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654648" w:rsidRPr="00A23219" w14:paraId="2EACB5D3" w14:textId="77777777">
        <w:trPr>
          <w:cantSplit/>
        </w:trPr>
        <w:tc>
          <w:tcPr>
            <w:tcW w:w="10423" w:type="dxa"/>
            <w:gridSpan w:val="2"/>
            <w:shd w:val="clear" w:color="auto" w:fill="auto"/>
          </w:tcPr>
          <w:p w14:paraId="7CFA7022" w14:textId="4A09904F" w:rsidR="00654648" w:rsidRPr="00AB2570" w:rsidRDefault="00DF33FC" w:rsidP="00C41C4E">
            <w:pPr>
              <w:pStyle w:val="ZA"/>
              <w:framePr w:w="0" w:hRule="auto" w:wrap="auto" w:vAnchor="margin" w:hAnchor="text" w:yAlign="inline"/>
              <w:rPr>
                <w:lang w:val="sv-SE"/>
              </w:rPr>
            </w:pPr>
            <w:bookmarkStart w:id="0" w:name="page1"/>
            <w:r w:rsidRPr="00AB2570">
              <w:rPr>
                <w:sz w:val="64"/>
                <w:lang w:val="sv-SE"/>
              </w:rPr>
              <w:t xml:space="preserve">3GPP </w:t>
            </w:r>
            <w:bookmarkStart w:id="1" w:name="specType1"/>
            <w:r w:rsidRPr="00AB2570">
              <w:rPr>
                <w:sz w:val="64"/>
                <w:lang w:val="sv-SE"/>
              </w:rPr>
              <w:t>TR</w:t>
            </w:r>
            <w:bookmarkEnd w:id="1"/>
            <w:r w:rsidRPr="00AB2570">
              <w:rPr>
                <w:sz w:val="64"/>
                <w:lang w:val="sv-SE"/>
              </w:rPr>
              <w:t xml:space="preserve"> </w:t>
            </w:r>
            <w:bookmarkStart w:id="2" w:name="specNumber"/>
            <w:r w:rsidRPr="00AB2570">
              <w:rPr>
                <w:sz w:val="64"/>
                <w:lang w:val="sv-SE"/>
              </w:rPr>
              <w:t>38.</w:t>
            </w:r>
            <w:r w:rsidR="00FF77C0">
              <w:rPr>
                <w:sz w:val="64"/>
                <w:lang w:val="sv-SE" w:eastAsia="zh-CN"/>
              </w:rPr>
              <w:t>7</w:t>
            </w:r>
            <w:r w:rsidR="003468A1">
              <w:rPr>
                <w:sz w:val="64"/>
                <w:lang w:val="sv-SE" w:eastAsia="zh-CN"/>
              </w:rPr>
              <w:t>1</w:t>
            </w:r>
            <w:r w:rsidR="00C01438">
              <w:rPr>
                <w:sz w:val="64"/>
                <w:lang w:val="sv-SE" w:eastAsia="zh-CN"/>
              </w:rPr>
              <w:t>9</w:t>
            </w:r>
            <w:r w:rsidRPr="00AB2570">
              <w:rPr>
                <w:rFonts w:hint="eastAsia"/>
                <w:sz w:val="64"/>
                <w:lang w:val="sv-SE" w:eastAsia="zh-CN"/>
              </w:rPr>
              <w:t>-</w:t>
            </w:r>
            <w:r w:rsidR="003468A1">
              <w:rPr>
                <w:sz w:val="64"/>
                <w:lang w:val="sv-SE" w:eastAsia="zh-CN"/>
              </w:rPr>
              <w:t>03</w:t>
            </w:r>
            <w:r w:rsidRPr="00AB2570">
              <w:rPr>
                <w:rFonts w:hint="eastAsia"/>
                <w:sz w:val="64"/>
                <w:lang w:val="sv-SE" w:eastAsia="zh-CN"/>
              </w:rPr>
              <w:t>-</w:t>
            </w:r>
            <w:bookmarkEnd w:id="2"/>
            <w:r w:rsidR="003468A1">
              <w:rPr>
                <w:sz w:val="64"/>
                <w:lang w:val="sv-SE" w:eastAsia="zh-CN"/>
              </w:rPr>
              <w:t>01</w:t>
            </w:r>
            <w:r w:rsidR="003468A1" w:rsidRPr="00AB2570">
              <w:rPr>
                <w:sz w:val="64"/>
                <w:lang w:val="sv-SE"/>
              </w:rPr>
              <w:t xml:space="preserve"> </w:t>
            </w:r>
            <w:r w:rsidRPr="00AB2570">
              <w:rPr>
                <w:lang w:val="sv-SE"/>
              </w:rPr>
              <w:t>V</w:t>
            </w:r>
            <w:bookmarkStart w:id="3" w:name="specVersion"/>
            <w:r w:rsidRPr="00AB2570">
              <w:rPr>
                <w:lang w:val="sv-SE"/>
              </w:rPr>
              <w:t>0.</w:t>
            </w:r>
            <w:del w:id="4" w:author="ZTE-Ma Zhifeng" w:date="2024-08-27T08:58:00Z">
              <w:r w:rsidR="00C01438" w:rsidDel="00C41C4E">
                <w:rPr>
                  <w:lang w:val="sv-SE"/>
                </w:rPr>
                <w:delText>0</w:delText>
              </w:r>
            </w:del>
            <w:ins w:id="5" w:author="ZTE-Ma Zhifeng" w:date="2024-08-27T08:58:00Z">
              <w:r w:rsidR="00C41C4E">
                <w:rPr>
                  <w:lang w:val="sv-SE"/>
                </w:rPr>
                <w:t>1</w:t>
              </w:r>
            </w:ins>
            <w:r w:rsidRPr="00AB2570">
              <w:rPr>
                <w:lang w:val="sv-SE"/>
              </w:rPr>
              <w:t>.</w:t>
            </w:r>
            <w:bookmarkEnd w:id="3"/>
            <w:r w:rsidR="00340F3A">
              <w:rPr>
                <w:lang w:val="sv-SE"/>
              </w:rPr>
              <w:t>0</w:t>
            </w:r>
            <w:r w:rsidR="00340F3A" w:rsidRPr="00AB2570">
              <w:rPr>
                <w:lang w:val="sv-SE"/>
              </w:rPr>
              <w:t xml:space="preserve"> </w:t>
            </w:r>
            <w:r w:rsidRPr="00AB2570">
              <w:rPr>
                <w:sz w:val="32"/>
                <w:lang w:val="sv-SE"/>
              </w:rPr>
              <w:t>(</w:t>
            </w:r>
            <w:bookmarkStart w:id="6" w:name="issueDate"/>
            <w:r w:rsidR="00095CBC" w:rsidRPr="00AB2570">
              <w:rPr>
                <w:sz w:val="32"/>
                <w:lang w:val="sv-SE"/>
              </w:rPr>
              <w:t>202</w:t>
            </w:r>
            <w:r w:rsidR="00095CBC">
              <w:rPr>
                <w:sz w:val="32"/>
                <w:lang w:val="sv-SE"/>
              </w:rPr>
              <w:t>4</w:t>
            </w:r>
            <w:r w:rsidRPr="00AB2570">
              <w:rPr>
                <w:sz w:val="32"/>
                <w:lang w:val="sv-SE"/>
              </w:rPr>
              <w:t>-</w:t>
            </w:r>
            <w:bookmarkEnd w:id="6"/>
            <w:r w:rsidR="00B400B7">
              <w:rPr>
                <w:sz w:val="32"/>
                <w:lang w:val="sv-SE"/>
              </w:rPr>
              <w:t>0</w:t>
            </w:r>
            <w:r w:rsidR="00C01438">
              <w:rPr>
                <w:sz w:val="32"/>
                <w:lang w:val="sv-SE"/>
              </w:rPr>
              <w:t>8</w:t>
            </w:r>
            <w:r w:rsidRPr="00AB2570">
              <w:rPr>
                <w:sz w:val="32"/>
                <w:lang w:val="sv-SE"/>
              </w:rPr>
              <w:t>)</w:t>
            </w:r>
          </w:p>
        </w:tc>
      </w:tr>
      <w:tr w:rsidR="00654648" w14:paraId="67062D92" w14:textId="77777777">
        <w:trPr>
          <w:cantSplit/>
          <w:trHeight w:hRule="exact" w:val="1134"/>
        </w:trPr>
        <w:tc>
          <w:tcPr>
            <w:tcW w:w="10423" w:type="dxa"/>
            <w:gridSpan w:val="2"/>
            <w:shd w:val="clear" w:color="auto" w:fill="auto"/>
          </w:tcPr>
          <w:p w14:paraId="32C821AA" w14:textId="77777777" w:rsidR="00654648" w:rsidRDefault="00DF33FC">
            <w:pPr>
              <w:pStyle w:val="ZB"/>
              <w:framePr w:w="0" w:hRule="auto" w:wrap="auto" w:vAnchor="margin" w:hAnchor="text" w:yAlign="inline"/>
            </w:pPr>
            <w:r>
              <w:t xml:space="preserve">Technical </w:t>
            </w:r>
            <w:bookmarkStart w:id="7" w:name="spectype2"/>
            <w:r>
              <w:t>Report</w:t>
            </w:r>
            <w:bookmarkEnd w:id="7"/>
          </w:p>
          <w:p w14:paraId="42C05192" w14:textId="77777777" w:rsidR="00654648" w:rsidRDefault="00DF33FC">
            <w:pPr>
              <w:pStyle w:val="Guidance"/>
            </w:pPr>
            <w:r>
              <w:br/>
            </w:r>
            <w:r>
              <w:br/>
            </w:r>
          </w:p>
        </w:tc>
      </w:tr>
      <w:tr w:rsidR="00654648" w14:paraId="6BE86315" w14:textId="77777777">
        <w:trPr>
          <w:cantSplit/>
          <w:trHeight w:hRule="exact" w:val="3686"/>
        </w:trPr>
        <w:tc>
          <w:tcPr>
            <w:tcW w:w="10423" w:type="dxa"/>
            <w:gridSpan w:val="2"/>
            <w:tcBorders>
              <w:bottom w:val="single" w:sz="12" w:space="0" w:color="auto"/>
            </w:tcBorders>
            <w:shd w:val="clear" w:color="auto" w:fill="auto"/>
          </w:tcPr>
          <w:p w14:paraId="730F2A94" w14:textId="77777777" w:rsidR="00654648" w:rsidRDefault="00DF33FC">
            <w:pPr>
              <w:pStyle w:val="ZT"/>
              <w:framePr w:wrap="auto" w:hAnchor="text" w:yAlign="inline"/>
            </w:pPr>
            <w:r>
              <w:t>3rd Generation Partnership Project;</w:t>
            </w:r>
          </w:p>
          <w:p w14:paraId="27E1693A" w14:textId="77777777" w:rsidR="00654648" w:rsidRDefault="00DF33FC">
            <w:pPr>
              <w:pStyle w:val="ZT"/>
              <w:framePr w:wrap="auto" w:hAnchor="text" w:yAlign="inline"/>
            </w:pPr>
            <w:r>
              <w:t>Technical Specification Group Radio Access Network;</w:t>
            </w:r>
            <w:bookmarkStart w:id="8" w:name="specTitle"/>
          </w:p>
          <w:p w14:paraId="0D8E9A7C" w14:textId="5584657B" w:rsidR="00654648" w:rsidRDefault="00DF33FC">
            <w:pPr>
              <w:pStyle w:val="ZT"/>
              <w:framePr w:wrap="auto" w:hAnchor="text" w:yAlign="inline"/>
              <w:wordWrap w:val="0"/>
            </w:pPr>
            <w:r>
              <w:t>Rel-1</w:t>
            </w:r>
            <w:r w:rsidR="00C01438">
              <w:t>9</w:t>
            </w:r>
            <w:r>
              <w:t xml:space="preserve"> NR Inter-band C</w:t>
            </w:r>
            <w:r w:rsidR="00C01438">
              <w:t>A/DC configurations including inter band CA for 3 different bands DL with x different bands UL</w:t>
            </w:r>
            <w:r>
              <w:t xml:space="preserve"> (x=1,2)</w:t>
            </w:r>
            <w:bookmarkEnd w:id="8"/>
          </w:p>
          <w:p w14:paraId="32C9344E" w14:textId="72B3A3F2" w:rsidR="00654648" w:rsidRDefault="00DF33FC" w:rsidP="00C01438">
            <w:pPr>
              <w:pStyle w:val="ZT"/>
              <w:framePr w:wrap="auto" w:hAnchor="text" w:yAlign="inline"/>
              <w:rPr>
                <w:i/>
                <w:sz w:val="28"/>
              </w:rPr>
            </w:pPr>
            <w:r>
              <w:t>(</w:t>
            </w:r>
            <w:r>
              <w:rPr>
                <w:rStyle w:val="ZGSM"/>
              </w:rPr>
              <w:t xml:space="preserve">Release </w:t>
            </w:r>
            <w:bookmarkStart w:id="9" w:name="specRelease"/>
            <w:r>
              <w:rPr>
                <w:rStyle w:val="ZGSM"/>
              </w:rPr>
              <w:t>1</w:t>
            </w:r>
            <w:bookmarkEnd w:id="9"/>
            <w:r w:rsidR="00C01438">
              <w:rPr>
                <w:rStyle w:val="ZGSM"/>
              </w:rPr>
              <w:t>9</w:t>
            </w:r>
            <w:r>
              <w:t>)</w:t>
            </w:r>
          </w:p>
        </w:tc>
      </w:tr>
      <w:tr w:rsidR="00654648" w14:paraId="7C880F89" w14:textId="77777777">
        <w:trPr>
          <w:cantSplit/>
        </w:trPr>
        <w:tc>
          <w:tcPr>
            <w:tcW w:w="10423" w:type="dxa"/>
            <w:gridSpan w:val="2"/>
            <w:tcBorders>
              <w:top w:val="single" w:sz="12" w:space="0" w:color="auto"/>
              <w:bottom w:val="dashed" w:sz="4" w:space="0" w:color="auto"/>
            </w:tcBorders>
            <w:shd w:val="clear" w:color="auto" w:fill="auto"/>
          </w:tcPr>
          <w:p w14:paraId="4D2E1929" w14:textId="77777777" w:rsidR="00654648" w:rsidRDefault="00DF33FC">
            <w:pPr>
              <w:pStyle w:val="TAR"/>
            </w:pPr>
            <w:r>
              <w:tab/>
            </w:r>
          </w:p>
        </w:tc>
      </w:tr>
      <w:bookmarkStart w:id="10" w:name="_MON_1684549432"/>
      <w:bookmarkEnd w:id="10"/>
      <w:tr w:rsidR="00654648" w14:paraId="6F88B2A8" w14:textId="77777777">
        <w:trPr>
          <w:cantSplit/>
          <w:trHeight w:hRule="exact" w:val="1531"/>
        </w:trPr>
        <w:tc>
          <w:tcPr>
            <w:tcW w:w="5211" w:type="dxa"/>
            <w:tcBorders>
              <w:top w:val="dashed" w:sz="4" w:space="0" w:color="auto"/>
              <w:bottom w:val="dashed" w:sz="4" w:space="0" w:color="auto"/>
            </w:tcBorders>
            <w:shd w:val="clear" w:color="auto" w:fill="auto"/>
          </w:tcPr>
          <w:p w14:paraId="0AC8EC37" w14:textId="77777777" w:rsidR="00654648" w:rsidRDefault="00DF33FC">
            <w:pPr>
              <w:pStyle w:val="TAL"/>
            </w:pPr>
            <w:r>
              <w:object w:dxaOrig="2054" w:dyaOrig="1252" w14:anchorId="4B48C0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pt" o:ole="">
                  <v:imagedata r:id="rId10" o:title=""/>
                </v:shape>
                <o:OLEObject Type="Embed" ProgID="Word.Picture.8" ShapeID="_x0000_i1025" DrawAspect="Content" ObjectID="_1786300240" r:id="rId11"/>
              </w:object>
            </w:r>
          </w:p>
        </w:tc>
        <w:bookmarkStart w:id="11" w:name="_MON_1710316168"/>
        <w:bookmarkEnd w:id="11"/>
        <w:tc>
          <w:tcPr>
            <w:tcW w:w="5212" w:type="dxa"/>
            <w:tcBorders>
              <w:top w:val="dashed" w:sz="4" w:space="0" w:color="auto"/>
              <w:bottom w:val="dashed" w:sz="4" w:space="0" w:color="auto"/>
            </w:tcBorders>
            <w:shd w:val="clear" w:color="auto" w:fill="auto"/>
          </w:tcPr>
          <w:p w14:paraId="591AADC1" w14:textId="77777777" w:rsidR="00654648" w:rsidRDefault="00DF33FC">
            <w:pPr>
              <w:pStyle w:val="TAR"/>
            </w:pPr>
            <w:r>
              <w:object w:dxaOrig="2567" w:dyaOrig="1490" w14:anchorId="411149E8">
                <v:shape id="_x0000_i1026" type="#_x0000_t75" style="width:129pt;height:75pt" o:ole="">
                  <v:imagedata r:id="rId12" o:title=""/>
                </v:shape>
                <o:OLEObject Type="Embed" ProgID="Word.Picture.8" ShapeID="_x0000_i1026" DrawAspect="Content" ObjectID="_1786300241" r:id="rId13"/>
              </w:object>
            </w:r>
          </w:p>
        </w:tc>
      </w:tr>
      <w:tr w:rsidR="00654648" w14:paraId="6BD647C5" w14:textId="77777777">
        <w:trPr>
          <w:cantSplit/>
          <w:trHeight w:hRule="exact" w:val="964"/>
        </w:trPr>
        <w:tc>
          <w:tcPr>
            <w:tcW w:w="10423" w:type="dxa"/>
            <w:gridSpan w:val="2"/>
            <w:tcBorders>
              <w:top w:val="dashed" w:sz="4" w:space="0" w:color="auto"/>
            </w:tcBorders>
            <w:shd w:val="clear" w:color="auto" w:fill="auto"/>
          </w:tcPr>
          <w:p w14:paraId="6A3AC64C" w14:textId="77777777" w:rsidR="00654648" w:rsidRDefault="00DF33FC">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14:paraId="168C3B91" w14:textId="77777777" w:rsidR="00654648" w:rsidRDefault="00654648">
      <w:pPr>
        <w:sectPr w:rsidR="00654648">
          <w:footnotePr>
            <w:numRestart w:val="eachSect"/>
          </w:footnotePr>
          <w:pgSz w:w="11907" w:h="16840"/>
          <w:pgMar w:top="1134" w:right="851" w:bottom="397" w:left="851" w:header="0" w:footer="0" w:gutter="0"/>
          <w:cols w:space="720"/>
        </w:sectPr>
      </w:pPr>
      <w:bookmarkStart w:id="12" w:name="_MON_1684549432"/>
      <w:bookmarkEnd w:id="0"/>
      <w:bookmarkEnd w:id="12"/>
    </w:p>
    <w:tbl>
      <w:tblPr>
        <w:tblW w:w="10423" w:type="dxa"/>
        <w:tblLook w:val="04A0" w:firstRow="1" w:lastRow="0" w:firstColumn="1" w:lastColumn="0" w:noHBand="0" w:noVBand="1"/>
      </w:tblPr>
      <w:tblGrid>
        <w:gridCol w:w="10423"/>
      </w:tblGrid>
      <w:tr w:rsidR="00654648" w14:paraId="55C5597E" w14:textId="77777777">
        <w:trPr>
          <w:trHeight w:hRule="exact" w:val="5670"/>
        </w:trPr>
        <w:tc>
          <w:tcPr>
            <w:tcW w:w="10423" w:type="dxa"/>
            <w:shd w:val="clear" w:color="auto" w:fill="auto"/>
          </w:tcPr>
          <w:p w14:paraId="1CD5EBD7" w14:textId="77777777" w:rsidR="00654648" w:rsidRDefault="00654648">
            <w:pPr>
              <w:pStyle w:val="Guidance"/>
            </w:pPr>
            <w:bookmarkStart w:id="13" w:name="page2"/>
          </w:p>
        </w:tc>
      </w:tr>
      <w:tr w:rsidR="00654648" w14:paraId="06C9994C" w14:textId="77777777">
        <w:trPr>
          <w:trHeight w:hRule="exact" w:val="5387"/>
        </w:trPr>
        <w:tc>
          <w:tcPr>
            <w:tcW w:w="10423" w:type="dxa"/>
            <w:shd w:val="clear" w:color="auto" w:fill="auto"/>
          </w:tcPr>
          <w:p w14:paraId="0F070E11" w14:textId="77777777" w:rsidR="00654648" w:rsidRDefault="00DF33FC">
            <w:pPr>
              <w:pStyle w:val="FP"/>
              <w:spacing w:after="240"/>
              <w:ind w:left="2835" w:right="2835"/>
              <w:jc w:val="center"/>
              <w:rPr>
                <w:rFonts w:ascii="Arial" w:hAnsi="Arial"/>
                <w:b/>
                <w:i/>
              </w:rPr>
            </w:pPr>
            <w:bookmarkStart w:id="14" w:name="coords3gpp"/>
            <w:r>
              <w:rPr>
                <w:rFonts w:ascii="Arial" w:hAnsi="Arial"/>
                <w:b/>
                <w:i/>
              </w:rPr>
              <w:t>3GPP</w:t>
            </w:r>
          </w:p>
          <w:p w14:paraId="1CB36D1B" w14:textId="77777777" w:rsidR="00654648" w:rsidRDefault="00DF33FC">
            <w:pPr>
              <w:pStyle w:val="FP"/>
              <w:pBdr>
                <w:bottom w:val="single" w:sz="6" w:space="1" w:color="auto"/>
              </w:pBdr>
              <w:ind w:left="2835" w:right="2835"/>
              <w:jc w:val="center"/>
            </w:pPr>
            <w:r>
              <w:t>Postal address</w:t>
            </w:r>
          </w:p>
          <w:p w14:paraId="2A6D70DD" w14:textId="77777777" w:rsidR="00654648" w:rsidRDefault="00654648">
            <w:pPr>
              <w:pStyle w:val="FP"/>
              <w:ind w:left="2835" w:right="2835"/>
              <w:jc w:val="center"/>
              <w:rPr>
                <w:rFonts w:ascii="Arial" w:hAnsi="Arial"/>
                <w:sz w:val="18"/>
              </w:rPr>
            </w:pPr>
          </w:p>
          <w:p w14:paraId="438F8FC6" w14:textId="77777777" w:rsidR="00654648" w:rsidRDefault="00DF33FC">
            <w:pPr>
              <w:pStyle w:val="FP"/>
              <w:pBdr>
                <w:bottom w:val="single" w:sz="6" w:space="1" w:color="auto"/>
              </w:pBdr>
              <w:spacing w:before="240"/>
              <w:ind w:left="2835" w:right="2835"/>
              <w:jc w:val="center"/>
            </w:pPr>
            <w:r>
              <w:t>3GPP support office address</w:t>
            </w:r>
          </w:p>
          <w:p w14:paraId="758B6F53" w14:textId="77777777" w:rsidR="00654648" w:rsidRDefault="00DF33FC">
            <w:pPr>
              <w:pStyle w:val="FP"/>
              <w:ind w:left="2835" w:right="2835"/>
              <w:jc w:val="center"/>
              <w:rPr>
                <w:rFonts w:ascii="Arial" w:hAnsi="Arial"/>
                <w:sz w:val="18"/>
                <w:lang w:val="fr-FR"/>
              </w:rPr>
            </w:pPr>
            <w:r>
              <w:rPr>
                <w:rFonts w:ascii="Arial" w:hAnsi="Arial"/>
                <w:sz w:val="18"/>
                <w:lang w:val="fr-FR"/>
              </w:rPr>
              <w:t>650 Route des Lucioles - Sophia Antipolis</w:t>
            </w:r>
          </w:p>
          <w:p w14:paraId="013ABF8A" w14:textId="77777777" w:rsidR="00654648" w:rsidRDefault="00DF33FC">
            <w:pPr>
              <w:pStyle w:val="FP"/>
              <w:ind w:left="2835" w:right="2835"/>
              <w:jc w:val="center"/>
              <w:rPr>
                <w:rFonts w:ascii="Arial" w:hAnsi="Arial"/>
                <w:sz w:val="18"/>
                <w:lang w:val="fr-FR"/>
              </w:rPr>
            </w:pPr>
            <w:r>
              <w:rPr>
                <w:rFonts w:ascii="Arial" w:hAnsi="Arial"/>
                <w:sz w:val="18"/>
                <w:lang w:val="fr-FR"/>
              </w:rPr>
              <w:t>Valbonne - FRANCE</w:t>
            </w:r>
          </w:p>
          <w:p w14:paraId="45D2B253" w14:textId="77777777" w:rsidR="00654648" w:rsidRDefault="00DF33FC">
            <w:pPr>
              <w:pStyle w:val="FP"/>
              <w:spacing w:after="20"/>
              <w:ind w:left="2835" w:right="2835"/>
              <w:jc w:val="center"/>
              <w:rPr>
                <w:rFonts w:ascii="Arial" w:hAnsi="Arial"/>
                <w:sz w:val="18"/>
              </w:rPr>
            </w:pPr>
            <w:r>
              <w:rPr>
                <w:rFonts w:ascii="Arial" w:hAnsi="Arial"/>
                <w:sz w:val="18"/>
              </w:rPr>
              <w:t>Tel.: +33 4 92 94 42 00 Fax: +33 4 93 65 47 16</w:t>
            </w:r>
          </w:p>
          <w:p w14:paraId="3F1005E7" w14:textId="77777777" w:rsidR="00654648" w:rsidRDefault="00DF33FC">
            <w:pPr>
              <w:pStyle w:val="FP"/>
              <w:pBdr>
                <w:bottom w:val="single" w:sz="6" w:space="1" w:color="auto"/>
              </w:pBdr>
              <w:spacing w:before="240"/>
              <w:ind w:left="2835" w:right="2835"/>
              <w:jc w:val="center"/>
            </w:pPr>
            <w:r>
              <w:t>Internet</w:t>
            </w:r>
          </w:p>
          <w:p w14:paraId="64BF3580" w14:textId="77777777" w:rsidR="00654648" w:rsidRDefault="00DF33FC">
            <w:pPr>
              <w:pStyle w:val="FP"/>
              <w:ind w:left="2835" w:right="2835"/>
              <w:jc w:val="center"/>
              <w:rPr>
                <w:rFonts w:ascii="Arial" w:hAnsi="Arial"/>
                <w:sz w:val="18"/>
              </w:rPr>
            </w:pPr>
            <w:r>
              <w:rPr>
                <w:rFonts w:ascii="Arial" w:hAnsi="Arial"/>
                <w:sz w:val="18"/>
              </w:rPr>
              <w:t>http://www.3gpp.org</w:t>
            </w:r>
            <w:bookmarkEnd w:id="14"/>
          </w:p>
          <w:p w14:paraId="16744D63" w14:textId="77777777" w:rsidR="00654648" w:rsidRDefault="00654648"/>
        </w:tc>
      </w:tr>
      <w:tr w:rsidR="00654648" w14:paraId="6467EE0B" w14:textId="77777777">
        <w:tc>
          <w:tcPr>
            <w:tcW w:w="10423" w:type="dxa"/>
            <w:shd w:val="clear" w:color="auto" w:fill="auto"/>
            <w:vAlign w:val="bottom"/>
          </w:tcPr>
          <w:p w14:paraId="7F0AB346" w14:textId="77777777" w:rsidR="00654648" w:rsidRDefault="00DF33FC">
            <w:pPr>
              <w:pStyle w:val="FP"/>
              <w:pBdr>
                <w:bottom w:val="single" w:sz="6" w:space="1" w:color="auto"/>
              </w:pBdr>
              <w:spacing w:after="240"/>
              <w:jc w:val="center"/>
              <w:rPr>
                <w:rFonts w:ascii="Arial" w:hAnsi="Arial"/>
                <w:b/>
                <w:i/>
              </w:rPr>
            </w:pPr>
            <w:bookmarkStart w:id="15" w:name="copyrightNotification"/>
            <w:r>
              <w:rPr>
                <w:rFonts w:ascii="Arial" w:hAnsi="Arial"/>
                <w:b/>
                <w:i/>
              </w:rPr>
              <w:t>Copyright Notification</w:t>
            </w:r>
          </w:p>
          <w:p w14:paraId="588C8D3F" w14:textId="77777777" w:rsidR="00654648" w:rsidRDefault="00DF33FC">
            <w:pPr>
              <w:pStyle w:val="FP"/>
              <w:jc w:val="center"/>
            </w:pPr>
            <w:r>
              <w:t>No part may be reproduced except as authorized by written permission.</w:t>
            </w:r>
            <w:r>
              <w:br/>
              <w:t>The copyright and the foregoing restriction extend to reproduction in all media.</w:t>
            </w:r>
          </w:p>
          <w:p w14:paraId="23139DCE" w14:textId="77777777" w:rsidR="00654648" w:rsidRDefault="00654648">
            <w:pPr>
              <w:pStyle w:val="FP"/>
              <w:jc w:val="center"/>
            </w:pPr>
          </w:p>
          <w:p w14:paraId="42999B3D" w14:textId="5356FBE1" w:rsidR="00654648" w:rsidRDefault="00DF33FC">
            <w:pPr>
              <w:pStyle w:val="FP"/>
              <w:jc w:val="center"/>
              <w:rPr>
                <w:sz w:val="18"/>
              </w:rPr>
            </w:pPr>
            <w:r>
              <w:rPr>
                <w:sz w:val="18"/>
              </w:rPr>
              <w:t xml:space="preserve">© </w:t>
            </w:r>
            <w:r w:rsidR="00280922">
              <w:rPr>
                <w:sz w:val="18"/>
              </w:rPr>
              <w:t>2024</w:t>
            </w:r>
            <w:r>
              <w:rPr>
                <w:sz w:val="18"/>
              </w:rPr>
              <w:t>, 3GPP Organizational Partners (ARIB, ATIS, CCSA, ETSI, TSDSI, TTA, TTC).</w:t>
            </w:r>
            <w:bookmarkStart w:id="16" w:name="copyrightaddon"/>
            <w:bookmarkEnd w:id="16"/>
          </w:p>
          <w:p w14:paraId="19E53DDE" w14:textId="77777777" w:rsidR="00654648" w:rsidRDefault="00DF33FC">
            <w:pPr>
              <w:pStyle w:val="FP"/>
              <w:jc w:val="center"/>
              <w:rPr>
                <w:sz w:val="18"/>
              </w:rPr>
            </w:pPr>
            <w:r>
              <w:rPr>
                <w:sz w:val="18"/>
              </w:rPr>
              <w:t>All rights reserved.</w:t>
            </w:r>
          </w:p>
          <w:p w14:paraId="0A8324CD" w14:textId="77777777" w:rsidR="00654648" w:rsidRDefault="00654648">
            <w:pPr>
              <w:pStyle w:val="FP"/>
              <w:rPr>
                <w:sz w:val="18"/>
              </w:rPr>
            </w:pPr>
          </w:p>
          <w:p w14:paraId="642773F5" w14:textId="77777777" w:rsidR="00654648" w:rsidRDefault="00DF33FC">
            <w:pPr>
              <w:pStyle w:val="FP"/>
              <w:rPr>
                <w:sz w:val="18"/>
              </w:rPr>
            </w:pPr>
            <w:r>
              <w:rPr>
                <w:sz w:val="18"/>
              </w:rPr>
              <w:t>UMTS™ is a Trade Mark of ETSI registered for the benefit of its members</w:t>
            </w:r>
          </w:p>
          <w:p w14:paraId="589873A4" w14:textId="77777777" w:rsidR="00654648" w:rsidRDefault="00DF33FC">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6B993B29" w14:textId="708CAEA3" w:rsidR="00654648" w:rsidRDefault="00DF33FC">
            <w:pPr>
              <w:pStyle w:val="FP"/>
              <w:rPr>
                <w:sz w:val="18"/>
              </w:rPr>
            </w:pPr>
            <w:r>
              <w:rPr>
                <w:sz w:val="18"/>
              </w:rPr>
              <w:t>GSM® and the GSM logo are registered and owned by the GSM Association</w:t>
            </w:r>
            <w:bookmarkEnd w:id="15"/>
          </w:p>
          <w:p w14:paraId="707F72E7" w14:textId="77777777" w:rsidR="00654648" w:rsidRDefault="00654648"/>
        </w:tc>
      </w:tr>
      <w:bookmarkEnd w:id="13"/>
    </w:tbl>
    <w:p w14:paraId="02240C05" w14:textId="77777777" w:rsidR="00654648" w:rsidRDefault="00DF33FC">
      <w:pPr>
        <w:pStyle w:val="TT"/>
      </w:pPr>
      <w:r>
        <w:lastRenderedPageBreak/>
        <w:br w:type="page"/>
      </w:r>
      <w:bookmarkStart w:id="17" w:name="tableOfContents"/>
      <w:bookmarkEnd w:id="17"/>
      <w:r>
        <w:lastRenderedPageBreak/>
        <w:t>Contents</w:t>
      </w:r>
    </w:p>
    <w:p w14:paraId="65F90CD4" w14:textId="77777777" w:rsidR="000D4A61" w:rsidRDefault="00DF33FC">
      <w:pPr>
        <w:pStyle w:val="11"/>
        <w:rPr>
          <w:ins w:id="18" w:author="ZTE-Ma Zhifeng" w:date="2024-08-27T21:44:00Z"/>
          <w:rFonts w:asciiTheme="minorHAnsi" w:hAnsiTheme="minorHAnsi" w:cstheme="minorBidi"/>
          <w:noProof/>
          <w:kern w:val="2"/>
          <w:sz w:val="21"/>
          <w:szCs w:val="22"/>
          <w:lang w:val="en-US" w:eastAsia="zh-CN"/>
        </w:rPr>
      </w:pPr>
      <w:r>
        <w:fldChar w:fldCharType="begin"/>
      </w:r>
      <w:r>
        <w:instrText xml:space="preserve"> TOC \o "1-9" </w:instrText>
      </w:r>
      <w:r>
        <w:fldChar w:fldCharType="separate"/>
      </w:r>
      <w:ins w:id="19" w:author="ZTE-Ma Zhifeng" w:date="2024-08-27T21:44:00Z">
        <w:r w:rsidR="000D4A61">
          <w:rPr>
            <w:noProof/>
          </w:rPr>
          <w:t>Foreword</w:t>
        </w:r>
        <w:r w:rsidR="000D4A61">
          <w:rPr>
            <w:noProof/>
          </w:rPr>
          <w:tab/>
        </w:r>
        <w:r w:rsidR="000D4A61">
          <w:rPr>
            <w:noProof/>
          </w:rPr>
          <w:fldChar w:fldCharType="begin"/>
        </w:r>
        <w:r w:rsidR="000D4A61">
          <w:rPr>
            <w:noProof/>
          </w:rPr>
          <w:instrText xml:space="preserve"> PAGEREF _Toc175687464 \h </w:instrText>
        </w:r>
        <w:r w:rsidR="000D4A61">
          <w:rPr>
            <w:noProof/>
          </w:rPr>
        </w:r>
      </w:ins>
      <w:r w:rsidR="000D4A61">
        <w:rPr>
          <w:noProof/>
        </w:rPr>
        <w:fldChar w:fldCharType="separate"/>
      </w:r>
      <w:ins w:id="20" w:author="ZTE-Ma Zhifeng" w:date="2024-08-27T21:44:00Z">
        <w:r w:rsidR="000D4A61">
          <w:rPr>
            <w:noProof/>
          </w:rPr>
          <w:t>7</w:t>
        </w:r>
        <w:r w:rsidR="000D4A61">
          <w:rPr>
            <w:noProof/>
          </w:rPr>
          <w:fldChar w:fldCharType="end"/>
        </w:r>
      </w:ins>
    </w:p>
    <w:p w14:paraId="1E6E1FCC" w14:textId="77777777" w:rsidR="000D4A61" w:rsidRDefault="000D4A61">
      <w:pPr>
        <w:pStyle w:val="11"/>
        <w:rPr>
          <w:ins w:id="21" w:author="ZTE-Ma Zhifeng" w:date="2024-08-27T21:44:00Z"/>
          <w:rFonts w:asciiTheme="minorHAnsi" w:hAnsiTheme="minorHAnsi" w:cstheme="minorBidi"/>
          <w:noProof/>
          <w:kern w:val="2"/>
          <w:sz w:val="21"/>
          <w:szCs w:val="22"/>
          <w:lang w:val="en-US" w:eastAsia="zh-CN"/>
        </w:rPr>
      </w:pPr>
      <w:ins w:id="22" w:author="ZTE-Ma Zhifeng" w:date="2024-08-27T21:44:00Z">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_Toc175687465 \h </w:instrText>
        </w:r>
        <w:r>
          <w:rPr>
            <w:noProof/>
          </w:rPr>
        </w:r>
      </w:ins>
      <w:r>
        <w:rPr>
          <w:noProof/>
        </w:rPr>
        <w:fldChar w:fldCharType="separate"/>
      </w:r>
      <w:ins w:id="23" w:author="ZTE-Ma Zhifeng" w:date="2024-08-27T21:44:00Z">
        <w:r>
          <w:rPr>
            <w:noProof/>
          </w:rPr>
          <w:t>9</w:t>
        </w:r>
        <w:r>
          <w:rPr>
            <w:noProof/>
          </w:rPr>
          <w:fldChar w:fldCharType="end"/>
        </w:r>
      </w:ins>
    </w:p>
    <w:p w14:paraId="01C6957A" w14:textId="77777777" w:rsidR="000D4A61" w:rsidRDefault="000D4A61">
      <w:pPr>
        <w:pStyle w:val="11"/>
        <w:rPr>
          <w:ins w:id="24" w:author="ZTE-Ma Zhifeng" w:date="2024-08-27T21:44:00Z"/>
          <w:rFonts w:asciiTheme="minorHAnsi" w:hAnsiTheme="minorHAnsi" w:cstheme="minorBidi"/>
          <w:noProof/>
          <w:kern w:val="2"/>
          <w:sz w:val="21"/>
          <w:szCs w:val="22"/>
          <w:lang w:val="en-US" w:eastAsia="zh-CN"/>
        </w:rPr>
      </w:pPr>
      <w:ins w:id="25" w:author="ZTE-Ma Zhifeng" w:date="2024-08-27T21:44:00Z">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_Toc175687466 \h </w:instrText>
        </w:r>
        <w:r>
          <w:rPr>
            <w:noProof/>
          </w:rPr>
        </w:r>
      </w:ins>
      <w:r>
        <w:rPr>
          <w:noProof/>
        </w:rPr>
        <w:fldChar w:fldCharType="separate"/>
      </w:r>
      <w:ins w:id="26" w:author="ZTE-Ma Zhifeng" w:date="2024-08-27T21:44:00Z">
        <w:r>
          <w:rPr>
            <w:noProof/>
          </w:rPr>
          <w:t>9</w:t>
        </w:r>
        <w:r>
          <w:rPr>
            <w:noProof/>
          </w:rPr>
          <w:fldChar w:fldCharType="end"/>
        </w:r>
      </w:ins>
    </w:p>
    <w:p w14:paraId="3A611DEC" w14:textId="77777777" w:rsidR="000D4A61" w:rsidRDefault="000D4A61">
      <w:pPr>
        <w:pStyle w:val="11"/>
        <w:rPr>
          <w:ins w:id="27" w:author="ZTE-Ma Zhifeng" w:date="2024-08-27T21:44:00Z"/>
          <w:rFonts w:asciiTheme="minorHAnsi" w:hAnsiTheme="minorHAnsi" w:cstheme="minorBidi"/>
          <w:noProof/>
          <w:kern w:val="2"/>
          <w:sz w:val="21"/>
          <w:szCs w:val="22"/>
          <w:lang w:val="en-US" w:eastAsia="zh-CN"/>
        </w:rPr>
      </w:pPr>
      <w:ins w:id="28" w:author="ZTE-Ma Zhifeng" w:date="2024-08-27T21:44:00Z">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_Toc175687467 \h </w:instrText>
        </w:r>
        <w:r>
          <w:rPr>
            <w:noProof/>
          </w:rPr>
        </w:r>
      </w:ins>
      <w:r>
        <w:rPr>
          <w:noProof/>
        </w:rPr>
        <w:fldChar w:fldCharType="separate"/>
      </w:r>
      <w:ins w:id="29" w:author="ZTE-Ma Zhifeng" w:date="2024-08-27T21:44:00Z">
        <w:r>
          <w:rPr>
            <w:noProof/>
          </w:rPr>
          <w:t>9</w:t>
        </w:r>
        <w:r>
          <w:rPr>
            <w:noProof/>
          </w:rPr>
          <w:fldChar w:fldCharType="end"/>
        </w:r>
      </w:ins>
    </w:p>
    <w:p w14:paraId="3AC5ADD8" w14:textId="77777777" w:rsidR="000D4A61" w:rsidRDefault="000D4A61">
      <w:pPr>
        <w:pStyle w:val="22"/>
        <w:rPr>
          <w:ins w:id="30" w:author="ZTE-Ma Zhifeng" w:date="2024-08-27T21:44:00Z"/>
          <w:rFonts w:asciiTheme="minorHAnsi" w:hAnsiTheme="minorHAnsi" w:cstheme="minorBidi"/>
          <w:noProof/>
          <w:kern w:val="2"/>
          <w:sz w:val="21"/>
          <w:szCs w:val="22"/>
          <w:lang w:val="en-US" w:eastAsia="zh-CN"/>
        </w:rPr>
      </w:pPr>
      <w:ins w:id="31" w:author="ZTE-Ma Zhifeng" w:date="2024-08-27T21:44:00Z">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_Toc175687468 \h </w:instrText>
        </w:r>
        <w:r>
          <w:rPr>
            <w:noProof/>
          </w:rPr>
        </w:r>
      </w:ins>
      <w:r>
        <w:rPr>
          <w:noProof/>
        </w:rPr>
        <w:fldChar w:fldCharType="separate"/>
      </w:r>
      <w:ins w:id="32" w:author="ZTE-Ma Zhifeng" w:date="2024-08-27T21:44:00Z">
        <w:r>
          <w:rPr>
            <w:noProof/>
          </w:rPr>
          <w:t>9</w:t>
        </w:r>
        <w:r>
          <w:rPr>
            <w:noProof/>
          </w:rPr>
          <w:fldChar w:fldCharType="end"/>
        </w:r>
      </w:ins>
    </w:p>
    <w:p w14:paraId="4CAB1068" w14:textId="77777777" w:rsidR="000D4A61" w:rsidRDefault="000D4A61">
      <w:pPr>
        <w:pStyle w:val="22"/>
        <w:rPr>
          <w:ins w:id="33" w:author="ZTE-Ma Zhifeng" w:date="2024-08-27T21:44:00Z"/>
          <w:rFonts w:asciiTheme="minorHAnsi" w:hAnsiTheme="minorHAnsi" w:cstheme="minorBidi"/>
          <w:noProof/>
          <w:kern w:val="2"/>
          <w:sz w:val="21"/>
          <w:szCs w:val="22"/>
          <w:lang w:val="en-US" w:eastAsia="zh-CN"/>
        </w:rPr>
      </w:pPr>
      <w:ins w:id="34" w:author="ZTE-Ma Zhifeng" w:date="2024-08-27T21:44:00Z">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_Toc175687469 \h </w:instrText>
        </w:r>
        <w:r>
          <w:rPr>
            <w:noProof/>
          </w:rPr>
        </w:r>
      </w:ins>
      <w:r>
        <w:rPr>
          <w:noProof/>
        </w:rPr>
        <w:fldChar w:fldCharType="separate"/>
      </w:r>
      <w:ins w:id="35" w:author="ZTE-Ma Zhifeng" w:date="2024-08-27T21:44:00Z">
        <w:r>
          <w:rPr>
            <w:noProof/>
          </w:rPr>
          <w:t>9</w:t>
        </w:r>
        <w:r>
          <w:rPr>
            <w:noProof/>
          </w:rPr>
          <w:fldChar w:fldCharType="end"/>
        </w:r>
      </w:ins>
    </w:p>
    <w:p w14:paraId="59A156EC" w14:textId="77777777" w:rsidR="000D4A61" w:rsidRDefault="000D4A61">
      <w:pPr>
        <w:pStyle w:val="22"/>
        <w:rPr>
          <w:ins w:id="36" w:author="ZTE-Ma Zhifeng" w:date="2024-08-27T21:44:00Z"/>
          <w:rFonts w:asciiTheme="minorHAnsi" w:hAnsiTheme="minorHAnsi" w:cstheme="minorBidi"/>
          <w:noProof/>
          <w:kern w:val="2"/>
          <w:sz w:val="21"/>
          <w:szCs w:val="22"/>
          <w:lang w:val="en-US" w:eastAsia="zh-CN"/>
        </w:rPr>
      </w:pPr>
      <w:ins w:id="37" w:author="ZTE-Ma Zhifeng" w:date="2024-08-27T21:44:00Z">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_Toc175687470 \h </w:instrText>
        </w:r>
        <w:r>
          <w:rPr>
            <w:noProof/>
          </w:rPr>
        </w:r>
      </w:ins>
      <w:r>
        <w:rPr>
          <w:noProof/>
        </w:rPr>
        <w:fldChar w:fldCharType="separate"/>
      </w:r>
      <w:ins w:id="38" w:author="ZTE-Ma Zhifeng" w:date="2024-08-27T21:44:00Z">
        <w:r>
          <w:rPr>
            <w:noProof/>
          </w:rPr>
          <w:t>10</w:t>
        </w:r>
        <w:r>
          <w:rPr>
            <w:noProof/>
          </w:rPr>
          <w:fldChar w:fldCharType="end"/>
        </w:r>
      </w:ins>
    </w:p>
    <w:p w14:paraId="1D908037" w14:textId="77777777" w:rsidR="000D4A61" w:rsidRDefault="000D4A61">
      <w:pPr>
        <w:pStyle w:val="11"/>
        <w:rPr>
          <w:ins w:id="39" w:author="ZTE-Ma Zhifeng" w:date="2024-08-27T21:44:00Z"/>
          <w:rFonts w:asciiTheme="minorHAnsi" w:hAnsiTheme="minorHAnsi" w:cstheme="minorBidi"/>
          <w:noProof/>
          <w:kern w:val="2"/>
          <w:sz w:val="21"/>
          <w:szCs w:val="22"/>
          <w:lang w:val="en-US" w:eastAsia="zh-CN"/>
        </w:rPr>
      </w:pPr>
      <w:ins w:id="40" w:author="ZTE-Ma Zhifeng" w:date="2024-08-27T21:44:00Z">
        <w:r>
          <w:rPr>
            <w:noProof/>
          </w:rPr>
          <w:t>4</w:t>
        </w:r>
        <w:r>
          <w:rPr>
            <w:rFonts w:asciiTheme="minorHAnsi" w:hAnsiTheme="minorHAnsi" w:cstheme="minorBidi"/>
            <w:noProof/>
            <w:kern w:val="2"/>
            <w:sz w:val="21"/>
            <w:szCs w:val="22"/>
            <w:lang w:val="en-US" w:eastAsia="zh-CN"/>
          </w:rPr>
          <w:tab/>
        </w:r>
        <w:r>
          <w:rPr>
            <w:noProof/>
          </w:rPr>
          <w:t>Background</w:t>
        </w:r>
        <w:r>
          <w:rPr>
            <w:noProof/>
          </w:rPr>
          <w:tab/>
        </w:r>
        <w:r>
          <w:rPr>
            <w:noProof/>
          </w:rPr>
          <w:fldChar w:fldCharType="begin"/>
        </w:r>
        <w:r>
          <w:rPr>
            <w:noProof/>
          </w:rPr>
          <w:instrText xml:space="preserve"> PAGEREF _Toc175687471 \h </w:instrText>
        </w:r>
        <w:r>
          <w:rPr>
            <w:noProof/>
          </w:rPr>
        </w:r>
      </w:ins>
      <w:r>
        <w:rPr>
          <w:noProof/>
        </w:rPr>
        <w:fldChar w:fldCharType="separate"/>
      </w:r>
      <w:ins w:id="41" w:author="ZTE-Ma Zhifeng" w:date="2024-08-27T21:44:00Z">
        <w:r>
          <w:rPr>
            <w:noProof/>
          </w:rPr>
          <w:t>10</w:t>
        </w:r>
        <w:r>
          <w:rPr>
            <w:noProof/>
          </w:rPr>
          <w:fldChar w:fldCharType="end"/>
        </w:r>
      </w:ins>
    </w:p>
    <w:p w14:paraId="4B9387B6" w14:textId="77777777" w:rsidR="000D4A61" w:rsidRDefault="000D4A61">
      <w:pPr>
        <w:pStyle w:val="22"/>
        <w:rPr>
          <w:ins w:id="42" w:author="ZTE-Ma Zhifeng" w:date="2024-08-27T21:44:00Z"/>
          <w:rFonts w:asciiTheme="minorHAnsi" w:hAnsiTheme="minorHAnsi" w:cstheme="minorBidi"/>
          <w:noProof/>
          <w:kern w:val="2"/>
          <w:sz w:val="21"/>
          <w:szCs w:val="22"/>
          <w:lang w:val="en-US" w:eastAsia="zh-CN"/>
        </w:rPr>
      </w:pPr>
      <w:ins w:id="43" w:author="ZTE-Ma Zhifeng" w:date="2024-08-27T21:44:00Z">
        <w:r>
          <w:rPr>
            <w:noProof/>
          </w:rPr>
          <w:t>4.1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_Toc175687472 \h </w:instrText>
        </w:r>
        <w:r>
          <w:rPr>
            <w:noProof/>
          </w:rPr>
        </w:r>
      </w:ins>
      <w:r>
        <w:rPr>
          <w:noProof/>
        </w:rPr>
        <w:fldChar w:fldCharType="separate"/>
      </w:r>
      <w:ins w:id="44" w:author="ZTE-Ma Zhifeng" w:date="2024-08-27T21:44:00Z">
        <w:r>
          <w:rPr>
            <w:noProof/>
          </w:rPr>
          <w:t>10</w:t>
        </w:r>
        <w:r>
          <w:rPr>
            <w:noProof/>
          </w:rPr>
          <w:fldChar w:fldCharType="end"/>
        </w:r>
      </w:ins>
    </w:p>
    <w:p w14:paraId="75CA20C3" w14:textId="77777777" w:rsidR="000D4A61" w:rsidRDefault="000D4A61">
      <w:pPr>
        <w:pStyle w:val="22"/>
        <w:rPr>
          <w:ins w:id="45" w:author="ZTE-Ma Zhifeng" w:date="2024-08-27T21:44:00Z"/>
          <w:rFonts w:asciiTheme="minorHAnsi" w:hAnsiTheme="minorHAnsi" w:cstheme="minorBidi"/>
          <w:noProof/>
          <w:kern w:val="2"/>
          <w:sz w:val="21"/>
          <w:szCs w:val="22"/>
          <w:lang w:val="en-US" w:eastAsia="zh-CN"/>
        </w:rPr>
      </w:pPr>
      <w:ins w:id="46" w:author="ZTE-Ma Zhifeng" w:date="2024-08-27T21:44:00Z">
        <w:r>
          <w:rPr>
            <w:noProof/>
          </w:rPr>
          <w:t>4.2</w:t>
        </w:r>
        <w:r>
          <w:rPr>
            <w:rFonts w:asciiTheme="minorHAnsi" w:hAnsiTheme="minorHAnsi" w:cstheme="minorBidi"/>
            <w:noProof/>
            <w:kern w:val="2"/>
            <w:sz w:val="21"/>
            <w:szCs w:val="22"/>
            <w:lang w:val="en-US" w:eastAsia="zh-CN"/>
          </w:rPr>
          <w:tab/>
        </w:r>
        <w:r>
          <w:rPr>
            <w:noProof/>
          </w:rPr>
          <w:t>TR Maintenance</w:t>
        </w:r>
        <w:r>
          <w:rPr>
            <w:noProof/>
          </w:rPr>
          <w:tab/>
        </w:r>
        <w:r>
          <w:rPr>
            <w:noProof/>
          </w:rPr>
          <w:fldChar w:fldCharType="begin"/>
        </w:r>
        <w:r>
          <w:rPr>
            <w:noProof/>
          </w:rPr>
          <w:instrText xml:space="preserve"> PAGEREF _Toc175687473 \h </w:instrText>
        </w:r>
        <w:r>
          <w:rPr>
            <w:noProof/>
          </w:rPr>
        </w:r>
      </w:ins>
      <w:r>
        <w:rPr>
          <w:noProof/>
        </w:rPr>
        <w:fldChar w:fldCharType="separate"/>
      </w:r>
      <w:ins w:id="47" w:author="ZTE-Ma Zhifeng" w:date="2024-08-27T21:44:00Z">
        <w:r>
          <w:rPr>
            <w:noProof/>
          </w:rPr>
          <w:t>10</w:t>
        </w:r>
        <w:r>
          <w:rPr>
            <w:noProof/>
          </w:rPr>
          <w:fldChar w:fldCharType="end"/>
        </w:r>
      </w:ins>
    </w:p>
    <w:p w14:paraId="6657DC43" w14:textId="77777777" w:rsidR="000D4A61" w:rsidRDefault="000D4A61">
      <w:pPr>
        <w:pStyle w:val="11"/>
        <w:rPr>
          <w:ins w:id="48" w:author="ZTE-Ma Zhifeng" w:date="2024-08-27T21:44:00Z"/>
          <w:rFonts w:asciiTheme="minorHAnsi" w:hAnsiTheme="minorHAnsi" w:cstheme="minorBidi"/>
          <w:noProof/>
          <w:kern w:val="2"/>
          <w:sz w:val="21"/>
          <w:szCs w:val="22"/>
          <w:lang w:val="en-US" w:eastAsia="zh-CN"/>
        </w:rPr>
      </w:pPr>
      <w:ins w:id="49" w:author="ZTE-Ma Zhifeng" w:date="2024-08-27T21:44:00Z">
        <w:r>
          <w:rPr>
            <w:noProof/>
          </w:rPr>
          <w:t>5</w:t>
        </w:r>
        <w:r>
          <w:rPr>
            <w:rFonts w:asciiTheme="minorHAnsi" w:hAnsiTheme="minorHAnsi" w:cstheme="minorBidi"/>
            <w:noProof/>
            <w:kern w:val="2"/>
            <w:sz w:val="21"/>
            <w:szCs w:val="22"/>
            <w:lang w:val="en-US" w:eastAsia="zh-CN"/>
          </w:rPr>
          <w:tab/>
        </w:r>
        <w:r w:rsidRPr="00122296">
          <w:rPr>
            <w:rFonts w:eastAsia="Times New Roman"/>
            <w:noProof/>
            <w:lang w:eastAsia="en-GB"/>
          </w:rPr>
          <w:t>Three bands within FR1 Carrier Aggregation: Specific Band Combination Part</w:t>
        </w:r>
        <w:r>
          <w:rPr>
            <w:noProof/>
          </w:rPr>
          <w:tab/>
        </w:r>
        <w:r>
          <w:rPr>
            <w:noProof/>
          </w:rPr>
          <w:fldChar w:fldCharType="begin"/>
        </w:r>
        <w:r>
          <w:rPr>
            <w:noProof/>
          </w:rPr>
          <w:instrText xml:space="preserve"> PAGEREF _Toc175687474 \h </w:instrText>
        </w:r>
        <w:r>
          <w:rPr>
            <w:noProof/>
          </w:rPr>
        </w:r>
      </w:ins>
      <w:r>
        <w:rPr>
          <w:noProof/>
        </w:rPr>
        <w:fldChar w:fldCharType="separate"/>
      </w:r>
      <w:ins w:id="50" w:author="ZTE-Ma Zhifeng" w:date="2024-08-27T21:44:00Z">
        <w:r>
          <w:rPr>
            <w:noProof/>
          </w:rPr>
          <w:t>10</w:t>
        </w:r>
        <w:r>
          <w:rPr>
            <w:noProof/>
          </w:rPr>
          <w:fldChar w:fldCharType="end"/>
        </w:r>
      </w:ins>
    </w:p>
    <w:p w14:paraId="53A9E742" w14:textId="77777777" w:rsidR="000D4A61" w:rsidRDefault="000D4A61">
      <w:pPr>
        <w:pStyle w:val="22"/>
        <w:rPr>
          <w:ins w:id="51" w:author="ZTE-Ma Zhifeng" w:date="2024-08-27T21:44:00Z"/>
          <w:rFonts w:asciiTheme="minorHAnsi" w:hAnsiTheme="minorHAnsi" w:cstheme="minorBidi"/>
          <w:noProof/>
          <w:kern w:val="2"/>
          <w:sz w:val="21"/>
          <w:szCs w:val="22"/>
          <w:lang w:val="en-US" w:eastAsia="zh-CN"/>
        </w:rPr>
      </w:pPr>
      <w:ins w:id="52" w:author="ZTE-Ma Zhifeng" w:date="2024-08-27T21:44:00Z">
        <w:r>
          <w:rPr>
            <w:noProof/>
          </w:rPr>
          <w:t>5.</w:t>
        </w:r>
        <w:r>
          <w:rPr>
            <w:noProof/>
            <w:lang w:eastAsia="zh-CN"/>
          </w:rPr>
          <w:t>0</w:t>
        </w:r>
        <w:r>
          <w:rPr>
            <w:rFonts w:asciiTheme="minorHAnsi" w:hAnsiTheme="minorHAnsi" w:cstheme="minorBidi"/>
            <w:noProof/>
            <w:kern w:val="2"/>
            <w:sz w:val="21"/>
            <w:szCs w:val="22"/>
            <w:lang w:val="en-US" w:eastAsia="zh-CN"/>
          </w:rPr>
          <w:tab/>
        </w:r>
        <w:r>
          <w:rPr>
            <w:noProof/>
          </w:rPr>
          <w:t>CA_nX-nY-nZ</w:t>
        </w:r>
        <w:r>
          <w:rPr>
            <w:noProof/>
          </w:rPr>
          <w:tab/>
        </w:r>
        <w:r>
          <w:rPr>
            <w:noProof/>
          </w:rPr>
          <w:fldChar w:fldCharType="begin"/>
        </w:r>
        <w:r>
          <w:rPr>
            <w:noProof/>
          </w:rPr>
          <w:instrText xml:space="preserve"> PAGEREF _Toc175687475 \h </w:instrText>
        </w:r>
        <w:r>
          <w:rPr>
            <w:noProof/>
          </w:rPr>
        </w:r>
      </w:ins>
      <w:r>
        <w:rPr>
          <w:noProof/>
        </w:rPr>
        <w:fldChar w:fldCharType="separate"/>
      </w:r>
      <w:ins w:id="53" w:author="ZTE-Ma Zhifeng" w:date="2024-08-27T21:44:00Z">
        <w:r>
          <w:rPr>
            <w:noProof/>
          </w:rPr>
          <w:t>10</w:t>
        </w:r>
        <w:r>
          <w:rPr>
            <w:noProof/>
          </w:rPr>
          <w:fldChar w:fldCharType="end"/>
        </w:r>
      </w:ins>
    </w:p>
    <w:p w14:paraId="38199E8D" w14:textId="77777777" w:rsidR="000D4A61" w:rsidRDefault="000D4A61">
      <w:pPr>
        <w:pStyle w:val="33"/>
        <w:rPr>
          <w:ins w:id="54" w:author="ZTE-Ma Zhifeng" w:date="2024-08-27T21:44:00Z"/>
          <w:rFonts w:asciiTheme="minorHAnsi" w:hAnsiTheme="minorHAnsi" w:cstheme="minorBidi"/>
          <w:noProof/>
          <w:kern w:val="2"/>
          <w:sz w:val="21"/>
          <w:szCs w:val="22"/>
          <w:lang w:val="en-US" w:eastAsia="zh-CN"/>
        </w:rPr>
      </w:pPr>
      <w:ins w:id="55" w:author="ZTE-Ma Zhifeng" w:date="2024-08-27T21:44:00Z">
        <w:r>
          <w:rPr>
            <w:noProof/>
          </w:rPr>
          <w:t>5.0.1</w:t>
        </w:r>
        <w:r>
          <w:rPr>
            <w:rFonts w:asciiTheme="minorHAnsi" w:hAnsiTheme="minorHAnsi" w:cstheme="minorBidi"/>
            <w:noProof/>
            <w:kern w:val="2"/>
            <w:sz w:val="21"/>
            <w:szCs w:val="22"/>
            <w:lang w:val="en-US" w:eastAsia="zh-CN"/>
          </w:rPr>
          <w:tab/>
        </w:r>
        <w:r w:rsidRPr="00122296">
          <w:rPr>
            <w:rFonts w:cs="Arial"/>
            <w:noProof/>
            <w:lang w:val="en-US" w:eastAsia="zh-CN"/>
          </w:rPr>
          <w:t>Common for 1 band UL and 2 bands UL CA</w:t>
        </w:r>
        <w:r>
          <w:rPr>
            <w:noProof/>
          </w:rPr>
          <w:tab/>
        </w:r>
        <w:r>
          <w:rPr>
            <w:noProof/>
          </w:rPr>
          <w:fldChar w:fldCharType="begin"/>
        </w:r>
        <w:r>
          <w:rPr>
            <w:noProof/>
          </w:rPr>
          <w:instrText xml:space="preserve"> PAGEREF _Toc175687476 \h </w:instrText>
        </w:r>
        <w:r>
          <w:rPr>
            <w:noProof/>
          </w:rPr>
        </w:r>
      </w:ins>
      <w:r>
        <w:rPr>
          <w:noProof/>
        </w:rPr>
        <w:fldChar w:fldCharType="separate"/>
      </w:r>
      <w:ins w:id="56" w:author="ZTE-Ma Zhifeng" w:date="2024-08-27T21:44:00Z">
        <w:r>
          <w:rPr>
            <w:noProof/>
          </w:rPr>
          <w:t>10</w:t>
        </w:r>
        <w:r>
          <w:rPr>
            <w:noProof/>
          </w:rPr>
          <w:fldChar w:fldCharType="end"/>
        </w:r>
      </w:ins>
    </w:p>
    <w:p w14:paraId="49E45D51" w14:textId="77777777" w:rsidR="000D4A61" w:rsidRDefault="000D4A61">
      <w:pPr>
        <w:pStyle w:val="42"/>
        <w:rPr>
          <w:ins w:id="57" w:author="ZTE-Ma Zhifeng" w:date="2024-08-27T21:44:00Z"/>
          <w:rFonts w:asciiTheme="minorHAnsi" w:hAnsiTheme="minorHAnsi" w:cstheme="minorBidi"/>
          <w:noProof/>
          <w:kern w:val="2"/>
          <w:sz w:val="21"/>
          <w:szCs w:val="22"/>
          <w:lang w:val="en-US" w:eastAsia="zh-CN"/>
        </w:rPr>
      </w:pPr>
      <w:ins w:id="58" w:author="ZTE-Ma Zhifeng" w:date="2024-08-27T21:44:00Z">
        <w:r>
          <w:rPr>
            <w:noProof/>
          </w:rPr>
          <w:t>5.0.1.1</w:t>
        </w:r>
        <w:r>
          <w:rPr>
            <w:rFonts w:asciiTheme="minorHAnsi" w:hAnsiTheme="minorHAnsi" w:cstheme="minorBidi"/>
            <w:noProof/>
            <w:kern w:val="2"/>
            <w:sz w:val="21"/>
            <w:szCs w:val="22"/>
            <w:lang w:val="en-US" w:eastAsia="zh-CN"/>
          </w:rPr>
          <w:tab/>
        </w:r>
        <w:r w:rsidRPr="00122296">
          <w:rPr>
            <w:rFonts w:cs="Arial"/>
            <w:noProof/>
            <w:lang w:eastAsia="zh-CN"/>
          </w:rPr>
          <w:t>Operating bands for CA</w:t>
        </w:r>
        <w:r>
          <w:rPr>
            <w:noProof/>
          </w:rPr>
          <w:tab/>
        </w:r>
        <w:r>
          <w:rPr>
            <w:noProof/>
          </w:rPr>
          <w:fldChar w:fldCharType="begin"/>
        </w:r>
        <w:r>
          <w:rPr>
            <w:noProof/>
          </w:rPr>
          <w:instrText xml:space="preserve"> PAGEREF _Toc175687477 \h </w:instrText>
        </w:r>
        <w:r>
          <w:rPr>
            <w:noProof/>
          </w:rPr>
        </w:r>
      </w:ins>
      <w:r>
        <w:rPr>
          <w:noProof/>
        </w:rPr>
        <w:fldChar w:fldCharType="separate"/>
      </w:r>
      <w:ins w:id="59" w:author="ZTE-Ma Zhifeng" w:date="2024-08-27T21:44:00Z">
        <w:r>
          <w:rPr>
            <w:noProof/>
          </w:rPr>
          <w:t>10</w:t>
        </w:r>
        <w:r>
          <w:rPr>
            <w:noProof/>
          </w:rPr>
          <w:fldChar w:fldCharType="end"/>
        </w:r>
      </w:ins>
    </w:p>
    <w:p w14:paraId="58DCBAF3" w14:textId="77777777" w:rsidR="000D4A61" w:rsidRDefault="000D4A61">
      <w:pPr>
        <w:pStyle w:val="42"/>
        <w:rPr>
          <w:ins w:id="60" w:author="ZTE-Ma Zhifeng" w:date="2024-08-27T21:44:00Z"/>
          <w:rFonts w:asciiTheme="minorHAnsi" w:hAnsiTheme="minorHAnsi" w:cstheme="minorBidi"/>
          <w:noProof/>
          <w:kern w:val="2"/>
          <w:sz w:val="21"/>
          <w:szCs w:val="22"/>
          <w:lang w:val="en-US" w:eastAsia="zh-CN"/>
        </w:rPr>
      </w:pPr>
      <w:ins w:id="61" w:author="ZTE-Ma Zhifeng" w:date="2024-08-27T21:44:00Z">
        <w:r w:rsidRPr="00122296">
          <w:rPr>
            <w:rFonts w:cs="Arial"/>
            <w:noProof/>
            <w:lang w:eastAsia="zh-CN"/>
          </w:rPr>
          <w:t>5.0.1.2</w:t>
        </w:r>
        <w:r>
          <w:rPr>
            <w:rFonts w:asciiTheme="minorHAnsi" w:hAnsiTheme="minorHAnsi" w:cstheme="minorBidi"/>
            <w:noProof/>
            <w:kern w:val="2"/>
            <w:sz w:val="21"/>
            <w:szCs w:val="22"/>
            <w:lang w:val="en-US" w:eastAsia="zh-CN"/>
          </w:rPr>
          <w:tab/>
        </w:r>
        <w:r w:rsidRPr="00122296">
          <w:rPr>
            <w:rFonts w:cs="Arial"/>
            <w:noProof/>
            <w:lang w:eastAsia="zh-CN"/>
          </w:rPr>
          <w:t>Channel bandwidths per operating band for CA</w:t>
        </w:r>
        <w:r>
          <w:rPr>
            <w:noProof/>
          </w:rPr>
          <w:tab/>
        </w:r>
        <w:r>
          <w:rPr>
            <w:noProof/>
          </w:rPr>
          <w:fldChar w:fldCharType="begin"/>
        </w:r>
        <w:r>
          <w:rPr>
            <w:noProof/>
          </w:rPr>
          <w:instrText xml:space="preserve"> PAGEREF _Toc175687478 \h </w:instrText>
        </w:r>
        <w:r>
          <w:rPr>
            <w:noProof/>
          </w:rPr>
        </w:r>
      </w:ins>
      <w:r>
        <w:rPr>
          <w:noProof/>
        </w:rPr>
        <w:fldChar w:fldCharType="separate"/>
      </w:r>
      <w:ins w:id="62" w:author="ZTE-Ma Zhifeng" w:date="2024-08-27T21:44:00Z">
        <w:r>
          <w:rPr>
            <w:noProof/>
          </w:rPr>
          <w:t>11</w:t>
        </w:r>
        <w:r>
          <w:rPr>
            <w:noProof/>
          </w:rPr>
          <w:fldChar w:fldCharType="end"/>
        </w:r>
      </w:ins>
    </w:p>
    <w:p w14:paraId="26FCE3E8" w14:textId="77777777" w:rsidR="000D4A61" w:rsidRDefault="000D4A61">
      <w:pPr>
        <w:pStyle w:val="42"/>
        <w:rPr>
          <w:ins w:id="63" w:author="ZTE-Ma Zhifeng" w:date="2024-08-27T21:44:00Z"/>
          <w:rFonts w:asciiTheme="minorHAnsi" w:hAnsiTheme="minorHAnsi" w:cstheme="minorBidi"/>
          <w:noProof/>
          <w:kern w:val="2"/>
          <w:sz w:val="21"/>
          <w:szCs w:val="22"/>
          <w:lang w:val="en-US" w:eastAsia="zh-CN"/>
        </w:rPr>
      </w:pPr>
      <w:ins w:id="64" w:author="ZTE-Ma Zhifeng" w:date="2024-08-27T21:44:00Z">
        <w:r w:rsidRPr="00122296">
          <w:rPr>
            <w:rFonts w:cs="Arial"/>
            <w:noProof/>
            <w:lang w:eastAsia="zh-CN"/>
          </w:rPr>
          <w:t>5.0.1.3</w:t>
        </w:r>
        <w:r>
          <w:rPr>
            <w:rFonts w:asciiTheme="minorHAnsi" w:hAnsiTheme="minorHAnsi" w:cstheme="minorBidi"/>
            <w:noProof/>
            <w:kern w:val="2"/>
            <w:sz w:val="21"/>
            <w:szCs w:val="22"/>
            <w:lang w:val="en-US" w:eastAsia="zh-CN"/>
          </w:rPr>
          <w:tab/>
        </w:r>
        <w:r w:rsidRPr="00122296">
          <w:rPr>
            <w:rFonts w:cs="Arial"/>
            <w:noProof/>
            <w:lang w:val="en-US" w:eastAsia="zh-CN"/>
          </w:rPr>
          <w:t>∆T</w:t>
        </w:r>
        <w:r w:rsidRPr="00122296">
          <w:rPr>
            <w:rFonts w:cs="Arial"/>
            <w:noProof/>
            <w:vertAlign w:val="subscript"/>
            <w:lang w:val="en-US" w:eastAsia="zh-CN"/>
          </w:rPr>
          <w:t>IB,c</w:t>
        </w:r>
        <w:r w:rsidRPr="00122296">
          <w:rPr>
            <w:rFonts w:cs="Arial"/>
            <w:noProof/>
            <w:lang w:val="en-US" w:eastAsia="zh-CN"/>
          </w:rPr>
          <w:t xml:space="preserve"> and ∆R</w:t>
        </w:r>
        <w:r w:rsidRPr="00122296">
          <w:rPr>
            <w:rFonts w:cs="Arial"/>
            <w:noProof/>
            <w:vertAlign w:val="subscript"/>
            <w:lang w:val="en-US" w:eastAsia="zh-CN"/>
          </w:rPr>
          <w:t>IB,c</w:t>
        </w:r>
        <w:r w:rsidRPr="00122296">
          <w:rPr>
            <w:rFonts w:cs="Arial"/>
            <w:noProof/>
            <w:lang w:val="en-US" w:eastAsia="zh-CN"/>
          </w:rPr>
          <w:t xml:space="preserve"> values</w:t>
        </w:r>
        <w:r>
          <w:rPr>
            <w:noProof/>
          </w:rPr>
          <w:tab/>
        </w:r>
        <w:r>
          <w:rPr>
            <w:noProof/>
          </w:rPr>
          <w:fldChar w:fldCharType="begin"/>
        </w:r>
        <w:r>
          <w:rPr>
            <w:noProof/>
          </w:rPr>
          <w:instrText xml:space="preserve"> PAGEREF _Toc175687479 \h </w:instrText>
        </w:r>
        <w:r>
          <w:rPr>
            <w:noProof/>
          </w:rPr>
        </w:r>
      </w:ins>
      <w:r>
        <w:rPr>
          <w:noProof/>
        </w:rPr>
        <w:fldChar w:fldCharType="separate"/>
      </w:r>
      <w:ins w:id="65" w:author="ZTE-Ma Zhifeng" w:date="2024-08-27T21:44:00Z">
        <w:r>
          <w:rPr>
            <w:noProof/>
          </w:rPr>
          <w:t>11</w:t>
        </w:r>
        <w:r>
          <w:rPr>
            <w:noProof/>
          </w:rPr>
          <w:fldChar w:fldCharType="end"/>
        </w:r>
      </w:ins>
    </w:p>
    <w:p w14:paraId="4EBFF6C6" w14:textId="77777777" w:rsidR="000D4A61" w:rsidRDefault="000D4A61">
      <w:pPr>
        <w:pStyle w:val="33"/>
        <w:rPr>
          <w:ins w:id="66" w:author="ZTE-Ma Zhifeng" w:date="2024-08-27T21:44:00Z"/>
          <w:rFonts w:asciiTheme="minorHAnsi" w:hAnsiTheme="minorHAnsi" w:cstheme="minorBidi"/>
          <w:noProof/>
          <w:kern w:val="2"/>
          <w:sz w:val="21"/>
          <w:szCs w:val="22"/>
          <w:lang w:val="en-US" w:eastAsia="zh-CN"/>
        </w:rPr>
      </w:pPr>
      <w:ins w:id="67" w:author="ZTE-Ma Zhifeng" w:date="2024-08-27T21:44:00Z">
        <w:r w:rsidRPr="00122296">
          <w:rPr>
            <w:rFonts w:cs="Arial"/>
            <w:noProof/>
            <w:lang w:val="en-US" w:eastAsia="zh-CN"/>
          </w:rPr>
          <w:t>5.0.2</w:t>
        </w:r>
        <w:r>
          <w:rPr>
            <w:rFonts w:asciiTheme="minorHAnsi" w:hAnsiTheme="minorHAnsi" w:cstheme="minorBidi"/>
            <w:noProof/>
            <w:kern w:val="2"/>
            <w:sz w:val="21"/>
            <w:szCs w:val="22"/>
            <w:lang w:val="en-US" w:eastAsia="zh-CN"/>
          </w:rPr>
          <w:tab/>
        </w:r>
        <w:r w:rsidRPr="00122296">
          <w:rPr>
            <w:rFonts w:cs="Arial"/>
            <w:noProof/>
            <w:lang w:val="en-US" w:eastAsia="zh-CN"/>
          </w:rPr>
          <w:t>Specific for 2 bands UL CA</w:t>
        </w:r>
        <w:r>
          <w:rPr>
            <w:noProof/>
          </w:rPr>
          <w:tab/>
        </w:r>
        <w:r>
          <w:rPr>
            <w:noProof/>
          </w:rPr>
          <w:fldChar w:fldCharType="begin"/>
        </w:r>
        <w:r>
          <w:rPr>
            <w:noProof/>
          </w:rPr>
          <w:instrText xml:space="preserve"> PAGEREF _Toc175687480 \h </w:instrText>
        </w:r>
        <w:r>
          <w:rPr>
            <w:noProof/>
          </w:rPr>
        </w:r>
      </w:ins>
      <w:r>
        <w:rPr>
          <w:noProof/>
        </w:rPr>
        <w:fldChar w:fldCharType="separate"/>
      </w:r>
      <w:ins w:id="68" w:author="ZTE-Ma Zhifeng" w:date="2024-08-27T21:44:00Z">
        <w:r>
          <w:rPr>
            <w:noProof/>
          </w:rPr>
          <w:t>12</w:t>
        </w:r>
        <w:r>
          <w:rPr>
            <w:noProof/>
          </w:rPr>
          <w:fldChar w:fldCharType="end"/>
        </w:r>
      </w:ins>
    </w:p>
    <w:p w14:paraId="356AEC50" w14:textId="77777777" w:rsidR="000D4A61" w:rsidRDefault="000D4A61">
      <w:pPr>
        <w:pStyle w:val="42"/>
        <w:rPr>
          <w:ins w:id="69" w:author="ZTE-Ma Zhifeng" w:date="2024-08-27T21:44:00Z"/>
          <w:rFonts w:asciiTheme="minorHAnsi" w:hAnsiTheme="minorHAnsi" w:cstheme="minorBidi"/>
          <w:noProof/>
          <w:kern w:val="2"/>
          <w:sz w:val="21"/>
          <w:szCs w:val="22"/>
          <w:lang w:val="en-US" w:eastAsia="zh-CN"/>
        </w:rPr>
      </w:pPr>
      <w:ins w:id="70" w:author="ZTE-Ma Zhifeng" w:date="2024-08-27T21:44:00Z">
        <w:r w:rsidRPr="00122296">
          <w:rPr>
            <w:rFonts w:eastAsia="Times New Roman"/>
            <w:noProof/>
            <w:lang w:eastAsia="en-GB"/>
          </w:rPr>
          <w:t>5.0.2.1</w:t>
        </w:r>
        <w:r>
          <w:rPr>
            <w:rFonts w:asciiTheme="minorHAnsi" w:hAnsiTheme="minorHAnsi" w:cstheme="minorBidi"/>
            <w:noProof/>
            <w:kern w:val="2"/>
            <w:sz w:val="21"/>
            <w:szCs w:val="22"/>
            <w:lang w:val="en-US" w:eastAsia="zh-CN"/>
          </w:rPr>
          <w:tab/>
        </w:r>
        <w:r w:rsidRPr="00122296">
          <w:rPr>
            <w:rFonts w:eastAsia="Times New Roman"/>
            <w:noProof/>
            <w:lang w:eastAsia="en-GB"/>
          </w:rPr>
          <w:t>UE co-existence studies</w:t>
        </w:r>
        <w:r>
          <w:rPr>
            <w:noProof/>
          </w:rPr>
          <w:tab/>
        </w:r>
        <w:r>
          <w:rPr>
            <w:noProof/>
          </w:rPr>
          <w:fldChar w:fldCharType="begin"/>
        </w:r>
        <w:r>
          <w:rPr>
            <w:noProof/>
          </w:rPr>
          <w:instrText xml:space="preserve"> PAGEREF _Toc175687481 \h </w:instrText>
        </w:r>
        <w:r>
          <w:rPr>
            <w:noProof/>
          </w:rPr>
        </w:r>
      </w:ins>
      <w:r>
        <w:rPr>
          <w:noProof/>
        </w:rPr>
        <w:fldChar w:fldCharType="separate"/>
      </w:r>
      <w:ins w:id="71" w:author="ZTE-Ma Zhifeng" w:date="2024-08-27T21:44:00Z">
        <w:r>
          <w:rPr>
            <w:noProof/>
          </w:rPr>
          <w:t>12</w:t>
        </w:r>
        <w:r>
          <w:rPr>
            <w:noProof/>
          </w:rPr>
          <w:fldChar w:fldCharType="end"/>
        </w:r>
      </w:ins>
    </w:p>
    <w:p w14:paraId="61F87F7E" w14:textId="77777777" w:rsidR="000D4A61" w:rsidRDefault="000D4A61">
      <w:pPr>
        <w:pStyle w:val="52"/>
        <w:rPr>
          <w:ins w:id="72" w:author="ZTE-Ma Zhifeng" w:date="2024-08-27T21:44:00Z"/>
          <w:rFonts w:asciiTheme="minorHAnsi" w:hAnsiTheme="minorHAnsi" w:cstheme="minorBidi"/>
          <w:noProof/>
          <w:kern w:val="2"/>
          <w:sz w:val="21"/>
          <w:szCs w:val="22"/>
          <w:lang w:val="en-US" w:eastAsia="zh-CN"/>
        </w:rPr>
      </w:pPr>
      <w:ins w:id="73" w:author="ZTE-Ma Zhifeng" w:date="2024-08-27T21:44:00Z">
        <w:r w:rsidRPr="00122296">
          <w:rPr>
            <w:noProof/>
            <w:snapToGrid w:val="0"/>
            <w:lang w:eastAsia="en-GB"/>
          </w:rPr>
          <w:t>5.0.2.1.1</w:t>
        </w:r>
        <w:r>
          <w:rPr>
            <w:rFonts w:asciiTheme="minorHAnsi" w:hAnsiTheme="minorHAnsi" w:cstheme="minorBidi"/>
            <w:noProof/>
            <w:kern w:val="2"/>
            <w:sz w:val="21"/>
            <w:szCs w:val="22"/>
            <w:lang w:val="en-US" w:eastAsia="zh-CN"/>
          </w:rPr>
          <w:tab/>
        </w:r>
        <w:r w:rsidRPr="00122296">
          <w:rPr>
            <w:noProof/>
            <w:snapToGrid w:val="0"/>
            <w:lang w:eastAsia="en-GB"/>
          </w:rPr>
          <w:t>Co-existence studies for 2UL band with 1CC per band</w:t>
        </w:r>
        <w:r>
          <w:rPr>
            <w:noProof/>
          </w:rPr>
          <w:tab/>
        </w:r>
        <w:r>
          <w:rPr>
            <w:noProof/>
          </w:rPr>
          <w:fldChar w:fldCharType="begin"/>
        </w:r>
        <w:r>
          <w:rPr>
            <w:noProof/>
          </w:rPr>
          <w:instrText xml:space="preserve"> PAGEREF _Toc175687482 \h </w:instrText>
        </w:r>
        <w:r>
          <w:rPr>
            <w:noProof/>
          </w:rPr>
        </w:r>
      </w:ins>
      <w:r>
        <w:rPr>
          <w:noProof/>
        </w:rPr>
        <w:fldChar w:fldCharType="separate"/>
      </w:r>
      <w:ins w:id="74" w:author="ZTE-Ma Zhifeng" w:date="2024-08-27T21:44:00Z">
        <w:r>
          <w:rPr>
            <w:noProof/>
          </w:rPr>
          <w:t>12</w:t>
        </w:r>
        <w:r>
          <w:rPr>
            <w:noProof/>
          </w:rPr>
          <w:fldChar w:fldCharType="end"/>
        </w:r>
      </w:ins>
    </w:p>
    <w:p w14:paraId="153FFB17" w14:textId="77777777" w:rsidR="000D4A61" w:rsidRDefault="000D4A61">
      <w:pPr>
        <w:pStyle w:val="52"/>
        <w:rPr>
          <w:ins w:id="75" w:author="ZTE-Ma Zhifeng" w:date="2024-08-27T21:44:00Z"/>
          <w:rFonts w:asciiTheme="minorHAnsi" w:hAnsiTheme="minorHAnsi" w:cstheme="minorBidi"/>
          <w:noProof/>
          <w:kern w:val="2"/>
          <w:sz w:val="21"/>
          <w:szCs w:val="22"/>
          <w:lang w:val="en-US" w:eastAsia="zh-CN"/>
        </w:rPr>
      </w:pPr>
      <w:ins w:id="76" w:author="ZTE-Ma Zhifeng" w:date="2024-08-27T21:44:00Z">
        <w:r w:rsidRPr="00122296">
          <w:rPr>
            <w:noProof/>
            <w:snapToGrid w:val="0"/>
            <w:lang w:eastAsia="en-GB"/>
          </w:rPr>
          <w:t>5.0.2.1.2</w:t>
        </w:r>
        <w:r>
          <w:rPr>
            <w:rFonts w:asciiTheme="minorHAnsi" w:hAnsiTheme="minorHAnsi" w:cstheme="minorBidi"/>
            <w:noProof/>
            <w:kern w:val="2"/>
            <w:sz w:val="21"/>
            <w:szCs w:val="22"/>
            <w:lang w:val="en-US" w:eastAsia="zh-CN"/>
          </w:rPr>
          <w:tab/>
        </w:r>
        <w:r w:rsidRPr="00122296">
          <w:rPr>
            <w:noProof/>
            <w:snapToGrid w:val="0"/>
            <w:lang w:eastAsia="en-GB"/>
          </w:rPr>
          <w:t>Co-existence studies for 2UL band with 3CC (2CC intra-band in one band)</w:t>
        </w:r>
        <w:r>
          <w:rPr>
            <w:noProof/>
          </w:rPr>
          <w:tab/>
        </w:r>
        <w:r>
          <w:rPr>
            <w:noProof/>
          </w:rPr>
          <w:fldChar w:fldCharType="begin"/>
        </w:r>
        <w:r>
          <w:rPr>
            <w:noProof/>
          </w:rPr>
          <w:instrText xml:space="preserve"> PAGEREF _Toc175687483 \h </w:instrText>
        </w:r>
        <w:r>
          <w:rPr>
            <w:noProof/>
          </w:rPr>
        </w:r>
      </w:ins>
      <w:r>
        <w:rPr>
          <w:noProof/>
        </w:rPr>
        <w:fldChar w:fldCharType="separate"/>
      </w:r>
      <w:ins w:id="77" w:author="ZTE-Ma Zhifeng" w:date="2024-08-27T21:44:00Z">
        <w:r>
          <w:rPr>
            <w:noProof/>
          </w:rPr>
          <w:t>12</w:t>
        </w:r>
        <w:r>
          <w:rPr>
            <w:noProof/>
          </w:rPr>
          <w:fldChar w:fldCharType="end"/>
        </w:r>
      </w:ins>
    </w:p>
    <w:p w14:paraId="52904D90" w14:textId="77777777" w:rsidR="000D4A61" w:rsidRDefault="000D4A61">
      <w:pPr>
        <w:pStyle w:val="42"/>
        <w:rPr>
          <w:ins w:id="78" w:author="ZTE-Ma Zhifeng" w:date="2024-08-27T21:44:00Z"/>
          <w:rFonts w:asciiTheme="minorHAnsi" w:hAnsiTheme="minorHAnsi" w:cstheme="minorBidi"/>
          <w:noProof/>
          <w:kern w:val="2"/>
          <w:sz w:val="21"/>
          <w:szCs w:val="22"/>
          <w:lang w:val="en-US" w:eastAsia="zh-CN"/>
        </w:rPr>
      </w:pPr>
      <w:ins w:id="79" w:author="ZTE-Ma Zhifeng" w:date="2024-08-27T21:44:00Z">
        <w:r w:rsidRPr="00122296">
          <w:rPr>
            <w:rFonts w:eastAsia="Times New Roman"/>
            <w:noProof/>
            <w:lang w:eastAsia="en-GB"/>
          </w:rPr>
          <w:t>5.0.2.2</w:t>
        </w:r>
        <w:r>
          <w:rPr>
            <w:rFonts w:asciiTheme="minorHAnsi" w:hAnsiTheme="minorHAnsi" w:cstheme="minorBidi"/>
            <w:noProof/>
            <w:kern w:val="2"/>
            <w:sz w:val="21"/>
            <w:szCs w:val="22"/>
            <w:lang w:val="en-US" w:eastAsia="zh-CN"/>
          </w:rPr>
          <w:tab/>
        </w:r>
        <w:r w:rsidRPr="00122296">
          <w:rPr>
            <w:rFonts w:eastAsia="Times New Roman"/>
            <w:noProof/>
            <w:lang w:eastAsia="en-GB"/>
          </w:rPr>
          <w:t>REFSENS requirements</w:t>
        </w:r>
        <w:r>
          <w:rPr>
            <w:noProof/>
          </w:rPr>
          <w:tab/>
        </w:r>
        <w:r>
          <w:rPr>
            <w:noProof/>
          </w:rPr>
          <w:fldChar w:fldCharType="begin"/>
        </w:r>
        <w:r>
          <w:rPr>
            <w:noProof/>
          </w:rPr>
          <w:instrText xml:space="preserve"> PAGEREF _Toc175687484 \h </w:instrText>
        </w:r>
        <w:r>
          <w:rPr>
            <w:noProof/>
          </w:rPr>
        </w:r>
      </w:ins>
      <w:r>
        <w:rPr>
          <w:noProof/>
        </w:rPr>
        <w:fldChar w:fldCharType="separate"/>
      </w:r>
      <w:ins w:id="80" w:author="ZTE-Ma Zhifeng" w:date="2024-08-27T21:44:00Z">
        <w:r>
          <w:rPr>
            <w:noProof/>
          </w:rPr>
          <w:t>13</w:t>
        </w:r>
        <w:r>
          <w:rPr>
            <w:noProof/>
          </w:rPr>
          <w:fldChar w:fldCharType="end"/>
        </w:r>
      </w:ins>
    </w:p>
    <w:p w14:paraId="04FC6D99" w14:textId="77777777" w:rsidR="000D4A61" w:rsidRDefault="000D4A61">
      <w:pPr>
        <w:pStyle w:val="22"/>
        <w:rPr>
          <w:ins w:id="81" w:author="ZTE-Ma Zhifeng" w:date="2024-08-27T21:44:00Z"/>
          <w:rFonts w:asciiTheme="minorHAnsi" w:hAnsiTheme="minorHAnsi" w:cstheme="minorBidi"/>
          <w:noProof/>
          <w:kern w:val="2"/>
          <w:sz w:val="21"/>
          <w:szCs w:val="22"/>
          <w:lang w:val="en-US" w:eastAsia="zh-CN"/>
        </w:rPr>
      </w:pPr>
      <w:ins w:id="82" w:author="ZTE-Ma Zhifeng" w:date="2024-08-27T21:44:00Z">
        <w:r>
          <w:rPr>
            <w:noProof/>
          </w:rPr>
          <w:t>5.1</w:t>
        </w:r>
        <w:r>
          <w:rPr>
            <w:rFonts w:asciiTheme="minorHAnsi" w:hAnsiTheme="minorHAnsi" w:cstheme="minorBidi"/>
            <w:noProof/>
            <w:kern w:val="2"/>
            <w:sz w:val="21"/>
            <w:szCs w:val="22"/>
            <w:lang w:val="en-US" w:eastAsia="zh-CN"/>
          </w:rPr>
          <w:tab/>
        </w:r>
        <w:r>
          <w:rPr>
            <w:noProof/>
          </w:rPr>
          <w:t>CA_n28-n41-n79</w:t>
        </w:r>
        <w:r>
          <w:rPr>
            <w:noProof/>
          </w:rPr>
          <w:tab/>
        </w:r>
        <w:r>
          <w:rPr>
            <w:noProof/>
          </w:rPr>
          <w:fldChar w:fldCharType="begin"/>
        </w:r>
        <w:r>
          <w:rPr>
            <w:noProof/>
          </w:rPr>
          <w:instrText xml:space="preserve"> PAGEREF _Toc175687485 \h </w:instrText>
        </w:r>
        <w:r>
          <w:rPr>
            <w:noProof/>
          </w:rPr>
        </w:r>
      </w:ins>
      <w:r>
        <w:rPr>
          <w:noProof/>
        </w:rPr>
        <w:fldChar w:fldCharType="separate"/>
      </w:r>
      <w:ins w:id="83" w:author="ZTE-Ma Zhifeng" w:date="2024-08-27T21:44:00Z">
        <w:r>
          <w:rPr>
            <w:noProof/>
          </w:rPr>
          <w:t>13</w:t>
        </w:r>
        <w:r>
          <w:rPr>
            <w:noProof/>
          </w:rPr>
          <w:fldChar w:fldCharType="end"/>
        </w:r>
      </w:ins>
    </w:p>
    <w:p w14:paraId="630549B7" w14:textId="77777777" w:rsidR="000D4A61" w:rsidRDefault="000D4A61">
      <w:pPr>
        <w:pStyle w:val="33"/>
        <w:rPr>
          <w:ins w:id="84" w:author="ZTE-Ma Zhifeng" w:date="2024-08-27T21:44:00Z"/>
          <w:rFonts w:asciiTheme="minorHAnsi" w:hAnsiTheme="minorHAnsi" w:cstheme="minorBidi"/>
          <w:noProof/>
          <w:kern w:val="2"/>
          <w:sz w:val="21"/>
          <w:szCs w:val="22"/>
          <w:lang w:val="en-US" w:eastAsia="zh-CN"/>
        </w:rPr>
      </w:pPr>
      <w:ins w:id="85" w:author="ZTE-Ma Zhifeng" w:date="2024-08-27T21:44:00Z">
        <w:r>
          <w:rPr>
            <w:noProof/>
          </w:rPr>
          <w:t>5.1.1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_Toc175687486 \h </w:instrText>
        </w:r>
        <w:r>
          <w:rPr>
            <w:noProof/>
          </w:rPr>
        </w:r>
      </w:ins>
      <w:r>
        <w:rPr>
          <w:noProof/>
        </w:rPr>
        <w:fldChar w:fldCharType="separate"/>
      </w:r>
      <w:ins w:id="86" w:author="ZTE-Ma Zhifeng" w:date="2024-08-27T21:44:00Z">
        <w:r>
          <w:rPr>
            <w:noProof/>
          </w:rPr>
          <w:t>13</w:t>
        </w:r>
        <w:r>
          <w:rPr>
            <w:noProof/>
          </w:rPr>
          <w:fldChar w:fldCharType="end"/>
        </w:r>
      </w:ins>
    </w:p>
    <w:p w14:paraId="5CE9E817" w14:textId="77777777" w:rsidR="000D4A61" w:rsidRDefault="000D4A61">
      <w:pPr>
        <w:pStyle w:val="42"/>
        <w:rPr>
          <w:ins w:id="87" w:author="ZTE-Ma Zhifeng" w:date="2024-08-27T21:44:00Z"/>
          <w:rFonts w:asciiTheme="minorHAnsi" w:hAnsiTheme="minorHAnsi" w:cstheme="minorBidi"/>
          <w:noProof/>
          <w:kern w:val="2"/>
          <w:sz w:val="21"/>
          <w:szCs w:val="22"/>
          <w:lang w:val="en-US" w:eastAsia="zh-CN"/>
        </w:rPr>
      </w:pPr>
      <w:ins w:id="88" w:author="ZTE-Ma Zhifeng" w:date="2024-08-27T21:44:00Z">
        <w:r>
          <w:rPr>
            <w:noProof/>
          </w:rPr>
          <w:t>5.1.1.1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_Toc175687487 \h </w:instrText>
        </w:r>
        <w:r>
          <w:rPr>
            <w:noProof/>
          </w:rPr>
        </w:r>
      </w:ins>
      <w:r>
        <w:rPr>
          <w:noProof/>
        </w:rPr>
        <w:fldChar w:fldCharType="separate"/>
      </w:r>
      <w:ins w:id="89" w:author="ZTE-Ma Zhifeng" w:date="2024-08-27T21:44:00Z">
        <w:r>
          <w:rPr>
            <w:noProof/>
          </w:rPr>
          <w:t>13</w:t>
        </w:r>
        <w:r>
          <w:rPr>
            <w:noProof/>
          </w:rPr>
          <w:fldChar w:fldCharType="end"/>
        </w:r>
      </w:ins>
    </w:p>
    <w:p w14:paraId="1479A8CE" w14:textId="77777777" w:rsidR="000D4A61" w:rsidRDefault="000D4A61">
      <w:pPr>
        <w:pStyle w:val="42"/>
        <w:rPr>
          <w:ins w:id="90" w:author="ZTE-Ma Zhifeng" w:date="2024-08-27T21:44:00Z"/>
          <w:rFonts w:asciiTheme="minorHAnsi" w:hAnsiTheme="minorHAnsi" w:cstheme="minorBidi"/>
          <w:noProof/>
          <w:kern w:val="2"/>
          <w:sz w:val="21"/>
          <w:szCs w:val="22"/>
          <w:lang w:val="en-US" w:eastAsia="zh-CN"/>
        </w:rPr>
      </w:pPr>
      <w:ins w:id="91" w:author="ZTE-Ma Zhifeng" w:date="2024-08-27T21:44:00Z">
        <w:r>
          <w:rPr>
            <w:noProof/>
          </w:rPr>
          <w:t>5.1.1.2</w:t>
        </w:r>
        <w:r>
          <w:rPr>
            <w:rFonts w:asciiTheme="minorHAnsi" w:hAnsiTheme="minorHAnsi" w:cstheme="minorBidi"/>
            <w:noProof/>
            <w:kern w:val="2"/>
            <w:sz w:val="21"/>
            <w:szCs w:val="22"/>
            <w:lang w:val="en-US" w:eastAsia="zh-CN"/>
          </w:rPr>
          <w:tab/>
        </w:r>
        <w:r w:rsidRPr="00122296">
          <w:rPr>
            <w:rFonts w:cs="Arial"/>
            <w:noProof/>
            <w:lang w:eastAsia="zh-CN"/>
          </w:rPr>
          <w:t>Channel bandwidths per operating band for CA</w:t>
        </w:r>
        <w:r>
          <w:rPr>
            <w:noProof/>
          </w:rPr>
          <w:tab/>
        </w:r>
        <w:r>
          <w:rPr>
            <w:noProof/>
          </w:rPr>
          <w:fldChar w:fldCharType="begin"/>
        </w:r>
        <w:r>
          <w:rPr>
            <w:noProof/>
          </w:rPr>
          <w:instrText xml:space="preserve"> PAGEREF _Toc175687488 \h </w:instrText>
        </w:r>
        <w:r>
          <w:rPr>
            <w:noProof/>
          </w:rPr>
        </w:r>
      </w:ins>
      <w:r>
        <w:rPr>
          <w:noProof/>
        </w:rPr>
        <w:fldChar w:fldCharType="separate"/>
      </w:r>
      <w:ins w:id="92" w:author="ZTE-Ma Zhifeng" w:date="2024-08-27T21:44:00Z">
        <w:r>
          <w:rPr>
            <w:noProof/>
          </w:rPr>
          <w:t>14</w:t>
        </w:r>
        <w:r>
          <w:rPr>
            <w:noProof/>
          </w:rPr>
          <w:fldChar w:fldCharType="end"/>
        </w:r>
      </w:ins>
    </w:p>
    <w:p w14:paraId="1A4D9046" w14:textId="77777777" w:rsidR="000D4A61" w:rsidRDefault="000D4A61">
      <w:pPr>
        <w:pStyle w:val="42"/>
        <w:rPr>
          <w:ins w:id="93" w:author="ZTE-Ma Zhifeng" w:date="2024-08-27T21:44:00Z"/>
          <w:rFonts w:asciiTheme="minorHAnsi" w:hAnsiTheme="minorHAnsi" w:cstheme="minorBidi"/>
          <w:noProof/>
          <w:kern w:val="2"/>
          <w:sz w:val="21"/>
          <w:szCs w:val="22"/>
          <w:lang w:val="en-US" w:eastAsia="zh-CN"/>
        </w:rPr>
      </w:pPr>
      <w:ins w:id="94" w:author="ZTE-Ma Zhifeng" w:date="2024-08-27T21:44:00Z">
        <w:r>
          <w:rPr>
            <w:noProof/>
          </w:rPr>
          <w:t>5.1.1.3</w:t>
        </w:r>
        <w:r>
          <w:rPr>
            <w:rFonts w:asciiTheme="minorHAnsi" w:hAnsiTheme="minorHAnsi" w:cstheme="minorBidi"/>
            <w:noProof/>
            <w:kern w:val="2"/>
            <w:sz w:val="21"/>
            <w:szCs w:val="22"/>
            <w:lang w:val="en-US" w:eastAsia="zh-CN"/>
          </w:rPr>
          <w:tab/>
        </w:r>
        <w:r w:rsidRPr="00122296">
          <w:rPr>
            <w:rFonts w:cs="Arial"/>
            <w:noProof/>
            <w:lang w:val="en-US" w:eastAsia="zh-CN"/>
          </w:rPr>
          <w:t>∆T</w:t>
        </w:r>
        <w:r w:rsidRPr="00122296">
          <w:rPr>
            <w:rFonts w:cs="Arial"/>
            <w:noProof/>
            <w:vertAlign w:val="subscript"/>
            <w:lang w:val="en-US" w:eastAsia="zh-CN"/>
          </w:rPr>
          <w:t>IB,c</w:t>
        </w:r>
        <w:r w:rsidRPr="00122296">
          <w:rPr>
            <w:rFonts w:cs="Arial"/>
            <w:noProof/>
            <w:lang w:val="en-US" w:eastAsia="zh-CN"/>
          </w:rPr>
          <w:t xml:space="preserve"> and ∆R</w:t>
        </w:r>
        <w:r w:rsidRPr="00122296">
          <w:rPr>
            <w:rFonts w:cs="Arial"/>
            <w:noProof/>
            <w:vertAlign w:val="subscript"/>
            <w:lang w:val="en-US" w:eastAsia="zh-CN"/>
          </w:rPr>
          <w:t>IB,c</w:t>
        </w:r>
        <w:r w:rsidRPr="00122296">
          <w:rPr>
            <w:rFonts w:cs="Arial"/>
            <w:noProof/>
            <w:lang w:val="en-US" w:eastAsia="zh-CN"/>
          </w:rPr>
          <w:t xml:space="preserve"> values</w:t>
        </w:r>
        <w:r>
          <w:rPr>
            <w:noProof/>
          </w:rPr>
          <w:tab/>
        </w:r>
        <w:r>
          <w:rPr>
            <w:noProof/>
          </w:rPr>
          <w:fldChar w:fldCharType="begin"/>
        </w:r>
        <w:r>
          <w:rPr>
            <w:noProof/>
          </w:rPr>
          <w:instrText xml:space="preserve"> PAGEREF _Toc175687489 \h </w:instrText>
        </w:r>
        <w:r>
          <w:rPr>
            <w:noProof/>
          </w:rPr>
        </w:r>
      </w:ins>
      <w:r>
        <w:rPr>
          <w:noProof/>
        </w:rPr>
        <w:fldChar w:fldCharType="separate"/>
      </w:r>
      <w:ins w:id="95" w:author="ZTE-Ma Zhifeng" w:date="2024-08-27T21:44:00Z">
        <w:r>
          <w:rPr>
            <w:noProof/>
          </w:rPr>
          <w:t>14</w:t>
        </w:r>
        <w:r>
          <w:rPr>
            <w:noProof/>
          </w:rPr>
          <w:fldChar w:fldCharType="end"/>
        </w:r>
      </w:ins>
    </w:p>
    <w:p w14:paraId="2CA49211" w14:textId="77777777" w:rsidR="000D4A61" w:rsidRDefault="000D4A61">
      <w:pPr>
        <w:pStyle w:val="33"/>
        <w:rPr>
          <w:ins w:id="96" w:author="ZTE-Ma Zhifeng" w:date="2024-08-27T21:44:00Z"/>
          <w:rFonts w:asciiTheme="minorHAnsi" w:hAnsiTheme="minorHAnsi" w:cstheme="minorBidi"/>
          <w:noProof/>
          <w:kern w:val="2"/>
          <w:sz w:val="21"/>
          <w:szCs w:val="22"/>
          <w:lang w:val="en-US" w:eastAsia="zh-CN"/>
        </w:rPr>
      </w:pPr>
      <w:ins w:id="97" w:author="ZTE-Ma Zhifeng" w:date="2024-08-27T21:44:00Z">
        <w:r>
          <w:rPr>
            <w:noProof/>
          </w:rPr>
          <w:t>5.1.2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_Toc175687490 \h </w:instrText>
        </w:r>
        <w:r>
          <w:rPr>
            <w:noProof/>
          </w:rPr>
        </w:r>
      </w:ins>
      <w:r>
        <w:rPr>
          <w:noProof/>
        </w:rPr>
        <w:fldChar w:fldCharType="separate"/>
      </w:r>
      <w:ins w:id="98" w:author="ZTE-Ma Zhifeng" w:date="2024-08-27T21:44:00Z">
        <w:r>
          <w:rPr>
            <w:noProof/>
          </w:rPr>
          <w:t>14</w:t>
        </w:r>
        <w:r>
          <w:rPr>
            <w:noProof/>
          </w:rPr>
          <w:fldChar w:fldCharType="end"/>
        </w:r>
      </w:ins>
    </w:p>
    <w:p w14:paraId="40845856" w14:textId="77777777" w:rsidR="000D4A61" w:rsidRDefault="000D4A61">
      <w:pPr>
        <w:pStyle w:val="42"/>
        <w:rPr>
          <w:ins w:id="99" w:author="ZTE-Ma Zhifeng" w:date="2024-08-27T21:44:00Z"/>
          <w:rFonts w:asciiTheme="minorHAnsi" w:hAnsiTheme="minorHAnsi" w:cstheme="minorBidi"/>
          <w:noProof/>
          <w:kern w:val="2"/>
          <w:sz w:val="21"/>
          <w:szCs w:val="22"/>
          <w:lang w:val="en-US" w:eastAsia="zh-CN"/>
        </w:rPr>
      </w:pPr>
      <w:ins w:id="100" w:author="ZTE-Ma Zhifeng" w:date="2024-08-27T21:44:00Z">
        <w:r w:rsidRPr="00122296">
          <w:rPr>
            <w:rFonts w:cs="Arial"/>
            <w:noProof/>
            <w:lang w:eastAsia="zh-CN"/>
          </w:rPr>
          <w:t>5.1.2.1</w:t>
        </w:r>
        <w:r>
          <w:rPr>
            <w:rFonts w:asciiTheme="minorHAnsi" w:hAnsiTheme="minorHAnsi" w:cstheme="minorBidi"/>
            <w:noProof/>
            <w:kern w:val="2"/>
            <w:sz w:val="21"/>
            <w:szCs w:val="22"/>
            <w:lang w:val="en-US" w:eastAsia="zh-CN"/>
          </w:rPr>
          <w:tab/>
        </w:r>
        <w:r w:rsidRPr="00122296">
          <w:rPr>
            <w:rFonts w:cs="Arial"/>
            <w:noProof/>
            <w:lang w:eastAsia="zh-CN"/>
          </w:rPr>
          <w:t>UE co-existence studies</w:t>
        </w:r>
        <w:r>
          <w:rPr>
            <w:noProof/>
          </w:rPr>
          <w:tab/>
        </w:r>
        <w:r>
          <w:rPr>
            <w:noProof/>
          </w:rPr>
          <w:fldChar w:fldCharType="begin"/>
        </w:r>
        <w:r>
          <w:rPr>
            <w:noProof/>
          </w:rPr>
          <w:instrText xml:space="preserve"> PAGEREF _Toc175687491 \h </w:instrText>
        </w:r>
        <w:r>
          <w:rPr>
            <w:noProof/>
          </w:rPr>
        </w:r>
      </w:ins>
      <w:r>
        <w:rPr>
          <w:noProof/>
        </w:rPr>
        <w:fldChar w:fldCharType="separate"/>
      </w:r>
      <w:ins w:id="101" w:author="ZTE-Ma Zhifeng" w:date="2024-08-27T21:44:00Z">
        <w:r>
          <w:rPr>
            <w:noProof/>
          </w:rPr>
          <w:t>14</w:t>
        </w:r>
        <w:r>
          <w:rPr>
            <w:noProof/>
          </w:rPr>
          <w:fldChar w:fldCharType="end"/>
        </w:r>
      </w:ins>
    </w:p>
    <w:p w14:paraId="303DC3FE" w14:textId="77777777" w:rsidR="000D4A61" w:rsidRDefault="000D4A61">
      <w:pPr>
        <w:pStyle w:val="52"/>
        <w:rPr>
          <w:ins w:id="102" w:author="ZTE-Ma Zhifeng" w:date="2024-08-27T21:44:00Z"/>
          <w:rFonts w:asciiTheme="minorHAnsi" w:hAnsiTheme="minorHAnsi" w:cstheme="minorBidi"/>
          <w:noProof/>
          <w:kern w:val="2"/>
          <w:sz w:val="21"/>
          <w:szCs w:val="22"/>
          <w:lang w:val="en-US" w:eastAsia="zh-CN"/>
        </w:rPr>
      </w:pPr>
      <w:ins w:id="103" w:author="ZTE-Ma Zhifeng" w:date="2024-08-27T21:44:00Z">
        <w:r w:rsidRPr="00122296">
          <w:rPr>
            <w:noProof/>
            <w:snapToGrid w:val="0"/>
            <w:lang w:eastAsia="en-GB"/>
          </w:rPr>
          <w:t>5.1.2.1.1</w:t>
        </w:r>
        <w:r>
          <w:rPr>
            <w:rFonts w:asciiTheme="minorHAnsi" w:hAnsiTheme="minorHAnsi" w:cstheme="minorBidi"/>
            <w:noProof/>
            <w:kern w:val="2"/>
            <w:sz w:val="21"/>
            <w:szCs w:val="22"/>
            <w:lang w:val="en-US" w:eastAsia="zh-CN"/>
          </w:rPr>
          <w:tab/>
        </w:r>
        <w:r w:rsidRPr="00122296">
          <w:rPr>
            <w:noProof/>
            <w:snapToGrid w:val="0"/>
            <w:lang w:eastAsia="en-GB"/>
          </w:rPr>
          <w:t>Co-existence studies for 2UL band with 1CC per band</w:t>
        </w:r>
        <w:r>
          <w:rPr>
            <w:noProof/>
          </w:rPr>
          <w:tab/>
        </w:r>
        <w:r>
          <w:rPr>
            <w:noProof/>
          </w:rPr>
          <w:fldChar w:fldCharType="begin"/>
        </w:r>
        <w:r>
          <w:rPr>
            <w:noProof/>
          </w:rPr>
          <w:instrText xml:space="preserve"> PAGEREF _Toc175687492 \h </w:instrText>
        </w:r>
        <w:r>
          <w:rPr>
            <w:noProof/>
          </w:rPr>
        </w:r>
      </w:ins>
      <w:r>
        <w:rPr>
          <w:noProof/>
        </w:rPr>
        <w:fldChar w:fldCharType="separate"/>
      </w:r>
      <w:ins w:id="104" w:author="ZTE-Ma Zhifeng" w:date="2024-08-27T21:44:00Z">
        <w:r>
          <w:rPr>
            <w:noProof/>
          </w:rPr>
          <w:t>14</w:t>
        </w:r>
        <w:r>
          <w:rPr>
            <w:noProof/>
          </w:rPr>
          <w:fldChar w:fldCharType="end"/>
        </w:r>
      </w:ins>
    </w:p>
    <w:p w14:paraId="4C94BE91" w14:textId="77777777" w:rsidR="000D4A61" w:rsidRDefault="000D4A61">
      <w:pPr>
        <w:pStyle w:val="52"/>
        <w:rPr>
          <w:ins w:id="105" w:author="ZTE-Ma Zhifeng" w:date="2024-08-27T21:44:00Z"/>
          <w:rFonts w:asciiTheme="minorHAnsi" w:hAnsiTheme="minorHAnsi" w:cstheme="minorBidi"/>
          <w:noProof/>
          <w:kern w:val="2"/>
          <w:sz w:val="21"/>
          <w:szCs w:val="22"/>
          <w:lang w:val="en-US" w:eastAsia="zh-CN"/>
        </w:rPr>
      </w:pPr>
      <w:ins w:id="106" w:author="ZTE-Ma Zhifeng" w:date="2024-08-27T21:44:00Z">
        <w:r w:rsidRPr="00122296">
          <w:rPr>
            <w:noProof/>
            <w:snapToGrid w:val="0"/>
            <w:lang w:eastAsia="en-GB"/>
          </w:rPr>
          <w:t>5.1.2.1.2</w:t>
        </w:r>
        <w:r>
          <w:rPr>
            <w:rFonts w:asciiTheme="minorHAnsi" w:hAnsiTheme="minorHAnsi" w:cstheme="minorBidi"/>
            <w:noProof/>
            <w:kern w:val="2"/>
            <w:sz w:val="21"/>
            <w:szCs w:val="22"/>
            <w:lang w:val="en-US" w:eastAsia="zh-CN"/>
          </w:rPr>
          <w:tab/>
        </w:r>
        <w:r w:rsidRPr="00122296">
          <w:rPr>
            <w:noProof/>
            <w:snapToGrid w:val="0"/>
            <w:lang w:eastAsia="en-GB"/>
          </w:rPr>
          <w:t>Co-existence studies for 2UL band with 3CC (2CC intra-band in one band)</w:t>
        </w:r>
        <w:r>
          <w:rPr>
            <w:noProof/>
          </w:rPr>
          <w:tab/>
        </w:r>
        <w:r>
          <w:rPr>
            <w:noProof/>
          </w:rPr>
          <w:fldChar w:fldCharType="begin"/>
        </w:r>
        <w:r>
          <w:rPr>
            <w:noProof/>
          </w:rPr>
          <w:instrText xml:space="preserve"> PAGEREF _Toc175687493 \h </w:instrText>
        </w:r>
        <w:r>
          <w:rPr>
            <w:noProof/>
          </w:rPr>
        </w:r>
      </w:ins>
      <w:r>
        <w:rPr>
          <w:noProof/>
        </w:rPr>
        <w:fldChar w:fldCharType="separate"/>
      </w:r>
      <w:ins w:id="107" w:author="ZTE-Ma Zhifeng" w:date="2024-08-27T21:44:00Z">
        <w:r>
          <w:rPr>
            <w:noProof/>
          </w:rPr>
          <w:t>14</w:t>
        </w:r>
        <w:r>
          <w:rPr>
            <w:noProof/>
          </w:rPr>
          <w:fldChar w:fldCharType="end"/>
        </w:r>
      </w:ins>
    </w:p>
    <w:p w14:paraId="015F8B9C" w14:textId="77777777" w:rsidR="000D4A61" w:rsidRDefault="000D4A61">
      <w:pPr>
        <w:pStyle w:val="42"/>
        <w:rPr>
          <w:ins w:id="108" w:author="ZTE-Ma Zhifeng" w:date="2024-08-27T21:44:00Z"/>
          <w:rFonts w:asciiTheme="minorHAnsi" w:hAnsiTheme="minorHAnsi" w:cstheme="minorBidi"/>
          <w:noProof/>
          <w:kern w:val="2"/>
          <w:sz w:val="21"/>
          <w:szCs w:val="22"/>
          <w:lang w:val="en-US" w:eastAsia="zh-CN"/>
        </w:rPr>
      </w:pPr>
      <w:ins w:id="109" w:author="ZTE-Ma Zhifeng" w:date="2024-08-27T21:44:00Z">
        <w:r w:rsidRPr="00122296">
          <w:rPr>
            <w:rFonts w:eastAsia="Times New Roman"/>
            <w:noProof/>
            <w:lang w:eastAsia="en-GB"/>
          </w:rPr>
          <w:t>5.1.2.2</w:t>
        </w:r>
        <w:r>
          <w:rPr>
            <w:rFonts w:asciiTheme="minorHAnsi" w:hAnsiTheme="minorHAnsi" w:cstheme="minorBidi"/>
            <w:noProof/>
            <w:kern w:val="2"/>
            <w:sz w:val="21"/>
            <w:szCs w:val="22"/>
            <w:lang w:val="en-US" w:eastAsia="zh-CN"/>
          </w:rPr>
          <w:tab/>
        </w:r>
        <w:r w:rsidRPr="00122296">
          <w:rPr>
            <w:rFonts w:eastAsia="Times New Roman"/>
            <w:noProof/>
            <w:lang w:eastAsia="en-GB"/>
          </w:rPr>
          <w:t>REFSENS requirements</w:t>
        </w:r>
        <w:r>
          <w:rPr>
            <w:noProof/>
          </w:rPr>
          <w:tab/>
        </w:r>
        <w:r>
          <w:rPr>
            <w:noProof/>
          </w:rPr>
          <w:fldChar w:fldCharType="begin"/>
        </w:r>
        <w:r>
          <w:rPr>
            <w:noProof/>
          </w:rPr>
          <w:instrText xml:space="preserve"> PAGEREF _Toc175687494 \h </w:instrText>
        </w:r>
        <w:r>
          <w:rPr>
            <w:noProof/>
          </w:rPr>
        </w:r>
      </w:ins>
      <w:r>
        <w:rPr>
          <w:noProof/>
        </w:rPr>
        <w:fldChar w:fldCharType="separate"/>
      </w:r>
      <w:ins w:id="110" w:author="ZTE-Ma Zhifeng" w:date="2024-08-27T21:44:00Z">
        <w:r>
          <w:rPr>
            <w:noProof/>
          </w:rPr>
          <w:t>15</w:t>
        </w:r>
        <w:r>
          <w:rPr>
            <w:noProof/>
          </w:rPr>
          <w:fldChar w:fldCharType="end"/>
        </w:r>
      </w:ins>
    </w:p>
    <w:p w14:paraId="497B855C" w14:textId="77777777" w:rsidR="000D4A61" w:rsidRDefault="000D4A61">
      <w:pPr>
        <w:pStyle w:val="22"/>
        <w:rPr>
          <w:ins w:id="111" w:author="ZTE-Ma Zhifeng" w:date="2024-08-27T21:44:00Z"/>
          <w:rFonts w:asciiTheme="minorHAnsi" w:hAnsiTheme="minorHAnsi" w:cstheme="minorBidi"/>
          <w:noProof/>
          <w:kern w:val="2"/>
          <w:sz w:val="21"/>
          <w:szCs w:val="22"/>
          <w:lang w:val="en-US" w:eastAsia="zh-CN"/>
        </w:rPr>
      </w:pPr>
      <w:ins w:id="112" w:author="ZTE-Ma Zhifeng" w:date="2024-08-27T21:44:00Z">
        <w:r>
          <w:rPr>
            <w:noProof/>
          </w:rPr>
          <w:t>5.2</w:t>
        </w:r>
        <w:r>
          <w:rPr>
            <w:rFonts w:asciiTheme="minorHAnsi" w:hAnsiTheme="minorHAnsi" w:cstheme="minorBidi"/>
            <w:noProof/>
            <w:kern w:val="2"/>
            <w:sz w:val="21"/>
            <w:szCs w:val="22"/>
            <w:lang w:val="en-US" w:eastAsia="zh-CN"/>
          </w:rPr>
          <w:tab/>
        </w:r>
        <w:r>
          <w:rPr>
            <w:noProof/>
          </w:rPr>
          <w:t>CA_n8-n20-n75</w:t>
        </w:r>
        <w:r>
          <w:rPr>
            <w:noProof/>
          </w:rPr>
          <w:tab/>
        </w:r>
        <w:r>
          <w:rPr>
            <w:noProof/>
          </w:rPr>
          <w:fldChar w:fldCharType="begin"/>
        </w:r>
        <w:r>
          <w:rPr>
            <w:noProof/>
          </w:rPr>
          <w:instrText xml:space="preserve"> PAGEREF _Toc175687495 \h </w:instrText>
        </w:r>
        <w:r>
          <w:rPr>
            <w:noProof/>
          </w:rPr>
        </w:r>
      </w:ins>
      <w:r>
        <w:rPr>
          <w:noProof/>
        </w:rPr>
        <w:fldChar w:fldCharType="separate"/>
      </w:r>
      <w:ins w:id="113" w:author="ZTE-Ma Zhifeng" w:date="2024-08-27T21:44:00Z">
        <w:r>
          <w:rPr>
            <w:noProof/>
          </w:rPr>
          <w:t>15</w:t>
        </w:r>
        <w:r>
          <w:rPr>
            <w:noProof/>
          </w:rPr>
          <w:fldChar w:fldCharType="end"/>
        </w:r>
      </w:ins>
    </w:p>
    <w:p w14:paraId="22B80247" w14:textId="77777777" w:rsidR="000D4A61" w:rsidRDefault="000D4A61">
      <w:pPr>
        <w:pStyle w:val="33"/>
        <w:rPr>
          <w:ins w:id="114" w:author="ZTE-Ma Zhifeng" w:date="2024-08-27T21:44:00Z"/>
          <w:rFonts w:asciiTheme="minorHAnsi" w:hAnsiTheme="minorHAnsi" w:cstheme="minorBidi"/>
          <w:noProof/>
          <w:kern w:val="2"/>
          <w:sz w:val="21"/>
          <w:szCs w:val="22"/>
          <w:lang w:val="en-US" w:eastAsia="zh-CN"/>
        </w:rPr>
      </w:pPr>
      <w:ins w:id="115" w:author="ZTE-Ma Zhifeng" w:date="2024-08-27T21:44:00Z">
        <w:r w:rsidRPr="00122296">
          <w:rPr>
            <w:rFonts w:cs="Arial"/>
            <w:noProof/>
            <w:lang w:val="en-US" w:eastAsia="zh-CN"/>
          </w:rPr>
          <w:t>5.2.1</w:t>
        </w:r>
        <w:r>
          <w:rPr>
            <w:rFonts w:asciiTheme="minorHAnsi" w:hAnsiTheme="minorHAnsi" w:cstheme="minorBidi"/>
            <w:noProof/>
            <w:kern w:val="2"/>
            <w:sz w:val="21"/>
            <w:szCs w:val="22"/>
            <w:lang w:val="en-US" w:eastAsia="zh-CN"/>
          </w:rPr>
          <w:tab/>
        </w:r>
        <w:r w:rsidRPr="00122296">
          <w:rPr>
            <w:rFonts w:cs="Arial"/>
            <w:noProof/>
            <w:lang w:val="en-US" w:eastAsia="zh-CN"/>
          </w:rPr>
          <w:t>Common for 1 band UL and 2 bands UL CA</w:t>
        </w:r>
        <w:r>
          <w:rPr>
            <w:noProof/>
          </w:rPr>
          <w:tab/>
        </w:r>
        <w:r>
          <w:rPr>
            <w:noProof/>
          </w:rPr>
          <w:fldChar w:fldCharType="begin"/>
        </w:r>
        <w:r>
          <w:rPr>
            <w:noProof/>
          </w:rPr>
          <w:instrText xml:space="preserve"> PAGEREF _Toc175687496 \h </w:instrText>
        </w:r>
        <w:r>
          <w:rPr>
            <w:noProof/>
          </w:rPr>
        </w:r>
      </w:ins>
      <w:r>
        <w:rPr>
          <w:noProof/>
        </w:rPr>
        <w:fldChar w:fldCharType="separate"/>
      </w:r>
      <w:ins w:id="116" w:author="ZTE-Ma Zhifeng" w:date="2024-08-27T21:44:00Z">
        <w:r>
          <w:rPr>
            <w:noProof/>
          </w:rPr>
          <w:t>15</w:t>
        </w:r>
        <w:r>
          <w:rPr>
            <w:noProof/>
          </w:rPr>
          <w:fldChar w:fldCharType="end"/>
        </w:r>
      </w:ins>
    </w:p>
    <w:p w14:paraId="083C134C" w14:textId="77777777" w:rsidR="000D4A61" w:rsidRDefault="000D4A61">
      <w:pPr>
        <w:pStyle w:val="42"/>
        <w:rPr>
          <w:ins w:id="117" w:author="ZTE-Ma Zhifeng" w:date="2024-08-27T21:44:00Z"/>
          <w:rFonts w:asciiTheme="minorHAnsi" w:hAnsiTheme="minorHAnsi" w:cstheme="minorBidi"/>
          <w:noProof/>
          <w:kern w:val="2"/>
          <w:sz w:val="21"/>
          <w:szCs w:val="22"/>
          <w:lang w:val="en-US" w:eastAsia="zh-CN"/>
        </w:rPr>
      </w:pPr>
      <w:ins w:id="118" w:author="ZTE-Ma Zhifeng" w:date="2024-08-27T21:44:00Z">
        <w:r w:rsidRPr="00122296">
          <w:rPr>
            <w:rFonts w:cs="Arial"/>
            <w:noProof/>
            <w:lang w:eastAsia="zh-CN"/>
          </w:rPr>
          <w:t>5.2.1.1</w:t>
        </w:r>
        <w:r>
          <w:rPr>
            <w:rFonts w:asciiTheme="minorHAnsi" w:hAnsiTheme="minorHAnsi" w:cstheme="minorBidi"/>
            <w:noProof/>
            <w:kern w:val="2"/>
            <w:sz w:val="21"/>
            <w:szCs w:val="22"/>
            <w:lang w:val="en-US" w:eastAsia="zh-CN"/>
          </w:rPr>
          <w:tab/>
        </w:r>
        <w:r w:rsidRPr="00122296">
          <w:rPr>
            <w:rFonts w:cs="Arial"/>
            <w:noProof/>
            <w:lang w:eastAsia="zh-CN"/>
          </w:rPr>
          <w:t>Operating bands for CA</w:t>
        </w:r>
        <w:r>
          <w:rPr>
            <w:noProof/>
          </w:rPr>
          <w:tab/>
        </w:r>
        <w:r>
          <w:rPr>
            <w:noProof/>
          </w:rPr>
          <w:fldChar w:fldCharType="begin"/>
        </w:r>
        <w:r>
          <w:rPr>
            <w:noProof/>
          </w:rPr>
          <w:instrText xml:space="preserve"> PAGEREF _Toc175687497 \h </w:instrText>
        </w:r>
        <w:r>
          <w:rPr>
            <w:noProof/>
          </w:rPr>
        </w:r>
      </w:ins>
      <w:r>
        <w:rPr>
          <w:noProof/>
        </w:rPr>
        <w:fldChar w:fldCharType="separate"/>
      </w:r>
      <w:ins w:id="119" w:author="ZTE-Ma Zhifeng" w:date="2024-08-27T21:44:00Z">
        <w:r>
          <w:rPr>
            <w:noProof/>
          </w:rPr>
          <w:t>15</w:t>
        </w:r>
        <w:r>
          <w:rPr>
            <w:noProof/>
          </w:rPr>
          <w:fldChar w:fldCharType="end"/>
        </w:r>
      </w:ins>
    </w:p>
    <w:p w14:paraId="03BCF240" w14:textId="77777777" w:rsidR="000D4A61" w:rsidRDefault="000D4A61">
      <w:pPr>
        <w:pStyle w:val="42"/>
        <w:rPr>
          <w:ins w:id="120" w:author="ZTE-Ma Zhifeng" w:date="2024-08-27T21:44:00Z"/>
          <w:rFonts w:asciiTheme="minorHAnsi" w:hAnsiTheme="minorHAnsi" w:cstheme="minorBidi"/>
          <w:noProof/>
          <w:kern w:val="2"/>
          <w:sz w:val="21"/>
          <w:szCs w:val="22"/>
          <w:lang w:val="en-US" w:eastAsia="zh-CN"/>
        </w:rPr>
      </w:pPr>
      <w:ins w:id="121" w:author="ZTE-Ma Zhifeng" w:date="2024-08-27T21:44:00Z">
        <w:r w:rsidRPr="00122296">
          <w:rPr>
            <w:rFonts w:cs="Arial"/>
            <w:noProof/>
            <w:lang w:eastAsia="zh-CN"/>
          </w:rPr>
          <w:t>5.2.1.2</w:t>
        </w:r>
        <w:r>
          <w:rPr>
            <w:rFonts w:asciiTheme="minorHAnsi" w:hAnsiTheme="minorHAnsi" w:cstheme="minorBidi"/>
            <w:noProof/>
            <w:kern w:val="2"/>
            <w:sz w:val="21"/>
            <w:szCs w:val="22"/>
            <w:lang w:val="en-US" w:eastAsia="zh-CN"/>
          </w:rPr>
          <w:tab/>
        </w:r>
        <w:r w:rsidRPr="00122296">
          <w:rPr>
            <w:rFonts w:cs="Arial"/>
            <w:noProof/>
            <w:lang w:eastAsia="zh-CN"/>
          </w:rPr>
          <w:t>Channel bandwidths per operating band for CA</w:t>
        </w:r>
        <w:r>
          <w:rPr>
            <w:noProof/>
          </w:rPr>
          <w:tab/>
        </w:r>
        <w:r>
          <w:rPr>
            <w:noProof/>
          </w:rPr>
          <w:fldChar w:fldCharType="begin"/>
        </w:r>
        <w:r>
          <w:rPr>
            <w:noProof/>
          </w:rPr>
          <w:instrText xml:space="preserve"> PAGEREF _Toc175687498 \h </w:instrText>
        </w:r>
        <w:r>
          <w:rPr>
            <w:noProof/>
          </w:rPr>
        </w:r>
      </w:ins>
      <w:r>
        <w:rPr>
          <w:noProof/>
        </w:rPr>
        <w:fldChar w:fldCharType="separate"/>
      </w:r>
      <w:ins w:id="122" w:author="ZTE-Ma Zhifeng" w:date="2024-08-27T21:44:00Z">
        <w:r>
          <w:rPr>
            <w:noProof/>
          </w:rPr>
          <w:t>16</w:t>
        </w:r>
        <w:r>
          <w:rPr>
            <w:noProof/>
          </w:rPr>
          <w:fldChar w:fldCharType="end"/>
        </w:r>
      </w:ins>
    </w:p>
    <w:p w14:paraId="02A6381A" w14:textId="77777777" w:rsidR="000D4A61" w:rsidRDefault="000D4A61">
      <w:pPr>
        <w:pStyle w:val="42"/>
        <w:rPr>
          <w:ins w:id="123" w:author="ZTE-Ma Zhifeng" w:date="2024-08-27T21:44:00Z"/>
          <w:rFonts w:asciiTheme="minorHAnsi" w:hAnsiTheme="minorHAnsi" w:cstheme="minorBidi"/>
          <w:noProof/>
          <w:kern w:val="2"/>
          <w:sz w:val="21"/>
          <w:szCs w:val="22"/>
          <w:lang w:val="en-US" w:eastAsia="zh-CN"/>
        </w:rPr>
      </w:pPr>
      <w:ins w:id="124" w:author="ZTE-Ma Zhifeng" w:date="2024-08-27T21:44:00Z">
        <w:r w:rsidRPr="00122296">
          <w:rPr>
            <w:rFonts w:cs="Arial"/>
            <w:noProof/>
            <w:lang w:eastAsia="zh-CN"/>
          </w:rPr>
          <w:t>5.2.1.3</w:t>
        </w:r>
        <w:r>
          <w:rPr>
            <w:rFonts w:asciiTheme="minorHAnsi" w:hAnsiTheme="minorHAnsi" w:cstheme="minorBidi"/>
            <w:noProof/>
            <w:kern w:val="2"/>
            <w:sz w:val="21"/>
            <w:szCs w:val="22"/>
            <w:lang w:val="en-US" w:eastAsia="zh-CN"/>
          </w:rPr>
          <w:tab/>
        </w:r>
        <w:r w:rsidRPr="00122296">
          <w:rPr>
            <w:rFonts w:cs="Arial"/>
            <w:noProof/>
            <w:lang w:eastAsia="zh-CN"/>
          </w:rPr>
          <w:t>∆T</w:t>
        </w:r>
        <w:r w:rsidRPr="00122296">
          <w:rPr>
            <w:rFonts w:cs="Arial"/>
            <w:noProof/>
            <w:vertAlign w:val="subscript"/>
            <w:lang w:eastAsia="zh-CN"/>
          </w:rPr>
          <w:t>IB,c</w:t>
        </w:r>
        <w:r w:rsidRPr="00122296">
          <w:rPr>
            <w:rFonts w:cs="Arial"/>
            <w:noProof/>
            <w:lang w:eastAsia="zh-CN"/>
          </w:rPr>
          <w:t xml:space="preserve"> and ∆R</w:t>
        </w:r>
        <w:r w:rsidRPr="00122296">
          <w:rPr>
            <w:rFonts w:cs="Arial"/>
            <w:noProof/>
            <w:vertAlign w:val="subscript"/>
            <w:lang w:eastAsia="zh-CN"/>
          </w:rPr>
          <w:t>IB,c</w:t>
        </w:r>
        <w:r w:rsidRPr="00122296">
          <w:rPr>
            <w:rFonts w:cs="Arial"/>
            <w:noProof/>
            <w:lang w:eastAsia="zh-CN"/>
          </w:rPr>
          <w:t xml:space="preserve"> values</w:t>
        </w:r>
        <w:r>
          <w:rPr>
            <w:noProof/>
          </w:rPr>
          <w:tab/>
        </w:r>
        <w:r>
          <w:rPr>
            <w:noProof/>
          </w:rPr>
          <w:fldChar w:fldCharType="begin"/>
        </w:r>
        <w:r>
          <w:rPr>
            <w:noProof/>
          </w:rPr>
          <w:instrText xml:space="preserve"> PAGEREF _Toc175687499 \h </w:instrText>
        </w:r>
        <w:r>
          <w:rPr>
            <w:noProof/>
          </w:rPr>
        </w:r>
      </w:ins>
      <w:r>
        <w:rPr>
          <w:noProof/>
        </w:rPr>
        <w:fldChar w:fldCharType="separate"/>
      </w:r>
      <w:ins w:id="125" w:author="ZTE-Ma Zhifeng" w:date="2024-08-27T21:44:00Z">
        <w:r>
          <w:rPr>
            <w:noProof/>
          </w:rPr>
          <w:t>16</w:t>
        </w:r>
        <w:r>
          <w:rPr>
            <w:noProof/>
          </w:rPr>
          <w:fldChar w:fldCharType="end"/>
        </w:r>
      </w:ins>
    </w:p>
    <w:p w14:paraId="3DC2EF6C" w14:textId="77777777" w:rsidR="000D4A61" w:rsidRDefault="000D4A61">
      <w:pPr>
        <w:pStyle w:val="33"/>
        <w:rPr>
          <w:ins w:id="126" w:author="ZTE-Ma Zhifeng" w:date="2024-08-27T21:44:00Z"/>
          <w:rFonts w:asciiTheme="minorHAnsi" w:hAnsiTheme="minorHAnsi" w:cstheme="minorBidi"/>
          <w:noProof/>
          <w:kern w:val="2"/>
          <w:sz w:val="21"/>
          <w:szCs w:val="22"/>
          <w:lang w:val="en-US" w:eastAsia="zh-CN"/>
        </w:rPr>
      </w:pPr>
      <w:ins w:id="127" w:author="ZTE-Ma Zhifeng" w:date="2024-08-27T21:44:00Z">
        <w:r w:rsidRPr="00122296">
          <w:rPr>
            <w:rFonts w:cs="Arial"/>
            <w:noProof/>
            <w:lang w:val="en-US" w:eastAsia="zh-CN"/>
          </w:rPr>
          <w:t>5.2.2</w:t>
        </w:r>
        <w:r>
          <w:rPr>
            <w:rFonts w:asciiTheme="minorHAnsi" w:hAnsiTheme="minorHAnsi" w:cstheme="minorBidi"/>
            <w:noProof/>
            <w:kern w:val="2"/>
            <w:sz w:val="21"/>
            <w:szCs w:val="22"/>
            <w:lang w:val="en-US" w:eastAsia="zh-CN"/>
          </w:rPr>
          <w:tab/>
        </w:r>
        <w:r w:rsidRPr="00122296">
          <w:rPr>
            <w:rFonts w:cs="Arial"/>
            <w:noProof/>
            <w:lang w:val="en-US" w:eastAsia="zh-CN"/>
          </w:rPr>
          <w:t>Specific for 2 bands UL CA</w:t>
        </w:r>
        <w:r>
          <w:rPr>
            <w:noProof/>
          </w:rPr>
          <w:tab/>
        </w:r>
        <w:r>
          <w:rPr>
            <w:noProof/>
          </w:rPr>
          <w:fldChar w:fldCharType="begin"/>
        </w:r>
        <w:r>
          <w:rPr>
            <w:noProof/>
          </w:rPr>
          <w:instrText xml:space="preserve"> PAGEREF _Toc175687500 \h </w:instrText>
        </w:r>
        <w:r>
          <w:rPr>
            <w:noProof/>
          </w:rPr>
        </w:r>
      </w:ins>
      <w:r>
        <w:rPr>
          <w:noProof/>
        </w:rPr>
        <w:fldChar w:fldCharType="separate"/>
      </w:r>
      <w:ins w:id="128" w:author="ZTE-Ma Zhifeng" w:date="2024-08-27T21:44:00Z">
        <w:r>
          <w:rPr>
            <w:noProof/>
          </w:rPr>
          <w:t>16</w:t>
        </w:r>
        <w:r>
          <w:rPr>
            <w:noProof/>
          </w:rPr>
          <w:fldChar w:fldCharType="end"/>
        </w:r>
      </w:ins>
    </w:p>
    <w:p w14:paraId="7A67E1FE" w14:textId="77777777" w:rsidR="000D4A61" w:rsidRDefault="000D4A61">
      <w:pPr>
        <w:pStyle w:val="42"/>
        <w:rPr>
          <w:ins w:id="129" w:author="ZTE-Ma Zhifeng" w:date="2024-08-27T21:44:00Z"/>
          <w:rFonts w:asciiTheme="minorHAnsi" w:hAnsiTheme="minorHAnsi" w:cstheme="minorBidi"/>
          <w:noProof/>
          <w:kern w:val="2"/>
          <w:sz w:val="21"/>
          <w:szCs w:val="22"/>
          <w:lang w:val="en-US" w:eastAsia="zh-CN"/>
        </w:rPr>
      </w:pPr>
      <w:ins w:id="130" w:author="ZTE-Ma Zhifeng" w:date="2024-08-27T21:44:00Z">
        <w:r w:rsidRPr="00122296">
          <w:rPr>
            <w:rFonts w:cs="Arial"/>
            <w:noProof/>
            <w:lang w:eastAsia="zh-CN"/>
          </w:rPr>
          <w:t>5.2.2.1</w:t>
        </w:r>
        <w:r>
          <w:rPr>
            <w:rFonts w:asciiTheme="minorHAnsi" w:hAnsiTheme="minorHAnsi" w:cstheme="minorBidi"/>
            <w:noProof/>
            <w:kern w:val="2"/>
            <w:sz w:val="21"/>
            <w:szCs w:val="22"/>
            <w:lang w:val="en-US" w:eastAsia="zh-CN"/>
          </w:rPr>
          <w:tab/>
        </w:r>
        <w:r w:rsidRPr="00122296">
          <w:rPr>
            <w:rFonts w:cs="Arial"/>
            <w:noProof/>
            <w:lang w:eastAsia="zh-CN"/>
          </w:rPr>
          <w:t>UE co-existence studies</w:t>
        </w:r>
        <w:r>
          <w:rPr>
            <w:noProof/>
          </w:rPr>
          <w:tab/>
        </w:r>
        <w:r>
          <w:rPr>
            <w:noProof/>
          </w:rPr>
          <w:fldChar w:fldCharType="begin"/>
        </w:r>
        <w:r>
          <w:rPr>
            <w:noProof/>
          </w:rPr>
          <w:instrText xml:space="preserve"> PAGEREF _Toc175687501 \h </w:instrText>
        </w:r>
        <w:r>
          <w:rPr>
            <w:noProof/>
          </w:rPr>
        </w:r>
      </w:ins>
      <w:r>
        <w:rPr>
          <w:noProof/>
        </w:rPr>
        <w:fldChar w:fldCharType="separate"/>
      </w:r>
      <w:ins w:id="131" w:author="ZTE-Ma Zhifeng" w:date="2024-08-27T21:44:00Z">
        <w:r>
          <w:rPr>
            <w:noProof/>
          </w:rPr>
          <w:t>16</w:t>
        </w:r>
        <w:r>
          <w:rPr>
            <w:noProof/>
          </w:rPr>
          <w:fldChar w:fldCharType="end"/>
        </w:r>
      </w:ins>
    </w:p>
    <w:p w14:paraId="7E55C35B" w14:textId="77777777" w:rsidR="000D4A61" w:rsidRDefault="000D4A61">
      <w:pPr>
        <w:pStyle w:val="52"/>
        <w:rPr>
          <w:ins w:id="132" w:author="ZTE-Ma Zhifeng" w:date="2024-08-27T21:44:00Z"/>
          <w:rFonts w:asciiTheme="minorHAnsi" w:hAnsiTheme="minorHAnsi" w:cstheme="minorBidi"/>
          <w:noProof/>
          <w:kern w:val="2"/>
          <w:sz w:val="21"/>
          <w:szCs w:val="22"/>
          <w:lang w:val="en-US" w:eastAsia="zh-CN"/>
        </w:rPr>
      </w:pPr>
      <w:ins w:id="133" w:author="ZTE-Ma Zhifeng" w:date="2024-08-27T21:44:00Z">
        <w:r w:rsidRPr="00122296">
          <w:rPr>
            <w:noProof/>
            <w:snapToGrid w:val="0"/>
            <w:lang w:eastAsia="en-GB"/>
          </w:rPr>
          <w:t>5.2.2.1.1</w:t>
        </w:r>
        <w:r>
          <w:rPr>
            <w:rFonts w:asciiTheme="minorHAnsi" w:hAnsiTheme="minorHAnsi" w:cstheme="minorBidi"/>
            <w:noProof/>
            <w:kern w:val="2"/>
            <w:sz w:val="21"/>
            <w:szCs w:val="22"/>
            <w:lang w:val="en-US" w:eastAsia="zh-CN"/>
          </w:rPr>
          <w:tab/>
        </w:r>
        <w:r w:rsidRPr="00122296">
          <w:rPr>
            <w:noProof/>
            <w:snapToGrid w:val="0"/>
            <w:lang w:eastAsia="en-GB"/>
          </w:rPr>
          <w:t>Co-existence studies for 2UL band with 1CC per band</w:t>
        </w:r>
        <w:r>
          <w:rPr>
            <w:noProof/>
          </w:rPr>
          <w:tab/>
        </w:r>
        <w:r>
          <w:rPr>
            <w:noProof/>
          </w:rPr>
          <w:fldChar w:fldCharType="begin"/>
        </w:r>
        <w:r>
          <w:rPr>
            <w:noProof/>
          </w:rPr>
          <w:instrText xml:space="preserve"> PAGEREF _Toc175687502 \h </w:instrText>
        </w:r>
        <w:r>
          <w:rPr>
            <w:noProof/>
          </w:rPr>
        </w:r>
      </w:ins>
      <w:r>
        <w:rPr>
          <w:noProof/>
        </w:rPr>
        <w:fldChar w:fldCharType="separate"/>
      </w:r>
      <w:ins w:id="134" w:author="ZTE-Ma Zhifeng" w:date="2024-08-27T21:44:00Z">
        <w:r>
          <w:rPr>
            <w:noProof/>
          </w:rPr>
          <w:t>16</w:t>
        </w:r>
        <w:r>
          <w:rPr>
            <w:noProof/>
          </w:rPr>
          <w:fldChar w:fldCharType="end"/>
        </w:r>
      </w:ins>
    </w:p>
    <w:p w14:paraId="3B348474" w14:textId="77777777" w:rsidR="000D4A61" w:rsidRDefault="000D4A61">
      <w:pPr>
        <w:pStyle w:val="42"/>
        <w:rPr>
          <w:ins w:id="135" w:author="ZTE-Ma Zhifeng" w:date="2024-08-27T21:44:00Z"/>
          <w:rFonts w:asciiTheme="minorHAnsi" w:hAnsiTheme="minorHAnsi" w:cstheme="minorBidi"/>
          <w:noProof/>
          <w:kern w:val="2"/>
          <w:sz w:val="21"/>
          <w:szCs w:val="22"/>
          <w:lang w:val="en-US" w:eastAsia="zh-CN"/>
        </w:rPr>
      </w:pPr>
      <w:ins w:id="136" w:author="ZTE-Ma Zhifeng" w:date="2024-08-27T21:44:00Z">
        <w:r w:rsidRPr="00122296">
          <w:rPr>
            <w:rFonts w:cs="Arial"/>
            <w:noProof/>
            <w:lang w:eastAsia="zh-CN"/>
          </w:rPr>
          <w:t>5.2.2.2</w:t>
        </w:r>
        <w:r>
          <w:rPr>
            <w:rFonts w:asciiTheme="minorHAnsi" w:hAnsiTheme="minorHAnsi" w:cstheme="minorBidi"/>
            <w:noProof/>
            <w:kern w:val="2"/>
            <w:sz w:val="21"/>
            <w:szCs w:val="22"/>
            <w:lang w:val="en-US" w:eastAsia="zh-CN"/>
          </w:rPr>
          <w:tab/>
        </w:r>
        <w:r w:rsidRPr="00122296">
          <w:rPr>
            <w:rFonts w:cs="Arial"/>
            <w:noProof/>
            <w:lang w:eastAsia="zh-CN"/>
          </w:rPr>
          <w:t>REFSENS requirements</w:t>
        </w:r>
        <w:r>
          <w:rPr>
            <w:noProof/>
          </w:rPr>
          <w:tab/>
        </w:r>
        <w:r>
          <w:rPr>
            <w:noProof/>
          </w:rPr>
          <w:fldChar w:fldCharType="begin"/>
        </w:r>
        <w:r>
          <w:rPr>
            <w:noProof/>
          </w:rPr>
          <w:instrText xml:space="preserve"> PAGEREF _Toc175687503 \h </w:instrText>
        </w:r>
        <w:r>
          <w:rPr>
            <w:noProof/>
          </w:rPr>
        </w:r>
      </w:ins>
      <w:r>
        <w:rPr>
          <w:noProof/>
        </w:rPr>
        <w:fldChar w:fldCharType="separate"/>
      </w:r>
      <w:ins w:id="137" w:author="ZTE-Ma Zhifeng" w:date="2024-08-27T21:44:00Z">
        <w:r>
          <w:rPr>
            <w:noProof/>
          </w:rPr>
          <w:t>17</w:t>
        </w:r>
        <w:r>
          <w:rPr>
            <w:noProof/>
          </w:rPr>
          <w:fldChar w:fldCharType="end"/>
        </w:r>
      </w:ins>
    </w:p>
    <w:p w14:paraId="68CA1C7F" w14:textId="77777777" w:rsidR="000D4A61" w:rsidRDefault="000D4A61">
      <w:pPr>
        <w:pStyle w:val="22"/>
        <w:rPr>
          <w:ins w:id="138" w:author="ZTE-Ma Zhifeng" w:date="2024-08-27T21:44:00Z"/>
          <w:rFonts w:asciiTheme="minorHAnsi" w:hAnsiTheme="minorHAnsi" w:cstheme="minorBidi"/>
          <w:noProof/>
          <w:kern w:val="2"/>
          <w:sz w:val="21"/>
          <w:szCs w:val="22"/>
          <w:lang w:val="en-US" w:eastAsia="zh-CN"/>
        </w:rPr>
      </w:pPr>
      <w:ins w:id="139" w:author="ZTE-Ma Zhifeng" w:date="2024-08-27T21:44:00Z">
        <w:r>
          <w:rPr>
            <w:noProof/>
          </w:rPr>
          <w:t>5.3</w:t>
        </w:r>
        <w:r>
          <w:rPr>
            <w:rFonts w:asciiTheme="minorHAnsi" w:hAnsiTheme="minorHAnsi" w:cstheme="minorBidi"/>
            <w:noProof/>
            <w:kern w:val="2"/>
            <w:sz w:val="21"/>
            <w:szCs w:val="22"/>
            <w:lang w:val="en-US" w:eastAsia="zh-CN"/>
          </w:rPr>
          <w:tab/>
        </w:r>
        <w:r>
          <w:rPr>
            <w:noProof/>
          </w:rPr>
          <w:t>CA_n8-n28-n75</w:t>
        </w:r>
        <w:r>
          <w:rPr>
            <w:noProof/>
          </w:rPr>
          <w:tab/>
        </w:r>
        <w:r>
          <w:rPr>
            <w:noProof/>
          </w:rPr>
          <w:fldChar w:fldCharType="begin"/>
        </w:r>
        <w:r>
          <w:rPr>
            <w:noProof/>
          </w:rPr>
          <w:instrText xml:space="preserve"> PAGEREF _Toc175687504 \h </w:instrText>
        </w:r>
        <w:r>
          <w:rPr>
            <w:noProof/>
          </w:rPr>
        </w:r>
      </w:ins>
      <w:r>
        <w:rPr>
          <w:noProof/>
        </w:rPr>
        <w:fldChar w:fldCharType="separate"/>
      </w:r>
      <w:ins w:id="140" w:author="ZTE-Ma Zhifeng" w:date="2024-08-27T21:44:00Z">
        <w:r>
          <w:rPr>
            <w:noProof/>
          </w:rPr>
          <w:t>17</w:t>
        </w:r>
        <w:r>
          <w:rPr>
            <w:noProof/>
          </w:rPr>
          <w:fldChar w:fldCharType="end"/>
        </w:r>
      </w:ins>
    </w:p>
    <w:p w14:paraId="2CB4237B" w14:textId="77777777" w:rsidR="000D4A61" w:rsidRDefault="000D4A61">
      <w:pPr>
        <w:pStyle w:val="33"/>
        <w:rPr>
          <w:ins w:id="141" w:author="ZTE-Ma Zhifeng" w:date="2024-08-27T21:44:00Z"/>
          <w:rFonts w:asciiTheme="minorHAnsi" w:hAnsiTheme="minorHAnsi" w:cstheme="minorBidi"/>
          <w:noProof/>
          <w:kern w:val="2"/>
          <w:sz w:val="21"/>
          <w:szCs w:val="22"/>
          <w:lang w:val="en-US" w:eastAsia="zh-CN"/>
        </w:rPr>
      </w:pPr>
      <w:ins w:id="142" w:author="ZTE-Ma Zhifeng" w:date="2024-08-27T21:44:00Z">
        <w:r w:rsidRPr="00122296">
          <w:rPr>
            <w:rFonts w:cs="Arial"/>
            <w:noProof/>
            <w:lang w:val="en-US" w:eastAsia="zh-CN"/>
          </w:rPr>
          <w:t>5.3.1</w:t>
        </w:r>
        <w:r>
          <w:rPr>
            <w:rFonts w:asciiTheme="minorHAnsi" w:hAnsiTheme="minorHAnsi" w:cstheme="minorBidi"/>
            <w:noProof/>
            <w:kern w:val="2"/>
            <w:sz w:val="21"/>
            <w:szCs w:val="22"/>
            <w:lang w:val="en-US" w:eastAsia="zh-CN"/>
          </w:rPr>
          <w:tab/>
        </w:r>
        <w:r w:rsidRPr="00122296">
          <w:rPr>
            <w:rFonts w:cs="Arial"/>
            <w:noProof/>
            <w:lang w:val="en-US" w:eastAsia="zh-CN"/>
          </w:rPr>
          <w:t>Common for 1 band UL and 2 bands UL CA</w:t>
        </w:r>
        <w:r>
          <w:rPr>
            <w:noProof/>
          </w:rPr>
          <w:tab/>
        </w:r>
        <w:r>
          <w:rPr>
            <w:noProof/>
          </w:rPr>
          <w:fldChar w:fldCharType="begin"/>
        </w:r>
        <w:r>
          <w:rPr>
            <w:noProof/>
          </w:rPr>
          <w:instrText xml:space="preserve"> PAGEREF _Toc175687505 \h </w:instrText>
        </w:r>
        <w:r>
          <w:rPr>
            <w:noProof/>
          </w:rPr>
        </w:r>
      </w:ins>
      <w:r>
        <w:rPr>
          <w:noProof/>
        </w:rPr>
        <w:fldChar w:fldCharType="separate"/>
      </w:r>
      <w:ins w:id="143" w:author="ZTE-Ma Zhifeng" w:date="2024-08-27T21:44:00Z">
        <w:r>
          <w:rPr>
            <w:noProof/>
          </w:rPr>
          <w:t>17</w:t>
        </w:r>
        <w:r>
          <w:rPr>
            <w:noProof/>
          </w:rPr>
          <w:fldChar w:fldCharType="end"/>
        </w:r>
      </w:ins>
    </w:p>
    <w:p w14:paraId="15C1FC61" w14:textId="77777777" w:rsidR="000D4A61" w:rsidRDefault="000D4A61">
      <w:pPr>
        <w:pStyle w:val="42"/>
        <w:rPr>
          <w:ins w:id="144" w:author="ZTE-Ma Zhifeng" w:date="2024-08-27T21:44:00Z"/>
          <w:rFonts w:asciiTheme="minorHAnsi" w:hAnsiTheme="minorHAnsi" w:cstheme="minorBidi"/>
          <w:noProof/>
          <w:kern w:val="2"/>
          <w:sz w:val="21"/>
          <w:szCs w:val="22"/>
          <w:lang w:val="en-US" w:eastAsia="zh-CN"/>
        </w:rPr>
      </w:pPr>
      <w:ins w:id="145" w:author="ZTE-Ma Zhifeng" w:date="2024-08-27T21:44:00Z">
        <w:r w:rsidRPr="00122296">
          <w:rPr>
            <w:rFonts w:cs="Arial"/>
            <w:noProof/>
            <w:lang w:eastAsia="zh-CN"/>
          </w:rPr>
          <w:t>5.3.1.1</w:t>
        </w:r>
        <w:r>
          <w:rPr>
            <w:rFonts w:asciiTheme="minorHAnsi" w:hAnsiTheme="minorHAnsi" w:cstheme="minorBidi"/>
            <w:noProof/>
            <w:kern w:val="2"/>
            <w:sz w:val="21"/>
            <w:szCs w:val="22"/>
            <w:lang w:val="en-US" w:eastAsia="zh-CN"/>
          </w:rPr>
          <w:tab/>
        </w:r>
        <w:r w:rsidRPr="00122296">
          <w:rPr>
            <w:rFonts w:cs="Arial"/>
            <w:noProof/>
            <w:lang w:eastAsia="zh-CN"/>
          </w:rPr>
          <w:t>Operating bands for CA</w:t>
        </w:r>
        <w:r>
          <w:rPr>
            <w:noProof/>
          </w:rPr>
          <w:tab/>
        </w:r>
        <w:r>
          <w:rPr>
            <w:noProof/>
          </w:rPr>
          <w:fldChar w:fldCharType="begin"/>
        </w:r>
        <w:r>
          <w:rPr>
            <w:noProof/>
          </w:rPr>
          <w:instrText xml:space="preserve"> PAGEREF _Toc175687506 \h </w:instrText>
        </w:r>
        <w:r>
          <w:rPr>
            <w:noProof/>
          </w:rPr>
        </w:r>
      </w:ins>
      <w:r>
        <w:rPr>
          <w:noProof/>
        </w:rPr>
        <w:fldChar w:fldCharType="separate"/>
      </w:r>
      <w:ins w:id="146" w:author="ZTE-Ma Zhifeng" w:date="2024-08-27T21:44:00Z">
        <w:r>
          <w:rPr>
            <w:noProof/>
          </w:rPr>
          <w:t>17</w:t>
        </w:r>
        <w:r>
          <w:rPr>
            <w:noProof/>
          </w:rPr>
          <w:fldChar w:fldCharType="end"/>
        </w:r>
      </w:ins>
    </w:p>
    <w:p w14:paraId="4DFBCEC8" w14:textId="77777777" w:rsidR="000D4A61" w:rsidRDefault="000D4A61">
      <w:pPr>
        <w:pStyle w:val="42"/>
        <w:rPr>
          <w:ins w:id="147" w:author="ZTE-Ma Zhifeng" w:date="2024-08-27T21:44:00Z"/>
          <w:rFonts w:asciiTheme="minorHAnsi" w:hAnsiTheme="minorHAnsi" w:cstheme="minorBidi"/>
          <w:noProof/>
          <w:kern w:val="2"/>
          <w:sz w:val="21"/>
          <w:szCs w:val="22"/>
          <w:lang w:val="en-US" w:eastAsia="zh-CN"/>
        </w:rPr>
      </w:pPr>
      <w:ins w:id="148" w:author="ZTE-Ma Zhifeng" w:date="2024-08-27T21:44:00Z">
        <w:r w:rsidRPr="00122296">
          <w:rPr>
            <w:rFonts w:cs="Arial"/>
            <w:noProof/>
            <w:lang w:eastAsia="zh-CN"/>
          </w:rPr>
          <w:t>5.3.1.2</w:t>
        </w:r>
        <w:r>
          <w:rPr>
            <w:rFonts w:asciiTheme="minorHAnsi" w:hAnsiTheme="minorHAnsi" w:cstheme="minorBidi"/>
            <w:noProof/>
            <w:kern w:val="2"/>
            <w:sz w:val="21"/>
            <w:szCs w:val="22"/>
            <w:lang w:val="en-US" w:eastAsia="zh-CN"/>
          </w:rPr>
          <w:tab/>
        </w:r>
        <w:r w:rsidRPr="00122296">
          <w:rPr>
            <w:rFonts w:cs="Arial"/>
            <w:noProof/>
            <w:lang w:eastAsia="zh-CN"/>
          </w:rPr>
          <w:t>Channel bandwidths per operating band for CA</w:t>
        </w:r>
        <w:r>
          <w:rPr>
            <w:noProof/>
          </w:rPr>
          <w:tab/>
        </w:r>
        <w:r>
          <w:rPr>
            <w:noProof/>
          </w:rPr>
          <w:fldChar w:fldCharType="begin"/>
        </w:r>
        <w:r>
          <w:rPr>
            <w:noProof/>
          </w:rPr>
          <w:instrText xml:space="preserve"> PAGEREF _Toc175687507 \h </w:instrText>
        </w:r>
        <w:r>
          <w:rPr>
            <w:noProof/>
          </w:rPr>
        </w:r>
      </w:ins>
      <w:r>
        <w:rPr>
          <w:noProof/>
        </w:rPr>
        <w:fldChar w:fldCharType="separate"/>
      </w:r>
      <w:ins w:id="149" w:author="ZTE-Ma Zhifeng" w:date="2024-08-27T21:44:00Z">
        <w:r>
          <w:rPr>
            <w:noProof/>
          </w:rPr>
          <w:t>18</w:t>
        </w:r>
        <w:r>
          <w:rPr>
            <w:noProof/>
          </w:rPr>
          <w:fldChar w:fldCharType="end"/>
        </w:r>
      </w:ins>
    </w:p>
    <w:p w14:paraId="5038BBAD" w14:textId="77777777" w:rsidR="000D4A61" w:rsidRDefault="000D4A61">
      <w:pPr>
        <w:pStyle w:val="42"/>
        <w:rPr>
          <w:ins w:id="150" w:author="ZTE-Ma Zhifeng" w:date="2024-08-27T21:44:00Z"/>
          <w:rFonts w:asciiTheme="minorHAnsi" w:hAnsiTheme="minorHAnsi" w:cstheme="minorBidi"/>
          <w:noProof/>
          <w:kern w:val="2"/>
          <w:sz w:val="21"/>
          <w:szCs w:val="22"/>
          <w:lang w:val="en-US" w:eastAsia="zh-CN"/>
        </w:rPr>
      </w:pPr>
      <w:ins w:id="151" w:author="ZTE-Ma Zhifeng" w:date="2024-08-27T21:44:00Z">
        <w:r w:rsidRPr="00122296">
          <w:rPr>
            <w:rFonts w:cs="Arial"/>
            <w:noProof/>
            <w:lang w:eastAsia="zh-CN"/>
          </w:rPr>
          <w:t>5.3.1.3</w:t>
        </w:r>
        <w:r>
          <w:rPr>
            <w:rFonts w:asciiTheme="minorHAnsi" w:hAnsiTheme="minorHAnsi" w:cstheme="minorBidi"/>
            <w:noProof/>
            <w:kern w:val="2"/>
            <w:sz w:val="21"/>
            <w:szCs w:val="22"/>
            <w:lang w:val="en-US" w:eastAsia="zh-CN"/>
          </w:rPr>
          <w:tab/>
        </w:r>
        <w:r w:rsidRPr="00122296">
          <w:rPr>
            <w:rFonts w:cs="Arial"/>
            <w:noProof/>
            <w:lang w:eastAsia="zh-CN"/>
          </w:rPr>
          <w:t>∆T</w:t>
        </w:r>
        <w:r w:rsidRPr="00122296">
          <w:rPr>
            <w:rFonts w:cs="Arial"/>
            <w:noProof/>
            <w:vertAlign w:val="subscript"/>
            <w:lang w:eastAsia="zh-CN"/>
          </w:rPr>
          <w:t>IB,c</w:t>
        </w:r>
        <w:r w:rsidRPr="00122296">
          <w:rPr>
            <w:rFonts w:cs="Arial"/>
            <w:noProof/>
            <w:lang w:eastAsia="zh-CN"/>
          </w:rPr>
          <w:t xml:space="preserve"> and ∆R</w:t>
        </w:r>
        <w:r w:rsidRPr="00122296">
          <w:rPr>
            <w:rFonts w:cs="Arial"/>
            <w:noProof/>
            <w:vertAlign w:val="subscript"/>
            <w:lang w:eastAsia="zh-CN"/>
          </w:rPr>
          <w:t>IB,c</w:t>
        </w:r>
        <w:r w:rsidRPr="00122296">
          <w:rPr>
            <w:rFonts w:cs="Arial"/>
            <w:noProof/>
            <w:lang w:eastAsia="zh-CN"/>
          </w:rPr>
          <w:t xml:space="preserve"> values</w:t>
        </w:r>
        <w:r>
          <w:rPr>
            <w:noProof/>
          </w:rPr>
          <w:tab/>
        </w:r>
        <w:r>
          <w:rPr>
            <w:noProof/>
          </w:rPr>
          <w:fldChar w:fldCharType="begin"/>
        </w:r>
        <w:r>
          <w:rPr>
            <w:noProof/>
          </w:rPr>
          <w:instrText xml:space="preserve"> PAGEREF _Toc175687508 \h </w:instrText>
        </w:r>
        <w:r>
          <w:rPr>
            <w:noProof/>
          </w:rPr>
        </w:r>
      </w:ins>
      <w:r>
        <w:rPr>
          <w:noProof/>
        </w:rPr>
        <w:fldChar w:fldCharType="separate"/>
      </w:r>
      <w:ins w:id="152" w:author="ZTE-Ma Zhifeng" w:date="2024-08-27T21:44:00Z">
        <w:r>
          <w:rPr>
            <w:noProof/>
          </w:rPr>
          <w:t>18</w:t>
        </w:r>
        <w:r>
          <w:rPr>
            <w:noProof/>
          </w:rPr>
          <w:fldChar w:fldCharType="end"/>
        </w:r>
      </w:ins>
    </w:p>
    <w:p w14:paraId="2B84C0B4" w14:textId="77777777" w:rsidR="000D4A61" w:rsidRDefault="000D4A61">
      <w:pPr>
        <w:pStyle w:val="33"/>
        <w:rPr>
          <w:ins w:id="153" w:author="ZTE-Ma Zhifeng" w:date="2024-08-27T21:44:00Z"/>
          <w:rFonts w:asciiTheme="minorHAnsi" w:hAnsiTheme="minorHAnsi" w:cstheme="minorBidi"/>
          <w:noProof/>
          <w:kern w:val="2"/>
          <w:sz w:val="21"/>
          <w:szCs w:val="22"/>
          <w:lang w:val="en-US" w:eastAsia="zh-CN"/>
        </w:rPr>
      </w:pPr>
      <w:ins w:id="154" w:author="ZTE-Ma Zhifeng" w:date="2024-08-27T21:44:00Z">
        <w:r w:rsidRPr="00122296">
          <w:rPr>
            <w:rFonts w:cs="Arial"/>
            <w:noProof/>
            <w:lang w:val="en-US" w:eastAsia="zh-CN"/>
          </w:rPr>
          <w:t>5.3.2</w:t>
        </w:r>
        <w:r>
          <w:rPr>
            <w:rFonts w:asciiTheme="minorHAnsi" w:hAnsiTheme="minorHAnsi" w:cstheme="minorBidi"/>
            <w:noProof/>
            <w:kern w:val="2"/>
            <w:sz w:val="21"/>
            <w:szCs w:val="22"/>
            <w:lang w:val="en-US" w:eastAsia="zh-CN"/>
          </w:rPr>
          <w:tab/>
        </w:r>
        <w:r w:rsidRPr="00122296">
          <w:rPr>
            <w:rFonts w:cs="Arial"/>
            <w:noProof/>
            <w:lang w:val="en-US" w:eastAsia="zh-CN"/>
          </w:rPr>
          <w:t>Specific for 2 bands UL CA</w:t>
        </w:r>
        <w:r>
          <w:rPr>
            <w:noProof/>
          </w:rPr>
          <w:tab/>
        </w:r>
        <w:r>
          <w:rPr>
            <w:noProof/>
          </w:rPr>
          <w:fldChar w:fldCharType="begin"/>
        </w:r>
        <w:r>
          <w:rPr>
            <w:noProof/>
          </w:rPr>
          <w:instrText xml:space="preserve"> PAGEREF _Toc175687509 \h </w:instrText>
        </w:r>
        <w:r>
          <w:rPr>
            <w:noProof/>
          </w:rPr>
        </w:r>
      </w:ins>
      <w:r>
        <w:rPr>
          <w:noProof/>
        </w:rPr>
        <w:fldChar w:fldCharType="separate"/>
      </w:r>
      <w:ins w:id="155" w:author="ZTE-Ma Zhifeng" w:date="2024-08-27T21:44:00Z">
        <w:r>
          <w:rPr>
            <w:noProof/>
          </w:rPr>
          <w:t>18</w:t>
        </w:r>
        <w:r>
          <w:rPr>
            <w:noProof/>
          </w:rPr>
          <w:fldChar w:fldCharType="end"/>
        </w:r>
      </w:ins>
    </w:p>
    <w:p w14:paraId="1EE17F9A" w14:textId="77777777" w:rsidR="000D4A61" w:rsidRDefault="000D4A61">
      <w:pPr>
        <w:pStyle w:val="42"/>
        <w:rPr>
          <w:ins w:id="156" w:author="ZTE-Ma Zhifeng" w:date="2024-08-27T21:44:00Z"/>
          <w:rFonts w:asciiTheme="minorHAnsi" w:hAnsiTheme="minorHAnsi" w:cstheme="minorBidi"/>
          <w:noProof/>
          <w:kern w:val="2"/>
          <w:sz w:val="21"/>
          <w:szCs w:val="22"/>
          <w:lang w:val="en-US" w:eastAsia="zh-CN"/>
        </w:rPr>
      </w:pPr>
      <w:ins w:id="157" w:author="ZTE-Ma Zhifeng" w:date="2024-08-27T21:44:00Z">
        <w:r w:rsidRPr="00122296">
          <w:rPr>
            <w:rFonts w:cs="Arial"/>
            <w:noProof/>
            <w:lang w:eastAsia="zh-CN"/>
          </w:rPr>
          <w:t>5.3.2.1</w:t>
        </w:r>
        <w:r>
          <w:rPr>
            <w:rFonts w:asciiTheme="minorHAnsi" w:hAnsiTheme="minorHAnsi" w:cstheme="minorBidi"/>
            <w:noProof/>
            <w:kern w:val="2"/>
            <w:sz w:val="21"/>
            <w:szCs w:val="22"/>
            <w:lang w:val="en-US" w:eastAsia="zh-CN"/>
          </w:rPr>
          <w:tab/>
        </w:r>
        <w:r w:rsidRPr="00122296">
          <w:rPr>
            <w:rFonts w:cs="Arial"/>
            <w:noProof/>
            <w:lang w:eastAsia="zh-CN"/>
          </w:rPr>
          <w:t>UE co-existence studies</w:t>
        </w:r>
        <w:r>
          <w:rPr>
            <w:noProof/>
          </w:rPr>
          <w:tab/>
        </w:r>
        <w:r>
          <w:rPr>
            <w:noProof/>
          </w:rPr>
          <w:fldChar w:fldCharType="begin"/>
        </w:r>
        <w:r>
          <w:rPr>
            <w:noProof/>
          </w:rPr>
          <w:instrText xml:space="preserve"> PAGEREF _Toc175687510 \h </w:instrText>
        </w:r>
        <w:r>
          <w:rPr>
            <w:noProof/>
          </w:rPr>
        </w:r>
      </w:ins>
      <w:r>
        <w:rPr>
          <w:noProof/>
        </w:rPr>
        <w:fldChar w:fldCharType="separate"/>
      </w:r>
      <w:ins w:id="158" w:author="ZTE-Ma Zhifeng" w:date="2024-08-27T21:44:00Z">
        <w:r>
          <w:rPr>
            <w:noProof/>
          </w:rPr>
          <w:t>18</w:t>
        </w:r>
        <w:r>
          <w:rPr>
            <w:noProof/>
          </w:rPr>
          <w:fldChar w:fldCharType="end"/>
        </w:r>
      </w:ins>
    </w:p>
    <w:p w14:paraId="4BE8F1FD" w14:textId="77777777" w:rsidR="000D4A61" w:rsidRDefault="000D4A61">
      <w:pPr>
        <w:pStyle w:val="52"/>
        <w:rPr>
          <w:ins w:id="159" w:author="ZTE-Ma Zhifeng" w:date="2024-08-27T21:44:00Z"/>
          <w:rFonts w:asciiTheme="minorHAnsi" w:hAnsiTheme="minorHAnsi" w:cstheme="minorBidi"/>
          <w:noProof/>
          <w:kern w:val="2"/>
          <w:sz w:val="21"/>
          <w:szCs w:val="22"/>
          <w:lang w:val="en-US" w:eastAsia="zh-CN"/>
        </w:rPr>
      </w:pPr>
      <w:ins w:id="160" w:author="ZTE-Ma Zhifeng" w:date="2024-08-27T21:44:00Z">
        <w:r w:rsidRPr="00122296">
          <w:rPr>
            <w:noProof/>
            <w:snapToGrid w:val="0"/>
            <w:lang w:eastAsia="en-GB"/>
          </w:rPr>
          <w:t>5.3.2.1.1</w:t>
        </w:r>
        <w:r>
          <w:rPr>
            <w:rFonts w:asciiTheme="minorHAnsi" w:hAnsiTheme="minorHAnsi" w:cstheme="minorBidi"/>
            <w:noProof/>
            <w:kern w:val="2"/>
            <w:sz w:val="21"/>
            <w:szCs w:val="22"/>
            <w:lang w:val="en-US" w:eastAsia="zh-CN"/>
          </w:rPr>
          <w:tab/>
        </w:r>
        <w:r w:rsidRPr="00122296">
          <w:rPr>
            <w:noProof/>
            <w:snapToGrid w:val="0"/>
            <w:lang w:eastAsia="en-GB"/>
          </w:rPr>
          <w:t>Co-existence studies for 2UL band with 1CC per band</w:t>
        </w:r>
        <w:r>
          <w:rPr>
            <w:noProof/>
          </w:rPr>
          <w:tab/>
        </w:r>
        <w:r>
          <w:rPr>
            <w:noProof/>
          </w:rPr>
          <w:fldChar w:fldCharType="begin"/>
        </w:r>
        <w:r>
          <w:rPr>
            <w:noProof/>
          </w:rPr>
          <w:instrText xml:space="preserve"> PAGEREF _Toc175687511 \h </w:instrText>
        </w:r>
        <w:r>
          <w:rPr>
            <w:noProof/>
          </w:rPr>
        </w:r>
      </w:ins>
      <w:r>
        <w:rPr>
          <w:noProof/>
        </w:rPr>
        <w:fldChar w:fldCharType="separate"/>
      </w:r>
      <w:ins w:id="161" w:author="ZTE-Ma Zhifeng" w:date="2024-08-27T21:44:00Z">
        <w:r>
          <w:rPr>
            <w:noProof/>
          </w:rPr>
          <w:t>18</w:t>
        </w:r>
        <w:r>
          <w:rPr>
            <w:noProof/>
          </w:rPr>
          <w:fldChar w:fldCharType="end"/>
        </w:r>
      </w:ins>
    </w:p>
    <w:p w14:paraId="429855D8" w14:textId="77777777" w:rsidR="000D4A61" w:rsidRDefault="000D4A61">
      <w:pPr>
        <w:pStyle w:val="42"/>
        <w:rPr>
          <w:ins w:id="162" w:author="ZTE-Ma Zhifeng" w:date="2024-08-27T21:44:00Z"/>
          <w:rFonts w:asciiTheme="minorHAnsi" w:hAnsiTheme="minorHAnsi" w:cstheme="minorBidi"/>
          <w:noProof/>
          <w:kern w:val="2"/>
          <w:sz w:val="21"/>
          <w:szCs w:val="22"/>
          <w:lang w:val="en-US" w:eastAsia="zh-CN"/>
        </w:rPr>
      </w:pPr>
      <w:ins w:id="163" w:author="ZTE-Ma Zhifeng" w:date="2024-08-27T21:44:00Z">
        <w:r w:rsidRPr="00122296">
          <w:rPr>
            <w:rFonts w:cs="Arial"/>
            <w:noProof/>
            <w:lang w:eastAsia="zh-CN"/>
          </w:rPr>
          <w:t>5.3.2.2</w:t>
        </w:r>
        <w:r>
          <w:rPr>
            <w:rFonts w:asciiTheme="minorHAnsi" w:hAnsiTheme="minorHAnsi" w:cstheme="minorBidi"/>
            <w:noProof/>
            <w:kern w:val="2"/>
            <w:sz w:val="21"/>
            <w:szCs w:val="22"/>
            <w:lang w:val="en-US" w:eastAsia="zh-CN"/>
          </w:rPr>
          <w:tab/>
        </w:r>
        <w:r w:rsidRPr="00122296">
          <w:rPr>
            <w:rFonts w:cs="Arial"/>
            <w:noProof/>
            <w:lang w:eastAsia="zh-CN"/>
          </w:rPr>
          <w:t>REFSENS requirements</w:t>
        </w:r>
        <w:r>
          <w:rPr>
            <w:noProof/>
          </w:rPr>
          <w:tab/>
        </w:r>
        <w:r>
          <w:rPr>
            <w:noProof/>
          </w:rPr>
          <w:fldChar w:fldCharType="begin"/>
        </w:r>
        <w:r>
          <w:rPr>
            <w:noProof/>
          </w:rPr>
          <w:instrText xml:space="preserve"> PAGEREF _Toc175687512 \h </w:instrText>
        </w:r>
        <w:r>
          <w:rPr>
            <w:noProof/>
          </w:rPr>
        </w:r>
      </w:ins>
      <w:r>
        <w:rPr>
          <w:noProof/>
        </w:rPr>
        <w:fldChar w:fldCharType="separate"/>
      </w:r>
      <w:ins w:id="164" w:author="ZTE-Ma Zhifeng" w:date="2024-08-27T21:44:00Z">
        <w:r>
          <w:rPr>
            <w:noProof/>
          </w:rPr>
          <w:t>19</w:t>
        </w:r>
        <w:r>
          <w:rPr>
            <w:noProof/>
          </w:rPr>
          <w:fldChar w:fldCharType="end"/>
        </w:r>
      </w:ins>
    </w:p>
    <w:p w14:paraId="69221EA0" w14:textId="77777777" w:rsidR="000D4A61" w:rsidRDefault="000D4A61">
      <w:pPr>
        <w:pStyle w:val="22"/>
        <w:rPr>
          <w:ins w:id="165" w:author="ZTE-Ma Zhifeng" w:date="2024-08-27T21:44:00Z"/>
          <w:rFonts w:asciiTheme="minorHAnsi" w:hAnsiTheme="minorHAnsi" w:cstheme="minorBidi"/>
          <w:noProof/>
          <w:kern w:val="2"/>
          <w:sz w:val="21"/>
          <w:szCs w:val="22"/>
          <w:lang w:val="en-US" w:eastAsia="zh-CN"/>
        </w:rPr>
      </w:pPr>
      <w:ins w:id="166" w:author="ZTE-Ma Zhifeng" w:date="2024-08-27T21:44:00Z">
        <w:r>
          <w:rPr>
            <w:noProof/>
          </w:rPr>
          <w:t>5.4</w:t>
        </w:r>
        <w:r>
          <w:rPr>
            <w:rFonts w:asciiTheme="minorHAnsi" w:hAnsiTheme="minorHAnsi" w:cstheme="minorBidi"/>
            <w:noProof/>
            <w:kern w:val="2"/>
            <w:sz w:val="21"/>
            <w:szCs w:val="22"/>
            <w:lang w:val="en-US" w:eastAsia="zh-CN"/>
          </w:rPr>
          <w:tab/>
        </w:r>
        <w:r>
          <w:rPr>
            <w:noProof/>
          </w:rPr>
          <w:t>CA_n20-n28-n75</w:t>
        </w:r>
        <w:r>
          <w:rPr>
            <w:noProof/>
          </w:rPr>
          <w:tab/>
        </w:r>
        <w:r>
          <w:rPr>
            <w:noProof/>
          </w:rPr>
          <w:fldChar w:fldCharType="begin"/>
        </w:r>
        <w:r>
          <w:rPr>
            <w:noProof/>
          </w:rPr>
          <w:instrText xml:space="preserve"> PAGEREF _Toc175687513 \h </w:instrText>
        </w:r>
        <w:r>
          <w:rPr>
            <w:noProof/>
          </w:rPr>
        </w:r>
      </w:ins>
      <w:r>
        <w:rPr>
          <w:noProof/>
        </w:rPr>
        <w:fldChar w:fldCharType="separate"/>
      </w:r>
      <w:ins w:id="167" w:author="ZTE-Ma Zhifeng" w:date="2024-08-27T21:44:00Z">
        <w:r>
          <w:rPr>
            <w:noProof/>
          </w:rPr>
          <w:t>19</w:t>
        </w:r>
        <w:r>
          <w:rPr>
            <w:noProof/>
          </w:rPr>
          <w:fldChar w:fldCharType="end"/>
        </w:r>
      </w:ins>
    </w:p>
    <w:p w14:paraId="5CFDD430" w14:textId="77777777" w:rsidR="000D4A61" w:rsidRDefault="000D4A61">
      <w:pPr>
        <w:pStyle w:val="33"/>
        <w:rPr>
          <w:ins w:id="168" w:author="ZTE-Ma Zhifeng" w:date="2024-08-27T21:44:00Z"/>
          <w:rFonts w:asciiTheme="minorHAnsi" w:hAnsiTheme="minorHAnsi" w:cstheme="minorBidi"/>
          <w:noProof/>
          <w:kern w:val="2"/>
          <w:sz w:val="21"/>
          <w:szCs w:val="22"/>
          <w:lang w:val="en-US" w:eastAsia="zh-CN"/>
        </w:rPr>
      </w:pPr>
      <w:ins w:id="169" w:author="ZTE-Ma Zhifeng" w:date="2024-08-27T21:44:00Z">
        <w:r w:rsidRPr="00122296">
          <w:rPr>
            <w:rFonts w:cs="Arial"/>
            <w:noProof/>
            <w:lang w:val="en-US" w:eastAsia="zh-CN"/>
          </w:rPr>
          <w:t>5.4.1</w:t>
        </w:r>
        <w:r>
          <w:rPr>
            <w:rFonts w:asciiTheme="minorHAnsi" w:hAnsiTheme="minorHAnsi" w:cstheme="minorBidi"/>
            <w:noProof/>
            <w:kern w:val="2"/>
            <w:sz w:val="21"/>
            <w:szCs w:val="22"/>
            <w:lang w:val="en-US" w:eastAsia="zh-CN"/>
          </w:rPr>
          <w:tab/>
        </w:r>
        <w:r w:rsidRPr="00122296">
          <w:rPr>
            <w:rFonts w:cs="Arial"/>
            <w:noProof/>
            <w:lang w:val="en-US" w:eastAsia="zh-CN"/>
          </w:rPr>
          <w:t>Common for 1 band UL and 2 bands UL CA</w:t>
        </w:r>
        <w:r>
          <w:rPr>
            <w:noProof/>
          </w:rPr>
          <w:tab/>
        </w:r>
        <w:r>
          <w:rPr>
            <w:noProof/>
          </w:rPr>
          <w:fldChar w:fldCharType="begin"/>
        </w:r>
        <w:r>
          <w:rPr>
            <w:noProof/>
          </w:rPr>
          <w:instrText xml:space="preserve"> PAGEREF _Toc175687514 \h </w:instrText>
        </w:r>
        <w:r>
          <w:rPr>
            <w:noProof/>
          </w:rPr>
        </w:r>
      </w:ins>
      <w:r>
        <w:rPr>
          <w:noProof/>
        </w:rPr>
        <w:fldChar w:fldCharType="separate"/>
      </w:r>
      <w:ins w:id="170" w:author="ZTE-Ma Zhifeng" w:date="2024-08-27T21:44:00Z">
        <w:r>
          <w:rPr>
            <w:noProof/>
          </w:rPr>
          <w:t>19</w:t>
        </w:r>
        <w:r>
          <w:rPr>
            <w:noProof/>
          </w:rPr>
          <w:fldChar w:fldCharType="end"/>
        </w:r>
      </w:ins>
    </w:p>
    <w:p w14:paraId="10C21D24" w14:textId="77777777" w:rsidR="000D4A61" w:rsidRDefault="000D4A61">
      <w:pPr>
        <w:pStyle w:val="42"/>
        <w:rPr>
          <w:ins w:id="171" w:author="ZTE-Ma Zhifeng" w:date="2024-08-27T21:44:00Z"/>
          <w:rFonts w:asciiTheme="minorHAnsi" w:hAnsiTheme="minorHAnsi" w:cstheme="minorBidi"/>
          <w:noProof/>
          <w:kern w:val="2"/>
          <w:sz w:val="21"/>
          <w:szCs w:val="22"/>
          <w:lang w:val="en-US" w:eastAsia="zh-CN"/>
        </w:rPr>
      </w:pPr>
      <w:ins w:id="172" w:author="ZTE-Ma Zhifeng" w:date="2024-08-27T21:44:00Z">
        <w:r>
          <w:rPr>
            <w:noProof/>
          </w:rPr>
          <w:t>5.4.1.1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_Toc175687515 \h </w:instrText>
        </w:r>
        <w:r>
          <w:rPr>
            <w:noProof/>
          </w:rPr>
        </w:r>
      </w:ins>
      <w:r>
        <w:rPr>
          <w:noProof/>
        </w:rPr>
        <w:fldChar w:fldCharType="separate"/>
      </w:r>
      <w:ins w:id="173" w:author="ZTE-Ma Zhifeng" w:date="2024-08-27T21:44:00Z">
        <w:r>
          <w:rPr>
            <w:noProof/>
          </w:rPr>
          <w:t>19</w:t>
        </w:r>
        <w:r>
          <w:rPr>
            <w:noProof/>
          </w:rPr>
          <w:fldChar w:fldCharType="end"/>
        </w:r>
      </w:ins>
    </w:p>
    <w:p w14:paraId="01E4B08B" w14:textId="77777777" w:rsidR="000D4A61" w:rsidRDefault="000D4A61">
      <w:pPr>
        <w:pStyle w:val="42"/>
        <w:rPr>
          <w:ins w:id="174" w:author="ZTE-Ma Zhifeng" w:date="2024-08-27T21:44:00Z"/>
          <w:rFonts w:asciiTheme="minorHAnsi" w:hAnsiTheme="minorHAnsi" w:cstheme="minorBidi"/>
          <w:noProof/>
          <w:kern w:val="2"/>
          <w:sz w:val="21"/>
          <w:szCs w:val="22"/>
          <w:lang w:val="en-US" w:eastAsia="zh-CN"/>
        </w:rPr>
      </w:pPr>
      <w:ins w:id="175" w:author="ZTE-Ma Zhifeng" w:date="2024-08-27T21:44:00Z">
        <w:r>
          <w:rPr>
            <w:noProof/>
          </w:rPr>
          <w:t>5.4.1.2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_Toc175687516 \h </w:instrText>
        </w:r>
        <w:r>
          <w:rPr>
            <w:noProof/>
          </w:rPr>
        </w:r>
      </w:ins>
      <w:r>
        <w:rPr>
          <w:noProof/>
        </w:rPr>
        <w:fldChar w:fldCharType="separate"/>
      </w:r>
      <w:ins w:id="176" w:author="ZTE-Ma Zhifeng" w:date="2024-08-27T21:44:00Z">
        <w:r>
          <w:rPr>
            <w:noProof/>
          </w:rPr>
          <w:t>20</w:t>
        </w:r>
        <w:r>
          <w:rPr>
            <w:noProof/>
          </w:rPr>
          <w:fldChar w:fldCharType="end"/>
        </w:r>
      </w:ins>
    </w:p>
    <w:p w14:paraId="3D557C65" w14:textId="77777777" w:rsidR="000D4A61" w:rsidRDefault="000D4A61">
      <w:pPr>
        <w:pStyle w:val="42"/>
        <w:rPr>
          <w:ins w:id="177" w:author="ZTE-Ma Zhifeng" w:date="2024-08-27T21:44:00Z"/>
          <w:rFonts w:asciiTheme="minorHAnsi" w:hAnsiTheme="minorHAnsi" w:cstheme="minorBidi"/>
          <w:noProof/>
          <w:kern w:val="2"/>
          <w:sz w:val="21"/>
          <w:szCs w:val="22"/>
          <w:lang w:val="en-US" w:eastAsia="zh-CN"/>
        </w:rPr>
      </w:pPr>
      <w:ins w:id="178" w:author="ZTE-Ma Zhifeng" w:date="2024-08-27T21:44:00Z">
        <w:r>
          <w:rPr>
            <w:noProof/>
          </w:rPr>
          <w:lastRenderedPageBreak/>
          <w:t>5.4.1.3</w:t>
        </w:r>
        <w:r>
          <w:rPr>
            <w:rFonts w:asciiTheme="minorHAnsi" w:hAnsiTheme="minorHAnsi" w:cstheme="minorBidi"/>
            <w:noProof/>
            <w:kern w:val="2"/>
            <w:sz w:val="21"/>
            <w:szCs w:val="22"/>
            <w:lang w:val="en-US" w:eastAsia="zh-CN"/>
          </w:rPr>
          <w:tab/>
        </w:r>
        <w:r>
          <w:rPr>
            <w:noProof/>
          </w:rPr>
          <w:t>∆T</w:t>
        </w:r>
        <w:r w:rsidRPr="00122296">
          <w:rPr>
            <w:noProof/>
            <w:vertAlign w:val="subscript"/>
          </w:rPr>
          <w:t>IB,c</w:t>
        </w:r>
        <w:r>
          <w:rPr>
            <w:noProof/>
          </w:rPr>
          <w:t xml:space="preserve"> and ∆R</w:t>
        </w:r>
        <w:r w:rsidRPr="00122296">
          <w:rPr>
            <w:noProof/>
            <w:vertAlign w:val="subscript"/>
          </w:rPr>
          <w:t>IB,c</w:t>
        </w:r>
        <w:r>
          <w:rPr>
            <w:noProof/>
          </w:rPr>
          <w:t xml:space="preserve"> values</w:t>
        </w:r>
        <w:r>
          <w:rPr>
            <w:noProof/>
          </w:rPr>
          <w:tab/>
        </w:r>
        <w:r>
          <w:rPr>
            <w:noProof/>
          </w:rPr>
          <w:fldChar w:fldCharType="begin"/>
        </w:r>
        <w:r>
          <w:rPr>
            <w:noProof/>
          </w:rPr>
          <w:instrText xml:space="preserve"> PAGEREF _Toc175687517 \h </w:instrText>
        </w:r>
        <w:r>
          <w:rPr>
            <w:noProof/>
          </w:rPr>
        </w:r>
      </w:ins>
      <w:r>
        <w:rPr>
          <w:noProof/>
        </w:rPr>
        <w:fldChar w:fldCharType="separate"/>
      </w:r>
      <w:ins w:id="179" w:author="ZTE-Ma Zhifeng" w:date="2024-08-27T21:44:00Z">
        <w:r>
          <w:rPr>
            <w:noProof/>
          </w:rPr>
          <w:t>20</w:t>
        </w:r>
        <w:r>
          <w:rPr>
            <w:noProof/>
          </w:rPr>
          <w:fldChar w:fldCharType="end"/>
        </w:r>
      </w:ins>
    </w:p>
    <w:p w14:paraId="1391F581" w14:textId="77777777" w:rsidR="000D4A61" w:rsidRDefault="000D4A61">
      <w:pPr>
        <w:pStyle w:val="33"/>
        <w:rPr>
          <w:ins w:id="180" w:author="ZTE-Ma Zhifeng" w:date="2024-08-27T21:44:00Z"/>
          <w:rFonts w:asciiTheme="minorHAnsi" w:hAnsiTheme="minorHAnsi" w:cstheme="minorBidi"/>
          <w:noProof/>
          <w:kern w:val="2"/>
          <w:sz w:val="21"/>
          <w:szCs w:val="22"/>
          <w:lang w:val="en-US" w:eastAsia="zh-CN"/>
        </w:rPr>
      </w:pPr>
      <w:ins w:id="181" w:author="ZTE-Ma Zhifeng" w:date="2024-08-27T21:44:00Z">
        <w:r w:rsidRPr="00122296">
          <w:rPr>
            <w:rFonts w:cs="Arial"/>
            <w:noProof/>
            <w:lang w:val="en-US" w:eastAsia="zh-CN"/>
          </w:rPr>
          <w:t>5.4.2</w:t>
        </w:r>
        <w:r>
          <w:rPr>
            <w:rFonts w:asciiTheme="minorHAnsi" w:hAnsiTheme="minorHAnsi" w:cstheme="minorBidi"/>
            <w:noProof/>
            <w:kern w:val="2"/>
            <w:sz w:val="21"/>
            <w:szCs w:val="22"/>
            <w:lang w:val="en-US" w:eastAsia="zh-CN"/>
          </w:rPr>
          <w:tab/>
        </w:r>
        <w:r w:rsidRPr="00122296">
          <w:rPr>
            <w:rFonts w:cs="Arial"/>
            <w:noProof/>
            <w:lang w:val="en-US" w:eastAsia="zh-CN"/>
          </w:rPr>
          <w:t>Specific for 2 bands UL CA</w:t>
        </w:r>
        <w:r>
          <w:rPr>
            <w:noProof/>
          </w:rPr>
          <w:tab/>
        </w:r>
        <w:r>
          <w:rPr>
            <w:noProof/>
          </w:rPr>
          <w:fldChar w:fldCharType="begin"/>
        </w:r>
        <w:r>
          <w:rPr>
            <w:noProof/>
          </w:rPr>
          <w:instrText xml:space="preserve"> PAGEREF _Toc175687518 \h </w:instrText>
        </w:r>
        <w:r>
          <w:rPr>
            <w:noProof/>
          </w:rPr>
        </w:r>
      </w:ins>
      <w:r>
        <w:rPr>
          <w:noProof/>
        </w:rPr>
        <w:fldChar w:fldCharType="separate"/>
      </w:r>
      <w:ins w:id="182" w:author="ZTE-Ma Zhifeng" w:date="2024-08-27T21:44:00Z">
        <w:r>
          <w:rPr>
            <w:noProof/>
          </w:rPr>
          <w:t>20</w:t>
        </w:r>
        <w:r>
          <w:rPr>
            <w:noProof/>
          </w:rPr>
          <w:fldChar w:fldCharType="end"/>
        </w:r>
      </w:ins>
    </w:p>
    <w:p w14:paraId="618412EE" w14:textId="77777777" w:rsidR="000D4A61" w:rsidRDefault="000D4A61">
      <w:pPr>
        <w:pStyle w:val="42"/>
        <w:rPr>
          <w:ins w:id="183" w:author="ZTE-Ma Zhifeng" w:date="2024-08-27T21:44:00Z"/>
          <w:rFonts w:asciiTheme="minorHAnsi" w:hAnsiTheme="minorHAnsi" w:cstheme="minorBidi"/>
          <w:noProof/>
          <w:kern w:val="2"/>
          <w:sz w:val="21"/>
          <w:szCs w:val="22"/>
          <w:lang w:val="en-US" w:eastAsia="zh-CN"/>
        </w:rPr>
      </w:pPr>
      <w:ins w:id="184" w:author="ZTE-Ma Zhifeng" w:date="2024-08-27T21:44:00Z">
        <w:r>
          <w:rPr>
            <w:noProof/>
          </w:rPr>
          <w:t>5.4.2.1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_Toc175687519 \h </w:instrText>
        </w:r>
        <w:r>
          <w:rPr>
            <w:noProof/>
          </w:rPr>
        </w:r>
      </w:ins>
      <w:r>
        <w:rPr>
          <w:noProof/>
        </w:rPr>
        <w:fldChar w:fldCharType="separate"/>
      </w:r>
      <w:ins w:id="185" w:author="ZTE-Ma Zhifeng" w:date="2024-08-27T21:44:00Z">
        <w:r>
          <w:rPr>
            <w:noProof/>
          </w:rPr>
          <w:t>20</w:t>
        </w:r>
        <w:r>
          <w:rPr>
            <w:noProof/>
          </w:rPr>
          <w:fldChar w:fldCharType="end"/>
        </w:r>
      </w:ins>
    </w:p>
    <w:p w14:paraId="22D70FBA" w14:textId="77777777" w:rsidR="000D4A61" w:rsidRDefault="000D4A61">
      <w:pPr>
        <w:pStyle w:val="52"/>
        <w:rPr>
          <w:ins w:id="186" w:author="ZTE-Ma Zhifeng" w:date="2024-08-27T21:44:00Z"/>
          <w:rFonts w:asciiTheme="minorHAnsi" w:hAnsiTheme="minorHAnsi" w:cstheme="minorBidi"/>
          <w:noProof/>
          <w:kern w:val="2"/>
          <w:sz w:val="21"/>
          <w:szCs w:val="22"/>
          <w:lang w:val="en-US" w:eastAsia="zh-CN"/>
        </w:rPr>
      </w:pPr>
      <w:ins w:id="187" w:author="ZTE-Ma Zhifeng" w:date="2024-08-27T21:44:00Z">
        <w:r w:rsidRPr="00122296">
          <w:rPr>
            <w:noProof/>
            <w:snapToGrid w:val="0"/>
            <w:lang w:eastAsia="en-GB"/>
          </w:rPr>
          <w:t>5.4.2.1.1</w:t>
        </w:r>
        <w:r>
          <w:rPr>
            <w:rFonts w:asciiTheme="minorHAnsi" w:hAnsiTheme="minorHAnsi" w:cstheme="minorBidi"/>
            <w:noProof/>
            <w:kern w:val="2"/>
            <w:sz w:val="21"/>
            <w:szCs w:val="22"/>
            <w:lang w:val="en-US" w:eastAsia="zh-CN"/>
          </w:rPr>
          <w:tab/>
        </w:r>
        <w:r w:rsidRPr="00122296">
          <w:rPr>
            <w:noProof/>
            <w:snapToGrid w:val="0"/>
            <w:lang w:eastAsia="en-GB"/>
          </w:rPr>
          <w:t>Co-existence studies for 2UL band with 1CC per band</w:t>
        </w:r>
        <w:r>
          <w:rPr>
            <w:noProof/>
          </w:rPr>
          <w:tab/>
        </w:r>
        <w:r>
          <w:rPr>
            <w:noProof/>
          </w:rPr>
          <w:fldChar w:fldCharType="begin"/>
        </w:r>
        <w:r>
          <w:rPr>
            <w:noProof/>
          </w:rPr>
          <w:instrText xml:space="preserve"> PAGEREF _Toc175687520 \h </w:instrText>
        </w:r>
        <w:r>
          <w:rPr>
            <w:noProof/>
          </w:rPr>
        </w:r>
      </w:ins>
      <w:r>
        <w:rPr>
          <w:noProof/>
        </w:rPr>
        <w:fldChar w:fldCharType="separate"/>
      </w:r>
      <w:ins w:id="188" w:author="ZTE-Ma Zhifeng" w:date="2024-08-27T21:44:00Z">
        <w:r>
          <w:rPr>
            <w:noProof/>
          </w:rPr>
          <w:t>20</w:t>
        </w:r>
        <w:r>
          <w:rPr>
            <w:noProof/>
          </w:rPr>
          <w:fldChar w:fldCharType="end"/>
        </w:r>
      </w:ins>
    </w:p>
    <w:p w14:paraId="2F830F30" w14:textId="77777777" w:rsidR="000D4A61" w:rsidRDefault="000D4A61">
      <w:pPr>
        <w:pStyle w:val="42"/>
        <w:rPr>
          <w:ins w:id="189" w:author="ZTE-Ma Zhifeng" w:date="2024-08-27T21:44:00Z"/>
          <w:rFonts w:asciiTheme="minorHAnsi" w:hAnsiTheme="minorHAnsi" w:cstheme="minorBidi"/>
          <w:noProof/>
          <w:kern w:val="2"/>
          <w:sz w:val="21"/>
          <w:szCs w:val="22"/>
          <w:lang w:val="en-US" w:eastAsia="zh-CN"/>
        </w:rPr>
      </w:pPr>
      <w:ins w:id="190" w:author="ZTE-Ma Zhifeng" w:date="2024-08-27T21:44:00Z">
        <w:r>
          <w:rPr>
            <w:noProof/>
          </w:rPr>
          <w:t>5.4.2.2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_Toc175687521 \h </w:instrText>
        </w:r>
        <w:r>
          <w:rPr>
            <w:noProof/>
          </w:rPr>
        </w:r>
      </w:ins>
      <w:r>
        <w:rPr>
          <w:noProof/>
        </w:rPr>
        <w:fldChar w:fldCharType="separate"/>
      </w:r>
      <w:ins w:id="191" w:author="ZTE-Ma Zhifeng" w:date="2024-08-27T21:44:00Z">
        <w:r>
          <w:rPr>
            <w:noProof/>
          </w:rPr>
          <w:t>21</w:t>
        </w:r>
        <w:r>
          <w:rPr>
            <w:noProof/>
          </w:rPr>
          <w:fldChar w:fldCharType="end"/>
        </w:r>
      </w:ins>
    </w:p>
    <w:p w14:paraId="51EA7C41" w14:textId="77777777" w:rsidR="000D4A61" w:rsidRDefault="000D4A61">
      <w:pPr>
        <w:pStyle w:val="22"/>
        <w:rPr>
          <w:ins w:id="192" w:author="ZTE-Ma Zhifeng" w:date="2024-08-27T21:44:00Z"/>
          <w:rFonts w:asciiTheme="minorHAnsi" w:hAnsiTheme="minorHAnsi" w:cstheme="minorBidi"/>
          <w:noProof/>
          <w:kern w:val="2"/>
          <w:sz w:val="21"/>
          <w:szCs w:val="22"/>
          <w:lang w:val="en-US" w:eastAsia="zh-CN"/>
        </w:rPr>
      </w:pPr>
      <w:ins w:id="193" w:author="ZTE-Ma Zhifeng" w:date="2024-08-27T21:44:00Z">
        <w:r>
          <w:rPr>
            <w:noProof/>
          </w:rPr>
          <w:t>5.5</w:t>
        </w:r>
        <w:r>
          <w:rPr>
            <w:rFonts w:asciiTheme="minorHAnsi" w:hAnsiTheme="minorHAnsi" w:cstheme="minorBidi"/>
            <w:noProof/>
            <w:kern w:val="2"/>
            <w:sz w:val="21"/>
            <w:szCs w:val="22"/>
            <w:lang w:val="en-US" w:eastAsia="zh-CN"/>
          </w:rPr>
          <w:tab/>
        </w:r>
        <w:r>
          <w:rPr>
            <w:noProof/>
          </w:rPr>
          <w:t>CA_n3-n7-n75</w:t>
        </w:r>
        <w:r>
          <w:rPr>
            <w:noProof/>
          </w:rPr>
          <w:tab/>
        </w:r>
        <w:r>
          <w:rPr>
            <w:noProof/>
          </w:rPr>
          <w:fldChar w:fldCharType="begin"/>
        </w:r>
        <w:r>
          <w:rPr>
            <w:noProof/>
          </w:rPr>
          <w:instrText xml:space="preserve"> PAGEREF _Toc175687522 \h </w:instrText>
        </w:r>
        <w:r>
          <w:rPr>
            <w:noProof/>
          </w:rPr>
        </w:r>
      </w:ins>
      <w:r>
        <w:rPr>
          <w:noProof/>
        </w:rPr>
        <w:fldChar w:fldCharType="separate"/>
      </w:r>
      <w:ins w:id="194" w:author="ZTE-Ma Zhifeng" w:date="2024-08-27T21:44:00Z">
        <w:r>
          <w:rPr>
            <w:noProof/>
          </w:rPr>
          <w:t>21</w:t>
        </w:r>
        <w:r>
          <w:rPr>
            <w:noProof/>
          </w:rPr>
          <w:fldChar w:fldCharType="end"/>
        </w:r>
      </w:ins>
    </w:p>
    <w:p w14:paraId="2BAD9EF5" w14:textId="77777777" w:rsidR="000D4A61" w:rsidRDefault="000D4A61">
      <w:pPr>
        <w:pStyle w:val="33"/>
        <w:rPr>
          <w:ins w:id="195" w:author="ZTE-Ma Zhifeng" w:date="2024-08-27T21:44:00Z"/>
          <w:rFonts w:asciiTheme="minorHAnsi" w:hAnsiTheme="minorHAnsi" w:cstheme="minorBidi"/>
          <w:noProof/>
          <w:kern w:val="2"/>
          <w:sz w:val="21"/>
          <w:szCs w:val="22"/>
          <w:lang w:val="en-US" w:eastAsia="zh-CN"/>
        </w:rPr>
      </w:pPr>
      <w:ins w:id="196" w:author="ZTE-Ma Zhifeng" w:date="2024-08-27T21:44:00Z">
        <w:r w:rsidRPr="00122296">
          <w:rPr>
            <w:rFonts w:cs="Arial"/>
            <w:noProof/>
            <w:lang w:val="en-US" w:eastAsia="zh-CN"/>
          </w:rPr>
          <w:t>5.5.1</w:t>
        </w:r>
        <w:r>
          <w:rPr>
            <w:rFonts w:asciiTheme="minorHAnsi" w:hAnsiTheme="minorHAnsi" w:cstheme="minorBidi"/>
            <w:noProof/>
            <w:kern w:val="2"/>
            <w:sz w:val="21"/>
            <w:szCs w:val="22"/>
            <w:lang w:val="en-US" w:eastAsia="zh-CN"/>
          </w:rPr>
          <w:tab/>
        </w:r>
        <w:r w:rsidRPr="00122296">
          <w:rPr>
            <w:rFonts w:cs="Arial"/>
            <w:noProof/>
            <w:lang w:val="en-US" w:eastAsia="zh-CN"/>
          </w:rPr>
          <w:t>Common for 1 band UL and 2 bands UL CA</w:t>
        </w:r>
        <w:r>
          <w:rPr>
            <w:noProof/>
          </w:rPr>
          <w:tab/>
        </w:r>
        <w:r>
          <w:rPr>
            <w:noProof/>
          </w:rPr>
          <w:fldChar w:fldCharType="begin"/>
        </w:r>
        <w:r>
          <w:rPr>
            <w:noProof/>
          </w:rPr>
          <w:instrText xml:space="preserve"> PAGEREF _Toc175687523 \h </w:instrText>
        </w:r>
        <w:r>
          <w:rPr>
            <w:noProof/>
          </w:rPr>
        </w:r>
      </w:ins>
      <w:r>
        <w:rPr>
          <w:noProof/>
        </w:rPr>
        <w:fldChar w:fldCharType="separate"/>
      </w:r>
      <w:ins w:id="197" w:author="ZTE-Ma Zhifeng" w:date="2024-08-27T21:44:00Z">
        <w:r>
          <w:rPr>
            <w:noProof/>
          </w:rPr>
          <w:t>21</w:t>
        </w:r>
        <w:r>
          <w:rPr>
            <w:noProof/>
          </w:rPr>
          <w:fldChar w:fldCharType="end"/>
        </w:r>
      </w:ins>
    </w:p>
    <w:p w14:paraId="3EB7F293" w14:textId="77777777" w:rsidR="000D4A61" w:rsidRDefault="000D4A61">
      <w:pPr>
        <w:pStyle w:val="42"/>
        <w:rPr>
          <w:ins w:id="198" w:author="ZTE-Ma Zhifeng" w:date="2024-08-27T21:44:00Z"/>
          <w:rFonts w:asciiTheme="minorHAnsi" w:hAnsiTheme="minorHAnsi" w:cstheme="minorBidi"/>
          <w:noProof/>
          <w:kern w:val="2"/>
          <w:sz w:val="21"/>
          <w:szCs w:val="22"/>
          <w:lang w:val="en-US" w:eastAsia="zh-CN"/>
        </w:rPr>
      </w:pPr>
      <w:ins w:id="199" w:author="ZTE-Ma Zhifeng" w:date="2024-08-27T21:44:00Z">
        <w:r>
          <w:rPr>
            <w:noProof/>
          </w:rPr>
          <w:t>5.5.1.1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_Toc175687524 \h </w:instrText>
        </w:r>
        <w:r>
          <w:rPr>
            <w:noProof/>
          </w:rPr>
        </w:r>
      </w:ins>
      <w:r>
        <w:rPr>
          <w:noProof/>
        </w:rPr>
        <w:fldChar w:fldCharType="separate"/>
      </w:r>
      <w:ins w:id="200" w:author="ZTE-Ma Zhifeng" w:date="2024-08-27T21:44:00Z">
        <w:r>
          <w:rPr>
            <w:noProof/>
          </w:rPr>
          <w:t>21</w:t>
        </w:r>
        <w:r>
          <w:rPr>
            <w:noProof/>
          </w:rPr>
          <w:fldChar w:fldCharType="end"/>
        </w:r>
      </w:ins>
    </w:p>
    <w:p w14:paraId="31E1B583" w14:textId="77777777" w:rsidR="000D4A61" w:rsidRDefault="000D4A61">
      <w:pPr>
        <w:pStyle w:val="42"/>
        <w:rPr>
          <w:ins w:id="201" w:author="ZTE-Ma Zhifeng" w:date="2024-08-27T21:44:00Z"/>
          <w:rFonts w:asciiTheme="minorHAnsi" w:hAnsiTheme="minorHAnsi" w:cstheme="minorBidi"/>
          <w:noProof/>
          <w:kern w:val="2"/>
          <w:sz w:val="21"/>
          <w:szCs w:val="22"/>
          <w:lang w:val="en-US" w:eastAsia="zh-CN"/>
        </w:rPr>
      </w:pPr>
      <w:ins w:id="202" w:author="ZTE-Ma Zhifeng" w:date="2024-08-27T21:44:00Z">
        <w:r>
          <w:rPr>
            <w:noProof/>
          </w:rPr>
          <w:t>5.5.1.2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_Toc175687525 \h </w:instrText>
        </w:r>
        <w:r>
          <w:rPr>
            <w:noProof/>
          </w:rPr>
        </w:r>
      </w:ins>
      <w:r>
        <w:rPr>
          <w:noProof/>
        </w:rPr>
        <w:fldChar w:fldCharType="separate"/>
      </w:r>
      <w:ins w:id="203" w:author="ZTE-Ma Zhifeng" w:date="2024-08-27T21:44:00Z">
        <w:r>
          <w:rPr>
            <w:noProof/>
          </w:rPr>
          <w:t>22</w:t>
        </w:r>
        <w:r>
          <w:rPr>
            <w:noProof/>
          </w:rPr>
          <w:fldChar w:fldCharType="end"/>
        </w:r>
      </w:ins>
    </w:p>
    <w:p w14:paraId="3AFD40B3" w14:textId="77777777" w:rsidR="000D4A61" w:rsidRDefault="000D4A61">
      <w:pPr>
        <w:pStyle w:val="42"/>
        <w:rPr>
          <w:ins w:id="204" w:author="ZTE-Ma Zhifeng" w:date="2024-08-27T21:44:00Z"/>
          <w:rFonts w:asciiTheme="minorHAnsi" w:hAnsiTheme="minorHAnsi" w:cstheme="minorBidi"/>
          <w:noProof/>
          <w:kern w:val="2"/>
          <w:sz w:val="21"/>
          <w:szCs w:val="22"/>
          <w:lang w:val="en-US" w:eastAsia="zh-CN"/>
        </w:rPr>
      </w:pPr>
      <w:ins w:id="205" w:author="ZTE-Ma Zhifeng" w:date="2024-08-27T21:44:00Z">
        <w:r w:rsidRPr="00122296">
          <w:rPr>
            <w:rFonts w:cs="Arial"/>
            <w:noProof/>
          </w:rPr>
          <w:t>5.5.1.3</w:t>
        </w:r>
        <w:r>
          <w:rPr>
            <w:rFonts w:asciiTheme="minorHAnsi" w:hAnsiTheme="minorHAnsi" w:cstheme="minorBidi"/>
            <w:noProof/>
            <w:kern w:val="2"/>
            <w:sz w:val="21"/>
            <w:szCs w:val="22"/>
            <w:lang w:val="en-US" w:eastAsia="zh-CN"/>
          </w:rPr>
          <w:tab/>
        </w:r>
        <w:r w:rsidRPr="00122296">
          <w:rPr>
            <w:rFonts w:cs="Arial"/>
            <w:noProof/>
          </w:rPr>
          <w:t>∆T</w:t>
        </w:r>
        <w:r w:rsidRPr="00122296">
          <w:rPr>
            <w:rFonts w:cs="Arial"/>
            <w:noProof/>
            <w:vertAlign w:val="subscript"/>
          </w:rPr>
          <w:t>IB,c</w:t>
        </w:r>
        <w:r w:rsidRPr="00122296">
          <w:rPr>
            <w:rFonts w:cs="Arial"/>
            <w:noProof/>
          </w:rPr>
          <w:t xml:space="preserve"> and ∆R</w:t>
        </w:r>
        <w:r w:rsidRPr="00122296">
          <w:rPr>
            <w:rFonts w:cs="Arial"/>
            <w:noProof/>
            <w:vertAlign w:val="subscript"/>
          </w:rPr>
          <w:t>IB,c</w:t>
        </w:r>
        <w:r w:rsidRPr="00122296">
          <w:rPr>
            <w:rFonts w:cs="Arial"/>
            <w:noProof/>
          </w:rPr>
          <w:t xml:space="preserve"> values</w:t>
        </w:r>
        <w:r>
          <w:rPr>
            <w:noProof/>
          </w:rPr>
          <w:tab/>
        </w:r>
        <w:r>
          <w:rPr>
            <w:noProof/>
          </w:rPr>
          <w:fldChar w:fldCharType="begin"/>
        </w:r>
        <w:r>
          <w:rPr>
            <w:noProof/>
          </w:rPr>
          <w:instrText xml:space="preserve"> PAGEREF _Toc175687526 \h </w:instrText>
        </w:r>
        <w:r>
          <w:rPr>
            <w:noProof/>
          </w:rPr>
        </w:r>
      </w:ins>
      <w:r>
        <w:rPr>
          <w:noProof/>
        </w:rPr>
        <w:fldChar w:fldCharType="separate"/>
      </w:r>
      <w:ins w:id="206" w:author="ZTE-Ma Zhifeng" w:date="2024-08-27T21:44:00Z">
        <w:r>
          <w:rPr>
            <w:noProof/>
          </w:rPr>
          <w:t>22</w:t>
        </w:r>
        <w:r>
          <w:rPr>
            <w:noProof/>
          </w:rPr>
          <w:fldChar w:fldCharType="end"/>
        </w:r>
      </w:ins>
    </w:p>
    <w:p w14:paraId="20A7F243" w14:textId="77777777" w:rsidR="000D4A61" w:rsidRDefault="000D4A61">
      <w:pPr>
        <w:pStyle w:val="33"/>
        <w:rPr>
          <w:ins w:id="207" w:author="ZTE-Ma Zhifeng" w:date="2024-08-27T21:44:00Z"/>
          <w:rFonts w:asciiTheme="minorHAnsi" w:hAnsiTheme="minorHAnsi" w:cstheme="minorBidi"/>
          <w:noProof/>
          <w:kern w:val="2"/>
          <w:sz w:val="21"/>
          <w:szCs w:val="22"/>
          <w:lang w:val="en-US" w:eastAsia="zh-CN"/>
        </w:rPr>
      </w:pPr>
      <w:ins w:id="208" w:author="ZTE-Ma Zhifeng" w:date="2024-08-27T21:44:00Z">
        <w:r w:rsidRPr="00122296">
          <w:rPr>
            <w:rFonts w:cs="Arial"/>
            <w:noProof/>
            <w:lang w:val="en-US" w:eastAsia="zh-CN"/>
          </w:rPr>
          <w:t>5.5.2</w:t>
        </w:r>
        <w:r>
          <w:rPr>
            <w:rFonts w:asciiTheme="minorHAnsi" w:hAnsiTheme="minorHAnsi" w:cstheme="minorBidi"/>
            <w:noProof/>
            <w:kern w:val="2"/>
            <w:sz w:val="21"/>
            <w:szCs w:val="22"/>
            <w:lang w:val="en-US" w:eastAsia="zh-CN"/>
          </w:rPr>
          <w:tab/>
        </w:r>
        <w:r w:rsidRPr="00122296">
          <w:rPr>
            <w:rFonts w:cs="Arial"/>
            <w:noProof/>
            <w:lang w:val="en-US" w:eastAsia="zh-CN"/>
          </w:rPr>
          <w:t>Specific for 2 bands UL CA</w:t>
        </w:r>
        <w:r>
          <w:rPr>
            <w:noProof/>
          </w:rPr>
          <w:tab/>
        </w:r>
        <w:r>
          <w:rPr>
            <w:noProof/>
          </w:rPr>
          <w:fldChar w:fldCharType="begin"/>
        </w:r>
        <w:r>
          <w:rPr>
            <w:noProof/>
          </w:rPr>
          <w:instrText xml:space="preserve"> PAGEREF _Toc175687527 \h </w:instrText>
        </w:r>
        <w:r>
          <w:rPr>
            <w:noProof/>
          </w:rPr>
        </w:r>
      </w:ins>
      <w:r>
        <w:rPr>
          <w:noProof/>
        </w:rPr>
        <w:fldChar w:fldCharType="separate"/>
      </w:r>
      <w:ins w:id="209" w:author="ZTE-Ma Zhifeng" w:date="2024-08-27T21:44:00Z">
        <w:r>
          <w:rPr>
            <w:noProof/>
          </w:rPr>
          <w:t>22</w:t>
        </w:r>
        <w:r>
          <w:rPr>
            <w:noProof/>
          </w:rPr>
          <w:fldChar w:fldCharType="end"/>
        </w:r>
      </w:ins>
    </w:p>
    <w:p w14:paraId="6605C902" w14:textId="77777777" w:rsidR="000D4A61" w:rsidRDefault="000D4A61">
      <w:pPr>
        <w:pStyle w:val="42"/>
        <w:rPr>
          <w:ins w:id="210" w:author="ZTE-Ma Zhifeng" w:date="2024-08-27T21:44:00Z"/>
          <w:rFonts w:asciiTheme="minorHAnsi" w:hAnsiTheme="minorHAnsi" w:cstheme="minorBidi"/>
          <w:noProof/>
          <w:kern w:val="2"/>
          <w:sz w:val="21"/>
          <w:szCs w:val="22"/>
          <w:lang w:val="en-US" w:eastAsia="zh-CN"/>
        </w:rPr>
      </w:pPr>
      <w:ins w:id="211" w:author="ZTE-Ma Zhifeng" w:date="2024-08-27T21:44:00Z">
        <w:r>
          <w:rPr>
            <w:noProof/>
          </w:rPr>
          <w:t>5.5.2.1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_Toc175687528 \h </w:instrText>
        </w:r>
        <w:r>
          <w:rPr>
            <w:noProof/>
          </w:rPr>
        </w:r>
      </w:ins>
      <w:r>
        <w:rPr>
          <w:noProof/>
        </w:rPr>
        <w:fldChar w:fldCharType="separate"/>
      </w:r>
      <w:ins w:id="212" w:author="ZTE-Ma Zhifeng" w:date="2024-08-27T21:44:00Z">
        <w:r>
          <w:rPr>
            <w:noProof/>
          </w:rPr>
          <w:t>22</w:t>
        </w:r>
        <w:r>
          <w:rPr>
            <w:noProof/>
          </w:rPr>
          <w:fldChar w:fldCharType="end"/>
        </w:r>
      </w:ins>
    </w:p>
    <w:p w14:paraId="06FD354F" w14:textId="77777777" w:rsidR="000D4A61" w:rsidRDefault="000D4A61">
      <w:pPr>
        <w:pStyle w:val="52"/>
        <w:rPr>
          <w:ins w:id="213" w:author="ZTE-Ma Zhifeng" w:date="2024-08-27T21:44:00Z"/>
          <w:rFonts w:asciiTheme="minorHAnsi" w:hAnsiTheme="minorHAnsi" w:cstheme="minorBidi"/>
          <w:noProof/>
          <w:kern w:val="2"/>
          <w:sz w:val="21"/>
          <w:szCs w:val="22"/>
          <w:lang w:val="en-US" w:eastAsia="zh-CN"/>
        </w:rPr>
      </w:pPr>
      <w:ins w:id="214" w:author="ZTE-Ma Zhifeng" w:date="2024-08-27T21:44:00Z">
        <w:r w:rsidRPr="00122296">
          <w:rPr>
            <w:noProof/>
            <w:snapToGrid w:val="0"/>
            <w:lang w:eastAsia="en-GB"/>
          </w:rPr>
          <w:t>5.5.2.1.1</w:t>
        </w:r>
        <w:r>
          <w:rPr>
            <w:rFonts w:asciiTheme="minorHAnsi" w:hAnsiTheme="minorHAnsi" w:cstheme="minorBidi"/>
            <w:noProof/>
            <w:kern w:val="2"/>
            <w:sz w:val="21"/>
            <w:szCs w:val="22"/>
            <w:lang w:val="en-US" w:eastAsia="zh-CN"/>
          </w:rPr>
          <w:tab/>
        </w:r>
        <w:r w:rsidRPr="00122296">
          <w:rPr>
            <w:noProof/>
            <w:snapToGrid w:val="0"/>
            <w:lang w:eastAsia="en-GB"/>
          </w:rPr>
          <w:t>Co-existence studies for 2UL band with 1CC per band</w:t>
        </w:r>
        <w:r>
          <w:rPr>
            <w:noProof/>
          </w:rPr>
          <w:tab/>
        </w:r>
        <w:r>
          <w:rPr>
            <w:noProof/>
          </w:rPr>
          <w:fldChar w:fldCharType="begin"/>
        </w:r>
        <w:r>
          <w:rPr>
            <w:noProof/>
          </w:rPr>
          <w:instrText xml:space="preserve"> PAGEREF _Toc175687529 \h </w:instrText>
        </w:r>
        <w:r>
          <w:rPr>
            <w:noProof/>
          </w:rPr>
        </w:r>
      </w:ins>
      <w:r>
        <w:rPr>
          <w:noProof/>
        </w:rPr>
        <w:fldChar w:fldCharType="separate"/>
      </w:r>
      <w:ins w:id="215" w:author="ZTE-Ma Zhifeng" w:date="2024-08-27T21:44:00Z">
        <w:r>
          <w:rPr>
            <w:noProof/>
          </w:rPr>
          <w:t>22</w:t>
        </w:r>
        <w:r>
          <w:rPr>
            <w:noProof/>
          </w:rPr>
          <w:fldChar w:fldCharType="end"/>
        </w:r>
      </w:ins>
    </w:p>
    <w:p w14:paraId="3AF2DA89" w14:textId="77777777" w:rsidR="000D4A61" w:rsidRDefault="000D4A61">
      <w:pPr>
        <w:pStyle w:val="42"/>
        <w:rPr>
          <w:ins w:id="216" w:author="ZTE-Ma Zhifeng" w:date="2024-08-27T21:44:00Z"/>
          <w:rFonts w:asciiTheme="minorHAnsi" w:hAnsiTheme="minorHAnsi" w:cstheme="minorBidi"/>
          <w:noProof/>
          <w:kern w:val="2"/>
          <w:sz w:val="21"/>
          <w:szCs w:val="22"/>
          <w:lang w:val="en-US" w:eastAsia="zh-CN"/>
        </w:rPr>
      </w:pPr>
      <w:ins w:id="217" w:author="ZTE-Ma Zhifeng" w:date="2024-08-27T21:44:00Z">
        <w:r>
          <w:rPr>
            <w:noProof/>
          </w:rPr>
          <w:t>5.5.2.2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_Toc175687530 \h </w:instrText>
        </w:r>
        <w:r>
          <w:rPr>
            <w:noProof/>
          </w:rPr>
        </w:r>
      </w:ins>
      <w:r>
        <w:rPr>
          <w:noProof/>
        </w:rPr>
        <w:fldChar w:fldCharType="separate"/>
      </w:r>
      <w:ins w:id="218" w:author="ZTE-Ma Zhifeng" w:date="2024-08-27T21:44:00Z">
        <w:r>
          <w:rPr>
            <w:noProof/>
          </w:rPr>
          <w:t>23</w:t>
        </w:r>
        <w:r>
          <w:rPr>
            <w:noProof/>
          </w:rPr>
          <w:fldChar w:fldCharType="end"/>
        </w:r>
      </w:ins>
    </w:p>
    <w:p w14:paraId="11B69483" w14:textId="77777777" w:rsidR="000D4A61" w:rsidRDefault="000D4A61">
      <w:pPr>
        <w:pStyle w:val="22"/>
        <w:rPr>
          <w:ins w:id="219" w:author="ZTE-Ma Zhifeng" w:date="2024-08-27T21:44:00Z"/>
          <w:rFonts w:asciiTheme="minorHAnsi" w:hAnsiTheme="minorHAnsi" w:cstheme="minorBidi"/>
          <w:noProof/>
          <w:kern w:val="2"/>
          <w:sz w:val="21"/>
          <w:szCs w:val="22"/>
          <w:lang w:val="en-US" w:eastAsia="zh-CN"/>
        </w:rPr>
      </w:pPr>
      <w:ins w:id="220" w:author="ZTE-Ma Zhifeng" w:date="2024-08-27T21:44:00Z">
        <w:r>
          <w:rPr>
            <w:noProof/>
          </w:rPr>
          <w:t>5.6</w:t>
        </w:r>
        <w:r>
          <w:rPr>
            <w:rFonts w:asciiTheme="minorHAnsi" w:hAnsiTheme="minorHAnsi" w:cstheme="minorBidi"/>
            <w:noProof/>
            <w:kern w:val="2"/>
            <w:sz w:val="21"/>
            <w:szCs w:val="22"/>
            <w:lang w:val="en-US" w:eastAsia="zh-CN"/>
          </w:rPr>
          <w:tab/>
        </w:r>
        <w:r>
          <w:rPr>
            <w:noProof/>
          </w:rPr>
          <w:t>CA_n3-n75-n78</w:t>
        </w:r>
        <w:r>
          <w:rPr>
            <w:noProof/>
          </w:rPr>
          <w:tab/>
        </w:r>
        <w:r>
          <w:rPr>
            <w:noProof/>
          </w:rPr>
          <w:fldChar w:fldCharType="begin"/>
        </w:r>
        <w:r>
          <w:rPr>
            <w:noProof/>
          </w:rPr>
          <w:instrText xml:space="preserve"> PAGEREF _Toc175687531 \h </w:instrText>
        </w:r>
        <w:r>
          <w:rPr>
            <w:noProof/>
          </w:rPr>
        </w:r>
      </w:ins>
      <w:r>
        <w:rPr>
          <w:noProof/>
        </w:rPr>
        <w:fldChar w:fldCharType="separate"/>
      </w:r>
      <w:ins w:id="221" w:author="ZTE-Ma Zhifeng" w:date="2024-08-27T21:44:00Z">
        <w:r>
          <w:rPr>
            <w:noProof/>
          </w:rPr>
          <w:t>24</w:t>
        </w:r>
        <w:r>
          <w:rPr>
            <w:noProof/>
          </w:rPr>
          <w:fldChar w:fldCharType="end"/>
        </w:r>
      </w:ins>
    </w:p>
    <w:p w14:paraId="246C17CB" w14:textId="77777777" w:rsidR="000D4A61" w:rsidRDefault="000D4A61">
      <w:pPr>
        <w:pStyle w:val="33"/>
        <w:rPr>
          <w:ins w:id="222" w:author="ZTE-Ma Zhifeng" w:date="2024-08-27T21:44:00Z"/>
          <w:rFonts w:asciiTheme="minorHAnsi" w:hAnsiTheme="minorHAnsi" w:cstheme="minorBidi"/>
          <w:noProof/>
          <w:kern w:val="2"/>
          <w:sz w:val="21"/>
          <w:szCs w:val="22"/>
          <w:lang w:val="en-US" w:eastAsia="zh-CN"/>
        </w:rPr>
      </w:pPr>
      <w:ins w:id="223" w:author="ZTE-Ma Zhifeng" w:date="2024-08-27T21:44:00Z">
        <w:r w:rsidRPr="00122296">
          <w:rPr>
            <w:rFonts w:cs="Arial"/>
            <w:noProof/>
            <w:lang w:val="en-US" w:eastAsia="zh-CN"/>
          </w:rPr>
          <w:t>5.6.1</w:t>
        </w:r>
        <w:r>
          <w:rPr>
            <w:rFonts w:asciiTheme="minorHAnsi" w:hAnsiTheme="minorHAnsi" w:cstheme="minorBidi"/>
            <w:noProof/>
            <w:kern w:val="2"/>
            <w:sz w:val="21"/>
            <w:szCs w:val="22"/>
            <w:lang w:val="en-US" w:eastAsia="zh-CN"/>
          </w:rPr>
          <w:tab/>
        </w:r>
        <w:r w:rsidRPr="00122296">
          <w:rPr>
            <w:rFonts w:cs="Arial"/>
            <w:noProof/>
            <w:lang w:val="en-US" w:eastAsia="zh-CN"/>
          </w:rPr>
          <w:t>Common for 1 band UL and 2 bands UL CA</w:t>
        </w:r>
        <w:r>
          <w:rPr>
            <w:noProof/>
          </w:rPr>
          <w:tab/>
        </w:r>
        <w:r>
          <w:rPr>
            <w:noProof/>
          </w:rPr>
          <w:fldChar w:fldCharType="begin"/>
        </w:r>
        <w:r>
          <w:rPr>
            <w:noProof/>
          </w:rPr>
          <w:instrText xml:space="preserve"> PAGEREF _Toc175687532 \h </w:instrText>
        </w:r>
        <w:r>
          <w:rPr>
            <w:noProof/>
          </w:rPr>
        </w:r>
      </w:ins>
      <w:r>
        <w:rPr>
          <w:noProof/>
        </w:rPr>
        <w:fldChar w:fldCharType="separate"/>
      </w:r>
      <w:ins w:id="224" w:author="ZTE-Ma Zhifeng" w:date="2024-08-27T21:44:00Z">
        <w:r>
          <w:rPr>
            <w:noProof/>
          </w:rPr>
          <w:t>24</w:t>
        </w:r>
        <w:r>
          <w:rPr>
            <w:noProof/>
          </w:rPr>
          <w:fldChar w:fldCharType="end"/>
        </w:r>
      </w:ins>
    </w:p>
    <w:p w14:paraId="61D9950B" w14:textId="77777777" w:rsidR="000D4A61" w:rsidRDefault="000D4A61">
      <w:pPr>
        <w:pStyle w:val="42"/>
        <w:rPr>
          <w:ins w:id="225" w:author="ZTE-Ma Zhifeng" w:date="2024-08-27T21:44:00Z"/>
          <w:rFonts w:asciiTheme="minorHAnsi" w:hAnsiTheme="minorHAnsi" w:cstheme="minorBidi"/>
          <w:noProof/>
          <w:kern w:val="2"/>
          <w:sz w:val="21"/>
          <w:szCs w:val="22"/>
          <w:lang w:val="en-US" w:eastAsia="zh-CN"/>
        </w:rPr>
      </w:pPr>
      <w:ins w:id="226" w:author="ZTE-Ma Zhifeng" w:date="2024-08-27T21:44:00Z">
        <w:r w:rsidRPr="00122296">
          <w:rPr>
            <w:rFonts w:cs="Arial"/>
            <w:noProof/>
            <w:lang w:eastAsia="zh-CN"/>
          </w:rPr>
          <w:t>5.6.1.1</w:t>
        </w:r>
        <w:r>
          <w:rPr>
            <w:rFonts w:asciiTheme="minorHAnsi" w:hAnsiTheme="minorHAnsi" w:cstheme="minorBidi"/>
            <w:noProof/>
            <w:kern w:val="2"/>
            <w:sz w:val="21"/>
            <w:szCs w:val="22"/>
            <w:lang w:val="en-US" w:eastAsia="zh-CN"/>
          </w:rPr>
          <w:tab/>
        </w:r>
        <w:r w:rsidRPr="00122296">
          <w:rPr>
            <w:rFonts w:cs="Arial"/>
            <w:noProof/>
            <w:lang w:eastAsia="zh-CN"/>
          </w:rPr>
          <w:t>Operating bands for CA</w:t>
        </w:r>
        <w:r>
          <w:rPr>
            <w:noProof/>
          </w:rPr>
          <w:tab/>
        </w:r>
        <w:r>
          <w:rPr>
            <w:noProof/>
          </w:rPr>
          <w:fldChar w:fldCharType="begin"/>
        </w:r>
        <w:r>
          <w:rPr>
            <w:noProof/>
          </w:rPr>
          <w:instrText xml:space="preserve"> PAGEREF _Toc175687533 \h </w:instrText>
        </w:r>
        <w:r>
          <w:rPr>
            <w:noProof/>
          </w:rPr>
        </w:r>
      </w:ins>
      <w:r>
        <w:rPr>
          <w:noProof/>
        </w:rPr>
        <w:fldChar w:fldCharType="separate"/>
      </w:r>
      <w:ins w:id="227" w:author="ZTE-Ma Zhifeng" w:date="2024-08-27T21:44:00Z">
        <w:r>
          <w:rPr>
            <w:noProof/>
          </w:rPr>
          <w:t>24</w:t>
        </w:r>
        <w:r>
          <w:rPr>
            <w:noProof/>
          </w:rPr>
          <w:fldChar w:fldCharType="end"/>
        </w:r>
      </w:ins>
    </w:p>
    <w:p w14:paraId="7337C014" w14:textId="77777777" w:rsidR="000D4A61" w:rsidRDefault="000D4A61">
      <w:pPr>
        <w:pStyle w:val="42"/>
        <w:rPr>
          <w:ins w:id="228" w:author="ZTE-Ma Zhifeng" w:date="2024-08-27T21:44:00Z"/>
          <w:rFonts w:asciiTheme="minorHAnsi" w:hAnsiTheme="minorHAnsi" w:cstheme="minorBidi"/>
          <w:noProof/>
          <w:kern w:val="2"/>
          <w:sz w:val="21"/>
          <w:szCs w:val="22"/>
          <w:lang w:val="en-US" w:eastAsia="zh-CN"/>
        </w:rPr>
      </w:pPr>
      <w:ins w:id="229" w:author="ZTE-Ma Zhifeng" w:date="2024-08-27T21:44:00Z">
        <w:r w:rsidRPr="00122296">
          <w:rPr>
            <w:rFonts w:cs="Arial"/>
            <w:noProof/>
            <w:lang w:eastAsia="zh-CN"/>
          </w:rPr>
          <w:t>5.6.1.2</w:t>
        </w:r>
        <w:r>
          <w:rPr>
            <w:rFonts w:asciiTheme="minorHAnsi" w:hAnsiTheme="minorHAnsi" w:cstheme="minorBidi"/>
            <w:noProof/>
            <w:kern w:val="2"/>
            <w:sz w:val="21"/>
            <w:szCs w:val="22"/>
            <w:lang w:val="en-US" w:eastAsia="zh-CN"/>
          </w:rPr>
          <w:tab/>
        </w:r>
        <w:r w:rsidRPr="00122296">
          <w:rPr>
            <w:rFonts w:cs="Arial"/>
            <w:noProof/>
            <w:lang w:eastAsia="zh-CN"/>
          </w:rPr>
          <w:t>Channel bandwidths per operating band for CA</w:t>
        </w:r>
        <w:r>
          <w:rPr>
            <w:noProof/>
          </w:rPr>
          <w:tab/>
        </w:r>
        <w:r>
          <w:rPr>
            <w:noProof/>
          </w:rPr>
          <w:fldChar w:fldCharType="begin"/>
        </w:r>
        <w:r>
          <w:rPr>
            <w:noProof/>
          </w:rPr>
          <w:instrText xml:space="preserve"> PAGEREF _Toc175687534 \h </w:instrText>
        </w:r>
        <w:r>
          <w:rPr>
            <w:noProof/>
          </w:rPr>
        </w:r>
      </w:ins>
      <w:r>
        <w:rPr>
          <w:noProof/>
        </w:rPr>
        <w:fldChar w:fldCharType="separate"/>
      </w:r>
      <w:ins w:id="230" w:author="ZTE-Ma Zhifeng" w:date="2024-08-27T21:44:00Z">
        <w:r>
          <w:rPr>
            <w:noProof/>
          </w:rPr>
          <w:t>24</w:t>
        </w:r>
        <w:r>
          <w:rPr>
            <w:noProof/>
          </w:rPr>
          <w:fldChar w:fldCharType="end"/>
        </w:r>
      </w:ins>
    </w:p>
    <w:p w14:paraId="3CD0AD7C" w14:textId="77777777" w:rsidR="000D4A61" w:rsidRDefault="000D4A61">
      <w:pPr>
        <w:pStyle w:val="42"/>
        <w:rPr>
          <w:ins w:id="231" w:author="ZTE-Ma Zhifeng" w:date="2024-08-27T21:44:00Z"/>
          <w:rFonts w:asciiTheme="minorHAnsi" w:hAnsiTheme="minorHAnsi" w:cstheme="minorBidi"/>
          <w:noProof/>
          <w:kern w:val="2"/>
          <w:sz w:val="21"/>
          <w:szCs w:val="22"/>
          <w:lang w:val="en-US" w:eastAsia="zh-CN"/>
        </w:rPr>
      </w:pPr>
      <w:ins w:id="232" w:author="ZTE-Ma Zhifeng" w:date="2024-08-27T21:44:00Z">
        <w:r w:rsidRPr="00122296">
          <w:rPr>
            <w:rFonts w:cs="Arial"/>
            <w:noProof/>
            <w:lang w:eastAsia="zh-CN"/>
          </w:rPr>
          <w:t>5.6.1.3</w:t>
        </w:r>
        <w:r>
          <w:rPr>
            <w:rFonts w:asciiTheme="minorHAnsi" w:hAnsiTheme="minorHAnsi" w:cstheme="minorBidi"/>
            <w:noProof/>
            <w:kern w:val="2"/>
            <w:sz w:val="21"/>
            <w:szCs w:val="22"/>
            <w:lang w:val="en-US" w:eastAsia="zh-CN"/>
          </w:rPr>
          <w:tab/>
        </w:r>
        <w:r w:rsidRPr="00122296">
          <w:rPr>
            <w:rFonts w:cs="Arial"/>
            <w:noProof/>
            <w:lang w:eastAsia="zh-CN"/>
          </w:rPr>
          <w:t>∆T</w:t>
        </w:r>
        <w:r w:rsidRPr="00122296">
          <w:rPr>
            <w:rFonts w:cs="Arial"/>
            <w:noProof/>
            <w:vertAlign w:val="subscript"/>
            <w:lang w:eastAsia="zh-CN"/>
          </w:rPr>
          <w:t>IB,c</w:t>
        </w:r>
        <w:r w:rsidRPr="00122296">
          <w:rPr>
            <w:rFonts w:cs="Arial"/>
            <w:noProof/>
            <w:lang w:eastAsia="zh-CN"/>
          </w:rPr>
          <w:t xml:space="preserve"> and ∆R</w:t>
        </w:r>
        <w:r w:rsidRPr="00122296">
          <w:rPr>
            <w:rFonts w:cs="Arial"/>
            <w:noProof/>
            <w:vertAlign w:val="subscript"/>
            <w:lang w:eastAsia="zh-CN"/>
          </w:rPr>
          <w:t>IB,c</w:t>
        </w:r>
        <w:r w:rsidRPr="00122296">
          <w:rPr>
            <w:rFonts w:cs="Arial"/>
            <w:noProof/>
            <w:lang w:eastAsia="zh-CN"/>
          </w:rPr>
          <w:t xml:space="preserve"> values</w:t>
        </w:r>
        <w:r>
          <w:rPr>
            <w:noProof/>
          </w:rPr>
          <w:tab/>
        </w:r>
        <w:r>
          <w:rPr>
            <w:noProof/>
          </w:rPr>
          <w:fldChar w:fldCharType="begin"/>
        </w:r>
        <w:r>
          <w:rPr>
            <w:noProof/>
          </w:rPr>
          <w:instrText xml:space="preserve"> PAGEREF _Toc175687535 \h </w:instrText>
        </w:r>
        <w:r>
          <w:rPr>
            <w:noProof/>
          </w:rPr>
        </w:r>
      </w:ins>
      <w:r>
        <w:rPr>
          <w:noProof/>
        </w:rPr>
        <w:fldChar w:fldCharType="separate"/>
      </w:r>
      <w:ins w:id="233" w:author="ZTE-Ma Zhifeng" w:date="2024-08-27T21:44:00Z">
        <w:r>
          <w:rPr>
            <w:noProof/>
          </w:rPr>
          <w:t>24</w:t>
        </w:r>
        <w:r>
          <w:rPr>
            <w:noProof/>
          </w:rPr>
          <w:fldChar w:fldCharType="end"/>
        </w:r>
      </w:ins>
    </w:p>
    <w:p w14:paraId="2C9C4F61" w14:textId="77777777" w:rsidR="000D4A61" w:rsidRDefault="000D4A61">
      <w:pPr>
        <w:pStyle w:val="33"/>
        <w:rPr>
          <w:ins w:id="234" w:author="ZTE-Ma Zhifeng" w:date="2024-08-27T21:44:00Z"/>
          <w:rFonts w:asciiTheme="minorHAnsi" w:hAnsiTheme="minorHAnsi" w:cstheme="minorBidi"/>
          <w:noProof/>
          <w:kern w:val="2"/>
          <w:sz w:val="21"/>
          <w:szCs w:val="22"/>
          <w:lang w:val="en-US" w:eastAsia="zh-CN"/>
        </w:rPr>
      </w:pPr>
      <w:ins w:id="235" w:author="ZTE-Ma Zhifeng" w:date="2024-08-27T21:44:00Z">
        <w:r w:rsidRPr="00122296">
          <w:rPr>
            <w:rFonts w:cs="Arial"/>
            <w:noProof/>
            <w:lang w:val="en-US" w:eastAsia="zh-CN"/>
          </w:rPr>
          <w:t>5.6.2</w:t>
        </w:r>
        <w:r>
          <w:rPr>
            <w:rFonts w:asciiTheme="minorHAnsi" w:hAnsiTheme="minorHAnsi" w:cstheme="minorBidi"/>
            <w:noProof/>
            <w:kern w:val="2"/>
            <w:sz w:val="21"/>
            <w:szCs w:val="22"/>
            <w:lang w:val="en-US" w:eastAsia="zh-CN"/>
          </w:rPr>
          <w:tab/>
        </w:r>
        <w:r w:rsidRPr="00122296">
          <w:rPr>
            <w:rFonts w:cs="Arial"/>
            <w:noProof/>
            <w:lang w:val="en-US" w:eastAsia="zh-CN"/>
          </w:rPr>
          <w:t>Specific for 2 bands UL CA</w:t>
        </w:r>
        <w:r>
          <w:rPr>
            <w:noProof/>
          </w:rPr>
          <w:tab/>
        </w:r>
        <w:r>
          <w:rPr>
            <w:noProof/>
          </w:rPr>
          <w:fldChar w:fldCharType="begin"/>
        </w:r>
        <w:r>
          <w:rPr>
            <w:noProof/>
          </w:rPr>
          <w:instrText xml:space="preserve"> PAGEREF _Toc175687536 \h </w:instrText>
        </w:r>
        <w:r>
          <w:rPr>
            <w:noProof/>
          </w:rPr>
        </w:r>
      </w:ins>
      <w:r>
        <w:rPr>
          <w:noProof/>
        </w:rPr>
        <w:fldChar w:fldCharType="separate"/>
      </w:r>
      <w:ins w:id="236" w:author="ZTE-Ma Zhifeng" w:date="2024-08-27T21:44:00Z">
        <w:r>
          <w:rPr>
            <w:noProof/>
          </w:rPr>
          <w:t>24</w:t>
        </w:r>
        <w:r>
          <w:rPr>
            <w:noProof/>
          </w:rPr>
          <w:fldChar w:fldCharType="end"/>
        </w:r>
      </w:ins>
    </w:p>
    <w:p w14:paraId="039E1435" w14:textId="77777777" w:rsidR="000D4A61" w:rsidRDefault="000D4A61">
      <w:pPr>
        <w:pStyle w:val="42"/>
        <w:rPr>
          <w:ins w:id="237" w:author="ZTE-Ma Zhifeng" w:date="2024-08-27T21:44:00Z"/>
          <w:rFonts w:asciiTheme="minorHAnsi" w:hAnsiTheme="minorHAnsi" w:cstheme="minorBidi"/>
          <w:noProof/>
          <w:kern w:val="2"/>
          <w:sz w:val="21"/>
          <w:szCs w:val="22"/>
          <w:lang w:val="en-US" w:eastAsia="zh-CN"/>
        </w:rPr>
      </w:pPr>
      <w:ins w:id="238" w:author="ZTE-Ma Zhifeng" w:date="2024-08-27T21:44:00Z">
        <w:r w:rsidRPr="00122296">
          <w:rPr>
            <w:rFonts w:cs="Arial"/>
            <w:noProof/>
            <w:lang w:eastAsia="zh-CN"/>
          </w:rPr>
          <w:t>5.6.2.1</w:t>
        </w:r>
        <w:r>
          <w:rPr>
            <w:rFonts w:asciiTheme="minorHAnsi" w:hAnsiTheme="minorHAnsi" w:cstheme="minorBidi"/>
            <w:noProof/>
            <w:kern w:val="2"/>
            <w:sz w:val="21"/>
            <w:szCs w:val="22"/>
            <w:lang w:val="en-US" w:eastAsia="zh-CN"/>
          </w:rPr>
          <w:tab/>
        </w:r>
        <w:r w:rsidRPr="00122296">
          <w:rPr>
            <w:rFonts w:cs="Arial"/>
            <w:noProof/>
            <w:lang w:eastAsia="zh-CN"/>
          </w:rPr>
          <w:t>UE co-existence studies</w:t>
        </w:r>
        <w:r>
          <w:rPr>
            <w:noProof/>
          </w:rPr>
          <w:tab/>
        </w:r>
        <w:r>
          <w:rPr>
            <w:noProof/>
          </w:rPr>
          <w:fldChar w:fldCharType="begin"/>
        </w:r>
        <w:r>
          <w:rPr>
            <w:noProof/>
          </w:rPr>
          <w:instrText xml:space="preserve"> PAGEREF _Toc175687537 \h </w:instrText>
        </w:r>
        <w:r>
          <w:rPr>
            <w:noProof/>
          </w:rPr>
        </w:r>
      </w:ins>
      <w:r>
        <w:rPr>
          <w:noProof/>
        </w:rPr>
        <w:fldChar w:fldCharType="separate"/>
      </w:r>
      <w:ins w:id="239" w:author="ZTE-Ma Zhifeng" w:date="2024-08-27T21:44:00Z">
        <w:r>
          <w:rPr>
            <w:noProof/>
          </w:rPr>
          <w:t>24</w:t>
        </w:r>
        <w:r>
          <w:rPr>
            <w:noProof/>
          </w:rPr>
          <w:fldChar w:fldCharType="end"/>
        </w:r>
      </w:ins>
    </w:p>
    <w:p w14:paraId="6279F22B" w14:textId="77777777" w:rsidR="000D4A61" w:rsidRDefault="000D4A61">
      <w:pPr>
        <w:pStyle w:val="52"/>
        <w:rPr>
          <w:ins w:id="240" w:author="ZTE-Ma Zhifeng" w:date="2024-08-27T21:44:00Z"/>
          <w:rFonts w:asciiTheme="minorHAnsi" w:hAnsiTheme="minorHAnsi" w:cstheme="minorBidi"/>
          <w:noProof/>
          <w:kern w:val="2"/>
          <w:sz w:val="21"/>
          <w:szCs w:val="22"/>
          <w:lang w:val="en-US" w:eastAsia="zh-CN"/>
        </w:rPr>
      </w:pPr>
      <w:ins w:id="241" w:author="ZTE-Ma Zhifeng" w:date="2024-08-27T21:44:00Z">
        <w:r w:rsidRPr="00122296">
          <w:rPr>
            <w:noProof/>
            <w:snapToGrid w:val="0"/>
            <w:lang w:eastAsia="en-GB"/>
          </w:rPr>
          <w:t>5.6.2.1.1</w:t>
        </w:r>
        <w:r>
          <w:rPr>
            <w:rFonts w:asciiTheme="minorHAnsi" w:hAnsiTheme="minorHAnsi" w:cstheme="minorBidi"/>
            <w:noProof/>
            <w:kern w:val="2"/>
            <w:sz w:val="21"/>
            <w:szCs w:val="22"/>
            <w:lang w:val="en-US" w:eastAsia="zh-CN"/>
          </w:rPr>
          <w:tab/>
        </w:r>
        <w:r w:rsidRPr="00122296">
          <w:rPr>
            <w:noProof/>
            <w:snapToGrid w:val="0"/>
            <w:lang w:eastAsia="en-GB"/>
          </w:rPr>
          <w:t>Co-existence studies for 2UL band with 1CC per band</w:t>
        </w:r>
        <w:r>
          <w:rPr>
            <w:noProof/>
          </w:rPr>
          <w:tab/>
        </w:r>
        <w:r>
          <w:rPr>
            <w:noProof/>
          </w:rPr>
          <w:fldChar w:fldCharType="begin"/>
        </w:r>
        <w:r>
          <w:rPr>
            <w:noProof/>
          </w:rPr>
          <w:instrText xml:space="preserve"> PAGEREF _Toc175687538 \h </w:instrText>
        </w:r>
        <w:r>
          <w:rPr>
            <w:noProof/>
          </w:rPr>
        </w:r>
      </w:ins>
      <w:r>
        <w:rPr>
          <w:noProof/>
        </w:rPr>
        <w:fldChar w:fldCharType="separate"/>
      </w:r>
      <w:ins w:id="242" w:author="ZTE-Ma Zhifeng" w:date="2024-08-27T21:44:00Z">
        <w:r>
          <w:rPr>
            <w:noProof/>
          </w:rPr>
          <w:t>25</w:t>
        </w:r>
        <w:r>
          <w:rPr>
            <w:noProof/>
          </w:rPr>
          <w:fldChar w:fldCharType="end"/>
        </w:r>
      </w:ins>
    </w:p>
    <w:p w14:paraId="7B4C4F4F" w14:textId="77777777" w:rsidR="000D4A61" w:rsidRDefault="000D4A61">
      <w:pPr>
        <w:pStyle w:val="42"/>
        <w:rPr>
          <w:ins w:id="243" w:author="ZTE-Ma Zhifeng" w:date="2024-08-27T21:44:00Z"/>
          <w:rFonts w:asciiTheme="minorHAnsi" w:hAnsiTheme="minorHAnsi" w:cstheme="minorBidi"/>
          <w:noProof/>
          <w:kern w:val="2"/>
          <w:sz w:val="21"/>
          <w:szCs w:val="22"/>
          <w:lang w:val="en-US" w:eastAsia="zh-CN"/>
        </w:rPr>
      </w:pPr>
      <w:ins w:id="244" w:author="ZTE-Ma Zhifeng" w:date="2024-08-27T21:44:00Z">
        <w:r w:rsidRPr="00122296">
          <w:rPr>
            <w:rFonts w:cs="Arial"/>
            <w:noProof/>
            <w:lang w:eastAsia="zh-CN"/>
          </w:rPr>
          <w:t>5.6.2.2</w:t>
        </w:r>
        <w:r>
          <w:rPr>
            <w:rFonts w:asciiTheme="minorHAnsi" w:hAnsiTheme="minorHAnsi" w:cstheme="minorBidi"/>
            <w:noProof/>
            <w:kern w:val="2"/>
            <w:sz w:val="21"/>
            <w:szCs w:val="22"/>
            <w:lang w:val="en-US" w:eastAsia="zh-CN"/>
          </w:rPr>
          <w:tab/>
        </w:r>
        <w:r w:rsidRPr="00122296">
          <w:rPr>
            <w:rFonts w:cs="Arial"/>
            <w:noProof/>
            <w:lang w:eastAsia="zh-CN"/>
          </w:rPr>
          <w:t>REFSENS requirements</w:t>
        </w:r>
        <w:r>
          <w:rPr>
            <w:noProof/>
          </w:rPr>
          <w:tab/>
        </w:r>
        <w:r>
          <w:rPr>
            <w:noProof/>
          </w:rPr>
          <w:fldChar w:fldCharType="begin"/>
        </w:r>
        <w:r>
          <w:rPr>
            <w:noProof/>
          </w:rPr>
          <w:instrText xml:space="preserve"> PAGEREF _Toc175687539 \h </w:instrText>
        </w:r>
        <w:r>
          <w:rPr>
            <w:noProof/>
          </w:rPr>
        </w:r>
      </w:ins>
      <w:r>
        <w:rPr>
          <w:noProof/>
        </w:rPr>
        <w:fldChar w:fldCharType="separate"/>
      </w:r>
      <w:ins w:id="245" w:author="ZTE-Ma Zhifeng" w:date="2024-08-27T21:44:00Z">
        <w:r>
          <w:rPr>
            <w:noProof/>
          </w:rPr>
          <w:t>25</w:t>
        </w:r>
        <w:r>
          <w:rPr>
            <w:noProof/>
          </w:rPr>
          <w:fldChar w:fldCharType="end"/>
        </w:r>
      </w:ins>
    </w:p>
    <w:p w14:paraId="398B74EC" w14:textId="77777777" w:rsidR="000D4A61" w:rsidRDefault="000D4A61">
      <w:pPr>
        <w:pStyle w:val="22"/>
        <w:rPr>
          <w:ins w:id="246" w:author="ZTE-Ma Zhifeng" w:date="2024-08-27T21:44:00Z"/>
          <w:rFonts w:asciiTheme="minorHAnsi" w:hAnsiTheme="minorHAnsi" w:cstheme="minorBidi"/>
          <w:noProof/>
          <w:kern w:val="2"/>
          <w:sz w:val="21"/>
          <w:szCs w:val="22"/>
          <w:lang w:val="en-US" w:eastAsia="zh-CN"/>
        </w:rPr>
      </w:pPr>
      <w:ins w:id="247" w:author="ZTE-Ma Zhifeng" w:date="2024-08-27T21:44:00Z">
        <w:r>
          <w:rPr>
            <w:noProof/>
          </w:rPr>
          <w:t>5.7</w:t>
        </w:r>
        <w:r>
          <w:rPr>
            <w:rFonts w:asciiTheme="minorHAnsi" w:hAnsiTheme="minorHAnsi" w:cstheme="minorBidi"/>
            <w:noProof/>
            <w:kern w:val="2"/>
            <w:sz w:val="21"/>
            <w:szCs w:val="22"/>
            <w:lang w:val="en-US" w:eastAsia="zh-CN"/>
          </w:rPr>
          <w:tab/>
        </w:r>
        <w:r>
          <w:rPr>
            <w:noProof/>
          </w:rPr>
          <w:t>CA_n7-n75-n78</w:t>
        </w:r>
        <w:r>
          <w:rPr>
            <w:noProof/>
          </w:rPr>
          <w:tab/>
        </w:r>
        <w:r>
          <w:rPr>
            <w:noProof/>
          </w:rPr>
          <w:fldChar w:fldCharType="begin"/>
        </w:r>
        <w:r>
          <w:rPr>
            <w:noProof/>
          </w:rPr>
          <w:instrText xml:space="preserve"> PAGEREF _Toc175687540 \h </w:instrText>
        </w:r>
        <w:r>
          <w:rPr>
            <w:noProof/>
          </w:rPr>
        </w:r>
      </w:ins>
      <w:r>
        <w:rPr>
          <w:noProof/>
        </w:rPr>
        <w:fldChar w:fldCharType="separate"/>
      </w:r>
      <w:ins w:id="248" w:author="ZTE-Ma Zhifeng" w:date="2024-08-27T21:44:00Z">
        <w:r>
          <w:rPr>
            <w:noProof/>
          </w:rPr>
          <w:t>26</w:t>
        </w:r>
        <w:r>
          <w:rPr>
            <w:noProof/>
          </w:rPr>
          <w:fldChar w:fldCharType="end"/>
        </w:r>
      </w:ins>
    </w:p>
    <w:p w14:paraId="361158E0" w14:textId="77777777" w:rsidR="000D4A61" w:rsidRDefault="000D4A61">
      <w:pPr>
        <w:pStyle w:val="33"/>
        <w:rPr>
          <w:ins w:id="249" w:author="ZTE-Ma Zhifeng" w:date="2024-08-27T21:44:00Z"/>
          <w:rFonts w:asciiTheme="minorHAnsi" w:hAnsiTheme="minorHAnsi" w:cstheme="minorBidi"/>
          <w:noProof/>
          <w:kern w:val="2"/>
          <w:sz w:val="21"/>
          <w:szCs w:val="22"/>
          <w:lang w:val="en-US" w:eastAsia="zh-CN"/>
        </w:rPr>
      </w:pPr>
      <w:ins w:id="250" w:author="ZTE-Ma Zhifeng" w:date="2024-08-27T21:44:00Z">
        <w:r w:rsidRPr="00122296">
          <w:rPr>
            <w:rFonts w:cs="Arial"/>
            <w:noProof/>
            <w:lang w:val="en-US" w:eastAsia="zh-CN"/>
          </w:rPr>
          <w:t>5.7.1</w:t>
        </w:r>
        <w:r>
          <w:rPr>
            <w:rFonts w:asciiTheme="minorHAnsi" w:hAnsiTheme="minorHAnsi" w:cstheme="minorBidi"/>
            <w:noProof/>
            <w:kern w:val="2"/>
            <w:sz w:val="21"/>
            <w:szCs w:val="22"/>
            <w:lang w:val="en-US" w:eastAsia="zh-CN"/>
          </w:rPr>
          <w:tab/>
        </w:r>
        <w:r w:rsidRPr="00122296">
          <w:rPr>
            <w:rFonts w:cs="Arial"/>
            <w:noProof/>
            <w:lang w:val="en-US" w:eastAsia="zh-CN"/>
          </w:rPr>
          <w:t>Common for 1 band UL and 2 bands UL CA</w:t>
        </w:r>
        <w:r>
          <w:rPr>
            <w:noProof/>
          </w:rPr>
          <w:tab/>
        </w:r>
        <w:r>
          <w:rPr>
            <w:noProof/>
          </w:rPr>
          <w:fldChar w:fldCharType="begin"/>
        </w:r>
        <w:r>
          <w:rPr>
            <w:noProof/>
          </w:rPr>
          <w:instrText xml:space="preserve"> PAGEREF _Toc175687541 \h </w:instrText>
        </w:r>
        <w:r>
          <w:rPr>
            <w:noProof/>
          </w:rPr>
        </w:r>
      </w:ins>
      <w:r>
        <w:rPr>
          <w:noProof/>
        </w:rPr>
        <w:fldChar w:fldCharType="separate"/>
      </w:r>
      <w:ins w:id="251" w:author="ZTE-Ma Zhifeng" w:date="2024-08-27T21:44:00Z">
        <w:r>
          <w:rPr>
            <w:noProof/>
          </w:rPr>
          <w:t>26</w:t>
        </w:r>
        <w:r>
          <w:rPr>
            <w:noProof/>
          </w:rPr>
          <w:fldChar w:fldCharType="end"/>
        </w:r>
      </w:ins>
    </w:p>
    <w:p w14:paraId="528B6CBB" w14:textId="77777777" w:rsidR="000D4A61" w:rsidRDefault="000D4A61">
      <w:pPr>
        <w:pStyle w:val="42"/>
        <w:rPr>
          <w:ins w:id="252" w:author="ZTE-Ma Zhifeng" w:date="2024-08-27T21:44:00Z"/>
          <w:rFonts w:asciiTheme="minorHAnsi" w:hAnsiTheme="minorHAnsi" w:cstheme="minorBidi"/>
          <w:noProof/>
          <w:kern w:val="2"/>
          <w:sz w:val="21"/>
          <w:szCs w:val="22"/>
          <w:lang w:val="en-US" w:eastAsia="zh-CN"/>
        </w:rPr>
      </w:pPr>
      <w:ins w:id="253" w:author="ZTE-Ma Zhifeng" w:date="2024-08-27T21:44:00Z">
        <w:r>
          <w:rPr>
            <w:noProof/>
          </w:rPr>
          <w:t>5.7.1.1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_Toc175687542 \h </w:instrText>
        </w:r>
        <w:r>
          <w:rPr>
            <w:noProof/>
          </w:rPr>
        </w:r>
      </w:ins>
      <w:r>
        <w:rPr>
          <w:noProof/>
        </w:rPr>
        <w:fldChar w:fldCharType="separate"/>
      </w:r>
      <w:ins w:id="254" w:author="ZTE-Ma Zhifeng" w:date="2024-08-27T21:44:00Z">
        <w:r>
          <w:rPr>
            <w:noProof/>
          </w:rPr>
          <w:t>26</w:t>
        </w:r>
        <w:r>
          <w:rPr>
            <w:noProof/>
          </w:rPr>
          <w:fldChar w:fldCharType="end"/>
        </w:r>
      </w:ins>
    </w:p>
    <w:p w14:paraId="49D7163A" w14:textId="77777777" w:rsidR="000D4A61" w:rsidRDefault="000D4A61">
      <w:pPr>
        <w:pStyle w:val="42"/>
        <w:rPr>
          <w:ins w:id="255" w:author="ZTE-Ma Zhifeng" w:date="2024-08-27T21:44:00Z"/>
          <w:rFonts w:asciiTheme="minorHAnsi" w:hAnsiTheme="minorHAnsi" w:cstheme="minorBidi"/>
          <w:noProof/>
          <w:kern w:val="2"/>
          <w:sz w:val="21"/>
          <w:szCs w:val="22"/>
          <w:lang w:val="en-US" w:eastAsia="zh-CN"/>
        </w:rPr>
      </w:pPr>
      <w:ins w:id="256" w:author="ZTE-Ma Zhifeng" w:date="2024-08-27T21:44:00Z">
        <w:r>
          <w:rPr>
            <w:noProof/>
          </w:rPr>
          <w:t>5.7.1.2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_Toc175687543 \h </w:instrText>
        </w:r>
        <w:r>
          <w:rPr>
            <w:noProof/>
          </w:rPr>
        </w:r>
      </w:ins>
      <w:r>
        <w:rPr>
          <w:noProof/>
        </w:rPr>
        <w:fldChar w:fldCharType="separate"/>
      </w:r>
      <w:ins w:id="257" w:author="ZTE-Ma Zhifeng" w:date="2024-08-27T21:44:00Z">
        <w:r>
          <w:rPr>
            <w:noProof/>
          </w:rPr>
          <w:t>26</w:t>
        </w:r>
        <w:r>
          <w:rPr>
            <w:noProof/>
          </w:rPr>
          <w:fldChar w:fldCharType="end"/>
        </w:r>
      </w:ins>
    </w:p>
    <w:p w14:paraId="5B7C962C" w14:textId="77777777" w:rsidR="000D4A61" w:rsidRDefault="000D4A61">
      <w:pPr>
        <w:pStyle w:val="42"/>
        <w:rPr>
          <w:ins w:id="258" w:author="ZTE-Ma Zhifeng" w:date="2024-08-27T21:44:00Z"/>
          <w:rFonts w:asciiTheme="minorHAnsi" w:hAnsiTheme="minorHAnsi" w:cstheme="minorBidi"/>
          <w:noProof/>
          <w:kern w:val="2"/>
          <w:sz w:val="21"/>
          <w:szCs w:val="22"/>
          <w:lang w:val="en-US" w:eastAsia="zh-CN"/>
        </w:rPr>
      </w:pPr>
      <w:ins w:id="259" w:author="ZTE-Ma Zhifeng" w:date="2024-08-27T21:44:00Z">
        <w:r>
          <w:rPr>
            <w:noProof/>
          </w:rPr>
          <w:t>5.7.1.3</w:t>
        </w:r>
        <w:r>
          <w:rPr>
            <w:rFonts w:asciiTheme="minorHAnsi" w:hAnsiTheme="minorHAnsi" w:cstheme="minorBidi"/>
            <w:noProof/>
            <w:kern w:val="2"/>
            <w:sz w:val="21"/>
            <w:szCs w:val="22"/>
            <w:lang w:val="en-US" w:eastAsia="zh-CN"/>
          </w:rPr>
          <w:tab/>
        </w:r>
        <w:r>
          <w:rPr>
            <w:noProof/>
          </w:rPr>
          <w:t>∆T</w:t>
        </w:r>
        <w:r w:rsidRPr="00122296">
          <w:rPr>
            <w:noProof/>
            <w:vertAlign w:val="subscript"/>
          </w:rPr>
          <w:t>IB,c</w:t>
        </w:r>
        <w:r>
          <w:rPr>
            <w:noProof/>
          </w:rPr>
          <w:t xml:space="preserve"> and ∆R</w:t>
        </w:r>
        <w:r w:rsidRPr="00122296">
          <w:rPr>
            <w:noProof/>
            <w:vertAlign w:val="subscript"/>
          </w:rPr>
          <w:t>IB,c</w:t>
        </w:r>
        <w:r>
          <w:rPr>
            <w:noProof/>
          </w:rPr>
          <w:t xml:space="preserve"> values</w:t>
        </w:r>
        <w:r>
          <w:rPr>
            <w:noProof/>
          </w:rPr>
          <w:tab/>
        </w:r>
        <w:r>
          <w:rPr>
            <w:noProof/>
          </w:rPr>
          <w:fldChar w:fldCharType="begin"/>
        </w:r>
        <w:r>
          <w:rPr>
            <w:noProof/>
          </w:rPr>
          <w:instrText xml:space="preserve"> PAGEREF _Toc175687544 \h </w:instrText>
        </w:r>
        <w:r>
          <w:rPr>
            <w:noProof/>
          </w:rPr>
        </w:r>
      </w:ins>
      <w:r>
        <w:rPr>
          <w:noProof/>
        </w:rPr>
        <w:fldChar w:fldCharType="separate"/>
      </w:r>
      <w:ins w:id="260" w:author="ZTE-Ma Zhifeng" w:date="2024-08-27T21:44:00Z">
        <w:r>
          <w:rPr>
            <w:noProof/>
          </w:rPr>
          <w:t>27</w:t>
        </w:r>
        <w:r>
          <w:rPr>
            <w:noProof/>
          </w:rPr>
          <w:fldChar w:fldCharType="end"/>
        </w:r>
      </w:ins>
    </w:p>
    <w:p w14:paraId="5599ED6D" w14:textId="77777777" w:rsidR="000D4A61" w:rsidRDefault="000D4A61">
      <w:pPr>
        <w:pStyle w:val="33"/>
        <w:rPr>
          <w:ins w:id="261" w:author="ZTE-Ma Zhifeng" w:date="2024-08-27T21:44:00Z"/>
          <w:rFonts w:asciiTheme="minorHAnsi" w:hAnsiTheme="minorHAnsi" w:cstheme="minorBidi"/>
          <w:noProof/>
          <w:kern w:val="2"/>
          <w:sz w:val="21"/>
          <w:szCs w:val="22"/>
          <w:lang w:val="en-US" w:eastAsia="zh-CN"/>
        </w:rPr>
      </w:pPr>
      <w:ins w:id="262" w:author="ZTE-Ma Zhifeng" w:date="2024-08-27T21:44:00Z">
        <w:r w:rsidRPr="00122296">
          <w:rPr>
            <w:rFonts w:cs="Arial"/>
            <w:noProof/>
            <w:lang w:val="en-US" w:eastAsia="zh-CN"/>
          </w:rPr>
          <w:t>5.7.2</w:t>
        </w:r>
        <w:r>
          <w:rPr>
            <w:rFonts w:asciiTheme="minorHAnsi" w:hAnsiTheme="minorHAnsi" w:cstheme="minorBidi"/>
            <w:noProof/>
            <w:kern w:val="2"/>
            <w:sz w:val="21"/>
            <w:szCs w:val="22"/>
            <w:lang w:val="en-US" w:eastAsia="zh-CN"/>
          </w:rPr>
          <w:tab/>
        </w:r>
        <w:r w:rsidRPr="00122296">
          <w:rPr>
            <w:rFonts w:cs="Arial"/>
            <w:noProof/>
            <w:lang w:val="en-US" w:eastAsia="zh-CN"/>
          </w:rPr>
          <w:t>Specific for 2 bands UL CA</w:t>
        </w:r>
        <w:r>
          <w:rPr>
            <w:noProof/>
          </w:rPr>
          <w:tab/>
        </w:r>
        <w:r>
          <w:rPr>
            <w:noProof/>
          </w:rPr>
          <w:fldChar w:fldCharType="begin"/>
        </w:r>
        <w:r>
          <w:rPr>
            <w:noProof/>
          </w:rPr>
          <w:instrText xml:space="preserve"> PAGEREF _Toc175687545 \h </w:instrText>
        </w:r>
        <w:r>
          <w:rPr>
            <w:noProof/>
          </w:rPr>
        </w:r>
      </w:ins>
      <w:r>
        <w:rPr>
          <w:noProof/>
        </w:rPr>
        <w:fldChar w:fldCharType="separate"/>
      </w:r>
      <w:ins w:id="263" w:author="ZTE-Ma Zhifeng" w:date="2024-08-27T21:44:00Z">
        <w:r>
          <w:rPr>
            <w:noProof/>
          </w:rPr>
          <w:t>27</w:t>
        </w:r>
        <w:r>
          <w:rPr>
            <w:noProof/>
          </w:rPr>
          <w:fldChar w:fldCharType="end"/>
        </w:r>
      </w:ins>
    </w:p>
    <w:p w14:paraId="0D364777" w14:textId="77777777" w:rsidR="000D4A61" w:rsidRDefault="000D4A61">
      <w:pPr>
        <w:pStyle w:val="42"/>
        <w:rPr>
          <w:ins w:id="264" w:author="ZTE-Ma Zhifeng" w:date="2024-08-27T21:44:00Z"/>
          <w:rFonts w:asciiTheme="minorHAnsi" w:hAnsiTheme="minorHAnsi" w:cstheme="minorBidi"/>
          <w:noProof/>
          <w:kern w:val="2"/>
          <w:sz w:val="21"/>
          <w:szCs w:val="22"/>
          <w:lang w:val="en-US" w:eastAsia="zh-CN"/>
        </w:rPr>
      </w:pPr>
      <w:ins w:id="265" w:author="ZTE-Ma Zhifeng" w:date="2024-08-27T21:44:00Z">
        <w:r>
          <w:rPr>
            <w:noProof/>
          </w:rPr>
          <w:t>5.7.2.1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_Toc175687546 \h </w:instrText>
        </w:r>
        <w:r>
          <w:rPr>
            <w:noProof/>
          </w:rPr>
        </w:r>
      </w:ins>
      <w:r>
        <w:rPr>
          <w:noProof/>
        </w:rPr>
        <w:fldChar w:fldCharType="separate"/>
      </w:r>
      <w:ins w:id="266" w:author="ZTE-Ma Zhifeng" w:date="2024-08-27T21:44:00Z">
        <w:r>
          <w:rPr>
            <w:noProof/>
          </w:rPr>
          <w:t>27</w:t>
        </w:r>
        <w:r>
          <w:rPr>
            <w:noProof/>
          </w:rPr>
          <w:fldChar w:fldCharType="end"/>
        </w:r>
      </w:ins>
    </w:p>
    <w:p w14:paraId="7660640A" w14:textId="77777777" w:rsidR="000D4A61" w:rsidRDefault="000D4A61">
      <w:pPr>
        <w:pStyle w:val="52"/>
        <w:rPr>
          <w:ins w:id="267" w:author="ZTE-Ma Zhifeng" w:date="2024-08-27T21:44:00Z"/>
          <w:rFonts w:asciiTheme="minorHAnsi" w:hAnsiTheme="minorHAnsi" w:cstheme="minorBidi"/>
          <w:noProof/>
          <w:kern w:val="2"/>
          <w:sz w:val="21"/>
          <w:szCs w:val="22"/>
          <w:lang w:val="en-US" w:eastAsia="zh-CN"/>
        </w:rPr>
      </w:pPr>
      <w:ins w:id="268" w:author="ZTE-Ma Zhifeng" w:date="2024-08-27T21:44:00Z">
        <w:r w:rsidRPr="00122296">
          <w:rPr>
            <w:noProof/>
            <w:snapToGrid w:val="0"/>
            <w:lang w:eastAsia="en-GB"/>
          </w:rPr>
          <w:t>5.7.2.1.1</w:t>
        </w:r>
        <w:r>
          <w:rPr>
            <w:rFonts w:asciiTheme="minorHAnsi" w:hAnsiTheme="minorHAnsi" w:cstheme="minorBidi"/>
            <w:noProof/>
            <w:kern w:val="2"/>
            <w:sz w:val="21"/>
            <w:szCs w:val="22"/>
            <w:lang w:val="en-US" w:eastAsia="zh-CN"/>
          </w:rPr>
          <w:tab/>
        </w:r>
        <w:r w:rsidRPr="00122296">
          <w:rPr>
            <w:noProof/>
            <w:snapToGrid w:val="0"/>
            <w:lang w:eastAsia="en-GB"/>
          </w:rPr>
          <w:t>Co-existence studies for 2UL band with 1CC per band</w:t>
        </w:r>
        <w:r>
          <w:rPr>
            <w:noProof/>
          </w:rPr>
          <w:tab/>
        </w:r>
        <w:r>
          <w:rPr>
            <w:noProof/>
          </w:rPr>
          <w:fldChar w:fldCharType="begin"/>
        </w:r>
        <w:r>
          <w:rPr>
            <w:noProof/>
          </w:rPr>
          <w:instrText xml:space="preserve"> PAGEREF _Toc175687547 \h </w:instrText>
        </w:r>
        <w:r>
          <w:rPr>
            <w:noProof/>
          </w:rPr>
        </w:r>
      </w:ins>
      <w:r>
        <w:rPr>
          <w:noProof/>
        </w:rPr>
        <w:fldChar w:fldCharType="separate"/>
      </w:r>
      <w:ins w:id="269" w:author="ZTE-Ma Zhifeng" w:date="2024-08-27T21:44:00Z">
        <w:r>
          <w:rPr>
            <w:noProof/>
          </w:rPr>
          <w:t>27</w:t>
        </w:r>
        <w:r>
          <w:rPr>
            <w:noProof/>
          </w:rPr>
          <w:fldChar w:fldCharType="end"/>
        </w:r>
      </w:ins>
    </w:p>
    <w:p w14:paraId="6AEABC3B" w14:textId="77777777" w:rsidR="000D4A61" w:rsidRDefault="000D4A61">
      <w:pPr>
        <w:pStyle w:val="42"/>
        <w:rPr>
          <w:ins w:id="270" w:author="ZTE-Ma Zhifeng" w:date="2024-08-27T21:44:00Z"/>
          <w:rFonts w:asciiTheme="minorHAnsi" w:hAnsiTheme="minorHAnsi" w:cstheme="minorBidi"/>
          <w:noProof/>
          <w:kern w:val="2"/>
          <w:sz w:val="21"/>
          <w:szCs w:val="22"/>
          <w:lang w:val="en-US" w:eastAsia="zh-CN"/>
        </w:rPr>
      </w:pPr>
      <w:ins w:id="271" w:author="ZTE-Ma Zhifeng" w:date="2024-08-27T21:44:00Z">
        <w:r>
          <w:rPr>
            <w:noProof/>
          </w:rPr>
          <w:t>5.7.2.2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_Toc175687548 \h </w:instrText>
        </w:r>
        <w:r>
          <w:rPr>
            <w:noProof/>
          </w:rPr>
        </w:r>
      </w:ins>
      <w:r>
        <w:rPr>
          <w:noProof/>
        </w:rPr>
        <w:fldChar w:fldCharType="separate"/>
      </w:r>
      <w:ins w:id="272" w:author="ZTE-Ma Zhifeng" w:date="2024-08-27T21:44:00Z">
        <w:r>
          <w:rPr>
            <w:noProof/>
          </w:rPr>
          <w:t>27</w:t>
        </w:r>
        <w:r>
          <w:rPr>
            <w:noProof/>
          </w:rPr>
          <w:fldChar w:fldCharType="end"/>
        </w:r>
      </w:ins>
    </w:p>
    <w:p w14:paraId="4A441327" w14:textId="77777777" w:rsidR="000D4A61" w:rsidRDefault="000D4A61">
      <w:pPr>
        <w:pStyle w:val="22"/>
        <w:rPr>
          <w:ins w:id="273" w:author="ZTE-Ma Zhifeng" w:date="2024-08-27T21:44:00Z"/>
          <w:rFonts w:asciiTheme="minorHAnsi" w:hAnsiTheme="minorHAnsi" w:cstheme="minorBidi"/>
          <w:noProof/>
          <w:kern w:val="2"/>
          <w:sz w:val="21"/>
          <w:szCs w:val="22"/>
          <w:lang w:val="en-US" w:eastAsia="zh-CN"/>
        </w:rPr>
      </w:pPr>
      <w:ins w:id="274" w:author="ZTE-Ma Zhifeng" w:date="2024-08-27T21:44:00Z">
        <w:r>
          <w:rPr>
            <w:noProof/>
          </w:rPr>
          <w:t>5.8</w:t>
        </w:r>
        <w:r>
          <w:rPr>
            <w:rFonts w:asciiTheme="minorHAnsi" w:hAnsiTheme="minorHAnsi" w:cstheme="minorBidi"/>
            <w:noProof/>
            <w:kern w:val="2"/>
            <w:sz w:val="21"/>
            <w:szCs w:val="22"/>
            <w:lang w:val="en-US" w:eastAsia="zh-CN"/>
          </w:rPr>
          <w:tab/>
        </w:r>
        <w:r>
          <w:rPr>
            <w:noProof/>
          </w:rPr>
          <w:t>CA_n1-n7-n75</w:t>
        </w:r>
        <w:r>
          <w:rPr>
            <w:noProof/>
          </w:rPr>
          <w:tab/>
        </w:r>
        <w:r>
          <w:rPr>
            <w:noProof/>
          </w:rPr>
          <w:fldChar w:fldCharType="begin"/>
        </w:r>
        <w:r>
          <w:rPr>
            <w:noProof/>
          </w:rPr>
          <w:instrText xml:space="preserve"> PAGEREF _Toc175687549 \h </w:instrText>
        </w:r>
        <w:r>
          <w:rPr>
            <w:noProof/>
          </w:rPr>
        </w:r>
      </w:ins>
      <w:r>
        <w:rPr>
          <w:noProof/>
        </w:rPr>
        <w:fldChar w:fldCharType="separate"/>
      </w:r>
      <w:ins w:id="275" w:author="ZTE-Ma Zhifeng" w:date="2024-08-27T21:44:00Z">
        <w:r>
          <w:rPr>
            <w:noProof/>
          </w:rPr>
          <w:t>28</w:t>
        </w:r>
        <w:r>
          <w:rPr>
            <w:noProof/>
          </w:rPr>
          <w:fldChar w:fldCharType="end"/>
        </w:r>
      </w:ins>
    </w:p>
    <w:p w14:paraId="309F926A" w14:textId="77777777" w:rsidR="000D4A61" w:rsidRDefault="000D4A61">
      <w:pPr>
        <w:pStyle w:val="33"/>
        <w:rPr>
          <w:ins w:id="276" w:author="ZTE-Ma Zhifeng" w:date="2024-08-27T21:44:00Z"/>
          <w:rFonts w:asciiTheme="minorHAnsi" w:hAnsiTheme="minorHAnsi" w:cstheme="minorBidi"/>
          <w:noProof/>
          <w:kern w:val="2"/>
          <w:sz w:val="21"/>
          <w:szCs w:val="22"/>
          <w:lang w:val="en-US" w:eastAsia="zh-CN"/>
        </w:rPr>
      </w:pPr>
      <w:ins w:id="277" w:author="ZTE-Ma Zhifeng" w:date="2024-08-27T21:44:00Z">
        <w:r w:rsidRPr="00122296">
          <w:rPr>
            <w:rFonts w:cs="Arial"/>
            <w:noProof/>
            <w:lang w:val="en-US" w:eastAsia="zh-CN"/>
          </w:rPr>
          <w:t>5.8.1</w:t>
        </w:r>
        <w:r>
          <w:rPr>
            <w:rFonts w:asciiTheme="minorHAnsi" w:hAnsiTheme="minorHAnsi" w:cstheme="minorBidi"/>
            <w:noProof/>
            <w:kern w:val="2"/>
            <w:sz w:val="21"/>
            <w:szCs w:val="22"/>
            <w:lang w:val="en-US" w:eastAsia="zh-CN"/>
          </w:rPr>
          <w:tab/>
        </w:r>
        <w:r w:rsidRPr="00122296">
          <w:rPr>
            <w:rFonts w:cs="Arial"/>
            <w:noProof/>
            <w:lang w:val="en-US" w:eastAsia="zh-CN"/>
          </w:rPr>
          <w:t>Common for 1 band UL and 2 bands UL CA</w:t>
        </w:r>
        <w:r>
          <w:rPr>
            <w:noProof/>
          </w:rPr>
          <w:tab/>
        </w:r>
        <w:r>
          <w:rPr>
            <w:noProof/>
          </w:rPr>
          <w:fldChar w:fldCharType="begin"/>
        </w:r>
        <w:r>
          <w:rPr>
            <w:noProof/>
          </w:rPr>
          <w:instrText xml:space="preserve"> PAGEREF _Toc175687550 \h </w:instrText>
        </w:r>
        <w:r>
          <w:rPr>
            <w:noProof/>
          </w:rPr>
        </w:r>
      </w:ins>
      <w:r>
        <w:rPr>
          <w:noProof/>
        </w:rPr>
        <w:fldChar w:fldCharType="separate"/>
      </w:r>
      <w:ins w:id="278" w:author="ZTE-Ma Zhifeng" w:date="2024-08-27T21:44:00Z">
        <w:r>
          <w:rPr>
            <w:noProof/>
          </w:rPr>
          <w:t>28</w:t>
        </w:r>
        <w:r>
          <w:rPr>
            <w:noProof/>
          </w:rPr>
          <w:fldChar w:fldCharType="end"/>
        </w:r>
      </w:ins>
    </w:p>
    <w:p w14:paraId="74C0BEC7" w14:textId="77777777" w:rsidR="000D4A61" w:rsidRDefault="000D4A61">
      <w:pPr>
        <w:pStyle w:val="42"/>
        <w:rPr>
          <w:ins w:id="279" w:author="ZTE-Ma Zhifeng" w:date="2024-08-27T21:44:00Z"/>
          <w:rFonts w:asciiTheme="minorHAnsi" w:hAnsiTheme="minorHAnsi" w:cstheme="minorBidi"/>
          <w:noProof/>
          <w:kern w:val="2"/>
          <w:sz w:val="21"/>
          <w:szCs w:val="22"/>
          <w:lang w:val="en-US" w:eastAsia="zh-CN"/>
        </w:rPr>
      </w:pPr>
      <w:ins w:id="280" w:author="ZTE-Ma Zhifeng" w:date="2024-08-27T21:44:00Z">
        <w:r>
          <w:rPr>
            <w:noProof/>
          </w:rPr>
          <w:t>5.81.1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_Toc175687551 \h </w:instrText>
        </w:r>
        <w:r>
          <w:rPr>
            <w:noProof/>
          </w:rPr>
        </w:r>
      </w:ins>
      <w:r>
        <w:rPr>
          <w:noProof/>
        </w:rPr>
        <w:fldChar w:fldCharType="separate"/>
      </w:r>
      <w:ins w:id="281" w:author="ZTE-Ma Zhifeng" w:date="2024-08-27T21:44:00Z">
        <w:r>
          <w:rPr>
            <w:noProof/>
          </w:rPr>
          <w:t>28</w:t>
        </w:r>
        <w:r>
          <w:rPr>
            <w:noProof/>
          </w:rPr>
          <w:fldChar w:fldCharType="end"/>
        </w:r>
      </w:ins>
    </w:p>
    <w:p w14:paraId="2163C311" w14:textId="77777777" w:rsidR="000D4A61" w:rsidRDefault="000D4A61">
      <w:pPr>
        <w:pStyle w:val="42"/>
        <w:rPr>
          <w:ins w:id="282" w:author="ZTE-Ma Zhifeng" w:date="2024-08-27T21:44:00Z"/>
          <w:rFonts w:asciiTheme="minorHAnsi" w:hAnsiTheme="minorHAnsi" w:cstheme="minorBidi"/>
          <w:noProof/>
          <w:kern w:val="2"/>
          <w:sz w:val="21"/>
          <w:szCs w:val="22"/>
          <w:lang w:val="en-US" w:eastAsia="zh-CN"/>
        </w:rPr>
      </w:pPr>
      <w:ins w:id="283" w:author="ZTE-Ma Zhifeng" w:date="2024-08-27T21:44:00Z">
        <w:r>
          <w:rPr>
            <w:noProof/>
          </w:rPr>
          <w:t>5.8.1.2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_Toc175687552 \h </w:instrText>
        </w:r>
        <w:r>
          <w:rPr>
            <w:noProof/>
          </w:rPr>
        </w:r>
      </w:ins>
      <w:r>
        <w:rPr>
          <w:noProof/>
        </w:rPr>
        <w:fldChar w:fldCharType="separate"/>
      </w:r>
      <w:ins w:id="284" w:author="ZTE-Ma Zhifeng" w:date="2024-08-27T21:44:00Z">
        <w:r>
          <w:rPr>
            <w:noProof/>
          </w:rPr>
          <w:t>29</w:t>
        </w:r>
        <w:r>
          <w:rPr>
            <w:noProof/>
          </w:rPr>
          <w:fldChar w:fldCharType="end"/>
        </w:r>
      </w:ins>
    </w:p>
    <w:p w14:paraId="0B3F36E0" w14:textId="77777777" w:rsidR="000D4A61" w:rsidRDefault="000D4A61">
      <w:pPr>
        <w:pStyle w:val="42"/>
        <w:rPr>
          <w:ins w:id="285" w:author="ZTE-Ma Zhifeng" w:date="2024-08-27T21:44:00Z"/>
          <w:rFonts w:asciiTheme="minorHAnsi" w:hAnsiTheme="minorHAnsi" w:cstheme="minorBidi"/>
          <w:noProof/>
          <w:kern w:val="2"/>
          <w:sz w:val="21"/>
          <w:szCs w:val="22"/>
          <w:lang w:val="en-US" w:eastAsia="zh-CN"/>
        </w:rPr>
      </w:pPr>
      <w:ins w:id="286" w:author="ZTE-Ma Zhifeng" w:date="2024-08-27T21:44:00Z">
        <w:r>
          <w:rPr>
            <w:noProof/>
          </w:rPr>
          <w:t>5.8.1.3</w:t>
        </w:r>
        <w:r>
          <w:rPr>
            <w:rFonts w:asciiTheme="minorHAnsi" w:hAnsiTheme="minorHAnsi" w:cstheme="minorBidi"/>
            <w:noProof/>
            <w:kern w:val="2"/>
            <w:sz w:val="21"/>
            <w:szCs w:val="22"/>
            <w:lang w:val="en-US" w:eastAsia="zh-CN"/>
          </w:rPr>
          <w:tab/>
        </w:r>
        <w:r>
          <w:rPr>
            <w:noProof/>
          </w:rPr>
          <w:t>∆T</w:t>
        </w:r>
        <w:r w:rsidRPr="00122296">
          <w:rPr>
            <w:noProof/>
            <w:vertAlign w:val="subscript"/>
          </w:rPr>
          <w:t>IB,c</w:t>
        </w:r>
        <w:r>
          <w:rPr>
            <w:noProof/>
          </w:rPr>
          <w:t xml:space="preserve"> and ∆R</w:t>
        </w:r>
        <w:r w:rsidRPr="00122296">
          <w:rPr>
            <w:noProof/>
            <w:vertAlign w:val="subscript"/>
          </w:rPr>
          <w:t>IB,c</w:t>
        </w:r>
        <w:r>
          <w:rPr>
            <w:noProof/>
          </w:rPr>
          <w:t xml:space="preserve"> values</w:t>
        </w:r>
        <w:r>
          <w:rPr>
            <w:noProof/>
          </w:rPr>
          <w:tab/>
        </w:r>
        <w:r>
          <w:rPr>
            <w:noProof/>
          </w:rPr>
          <w:fldChar w:fldCharType="begin"/>
        </w:r>
        <w:r>
          <w:rPr>
            <w:noProof/>
          </w:rPr>
          <w:instrText xml:space="preserve"> PAGEREF _Toc175687553 \h </w:instrText>
        </w:r>
        <w:r>
          <w:rPr>
            <w:noProof/>
          </w:rPr>
        </w:r>
      </w:ins>
      <w:r>
        <w:rPr>
          <w:noProof/>
        </w:rPr>
        <w:fldChar w:fldCharType="separate"/>
      </w:r>
      <w:ins w:id="287" w:author="ZTE-Ma Zhifeng" w:date="2024-08-27T21:44:00Z">
        <w:r>
          <w:rPr>
            <w:noProof/>
          </w:rPr>
          <w:t>29</w:t>
        </w:r>
        <w:r>
          <w:rPr>
            <w:noProof/>
          </w:rPr>
          <w:fldChar w:fldCharType="end"/>
        </w:r>
      </w:ins>
    </w:p>
    <w:p w14:paraId="1328DEBC" w14:textId="77777777" w:rsidR="000D4A61" w:rsidRDefault="000D4A61">
      <w:pPr>
        <w:pStyle w:val="33"/>
        <w:rPr>
          <w:ins w:id="288" w:author="ZTE-Ma Zhifeng" w:date="2024-08-27T21:44:00Z"/>
          <w:rFonts w:asciiTheme="minorHAnsi" w:hAnsiTheme="minorHAnsi" w:cstheme="minorBidi"/>
          <w:noProof/>
          <w:kern w:val="2"/>
          <w:sz w:val="21"/>
          <w:szCs w:val="22"/>
          <w:lang w:val="en-US" w:eastAsia="zh-CN"/>
        </w:rPr>
      </w:pPr>
      <w:ins w:id="289" w:author="ZTE-Ma Zhifeng" w:date="2024-08-27T21:44:00Z">
        <w:r w:rsidRPr="00122296">
          <w:rPr>
            <w:rFonts w:cs="Arial"/>
            <w:noProof/>
            <w:lang w:val="en-US" w:eastAsia="zh-CN"/>
          </w:rPr>
          <w:t>5.8.2</w:t>
        </w:r>
        <w:r>
          <w:rPr>
            <w:rFonts w:asciiTheme="minorHAnsi" w:hAnsiTheme="minorHAnsi" w:cstheme="minorBidi"/>
            <w:noProof/>
            <w:kern w:val="2"/>
            <w:sz w:val="21"/>
            <w:szCs w:val="22"/>
            <w:lang w:val="en-US" w:eastAsia="zh-CN"/>
          </w:rPr>
          <w:tab/>
        </w:r>
        <w:r w:rsidRPr="00122296">
          <w:rPr>
            <w:rFonts w:cs="Arial"/>
            <w:noProof/>
            <w:lang w:val="en-US" w:eastAsia="zh-CN"/>
          </w:rPr>
          <w:t>Specific for 2 bands UL CA</w:t>
        </w:r>
        <w:r>
          <w:rPr>
            <w:noProof/>
          </w:rPr>
          <w:tab/>
        </w:r>
        <w:r>
          <w:rPr>
            <w:noProof/>
          </w:rPr>
          <w:fldChar w:fldCharType="begin"/>
        </w:r>
        <w:r>
          <w:rPr>
            <w:noProof/>
          </w:rPr>
          <w:instrText xml:space="preserve"> PAGEREF _Toc175687554 \h </w:instrText>
        </w:r>
        <w:r>
          <w:rPr>
            <w:noProof/>
          </w:rPr>
        </w:r>
      </w:ins>
      <w:r>
        <w:rPr>
          <w:noProof/>
        </w:rPr>
        <w:fldChar w:fldCharType="separate"/>
      </w:r>
      <w:ins w:id="290" w:author="ZTE-Ma Zhifeng" w:date="2024-08-27T21:44:00Z">
        <w:r>
          <w:rPr>
            <w:noProof/>
          </w:rPr>
          <w:t>29</w:t>
        </w:r>
        <w:r>
          <w:rPr>
            <w:noProof/>
          </w:rPr>
          <w:fldChar w:fldCharType="end"/>
        </w:r>
      </w:ins>
    </w:p>
    <w:p w14:paraId="21F57DFB" w14:textId="77777777" w:rsidR="000D4A61" w:rsidRDefault="000D4A61">
      <w:pPr>
        <w:pStyle w:val="42"/>
        <w:rPr>
          <w:ins w:id="291" w:author="ZTE-Ma Zhifeng" w:date="2024-08-27T21:44:00Z"/>
          <w:rFonts w:asciiTheme="minorHAnsi" w:hAnsiTheme="minorHAnsi" w:cstheme="minorBidi"/>
          <w:noProof/>
          <w:kern w:val="2"/>
          <w:sz w:val="21"/>
          <w:szCs w:val="22"/>
          <w:lang w:val="en-US" w:eastAsia="zh-CN"/>
        </w:rPr>
      </w:pPr>
      <w:ins w:id="292" w:author="ZTE-Ma Zhifeng" w:date="2024-08-27T21:44:00Z">
        <w:r>
          <w:rPr>
            <w:noProof/>
          </w:rPr>
          <w:t>5.8.2.1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_Toc175687555 \h </w:instrText>
        </w:r>
        <w:r>
          <w:rPr>
            <w:noProof/>
          </w:rPr>
        </w:r>
      </w:ins>
      <w:r>
        <w:rPr>
          <w:noProof/>
        </w:rPr>
        <w:fldChar w:fldCharType="separate"/>
      </w:r>
      <w:ins w:id="293" w:author="ZTE-Ma Zhifeng" w:date="2024-08-27T21:44:00Z">
        <w:r>
          <w:rPr>
            <w:noProof/>
          </w:rPr>
          <w:t>29</w:t>
        </w:r>
        <w:r>
          <w:rPr>
            <w:noProof/>
          </w:rPr>
          <w:fldChar w:fldCharType="end"/>
        </w:r>
      </w:ins>
    </w:p>
    <w:p w14:paraId="61EEDC0D" w14:textId="77777777" w:rsidR="000D4A61" w:rsidRDefault="000D4A61">
      <w:pPr>
        <w:pStyle w:val="52"/>
        <w:rPr>
          <w:ins w:id="294" w:author="ZTE-Ma Zhifeng" w:date="2024-08-27T21:44:00Z"/>
          <w:rFonts w:asciiTheme="minorHAnsi" w:hAnsiTheme="minorHAnsi" w:cstheme="minorBidi"/>
          <w:noProof/>
          <w:kern w:val="2"/>
          <w:sz w:val="21"/>
          <w:szCs w:val="22"/>
          <w:lang w:val="en-US" w:eastAsia="zh-CN"/>
        </w:rPr>
      </w:pPr>
      <w:ins w:id="295" w:author="ZTE-Ma Zhifeng" w:date="2024-08-27T21:44:00Z">
        <w:r w:rsidRPr="00122296">
          <w:rPr>
            <w:noProof/>
            <w:snapToGrid w:val="0"/>
            <w:lang w:eastAsia="en-GB"/>
          </w:rPr>
          <w:t>5.8.2.1.1</w:t>
        </w:r>
        <w:r>
          <w:rPr>
            <w:rFonts w:asciiTheme="minorHAnsi" w:hAnsiTheme="minorHAnsi" w:cstheme="minorBidi"/>
            <w:noProof/>
            <w:kern w:val="2"/>
            <w:sz w:val="21"/>
            <w:szCs w:val="22"/>
            <w:lang w:val="en-US" w:eastAsia="zh-CN"/>
          </w:rPr>
          <w:tab/>
        </w:r>
        <w:r w:rsidRPr="00122296">
          <w:rPr>
            <w:noProof/>
            <w:snapToGrid w:val="0"/>
            <w:lang w:eastAsia="en-GB"/>
          </w:rPr>
          <w:t>Co-existence studies for 2UL band with 1CC per band</w:t>
        </w:r>
        <w:r>
          <w:rPr>
            <w:noProof/>
          </w:rPr>
          <w:tab/>
        </w:r>
        <w:r>
          <w:rPr>
            <w:noProof/>
          </w:rPr>
          <w:fldChar w:fldCharType="begin"/>
        </w:r>
        <w:r>
          <w:rPr>
            <w:noProof/>
          </w:rPr>
          <w:instrText xml:space="preserve"> PAGEREF _Toc175687556 \h </w:instrText>
        </w:r>
        <w:r>
          <w:rPr>
            <w:noProof/>
          </w:rPr>
        </w:r>
      </w:ins>
      <w:r>
        <w:rPr>
          <w:noProof/>
        </w:rPr>
        <w:fldChar w:fldCharType="separate"/>
      </w:r>
      <w:ins w:id="296" w:author="ZTE-Ma Zhifeng" w:date="2024-08-27T21:44:00Z">
        <w:r>
          <w:rPr>
            <w:noProof/>
          </w:rPr>
          <w:t>29</w:t>
        </w:r>
        <w:r>
          <w:rPr>
            <w:noProof/>
          </w:rPr>
          <w:fldChar w:fldCharType="end"/>
        </w:r>
      </w:ins>
    </w:p>
    <w:p w14:paraId="237CBEB5" w14:textId="77777777" w:rsidR="000D4A61" w:rsidRDefault="000D4A61">
      <w:pPr>
        <w:pStyle w:val="42"/>
        <w:rPr>
          <w:ins w:id="297" w:author="ZTE-Ma Zhifeng" w:date="2024-08-27T21:44:00Z"/>
          <w:rFonts w:asciiTheme="minorHAnsi" w:hAnsiTheme="minorHAnsi" w:cstheme="minorBidi"/>
          <w:noProof/>
          <w:kern w:val="2"/>
          <w:sz w:val="21"/>
          <w:szCs w:val="22"/>
          <w:lang w:val="en-US" w:eastAsia="zh-CN"/>
        </w:rPr>
      </w:pPr>
      <w:ins w:id="298" w:author="ZTE-Ma Zhifeng" w:date="2024-08-27T21:44:00Z">
        <w:r>
          <w:rPr>
            <w:noProof/>
          </w:rPr>
          <w:t>5.8.2.2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_Toc175687557 \h </w:instrText>
        </w:r>
        <w:r>
          <w:rPr>
            <w:noProof/>
          </w:rPr>
        </w:r>
      </w:ins>
      <w:r>
        <w:rPr>
          <w:noProof/>
        </w:rPr>
        <w:fldChar w:fldCharType="separate"/>
      </w:r>
      <w:ins w:id="299" w:author="ZTE-Ma Zhifeng" w:date="2024-08-27T21:44:00Z">
        <w:r>
          <w:rPr>
            <w:noProof/>
          </w:rPr>
          <w:t>30</w:t>
        </w:r>
        <w:r>
          <w:rPr>
            <w:noProof/>
          </w:rPr>
          <w:fldChar w:fldCharType="end"/>
        </w:r>
      </w:ins>
    </w:p>
    <w:p w14:paraId="03ACF362" w14:textId="77777777" w:rsidR="000D4A61" w:rsidRDefault="000D4A61">
      <w:pPr>
        <w:pStyle w:val="22"/>
        <w:rPr>
          <w:ins w:id="300" w:author="ZTE-Ma Zhifeng" w:date="2024-08-27T21:44:00Z"/>
          <w:rFonts w:asciiTheme="minorHAnsi" w:hAnsiTheme="minorHAnsi" w:cstheme="minorBidi"/>
          <w:noProof/>
          <w:kern w:val="2"/>
          <w:sz w:val="21"/>
          <w:szCs w:val="22"/>
          <w:lang w:val="en-US" w:eastAsia="zh-CN"/>
        </w:rPr>
      </w:pPr>
      <w:ins w:id="301" w:author="ZTE-Ma Zhifeng" w:date="2024-08-27T21:44:00Z">
        <w:r>
          <w:rPr>
            <w:noProof/>
          </w:rPr>
          <w:t>5.9</w:t>
        </w:r>
        <w:r>
          <w:rPr>
            <w:rFonts w:asciiTheme="minorHAnsi" w:hAnsiTheme="minorHAnsi" w:cstheme="minorBidi"/>
            <w:noProof/>
            <w:kern w:val="2"/>
            <w:sz w:val="21"/>
            <w:szCs w:val="22"/>
            <w:lang w:val="en-US" w:eastAsia="zh-CN"/>
          </w:rPr>
          <w:tab/>
        </w:r>
        <w:r>
          <w:rPr>
            <w:noProof/>
          </w:rPr>
          <w:t>CA_n1-n3-n7</w:t>
        </w:r>
        <w:r>
          <w:rPr>
            <w:noProof/>
          </w:rPr>
          <w:tab/>
        </w:r>
        <w:r>
          <w:rPr>
            <w:noProof/>
          </w:rPr>
          <w:fldChar w:fldCharType="begin"/>
        </w:r>
        <w:r>
          <w:rPr>
            <w:noProof/>
          </w:rPr>
          <w:instrText xml:space="preserve"> PAGEREF _Toc175687558 \h </w:instrText>
        </w:r>
        <w:r>
          <w:rPr>
            <w:noProof/>
          </w:rPr>
        </w:r>
      </w:ins>
      <w:r>
        <w:rPr>
          <w:noProof/>
        </w:rPr>
        <w:fldChar w:fldCharType="separate"/>
      </w:r>
      <w:ins w:id="302" w:author="ZTE-Ma Zhifeng" w:date="2024-08-27T21:44:00Z">
        <w:r>
          <w:rPr>
            <w:noProof/>
          </w:rPr>
          <w:t>31</w:t>
        </w:r>
        <w:r>
          <w:rPr>
            <w:noProof/>
          </w:rPr>
          <w:fldChar w:fldCharType="end"/>
        </w:r>
      </w:ins>
    </w:p>
    <w:p w14:paraId="1D01B0F9" w14:textId="77777777" w:rsidR="000D4A61" w:rsidRDefault="000D4A61">
      <w:pPr>
        <w:pStyle w:val="33"/>
        <w:rPr>
          <w:ins w:id="303" w:author="ZTE-Ma Zhifeng" w:date="2024-08-27T21:44:00Z"/>
          <w:rFonts w:asciiTheme="minorHAnsi" w:hAnsiTheme="minorHAnsi" w:cstheme="minorBidi"/>
          <w:noProof/>
          <w:kern w:val="2"/>
          <w:sz w:val="21"/>
          <w:szCs w:val="22"/>
          <w:lang w:val="en-US" w:eastAsia="zh-CN"/>
        </w:rPr>
      </w:pPr>
      <w:ins w:id="304" w:author="ZTE-Ma Zhifeng" w:date="2024-08-27T21:44:00Z">
        <w:r w:rsidRPr="00122296">
          <w:rPr>
            <w:rFonts w:cs="Arial"/>
            <w:noProof/>
            <w:lang w:val="en-US" w:eastAsia="zh-CN"/>
          </w:rPr>
          <w:t>5.9.1</w:t>
        </w:r>
        <w:r>
          <w:rPr>
            <w:rFonts w:asciiTheme="minorHAnsi" w:hAnsiTheme="minorHAnsi" w:cstheme="minorBidi"/>
            <w:noProof/>
            <w:kern w:val="2"/>
            <w:sz w:val="21"/>
            <w:szCs w:val="22"/>
            <w:lang w:val="en-US" w:eastAsia="zh-CN"/>
          </w:rPr>
          <w:tab/>
        </w:r>
        <w:r w:rsidRPr="00122296">
          <w:rPr>
            <w:rFonts w:cs="Arial"/>
            <w:noProof/>
            <w:lang w:val="en-US" w:eastAsia="zh-CN"/>
          </w:rPr>
          <w:t>Common for 1 band UL and 2 bands UL CA</w:t>
        </w:r>
        <w:r>
          <w:rPr>
            <w:noProof/>
          </w:rPr>
          <w:tab/>
        </w:r>
        <w:r>
          <w:rPr>
            <w:noProof/>
          </w:rPr>
          <w:fldChar w:fldCharType="begin"/>
        </w:r>
        <w:r>
          <w:rPr>
            <w:noProof/>
          </w:rPr>
          <w:instrText xml:space="preserve"> PAGEREF _Toc175687559 \h </w:instrText>
        </w:r>
        <w:r>
          <w:rPr>
            <w:noProof/>
          </w:rPr>
        </w:r>
      </w:ins>
      <w:r>
        <w:rPr>
          <w:noProof/>
        </w:rPr>
        <w:fldChar w:fldCharType="separate"/>
      </w:r>
      <w:ins w:id="305" w:author="ZTE-Ma Zhifeng" w:date="2024-08-27T21:44:00Z">
        <w:r>
          <w:rPr>
            <w:noProof/>
          </w:rPr>
          <w:t>31</w:t>
        </w:r>
        <w:r>
          <w:rPr>
            <w:noProof/>
          </w:rPr>
          <w:fldChar w:fldCharType="end"/>
        </w:r>
      </w:ins>
    </w:p>
    <w:p w14:paraId="64EF070A" w14:textId="77777777" w:rsidR="000D4A61" w:rsidRDefault="000D4A61">
      <w:pPr>
        <w:pStyle w:val="42"/>
        <w:rPr>
          <w:ins w:id="306" w:author="ZTE-Ma Zhifeng" w:date="2024-08-27T21:44:00Z"/>
          <w:rFonts w:asciiTheme="minorHAnsi" w:hAnsiTheme="minorHAnsi" w:cstheme="minorBidi"/>
          <w:noProof/>
          <w:kern w:val="2"/>
          <w:sz w:val="21"/>
          <w:szCs w:val="22"/>
          <w:lang w:val="en-US" w:eastAsia="zh-CN"/>
        </w:rPr>
      </w:pPr>
      <w:ins w:id="307" w:author="ZTE-Ma Zhifeng" w:date="2024-08-27T21:44:00Z">
        <w:r>
          <w:rPr>
            <w:noProof/>
          </w:rPr>
          <w:t>5.9.1.1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_Toc175687560 \h </w:instrText>
        </w:r>
        <w:r>
          <w:rPr>
            <w:noProof/>
          </w:rPr>
        </w:r>
      </w:ins>
      <w:r>
        <w:rPr>
          <w:noProof/>
        </w:rPr>
        <w:fldChar w:fldCharType="separate"/>
      </w:r>
      <w:ins w:id="308" w:author="ZTE-Ma Zhifeng" w:date="2024-08-27T21:44:00Z">
        <w:r>
          <w:rPr>
            <w:noProof/>
          </w:rPr>
          <w:t>31</w:t>
        </w:r>
        <w:r>
          <w:rPr>
            <w:noProof/>
          </w:rPr>
          <w:fldChar w:fldCharType="end"/>
        </w:r>
      </w:ins>
    </w:p>
    <w:p w14:paraId="40EDE885" w14:textId="77777777" w:rsidR="000D4A61" w:rsidRDefault="000D4A61">
      <w:pPr>
        <w:pStyle w:val="42"/>
        <w:rPr>
          <w:ins w:id="309" w:author="ZTE-Ma Zhifeng" w:date="2024-08-27T21:44:00Z"/>
          <w:rFonts w:asciiTheme="minorHAnsi" w:hAnsiTheme="minorHAnsi" w:cstheme="minorBidi"/>
          <w:noProof/>
          <w:kern w:val="2"/>
          <w:sz w:val="21"/>
          <w:szCs w:val="22"/>
          <w:lang w:val="en-US" w:eastAsia="zh-CN"/>
        </w:rPr>
      </w:pPr>
      <w:ins w:id="310" w:author="ZTE-Ma Zhifeng" w:date="2024-08-27T21:44:00Z">
        <w:r>
          <w:rPr>
            <w:noProof/>
          </w:rPr>
          <w:t>5.9.1.2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_Toc175687561 \h </w:instrText>
        </w:r>
        <w:r>
          <w:rPr>
            <w:noProof/>
          </w:rPr>
        </w:r>
      </w:ins>
      <w:r>
        <w:rPr>
          <w:noProof/>
        </w:rPr>
        <w:fldChar w:fldCharType="separate"/>
      </w:r>
      <w:ins w:id="311" w:author="ZTE-Ma Zhifeng" w:date="2024-08-27T21:44:00Z">
        <w:r>
          <w:rPr>
            <w:noProof/>
          </w:rPr>
          <w:t>31</w:t>
        </w:r>
        <w:r>
          <w:rPr>
            <w:noProof/>
          </w:rPr>
          <w:fldChar w:fldCharType="end"/>
        </w:r>
      </w:ins>
    </w:p>
    <w:p w14:paraId="01FE00A6" w14:textId="77777777" w:rsidR="000D4A61" w:rsidRDefault="000D4A61">
      <w:pPr>
        <w:pStyle w:val="42"/>
        <w:rPr>
          <w:ins w:id="312" w:author="ZTE-Ma Zhifeng" w:date="2024-08-27T21:44:00Z"/>
          <w:rFonts w:asciiTheme="minorHAnsi" w:hAnsiTheme="minorHAnsi" w:cstheme="minorBidi"/>
          <w:noProof/>
          <w:kern w:val="2"/>
          <w:sz w:val="21"/>
          <w:szCs w:val="22"/>
          <w:lang w:val="en-US" w:eastAsia="zh-CN"/>
        </w:rPr>
      </w:pPr>
      <w:ins w:id="313" w:author="ZTE-Ma Zhifeng" w:date="2024-08-27T21:44:00Z">
        <w:r>
          <w:rPr>
            <w:noProof/>
          </w:rPr>
          <w:t>5.9.1.3</w:t>
        </w:r>
        <w:r>
          <w:rPr>
            <w:rFonts w:asciiTheme="minorHAnsi" w:hAnsiTheme="minorHAnsi" w:cstheme="minorBidi"/>
            <w:noProof/>
            <w:kern w:val="2"/>
            <w:sz w:val="21"/>
            <w:szCs w:val="22"/>
            <w:lang w:val="en-US" w:eastAsia="zh-CN"/>
          </w:rPr>
          <w:tab/>
        </w:r>
        <w:r>
          <w:rPr>
            <w:noProof/>
          </w:rPr>
          <w:t>∆T</w:t>
        </w:r>
        <w:r w:rsidRPr="00122296">
          <w:rPr>
            <w:noProof/>
            <w:vertAlign w:val="subscript"/>
          </w:rPr>
          <w:t>IB,c</w:t>
        </w:r>
        <w:r>
          <w:rPr>
            <w:noProof/>
          </w:rPr>
          <w:t xml:space="preserve"> and ∆R</w:t>
        </w:r>
        <w:r w:rsidRPr="00122296">
          <w:rPr>
            <w:noProof/>
            <w:vertAlign w:val="subscript"/>
          </w:rPr>
          <w:t>IB,c</w:t>
        </w:r>
        <w:r>
          <w:rPr>
            <w:noProof/>
          </w:rPr>
          <w:t xml:space="preserve"> values</w:t>
        </w:r>
        <w:r>
          <w:rPr>
            <w:noProof/>
          </w:rPr>
          <w:tab/>
        </w:r>
        <w:r>
          <w:rPr>
            <w:noProof/>
          </w:rPr>
          <w:fldChar w:fldCharType="begin"/>
        </w:r>
        <w:r>
          <w:rPr>
            <w:noProof/>
          </w:rPr>
          <w:instrText xml:space="preserve"> PAGEREF _Toc175687562 \h </w:instrText>
        </w:r>
        <w:r>
          <w:rPr>
            <w:noProof/>
          </w:rPr>
        </w:r>
      </w:ins>
      <w:r>
        <w:rPr>
          <w:noProof/>
        </w:rPr>
        <w:fldChar w:fldCharType="separate"/>
      </w:r>
      <w:ins w:id="314" w:author="ZTE-Ma Zhifeng" w:date="2024-08-27T21:44:00Z">
        <w:r>
          <w:rPr>
            <w:noProof/>
          </w:rPr>
          <w:t>31</w:t>
        </w:r>
        <w:r>
          <w:rPr>
            <w:noProof/>
          </w:rPr>
          <w:fldChar w:fldCharType="end"/>
        </w:r>
      </w:ins>
    </w:p>
    <w:p w14:paraId="086B9AFA" w14:textId="77777777" w:rsidR="000D4A61" w:rsidRDefault="000D4A61">
      <w:pPr>
        <w:pStyle w:val="33"/>
        <w:rPr>
          <w:ins w:id="315" w:author="ZTE-Ma Zhifeng" w:date="2024-08-27T21:44:00Z"/>
          <w:rFonts w:asciiTheme="minorHAnsi" w:hAnsiTheme="minorHAnsi" w:cstheme="minorBidi"/>
          <w:noProof/>
          <w:kern w:val="2"/>
          <w:sz w:val="21"/>
          <w:szCs w:val="22"/>
          <w:lang w:val="en-US" w:eastAsia="zh-CN"/>
        </w:rPr>
      </w:pPr>
      <w:ins w:id="316" w:author="ZTE-Ma Zhifeng" w:date="2024-08-27T21:44:00Z">
        <w:r w:rsidRPr="00122296">
          <w:rPr>
            <w:rFonts w:cs="Arial"/>
            <w:noProof/>
            <w:lang w:val="en-US" w:eastAsia="zh-CN"/>
          </w:rPr>
          <w:t>5.9.2</w:t>
        </w:r>
        <w:r>
          <w:rPr>
            <w:rFonts w:asciiTheme="minorHAnsi" w:hAnsiTheme="minorHAnsi" w:cstheme="minorBidi"/>
            <w:noProof/>
            <w:kern w:val="2"/>
            <w:sz w:val="21"/>
            <w:szCs w:val="22"/>
            <w:lang w:val="en-US" w:eastAsia="zh-CN"/>
          </w:rPr>
          <w:tab/>
        </w:r>
        <w:r w:rsidRPr="00122296">
          <w:rPr>
            <w:rFonts w:cs="Arial"/>
            <w:noProof/>
            <w:lang w:val="en-US" w:eastAsia="zh-CN"/>
          </w:rPr>
          <w:t>Specific for 2 bands UL CA</w:t>
        </w:r>
        <w:r>
          <w:rPr>
            <w:noProof/>
          </w:rPr>
          <w:tab/>
        </w:r>
        <w:r>
          <w:rPr>
            <w:noProof/>
          </w:rPr>
          <w:fldChar w:fldCharType="begin"/>
        </w:r>
        <w:r>
          <w:rPr>
            <w:noProof/>
          </w:rPr>
          <w:instrText xml:space="preserve"> PAGEREF _Toc175687563 \h </w:instrText>
        </w:r>
        <w:r>
          <w:rPr>
            <w:noProof/>
          </w:rPr>
        </w:r>
      </w:ins>
      <w:r>
        <w:rPr>
          <w:noProof/>
        </w:rPr>
        <w:fldChar w:fldCharType="separate"/>
      </w:r>
      <w:ins w:id="317" w:author="ZTE-Ma Zhifeng" w:date="2024-08-27T21:44:00Z">
        <w:r>
          <w:rPr>
            <w:noProof/>
          </w:rPr>
          <w:t>31</w:t>
        </w:r>
        <w:r>
          <w:rPr>
            <w:noProof/>
          </w:rPr>
          <w:fldChar w:fldCharType="end"/>
        </w:r>
      </w:ins>
    </w:p>
    <w:p w14:paraId="232524EB" w14:textId="77777777" w:rsidR="000D4A61" w:rsidRDefault="000D4A61">
      <w:pPr>
        <w:pStyle w:val="42"/>
        <w:rPr>
          <w:ins w:id="318" w:author="ZTE-Ma Zhifeng" w:date="2024-08-27T21:44:00Z"/>
          <w:rFonts w:asciiTheme="minorHAnsi" w:hAnsiTheme="minorHAnsi" w:cstheme="minorBidi"/>
          <w:noProof/>
          <w:kern w:val="2"/>
          <w:sz w:val="21"/>
          <w:szCs w:val="22"/>
          <w:lang w:val="en-US" w:eastAsia="zh-CN"/>
        </w:rPr>
      </w:pPr>
      <w:ins w:id="319" w:author="ZTE-Ma Zhifeng" w:date="2024-08-27T21:44:00Z">
        <w:r>
          <w:rPr>
            <w:noProof/>
          </w:rPr>
          <w:t>5.9.2.1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_Toc175687564 \h </w:instrText>
        </w:r>
        <w:r>
          <w:rPr>
            <w:noProof/>
          </w:rPr>
        </w:r>
      </w:ins>
      <w:r>
        <w:rPr>
          <w:noProof/>
        </w:rPr>
        <w:fldChar w:fldCharType="separate"/>
      </w:r>
      <w:ins w:id="320" w:author="ZTE-Ma Zhifeng" w:date="2024-08-27T21:44:00Z">
        <w:r>
          <w:rPr>
            <w:noProof/>
          </w:rPr>
          <w:t>31</w:t>
        </w:r>
        <w:r>
          <w:rPr>
            <w:noProof/>
          </w:rPr>
          <w:fldChar w:fldCharType="end"/>
        </w:r>
      </w:ins>
    </w:p>
    <w:p w14:paraId="63060967" w14:textId="77777777" w:rsidR="000D4A61" w:rsidRDefault="000D4A61">
      <w:pPr>
        <w:pStyle w:val="52"/>
        <w:rPr>
          <w:ins w:id="321" w:author="ZTE-Ma Zhifeng" w:date="2024-08-27T21:44:00Z"/>
          <w:rFonts w:asciiTheme="minorHAnsi" w:hAnsiTheme="minorHAnsi" w:cstheme="minorBidi"/>
          <w:noProof/>
          <w:kern w:val="2"/>
          <w:sz w:val="21"/>
          <w:szCs w:val="22"/>
          <w:lang w:val="en-US" w:eastAsia="zh-CN"/>
        </w:rPr>
      </w:pPr>
      <w:ins w:id="322" w:author="ZTE-Ma Zhifeng" w:date="2024-08-27T21:44:00Z">
        <w:r w:rsidRPr="00122296">
          <w:rPr>
            <w:noProof/>
            <w:snapToGrid w:val="0"/>
            <w:lang w:eastAsia="en-GB"/>
          </w:rPr>
          <w:t>5.9.2.1.1</w:t>
        </w:r>
        <w:r>
          <w:rPr>
            <w:rFonts w:asciiTheme="minorHAnsi" w:hAnsiTheme="minorHAnsi" w:cstheme="minorBidi"/>
            <w:noProof/>
            <w:kern w:val="2"/>
            <w:sz w:val="21"/>
            <w:szCs w:val="22"/>
            <w:lang w:val="en-US" w:eastAsia="zh-CN"/>
          </w:rPr>
          <w:tab/>
        </w:r>
        <w:r w:rsidRPr="00122296">
          <w:rPr>
            <w:noProof/>
            <w:snapToGrid w:val="0"/>
            <w:lang w:eastAsia="en-GB"/>
          </w:rPr>
          <w:t>Co-existence studies for 2UL band with 1CC per band</w:t>
        </w:r>
        <w:r>
          <w:rPr>
            <w:noProof/>
          </w:rPr>
          <w:tab/>
        </w:r>
        <w:r>
          <w:rPr>
            <w:noProof/>
          </w:rPr>
          <w:fldChar w:fldCharType="begin"/>
        </w:r>
        <w:r>
          <w:rPr>
            <w:noProof/>
          </w:rPr>
          <w:instrText xml:space="preserve"> PAGEREF _Toc175687565 \h </w:instrText>
        </w:r>
        <w:r>
          <w:rPr>
            <w:noProof/>
          </w:rPr>
        </w:r>
      </w:ins>
      <w:r>
        <w:rPr>
          <w:noProof/>
        </w:rPr>
        <w:fldChar w:fldCharType="separate"/>
      </w:r>
      <w:ins w:id="323" w:author="ZTE-Ma Zhifeng" w:date="2024-08-27T21:44:00Z">
        <w:r>
          <w:rPr>
            <w:noProof/>
          </w:rPr>
          <w:t>32</w:t>
        </w:r>
        <w:r>
          <w:rPr>
            <w:noProof/>
          </w:rPr>
          <w:fldChar w:fldCharType="end"/>
        </w:r>
      </w:ins>
    </w:p>
    <w:p w14:paraId="79A38E4B" w14:textId="77777777" w:rsidR="000D4A61" w:rsidRDefault="000D4A61">
      <w:pPr>
        <w:pStyle w:val="42"/>
        <w:rPr>
          <w:ins w:id="324" w:author="ZTE-Ma Zhifeng" w:date="2024-08-27T21:44:00Z"/>
          <w:rFonts w:asciiTheme="minorHAnsi" w:hAnsiTheme="minorHAnsi" w:cstheme="minorBidi"/>
          <w:noProof/>
          <w:kern w:val="2"/>
          <w:sz w:val="21"/>
          <w:szCs w:val="22"/>
          <w:lang w:val="en-US" w:eastAsia="zh-CN"/>
        </w:rPr>
      </w:pPr>
      <w:ins w:id="325" w:author="ZTE-Ma Zhifeng" w:date="2024-08-27T21:44:00Z">
        <w:r>
          <w:rPr>
            <w:noProof/>
          </w:rPr>
          <w:t>5.9.2.2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_Toc175687566 \h </w:instrText>
        </w:r>
        <w:r>
          <w:rPr>
            <w:noProof/>
          </w:rPr>
        </w:r>
      </w:ins>
      <w:r>
        <w:rPr>
          <w:noProof/>
        </w:rPr>
        <w:fldChar w:fldCharType="separate"/>
      </w:r>
      <w:ins w:id="326" w:author="ZTE-Ma Zhifeng" w:date="2024-08-27T21:44:00Z">
        <w:r>
          <w:rPr>
            <w:noProof/>
          </w:rPr>
          <w:t>34</w:t>
        </w:r>
        <w:r>
          <w:rPr>
            <w:noProof/>
          </w:rPr>
          <w:fldChar w:fldCharType="end"/>
        </w:r>
      </w:ins>
    </w:p>
    <w:p w14:paraId="1296BB8D" w14:textId="77777777" w:rsidR="000D4A61" w:rsidRDefault="000D4A61">
      <w:pPr>
        <w:pStyle w:val="22"/>
        <w:rPr>
          <w:ins w:id="327" w:author="ZTE-Ma Zhifeng" w:date="2024-08-27T21:44:00Z"/>
          <w:rFonts w:asciiTheme="minorHAnsi" w:hAnsiTheme="minorHAnsi" w:cstheme="minorBidi"/>
          <w:noProof/>
          <w:kern w:val="2"/>
          <w:sz w:val="21"/>
          <w:szCs w:val="22"/>
          <w:lang w:val="en-US" w:eastAsia="zh-CN"/>
        </w:rPr>
      </w:pPr>
      <w:ins w:id="328" w:author="ZTE-Ma Zhifeng" w:date="2024-08-27T21:44:00Z">
        <w:r>
          <w:rPr>
            <w:noProof/>
          </w:rPr>
          <w:t>5.10</w:t>
        </w:r>
        <w:r>
          <w:rPr>
            <w:rFonts w:asciiTheme="minorHAnsi" w:hAnsiTheme="minorHAnsi" w:cstheme="minorBidi"/>
            <w:noProof/>
            <w:kern w:val="2"/>
            <w:sz w:val="21"/>
            <w:szCs w:val="22"/>
            <w:lang w:val="en-US" w:eastAsia="zh-CN"/>
          </w:rPr>
          <w:tab/>
        </w:r>
        <w:r>
          <w:rPr>
            <w:noProof/>
          </w:rPr>
          <w:t>CA_n41-n66-n71</w:t>
        </w:r>
        <w:r>
          <w:rPr>
            <w:noProof/>
          </w:rPr>
          <w:tab/>
        </w:r>
        <w:r>
          <w:rPr>
            <w:noProof/>
          </w:rPr>
          <w:fldChar w:fldCharType="begin"/>
        </w:r>
        <w:r>
          <w:rPr>
            <w:noProof/>
          </w:rPr>
          <w:instrText xml:space="preserve"> PAGEREF _Toc175687567 \h </w:instrText>
        </w:r>
        <w:r>
          <w:rPr>
            <w:noProof/>
          </w:rPr>
        </w:r>
      </w:ins>
      <w:r>
        <w:rPr>
          <w:noProof/>
        </w:rPr>
        <w:fldChar w:fldCharType="separate"/>
      </w:r>
      <w:ins w:id="329" w:author="ZTE-Ma Zhifeng" w:date="2024-08-27T21:44:00Z">
        <w:r>
          <w:rPr>
            <w:noProof/>
          </w:rPr>
          <w:t>34</w:t>
        </w:r>
        <w:r>
          <w:rPr>
            <w:noProof/>
          </w:rPr>
          <w:fldChar w:fldCharType="end"/>
        </w:r>
      </w:ins>
    </w:p>
    <w:p w14:paraId="3BA5BDB4" w14:textId="77777777" w:rsidR="000D4A61" w:rsidRDefault="000D4A61">
      <w:pPr>
        <w:pStyle w:val="33"/>
        <w:rPr>
          <w:ins w:id="330" w:author="ZTE-Ma Zhifeng" w:date="2024-08-27T21:44:00Z"/>
          <w:rFonts w:asciiTheme="minorHAnsi" w:hAnsiTheme="minorHAnsi" w:cstheme="minorBidi"/>
          <w:noProof/>
          <w:kern w:val="2"/>
          <w:sz w:val="21"/>
          <w:szCs w:val="22"/>
          <w:lang w:val="en-US" w:eastAsia="zh-CN"/>
        </w:rPr>
      </w:pPr>
      <w:ins w:id="331" w:author="ZTE-Ma Zhifeng" w:date="2024-08-27T21:44:00Z">
        <w:r w:rsidRPr="00122296">
          <w:rPr>
            <w:rFonts w:cs="Arial"/>
            <w:noProof/>
            <w:lang w:val="en-US" w:eastAsia="zh-CN"/>
          </w:rPr>
          <w:t>5.10.1</w:t>
        </w:r>
        <w:r>
          <w:rPr>
            <w:rFonts w:asciiTheme="minorHAnsi" w:hAnsiTheme="minorHAnsi" w:cstheme="minorBidi"/>
            <w:noProof/>
            <w:kern w:val="2"/>
            <w:sz w:val="21"/>
            <w:szCs w:val="22"/>
            <w:lang w:val="en-US" w:eastAsia="zh-CN"/>
          </w:rPr>
          <w:tab/>
        </w:r>
        <w:r w:rsidRPr="00122296">
          <w:rPr>
            <w:rFonts w:cs="Arial"/>
            <w:noProof/>
            <w:lang w:val="en-US" w:eastAsia="zh-CN"/>
          </w:rPr>
          <w:t>Common for 1 band UL and 2 bands UL CA</w:t>
        </w:r>
        <w:r>
          <w:rPr>
            <w:noProof/>
          </w:rPr>
          <w:tab/>
        </w:r>
        <w:r>
          <w:rPr>
            <w:noProof/>
          </w:rPr>
          <w:fldChar w:fldCharType="begin"/>
        </w:r>
        <w:r>
          <w:rPr>
            <w:noProof/>
          </w:rPr>
          <w:instrText xml:space="preserve"> PAGEREF _Toc175687568 \h </w:instrText>
        </w:r>
        <w:r>
          <w:rPr>
            <w:noProof/>
          </w:rPr>
        </w:r>
      </w:ins>
      <w:r>
        <w:rPr>
          <w:noProof/>
        </w:rPr>
        <w:fldChar w:fldCharType="separate"/>
      </w:r>
      <w:ins w:id="332" w:author="ZTE-Ma Zhifeng" w:date="2024-08-27T21:44:00Z">
        <w:r>
          <w:rPr>
            <w:noProof/>
          </w:rPr>
          <w:t>34</w:t>
        </w:r>
        <w:r>
          <w:rPr>
            <w:noProof/>
          </w:rPr>
          <w:fldChar w:fldCharType="end"/>
        </w:r>
      </w:ins>
    </w:p>
    <w:p w14:paraId="606B860B" w14:textId="77777777" w:rsidR="000D4A61" w:rsidRDefault="000D4A61">
      <w:pPr>
        <w:pStyle w:val="42"/>
        <w:rPr>
          <w:ins w:id="333" w:author="ZTE-Ma Zhifeng" w:date="2024-08-27T21:44:00Z"/>
          <w:rFonts w:asciiTheme="minorHAnsi" w:hAnsiTheme="minorHAnsi" w:cstheme="minorBidi"/>
          <w:noProof/>
          <w:kern w:val="2"/>
          <w:sz w:val="21"/>
          <w:szCs w:val="22"/>
          <w:lang w:val="en-US" w:eastAsia="zh-CN"/>
        </w:rPr>
      </w:pPr>
      <w:ins w:id="334" w:author="ZTE-Ma Zhifeng" w:date="2024-08-27T21:44:00Z">
        <w:r>
          <w:rPr>
            <w:noProof/>
          </w:rPr>
          <w:t>5.10.1.1</w:t>
        </w:r>
        <w:r>
          <w:rPr>
            <w:rFonts w:asciiTheme="minorHAnsi" w:hAnsiTheme="minorHAnsi" w:cstheme="minorBidi"/>
            <w:noProof/>
            <w:kern w:val="2"/>
            <w:sz w:val="21"/>
            <w:szCs w:val="22"/>
            <w:lang w:val="en-US" w:eastAsia="zh-CN"/>
          </w:rPr>
          <w:tab/>
        </w:r>
        <w:r>
          <w:rPr>
            <w:noProof/>
          </w:rPr>
          <w:t>Operating bands for CA</w:t>
        </w:r>
        <w:r w:rsidRPr="00122296">
          <w:rPr>
            <w:rFonts w:cs="Arial"/>
            <w:i/>
            <w:noProof/>
            <w:color w:val="FF0000"/>
            <w:kern w:val="2"/>
            <w:lang w:val="en-US" w:eastAsia="zh-CN"/>
          </w:rPr>
          <w:t>.</w:t>
        </w:r>
        <w:r>
          <w:rPr>
            <w:noProof/>
          </w:rPr>
          <w:tab/>
        </w:r>
        <w:r>
          <w:rPr>
            <w:noProof/>
          </w:rPr>
          <w:fldChar w:fldCharType="begin"/>
        </w:r>
        <w:r>
          <w:rPr>
            <w:noProof/>
          </w:rPr>
          <w:instrText xml:space="preserve"> PAGEREF _Toc175687569 \h </w:instrText>
        </w:r>
        <w:r>
          <w:rPr>
            <w:noProof/>
          </w:rPr>
        </w:r>
      </w:ins>
      <w:r>
        <w:rPr>
          <w:noProof/>
        </w:rPr>
        <w:fldChar w:fldCharType="separate"/>
      </w:r>
      <w:ins w:id="335" w:author="ZTE-Ma Zhifeng" w:date="2024-08-27T21:44:00Z">
        <w:r>
          <w:rPr>
            <w:noProof/>
          </w:rPr>
          <w:t>34</w:t>
        </w:r>
        <w:r>
          <w:rPr>
            <w:noProof/>
          </w:rPr>
          <w:fldChar w:fldCharType="end"/>
        </w:r>
      </w:ins>
    </w:p>
    <w:p w14:paraId="1802442B" w14:textId="77777777" w:rsidR="000D4A61" w:rsidRDefault="000D4A61">
      <w:pPr>
        <w:pStyle w:val="42"/>
        <w:rPr>
          <w:ins w:id="336" w:author="ZTE-Ma Zhifeng" w:date="2024-08-27T21:44:00Z"/>
          <w:rFonts w:asciiTheme="minorHAnsi" w:hAnsiTheme="minorHAnsi" w:cstheme="minorBidi"/>
          <w:noProof/>
          <w:kern w:val="2"/>
          <w:sz w:val="21"/>
          <w:szCs w:val="22"/>
          <w:lang w:val="en-US" w:eastAsia="zh-CN"/>
        </w:rPr>
      </w:pPr>
      <w:ins w:id="337" w:author="ZTE-Ma Zhifeng" w:date="2024-08-27T21:44:00Z">
        <w:r>
          <w:rPr>
            <w:noProof/>
          </w:rPr>
          <w:t>5.10.1.2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_Toc175687570 \h </w:instrText>
        </w:r>
        <w:r>
          <w:rPr>
            <w:noProof/>
          </w:rPr>
        </w:r>
      </w:ins>
      <w:r>
        <w:rPr>
          <w:noProof/>
        </w:rPr>
        <w:fldChar w:fldCharType="separate"/>
      </w:r>
      <w:ins w:id="338" w:author="ZTE-Ma Zhifeng" w:date="2024-08-27T21:44:00Z">
        <w:r>
          <w:rPr>
            <w:noProof/>
          </w:rPr>
          <w:t>34</w:t>
        </w:r>
        <w:r>
          <w:rPr>
            <w:noProof/>
          </w:rPr>
          <w:fldChar w:fldCharType="end"/>
        </w:r>
      </w:ins>
    </w:p>
    <w:p w14:paraId="29FDD5E0" w14:textId="77777777" w:rsidR="000D4A61" w:rsidRDefault="000D4A61">
      <w:pPr>
        <w:pStyle w:val="33"/>
        <w:rPr>
          <w:ins w:id="339" w:author="ZTE-Ma Zhifeng" w:date="2024-08-27T21:44:00Z"/>
          <w:rFonts w:asciiTheme="minorHAnsi" w:hAnsiTheme="minorHAnsi" w:cstheme="minorBidi"/>
          <w:noProof/>
          <w:kern w:val="2"/>
          <w:sz w:val="21"/>
          <w:szCs w:val="22"/>
          <w:lang w:val="en-US" w:eastAsia="zh-CN"/>
        </w:rPr>
      </w:pPr>
      <w:ins w:id="340" w:author="ZTE-Ma Zhifeng" w:date="2024-08-27T21:44:00Z">
        <w:r w:rsidRPr="00122296">
          <w:rPr>
            <w:rFonts w:cs="Arial"/>
            <w:noProof/>
            <w:lang w:val="en-US" w:eastAsia="zh-CN"/>
          </w:rPr>
          <w:t>5.10.2</w:t>
        </w:r>
        <w:r>
          <w:rPr>
            <w:rFonts w:asciiTheme="minorHAnsi" w:hAnsiTheme="minorHAnsi" w:cstheme="minorBidi"/>
            <w:noProof/>
            <w:kern w:val="2"/>
            <w:sz w:val="21"/>
            <w:szCs w:val="22"/>
            <w:lang w:val="en-US" w:eastAsia="zh-CN"/>
          </w:rPr>
          <w:tab/>
        </w:r>
        <w:r w:rsidRPr="00122296">
          <w:rPr>
            <w:rFonts w:cs="Arial"/>
            <w:noProof/>
            <w:lang w:val="en-US" w:eastAsia="zh-CN"/>
          </w:rPr>
          <w:t>Specific for 2 bands UL CA</w:t>
        </w:r>
        <w:r>
          <w:rPr>
            <w:noProof/>
          </w:rPr>
          <w:tab/>
        </w:r>
        <w:r>
          <w:rPr>
            <w:noProof/>
          </w:rPr>
          <w:fldChar w:fldCharType="begin"/>
        </w:r>
        <w:r>
          <w:rPr>
            <w:noProof/>
          </w:rPr>
          <w:instrText xml:space="preserve"> PAGEREF _Toc175687571 \h </w:instrText>
        </w:r>
        <w:r>
          <w:rPr>
            <w:noProof/>
          </w:rPr>
        </w:r>
      </w:ins>
      <w:r>
        <w:rPr>
          <w:noProof/>
        </w:rPr>
        <w:fldChar w:fldCharType="separate"/>
      </w:r>
      <w:ins w:id="341" w:author="ZTE-Ma Zhifeng" w:date="2024-08-27T21:44:00Z">
        <w:r>
          <w:rPr>
            <w:noProof/>
          </w:rPr>
          <w:t>34</w:t>
        </w:r>
        <w:r>
          <w:rPr>
            <w:noProof/>
          </w:rPr>
          <w:fldChar w:fldCharType="end"/>
        </w:r>
      </w:ins>
    </w:p>
    <w:p w14:paraId="0A02CB52" w14:textId="77777777" w:rsidR="000D4A61" w:rsidRDefault="000D4A61">
      <w:pPr>
        <w:pStyle w:val="42"/>
        <w:rPr>
          <w:ins w:id="342" w:author="ZTE-Ma Zhifeng" w:date="2024-08-27T21:44:00Z"/>
          <w:rFonts w:asciiTheme="minorHAnsi" w:hAnsiTheme="minorHAnsi" w:cstheme="minorBidi"/>
          <w:noProof/>
          <w:kern w:val="2"/>
          <w:sz w:val="21"/>
          <w:szCs w:val="22"/>
          <w:lang w:val="en-US" w:eastAsia="zh-CN"/>
        </w:rPr>
      </w:pPr>
      <w:ins w:id="343" w:author="ZTE-Ma Zhifeng" w:date="2024-08-27T21:44:00Z">
        <w:r>
          <w:rPr>
            <w:noProof/>
          </w:rPr>
          <w:t>5.10.2.1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_Toc175687572 \h </w:instrText>
        </w:r>
        <w:r>
          <w:rPr>
            <w:noProof/>
          </w:rPr>
        </w:r>
      </w:ins>
      <w:r>
        <w:rPr>
          <w:noProof/>
        </w:rPr>
        <w:fldChar w:fldCharType="separate"/>
      </w:r>
      <w:ins w:id="344" w:author="ZTE-Ma Zhifeng" w:date="2024-08-27T21:44:00Z">
        <w:r>
          <w:rPr>
            <w:noProof/>
          </w:rPr>
          <w:t>34</w:t>
        </w:r>
        <w:r>
          <w:rPr>
            <w:noProof/>
          </w:rPr>
          <w:fldChar w:fldCharType="end"/>
        </w:r>
      </w:ins>
    </w:p>
    <w:p w14:paraId="283EAD35" w14:textId="77777777" w:rsidR="000D4A61" w:rsidRDefault="000D4A61">
      <w:pPr>
        <w:pStyle w:val="52"/>
        <w:rPr>
          <w:ins w:id="345" w:author="ZTE-Ma Zhifeng" w:date="2024-08-27T21:44:00Z"/>
          <w:rFonts w:asciiTheme="minorHAnsi" w:hAnsiTheme="minorHAnsi" w:cstheme="minorBidi"/>
          <w:noProof/>
          <w:kern w:val="2"/>
          <w:sz w:val="21"/>
          <w:szCs w:val="22"/>
          <w:lang w:val="en-US" w:eastAsia="zh-CN"/>
        </w:rPr>
      </w:pPr>
      <w:ins w:id="346" w:author="ZTE-Ma Zhifeng" w:date="2024-08-27T21:44:00Z">
        <w:r w:rsidRPr="00122296">
          <w:rPr>
            <w:noProof/>
            <w:snapToGrid w:val="0"/>
            <w:lang w:eastAsia="en-GB"/>
          </w:rPr>
          <w:t>5.10.2.1.1</w:t>
        </w:r>
        <w:r>
          <w:rPr>
            <w:rFonts w:asciiTheme="minorHAnsi" w:hAnsiTheme="minorHAnsi" w:cstheme="minorBidi"/>
            <w:noProof/>
            <w:kern w:val="2"/>
            <w:sz w:val="21"/>
            <w:szCs w:val="22"/>
            <w:lang w:val="en-US" w:eastAsia="zh-CN"/>
          </w:rPr>
          <w:tab/>
        </w:r>
        <w:r w:rsidRPr="00122296">
          <w:rPr>
            <w:noProof/>
            <w:snapToGrid w:val="0"/>
            <w:lang w:eastAsia="en-GB"/>
          </w:rPr>
          <w:t>Co-existence studies for 2UL band with 1CC per band</w:t>
        </w:r>
        <w:r>
          <w:rPr>
            <w:noProof/>
          </w:rPr>
          <w:tab/>
        </w:r>
        <w:r>
          <w:rPr>
            <w:noProof/>
          </w:rPr>
          <w:fldChar w:fldCharType="begin"/>
        </w:r>
        <w:r>
          <w:rPr>
            <w:noProof/>
          </w:rPr>
          <w:instrText xml:space="preserve"> PAGEREF _Toc175687573 \h </w:instrText>
        </w:r>
        <w:r>
          <w:rPr>
            <w:noProof/>
          </w:rPr>
        </w:r>
      </w:ins>
      <w:r>
        <w:rPr>
          <w:noProof/>
        </w:rPr>
        <w:fldChar w:fldCharType="separate"/>
      </w:r>
      <w:ins w:id="347" w:author="ZTE-Ma Zhifeng" w:date="2024-08-27T21:44:00Z">
        <w:r>
          <w:rPr>
            <w:noProof/>
          </w:rPr>
          <w:t>34</w:t>
        </w:r>
        <w:r>
          <w:rPr>
            <w:noProof/>
          </w:rPr>
          <w:fldChar w:fldCharType="end"/>
        </w:r>
      </w:ins>
    </w:p>
    <w:p w14:paraId="07878860" w14:textId="77777777" w:rsidR="000D4A61" w:rsidRDefault="000D4A61">
      <w:pPr>
        <w:pStyle w:val="42"/>
        <w:rPr>
          <w:ins w:id="348" w:author="ZTE-Ma Zhifeng" w:date="2024-08-27T21:44:00Z"/>
          <w:rFonts w:asciiTheme="minorHAnsi" w:hAnsiTheme="minorHAnsi" w:cstheme="minorBidi"/>
          <w:noProof/>
          <w:kern w:val="2"/>
          <w:sz w:val="21"/>
          <w:szCs w:val="22"/>
          <w:lang w:val="en-US" w:eastAsia="zh-CN"/>
        </w:rPr>
      </w:pPr>
      <w:ins w:id="349" w:author="ZTE-Ma Zhifeng" w:date="2024-08-27T21:44:00Z">
        <w:r>
          <w:rPr>
            <w:noProof/>
          </w:rPr>
          <w:t>5.10.2.2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_Toc175687574 \h </w:instrText>
        </w:r>
        <w:r>
          <w:rPr>
            <w:noProof/>
          </w:rPr>
        </w:r>
      </w:ins>
      <w:r>
        <w:rPr>
          <w:noProof/>
        </w:rPr>
        <w:fldChar w:fldCharType="separate"/>
      </w:r>
      <w:ins w:id="350" w:author="ZTE-Ma Zhifeng" w:date="2024-08-27T21:44:00Z">
        <w:r>
          <w:rPr>
            <w:noProof/>
          </w:rPr>
          <w:t>35</w:t>
        </w:r>
        <w:r>
          <w:rPr>
            <w:noProof/>
          </w:rPr>
          <w:fldChar w:fldCharType="end"/>
        </w:r>
      </w:ins>
    </w:p>
    <w:p w14:paraId="75876E3D" w14:textId="77777777" w:rsidR="000D4A61" w:rsidRDefault="000D4A61">
      <w:pPr>
        <w:pStyle w:val="22"/>
        <w:rPr>
          <w:ins w:id="351" w:author="ZTE-Ma Zhifeng" w:date="2024-08-27T21:44:00Z"/>
          <w:rFonts w:asciiTheme="minorHAnsi" w:hAnsiTheme="minorHAnsi" w:cstheme="minorBidi"/>
          <w:noProof/>
          <w:kern w:val="2"/>
          <w:sz w:val="21"/>
          <w:szCs w:val="22"/>
          <w:lang w:val="en-US" w:eastAsia="zh-CN"/>
        </w:rPr>
      </w:pPr>
      <w:ins w:id="352" w:author="ZTE-Ma Zhifeng" w:date="2024-08-27T21:44:00Z">
        <w:r>
          <w:rPr>
            <w:noProof/>
          </w:rPr>
          <w:t>5.11</w:t>
        </w:r>
        <w:r>
          <w:rPr>
            <w:rFonts w:asciiTheme="minorHAnsi" w:hAnsiTheme="minorHAnsi" w:cstheme="minorBidi"/>
            <w:noProof/>
            <w:kern w:val="2"/>
            <w:sz w:val="21"/>
            <w:szCs w:val="22"/>
            <w:lang w:val="en-US" w:eastAsia="zh-CN"/>
          </w:rPr>
          <w:tab/>
        </w:r>
        <w:r>
          <w:rPr>
            <w:noProof/>
          </w:rPr>
          <w:t>CA_n1-n41-n78</w:t>
        </w:r>
        <w:r>
          <w:rPr>
            <w:noProof/>
          </w:rPr>
          <w:tab/>
        </w:r>
        <w:r>
          <w:rPr>
            <w:noProof/>
          </w:rPr>
          <w:fldChar w:fldCharType="begin"/>
        </w:r>
        <w:r>
          <w:rPr>
            <w:noProof/>
          </w:rPr>
          <w:instrText xml:space="preserve"> PAGEREF _Toc175687575 \h </w:instrText>
        </w:r>
        <w:r>
          <w:rPr>
            <w:noProof/>
          </w:rPr>
        </w:r>
      </w:ins>
      <w:r>
        <w:rPr>
          <w:noProof/>
        </w:rPr>
        <w:fldChar w:fldCharType="separate"/>
      </w:r>
      <w:ins w:id="353" w:author="ZTE-Ma Zhifeng" w:date="2024-08-27T21:44:00Z">
        <w:r>
          <w:rPr>
            <w:noProof/>
          </w:rPr>
          <w:t>35</w:t>
        </w:r>
        <w:r>
          <w:rPr>
            <w:noProof/>
          </w:rPr>
          <w:fldChar w:fldCharType="end"/>
        </w:r>
      </w:ins>
    </w:p>
    <w:p w14:paraId="679D102C" w14:textId="77777777" w:rsidR="000D4A61" w:rsidRDefault="000D4A61">
      <w:pPr>
        <w:pStyle w:val="33"/>
        <w:rPr>
          <w:ins w:id="354" w:author="ZTE-Ma Zhifeng" w:date="2024-08-27T21:44:00Z"/>
          <w:rFonts w:asciiTheme="minorHAnsi" w:hAnsiTheme="minorHAnsi" w:cstheme="minorBidi"/>
          <w:noProof/>
          <w:kern w:val="2"/>
          <w:sz w:val="21"/>
          <w:szCs w:val="22"/>
          <w:lang w:val="en-US" w:eastAsia="zh-CN"/>
        </w:rPr>
      </w:pPr>
      <w:ins w:id="355" w:author="ZTE-Ma Zhifeng" w:date="2024-08-27T21:44:00Z">
        <w:r w:rsidRPr="00122296">
          <w:rPr>
            <w:rFonts w:cs="Arial"/>
            <w:noProof/>
            <w:lang w:val="en-US" w:eastAsia="zh-CN"/>
          </w:rPr>
          <w:t>5.11.1</w:t>
        </w:r>
        <w:r>
          <w:rPr>
            <w:rFonts w:asciiTheme="minorHAnsi" w:hAnsiTheme="minorHAnsi" w:cstheme="minorBidi"/>
            <w:noProof/>
            <w:kern w:val="2"/>
            <w:sz w:val="21"/>
            <w:szCs w:val="22"/>
            <w:lang w:val="en-US" w:eastAsia="zh-CN"/>
          </w:rPr>
          <w:tab/>
        </w:r>
        <w:r w:rsidRPr="00122296">
          <w:rPr>
            <w:rFonts w:cs="Arial"/>
            <w:noProof/>
            <w:lang w:val="en-US" w:eastAsia="zh-CN"/>
          </w:rPr>
          <w:t>Common for 1 band UL and 2 bands UL CA</w:t>
        </w:r>
        <w:r>
          <w:rPr>
            <w:noProof/>
          </w:rPr>
          <w:tab/>
        </w:r>
        <w:r>
          <w:rPr>
            <w:noProof/>
          </w:rPr>
          <w:fldChar w:fldCharType="begin"/>
        </w:r>
        <w:r>
          <w:rPr>
            <w:noProof/>
          </w:rPr>
          <w:instrText xml:space="preserve"> PAGEREF _Toc175687576 \h </w:instrText>
        </w:r>
        <w:r>
          <w:rPr>
            <w:noProof/>
          </w:rPr>
        </w:r>
      </w:ins>
      <w:r>
        <w:rPr>
          <w:noProof/>
        </w:rPr>
        <w:fldChar w:fldCharType="separate"/>
      </w:r>
      <w:ins w:id="356" w:author="ZTE-Ma Zhifeng" w:date="2024-08-27T21:44:00Z">
        <w:r>
          <w:rPr>
            <w:noProof/>
          </w:rPr>
          <w:t>35</w:t>
        </w:r>
        <w:r>
          <w:rPr>
            <w:noProof/>
          </w:rPr>
          <w:fldChar w:fldCharType="end"/>
        </w:r>
      </w:ins>
    </w:p>
    <w:p w14:paraId="0F824520" w14:textId="77777777" w:rsidR="000D4A61" w:rsidRDefault="000D4A61">
      <w:pPr>
        <w:pStyle w:val="42"/>
        <w:rPr>
          <w:ins w:id="357" w:author="ZTE-Ma Zhifeng" w:date="2024-08-27T21:44:00Z"/>
          <w:rFonts w:asciiTheme="minorHAnsi" w:hAnsiTheme="minorHAnsi" w:cstheme="minorBidi"/>
          <w:noProof/>
          <w:kern w:val="2"/>
          <w:sz w:val="21"/>
          <w:szCs w:val="22"/>
          <w:lang w:val="en-US" w:eastAsia="zh-CN"/>
        </w:rPr>
      </w:pPr>
      <w:ins w:id="358" w:author="ZTE-Ma Zhifeng" w:date="2024-08-27T21:44:00Z">
        <w:r>
          <w:rPr>
            <w:noProof/>
          </w:rPr>
          <w:lastRenderedPageBreak/>
          <w:t>5.11.1.1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_Toc175687577 \h </w:instrText>
        </w:r>
        <w:r>
          <w:rPr>
            <w:noProof/>
          </w:rPr>
        </w:r>
      </w:ins>
      <w:r>
        <w:rPr>
          <w:noProof/>
        </w:rPr>
        <w:fldChar w:fldCharType="separate"/>
      </w:r>
      <w:ins w:id="359" w:author="ZTE-Ma Zhifeng" w:date="2024-08-27T21:44:00Z">
        <w:r>
          <w:rPr>
            <w:noProof/>
          </w:rPr>
          <w:t>35</w:t>
        </w:r>
        <w:r>
          <w:rPr>
            <w:noProof/>
          </w:rPr>
          <w:fldChar w:fldCharType="end"/>
        </w:r>
      </w:ins>
    </w:p>
    <w:p w14:paraId="13A287A3" w14:textId="77777777" w:rsidR="000D4A61" w:rsidRDefault="000D4A61">
      <w:pPr>
        <w:pStyle w:val="42"/>
        <w:rPr>
          <w:ins w:id="360" w:author="ZTE-Ma Zhifeng" w:date="2024-08-27T21:44:00Z"/>
          <w:rFonts w:asciiTheme="minorHAnsi" w:hAnsiTheme="minorHAnsi" w:cstheme="minorBidi"/>
          <w:noProof/>
          <w:kern w:val="2"/>
          <w:sz w:val="21"/>
          <w:szCs w:val="22"/>
          <w:lang w:val="en-US" w:eastAsia="zh-CN"/>
        </w:rPr>
      </w:pPr>
      <w:ins w:id="361" w:author="ZTE-Ma Zhifeng" w:date="2024-08-27T21:44:00Z">
        <w:r>
          <w:rPr>
            <w:noProof/>
          </w:rPr>
          <w:t>5.11.1.2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_Toc175687578 \h </w:instrText>
        </w:r>
        <w:r>
          <w:rPr>
            <w:noProof/>
          </w:rPr>
        </w:r>
      </w:ins>
      <w:r>
        <w:rPr>
          <w:noProof/>
        </w:rPr>
        <w:fldChar w:fldCharType="separate"/>
      </w:r>
      <w:ins w:id="362" w:author="ZTE-Ma Zhifeng" w:date="2024-08-27T21:44:00Z">
        <w:r>
          <w:rPr>
            <w:noProof/>
          </w:rPr>
          <w:t>36</w:t>
        </w:r>
        <w:r>
          <w:rPr>
            <w:noProof/>
          </w:rPr>
          <w:fldChar w:fldCharType="end"/>
        </w:r>
      </w:ins>
    </w:p>
    <w:p w14:paraId="5D3A35BB" w14:textId="77777777" w:rsidR="000D4A61" w:rsidRDefault="000D4A61">
      <w:pPr>
        <w:pStyle w:val="42"/>
        <w:rPr>
          <w:ins w:id="363" w:author="ZTE-Ma Zhifeng" w:date="2024-08-27T21:44:00Z"/>
          <w:rFonts w:asciiTheme="minorHAnsi" w:hAnsiTheme="minorHAnsi" w:cstheme="minorBidi"/>
          <w:noProof/>
          <w:kern w:val="2"/>
          <w:sz w:val="21"/>
          <w:szCs w:val="22"/>
          <w:lang w:val="en-US" w:eastAsia="zh-CN"/>
        </w:rPr>
      </w:pPr>
      <w:ins w:id="364" w:author="ZTE-Ma Zhifeng" w:date="2024-08-27T21:44:00Z">
        <w:r>
          <w:rPr>
            <w:noProof/>
          </w:rPr>
          <w:t>5.11.1.3</w:t>
        </w:r>
        <w:r>
          <w:rPr>
            <w:rFonts w:asciiTheme="minorHAnsi" w:hAnsiTheme="minorHAnsi" w:cstheme="minorBidi"/>
            <w:noProof/>
            <w:kern w:val="2"/>
            <w:sz w:val="21"/>
            <w:szCs w:val="22"/>
            <w:lang w:val="en-US" w:eastAsia="zh-CN"/>
          </w:rPr>
          <w:tab/>
        </w:r>
        <w:r>
          <w:rPr>
            <w:noProof/>
          </w:rPr>
          <w:t>∆T</w:t>
        </w:r>
        <w:r w:rsidRPr="00122296">
          <w:rPr>
            <w:noProof/>
            <w:vertAlign w:val="subscript"/>
          </w:rPr>
          <w:t>IB,c</w:t>
        </w:r>
        <w:r>
          <w:rPr>
            <w:noProof/>
          </w:rPr>
          <w:t xml:space="preserve"> and ∆R</w:t>
        </w:r>
        <w:r w:rsidRPr="00122296">
          <w:rPr>
            <w:noProof/>
            <w:vertAlign w:val="subscript"/>
          </w:rPr>
          <w:t>IB,c</w:t>
        </w:r>
        <w:r>
          <w:rPr>
            <w:noProof/>
          </w:rPr>
          <w:t xml:space="preserve"> values</w:t>
        </w:r>
        <w:r>
          <w:rPr>
            <w:noProof/>
          </w:rPr>
          <w:tab/>
        </w:r>
        <w:r>
          <w:rPr>
            <w:noProof/>
          </w:rPr>
          <w:fldChar w:fldCharType="begin"/>
        </w:r>
        <w:r>
          <w:rPr>
            <w:noProof/>
          </w:rPr>
          <w:instrText xml:space="preserve"> PAGEREF _Toc175687579 \h </w:instrText>
        </w:r>
        <w:r>
          <w:rPr>
            <w:noProof/>
          </w:rPr>
        </w:r>
      </w:ins>
      <w:r>
        <w:rPr>
          <w:noProof/>
        </w:rPr>
        <w:fldChar w:fldCharType="separate"/>
      </w:r>
      <w:ins w:id="365" w:author="ZTE-Ma Zhifeng" w:date="2024-08-27T21:44:00Z">
        <w:r>
          <w:rPr>
            <w:noProof/>
          </w:rPr>
          <w:t>36</w:t>
        </w:r>
        <w:r>
          <w:rPr>
            <w:noProof/>
          </w:rPr>
          <w:fldChar w:fldCharType="end"/>
        </w:r>
      </w:ins>
    </w:p>
    <w:p w14:paraId="1D2C25A5" w14:textId="77777777" w:rsidR="000D4A61" w:rsidRDefault="000D4A61">
      <w:pPr>
        <w:pStyle w:val="33"/>
        <w:rPr>
          <w:ins w:id="366" w:author="ZTE-Ma Zhifeng" w:date="2024-08-27T21:44:00Z"/>
          <w:rFonts w:asciiTheme="minorHAnsi" w:hAnsiTheme="minorHAnsi" w:cstheme="minorBidi"/>
          <w:noProof/>
          <w:kern w:val="2"/>
          <w:sz w:val="21"/>
          <w:szCs w:val="22"/>
          <w:lang w:val="en-US" w:eastAsia="zh-CN"/>
        </w:rPr>
      </w:pPr>
      <w:ins w:id="367" w:author="ZTE-Ma Zhifeng" w:date="2024-08-27T21:44:00Z">
        <w:r w:rsidRPr="00122296">
          <w:rPr>
            <w:rFonts w:cs="Arial"/>
            <w:noProof/>
            <w:lang w:val="en-US" w:eastAsia="zh-CN"/>
          </w:rPr>
          <w:t>5.11.2</w:t>
        </w:r>
        <w:r>
          <w:rPr>
            <w:rFonts w:asciiTheme="minorHAnsi" w:hAnsiTheme="minorHAnsi" w:cstheme="minorBidi"/>
            <w:noProof/>
            <w:kern w:val="2"/>
            <w:sz w:val="21"/>
            <w:szCs w:val="22"/>
            <w:lang w:val="en-US" w:eastAsia="zh-CN"/>
          </w:rPr>
          <w:tab/>
        </w:r>
        <w:r w:rsidRPr="00122296">
          <w:rPr>
            <w:rFonts w:cs="Arial"/>
            <w:noProof/>
            <w:lang w:val="en-US" w:eastAsia="zh-CN"/>
          </w:rPr>
          <w:t>Specific for 2 bands UL CA</w:t>
        </w:r>
        <w:r>
          <w:rPr>
            <w:noProof/>
          </w:rPr>
          <w:tab/>
        </w:r>
        <w:r>
          <w:rPr>
            <w:noProof/>
          </w:rPr>
          <w:fldChar w:fldCharType="begin"/>
        </w:r>
        <w:r>
          <w:rPr>
            <w:noProof/>
          </w:rPr>
          <w:instrText xml:space="preserve"> PAGEREF _Toc175687580 \h </w:instrText>
        </w:r>
        <w:r>
          <w:rPr>
            <w:noProof/>
          </w:rPr>
        </w:r>
      </w:ins>
      <w:r>
        <w:rPr>
          <w:noProof/>
        </w:rPr>
        <w:fldChar w:fldCharType="separate"/>
      </w:r>
      <w:ins w:id="368" w:author="ZTE-Ma Zhifeng" w:date="2024-08-27T21:44:00Z">
        <w:r>
          <w:rPr>
            <w:noProof/>
          </w:rPr>
          <w:t>36</w:t>
        </w:r>
        <w:r>
          <w:rPr>
            <w:noProof/>
          </w:rPr>
          <w:fldChar w:fldCharType="end"/>
        </w:r>
      </w:ins>
    </w:p>
    <w:p w14:paraId="41ACF532" w14:textId="77777777" w:rsidR="000D4A61" w:rsidRDefault="000D4A61">
      <w:pPr>
        <w:pStyle w:val="42"/>
        <w:rPr>
          <w:ins w:id="369" w:author="ZTE-Ma Zhifeng" w:date="2024-08-27T21:44:00Z"/>
          <w:rFonts w:asciiTheme="minorHAnsi" w:hAnsiTheme="minorHAnsi" w:cstheme="minorBidi"/>
          <w:noProof/>
          <w:kern w:val="2"/>
          <w:sz w:val="21"/>
          <w:szCs w:val="22"/>
          <w:lang w:val="en-US" w:eastAsia="zh-CN"/>
        </w:rPr>
      </w:pPr>
      <w:ins w:id="370" w:author="ZTE-Ma Zhifeng" w:date="2024-08-27T21:44:00Z">
        <w:r>
          <w:rPr>
            <w:noProof/>
          </w:rPr>
          <w:t>5.11.2.1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_Toc175687581 \h </w:instrText>
        </w:r>
        <w:r>
          <w:rPr>
            <w:noProof/>
          </w:rPr>
        </w:r>
      </w:ins>
      <w:r>
        <w:rPr>
          <w:noProof/>
        </w:rPr>
        <w:fldChar w:fldCharType="separate"/>
      </w:r>
      <w:ins w:id="371" w:author="ZTE-Ma Zhifeng" w:date="2024-08-27T21:44:00Z">
        <w:r>
          <w:rPr>
            <w:noProof/>
          </w:rPr>
          <w:t>36</w:t>
        </w:r>
        <w:r>
          <w:rPr>
            <w:noProof/>
          </w:rPr>
          <w:fldChar w:fldCharType="end"/>
        </w:r>
      </w:ins>
    </w:p>
    <w:p w14:paraId="2347593B" w14:textId="77777777" w:rsidR="000D4A61" w:rsidRDefault="000D4A61">
      <w:pPr>
        <w:pStyle w:val="42"/>
        <w:rPr>
          <w:ins w:id="372" w:author="ZTE-Ma Zhifeng" w:date="2024-08-27T21:44:00Z"/>
          <w:rFonts w:asciiTheme="minorHAnsi" w:hAnsiTheme="minorHAnsi" w:cstheme="minorBidi"/>
          <w:noProof/>
          <w:kern w:val="2"/>
          <w:sz w:val="21"/>
          <w:szCs w:val="22"/>
          <w:lang w:val="en-US" w:eastAsia="zh-CN"/>
        </w:rPr>
      </w:pPr>
      <w:ins w:id="373" w:author="ZTE-Ma Zhifeng" w:date="2024-08-27T21:44:00Z">
        <w:r>
          <w:rPr>
            <w:noProof/>
          </w:rPr>
          <w:t>5.11.2.2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_Toc175687582 \h </w:instrText>
        </w:r>
        <w:r>
          <w:rPr>
            <w:noProof/>
          </w:rPr>
        </w:r>
      </w:ins>
      <w:r>
        <w:rPr>
          <w:noProof/>
        </w:rPr>
        <w:fldChar w:fldCharType="separate"/>
      </w:r>
      <w:ins w:id="374" w:author="ZTE-Ma Zhifeng" w:date="2024-08-27T21:44:00Z">
        <w:r>
          <w:rPr>
            <w:noProof/>
          </w:rPr>
          <w:t>38</w:t>
        </w:r>
        <w:r>
          <w:rPr>
            <w:noProof/>
          </w:rPr>
          <w:fldChar w:fldCharType="end"/>
        </w:r>
      </w:ins>
    </w:p>
    <w:p w14:paraId="0336ECA7" w14:textId="77777777" w:rsidR="000D4A61" w:rsidRDefault="000D4A61">
      <w:pPr>
        <w:pStyle w:val="22"/>
        <w:rPr>
          <w:ins w:id="375" w:author="ZTE-Ma Zhifeng" w:date="2024-08-27T21:44:00Z"/>
          <w:rFonts w:asciiTheme="minorHAnsi" w:hAnsiTheme="minorHAnsi" w:cstheme="minorBidi"/>
          <w:noProof/>
          <w:kern w:val="2"/>
          <w:sz w:val="21"/>
          <w:szCs w:val="22"/>
          <w:lang w:val="en-US" w:eastAsia="zh-CN"/>
        </w:rPr>
      </w:pPr>
      <w:ins w:id="376" w:author="ZTE-Ma Zhifeng" w:date="2024-08-27T21:44:00Z">
        <w:r>
          <w:rPr>
            <w:noProof/>
          </w:rPr>
          <w:t>5.12</w:t>
        </w:r>
        <w:r>
          <w:rPr>
            <w:rFonts w:asciiTheme="minorHAnsi" w:hAnsiTheme="minorHAnsi" w:cstheme="minorBidi"/>
            <w:noProof/>
            <w:kern w:val="2"/>
            <w:sz w:val="21"/>
            <w:szCs w:val="22"/>
            <w:lang w:val="en-US" w:eastAsia="zh-CN"/>
          </w:rPr>
          <w:tab/>
        </w:r>
        <w:r>
          <w:rPr>
            <w:noProof/>
          </w:rPr>
          <w:t>CA_n1-n5-n8</w:t>
        </w:r>
        <w:r>
          <w:rPr>
            <w:noProof/>
          </w:rPr>
          <w:tab/>
        </w:r>
        <w:r>
          <w:rPr>
            <w:noProof/>
          </w:rPr>
          <w:fldChar w:fldCharType="begin"/>
        </w:r>
        <w:r>
          <w:rPr>
            <w:noProof/>
          </w:rPr>
          <w:instrText xml:space="preserve"> PAGEREF _Toc175687583 \h </w:instrText>
        </w:r>
        <w:r>
          <w:rPr>
            <w:noProof/>
          </w:rPr>
        </w:r>
      </w:ins>
      <w:r>
        <w:rPr>
          <w:noProof/>
        </w:rPr>
        <w:fldChar w:fldCharType="separate"/>
      </w:r>
      <w:ins w:id="377" w:author="ZTE-Ma Zhifeng" w:date="2024-08-27T21:44:00Z">
        <w:r>
          <w:rPr>
            <w:noProof/>
          </w:rPr>
          <w:t>39</w:t>
        </w:r>
        <w:r>
          <w:rPr>
            <w:noProof/>
          </w:rPr>
          <w:fldChar w:fldCharType="end"/>
        </w:r>
      </w:ins>
    </w:p>
    <w:p w14:paraId="6D216954" w14:textId="77777777" w:rsidR="000D4A61" w:rsidRDefault="000D4A61">
      <w:pPr>
        <w:pStyle w:val="33"/>
        <w:rPr>
          <w:ins w:id="378" w:author="ZTE-Ma Zhifeng" w:date="2024-08-27T21:44:00Z"/>
          <w:rFonts w:asciiTheme="minorHAnsi" w:hAnsiTheme="minorHAnsi" w:cstheme="minorBidi"/>
          <w:noProof/>
          <w:kern w:val="2"/>
          <w:sz w:val="21"/>
          <w:szCs w:val="22"/>
          <w:lang w:val="en-US" w:eastAsia="zh-CN"/>
        </w:rPr>
      </w:pPr>
      <w:ins w:id="379" w:author="ZTE-Ma Zhifeng" w:date="2024-08-27T21:44:00Z">
        <w:r w:rsidRPr="00122296">
          <w:rPr>
            <w:rFonts w:cs="Arial"/>
            <w:noProof/>
            <w:lang w:val="en-US" w:eastAsia="zh-CN"/>
          </w:rPr>
          <w:t>5.12.1</w:t>
        </w:r>
        <w:r>
          <w:rPr>
            <w:rFonts w:asciiTheme="minorHAnsi" w:hAnsiTheme="minorHAnsi" w:cstheme="minorBidi"/>
            <w:noProof/>
            <w:kern w:val="2"/>
            <w:sz w:val="21"/>
            <w:szCs w:val="22"/>
            <w:lang w:val="en-US" w:eastAsia="zh-CN"/>
          </w:rPr>
          <w:tab/>
        </w:r>
        <w:r w:rsidRPr="00122296">
          <w:rPr>
            <w:rFonts w:cs="Arial"/>
            <w:noProof/>
            <w:lang w:val="en-US" w:eastAsia="zh-CN"/>
          </w:rPr>
          <w:t>Common for 1 band UL and 2 bands UL CA</w:t>
        </w:r>
        <w:r>
          <w:rPr>
            <w:noProof/>
          </w:rPr>
          <w:tab/>
        </w:r>
        <w:r>
          <w:rPr>
            <w:noProof/>
          </w:rPr>
          <w:fldChar w:fldCharType="begin"/>
        </w:r>
        <w:r>
          <w:rPr>
            <w:noProof/>
          </w:rPr>
          <w:instrText xml:space="preserve"> PAGEREF _Toc175687584 \h </w:instrText>
        </w:r>
        <w:r>
          <w:rPr>
            <w:noProof/>
          </w:rPr>
        </w:r>
      </w:ins>
      <w:r>
        <w:rPr>
          <w:noProof/>
        </w:rPr>
        <w:fldChar w:fldCharType="separate"/>
      </w:r>
      <w:ins w:id="380" w:author="ZTE-Ma Zhifeng" w:date="2024-08-27T21:44:00Z">
        <w:r>
          <w:rPr>
            <w:noProof/>
          </w:rPr>
          <w:t>39</w:t>
        </w:r>
        <w:r>
          <w:rPr>
            <w:noProof/>
          </w:rPr>
          <w:fldChar w:fldCharType="end"/>
        </w:r>
      </w:ins>
    </w:p>
    <w:p w14:paraId="35D2B13B" w14:textId="77777777" w:rsidR="000D4A61" w:rsidRDefault="000D4A61">
      <w:pPr>
        <w:pStyle w:val="42"/>
        <w:rPr>
          <w:ins w:id="381" w:author="ZTE-Ma Zhifeng" w:date="2024-08-27T21:44:00Z"/>
          <w:rFonts w:asciiTheme="minorHAnsi" w:hAnsiTheme="minorHAnsi" w:cstheme="minorBidi"/>
          <w:noProof/>
          <w:kern w:val="2"/>
          <w:sz w:val="21"/>
          <w:szCs w:val="22"/>
          <w:lang w:val="en-US" w:eastAsia="zh-CN"/>
        </w:rPr>
      </w:pPr>
      <w:ins w:id="382" w:author="ZTE-Ma Zhifeng" w:date="2024-08-27T21:44:00Z">
        <w:r>
          <w:rPr>
            <w:noProof/>
          </w:rPr>
          <w:t>5.12.1.1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_Toc175687585 \h </w:instrText>
        </w:r>
        <w:r>
          <w:rPr>
            <w:noProof/>
          </w:rPr>
        </w:r>
      </w:ins>
      <w:r>
        <w:rPr>
          <w:noProof/>
        </w:rPr>
        <w:fldChar w:fldCharType="separate"/>
      </w:r>
      <w:ins w:id="383" w:author="ZTE-Ma Zhifeng" w:date="2024-08-27T21:44:00Z">
        <w:r>
          <w:rPr>
            <w:noProof/>
          </w:rPr>
          <w:t>39</w:t>
        </w:r>
        <w:r>
          <w:rPr>
            <w:noProof/>
          </w:rPr>
          <w:fldChar w:fldCharType="end"/>
        </w:r>
      </w:ins>
    </w:p>
    <w:p w14:paraId="6EE5FC9F" w14:textId="77777777" w:rsidR="000D4A61" w:rsidRDefault="000D4A61">
      <w:pPr>
        <w:pStyle w:val="42"/>
        <w:rPr>
          <w:ins w:id="384" w:author="ZTE-Ma Zhifeng" w:date="2024-08-27T21:44:00Z"/>
          <w:rFonts w:asciiTheme="minorHAnsi" w:hAnsiTheme="minorHAnsi" w:cstheme="minorBidi"/>
          <w:noProof/>
          <w:kern w:val="2"/>
          <w:sz w:val="21"/>
          <w:szCs w:val="22"/>
          <w:lang w:val="en-US" w:eastAsia="zh-CN"/>
        </w:rPr>
      </w:pPr>
      <w:ins w:id="385" w:author="ZTE-Ma Zhifeng" w:date="2024-08-27T21:44:00Z">
        <w:r>
          <w:rPr>
            <w:noProof/>
          </w:rPr>
          <w:t>5.12.1.2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_Toc175687586 \h </w:instrText>
        </w:r>
        <w:r>
          <w:rPr>
            <w:noProof/>
          </w:rPr>
        </w:r>
      </w:ins>
      <w:r>
        <w:rPr>
          <w:noProof/>
        </w:rPr>
        <w:fldChar w:fldCharType="separate"/>
      </w:r>
      <w:ins w:id="386" w:author="ZTE-Ma Zhifeng" w:date="2024-08-27T21:44:00Z">
        <w:r>
          <w:rPr>
            <w:noProof/>
          </w:rPr>
          <w:t>39</w:t>
        </w:r>
        <w:r>
          <w:rPr>
            <w:noProof/>
          </w:rPr>
          <w:fldChar w:fldCharType="end"/>
        </w:r>
      </w:ins>
    </w:p>
    <w:p w14:paraId="081957F3" w14:textId="77777777" w:rsidR="000D4A61" w:rsidRDefault="000D4A61">
      <w:pPr>
        <w:pStyle w:val="42"/>
        <w:rPr>
          <w:ins w:id="387" w:author="ZTE-Ma Zhifeng" w:date="2024-08-27T21:44:00Z"/>
          <w:rFonts w:asciiTheme="minorHAnsi" w:hAnsiTheme="minorHAnsi" w:cstheme="minorBidi"/>
          <w:noProof/>
          <w:kern w:val="2"/>
          <w:sz w:val="21"/>
          <w:szCs w:val="22"/>
          <w:lang w:val="en-US" w:eastAsia="zh-CN"/>
        </w:rPr>
      </w:pPr>
      <w:ins w:id="388" w:author="ZTE-Ma Zhifeng" w:date="2024-08-27T21:44:00Z">
        <w:r>
          <w:rPr>
            <w:noProof/>
          </w:rPr>
          <w:t>5.12.1.3</w:t>
        </w:r>
        <w:r>
          <w:rPr>
            <w:rFonts w:asciiTheme="minorHAnsi" w:hAnsiTheme="minorHAnsi" w:cstheme="minorBidi"/>
            <w:noProof/>
            <w:kern w:val="2"/>
            <w:sz w:val="21"/>
            <w:szCs w:val="22"/>
            <w:lang w:val="en-US" w:eastAsia="zh-CN"/>
          </w:rPr>
          <w:tab/>
        </w:r>
        <w:r>
          <w:rPr>
            <w:noProof/>
          </w:rPr>
          <w:t>∆T</w:t>
        </w:r>
        <w:r w:rsidRPr="00122296">
          <w:rPr>
            <w:noProof/>
            <w:vertAlign w:val="subscript"/>
          </w:rPr>
          <w:t>IB,c</w:t>
        </w:r>
        <w:r>
          <w:rPr>
            <w:noProof/>
          </w:rPr>
          <w:t xml:space="preserve"> and ∆R</w:t>
        </w:r>
        <w:r w:rsidRPr="00122296">
          <w:rPr>
            <w:noProof/>
            <w:vertAlign w:val="subscript"/>
          </w:rPr>
          <w:t>IB,c</w:t>
        </w:r>
        <w:r>
          <w:rPr>
            <w:noProof/>
          </w:rPr>
          <w:t xml:space="preserve"> values</w:t>
        </w:r>
        <w:r>
          <w:rPr>
            <w:noProof/>
          </w:rPr>
          <w:tab/>
        </w:r>
        <w:r>
          <w:rPr>
            <w:noProof/>
          </w:rPr>
          <w:fldChar w:fldCharType="begin"/>
        </w:r>
        <w:r>
          <w:rPr>
            <w:noProof/>
          </w:rPr>
          <w:instrText xml:space="preserve"> PAGEREF _Toc175687587 \h </w:instrText>
        </w:r>
        <w:r>
          <w:rPr>
            <w:noProof/>
          </w:rPr>
        </w:r>
      </w:ins>
      <w:r>
        <w:rPr>
          <w:noProof/>
        </w:rPr>
        <w:fldChar w:fldCharType="separate"/>
      </w:r>
      <w:ins w:id="389" w:author="ZTE-Ma Zhifeng" w:date="2024-08-27T21:44:00Z">
        <w:r>
          <w:rPr>
            <w:noProof/>
          </w:rPr>
          <w:t>39</w:t>
        </w:r>
        <w:r>
          <w:rPr>
            <w:noProof/>
          </w:rPr>
          <w:fldChar w:fldCharType="end"/>
        </w:r>
      </w:ins>
    </w:p>
    <w:p w14:paraId="4F4FC63D" w14:textId="77777777" w:rsidR="000D4A61" w:rsidRDefault="000D4A61">
      <w:pPr>
        <w:pStyle w:val="22"/>
        <w:rPr>
          <w:ins w:id="390" w:author="ZTE-Ma Zhifeng" w:date="2024-08-27T21:44:00Z"/>
          <w:rFonts w:asciiTheme="minorHAnsi" w:hAnsiTheme="minorHAnsi" w:cstheme="minorBidi"/>
          <w:noProof/>
          <w:kern w:val="2"/>
          <w:sz w:val="21"/>
          <w:szCs w:val="22"/>
          <w:lang w:val="en-US" w:eastAsia="zh-CN"/>
        </w:rPr>
      </w:pPr>
      <w:ins w:id="391" w:author="ZTE-Ma Zhifeng" w:date="2024-08-27T21:44:00Z">
        <w:r>
          <w:rPr>
            <w:noProof/>
          </w:rPr>
          <w:t>5.13</w:t>
        </w:r>
        <w:r>
          <w:rPr>
            <w:rFonts w:asciiTheme="minorHAnsi" w:hAnsiTheme="minorHAnsi" w:cstheme="minorBidi"/>
            <w:noProof/>
            <w:kern w:val="2"/>
            <w:sz w:val="21"/>
            <w:szCs w:val="22"/>
            <w:lang w:val="en-US" w:eastAsia="zh-CN"/>
          </w:rPr>
          <w:tab/>
        </w:r>
        <w:r>
          <w:rPr>
            <w:noProof/>
          </w:rPr>
          <w:t>CA_n3-n5-n8</w:t>
        </w:r>
        <w:r>
          <w:rPr>
            <w:noProof/>
          </w:rPr>
          <w:tab/>
        </w:r>
        <w:r>
          <w:rPr>
            <w:noProof/>
          </w:rPr>
          <w:fldChar w:fldCharType="begin"/>
        </w:r>
        <w:r>
          <w:rPr>
            <w:noProof/>
          </w:rPr>
          <w:instrText xml:space="preserve"> PAGEREF _Toc175687588 \h </w:instrText>
        </w:r>
        <w:r>
          <w:rPr>
            <w:noProof/>
          </w:rPr>
        </w:r>
      </w:ins>
      <w:r>
        <w:rPr>
          <w:noProof/>
        </w:rPr>
        <w:fldChar w:fldCharType="separate"/>
      </w:r>
      <w:ins w:id="392" w:author="ZTE-Ma Zhifeng" w:date="2024-08-27T21:44:00Z">
        <w:r>
          <w:rPr>
            <w:noProof/>
          </w:rPr>
          <w:t>40</w:t>
        </w:r>
        <w:r>
          <w:rPr>
            <w:noProof/>
          </w:rPr>
          <w:fldChar w:fldCharType="end"/>
        </w:r>
      </w:ins>
    </w:p>
    <w:p w14:paraId="4274FE82" w14:textId="77777777" w:rsidR="000D4A61" w:rsidRDefault="000D4A61">
      <w:pPr>
        <w:pStyle w:val="33"/>
        <w:rPr>
          <w:ins w:id="393" w:author="ZTE-Ma Zhifeng" w:date="2024-08-27T21:44:00Z"/>
          <w:rFonts w:asciiTheme="minorHAnsi" w:hAnsiTheme="minorHAnsi" w:cstheme="minorBidi"/>
          <w:noProof/>
          <w:kern w:val="2"/>
          <w:sz w:val="21"/>
          <w:szCs w:val="22"/>
          <w:lang w:val="en-US" w:eastAsia="zh-CN"/>
        </w:rPr>
      </w:pPr>
      <w:ins w:id="394" w:author="ZTE-Ma Zhifeng" w:date="2024-08-27T21:44:00Z">
        <w:r w:rsidRPr="00122296">
          <w:rPr>
            <w:rFonts w:cs="Arial"/>
            <w:noProof/>
            <w:lang w:val="en-US" w:eastAsia="zh-CN"/>
          </w:rPr>
          <w:t>5.13.1</w:t>
        </w:r>
        <w:r>
          <w:rPr>
            <w:rFonts w:asciiTheme="minorHAnsi" w:hAnsiTheme="minorHAnsi" w:cstheme="minorBidi"/>
            <w:noProof/>
            <w:kern w:val="2"/>
            <w:sz w:val="21"/>
            <w:szCs w:val="22"/>
            <w:lang w:val="en-US" w:eastAsia="zh-CN"/>
          </w:rPr>
          <w:tab/>
        </w:r>
        <w:r w:rsidRPr="00122296">
          <w:rPr>
            <w:rFonts w:cs="Arial"/>
            <w:noProof/>
            <w:lang w:val="en-US" w:eastAsia="zh-CN"/>
          </w:rPr>
          <w:t>Common for 1 band UL and 2 bands UL CA</w:t>
        </w:r>
        <w:r>
          <w:rPr>
            <w:noProof/>
          </w:rPr>
          <w:tab/>
        </w:r>
        <w:r>
          <w:rPr>
            <w:noProof/>
          </w:rPr>
          <w:fldChar w:fldCharType="begin"/>
        </w:r>
        <w:r>
          <w:rPr>
            <w:noProof/>
          </w:rPr>
          <w:instrText xml:space="preserve"> PAGEREF _Toc175687589 \h </w:instrText>
        </w:r>
        <w:r>
          <w:rPr>
            <w:noProof/>
          </w:rPr>
        </w:r>
      </w:ins>
      <w:r>
        <w:rPr>
          <w:noProof/>
        </w:rPr>
        <w:fldChar w:fldCharType="separate"/>
      </w:r>
      <w:ins w:id="395" w:author="ZTE-Ma Zhifeng" w:date="2024-08-27T21:44:00Z">
        <w:r>
          <w:rPr>
            <w:noProof/>
          </w:rPr>
          <w:t>40</w:t>
        </w:r>
        <w:r>
          <w:rPr>
            <w:noProof/>
          </w:rPr>
          <w:fldChar w:fldCharType="end"/>
        </w:r>
      </w:ins>
    </w:p>
    <w:p w14:paraId="1D548DBB" w14:textId="77777777" w:rsidR="000D4A61" w:rsidRDefault="000D4A61">
      <w:pPr>
        <w:pStyle w:val="42"/>
        <w:rPr>
          <w:ins w:id="396" w:author="ZTE-Ma Zhifeng" w:date="2024-08-27T21:44:00Z"/>
          <w:rFonts w:asciiTheme="minorHAnsi" w:hAnsiTheme="minorHAnsi" w:cstheme="minorBidi"/>
          <w:noProof/>
          <w:kern w:val="2"/>
          <w:sz w:val="21"/>
          <w:szCs w:val="22"/>
          <w:lang w:val="en-US" w:eastAsia="zh-CN"/>
        </w:rPr>
      </w:pPr>
      <w:ins w:id="397" w:author="ZTE-Ma Zhifeng" w:date="2024-08-27T21:44:00Z">
        <w:r>
          <w:rPr>
            <w:noProof/>
          </w:rPr>
          <w:t>5.13.1.1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_Toc175687590 \h </w:instrText>
        </w:r>
        <w:r>
          <w:rPr>
            <w:noProof/>
          </w:rPr>
        </w:r>
      </w:ins>
      <w:r>
        <w:rPr>
          <w:noProof/>
        </w:rPr>
        <w:fldChar w:fldCharType="separate"/>
      </w:r>
      <w:ins w:id="398" w:author="ZTE-Ma Zhifeng" w:date="2024-08-27T21:44:00Z">
        <w:r>
          <w:rPr>
            <w:noProof/>
          </w:rPr>
          <w:t>40</w:t>
        </w:r>
        <w:r>
          <w:rPr>
            <w:noProof/>
          </w:rPr>
          <w:fldChar w:fldCharType="end"/>
        </w:r>
      </w:ins>
    </w:p>
    <w:p w14:paraId="4FCE03DE" w14:textId="77777777" w:rsidR="000D4A61" w:rsidRDefault="000D4A61">
      <w:pPr>
        <w:pStyle w:val="42"/>
        <w:rPr>
          <w:ins w:id="399" w:author="ZTE-Ma Zhifeng" w:date="2024-08-27T21:44:00Z"/>
          <w:rFonts w:asciiTheme="minorHAnsi" w:hAnsiTheme="minorHAnsi" w:cstheme="minorBidi"/>
          <w:noProof/>
          <w:kern w:val="2"/>
          <w:sz w:val="21"/>
          <w:szCs w:val="22"/>
          <w:lang w:val="en-US" w:eastAsia="zh-CN"/>
        </w:rPr>
      </w:pPr>
      <w:ins w:id="400" w:author="ZTE-Ma Zhifeng" w:date="2024-08-27T21:44:00Z">
        <w:r>
          <w:rPr>
            <w:noProof/>
          </w:rPr>
          <w:t>5.13.1.2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_Toc175687591 \h </w:instrText>
        </w:r>
        <w:r>
          <w:rPr>
            <w:noProof/>
          </w:rPr>
        </w:r>
      </w:ins>
      <w:r>
        <w:rPr>
          <w:noProof/>
        </w:rPr>
        <w:fldChar w:fldCharType="separate"/>
      </w:r>
      <w:ins w:id="401" w:author="ZTE-Ma Zhifeng" w:date="2024-08-27T21:44:00Z">
        <w:r>
          <w:rPr>
            <w:noProof/>
          </w:rPr>
          <w:t>40</w:t>
        </w:r>
        <w:r>
          <w:rPr>
            <w:noProof/>
          </w:rPr>
          <w:fldChar w:fldCharType="end"/>
        </w:r>
      </w:ins>
    </w:p>
    <w:p w14:paraId="2D7739AF" w14:textId="77777777" w:rsidR="000D4A61" w:rsidRDefault="000D4A61">
      <w:pPr>
        <w:pStyle w:val="42"/>
        <w:rPr>
          <w:ins w:id="402" w:author="ZTE-Ma Zhifeng" w:date="2024-08-27T21:44:00Z"/>
          <w:rFonts w:asciiTheme="minorHAnsi" w:hAnsiTheme="minorHAnsi" w:cstheme="minorBidi"/>
          <w:noProof/>
          <w:kern w:val="2"/>
          <w:sz w:val="21"/>
          <w:szCs w:val="22"/>
          <w:lang w:val="en-US" w:eastAsia="zh-CN"/>
        </w:rPr>
      </w:pPr>
      <w:ins w:id="403" w:author="ZTE-Ma Zhifeng" w:date="2024-08-27T21:44:00Z">
        <w:r>
          <w:rPr>
            <w:noProof/>
          </w:rPr>
          <w:t>5.13.1.3</w:t>
        </w:r>
        <w:r>
          <w:rPr>
            <w:rFonts w:asciiTheme="minorHAnsi" w:hAnsiTheme="minorHAnsi" w:cstheme="minorBidi"/>
            <w:noProof/>
            <w:kern w:val="2"/>
            <w:sz w:val="21"/>
            <w:szCs w:val="22"/>
            <w:lang w:val="en-US" w:eastAsia="zh-CN"/>
          </w:rPr>
          <w:tab/>
        </w:r>
        <w:r>
          <w:rPr>
            <w:noProof/>
          </w:rPr>
          <w:t>∆T</w:t>
        </w:r>
        <w:r w:rsidRPr="00122296">
          <w:rPr>
            <w:noProof/>
            <w:vertAlign w:val="subscript"/>
          </w:rPr>
          <w:t>IB,c</w:t>
        </w:r>
        <w:r>
          <w:rPr>
            <w:noProof/>
          </w:rPr>
          <w:t xml:space="preserve"> and ∆R</w:t>
        </w:r>
        <w:r w:rsidRPr="00122296">
          <w:rPr>
            <w:noProof/>
            <w:vertAlign w:val="subscript"/>
          </w:rPr>
          <w:t>IB,c</w:t>
        </w:r>
        <w:r>
          <w:rPr>
            <w:noProof/>
          </w:rPr>
          <w:t xml:space="preserve"> values</w:t>
        </w:r>
        <w:r>
          <w:rPr>
            <w:noProof/>
          </w:rPr>
          <w:tab/>
        </w:r>
        <w:r>
          <w:rPr>
            <w:noProof/>
          </w:rPr>
          <w:fldChar w:fldCharType="begin"/>
        </w:r>
        <w:r>
          <w:rPr>
            <w:noProof/>
          </w:rPr>
          <w:instrText xml:space="preserve"> PAGEREF _Toc175687592 \h </w:instrText>
        </w:r>
        <w:r>
          <w:rPr>
            <w:noProof/>
          </w:rPr>
        </w:r>
      </w:ins>
      <w:r>
        <w:rPr>
          <w:noProof/>
        </w:rPr>
        <w:fldChar w:fldCharType="separate"/>
      </w:r>
      <w:ins w:id="404" w:author="ZTE-Ma Zhifeng" w:date="2024-08-27T21:44:00Z">
        <w:r>
          <w:rPr>
            <w:noProof/>
          </w:rPr>
          <w:t>40</w:t>
        </w:r>
        <w:r>
          <w:rPr>
            <w:noProof/>
          </w:rPr>
          <w:fldChar w:fldCharType="end"/>
        </w:r>
      </w:ins>
    </w:p>
    <w:p w14:paraId="51ECC6D7" w14:textId="77777777" w:rsidR="000D4A61" w:rsidRDefault="000D4A61">
      <w:pPr>
        <w:pStyle w:val="11"/>
        <w:rPr>
          <w:ins w:id="405" w:author="ZTE-Ma Zhifeng" w:date="2024-08-27T21:44:00Z"/>
          <w:rFonts w:asciiTheme="minorHAnsi" w:hAnsiTheme="minorHAnsi" w:cstheme="minorBidi"/>
          <w:noProof/>
          <w:kern w:val="2"/>
          <w:sz w:val="21"/>
          <w:szCs w:val="22"/>
          <w:lang w:val="en-US" w:eastAsia="zh-CN"/>
        </w:rPr>
      </w:pPr>
      <w:ins w:id="406" w:author="ZTE-Ma Zhifeng" w:date="2024-08-27T21:44:00Z">
        <w:r>
          <w:rPr>
            <w:noProof/>
          </w:rPr>
          <w:t>6</w:t>
        </w:r>
        <w:r>
          <w:rPr>
            <w:rFonts w:asciiTheme="minorHAnsi" w:hAnsiTheme="minorHAnsi" w:cstheme="minorBidi"/>
            <w:noProof/>
            <w:kern w:val="2"/>
            <w:sz w:val="21"/>
            <w:szCs w:val="22"/>
            <w:lang w:val="en-US" w:eastAsia="zh-CN"/>
          </w:rPr>
          <w:tab/>
        </w:r>
        <w:r w:rsidRPr="00122296">
          <w:rPr>
            <w:rFonts w:cs="Arial"/>
            <w:noProof/>
            <w:lang w:eastAsia="zh-CN"/>
          </w:rPr>
          <w:t>Dual Connectivity</w:t>
        </w:r>
        <w:r w:rsidRPr="00122296">
          <w:rPr>
            <w:rFonts w:cs="Arial"/>
            <w:noProof/>
          </w:rPr>
          <w:t>: Specific Band Combination Part</w:t>
        </w:r>
        <w:r>
          <w:rPr>
            <w:noProof/>
          </w:rPr>
          <w:tab/>
        </w:r>
        <w:r>
          <w:rPr>
            <w:noProof/>
          </w:rPr>
          <w:fldChar w:fldCharType="begin"/>
        </w:r>
        <w:r>
          <w:rPr>
            <w:noProof/>
          </w:rPr>
          <w:instrText xml:space="preserve"> PAGEREF _Toc175687593 \h </w:instrText>
        </w:r>
        <w:r>
          <w:rPr>
            <w:noProof/>
          </w:rPr>
        </w:r>
      </w:ins>
      <w:r>
        <w:rPr>
          <w:noProof/>
        </w:rPr>
        <w:fldChar w:fldCharType="separate"/>
      </w:r>
      <w:ins w:id="407" w:author="ZTE-Ma Zhifeng" w:date="2024-08-27T21:44:00Z">
        <w:r>
          <w:rPr>
            <w:noProof/>
          </w:rPr>
          <w:t>41</w:t>
        </w:r>
        <w:r>
          <w:rPr>
            <w:noProof/>
          </w:rPr>
          <w:fldChar w:fldCharType="end"/>
        </w:r>
      </w:ins>
    </w:p>
    <w:p w14:paraId="0394FEE6" w14:textId="77777777" w:rsidR="000D4A61" w:rsidRDefault="000D4A61">
      <w:pPr>
        <w:pStyle w:val="22"/>
        <w:rPr>
          <w:ins w:id="408" w:author="ZTE-Ma Zhifeng" w:date="2024-08-27T21:44:00Z"/>
          <w:rFonts w:asciiTheme="minorHAnsi" w:hAnsiTheme="minorHAnsi" w:cstheme="minorBidi"/>
          <w:noProof/>
          <w:kern w:val="2"/>
          <w:sz w:val="21"/>
          <w:szCs w:val="22"/>
          <w:lang w:val="en-US" w:eastAsia="zh-CN"/>
        </w:rPr>
      </w:pPr>
      <w:ins w:id="409" w:author="ZTE-Ma Zhifeng" w:date="2024-08-27T21:44:00Z">
        <w:r>
          <w:rPr>
            <w:noProof/>
          </w:rPr>
          <w:t>6.</w:t>
        </w:r>
        <w:r>
          <w:rPr>
            <w:noProof/>
            <w:lang w:eastAsia="zh-CN"/>
          </w:rPr>
          <w:t>0</w:t>
        </w:r>
        <w:r>
          <w:rPr>
            <w:rFonts w:asciiTheme="minorHAnsi" w:hAnsiTheme="minorHAnsi" w:cstheme="minorBidi"/>
            <w:noProof/>
            <w:kern w:val="2"/>
            <w:sz w:val="21"/>
            <w:szCs w:val="22"/>
            <w:lang w:val="en-US" w:eastAsia="zh-CN"/>
          </w:rPr>
          <w:tab/>
        </w:r>
        <w:r>
          <w:rPr>
            <w:noProof/>
          </w:rPr>
          <w:t>DC_nX-nY-nZ</w:t>
        </w:r>
        <w:r>
          <w:rPr>
            <w:noProof/>
          </w:rPr>
          <w:tab/>
        </w:r>
        <w:r>
          <w:rPr>
            <w:noProof/>
          </w:rPr>
          <w:fldChar w:fldCharType="begin"/>
        </w:r>
        <w:r>
          <w:rPr>
            <w:noProof/>
          </w:rPr>
          <w:instrText xml:space="preserve"> PAGEREF _Toc175687594 \h </w:instrText>
        </w:r>
        <w:r>
          <w:rPr>
            <w:noProof/>
          </w:rPr>
        </w:r>
      </w:ins>
      <w:r>
        <w:rPr>
          <w:noProof/>
        </w:rPr>
        <w:fldChar w:fldCharType="separate"/>
      </w:r>
      <w:ins w:id="410" w:author="ZTE-Ma Zhifeng" w:date="2024-08-27T21:44:00Z">
        <w:r>
          <w:rPr>
            <w:noProof/>
          </w:rPr>
          <w:t>41</w:t>
        </w:r>
        <w:r>
          <w:rPr>
            <w:noProof/>
          </w:rPr>
          <w:fldChar w:fldCharType="end"/>
        </w:r>
      </w:ins>
    </w:p>
    <w:p w14:paraId="06037A66" w14:textId="77777777" w:rsidR="000D4A61" w:rsidRDefault="000D4A61">
      <w:pPr>
        <w:pStyle w:val="33"/>
        <w:rPr>
          <w:ins w:id="411" w:author="ZTE-Ma Zhifeng" w:date="2024-08-27T21:44:00Z"/>
          <w:rFonts w:asciiTheme="minorHAnsi" w:hAnsiTheme="minorHAnsi" w:cstheme="minorBidi"/>
          <w:noProof/>
          <w:kern w:val="2"/>
          <w:sz w:val="21"/>
          <w:szCs w:val="22"/>
          <w:lang w:val="en-US" w:eastAsia="zh-CN"/>
        </w:rPr>
      </w:pPr>
      <w:ins w:id="412" w:author="ZTE-Ma Zhifeng" w:date="2024-08-27T21:44:00Z">
        <w:r w:rsidRPr="00122296">
          <w:rPr>
            <w:rFonts w:cs="Arial"/>
            <w:noProof/>
            <w:lang w:val="en-US" w:eastAsia="zh-CN"/>
          </w:rPr>
          <w:t>6.0.1</w:t>
        </w:r>
        <w:r>
          <w:rPr>
            <w:rFonts w:asciiTheme="minorHAnsi" w:hAnsiTheme="minorHAnsi" w:cstheme="minorBidi"/>
            <w:noProof/>
            <w:kern w:val="2"/>
            <w:sz w:val="21"/>
            <w:szCs w:val="22"/>
            <w:lang w:val="en-US" w:eastAsia="zh-CN"/>
          </w:rPr>
          <w:tab/>
        </w:r>
        <w:r w:rsidRPr="00122296">
          <w:rPr>
            <w:rFonts w:cs="Arial"/>
            <w:noProof/>
            <w:lang w:val="en-US" w:eastAsia="zh-CN"/>
          </w:rPr>
          <w:t>Configurations for DC_nX-nY-nZ</w:t>
        </w:r>
        <w:r>
          <w:rPr>
            <w:noProof/>
          </w:rPr>
          <w:tab/>
        </w:r>
        <w:r>
          <w:rPr>
            <w:noProof/>
          </w:rPr>
          <w:fldChar w:fldCharType="begin"/>
        </w:r>
        <w:r>
          <w:rPr>
            <w:noProof/>
          </w:rPr>
          <w:instrText xml:space="preserve"> PAGEREF _Toc175687595 \h </w:instrText>
        </w:r>
        <w:r>
          <w:rPr>
            <w:noProof/>
          </w:rPr>
        </w:r>
      </w:ins>
      <w:r>
        <w:rPr>
          <w:noProof/>
        </w:rPr>
        <w:fldChar w:fldCharType="separate"/>
      </w:r>
      <w:ins w:id="413" w:author="ZTE-Ma Zhifeng" w:date="2024-08-27T21:44:00Z">
        <w:r>
          <w:rPr>
            <w:noProof/>
          </w:rPr>
          <w:t>41</w:t>
        </w:r>
        <w:r>
          <w:rPr>
            <w:noProof/>
          </w:rPr>
          <w:fldChar w:fldCharType="end"/>
        </w:r>
      </w:ins>
    </w:p>
    <w:p w14:paraId="4E7B6169" w14:textId="77777777" w:rsidR="000D4A61" w:rsidRDefault="000D4A61">
      <w:pPr>
        <w:pStyle w:val="81"/>
        <w:rPr>
          <w:ins w:id="414" w:author="ZTE-Ma Zhifeng" w:date="2024-08-27T21:44:00Z"/>
          <w:rFonts w:asciiTheme="minorHAnsi" w:hAnsiTheme="minorHAnsi" w:cstheme="minorBidi"/>
          <w:b w:val="0"/>
          <w:noProof/>
          <w:kern w:val="2"/>
          <w:sz w:val="21"/>
          <w:szCs w:val="22"/>
          <w:lang w:val="en-US" w:eastAsia="zh-CN"/>
        </w:rPr>
      </w:pPr>
      <w:ins w:id="415" w:author="ZTE-Ma Zhifeng" w:date="2024-08-27T21:44:00Z">
        <w:r>
          <w:rPr>
            <w:noProof/>
          </w:rPr>
          <w:t>Annex &lt;</w:t>
        </w:r>
        <w:r>
          <w:rPr>
            <w:noProof/>
            <w:lang w:eastAsia="zh-CN"/>
          </w:rPr>
          <w:t>A</w:t>
        </w:r>
        <w:r>
          <w:rPr>
            <w:noProof/>
          </w:rPr>
          <w:t>&gt; (normative): Band group definition</w:t>
        </w:r>
        <w:r>
          <w:rPr>
            <w:noProof/>
          </w:rPr>
          <w:tab/>
        </w:r>
        <w:r>
          <w:rPr>
            <w:noProof/>
          </w:rPr>
          <w:fldChar w:fldCharType="begin"/>
        </w:r>
        <w:r>
          <w:rPr>
            <w:noProof/>
          </w:rPr>
          <w:instrText xml:space="preserve"> PAGEREF _Toc175687596 \h </w:instrText>
        </w:r>
        <w:r>
          <w:rPr>
            <w:noProof/>
          </w:rPr>
        </w:r>
      </w:ins>
      <w:r>
        <w:rPr>
          <w:noProof/>
        </w:rPr>
        <w:fldChar w:fldCharType="separate"/>
      </w:r>
      <w:ins w:id="416" w:author="ZTE-Ma Zhifeng" w:date="2024-08-27T21:44:00Z">
        <w:r>
          <w:rPr>
            <w:noProof/>
          </w:rPr>
          <w:t>42</w:t>
        </w:r>
        <w:r>
          <w:rPr>
            <w:noProof/>
          </w:rPr>
          <w:fldChar w:fldCharType="end"/>
        </w:r>
      </w:ins>
    </w:p>
    <w:p w14:paraId="6E54E87C" w14:textId="77777777" w:rsidR="000D4A61" w:rsidRDefault="000D4A61">
      <w:pPr>
        <w:pStyle w:val="81"/>
        <w:rPr>
          <w:ins w:id="417" w:author="ZTE-Ma Zhifeng" w:date="2024-08-27T21:44:00Z"/>
          <w:rFonts w:asciiTheme="minorHAnsi" w:hAnsiTheme="minorHAnsi" w:cstheme="minorBidi"/>
          <w:b w:val="0"/>
          <w:noProof/>
          <w:kern w:val="2"/>
          <w:sz w:val="21"/>
          <w:szCs w:val="22"/>
          <w:lang w:val="en-US" w:eastAsia="zh-CN"/>
        </w:rPr>
      </w:pPr>
      <w:ins w:id="418" w:author="ZTE-Ma Zhifeng" w:date="2024-08-27T21:44:00Z">
        <w:r>
          <w:rPr>
            <w:noProof/>
          </w:rPr>
          <w:t>Annex &lt;</w:t>
        </w:r>
        <w:r>
          <w:rPr>
            <w:noProof/>
            <w:lang w:eastAsia="zh-CN"/>
          </w:rPr>
          <w:t>B</w:t>
        </w:r>
        <w:r>
          <w:rPr>
            <w:noProof/>
          </w:rPr>
          <w:t>&gt; (normative): Valid UL configurations</w:t>
        </w:r>
        <w:r>
          <w:rPr>
            <w:noProof/>
          </w:rPr>
          <w:tab/>
        </w:r>
        <w:r>
          <w:rPr>
            <w:noProof/>
          </w:rPr>
          <w:fldChar w:fldCharType="begin"/>
        </w:r>
        <w:r>
          <w:rPr>
            <w:noProof/>
          </w:rPr>
          <w:instrText xml:space="preserve"> PAGEREF _Toc175687597 \h </w:instrText>
        </w:r>
        <w:r>
          <w:rPr>
            <w:noProof/>
          </w:rPr>
        </w:r>
      </w:ins>
      <w:r>
        <w:rPr>
          <w:noProof/>
        </w:rPr>
        <w:fldChar w:fldCharType="separate"/>
      </w:r>
      <w:ins w:id="419" w:author="ZTE-Ma Zhifeng" w:date="2024-08-27T21:44:00Z">
        <w:r>
          <w:rPr>
            <w:noProof/>
          </w:rPr>
          <w:t>43</w:t>
        </w:r>
        <w:r>
          <w:rPr>
            <w:noProof/>
          </w:rPr>
          <w:fldChar w:fldCharType="end"/>
        </w:r>
      </w:ins>
    </w:p>
    <w:p w14:paraId="4A67DA1A" w14:textId="77777777" w:rsidR="000D4A61" w:rsidRDefault="000D4A61">
      <w:pPr>
        <w:pStyle w:val="81"/>
        <w:rPr>
          <w:ins w:id="420" w:author="ZTE-Ma Zhifeng" w:date="2024-08-27T21:44:00Z"/>
          <w:rFonts w:asciiTheme="minorHAnsi" w:hAnsiTheme="minorHAnsi" w:cstheme="minorBidi"/>
          <w:b w:val="0"/>
          <w:noProof/>
          <w:kern w:val="2"/>
          <w:sz w:val="21"/>
          <w:szCs w:val="22"/>
          <w:lang w:val="en-US" w:eastAsia="zh-CN"/>
        </w:rPr>
      </w:pPr>
      <w:ins w:id="421" w:author="ZTE-Ma Zhifeng" w:date="2024-08-27T21:44:00Z">
        <w:r>
          <w:rPr>
            <w:noProof/>
          </w:rPr>
          <w:t>Annex &lt;</w:t>
        </w:r>
        <w:r>
          <w:rPr>
            <w:noProof/>
            <w:lang w:eastAsia="zh-CN"/>
          </w:rPr>
          <w:t>C</w:t>
        </w:r>
        <w:r>
          <w:rPr>
            <w:noProof/>
          </w:rPr>
          <w:t>&gt; (informative): Change history</w:t>
        </w:r>
        <w:r>
          <w:rPr>
            <w:noProof/>
          </w:rPr>
          <w:tab/>
        </w:r>
        <w:r>
          <w:rPr>
            <w:noProof/>
          </w:rPr>
          <w:fldChar w:fldCharType="begin"/>
        </w:r>
        <w:r>
          <w:rPr>
            <w:noProof/>
          </w:rPr>
          <w:instrText xml:space="preserve"> PAGEREF _Toc175687598 \h </w:instrText>
        </w:r>
        <w:r>
          <w:rPr>
            <w:noProof/>
          </w:rPr>
        </w:r>
      </w:ins>
      <w:r>
        <w:rPr>
          <w:noProof/>
        </w:rPr>
        <w:fldChar w:fldCharType="separate"/>
      </w:r>
      <w:ins w:id="422" w:author="ZTE-Ma Zhifeng" w:date="2024-08-27T21:44:00Z">
        <w:r>
          <w:rPr>
            <w:noProof/>
          </w:rPr>
          <w:t>44</w:t>
        </w:r>
        <w:r>
          <w:rPr>
            <w:noProof/>
          </w:rPr>
          <w:fldChar w:fldCharType="end"/>
        </w:r>
      </w:ins>
    </w:p>
    <w:p w14:paraId="4289245B" w14:textId="77777777" w:rsidR="0040015B" w:rsidDel="00C41C4E" w:rsidRDefault="0040015B">
      <w:pPr>
        <w:pStyle w:val="11"/>
        <w:rPr>
          <w:del w:id="423" w:author="ZTE-Ma Zhifeng" w:date="2024-08-27T09:01:00Z"/>
          <w:rFonts w:asciiTheme="minorHAnsi" w:hAnsiTheme="minorHAnsi" w:cstheme="minorBidi"/>
          <w:noProof/>
          <w:kern w:val="2"/>
          <w:sz w:val="21"/>
          <w:szCs w:val="22"/>
          <w:lang w:val="en-US" w:eastAsia="zh-CN"/>
        </w:rPr>
      </w:pPr>
      <w:del w:id="424" w:author="ZTE-Ma Zhifeng" w:date="2024-08-27T09:01:00Z">
        <w:r w:rsidDel="00C41C4E">
          <w:rPr>
            <w:noProof/>
          </w:rPr>
          <w:delText>Foreword</w:delText>
        </w:r>
        <w:r w:rsidDel="00C41C4E">
          <w:rPr>
            <w:noProof/>
          </w:rPr>
          <w:tab/>
          <w:delText>5</w:delText>
        </w:r>
      </w:del>
    </w:p>
    <w:p w14:paraId="2244892F" w14:textId="77777777" w:rsidR="0040015B" w:rsidDel="00C41C4E" w:rsidRDefault="0040015B">
      <w:pPr>
        <w:pStyle w:val="11"/>
        <w:rPr>
          <w:del w:id="425" w:author="ZTE-Ma Zhifeng" w:date="2024-08-27T09:01:00Z"/>
          <w:rFonts w:asciiTheme="minorHAnsi" w:hAnsiTheme="minorHAnsi" w:cstheme="minorBidi"/>
          <w:noProof/>
          <w:kern w:val="2"/>
          <w:sz w:val="21"/>
          <w:szCs w:val="22"/>
          <w:lang w:val="en-US" w:eastAsia="zh-CN"/>
        </w:rPr>
      </w:pPr>
      <w:del w:id="426" w:author="ZTE-Ma Zhifeng" w:date="2024-08-27T09:01:00Z">
        <w:r w:rsidDel="00C41C4E">
          <w:rPr>
            <w:noProof/>
          </w:rPr>
          <w:delText>1</w:delText>
        </w:r>
        <w:r w:rsidDel="00C41C4E">
          <w:rPr>
            <w:rFonts w:asciiTheme="minorHAnsi" w:hAnsiTheme="minorHAnsi" w:cstheme="minorBidi"/>
            <w:noProof/>
            <w:kern w:val="2"/>
            <w:sz w:val="21"/>
            <w:szCs w:val="22"/>
            <w:lang w:val="en-US" w:eastAsia="zh-CN"/>
          </w:rPr>
          <w:tab/>
        </w:r>
        <w:r w:rsidDel="00C41C4E">
          <w:rPr>
            <w:noProof/>
          </w:rPr>
          <w:delText>Scope</w:delText>
        </w:r>
        <w:r w:rsidDel="00C41C4E">
          <w:rPr>
            <w:noProof/>
          </w:rPr>
          <w:tab/>
          <w:delText>7</w:delText>
        </w:r>
      </w:del>
    </w:p>
    <w:p w14:paraId="3A4F868C" w14:textId="77777777" w:rsidR="0040015B" w:rsidDel="00C41C4E" w:rsidRDefault="0040015B">
      <w:pPr>
        <w:pStyle w:val="11"/>
        <w:rPr>
          <w:del w:id="427" w:author="ZTE-Ma Zhifeng" w:date="2024-08-27T09:01:00Z"/>
          <w:rFonts w:asciiTheme="minorHAnsi" w:hAnsiTheme="minorHAnsi" w:cstheme="minorBidi"/>
          <w:noProof/>
          <w:kern w:val="2"/>
          <w:sz w:val="21"/>
          <w:szCs w:val="22"/>
          <w:lang w:val="en-US" w:eastAsia="zh-CN"/>
        </w:rPr>
      </w:pPr>
      <w:del w:id="428" w:author="ZTE-Ma Zhifeng" w:date="2024-08-27T09:01:00Z">
        <w:r w:rsidDel="00C41C4E">
          <w:rPr>
            <w:noProof/>
          </w:rPr>
          <w:delText>2</w:delText>
        </w:r>
        <w:r w:rsidDel="00C41C4E">
          <w:rPr>
            <w:rFonts w:asciiTheme="minorHAnsi" w:hAnsiTheme="minorHAnsi" w:cstheme="minorBidi"/>
            <w:noProof/>
            <w:kern w:val="2"/>
            <w:sz w:val="21"/>
            <w:szCs w:val="22"/>
            <w:lang w:val="en-US" w:eastAsia="zh-CN"/>
          </w:rPr>
          <w:tab/>
        </w:r>
        <w:r w:rsidDel="00C41C4E">
          <w:rPr>
            <w:noProof/>
          </w:rPr>
          <w:delText>References</w:delText>
        </w:r>
        <w:r w:rsidDel="00C41C4E">
          <w:rPr>
            <w:noProof/>
          </w:rPr>
          <w:tab/>
          <w:delText>7</w:delText>
        </w:r>
      </w:del>
    </w:p>
    <w:p w14:paraId="17E984B9" w14:textId="77777777" w:rsidR="0040015B" w:rsidDel="00C41C4E" w:rsidRDefault="0040015B">
      <w:pPr>
        <w:pStyle w:val="11"/>
        <w:rPr>
          <w:del w:id="429" w:author="ZTE-Ma Zhifeng" w:date="2024-08-27T09:01:00Z"/>
          <w:rFonts w:asciiTheme="minorHAnsi" w:hAnsiTheme="minorHAnsi" w:cstheme="minorBidi"/>
          <w:noProof/>
          <w:kern w:val="2"/>
          <w:sz w:val="21"/>
          <w:szCs w:val="22"/>
          <w:lang w:val="en-US" w:eastAsia="zh-CN"/>
        </w:rPr>
      </w:pPr>
      <w:del w:id="430" w:author="ZTE-Ma Zhifeng" w:date="2024-08-27T09:01:00Z">
        <w:r w:rsidDel="00C41C4E">
          <w:rPr>
            <w:noProof/>
          </w:rPr>
          <w:delText>3</w:delText>
        </w:r>
        <w:r w:rsidDel="00C41C4E">
          <w:rPr>
            <w:rFonts w:asciiTheme="minorHAnsi" w:hAnsiTheme="minorHAnsi" w:cstheme="minorBidi"/>
            <w:noProof/>
            <w:kern w:val="2"/>
            <w:sz w:val="21"/>
            <w:szCs w:val="22"/>
            <w:lang w:val="en-US" w:eastAsia="zh-CN"/>
          </w:rPr>
          <w:tab/>
        </w:r>
        <w:r w:rsidDel="00C41C4E">
          <w:rPr>
            <w:noProof/>
          </w:rPr>
          <w:delText>Definitions of terms, symbols and abbreviations</w:delText>
        </w:r>
        <w:r w:rsidDel="00C41C4E">
          <w:rPr>
            <w:noProof/>
          </w:rPr>
          <w:tab/>
          <w:delText>7</w:delText>
        </w:r>
      </w:del>
    </w:p>
    <w:p w14:paraId="74957B34" w14:textId="77777777" w:rsidR="0040015B" w:rsidDel="00C41C4E" w:rsidRDefault="0040015B">
      <w:pPr>
        <w:pStyle w:val="22"/>
        <w:rPr>
          <w:del w:id="431" w:author="ZTE-Ma Zhifeng" w:date="2024-08-27T09:01:00Z"/>
          <w:rFonts w:asciiTheme="minorHAnsi" w:hAnsiTheme="minorHAnsi" w:cstheme="minorBidi"/>
          <w:noProof/>
          <w:kern w:val="2"/>
          <w:sz w:val="21"/>
          <w:szCs w:val="22"/>
          <w:lang w:val="en-US" w:eastAsia="zh-CN"/>
        </w:rPr>
      </w:pPr>
      <w:del w:id="432" w:author="ZTE-Ma Zhifeng" w:date="2024-08-27T09:01:00Z">
        <w:r w:rsidDel="00C41C4E">
          <w:rPr>
            <w:noProof/>
          </w:rPr>
          <w:delText>3.1</w:delText>
        </w:r>
        <w:r w:rsidDel="00C41C4E">
          <w:rPr>
            <w:rFonts w:asciiTheme="minorHAnsi" w:hAnsiTheme="minorHAnsi" w:cstheme="minorBidi"/>
            <w:noProof/>
            <w:kern w:val="2"/>
            <w:sz w:val="21"/>
            <w:szCs w:val="22"/>
            <w:lang w:val="en-US" w:eastAsia="zh-CN"/>
          </w:rPr>
          <w:tab/>
        </w:r>
        <w:r w:rsidDel="00C41C4E">
          <w:rPr>
            <w:noProof/>
          </w:rPr>
          <w:delText>Terms</w:delText>
        </w:r>
        <w:r w:rsidDel="00C41C4E">
          <w:rPr>
            <w:noProof/>
          </w:rPr>
          <w:tab/>
          <w:delText>7</w:delText>
        </w:r>
      </w:del>
    </w:p>
    <w:p w14:paraId="25A47D77" w14:textId="77777777" w:rsidR="0040015B" w:rsidDel="00C41C4E" w:rsidRDefault="0040015B">
      <w:pPr>
        <w:pStyle w:val="22"/>
        <w:rPr>
          <w:del w:id="433" w:author="ZTE-Ma Zhifeng" w:date="2024-08-27T09:01:00Z"/>
          <w:rFonts w:asciiTheme="minorHAnsi" w:hAnsiTheme="minorHAnsi" w:cstheme="minorBidi"/>
          <w:noProof/>
          <w:kern w:val="2"/>
          <w:sz w:val="21"/>
          <w:szCs w:val="22"/>
          <w:lang w:val="en-US" w:eastAsia="zh-CN"/>
        </w:rPr>
      </w:pPr>
      <w:del w:id="434" w:author="ZTE-Ma Zhifeng" w:date="2024-08-27T09:01:00Z">
        <w:r w:rsidDel="00C41C4E">
          <w:rPr>
            <w:noProof/>
          </w:rPr>
          <w:delText>3.2</w:delText>
        </w:r>
        <w:r w:rsidDel="00C41C4E">
          <w:rPr>
            <w:rFonts w:asciiTheme="minorHAnsi" w:hAnsiTheme="minorHAnsi" w:cstheme="minorBidi"/>
            <w:noProof/>
            <w:kern w:val="2"/>
            <w:sz w:val="21"/>
            <w:szCs w:val="22"/>
            <w:lang w:val="en-US" w:eastAsia="zh-CN"/>
          </w:rPr>
          <w:tab/>
        </w:r>
        <w:r w:rsidDel="00C41C4E">
          <w:rPr>
            <w:noProof/>
          </w:rPr>
          <w:delText>Symbols</w:delText>
        </w:r>
        <w:r w:rsidDel="00C41C4E">
          <w:rPr>
            <w:noProof/>
          </w:rPr>
          <w:tab/>
          <w:delText>7</w:delText>
        </w:r>
      </w:del>
    </w:p>
    <w:p w14:paraId="326E1692" w14:textId="77777777" w:rsidR="0040015B" w:rsidDel="00C41C4E" w:rsidRDefault="0040015B">
      <w:pPr>
        <w:pStyle w:val="22"/>
        <w:rPr>
          <w:del w:id="435" w:author="ZTE-Ma Zhifeng" w:date="2024-08-27T09:01:00Z"/>
          <w:rFonts w:asciiTheme="minorHAnsi" w:hAnsiTheme="minorHAnsi" w:cstheme="minorBidi"/>
          <w:noProof/>
          <w:kern w:val="2"/>
          <w:sz w:val="21"/>
          <w:szCs w:val="22"/>
          <w:lang w:val="en-US" w:eastAsia="zh-CN"/>
        </w:rPr>
      </w:pPr>
      <w:del w:id="436" w:author="ZTE-Ma Zhifeng" w:date="2024-08-27T09:01:00Z">
        <w:r w:rsidDel="00C41C4E">
          <w:rPr>
            <w:noProof/>
          </w:rPr>
          <w:delText>3.3</w:delText>
        </w:r>
        <w:r w:rsidDel="00C41C4E">
          <w:rPr>
            <w:rFonts w:asciiTheme="minorHAnsi" w:hAnsiTheme="minorHAnsi" w:cstheme="minorBidi"/>
            <w:noProof/>
            <w:kern w:val="2"/>
            <w:sz w:val="21"/>
            <w:szCs w:val="22"/>
            <w:lang w:val="en-US" w:eastAsia="zh-CN"/>
          </w:rPr>
          <w:tab/>
        </w:r>
        <w:r w:rsidDel="00C41C4E">
          <w:rPr>
            <w:noProof/>
          </w:rPr>
          <w:delText>Abbreviations</w:delText>
        </w:r>
        <w:r w:rsidDel="00C41C4E">
          <w:rPr>
            <w:noProof/>
          </w:rPr>
          <w:tab/>
          <w:delText>8</w:delText>
        </w:r>
      </w:del>
    </w:p>
    <w:p w14:paraId="4464BECC" w14:textId="77777777" w:rsidR="0040015B" w:rsidDel="00C41C4E" w:rsidRDefault="0040015B">
      <w:pPr>
        <w:pStyle w:val="11"/>
        <w:rPr>
          <w:del w:id="437" w:author="ZTE-Ma Zhifeng" w:date="2024-08-27T09:01:00Z"/>
          <w:rFonts w:asciiTheme="minorHAnsi" w:hAnsiTheme="minorHAnsi" w:cstheme="minorBidi"/>
          <w:noProof/>
          <w:kern w:val="2"/>
          <w:sz w:val="21"/>
          <w:szCs w:val="22"/>
          <w:lang w:val="en-US" w:eastAsia="zh-CN"/>
        </w:rPr>
      </w:pPr>
      <w:del w:id="438" w:author="ZTE-Ma Zhifeng" w:date="2024-08-27T09:01:00Z">
        <w:r w:rsidDel="00C41C4E">
          <w:rPr>
            <w:noProof/>
          </w:rPr>
          <w:delText>4</w:delText>
        </w:r>
        <w:r w:rsidDel="00C41C4E">
          <w:rPr>
            <w:rFonts w:asciiTheme="minorHAnsi" w:hAnsiTheme="minorHAnsi" w:cstheme="minorBidi"/>
            <w:noProof/>
            <w:kern w:val="2"/>
            <w:sz w:val="21"/>
            <w:szCs w:val="22"/>
            <w:lang w:val="en-US" w:eastAsia="zh-CN"/>
          </w:rPr>
          <w:tab/>
        </w:r>
        <w:r w:rsidDel="00C41C4E">
          <w:rPr>
            <w:noProof/>
          </w:rPr>
          <w:delText>Background</w:delText>
        </w:r>
        <w:r w:rsidDel="00C41C4E">
          <w:rPr>
            <w:noProof/>
          </w:rPr>
          <w:tab/>
          <w:delText>8</w:delText>
        </w:r>
      </w:del>
    </w:p>
    <w:p w14:paraId="67F87731" w14:textId="77777777" w:rsidR="0040015B" w:rsidDel="00C41C4E" w:rsidRDefault="0040015B">
      <w:pPr>
        <w:pStyle w:val="22"/>
        <w:rPr>
          <w:del w:id="439" w:author="ZTE-Ma Zhifeng" w:date="2024-08-27T09:01:00Z"/>
          <w:rFonts w:asciiTheme="minorHAnsi" w:hAnsiTheme="minorHAnsi" w:cstheme="minorBidi"/>
          <w:noProof/>
          <w:kern w:val="2"/>
          <w:sz w:val="21"/>
          <w:szCs w:val="22"/>
          <w:lang w:val="en-US" w:eastAsia="zh-CN"/>
        </w:rPr>
      </w:pPr>
      <w:del w:id="440" w:author="ZTE-Ma Zhifeng" w:date="2024-08-27T09:01:00Z">
        <w:r w:rsidDel="00C41C4E">
          <w:rPr>
            <w:noProof/>
          </w:rPr>
          <w:delText>4.1</w:delText>
        </w:r>
        <w:r w:rsidDel="00C41C4E">
          <w:rPr>
            <w:rFonts w:asciiTheme="minorHAnsi" w:hAnsiTheme="minorHAnsi" w:cstheme="minorBidi"/>
            <w:noProof/>
            <w:kern w:val="2"/>
            <w:sz w:val="21"/>
            <w:szCs w:val="22"/>
            <w:lang w:val="en-US" w:eastAsia="zh-CN"/>
          </w:rPr>
          <w:tab/>
        </w:r>
        <w:r w:rsidDel="00C41C4E">
          <w:rPr>
            <w:noProof/>
          </w:rPr>
          <w:delText>Introduction</w:delText>
        </w:r>
        <w:r w:rsidDel="00C41C4E">
          <w:rPr>
            <w:noProof/>
          </w:rPr>
          <w:tab/>
          <w:delText>8</w:delText>
        </w:r>
      </w:del>
    </w:p>
    <w:p w14:paraId="42017FE6" w14:textId="77777777" w:rsidR="0040015B" w:rsidDel="00C41C4E" w:rsidRDefault="0040015B">
      <w:pPr>
        <w:pStyle w:val="22"/>
        <w:rPr>
          <w:del w:id="441" w:author="ZTE-Ma Zhifeng" w:date="2024-08-27T09:01:00Z"/>
          <w:rFonts w:asciiTheme="minorHAnsi" w:hAnsiTheme="minorHAnsi" w:cstheme="minorBidi"/>
          <w:noProof/>
          <w:kern w:val="2"/>
          <w:sz w:val="21"/>
          <w:szCs w:val="22"/>
          <w:lang w:val="en-US" w:eastAsia="zh-CN"/>
        </w:rPr>
      </w:pPr>
      <w:del w:id="442" w:author="ZTE-Ma Zhifeng" w:date="2024-08-27T09:01:00Z">
        <w:r w:rsidDel="00C41C4E">
          <w:rPr>
            <w:noProof/>
          </w:rPr>
          <w:delText>4.2</w:delText>
        </w:r>
        <w:r w:rsidDel="00C41C4E">
          <w:rPr>
            <w:rFonts w:asciiTheme="minorHAnsi" w:hAnsiTheme="minorHAnsi" w:cstheme="minorBidi"/>
            <w:noProof/>
            <w:kern w:val="2"/>
            <w:sz w:val="21"/>
            <w:szCs w:val="22"/>
            <w:lang w:val="en-US" w:eastAsia="zh-CN"/>
          </w:rPr>
          <w:tab/>
        </w:r>
        <w:r w:rsidDel="00C41C4E">
          <w:rPr>
            <w:noProof/>
          </w:rPr>
          <w:delText>TR Maintenance</w:delText>
        </w:r>
        <w:r w:rsidDel="00C41C4E">
          <w:rPr>
            <w:noProof/>
          </w:rPr>
          <w:tab/>
          <w:delText>8</w:delText>
        </w:r>
      </w:del>
    </w:p>
    <w:p w14:paraId="4E946003" w14:textId="77777777" w:rsidR="0040015B" w:rsidDel="00C41C4E" w:rsidRDefault="0040015B">
      <w:pPr>
        <w:pStyle w:val="11"/>
        <w:rPr>
          <w:del w:id="443" w:author="ZTE-Ma Zhifeng" w:date="2024-08-27T09:01:00Z"/>
          <w:rFonts w:asciiTheme="minorHAnsi" w:hAnsiTheme="minorHAnsi" w:cstheme="minorBidi"/>
          <w:noProof/>
          <w:kern w:val="2"/>
          <w:sz w:val="21"/>
          <w:szCs w:val="22"/>
          <w:lang w:val="en-US" w:eastAsia="zh-CN"/>
        </w:rPr>
      </w:pPr>
      <w:del w:id="444" w:author="ZTE-Ma Zhifeng" w:date="2024-08-27T09:01:00Z">
        <w:r w:rsidDel="00C41C4E">
          <w:rPr>
            <w:noProof/>
          </w:rPr>
          <w:delText>5</w:delText>
        </w:r>
        <w:r w:rsidDel="00C41C4E">
          <w:rPr>
            <w:rFonts w:asciiTheme="minorHAnsi" w:hAnsiTheme="minorHAnsi" w:cstheme="minorBidi"/>
            <w:noProof/>
            <w:kern w:val="2"/>
            <w:sz w:val="21"/>
            <w:szCs w:val="22"/>
            <w:lang w:val="en-US" w:eastAsia="zh-CN"/>
          </w:rPr>
          <w:tab/>
        </w:r>
        <w:r w:rsidRPr="00961B8B" w:rsidDel="00C41C4E">
          <w:rPr>
            <w:rFonts w:eastAsia="Times New Roman"/>
            <w:noProof/>
            <w:lang w:eastAsia="en-GB"/>
          </w:rPr>
          <w:delText>Three bands within FR1 Carrier Aggregation: Specific Band Combination Part</w:delText>
        </w:r>
        <w:r w:rsidDel="00C41C4E">
          <w:rPr>
            <w:noProof/>
          </w:rPr>
          <w:tab/>
          <w:delText>8</w:delText>
        </w:r>
      </w:del>
    </w:p>
    <w:p w14:paraId="2D343B8B" w14:textId="77777777" w:rsidR="0040015B" w:rsidDel="00C41C4E" w:rsidRDefault="0040015B">
      <w:pPr>
        <w:pStyle w:val="22"/>
        <w:rPr>
          <w:del w:id="445" w:author="ZTE-Ma Zhifeng" w:date="2024-08-27T09:01:00Z"/>
          <w:rFonts w:asciiTheme="minorHAnsi" w:hAnsiTheme="minorHAnsi" w:cstheme="minorBidi"/>
          <w:noProof/>
          <w:kern w:val="2"/>
          <w:sz w:val="21"/>
          <w:szCs w:val="22"/>
          <w:lang w:val="en-US" w:eastAsia="zh-CN"/>
        </w:rPr>
      </w:pPr>
      <w:del w:id="446" w:author="ZTE-Ma Zhifeng" w:date="2024-08-27T09:01:00Z">
        <w:r w:rsidDel="00C41C4E">
          <w:rPr>
            <w:noProof/>
          </w:rPr>
          <w:delText>5.</w:delText>
        </w:r>
        <w:r w:rsidDel="00C41C4E">
          <w:rPr>
            <w:noProof/>
            <w:lang w:eastAsia="zh-CN"/>
          </w:rPr>
          <w:delText>x</w:delText>
        </w:r>
        <w:r w:rsidDel="00C41C4E">
          <w:rPr>
            <w:rFonts w:asciiTheme="minorHAnsi" w:hAnsiTheme="minorHAnsi" w:cstheme="minorBidi"/>
            <w:noProof/>
            <w:kern w:val="2"/>
            <w:sz w:val="21"/>
            <w:szCs w:val="22"/>
            <w:lang w:val="en-US" w:eastAsia="zh-CN"/>
          </w:rPr>
          <w:tab/>
        </w:r>
        <w:r w:rsidDel="00C41C4E">
          <w:rPr>
            <w:noProof/>
          </w:rPr>
          <w:delText>CA_nX-nY-nZ</w:delText>
        </w:r>
        <w:r w:rsidDel="00C41C4E">
          <w:rPr>
            <w:noProof/>
          </w:rPr>
          <w:tab/>
          <w:delText>8</w:delText>
        </w:r>
      </w:del>
    </w:p>
    <w:p w14:paraId="47DCFEEA" w14:textId="77777777" w:rsidR="0040015B" w:rsidDel="00C41C4E" w:rsidRDefault="0040015B">
      <w:pPr>
        <w:pStyle w:val="33"/>
        <w:rPr>
          <w:del w:id="447" w:author="ZTE-Ma Zhifeng" w:date="2024-08-27T09:01:00Z"/>
          <w:rFonts w:asciiTheme="minorHAnsi" w:hAnsiTheme="minorHAnsi" w:cstheme="minorBidi"/>
          <w:noProof/>
          <w:kern w:val="2"/>
          <w:sz w:val="21"/>
          <w:szCs w:val="22"/>
          <w:lang w:val="en-US" w:eastAsia="zh-CN"/>
        </w:rPr>
      </w:pPr>
      <w:del w:id="448" w:author="ZTE-Ma Zhifeng" w:date="2024-08-27T09:01:00Z">
        <w:r w:rsidDel="00C41C4E">
          <w:rPr>
            <w:noProof/>
          </w:rPr>
          <w:delText>5.x.1</w:delText>
        </w:r>
        <w:r w:rsidDel="00C41C4E">
          <w:rPr>
            <w:rFonts w:asciiTheme="minorHAnsi" w:hAnsiTheme="minorHAnsi" w:cstheme="minorBidi"/>
            <w:noProof/>
            <w:kern w:val="2"/>
            <w:sz w:val="21"/>
            <w:szCs w:val="22"/>
            <w:lang w:val="en-US" w:eastAsia="zh-CN"/>
          </w:rPr>
          <w:tab/>
        </w:r>
        <w:r w:rsidRPr="00961B8B" w:rsidDel="00C41C4E">
          <w:rPr>
            <w:rFonts w:cs="Arial"/>
            <w:noProof/>
            <w:lang w:val="en-US" w:eastAsia="zh-CN"/>
          </w:rPr>
          <w:delText>Common for 1 band UL and 2 bands UL CA</w:delText>
        </w:r>
        <w:r w:rsidDel="00C41C4E">
          <w:rPr>
            <w:noProof/>
          </w:rPr>
          <w:tab/>
          <w:delText>8</w:delText>
        </w:r>
      </w:del>
    </w:p>
    <w:p w14:paraId="042C326D" w14:textId="77777777" w:rsidR="0040015B" w:rsidDel="00C41C4E" w:rsidRDefault="0040015B">
      <w:pPr>
        <w:pStyle w:val="42"/>
        <w:rPr>
          <w:del w:id="449" w:author="ZTE-Ma Zhifeng" w:date="2024-08-27T09:01:00Z"/>
          <w:rFonts w:asciiTheme="minorHAnsi" w:hAnsiTheme="minorHAnsi" w:cstheme="minorBidi"/>
          <w:noProof/>
          <w:kern w:val="2"/>
          <w:sz w:val="21"/>
          <w:szCs w:val="22"/>
          <w:lang w:val="en-US" w:eastAsia="zh-CN"/>
        </w:rPr>
      </w:pPr>
      <w:del w:id="450" w:author="ZTE-Ma Zhifeng" w:date="2024-08-27T09:01:00Z">
        <w:r w:rsidDel="00C41C4E">
          <w:rPr>
            <w:noProof/>
          </w:rPr>
          <w:delText>5.x.1.1</w:delText>
        </w:r>
        <w:r w:rsidDel="00C41C4E">
          <w:rPr>
            <w:rFonts w:asciiTheme="minorHAnsi" w:hAnsiTheme="minorHAnsi" w:cstheme="minorBidi"/>
            <w:noProof/>
            <w:kern w:val="2"/>
            <w:sz w:val="21"/>
            <w:szCs w:val="22"/>
            <w:lang w:val="en-US" w:eastAsia="zh-CN"/>
          </w:rPr>
          <w:tab/>
        </w:r>
        <w:r w:rsidRPr="00961B8B" w:rsidDel="00C41C4E">
          <w:rPr>
            <w:rFonts w:cs="Arial"/>
            <w:noProof/>
            <w:lang w:eastAsia="zh-CN"/>
          </w:rPr>
          <w:delText>Operating bands for CA</w:delText>
        </w:r>
        <w:r w:rsidDel="00C41C4E">
          <w:rPr>
            <w:noProof/>
          </w:rPr>
          <w:tab/>
          <w:delText>8</w:delText>
        </w:r>
      </w:del>
    </w:p>
    <w:p w14:paraId="2E9723CA" w14:textId="77777777" w:rsidR="0040015B" w:rsidDel="00C41C4E" w:rsidRDefault="0040015B">
      <w:pPr>
        <w:pStyle w:val="42"/>
        <w:rPr>
          <w:del w:id="451" w:author="ZTE-Ma Zhifeng" w:date="2024-08-27T09:01:00Z"/>
          <w:rFonts w:asciiTheme="minorHAnsi" w:hAnsiTheme="minorHAnsi" w:cstheme="minorBidi"/>
          <w:noProof/>
          <w:kern w:val="2"/>
          <w:sz w:val="21"/>
          <w:szCs w:val="22"/>
          <w:lang w:val="en-US" w:eastAsia="zh-CN"/>
        </w:rPr>
      </w:pPr>
      <w:del w:id="452" w:author="ZTE-Ma Zhifeng" w:date="2024-08-27T09:01:00Z">
        <w:r w:rsidRPr="00961B8B" w:rsidDel="00C41C4E">
          <w:rPr>
            <w:rFonts w:cs="Arial"/>
            <w:noProof/>
            <w:lang w:eastAsia="zh-CN"/>
          </w:rPr>
          <w:delText>5.x.1.2</w:delText>
        </w:r>
        <w:r w:rsidDel="00C41C4E">
          <w:rPr>
            <w:rFonts w:asciiTheme="minorHAnsi" w:hAnsiTheme="minorHAnsi" w:cstheme="minorBidi"/>
            <w:noProof/>
            <w:kern w:val="2"/>
            <w:sz w:val="21"/>
            <w:szCs w:val="22"/>
            <w:lang w:val="en-US" w:eastAsia="zh-CN"/>
          </w:rPr>
          <w:tab/>
        </w:r>
        <w:r w:rsidRPr="00961B8B" w:rsidDel="00C41C4E">
          <w:rPr>
            <w:rFonts w:cs="Arial"/>
            <w:noProof/>
            <w:lang w:eastAsia="zh-CN"/>
          </w:rPr>
          <w:delText>Channel bandwidths per operating band for CA</w:delText>
        </w:r>
        <w:r w:rsidDel="00C41C4E">
          <w:rPr>
            <w:noProof/>
          </w:rPr>
          <w:tab/>
          <w:delText>9</w:delText>
        </w:r>
      </w:del>
    </w:p>
    <w:p w14:paraId="7744CBF4" w14:textId="77777777" w:rsidR="0040015B" w:rsidDel="00C41C4E" w:rsidRDefault="0040015B">
      <w:pPr>
        <w:pStyle w:val="42"/>
        <w:rPr>
          <w:del w:id="453" w:author="ZTE-Ma Zhifeng" w:date="2024-08-27T09:01:00Z"/>
          <w:rFonts w:asciiTheme="minorHAnsi" w:hAnsiTheme="minorHAnsi" w:cstheme="minorBidi"/>
          <w:noProof/>
          <w:kern w:val="2"/>
          <w:sz w:val="21"/>
          <w:szCs w:val="22"/>
          <w:lang w:val="en-US" w:eastAsia="zh-CN"/>
        </w:rPr>
      </w:pPr>
      <w:del w:id="454" w:author="ZTE-Ma Zhifeng" w:date="2024-08-27T09:01:00Z">
        <w:r w:rsidRPr="00961B8B" w:rsidDel="00C41C4E">
          <w:rPr>
            <w:rFonts w:cs="Arial"/>
            <w:noProof/>
            <w:lang w:eastAsia="zh-CN"/>
          </w:rPr>
          <w:delText>5.x.1.3</w:delText>
        </w:r>
        <w:r w:rsidDel="00C41C4E">
          <w:rPr>
            <w:rFonts w:asciiTheme="minorHAnsi" w:hAnsiTheme="minorHAnsi" w:cstheme="minorBidi"/>
            <w:noProof/>
            <w:kern w:val="2"/>
            <w:sz w:val="21"/>
            <w:szCs w:val="22"/>
            <w:lang w:val="en-US" w:eastAsia="zh-CN"/>
          </w:rPr>
          <w:tab/>
        </w:r>
        <w:r w:rsidRPr="00961B8B" w:rsidDel="00C41C4E">
          <w:rPr>
            <w:rFonts w:cs="Arial"/>
            <w:noProof/>
            <w:lang w:val="en-US" w:eastAsia="zh-CN"/>
          </w:rPr>
          <w:delText>∆T</w:delText>
        </w:r>
        <w:r w:rsidRPr="00961B8B" w:rsidDel="00C41C4E">
          <w:rPr>
            <w:rFonts w:cs="Arial"/>
            <w:noProof/>
            <w:vertAlign w:val="subscript"/>
            <w:lang w:val="en-US" w:eastAsia="zh-CN"/>
          </w:rPr>
          <w:delText>IB,c</w:delText>
        </w:r>
        <w:r w:rsidRPr="00961B8B" w:rsidDel="00C41C4E">
          <w:rPr>
            <w:rFonts w:cs="Arial"/>
            <w:noProof/>
            <w:lang w:val="en-US" w:eastAsia="zh-CN"/>
          </w:rPr>
          <w:delText xml:space="preserve"> and ∆R</w:delText>
        </w:r>
        <w:r w:rsidRPr="00961B8B" w:rsidDel="00C41C4E">
          <w:rPr>
            <w:rFonts w:cs="Arial"/>
            <w:noProof/>
            <w:vertAlign w:val="subscript"/>
            <w:lang w:val="en-US" w:eastAsia="zh-CN"/>
          </w:rPr>
          <w:delText>IB,c</w:delText>
        </w:r>
        <w:r w:rsidRPr="00961B8B" w:rsidDel="00C41C4E">
          <w:rPr>
            <w:rFonts w:cs="Arial"/>
            <w:noProof/>
            <w:lang w:val="en-US" w:eastAsia="zh-CN"/>
          </w:rPr>
          <w:delText xml:space="preserve"> values</w:delText>
        </w:r>
        <w:r w:rsidDel="00C41C4E">
          <w:rPr>
            <w:noProof/>
          </w:rPr>
          <w:tab/>
          <w:delText>9</w:delText>
        </w:r>
      </w:del>
    </w:p>
    <w:p w14:paraId="25514C19" w14:textId="77777777" w:rsidR="0040015B" w:rsidDel="00C41C4E" w:rsidRDefault="0040015B">
      <w:pPr>
        <w:pStyle w:val="33"/>
        <w:rPr>
          <w:del w:id="455" w:author="ZTE-Ma Zhifeng" w:date="2024-08-27T09:01:00Z"/>
          <w:rFonts w:asciiTheme="minorHAnsi" w:hAnsiTheme="minorHAnsi" w:cstheme="minorBidi"/>
          <w:noProof/>
          <w:kern w:val="2"/>
          <w:sz w:val="21"/>
          <w:szCs w:val="22"/>
          <w:lang w:val="en-US" w:eastAsia="zh-CN"/>
        </w:rPr>
      </w:pPr>
      <w:del w:id="456" w:author="ZTE-Ma Zhifeng" w:date="2024-08-27T09:01:00Z">
        <w:r w:rsidRPr="00961B8B" w:rsidDel="00C41C4E">
          <w:rPr>
            <w:rFonts w:cs="Arial"/>
            <w:noProof/>
            <w:lang w:val="en-US" w:eastAsia="zh-CN"/>
          </w:rPr>
          <w:delText>5.x.2</w:delText>
        </w:r>
        <w:r w:rsidDel="00C41C4E">
          <w:rPr>
            <w:rFonts w:asciiTheme="minorHAnsi" w:hAnsiTheme="minorHAnsi" w:cstheme="minorBidi"/>
            <w:noProof/>
            <w:kern w:val="2"/>
            <w:sz w:val="21"/>
            <w:szCs w:val="22"/>
            <w:lang w:val="en-US" w:eastAsia="zh-CN"/>
          </w:rPr>
          <w:tab/>
        </w:r>
        <w:r w:rsidRPr="00961B8B" w:rsidDel="00C41C4E">
          <w:rPr>
            <w:rFonts w:cs="Arial"/>
            <w:noProof/>
            <w:lang w:val="en-US" w:eastAsia="zh-CN"/>
          </w:rPr>
          <w:delText>Specific for 2 bands UL CA</w:delText>
        </w:r>
        <w:r w:rsidDel="00C41C4E">
          <w:rPr>
            <w:noProof/>
          </w:rPr>
          <w:tab/>
          <w:delText>10</w:delText>
        </w:r>
      </w:del>
    </w:p>
    <w:p w14:paraId="3AE129AF" w14:textId="77777777" w:rsidR="0040015B" w:rsidDel="00C41C4E" w:rsidRDefault="0040015B">
      <w:pPr>
        <w:pStyle w:val="42"/>
        <w:rPr>
          <w:del w:id="457" w:author="ZTE-Ma Zhifeng" w:date="2024-08-27T09:01:00Z"/>
          <w:rFonts w:asciiTheme="minorHAnsi" w:hAnsiTheme="minorHAnsi" w:cstheme="minorBidi"/>
          <w:noProof/>
          <w:kern w:val="2"/>
          <w:sz w:val="21"/>
          <w:szCs w:val="22"/>
          <w:lang w:val="en-US" w:eastAsia="zh-CN"/>
        </w:rPr>
      </w:pPr>
      <w:del w:id="458" w:author="ZTE-Ma Zhifeng" w:date="2024-08-27T09:01:00Z">
        <w:r w:rsidRPr="00961B8B" w:rsidDel="00C41C4E">
          <w:rPr>
            <w:rFonts w:eastAsia="Times New Roman"/>
            <w:noProof/>
            <w:lang w:eastAsia="en-GB"/>
          </w:rPr>
          <w:delText>5.x.2.1</w:delText>
        </w:r>
        <w:r w:rsidDel="00C41C4E">
          <w:rPr>
            <w:rFonts w:asciiTheme="minorHAnsi" w:hAnsiTheme="minorHAnsi" w:cstheme="minorBidi"/>
            <w:noProof/>
            <w:kern w:val="2"/>
            <w:sz w:val="21"/>
            <w:szCs w:val="22"/>
            <w:lang w:val="en-US" w:eastAsia="zh-CN"/>
          </w:rPr>
          <w:tab/>
        </w:r>
        <w:r w:rsidRPr="00961B8B" w:rsidDel="00C41C4E">
          <w:rPr>
            <w:rFonts w:eastAsia="Times New Roman"/>
            <w:noProof/>
            <w:lang w:eastAsia="en-GB"/>
          </w:rPr>
          <w:delText>UE co-existence studies</w:delText>
        </w:r>
        <w:r w:rsidDel="00C41C4E">
          <w:rPr>
            <w:noProof/>
          </w:rPr>
          <w:tab/>
          <w:delText>10</w:delText>
        </w:r>
      </w:del>
    </w:p>
    <w:p w14:paraId="6B08E6CE" w14:textId="77777777" w:rsidR="0040015B" w:rsidDel="00C41C4E" w:rsidRDefault="0040015B">
      <w:pPr>
        <w:pStyle w:val="52"/>
        <w:rPr>
          <w:del w:id="459" w:author="ZTE-Ma Zhifeng" w:date="2024-08-27T09:01:00Z"/>
          <w:rFonts w:asciiTheme="minorHAnsi" w:hAnsiTheme="minorHAnsi" w:cstheme="minorBidi"/>
          <w:noProof/>
          <w:kern w:val="2"/>
          <w:sz w:val="21"/>
          <w:szCs w:val="22"/>
          <w:lang w:val="en-US" w:eastAsia="zh-CN"/>
        </w:rPr>
      </w:pPr>
      <w:del w:id="460" w:author="ZTE-Ma Zhifeng" w:date="2024-08-27T09:01:00Z">
        <w:r w:rsidRPr="00961B8B" w:rsidDel="00C41C4E">
          <w:rPr>
            <w:noProof/>
            <w:snapToGrid w:val="0"/>
            <w:lang w:eastAsia="en-GB"/>
          </w:rPr>
          <w:delText>5.x.2.1.1</w:delText>
        </w:r>
        <w:r w:rsidDel="00C41C4E">
          <w:rPr>
            <w:rFonts w:asciiTheme="minorHAnsi" w:hAnsiTheme="minorHAnsi" w:cstheme="minorBidi"/>
            <w:noProof/>
            <w:kern w:val="2"/>
            <w:sz w:val="21"/>
            <w:szCs w:val="22"/>
            <w:lang w:val="en-US" w:eastAsia="zh-CN"/>
          </w:rPr>
          <w:tab/>
        </w:r>
        <w:r w:rsidRPr="00961B8B" w:rsidDel="00C41C4E">
          <w:rPr>
            <w:noProof/>
            <w:snapToGrid w:val="0"/>
            <w:lang w:eastAsia="en-GB"/>
          </w:rPr>
          <w:delText>Co-existence studies for 2UL band with 1CC per band</w:delText>
        </w:r>
        <w:r w:rsidDel="00C41C4E">
          <w:rPr>
            <w:noProof/>
          </w:rPr>
          <w:tab/>
          <w:delText>10</w:delText>
        </w:r>
      </w:del>
    </w:p>
    <w:p w14:paraId="4F8B4A92" w14:textId="77777777" w:rsidR="0040015B" w:rsidDel="00C41C4E" w:rsidRDefault="0040015B">
      <w:pPr>
        <w:pStyle w:val="52"/>
        <w:rPr>
          <w:del w:id="461" w:author="ZTE-Ma Zhifeng" w:date="2024-08-27T09:01:00Z"/>
          <w:rFonts w:asciiTheme="minorHAnsi" w:hAnsiTheme="minorHAnsi" w:cstheme="minorBidi"/>
          <w:noProof/>
          <w:kern w:val="2"/>
          <w:sz w:val="21"/>
          <w:szCs w:val="22"/>
          <w:lang w:val="en-US" w:eastAsia="zh-CN"/>
        </w:rPr>
      </w:pPr>
      <w:del w:id="462" w:author="ZTE-Ma Zhifeng" w:date="2024-08-27T09:01:00Z">
        <w:r w:rsidRPr="00961B8B" w:rsidDel="00C41C4E">
          <w:rPr>
            <w:noProof/>
            <w:snapToGrid w:val="0"/>
            <w:lang w:eastAsia="en-GB"/>
          </w:rPr>
          <w:delText>5.x.2.1.2</w:delText>
        </w:r>
        <w:r w:rsidDel="00C41C4E">
          <w:rPr>
            <w:rFonts w:asciiTheme="minorHAnsi" w:hAnsiTheme="minorHAnsi" w:cstheme="minorBidi"/>
            <w:noProof/>
            <w:kern w:val="2"/>
            <w:sz w:val="21"/>
            <w:szCs w:val="22"/>
            <w:lang w:val="en-US" w:eastAsia="zh-CN"/>
          </w:rPr>
          <w:tab/>
        </w:r>
        <w:r w:rsidRPr="00961B8B" w:rsidDel="00C41C4E">
          <w:rPr>
            <w:noProof/>
            <w:snapToGrid w:val="0"/>
            <w:lang w:eastAsia="en-GB"/>
          </w:rPr>
          <w:delText>Co-existence studies for 2UL band with 3CC (2CC intra-band in one band)</w:delText>
        </w:r>
        <w:r w:rsidDel="00C41C4E">
          <w:rPr>
            <w:noProof/>
          </w:rPr>
          <w:tab/>
          <w:delText>10</w:delText>
        </w:r>
      </w:del>
    </w:p>
    <w:p w14:paraId="2DB8A5DF" w14:textId="77777777" w:rsidR="0040015B" w:rsidDel="00C41C4E" w:rsidRDefault="0040015B">
      <w:pPr>
        <w:pStyle w:val="42"/>
        <w:rPr>
          <w:del w:id="463" w:author="ZTE-Ma Zhifeng" w:date="2024-08-27T09:01:00Z"/>
          <w:rFonts w:asciiTheme="minorHAnsi" w:hAnsiTheme="minorHAnsi" w:cstheme="minorBidi"/>
          <w:noProof/>
          <w:kern w:val="2"/>
          <w:sz w:val="21"/>
          <w:szCs w:val="22"/>
          <w:lang w:val="en-US" w:eastAsia="zh-CN"/>
        </w:rPr>
      </w:pPr>
      <w:del w:id="464" w:author="ZTE-Ma Zhifeng" w:date="2024-08-27T09:01:00Z">
        <w:r w:rsidRPr="00961B8B" w:rsidDel="00C41C4E">
          <w:rPr>
            <w:rFonts w:eastAsia="Times New Roman"/>
            <w:noProof/>
            <w:lang w:eastAsia="en-GB"/>
          </w:rPr>
          <w:delText>5.x.2.2</w:delText>
        </w:r>
        <w:r w:rsidDel="00C41C4E">
          <w:rPr>
            <w:rFonts w:asciiTheme="minorHAnsi" w:hAnsiTheme="minorHAnsi" w:cstheme="minorBidi"/>
            <w:noProof/>
            <w:kern w:val="2"/>
            <w:sz w:val="21"/>
            <w:szCs w:val="22"/>
            <w:lang w:val="en-US" w:eastAsia="zh-CN"/>
          </w:rPr>
          <w:tab/>
        </w:r>
        <w:r w:rsidRPr="00961B8B" w:rsidDel="00C41C4E">
          <w:rPr>
            <w:rFonts w:eastAsia="Times New Roman"/>
            <w:noProof/>
            <w:lang w:eastAsia="en-GB"/>
          </w:rPr>
          <w:delText>REFSENS requirements</w:delText>
        </w:r>
        <w:r w:rsidDel="00C41C4E">
          <w:rPr>
            <w:noProof/>
          </w:rPr>
          <w:tab/>
          <w:delText>11</w:delText>
        </w:r>
      </w:del>
    </w:p>
    <w:p w14:paraId="1FC025E5" w14:textId="77777777" w:rsidR="0040015B" w:rsidDel="00C41C4E" w:rsidRDefault="0040015B">
      <w:pPr>
        <w:pStyle w:val="11"/>
        <w:rPr>
          <w:del w:id="465" w:author="ZTE-Ma Zhifeng" w:date="2024-08-27T09:01:00Z"/>
          <w:rFonts w:asciiTheme="minorHAnsi" w:hAnsiTheme="minorHAnsi" w:cstheme="minorBidi"/>
          <w:noProof/>
          <w:kern w:val="2"/>
          <w:sz w:val="21"/>
          <w:szCs w:val="22"/>
          <w:lang w:val="en-US" w:eastAsia="zh-CN"/>
        </w:rPr>
      </w:pPr>
      <w:del w:id="466" w:author="ZTE-Ma Zhifeng" w:date="2024-08-27T09:01:00Z">
        <w:r w:rsidDel="00C41C4E">
          <w:rPr>
            <w:noProof/>
          </w:rPr>
          <w:delText>6</w:delText>
        </w:r>
        <w:r w:rsidDel="00C41C4E">
          <w:rPr>
            <w:rFonts w:asciiTheme="minorHAnsi" w:hAnsiTheme="minorHAnsi" w:cstheme="minorBidi"/>
            <w:noProof/>
            <w:kern w:val="2"/>
            <w:sz w:val="21"/>
            <w:szCs w:val="22"/>
            <w:lang w:val="en-US" w:eastAsia="zh-CN"/>
          </w:rPr>
          <w:tab/>
        </w:r>
        <w:r w:rsidRPr="00961B8B" w:rsidDel="00C41C4E">
          <w:rPr>
            <w:rFonts w:cs="Arial"/>
            <w:noProof/>
            <w:lang w:eastAsia="zh-CN"/>
          </w:rPr>
          <w:delText>Dual Connectivity</w:delText>
        </w:r>
        <w:r w:rsidRPr="00961B8B" w:rsidDel="00C41C4E">
          <w:rPr>
            <w:rFonts w:cs="Arial"/>
            <w:noProof/>
          </w:rPr>
          <w:delText>: Specific Band Combination Part</w:delText>
        </w:r>
        <w:r w:rsidDel="00C41C4E">
          <w:rPr>
            <w:noProof/>
          </w:rPr>
          <w:tab/>
          <w:delText>11</w:delText>
        </w:r>
      </w:del>
    </w:p>
    <w:p w14:paraId="297A796A" w14:textId="77777777" w:rsidR="0040015B" w:rsidDel="00C41C4E" w:rsidRDefault="0040015B">
      <w:pPr>
        <w:pStyle w:val="22"/>
        <w:rPr>
          <w:del w:id="467" w:author="ZTE-Ma Zhifeng" w:date="2024-08-27T09:01:00Z"/>
          <w:rFonts w:asciiTheme="minorHAnsi" w:hAnsiTheme="minorHAnsi" w:cstheme="minorBidi"/>
          <w:noProof/>
          <w:kern w:val="2"/>
          <w:sz w:val="21"/>
          <w:szCs w:val="22"/>
          <w:lang w:val="en-US" w:eastAsia="zh-CN"/>
        </w:rPr>
      </w:pPr>
      <w:del w:id="468" w:author="ZTE-Ma Zhifeng" w:date="2024-08-27T09:01:00Z">
        <w:r w:rsidDel="00C41C4E">
          <w:rPr>
            <w:noProof/>
          </w:rPr>
          <w:delText>6.</w:delText>
        </w:r>
        <w:r w:rsidDel="00C41C4E">
          <w:rPr>
            <w:noProof/>
            <w:lang w:eastAsia="zh-CN"/>
          </w:rPr>
          <w:delText>x</w:delText>
        </w:r>
        <w:r w:rsidDel="00C41C4E">
          <w:rPr>
            <w:rFonts w:asciiTheme="minorHAnsi" w:hAnsiTheme="minorHAnsi" w:cstheme="minorBidi"/>
            <w:noProof/>
            <w:kern w:val="2"/>
            <w:sz w:val="21"/>
            <w:szCs w:val="22"/>
            <w:lang w:val="en-US" w:eastAsia="zh-CN"/>
          </w:rPr>
          <w:tab/>
        </w:r>
        <w:r w:rsidDel="00C41C4E">
          <w:rPr>
            <w:noProof/>
          </w:rPr>
          <w:delText>DC_nX-nY-nZ</w:delText>
        </w:r>
        <w:r w:rsidDel="00C41C4E">
          <w:rPr>
            <w:noProof/>
          </w:rPr>
          <w:tab/>
          <w:delText>11</w:delText>
        </w:r>
      </w:del>
    </w:p>
    <w:p w14:paraId="5A90AC53" w14:textId="77777777" w:rsidR="0040015B" w:rsidDel="00C41C4E" w:rsidRDefault="0040015B">
      <w:pPr>
        <w:pStyle w:val="33"/>
        <w:rPr>
          <w:del w:id="469" w:author="ZTE-Ma Zhifeng" w:date="2024-08-27T09:01:00Z"/>
          <w:rFonts w:asciiTheme="minorHAnsi" w:hAnsiTheme="minorHAnsi" w:cstheme="minorBidi"/>
          <w:noProof/>
          <w:kern w:val="2"/>
          <w:sz w:val="21"/>
          <w:szCs w:val="22"/>
          <w:lang w:val="en-US" w:eastAsia="zh-CN"/>
        </w:rPr>
      </w:pPr>
      <w:del w:id="470" w:author="ZTE-Ma Zhifeng" w:date="2024-08-27T09:01:00Z">
        <w:r w:rsidRPr="00961B8B" w:rsidDel="00C41C4E">
          <w:rPr>
            <w:rFonts w:cs="Arial"/>
            <w:noProof/>
            <w:lang w:val="en-US" w:eastAsia="zh-CN"/>
          </w:rPr>
          <w:delText>6.x.1</w:delText>
        </w:r>
        <w:r w:rsidDel="00C41C4E">
          <w:rPr>
            <w:rFonts w:asciiTheme="minorHAnsi" w:hAnsiTheme="minorHAnsi" w:cstheme="minorBidi"/>
            <w:noProof/>
            <w:kern w:val="2"/>
            <w:sz w:val="21"/>
            <w:szCs w:val="22"/>
            <w:lang w:val="en-US" w:eastAsia="zh-CN"/>
          </w:rPr>
          <w:tab/>
        </w:r>
        <w:r w:rsidRPr="00961B8B" w:rsidDel="00C41C4E">
          <w:rPr>
            <w:rFonts w:cs="Arial"/>
            <w:noProof/>
            <w:lang w:val="en-US" w:eastAsia="zh-CN"/>
          </w:rPr>
          <w:delText>Configurations for DC_nX-nY-nZ</w:delText>
        </w:r>
        <w:r w:rsidDel="00C41C4E">
          <w:rPr>
            <w:noProof/>
          </w:rPr>
          <w:tab/>
          <w:delText>11</w:delText>
        </w:r>
      </w:del>
    </w:p>
    <w:p w14:paraId="7B2FDDAA" w14:textId="77777777" w:rsidR="0040015B" w:rsidDel="00C41C4E" w:rsidRDefault="0040015B">
      <w:pPr>
        <w:pStyle w:val="81"/>
        <w:rPr>
          <w:del w:id="471" w:author="ZTE-Ma Zhifeng" w:date="2024-08-27T09:01:00Z"/>
          <w:rFonts w:asciiTheme="minorHAnsi" w:hAnsiTheme="minorHAnsi" w:cstheme="minorBidi"/>
          <w:b w:val="0"/>
          <w:noProof/>
          <w:kern w:val="2"/>
          <w:sz w:val="21"/>
          <w:szCs w:val="22"/>
          <w:lang w:val="en-US" w:eastAsia="zh-CN"/>
        </w:rPr>
      </w:pPr>
      <w:del w:id="472" w:author="ZTE-Ma Zhifeng" w:date="2024-08-27T09:01:00Z">
        <w:r w:rsidDel="00C41C4E">
          <w:rPr>
            <w:noProof/>
          </w:rPr>
          <w:lastRenderedPageBreak/>
          <w:delText>Annex &lt;</w:delText>
        </w:r>
        <w:r w:rsidDel="00C41C4E">
          <w:rPr>
            <w:noProof/>
            <w:lang w:eastAsia="zh-CN"/>
          </w:rPr>
          <w:delText>A</w:delText>
        </w:r>
        <w:r w:rsidDel="00C41C4E">
          <w:rPr>
            <w:noProof/>
          </w:rPr>
          <w:delText>&gt; (normative): Band group definition</w:delText>
        </w:r>
        <w:r w:rsidDel="00C41C4E">
          <w:rPr>
            <w:noProof/>
          </w:rPr>
          <w:tab/>
          <w:delText>12</w:delText>
        </w:r>
      </w:del>
    </w:p>
    <w:p w14:paraId="7657CA13" w14:textId="77777777" w:rsidR="0040015B" w:rsidDel="00C41C4E" w:rsidRDefault="0040015B">
      <w:pPr>
        <w:pStyle w:val="81"/>
        <w:rPr>
          <w:del w:id="473" w:author="ZTE-Ma Zhifeng" w:date="2024-08-27T09:01:00Z"/>
          <w:rFonts w:asciiTheme="minorHAnsi" w:hAnsiTheme="minorHAnsi" w:cstheme="minorBidi"/>
          <w:b w:val="0"/>
          <w:noProof/>
          <w:kern w:val="2"/>
          <w:sz w:val="21"/>
          <w:szCs w:val="22"/>
          <w:lang w:val="en-US" w:eastAsia="zh-CN"/>
        </w:rPr>
      </w:pPr>
      <w:del w:id="474" w:author="ZTE-Ma Zhifeng" w:date="2024-08-27T09:01:00Z">
        <w:r w:rsidDel="00C41C4E">
          <w:rPr>
            <w:noProof/>
          </w:rPr>
          <w:delText>Annex &lt;</w:delText>
        </w:r>
        <w:r w:rsidDel="00C41C4E">
          <w:rPr>
            <w:noProof/>
            <w:lang w:eastAsia="zh-CN"/>
          </w:rPr>
          <w:delText>B</w:delText>
        </w:r>
        <w:r w:rsidDel="00C41C4E">
          <w:rPr>
            <w:noProof/>
          </w:rPr>
          <w:delText>&gt; (normative): Valid UL configurations</w:delText>
        </w:r>
        <w:r w:rsidDel="00C41C4E">
          <w:rPr>
            <w:noProof/>
          </w:rPr>
          <w:tab/>
          <w:delText>13</w:delText>
        </w:r>
      </w:del>
    </w:p>
    <w:p w14:paraId="20F03CE8" w14:textId="77777777" w:rsidR="0040015B" w:rsidDel="00C41C4E" w:rsidRDefault="0040015B">
      <w:pPr>
        <w:pStyle w:val="81"/>
        <w:rPr>
          <w:del w:id="475" w:author="ZTE-Ma Zhifeng" w:date="2024-08-27T09:01:00Z"/>
          <w:rFonts w:asciiTheme="minorHAnsi" w:hAnsiTheme="minorHAnsi" w:cstheme="minorBidi"/>
          <w:b w:val="0"/>
          <w:noProof/>
          <w:kern w:val="2"/>
          <w:sz w:val="21"/>
          <w:szCs w:val="22"/>
          <w:lang w:val="en-US" w:eastAsia="zh-CN"/>
        </w:rPr>
      </w:pPr>
      <w:del w:id="476" w:author="ZTE-Ma Zhifeng" w:date="2024-08-27T09:01:00Z">
        <w:r w:rsidDel="00C41C4E">
          <w:rPr>
            <w:noProof/>
          </w:rPr>
          <w:delText>Annex &lt;</w:delText>
        </w:r>
        <w:r w:rsidDel="00C41C4E">
          <w:rPr>
            <w:noProof/>
            <w:lang w:eastAsia="zh-CN"/>
          </w:rPr>
          <w:delText>C</w:delText>
        </w:r>
        <w:r w:rsidDel="00C41C4E">
          <w:rPr>
            <w:noProof/>
          </w:rPr>
          <w:delText>&gt; (informative): Change history</w:delText>
        </w:r>
        <w:r w:rsidDel="00C41C4E">
          <w:rPr>
            <w:noProof/>
          </w:rPr>
          <w:tab/>
          <w:delText>14</w:delText>
        </w:r>
      </w:del>
    </w:p>
    <w:p w14:paraId="5DE47D75" w14:textId="77777777" w:rsidR="00654648" w:rsidRDefault="00DF33FC">
      <w:r>
        <w:rPr>
          <w:sz w:val="22"/>
        </w:rPr>
        <w:fldChar w:fldCharType="end"/>
      </w:r>
    </w:p>
    <w:p w14:paraId="21ADD4F0" w14:textId="77777777" w:rsidR="00654648" w:rsidRDefault="00DF33FC">
      <w:pPr>
        <w:pStyle w:val="Guidance"/>
      </w:pPr>
      <w:r>
        <w:br w:type="page"/>
      </w:r>
    </w:p>
    <w:p w14:paraId="24CEB017" w14:textId="77777777" w:rsidR="00654648" w:rsidRDefault="00DF33FC">
      <w:pPr>
        <w:pStyle w:val="10"/>
      </w:pPr>
      <w:bookmarkStart w:id="477" w:name="foreword"/>
      <w:bookmarkStart w:id="478" w:name="_Toc175687464"/>
      <w:bookmarkEnd w:id="477"/>
      <w:r>
        <w:lastRenderedPageBreak/>
        <w:t>Foreword</w:t>
      </w:r>
      <w:bookmarkEnd w:id="478"/>
    </w:p>
    <w:p w14:paraId="28461EF9" w14:textId="77777777" w:rsidR="00654648" w:rsidRDefault="00DF33FC">
      <w:r>
        <w:t xml:space="preserve">This Technical </w:t>
      </w:r>
      <w:bookmarkStart w:id="479" w:name="spectype3"/>
      <w:r>
        <w:t>Report</w:t>
      </w:r>
      <w:bookmarkEnd w:id="479"/>
      <w:r>
        <w:t xml:space="preserve"> has been produced by the 3rd Generation Partnership Project (3GPP).</w:t>
      </w:r>
    </w:p>
    <w:p w14:paraId="251F0E46" w14:textId="77777777" w:rsidR="00654648" w:rsidRDefault="00DF33FC">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37368C6" w14:textId="77777777" w:rsidR="00654648" w:rsidRDefault="00DF33FC">
      <w:pPr>
        <w:pStyle w:val="B1"/>
      </w:pPr>
      <w:r>
        <w:t>Version x.y.z</w:t>
      </w:r>
    </w:p>
    <w:p w14:paraId="6D87497F" w14:textId="77777777" w:rsidR="00654648" w:rsidRDefault="00DF33FC">
      <w:pPr>
        <w:pStyle w:val="B1"/>
      </w:pPr>
      <w:r>
        <w:t>where:</w:t>
      </w:r>
    </w:p>
    <w:p w14:paraId="7A1B779B" w14:textId="77777777" w:rsidR="00654648" w:rsidRDefault="00DF33FC">
      <w:pPr>
        <w:pStyle w:val="B20"/>
        <w:outlineLvl w:val="0"/>
      </w:pPr>
      <w:bookmarkStart w:id="480" w:name="_GoBack"/>
      <w:bookmarkEnd w:id="480"/>
      <w:r>
        <w:t>x</w:t>
      </w:r>
      <w:r>
        <w:tab/>
        <w:t>the first digit:</w:t>
      </w:r>
    </w:p>
    <w:p w14:paraId="0AC879DC" w14:textId="77777777" w:rsidR="00654648" w:rsidRDefault="00DF33FC">
      <w:pPr>
        <w:pStyle w:val="B30"/>
      </w:pPr>
      <w:r>
        <w:t>1</w:t>
      </w:r>
      <w:r>
        <w:tab/>
        <w:t>presented to TSG for information;</w:t>
      </w:r>
    </w:p>
    <w:p w14:paraId="47F7ACD6" w14:textId="77777777" w:rsidR="00654648" w:rsidRDefault="00DF33FC">
      <w:pPr>
        <w:pStyle w:val="B30"/>
      </w:pPr>
      <w:r>
        <w:t>2</w:t>
      </w:r>
      <w:r>
        <w:tab/>
        <w:t>presented to TSG for approval;</w:t>
      </w:r>
    </w:p>
    <w:p w14:paraId="03AE6543" w14:textId="77777777" w:rsidR="00654648" w:rsidRDefault="00DF33FC">
      <w:pPr>
        <w:pStyle w:val="B30"/>
      </w:pPr>
      <w:r>
        <w:t>3</w:t>
      </w:r>
      <w:r>
        <w:tab/>
        <w:t>or greater indicates TSG approved document under change control.</w:t>
      </w:r>
    </w:p>
    <w:p w14:paraId="546F74CF" w14:textId="77777777" w:rsidR="00654648" w:rsidRDefault="00DF33FC">
      <w:pPr>
        <w:pStyle w:val="B20"/>
      </w:pPr>
      <w:r>
        <w:t>y</w:t>
      </w:r>
      <w:r>
        <w:tab/>
        <w:t>the second digit is incremented for all changes of substance, i.e. technical enhancements, corrections, updates, etc.</w:t>
      </w:r>
    </w:p>
    <w:p w14:paraId="52E10F40" w14:textId="77777777" w:rsidR="00654648" w:rsidRDefault="00DF33FC">
      <w:pPr>
        <w:pStyle w:val="B20"/>
      </w:pPr>
      <w:r>
        <w:t>z</w:t>
      </w:r>
      <w:r>
        <w:tab/>
        <w:t>the third digit is incremented when editorial only changes have been incorporated in the document.</w:t>
      </w:r>
    </w:p>
    <w:p w14:paraId="1F12F33A" w14:textId="77777777" w:rsidR="00654648" w:rsidRDefault="00DF33FC">
      <w:r>
        <w:t>In the present document, modal verbs have the following meanings:</w:t>
      </w:r>
    </w:p>
    <w:p w14:paraId="3509BDE8" w14:textId="77777777" w:rsidR="00654648" w:rsidRDefault="00DF33FC">
      <w:pPr>
        <w:pStyle w:val="EX"/>
      </w:pPr>
      <w:r>
        <w:rPr>
          <w:b/>
        </w:rPr>
        <w:t>shall</w:t>
      </w:r>
      <w:r>
        <w:tab/>
        <w:t>indicates a mandatory requirement to do something</w:t>
      </w:r>
    </w:p>
    <w:p w14:paraId="51C72BD8" w14:textId="77777777" w:rsidR="00654648" w:rsidRDefault="00DF33FC">
      <w:pPr>
        <w:pStyle w:val="EX"/>
      </w:pPr>
      <w:r>
        <w:rPr>
          <w:b/>
        </w:rPr>
        <w:t>shall not</w:t>
      </w:r>
      <w:r>
        <w:tab/>
        <w:t>indicates an interdiction (prohibition) to do something</w:t>
      </w:r>
    </w:p>
    <w:p w14:paraId="60E9F102" w14:textId="77777777" w:rsidR="00654648" w:rsidRDefault="00DF33FC">
      <w:r>
        <w:t>The constructions "shall" and "shall not" are confined to the context of normative provisions, and do not appear in Technical Reports.</w:t>
      </w:r>
    </w:p>
    <w:p w14:paraId="09CFB704" w14:textId="77777777" w:rsidR="00654648" w:rsidRDefault="00DF33FC">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0ACCD67" w14:textId="77777777" w:rsidR="00654648" w:rsidRDefault="00DF33FC">
      <w:pPr>
        <w:pStyle w:val="EX"/>
      </w:pPr>
      <w:r>
        <w:rPr>
          <w:b/>
        </w:rPr>
        <w:t>should</w:t>
      </w:r>
      <w:r>
        <w:tab/>
        <w:t>indicates a recommendation to do something</w:t>
      </w:r>
    </w:p>
    <w:p w14:paraId="00509DB2" w14:textId="77777777" w:rsidR="00654648" w:rsidRDefault="00DF33FC">
      <w:pPr>
        <w:pStyle w:val="EX"/>
      </w:pPr>
      <w:r>
        <w:rPr>
          <w:b/>
        </w:rPr>
        <w:t>should not</w:t>
      </w:r>
      <w:r>
        <w:tab/>
        <w:t>indicates a recommendation not to do something</w:t>
      </w:r>
    </w:p>
    <w:p w14:paraId="2FBE6EC3" w14:textId="77777777" w:rsidR="00654648" w:rsidRDefault="00DF33FC">
      <w:pPr>
        <w:pStyle w:val="EX"/>
      </w:pPr>
      <w:r>
        <w:rPr>
          <w:b/>
        </w:rPr>
        <w:t>may</w:t>
      </w:r>
      <w:r>
        <w:tab/>
        <w:t>indicates permission to do something</w:t>
      </w:r>
    </w:p>
    <w:p w14:paraId="37ABFD8D" w14:textId="77777777" w:rsidR="00654648" w:rsidRDefault="00DF33FC">
      <w:pPr>
        <w:pStyle w:val="EX"/>
      </w:pPr>
      <w:r>
        <w:rPr>
          <w:b/>
        </w:rPr>
        <w:t>need not</w:t>
      </w:r>
      <w:r>
        <w:tab/>
        <w:t>indicates permission not to do something</w:t>
      </w:r>
    </w:p>
    <w:p w14:paraId="5C2ADBF8" w14:textId="77777777" w:rsidR="00654648" w:rsidRDefault="00DF33FC">
      <w:r>
        <w:t>The construction "may not" is ambiguous and is not used in normative elements. The unambiguous constructions "might not" or "shall not" are used instead, depending upon the meaning intended.</w:t>
      </w:r>
    </w:p>
    <w:p w14:paraId="73459973" w14:textId="77777777" w:rsidR="00654648" w:rsidRDefault="00DF33FC">
      <w:pPr>
        <w:pStyle w:val="EX"/>
      </w:pPr>
      <w:r>
        <w:rPr>
          <w:b/>
        </w:rPr>
        <w:t>can</w:t>
      </w:r>
      <w:r>
        <w:tab/>
        <w:t>indicates that something is possible</w:t>
      </w:r>
    </w:p>
    <w:p w14:paraId="501CC13E" w14:textId="77777777" w:rsidR="00654648" w:rsidRDefault="00DF33FC">
      <w:pPr>
        <w:pStyle w:val="EX"/>
      </w:pPr>
      <w:r>
        <w:rPr>
          <w:b/>
        </w:rPr>
        <w:t>cannot</w:t>
      </w:r>
      <w:r>
        <w:tab/>
        <w:t>indicates that something is impossible</w:t>
      </w:r>
    </w:p>
    <w:p w14:paraId="7A2E5A16" w14:textId="77777777" w:rsidR="00654648" w:rsidRDefault="00DF33FC">
      <w:r>
        <w:t>The constructions "can" and "cannot" are not substitutes for "may" and "need not".</w:t>
      </w:r>
    </w:p>
    <w:p w14:paraId="5F42F3C7" w14:textId="77777777" w:rsidR="00654648" w:rsidRDefault="00DF33FC">
      <w:pPr>
        <w:pStyle w:val="EX"/>
      </w:pPr>
      <w:r>
        <w:rPr>
          <w:b/>
        </w:rPr>
        <w:t>will</w:t>
      </w:r>
      <w:r>
        <w:tab/>
        <w:t>indicates that something is certain or expected to happen as a result of action taken by an agency the behaviour of which is outside the scope of the present document</w:t>
      </w:r>
    </w:p>
    <w:p w14:paraId="268F07D0" w14:textId="77777777" w:rsidR="00654648" w:rsidRDefault="00DF33FC">
      <w:pPr>
        <w:pStyle w:val="EX"/>
      </w:pPr>
      <w:r>
        <w:rPr>
          <w:b/>
        </w:rPr>
        <w:t>will not</w:t>
      </w:r>
      <w:r>
        <w:tab/>
        <w:t>indicates that something is certain or expected not to happen as a result of action taken by an agency the behaviour of which is outside the scope of the present document</w:t>
      </w:r>
    </w:p>
    <w:p w14:paraId="582B8D54" w14:textId="77777777" w:rsidR="00654648" w:rsidRDefault="00DF33FC">
      <w:pPr>
        <w:pStyle w:val="EX"/>
      </w:pPr>
      <w:r>
        <w:rPr>
          <w:b/>
        </w:rPr>
        <w:t>might</w:t>
      </w:r>
      <w:r>
        <w:tab/>
        <w:t>indicates a likelihood that something will happen as a result of action taken by some agency the behaviour of which is outside the scope of the present document</w:t>
      </w:r>
    </w:p>
    <w:p w14:paraId="19D9B665" w14:textId="77777777" w:rsidR="00654648" w:rsidRDefault="00DF33FC">
      <w:pPr>
        <w:pStyle w:val="EX"/>
      </w:pPr>
      <w:r>
        <w:rPr>
          <w:b/>
        </w:rPr>
        <w:lastRenderedPageBreak/>
        <w:t>might not</w:t>
      </w:r>
      <w:r>
        <w:tab/>
        <w:t>indicates a likelihood that something will not happen as a result of action taken by some agency the behaviour of which is outside the scope of the present document</w:t>
      </w:r>
    </w:p>
    <w:p w14:paraId="5037033A" w14:textId="77777777" w:rsidR="00654648" w:rsidRDefault="00DF33FC">
      <w:r>
        <w:t>In addition:</w:t>
      </w:r>
    </w:p>
    <w:p w14:paraId="6983AD4C" w14:textId="77777777" w:rsidR="00654648" w:rsidRDefault="00DF33FC">
      <w:pPr>
        <w:pStyle w:val="EX"/>
      </w:pPr>
      <w:r>
        <w:rPr>
          <w:b/>
        </w:rPr>
        <w:t>is</w:t>
      </w:r>
      <w:r>
        <w:tab/>
        <w:t>(or any other verb in the indicative mood) indicates a statement of fact</w:t>
      </w:r>
    </w:p>
    <w:p w14:paraId="7B9C25A8" w14:textId="77777777" w:rsidR="00654648" w:rsidRDefault="00DF33FC">
      <w:pPr>
        <w:pStyle w:val="EX"/>
      </w:pPr>
      <w:r>
        <w:rPr>
          <w:b/>
        </w:rPr>
        <w:t>is not</w:t>
      </w:r>
      <w:r>
        <w:tab/>
        <w:t>(or any other negative verb in the indicative mood) indicates a statement of fact</w:t>
      </w:r>
    </w:p>
    <w:p w14:paraId="305D9133" w14:textId="77777777" w:rsidR="00654648" w:rsidRDefault="00DF33FC">
      <w:r>
        <w:t>The constructions "is" and "is not" do not indicate requirements.</w:t>
      </w:r>
    </w:p>
    <w:p w14:paraId="10980C0D" w14:textId="77777777" w:rsidR="00654648" w:rsidRDefault="00DF33FC">
      <w:pPr>
        <w:pStyle w:val="10"/>
      </w:pPr>
      <w:bookmarkStart w:id="481" w:name="introduction"/>
      <w:bookmarkEnd w:id="481"/>
      <w:r>
        <w:br w:type="page"/>
      </w:r>
      <w:bookmarkStart w:id="482" w:name="scope"/>
      <w:bookmarkStart w:id="483" w:name="_Toc175687465"/>
      <w:bookmarkEnd w:id="482"/>
      <w:r>
        <w:lastRenderedPageBreak/>
        <w:t>1</w:t>
      </w:r>
      <w:r>
        <w:tab/>
        <w:t>Scope</w:t>
      </w:r>
      <w:bookmarkEnd w:id="483"/>
    </w:p>
    <w:p w14:paraId="3412FCE1" w14:textId="12331EDF" w:rsidR="00654648" w:rsidRDefault="00DF33FC">
      <w:pPr>
        <w:rPr>
          <w:rFonts w:eastAsia="宋体"/>
          <w:lang w:val="en-US" w:eastAsia="zh-CN"/>
        </w:rPr>
      </w:pPr>
      <w:r>
        <w:t xml:space="preserve">The present document is a technical report </w:t>
      </w:r>
      <w:r>
        <w:rPr>
          <w:lang w:eastAsia="zh-CN"/>
        </w:rPr>
        <w:t>f</w:t>
      </w:r>
      <w:r>
        <w:t>or</w:t>
      </w:r>
      <w:r>
        <w:rPr>
          <w:lang w:val="en-US" w:eastAsia="zh-CN"/>
        </w:rPr>
        <w:t xml:space="preserve"> power class 3 NR </w:t>
      </w:r>
      <w:r>
        <w:rPr>
          <w:lang w:eastAsia="ja-JP"/>
        </w:rPr>
        <w:t>inter-band</w:t>
      </w:r>
      <w:r>
        <w:rPr>
          <w:lang w:val="en-US" w:eastAsia="zh-CN"/>
        </w:rPr>
        <w:t xml:space="preserve"> </w:t>
      </w:r>
      <w:r>
        <w:rPr>
          <w:lang w:eastAsia="ja-JP"/>
        </w:rPr>
        <w:t>CA</w:t>
      </w:r>
      <w:r>
        <w:rPr>
          <w:lang w:val="en-US" w:eastAsia="zh-CN"/>
        </w:rPr>
        <w:t xml:space="preserve"> and DC </w:t>
      </w:r>
      <w:r w:rsidR="00D173F0">
        <w:rPr>
          <w:lang w:val="en-US" w:eastAsia="zh-CN"/>
        </w:rPr>
        <w:t xml:space="preserve">configurations including inter-band CA </w:t>
      </w:r>
      <w:r>
        <w:rPr>
          <w:lang w:val="en-US" w:eastAsia="zh-CN"/>
        </w:rPr>
        <w:t xml:space="preserve">for </w:t>
      </w:r>
      <w:r>
        <w:rPr>
          <w:rFonts w:hint="eastAsia"/>
          <w:lang w:val="en-US" w:eastAsia="zh-CN"/>
        </w:rPr>
        <w:t>3</w:t>
      </w:r>
      <w:r>
        <w:rPr>
          <w:lang w:val="en-US" w:eastAsia="zh-CN"/>
        </w:rPr>
        <w:t xml:space="preserve"> </w:t>
      </w:r>
      <w:r w:rsidR="00D173F0">
        <w:rPr>
          <w:lang w:val="en-US" w:eastAsia="zh-CN"/>
        </w:rPr>
        <w:t xml:space="preserve">different </w:t>
      </w:r>
      <w:r>
        <w:rPr>
          <w:lang w:val="en-US" w:eastAsia="zh-CN"/>
        </w:rPr>
        <w:t xml:space="preserve">bands DL with </w:t>
      </w:r>
      <w:r w:rsidR="00D173F0">
        <w:rPr>
          <w:lang w:val="en-US" w:eastAsia="zh-CN"/>
        </w:rPr>
        <w:t>x different bands UL (x=1,2)</w:t>
      </w:r>
      <w:r>
        <w:rPr>
          <w:lang w:val="en-US" w:eastAsia="zh-CN"/>
        </w:rPr>
        <w:t xml:space="preserve"> </w:t>
      </w:r>
      <w:r>
        <w:t>under Rel-1</w:t>
      </w:r>
      <w:r w:rsidR="00D173F0">
        <w:rPr>
          <w:lang w:val="en-US" w:eastAsia="zh-CN"/>
        </w:rPr>
        <w:t>9</w:t>
      </w:r>
      <w:r>
        <w:t xml:space="preserve"> time frame. The purpose is to gather the relevant background information and studies in order to address</w:t>
      </w:r>
      <w:r>
        <w:rPr>
          <w:lang w:val="en-US" w:eastAsia="zh-CN"/>
        </w:rPr>
        <w:t xml:space="preserve"> NR </w:t>
      </w:r>
      <w:r>
        <w:rPr>
          <w:lang w:eastAsia="ja-JP"/>
        </w:rPr>
        <w:t>inter-band</w:t>
      </w:r>
      <w:r>
        <w:rPr>
          <w:lang w:val="en-US" w:eastAsia="zh-CN"/>
        </w:rPr>
        <w:t xml:space="preserve"> </w:t>
      </w:r>
      <w:r>
        <w:rPr>
          <w:lang w:eastAsia="ja-JP"/>
        </w:rPr>
        <w:t>CA</w:t>
      </w:r>
      <w:r>
        <w:rPr>
          <w:lang w:val="en-US" w:eastAsia="zh-CN"/>
        </w:rPr>
        <w:t xml:space="preserve"> and DC for </w:t>
      </w:r>
      <w:r>
        <w:rPr>
          <w:rFonts w:hint="eastAsia"/>
          <w:lang w:val="en-US" w:eastAsia="zh-CN"/>
        </w:rPr>
        <w:t>3</w:t>
      </w:r>
      <w:r>
        <w:rPr>
          <w:lang w:val="en-US" w:eastAsia="zh-CN"/>
        </w:rPr>
        <w:t xml:space="preserve"> bands DL with up to 2 bands UL </w:t>
      </w:r>
      <w:r>
        <w:t>for the Rel-1</w:t>
      </w:r>
      <w:r w:rsidR="00D173F0">
        <w:rPr>
          <w:lang w:val="en-US" w:eastAsia="zh-CN"/>
        </w:rPr>
        <w:t>9</w:t>
      </w:r>
      <w:r>
        <w:t xml:space="preserve"> band combinations</w:t>
      </w:r>
      <w:r>
        <w:rPr>
          <w:rFonts w:eastAsia="宋体"/>
          <w:lang w:val="en-US" w:eastAsia="zh-CN"/>
        </w:rPr>
        <w:t>.</w:t>
      </w:r>
    </w:p>
    <w:p w14:paraId="12B63E7B" w14:textId="66066217" w:rsidR="00D173F0" w:rsidRDefault="00DF33FC">
      <w:r>
        <w:rPr>
          <w:lang w:val="en-US"/>
        </w:rPr>
        <w:t xml:space="preserve">This TR contains </w:t>
      </w:r>
      <w:r>
        <w:rPr>
          <w:rFonts w:eastAsia="宋体" w:hint="eastAsia"/>
          <w:lang w:val="en-US" w:eastAsia="zh-CN"/>
        </w:rPr>
        <w:t xml:space="preserve">the RF requirements of </w:t>
      </w:r>
      <w:r>
        <w:rPr>
          <w:lang w:val="en-US"/>
        </w:rPr>
        <w:t>band specific combination part. The actual requirements are added to the corresponding technical specifications.</w:t>
      </w:r>
    </w:p>
    <w:p w14:paraId="4EE68FAE" w14:textId="77777777" w:rsidR="00654648" w:rsidRDefault="00DF33FC">
      <w:pPr>
        <w:pStyle w:val="10"/>
      </w:pPr>
      <w:bookmarkStart w:id="484" w:name="references"/>
      <w:bookmarkStart w:id="485" w:name="_Toc175687466"/>
      <w:bookmarkEnd w:id="484"/>
      <w:r>
        <w:t>2</w:t>
      </w:r>
      <w:r>
        <w:tab/>
        <w:t>References</w:t>
      </w:r>
      <w:bookmarkEnd w:id="485"/>
    </w:p>
    <w:p w14:paraId="7E22E032" w14:textId="77777777" w:rsidR="00654648" w:rsidRDefault="00DF33FC">
      <w:r>
        <w:t>The following documents contain provisions which, through reference in this text, constitute provisions of the present document.</w:t>
      </w:r>
    </w:p>
    <w:p w14:paraId="1AFFE423" w14:textId="77777777" w:rsidR="00654648" w:rsidRDefault="00DF33FC">
      <w:pPr>
        <w:pStyle w:val="B1"/>
      </w:pPr>
      <w:r>
        <w:t>-</w:t>
      </w:r>
      <w:r>
        <w:tab/>
        <w:t>References are either specific (identified by date of publication, edition number, version number, etc.) or non</w:t>
      </w:r>
      <w:r>
        <w:noBreakHyphen/>
        <w:t>specific.</w:t>
      </w:r>
    </w:p>
    <w:p w14:paraId="65DFE3DC" w14:textId="77777777" w:rsidR="00654648" w:rsidRDefault="00DF33FC">
      <w:pPr>
        <w:pStyle w:val="B1"/>
      </w:pPr>
      <w:r>
        <w:t>-</w:t>
      </w:r>
      <w:r>
        <w:tab/>
        <w:t>For a specific reference, subsequent revisions do not apply.</w:t>
      </w:r>
    </w:p>
    <w:p w14:paraId="59356442" w14:textId="77777777" w:rsidR="00654648" w:rsidRDefault="00DF33FC">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054230C" w14:textId="77777777" w:rsidR="00654648" w:rsidRDefault="00DF33FC">
      <w:pPr>
        <w:pStyle w:val="EX"/>
      </w:pPr>
      <w:r>
        <w:t>[1]</w:t>
      </w:r>
      <w:r>
        <w:tab/>
        <w:t>3GPP TR 21.905: "Vocabulary for 3GPP Specifications".</w:t>
      </w:r>
    </w:p>
    <w:p w14:paraId="66D172DA" w14:textId="77777777" w:rsidR="00654648" w:rsidRDefault="00DF33FC">
      <w:pPr>
        <w:pStyle w:val="EX"/>
        <w:rPr>
          <w:lang w:eastAsia="ko-KR"/>
        </w:rPr>
      </w:pPr>
      <w:r>
        <w:rPr>
          <w:lang w:eastAsia="ko-KR"/>
        </w:rPr>
        <w:t>[2]</w:t>
      </w:r>
      <w:r>
        <w:rPr>
          <w:lang w:eastAsia="ko-KR"/>
        </w:rPr>
        <w:tab/>
      </w:r>
      <w:r>
        <w:t>3GPP T</w:t>
      </w:r>
      <w:r>
        <w:rPr>
          <w:lang w:eastAsia="ko-KR"/>
        </w:rPr>
        <w:t>S</w:t>
      </w:r>
      <w:r>
        <w:t> </w:t>
      </w:r>
      <w:r>
        <w:rPr>
          <w:lang w:eastAsia="ko-KR"/>
        </w:rPr>
        <w:t>38.101-1: "NR; User Equipment (UE) radio transmission and reception; Part 1: Range 1 Standalone".</w:t>
      </w:r>
    </w:p>
    <w:p w14:paraId="0C2FF9D4" w14:textId="77777777" w:rsidR="00654648" w:rsidRDefault="00DF33FC">
      <w:pPr>
        <w:pStyle w:val="EX"/>
        <w:rPr>
          <w:lang w:eastAsia="ko-KR"/>
        </w:rPr>
      </w:pPr>
      <w:r>
        <w:rPr>
          <w:lang w:eastAsia="ko-KR"/>
        </w:rPr>
        <w:t>[3]</w:t>
      </w:r>
      <w:r>
        <w:rPr>
          <w:lang w:eastAsia="ko-KR"/>
        </w:rPr>
        <w:tab/>
      </w:r>
      <w:r>
        <w:t>3GPP T</w:t>
      </w:r>
      <w:r>
        <w:rPr>
          <w:lang w:eastAsia="ko-KR"/>
        </w:rPr>
        <w:t>S</w:t>
      </w:r>
      <w:r>
        <w:t> </w:t>
      </w:r>
      <w:r>
        <w:rPr>
          <w:lang w:eastAsia="ko-KR"/>
        </w:rPr>
        <w:t>38.101-2: "NR; User Equipment (UE) radio transmission and reception; Part 2: Range 2 Standalone".</w:t>
      </w:r>
    </w:p>
    <w:p w14:paraId="278FEB52" w14:textId="77777777" w:rsidR="00654648" w:rsidRDefault="00DF33FC">
      <w:pPr>
        <w:pStyle w:val="EX"/>
      </w:pPr>
      <w:r>
        <w:rPr>
          <w:lang w:eastAsia="ko-KR"/>
        </w:rPr>
        <w:t>[</w:t>
      </w:r>
      <w:r>
        <w:rPr>
          <w:lang w:val="en-US" w:eastAsia="zh-CN"/>
        </w:rPr>
        <w:t>4</w:t>
      </w:r>
      <w:r>
        <w:rPr>
          <w:lang w:eastAsia="ko-KR"/>
        </w:rPr>
        <w:t>]</w:t>
      </w:r>
      <w:r>
        <w:rPr>
          <w:lang w:eastAsia="ko-KR"/>
        </w:rPr>
        <w:tab/>
        <w:t>3GPP TS 38.101-</w:t>
      </w:r>
      <w:r>
        <w:rPr>
          <w:rFonts w:eastAsia="Malgun Gothic"/>
          <w:lang w:val="en-US" w:eastAsia="ko-KR"/>
        </w:rPr>
        <w:t>3</w:t>
      </w:r>
      <w:r>
        <w:rPr>
          <w:lang w:eastAsia="ko-KR"/>
        </w:rPr>
        <w:t xml:space="preserve">: "NR; User Equipment (UE) radio transmission and reception; Part </w:t>
      </w:r>
      <w:r>
        <w:rPr>
          <w:rFonts w:eastAsia="Malgun Gothic"/>
          <w:lang w:val="en-US" w:eastAsia="ko-KR"/>
        </w:rPr>
        <w:t>3</w:t>
      </w:r>
      <w:r>
        <w:rPr>
          <w:lang w:eastAsia="ko-KR"/>
        </w:rPr>
        <w:t xml:space="preserve">: </w:t>
      </w:r>
      <w:r>
        <w:rPr>
          <w:rFonts w:eastAsia="Malgun Gothic"/>
          <w:lang w:eastAsia="ko-KR"/>
        </w:rPr>
        <w:t xml:space="preserve"> Range 1 and Range 2 Interworking operation with other radios</w:t>
      </w:r>
      <w:r>
        <w:rPr>
          <w:lang w:eastAsia="ko-KR"/>
        </w:rPr>
        <w:t>".</w:t>
      </w:r>
    </w:p>
    <w:p w14:paraId="57437032" w14:textId="77777777" w:rsidR="00654648" w:rsidRDefault="00DF33FC">
      <w:pPr>
        <w:pStyle w:val="10"/>
      </w:pPr>
      <w:bookmarkStart w:id="486" w:name="definitions"/>
      <w:bookmarkStart w:id="487" w:name="_Toc175687467"/>
      <w:bookmarkEnd w:id="486"/>
      <w:r>
        <w:t>3</w:t>
      </w:r>
      <w:r>
        <w:tab/>
        <w:t>Definitions of terms, symbols and abbreviations</w:t>
      </w:r>
      <w:bookmarkEnd w:id="487"/>
    </w:p>
    <w:p w14:paraId="51340BF9" w14:textId="77777777" w:rsidR="00654648" w:rsidRDefault="00DF33FC">
      <w:pPr>
        <w:pStyle w:val="21"/>
      </w:pPr>
      <w:bookmarkStart w:id="488" w:name="_Toc175687468"/>
      <w:r>
        <w:t>3.1</w:t>
      </w:r>
      <w:r>
        <w:tab/>
        <w:t>Terms</w:t>
      </w:r>
      <w:bookmarkEnd w:id="488"/>
    </w:p>
    <w:p w14:paraId="54BC392E" w14:textId="77777777" w:rsidR="00654648" w:rsidRDefault="00DF33FC">
      <w:r>
        <w:t>For the purposes of the present document, the terms given in TR 21.905 [1] and the following apply. A term defined in the present document takes precedence over the definition of the same term, if any, in TR 21.905 [1].</w:t>
      </w:r>
    </w:p>
    <w:p w14:paraId="53EA7EDD" w14:textId="77777777" w:rsidR="00654648" w:rsidRDefault="00DF33FC">
      <w:r>
        <w:rPr>
          <w:b/>
        </w:rPr>
        <w:t>Carrier aggregation</w:t>
      </w:r>
      <w:r>
        <w:t>: Aggregation of two or more component carriers in order to support wider transmission bandwidths.</w:t>
      </w:r>
    </w:p>
    <w:p w14:paraId="6611C65D" w14:textId="77777777" w:rsidR="00654648" w:rsidRDefault="00DF33FC">
      <w:r>
        <w:rPr>
          <w:b/>
        </w:rPr>
        <w:t>Inter-band carrier aggregation:</w:t>
      </w:r>
      <w:r>
        <w:t xml:space="preserve"> Carrier aggregation of component carriers in different operating bands.</w:t>
      </w:r>
    </w:p>
    <w:p w14:paraId="52F3D512" w14:textId="77777777" w:rsidR="00654648" w:rsidRDefault="00DF33FC">
      <w:pPr>
        <w:pStyle w:val="NO"/>
        <w:ind w:left="0" w:firstLine="0"/>
      </w:pPr>
      <w:r>
        <w:t>NOTE:</w:t>
      </w:r>
      <w:r>
        <w:tab/>
        <w:t>Carriers aggregated in each band can be contiguous or non-contiguous.</w:t>
      </w:r>
    </w:p>
    <w:p w14:paraId="6F41F3F8" w14:textId="77777777" w:rsidR="00654648" w:rsidRDefault="00DF33FC">
      <w:pPr>
        <w:pStyle w:val="21"/>
      </w:pPr>
      <w:bookmarkStart w:id="489" w:name="_Toc175687469"/>
      <w:r>
        <w:t>3.2</w:t>
      </w:r>
      <w:r>
        <w:tab/>
        <w:t>Symbols</w:t>
      </w:r>
      <w:bookmarkEnd w:id="489"/>
    </w:p>
    <w:p w14:paraId="50396887" w14:textId="77777777" w:rsidR="00654648" w:rsidRDefault="00DF33FC">
      <w:pPr>
        <w:keepNext/>
      </w:pPr>
      <w:r>
        <w:t>For the purposes of the present document, the following symbols apply:</w:t>
      </w:r>
    </w:p>
    <w:p w14:paraId="456BF190" w14:textId="77777777" w:rsidR="00654648" w:rsidRDefault="00DF33FC">
      <w:pPr>
        <w:pStyle w:val="EW"/>
      </w:pPr>
      <w:r>
        <w:t>ΔR</w:t>
      </w:r>
      <w:r>
        <w:rPr>
          <w:vertAlign w:val="subscript"/>
        </w:rPr>
        <w:t>IB,c</w:t>
      </w:r>
      <w:r>
        <w:rPr>
          <w:vertAlign w:val="subscript"/>
        </w:rPr>
        <w:tab/>
      </w:r>
      <w:r>
        <w:t xml:space="preserve">Allowed reference sensitivity relaxation due to support for inter-band CA operation, for serving cell </w:t>
      </w:r>
      <w:r>
        <w:rPr>
          <w:i/>
        </w:rPr>
        <w:t>c</w:t>
      </w:r>
    </w:p>
    <w:p w14:paraId="591EF814" w14:textId="77777777" w:rsidR="00654648" w:rsidRDefault="00DF33FC">
      <w:pPr>
        <w:pStyle w:val="EW"/>
      </w:pPr>
      <w:r>
        <w:t>ΔT</w:t>
      </w:r>
      <w:r>
        <w:rPr>
          <w:vertAlign w:val="subscript"/>
        </w:rPr>
        <w:t>IB,c</w:t>
      </w:r>
      <w:r>
        <w:rPr>
          <w:vertAlign w:val="subscript"/>
        </w:rPr>
        <w:tab/>
      </w:r>
      <w:r>
        <w:t xml:space="preserve">Allowed maximum configured output power relaxation due to support for inter-band CA operation, inter-band </w:t>
      </w:r>
      <w:r>
        <w:rPr>
          <w:rFonts w:hint="eastAsia"/>
          <w:lang w:eastAsia="zh-CN"/>
        </w:rPr>
        <w:t>NR</w:t>
      </w:r>
      <w:r>
        <w:rPr>
          <w:lang w:eastAsia="zh-CN"/>
        </w:rPr>
        <w:t>-DC</w:t>
      </w:r>
      <w:r>
        <w:t xml:space="preserve"> operation and due to support for SUL operations, for serving cell </w:t>
      </w:r>
      <w:r>
        <w:rPr>
          <w:i/>
        </w:rPr>
        <w:t>c</w:t>
      </w:r>
    </w:p>
    <w:p w14:paraId="141FFE25" w14:textId="77777777" w:rsidR="00654648" w:rsidRDefault="00654648">
      <w:pPr>
        <w:pStyle w:val="EW"/>
      </w:pPr>
    </w:p>
    <w:p w14:paraId="2A6593FB" w14:textId="77777777" w:rsidR="00654648" w:rsidRDefault="00DF33FC">
      <w:pPr>
        <w:pStyle w:val="21"/>
      </w:pPr>
      <w:bookmarkStart w:id="490" w:name="_Toc175687470"/>
      <w:r>
        <w:lastRenderedPageBreak/>
        <w:t>3.3</w:t>
      </w:r>
      <w:r>
        <w:tab/>
        <w:t>Abbreviations</w:t>
      </w:r>
      <w:bookmarkEnd w:id="490"/>
    </w:p>
    <w:p w14:paraId="15EAC30D" w14:textId="77777777" w:rsidR="00654648" w:rsidRDefault="00DF33FC" w:rsidP="00D173F0">
      <w:r>
        <w:t>For the purposes of the present document, the abbreviations given in TR 21.905 [1] and the following apply. An abbreviation defined in the present document takes precedence over the definition of the same abbreviation, if any, in TR 21.905 [1].</w:t>
      </w:r>
    </w:p>
    <w:p w14:paraId="6A498C68" w14:textId="77777777" w:rsidR="00654648" w:rsidRDefault="00DF33FC">
      <w:pPr>
        <w:pStyle w:val="EW"/>
      </w:pPr>
      <w:r>
        <w:t>BS</w:t>
      </w:r>
      <w:r>
        <w:tab/>
        <w:t>Base Station</w:t>
      </w:r>
    </w:p>
    <w:p w14:paraId="229C64F3" w14:textId="77777777" w:rsidR="00654648" w:rsidRDefault="00DF33FC">
      <w:pPr>
        <w:pStyle w:val="EW"/>
      </w:pPr>
      <w:r>
        <w:t>CA</w:t>
      </w:r>
      <w:r>
        <w:tab/>
        <w:t xml:space="preserve">Carrier Aggregation </w:t>
      </w:r>
    </w:p>
    <w:p w14:paraId="64D978B8" w14:textId="77777777" w:rsidR="00654648" w:rsidRDefault="00DF33FC">
      <w:pPr>
        <w:pStyle w:val="EW"/>
      </w:pPr>
      <w:r>
        <w:t>DC</w:t>
      </w:r>
      <w:r>
        <w:tab/>
        <w:t>Dual Connectivity</w:t>
      </w:r>
    </w:p>
    <w:p w14:paraId="05F91EC3" w14:textId="77777777" w:rsidR="00654648" w:rsidRDefault="00DF33FC">
      <w:pPr>
        <w:pStyle w:val="EW"/>
      </w:pPr>
      <w:r>
        <w:t>DL</w:t>
      </w:r>
      <w:r>
        <w:tab/>
        <w:t>DownLink</w:t>
      </w:r>
    </w:p>
    <w:p w14:paraId="411DD23E" w14:textId="77777777" w:rsidR="00654648" w:rsidRDefault="00DF33FC">
      <w:pPr>
        <w:pStyle w:val="EW"/>
      </w:pPr>
      <w:r>
        <w:t>FDD</w:t>
      </w:r>
      <w:r>
        <w:tab/>
        <w:t>Frequency Division Duplex</w:t>
      </w:r>
    </w:p>
    <w:p w14:paraId="30175F3A" w14:textId="77777777" w:rsidR="00654648" w:rsidRDefault="00DF33FC">
      <w:pPr>
        <w:pStyle w:val="EW"/>
      </w:pPr>
      <w:r>
        <w:t>IMD</w:t>
      </w:r>
      <w:r>
        <w:tab/>
        <w:t>Inter-modulation</w:t>
      </w:r>
    </w:p>
    <w:p w14:paraId="0BAD1196" w14:textId="77777777" w:rsidR="00654648" w:rsidRDefault="00DF33FC">
      <w:pPr>
        <w:pStyle w:val="EW"/>
      </w:pPr>
      <w:r>
        <w:t>MSD</w:t>
      </w:r>
      <w:r>
        <w:tab/>
        <w:t>Maximum Sensitivity Deduction</w:t>
      </w:r>
    </w:p>
    <w:p w14:paraId="09884EFC" w14:textId="77777777" w:rsidR="00654648" w:rsidRDefault="00DF33FC">
      <w:pPr>
        <w:pStyle w:val="EW"/>
      </w:pPr>
      <w:r>
        <w:t>SCS</w:t>
      </w:r>
      <w:r>
        <w:tab/>
        <w:t>Subcarrier spacing</w:t>
      </w:r>
    </w:p>
    <w:p w14:paraId="4D4AC275" w14:textId="77777777" w:rsidR="00654648" w:rsidRDefault="00DF33FC">
      <w:pPr>
        <w:pStyle w:val="EW"/>
      </w:pPr>
      <w:r>
        <w:t>TDD</w:t>
      </w:r>
      <w:r>
        <w:tab/>
        <w:t>Time Division Duplex</w:t>
      </w:r>
    </w:p>
    <w:p w14:paraId="4812E316" w14:textId="77777777" w:rsidR="00654648" w:rsidRDefault="00DF33FC">
      <w:pPr>
        <w:pStyle w:val="EW"/>
      </w:pPr>
      <w:r>
        <w:t>UE</w:t>
      </w:r>
      <w:r>
        <w:tab/>
        <w:t>User Equipment</w:t>
      </w:r>
    </w:p>
    <w:p w14:paraId="179EA201" w14:textId="77777777" w:rsidR="00654648" w:rsidRDefault="00DF33FC">
      <w:pPr>
        <w:pStyle w:val="EW"/>
      </w:pPr>
      <w:r>
        <w:t>UL</w:t>
      </w:r>
      <w:r>
        <w:tab/>
        <w:t>UpLink</w:t>
      </w:r>
    </w:p>
    <w:p w14:paraId="3BB9C021" w14:textId="77777777" w:rsidR="00654648" w:rsidRDefault="00654648">
      <w:pPr>
        <w:pStyle w:val="EW"/>
      </w:pPr>
    </w:p>
    <w:p w14:paraId="600C7B91" w14:textId="77777777" w:rsidR="00654648" w:rsidRDefault="00DF33FC">
      <w:pPr>
        <w:pStyle w:val="10"/>
      </w:pPr>
      <w:bookmarkStart w:id="491" w:name="clause4"/>
      <w:bookmarkStart w:id="492" w:name="_Toc175687471"/>
      <w:bookmarkEnd w:id="491"/>
      <w:r>
        <w:t>4</w:t>
      </w:r>
      <w:r>
        <w:tab/>
        <w:t>Background</w:t>
      </w:r>
      <w:bookmarkEnd w:id="492"/>
    </w:p>
    <w:p w14:paraId="59ED51C0" w14:textId="77777777" w:rsidR="00654648" w:rsidRDefault="00DF33FC">
      <w:pPr>
        <w:pStyle w:val="21"/>
      </w:pPr>
      <w:bookmarkStart w:id="493" w:name="_Toc175687472"/>
      <w:r>
        <w:t>4.1</w:t>
      </w:r>
      <w:r>
        <w:tab/>
        <w:t>Introduction</w:t>
      </w:r>
      <w:bookmarkEnd w:id="493"/>
    </w:p>
    <w:p w14:paraId="0066180F" w14:textId="7BF018D2" w:rsidR="00654648" w:rsidRDefault="00DF33FC">
      <w:r>
        <w:t xml:space="preserve">The present document is a technical report for </w:t>
      </w:r>
      <w:r>
        <w:rPr>
          <w:rFonts w:hint="eastAsia"/>
          <w:lang w:val="en-US" w:eastAsia="zh-CN"/>
        </w:rPr>
        <w:t xml:space="preserve">NR </w:t>
      </w:r>
      <w:r>
        <w:rPr>
          <w:rFonts w:cs="v5.0.0" w:hint="eastAsia"/>
          <w:lang w:eastAsia="ja-JP"/>
        </w:rPr>
        <w:t>inter-band</w:t>
      </w:r>
      <w:r>
        <w:rPr>
          <w:rFonts w:cs="v5.0.0" w:hint="eastAsia"/>
          <w:lang w:val="en-US" w:eastAsia="zh-CN"/>
        </w:rPr>
        <w:t xml:space="preserve"> </w:t>
      </w:r>
      <w:r>
        <w:rPr>
          <w:rFonts w:cs="v5.0.0" w:hint="eastAsia"/>
          <w:lang w:eastAsia="ja-JP"/>
        </w:rPr>
        <w:t>CA</w:t>
      </w:r>
      <w:r>
        <w:rPr>
          <w:rFonts w:cs="v5.0.0" w:hint="eastAsia"/>
          <w:lang w:val="en-US" w:eastAsia="zh-CN"/>
        </w:rPr>
        <w:t xml:space="preserve"> and DC </w:t>
      </w:r>
      <w:r w:rsidR="00B305A2">
        <w:rPr>
          <w:rFonts w:cs="v5.0.0"/>
          <w:lang w:val="en-US" w:eastAsia="zh-CN"/>
        </w:rPr>
        <w:t xml:space="preserve">configurations including inter-band CA </w:t>
      </w:r>
      <w:r>
        <w:rPr>
          <w:rFonts w:cs="v5.0.0" w:hint="eastAsia"/>
          <w:lang w:val="en-US" w:eastAsia="zh-CN"/>
        </w:rPr>
        <w:t xml:space="preserve">for 3 </w:t>
      </w:r>
      <w:r w:rsidR="00B305A2">
        <w:rPr>
          <w:rFonts w:cs="v5.0.0"/>
          <w:lang w:val="en-US" w:eastAsia="zh-CN"/>
        </w:rPr>
        <w:t xml:space="preserve">different </w:t>
      </w:r>
      <w:r>
        <w:rPr>
          <w:rFonts w:cs="v5.0.0" w:hint="eastAsia"/>
          <w:lang w:val="en-US" w:eastAsia="zh-CN"/>
        </w:rPr>
        <w:t xml:space="preserve">bands DL with </w:t>
      </w:r>
      <w:r w:rsidR="00B305A2">
        <w:rPr>
          <w:rFonts w:cs="v5.0.0"/>
          <w:lang w:val="en-US" w:eastAsia="zh-CN"/>
        </w:rPr>
        <w:t>x different bands UL (x=1,2)</w:t>
      </w:r>
      <w:r>
        <w:rPr>
          <w:rFonts w:cs="v5.0.0" w:hint="eastAsia"/>
          <w:lang w:val="en-US" w:eastAsia="zh-CN"/>
        </w:rPr>
        <w:t xml:space="preserve"> under</w:t>
      </w:r>
      <w:r>
        <w:t xml:space="preserve"> </w:t>
      </w:r>
      <w:r>
        <w:rPr>
          <w:rFonts w:eastAsia="宋体" w:hint="eastAsia"/>
          <w:lang w:eastAsia="zh-CN"/>
        </w:rPr>
        <w:t>Rel-</w:t>
      </w:r>
      <w:r w:rsidR="00AB2570">
        <w:rPr>
          <w:rFonts w:eastAsia="宋体" w:hint="eastAsia"/>
          <w:lang w:eastAsia="zh-CN"/>
        </w:rPr>
        <w:t>1</w:t>
      </w:r>
      <w:r w:rsidR="00B305A2">
        <w:rPr>
          <w:rFonts w:eastAsia="宋体"/>
          <w:lang w:eastAsia="zh-CN"/>
        </w:rPr>
        <w:t>9</w:t>
      </w:r>
      <w:r w:rsidR="00AB2570">
        <w:t xml:space="preserve"> </w:t>
      </w:r>
      <w:r>
        <w:t xml:space="preserve">time frame. The document covers </w:t>
      </w:r>
      <w:r>
        <w:rPr>
          <w:rFonts w:eastAsia="宋体" w:hint="eastAsia"/>
          <w:lang w:val="en-US" w:eastAsia="zh-CN"/>
        </w:rPr>
        <w:t xml:space="preserve">the RF requirements for </w:t>
      </w:r>
      <w:r>
        <w:t>each band combination specific issues (i.e. one sub-clause defined per band combination)</w:t>
      </w:r>
      <w:r>
        <w:rPr>
          <w:rFonts w:eastAsia="宋体" w:hint="eastAsia"/>
          <w:lang w:val="en-US" w:eastAsia="zh-CN"/>
        </w:rPr>
        <w:t xml:space="preserve"> including:</w:t>
      </w:r>
      <w:r w:rsidR="00B305A2" w:rsidRPr="00B305A2">
        <w:t xml:space="preserve"> </w:t>
      </w:r>
    </w:p>
    <w:p w14:paraId="31A4E0E2" w14:textId="10CAC293" w:rsidR="00717331" w:rsidRPr="00A1115A" w:rsidRDefault="00717331" w:rsidP="00717331">
      <w:pPr>
        <w:pStyle w:val="B1"/>
      </w:pPr>
      <w:r w:rsidRPr="00A1115A">
        <w:t>-</w:t>
      </w:r>
      <w:r w:rsidRPr="00A1115A">
        <w:tab/>
      </w:r>
      <w:r>
        <w:rPr>
          <w:rFonts w:eastAsia="宋体" w:hint="eastAsia"/>
          <w:lang w:val="en-US" w:eastAsia="zh-CN"/>
        </w:rPr>
        <w:t>C</w:t>
      </w:r>
      <w:r>
        <w:rPr>
          <w:rFonts w:eastAsia="宋体"/>
          <w:lang w:val="en-US" w:eastAsia="zh-CN"/>
        </w:rPr>
        <w:t>ommon issues for both 1 band UL and 2 bands UL NR CA, including ∆T</w:t>
      </w:r>
      <w:r>
        <w:rPr>
          <w:rFonts w:eastAsia="宋体"/>
          <w:vertAlign w:val="subscript"/>
          <w:lang w:val="en-US" w:eastAsia="zh-CN"/>
        </w:rPr>
        <w:t>IB</w:t>
      </w:r>
      <w:r>
        <w:rPr>
          <w:rFonts w:eastAsia="宋体"/>
          <w:lang w:val="en-US" w:eastAsia="zh-CN"/>
        </w:rPr>
        <w:t xml:space="preserve"> and ∆R</w:t>
      </w:r>
      <w:r>
        <w:rPr>
          <w:rFonts w:eastAsia="宋体"/>
          <w:vertAlign w:val="subscript"/>
          <w:lang w:val="en-US" w:eastAsia="zh-CN"/>
        </w:rPr>
        <w:t>IB</w:t>
      </w:r>
      <w:r>
        <w:rPr>
          <w:rFonts w:eastAsia="宋体" w:hint="eastAsia"/>
          <w:lang w:val="en-US" w:eastAsia="zh-CN"/>
        </w:rPr>
        <w:t xml:space="preserve"> requirements</w:t>
      </w:r>
      <w:r>
        <w:rPr>
          <w:rFonts w:eastAsia="宋体"/>
          <w:lang w:val="en-US" w:eastAsia="zh-CN"/>
        </w:rPr>
        <w:t>.</w:t>
      </w:r>
    </w:p>
    <w:p w14:paraId="1D540ECD" w14:textId="07D9BAF7" w:rsidR="00717331" w:rsidRDefault="00717331" w:rsidP="00717331">
      <w:pPr>
        <w:pStyle w:val="B1"/>
      </w:pPr>
      <w:r w:rsidRPr="00A1115A">
        <w:t>-</w:t>
      </w:r>
      <w:r w:rsidRPr="00A1115A">
        <w:tab/>
      </w:r>
      <w:r>
        <w:rPr>
          <w:rFonts w:eastAsia="宋体"/>
          <w:lang w:val="en-US" w:eastAsia="zh-CN"/>
        </w:rPr>
        <w:t xml:space="preserve">2 bands UL NR CA specific issues, </w:t>
      </w:r>
      <w:r>
        <w:rPr>
          <w:rFonts w:eastAsia="宋体" w:hint="eastAsia"/>
          <w:lang w:val="en-US" w:eastAsia="zh-CN"/>
        </w:rPr>
        <w:t>including</w:t>
      </w:r>
      <w:r>
        <w:rPr>
          <w:rFonts w:eastAsia="宋体"/>
          <w:lang w:val="en-US" w:eastAsia="zh-CN"/>
        </w:rPr>
        <w:t xml:space="preserve"> MSD caused by IMD issue, etc.</w:t>
      </w:r>
    </w:p>
    <w:p w14:paraId="7F126FF5" w14:textId="0CE54D97" w:rsidR="00654648" w:rsidRDefault="00DF33FC">
      <w:pPr>
        <w:rPr>
          <w:rFonts w:eastAsia="宋体"/>
          <w:lang w:val="en-US" w:eastAsia="zh-CN"/>
        </w:rPr>
      </w:pPr>
      <w:r>
        <w:rPr>
          <w:rFonts w:eastAsia="宋体" w:hint="eastAsia"/>
          <w:lang w:val="en-US" w:eastAsia="zh-CN"/>
        </w:rPr>
        <w:t>It shall be noted that n</w:t>
      </w:r>
      <w:r>
        <w:rPr>
          <w:rFonts w:eastAsia="宋体"/>
          <w:lang w:val="en-US" w:eastAsia="zh-CN"/>
        </w:rPr>
        <w:t xml:space="preserve">o new issue for inter-band NR DC combination, </w:t>
      </w:r>
      <w:r w:rsidR="00AB2570">
        <w:rPr>
          <w:rFonts w:eastAsia="宋体"/>
          <w:lang w:val="en-US" w:eastAsia="zh-CN"/>
        </w:rPr>
        <w:t xml:space="preserve">and </w:t>
      </w:r>
      <w:r>
        <w:rPr>
          <w:rFonts w:eastAsia="宋体"/>
          <w:lang w:val="en-US" w:eastAsia="zh-CN"/>
        </w:rPr>
        <w:t>the 2 bands UL NR CA spec</w:t>
      </w:r>
      <w:r>
        <w:rPr>
          <w:rFonts w:eastAsia="宋体" w:hint="eastAsia"/>
          <w:lang w:val="en-US" w:eastAsia="zh-CN"/>
        </w:rPr>
        <w:t>i</w:t>
      </w:r>
      <w:r>
        <w:rPr>
          <w:rFonts w:eastAsia="宋体"/>
          <w:lang w:val="en-US" w:eastAsia="zh-CN"/>
        </w:rPr>
        <w:t>fic issues shall be re-used.</w:t>
      </w:r>
    </w:p>
    <w:p w14:paraId="015DF59B" w14:textId="77777777" w:rsidR="00654648" w:rsidRDefault="00DF33FC">
      <w:pPr>
        <w:pStyle w:val="21"/>
      </w:pPr>
      <w:bookmarkStart w:id="494" w:name="_Toc175687473"/>
      <w:r>
        <w:t>4.2</w:t>
      </w:r>
      <w:r>
        <w:tab/>
        <w:t>TR Maintenance</w:t>
      </w:r>
      <w:bookmarkEnd w:id="494"/>
    </w:p>
    <w:p w14:paraId="0CA3E87E" w14:textId="77777777" w:rsidR="00654648" w:rsidRDefault="00DF33FC">
      <w:r>
        <w:t xml:space="preserve">A single company is responsible for introducing all approved TPs in the current TR, i.e. TR editor. However, it is the responsibility of the </w:t>
      </w:r>
      <w:r>
        <w:rPr>
          <w:lang w:eastAsia="zh-CN"/>
        </w:rPr>
        <w:t>contact person</w:t>
      </w:r>
      <w:r>
        <w:t xml:space="preserve"> of each </w:t>
      </w:r>
      <w:r>
        <w:rPr>
          <w:lang w:eastAsia="zh-CN"/>
        </w:rPr>
        <w:t>band combination</w:t>
      </w:r>
      <w:r>
        <w:t xml:space="preserve"> to ensure that the TPs related to the </w:t>
      </w:r>
      <w:r>
        <w:rPr>
          <w:lang w:eastAsia="zh-CN"/>
        </w:rPr>
        <w:t>band combination</w:t>
      </w:r>
      <w:r>
        <w:t xml:space="preserve"> have been implemented.</w:t>
      </w:r>
    </w:p>
    <w:p w14:paraId="071AF18F" w14:textId="77777777" w:rsidR="00654648" w:rsidRPr="00DA2616" w:rsidRDefault="00DF33FC" w:rsidP="00DA2616">
      <w:pPr>
        <w:spacing w:after="0"/>
        <w:rPr>
          <w:rFonts w:cs="Arial"/>
          <w:i/>
          <w:color w:val="FF0000"/>
          <w:kern w:val="2"/>
          <w:lang w:val="en-US" w:eastAsia="zh-CN"/>
        </w:rPr>
      </w:pPr>
      <w:r w:rsidRPr="00DA2616">
        <w:rPr>
          <w:rFonts w:cs="Arial" w:hint="eastAsia"/>
          <w:i/>
          <w:color w:val="FF0000"/>
          <w:kern w:val="2"/>
          <w:lang w:val="en-US" w:eastAsia="zh-CN"/>
        </w:rPr>
        <w:t xml:space="preserve">Editor's note: It is not recommended to bring TP to TR </w:t>
      </w:r>
      <w:bookmarkStart w:id="495" w:name="OLE_LINK15"/>
      <w:r w:rsidRPr="00DA2616">
        <w:rPr>
          <w:rFonts w:cs="Arial" w:hint="eastAsia"/>
          <w:i/>
          <w:color w:val="FF0000"/>
          <w:kern w:val="2"/>
          <w:lang w:val="en-US" w:eastAsia="zh-CN"/>
        </w:rPr>
        <w:t>for the following cases</w:t>
      </w:r>
      <w:bookmarkEnd w:id="495"/>
      <w:r w:rsidRPr="00DA2616">
        <w:rPr>
          <w:rFonts w:cs="Arial" w:hint="eastAsia"/>
          <w:i/>
          <w:color w:val="FF0000"/>
          <w:kern w:val="2"/>
          <w:lang w:val="en-US" w:eastAsia="zh-CN"/>
        </w:rPr>
        <w:t>:</w:t>
      </w:r>
    </w:p>
    <w:p w14:paraId="2FB1BA61" w14:textId="2AF154DA" w:rsidR="00654648" w:rsidRPr="00DA2616" w:rsidRDefault="00DA2616" w:rsidP="00DA2616">
      <w:pPr>
        <w:spacing w:after="0"/>
        <w:rPr>
          <w:rFonts w:cs="Arial"/>
          <w:i/>
          <w:color w:val="FF0000"/>
          <w:kern w:val="2"/>
          <w:lang w:val="en-US" w:eastAsia="zh-CN"/>
        </w:rPr>
      </w:pPr>
      <w:r w:rsidRPr="00DA2616">
        <w:rPr>
          <w:rFonts w:cs="Arial"/>
          <w:i/>
          <w:color w:val="FF0000"/>
          <w:kern w:val="2"/>
          <w:lang w:val="en-US" w:eastAsia="zh-CN"/>
        </w:rPr>
        <w:t>-</w:t>
      </w:r>
      <w:r w:rsidRPr="00DA2616">
        <w:rPr>
          <w:rFonts w:cs="Arial"/>
          <w:i/>
          <w:color w:val="FF0000"/>
          <w:kern w:val="2"/>
          <w:lang w:val="en-US" w:eastAsia="zh-CN"/>
        </w:rPr>
        <w:tab/>
      </w:r>
      <w:r w:rsidR="00DF33FC" w:rsidRPr="00DA2616">
        <w:rPr>
          <w:rFonts w:cs="Arial" w:hint="eastAsia"/>
          <w:i/>
          <w:color w:val="FF0000"/>
          <w:kern w:val="2"/>
          <w:lang w:val="en-US" w:eastAsia="zh-CN"/>
        </w:rPr>
        <w:t>NR CA configurations with additional BCS other than BCS0</w:t>
      </w:r>
      <w:r w:rsidR="00784538" w:rsidRPr="00DA2616">
        <w:rPr>
          <w:rFonts w:cs="Arial"/>
          <w:i/>
          <w:color w:val="FF0000"/>
          <w:kern w:val="2"/>
          <w:lang w:val="en-US" w:eastAsia="zh-CN"/>
        </w:rPr>
        <w:t xml:space="preserve"> </w:t>
      </w:r>
      <w:r w:rsidR="00DF33FC" w:rsidRPr="00DA2616">
        <w:rPr>
          <w:rFonts w:cs="Arial" w:hint="eastAsia"/>
          <w:i/>
          <w:color w:val="FF0000"/>
          <w:kern w:val="2"/>
          <w:lang w:val="en-US" w:eastAsia="zh-CN"/>
        </w:rPr>
        <w:t>(such as BCS1) if there is no additional technical issue.</w:t>
      </w:r>
    </w:p>
    <w:p w14:paraId="5047D8A4" w14:textId="787011D4" w:rsidR="00654648" w:rsidRDefault="00DA2616" w:rsidP="00DA2616">
      <w:pPr>
        <w:spacing w:after="0"/>
        <w:rPr>
          <w:rFonts w:cs="Arial"/>
          <w:i/>
          <w:color w:val="FF0000"/>
          <w:kern w:val="2"/>
          <w:lang w:val="en-US" w:eastAsia="zh-CN"/>
        </w:rPr>
      </w:pPr>
      <w:r w:rsidRPr="00DA2616">
        <w:rPr>
          <w:rFonts w:cs="Arial"/>
          <w:i/>
          <w:color w:val="FF0000"/>
          <w:kern w:val="2"/>
          <w:lang w:val="en-US" w:eastAsia="zh-CN"/>
        </w:rPr>
        <w:t>-</w:t>
      </w:r>
      <w:r w:rsidRPr="00DA2616">
        <w:rPr>
          <w:rFonts w:cs="Arial"/>
          <w:i/>
          <w:color w:val="FF0000"/>
          <w:kern w:val="2"/>
          <w:lang w:val="en-US" w:eastAsia="zh-CN"/>
        </w:rPr>
        <w:tab/>
      </w:r>
      <w:r w:rsidR="00DF33FC" w:rsidRPr="00DA2616">
        <w:rPr>
          <w:rFonts w:cs="Arial" w:hint="eastAsia"/>
          <w:i/>
          <w:color w:val="FF0000"/>
          <w:kern w:val="2"/>
          <w:lang w:val="en-US" w:eastAsia="zh-CN"/>
        </w:rPr>
        <w:t>High order DL NR CA configurations, such as DL NR CA configuration CA_nXA-nY</w:t>
      </w:r>
      <w:r w:rsidR="00DF33FC" w:rsidRPr="00DA2616">
        <w:rPr>
          <w:rFonts w:cs="Arial"/>
          <w:i/>
          <w:color w:val="FF0000"/>
          <w:kern w:val="2"/>
          <w:lang w:val="en-US" w:eastAsia="zh-CN"/>
        </w:rPr>
        <w:t>A-nZC</w:t>
      </w:r>
    </w:p>
    <w:p w14:paraId="79D11262" w14:textId="77777777" w:rsidR="00DA2616" w:rsidRPr="00DA2616" w:rsidRDefault="00DA2616" w:rsidP="00DA2616">
      <w:pPr>
        <w:spacing w:after="0"/>
        <w:rPr>
          <w:rFonts w:cs="Arial"/>
          <w:i/>
          <w:color w:val="FF0000"/>
          <w:kern w:val="2"/>
          <w:lang w:val="en-US" w:eastAsia="zh-CN"/>
        </w:rPr>
      </w:pPr>
    </w:p>
    <w:p w14:paraId="6F4EF304" w14:textId="57D3F82A" w:rsidR="00654648" w:rsidRPr="007E0FA8" w:rsidRDefault="00DF33FC">
      <w:pPr>
        <w:pStyle w:val="10"/>
        <w:rPr>
          <w:rFonts w:eastAsia="Times New Roman"/>
          <w:lang w:eastAsia="en-GB"/>
        </w:rPr>
      </w:pPr>
      <w:bookmarkStart w:id="496" w:name="_Toc175687474"/>
      <w:r>
        <w:t>5</w:t>
      </w:r>
      <w:r>
        <w:tab/>
      </w:r>
      <w:r w:rsidR="00A7378C" w:rsidRPr="007E0FA8">
        <w:rPr>
          <w:rFonts w:eastAsia="Times New Roman"/>
          <w:lang w:eastAsia="en-GB"/>
        </w:rPr>
        <w:t xml:space="preserve">Three </w:t>
      </w:r>
      <w:r w:rsidRPr="007E0FA8">
        <w:rPr>
          <w:rFonts w:eastAsia="Times New Roman"/>
          <w:lang w:eastAsia="en-GB"/>
        </w:rPr>
        <w:t>bands within FR1 Carrier Aggregation: Specific Band Combination Part</w:t>
      </w:r>
      <w:bookmarkEnd w:id="496"/>
    </w:p>
    <w:p w14:paraId="42CDC41C" w14:textId="6AFB1DF3" w:rsidR="00654648" w:rsidRDefault="00DF33FC">
      <w:pPr>
        <w:pStyle w:val="21"/>
      </w:pPr>
      <w:bookmarkStart w:id="497" w:name="_Toc175687475"/>
      <w:r>
        <w:t>5.</w:t>
      </w:r>
      <w:del w:id="498" w:author="ZTE-Ma Zhifeng" w:date="2024-08-27T21:10:00Z">
        <w:r w:rsidDel="0005247C">
          <w:rPr>
            <w:rFonts w:hint="eastAsia"/>
            <w:lang w:eastAsia="zh-CN"/>
          </w:rPr>
          <w:delText>x</w:delText>
        </w:r>
      </w:del>
      <w:ins w:id="499" w:author="ZTE-Ma Zhifeng" w:date="2024-08-27T21:10:00Z">
        <w:r w:rsidR="0005247C">
          <w:rPr>
            <w:lang w:eastAsia="zh-CN"/>
          </w:rPr>
          <w:t>0</w:t>
        </w:r>
      </w:ins>
      <w:r>
        <w:tab/>
        <w:t>CA_nX-nY-nZ</w:t>
      </w:r>
      <w:bookmarkEnd w:id="497"/>
    </w:p>
    <w:p w14:paraId="6AE93020" w14:textId="483BC72C" w:rsidR="00654648" w:rsidRDefault="00DF33FC">
      <w:pPr>
        <w:pStyle w:val="31"/>
        <w:rPr>
          <w:rFonts w:cs="Arial"/>
          <w:szCs w:val="28"/>
          <w:lang w:val="en-US" w:eastAsia="zh-CN"/>
        </w:rPr>
      </w:pPr>
      <w:bookmarkStart w:id="500" w:name="_Toc83580305"/>
      <w:bookmarkStart w:id="501" w:name="_Toc69083977"/>
      <w:bookmarkStart w:id="502" w:name="_Toc75466983"/>
      <w:bookmarkStart w:id="503" w:name="_Toc61367241"/>
      <w:bookmarkStart w:id="504" w:name="_Toc84413423"/>
      <w:bookmarkStart w:id="505" w:name="_Toc68230564"/>
      <w:bookmarkStart w:id="506" w:name="_Toc37251223"/>
      <w:bookmarkStart w:id="507" w:name="_Toc45888601"/>
      <w:bookmarkStart w:id="508" w:name="_Toc76717995"/>
      <w:bookmarkStart w:id="509" w:name="_Toc45888002"/>
      <w:bookmarkStart w:id="510" w:name="_Toc61372624"/>
      <w:bookmarkStart w:id="511" w:name="_Toc36107464"/>
      <w:bookmarkStart w:id="512" w:name="_Toc29802722"/>
      <w:bookmarkStart w:id="513" w:name="_Toc29802097"/>
      <w:bookmarkStart w:id="514" w:name="_Toc29801673"/>
      <w:bookmarkStart w:id="515" w:name="_Toc84404814"/>
      <w:bookmarkStart w:id="516" w:name="_Toc76509005"/>
      <w:bookmarkStart w:id="517" w:name="_Toc175687476"/>
      <w:r>
        <w:t>5.</w:t>
      </w:r>
      <w:del w:id="518" w:author="ZTE-Ma Zhifeng" w:date="2024-08-27T21:10:00Z">
        <w:r w:rsidDel="0005247C">
          <w:delText>x</w:delText>
        </w:r>
      </w:del>
      <w:ins w:id="519" w:author="ZTE-Ma Zhifeng" w:date="2024-08-27T21:10:00Z">
        <w:r w:rsidR="0005247C">
          <w:t>0</w:t>
        </w:r>
      </w:ins>
      <w:r>
        <w:t>.1</w:t>
      </w:r>
      <w:r>
        <w:tab/>
      </w:r>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r>
        <w:rPr>
          <w:rFonts w:cs="Arial"/>
          <w:szCs w:val="28"/>
          <w:lang w:val="en-US" w:eastAsia="zh-CN"/>
        </w:rPr>
        <w:t>Common for 1 band UL and 2 bands UL CA</w:t>
      </w:r>
      <w:bookmarkEnd w:id="517"/>
    </w:p>
    <w:p w14:paraId="0EE8202F" w14:textId="1517CF5E" w:rsidR="00654648" w:rsidRDefault="00DF33FC">
      <w:pPr>
        <w:pStyle w:val="41"/>
        <w:rPr>
          <w:rFonts w:cs="Arial"/>
          <w:lang w:eastAsia="zh-CN"/>
        </w:rPr>
      </w:pPr>
      <w:bookmarkStart w:id="520" w:name="_Toc45888004"/>
      <w:bookmarkStart w:id="521" w:name="_Toc76509007"/>
      <w:bookmarkStart w:id="522" w:name="_Toc61367243"/>
      <w:bookmarkStart w:id="523" w:name="_Toc45888603"/>
      <w:bookmarkStart w:id="524" w:name="_Toc83580307"/>
      <w:bookmarkStart w:id="525" w:name="_Toc84404816"/>
      <w:bookmarkStart w:id="526" w:name="_Toc75466985"/>
      <w:bookmarkStart w:id="527" w:name="_Toc84413425"/>
      <w:bookmarkStart w:id="528" w:name="_Toc61372626"/>
      <w:bookmarkStart w:id="529" w:name="_Toc76717997"/>
      <w:bookmarkStart w:id="530" w:name="_Toc68230566"/>
      <w:bookmarkStart w:id="531" w:name="_Toc69083979"/>
      <w:bookmarkStart w:id="532" w:name="_Toc175687477"/>
      <w:r>
        <w:t>5.</w:t>
      </w:r>
      <w:del w:id="533" w:author="ZTE-Ma Zhifeng" w:date="2024-08-27T21:10:00Z">
        <w:r w:rsidDel="0005247C">
          <w:delText>x</w:delText>
        </w:r>
      </w:del>
      <w:ins w:id="534" w:author="ZTE-Ma Zhifeng" w:date="2024-08-27T21:10:00Z">
        <w:r w:rsidR="0005247C">
          <w:t>0</w:t>
        </w:r>
      </w:ins>
      <w:r>
        <w:t>.1.1</w:t>
      </w:r>
      <w:r>
        <w:tab/>
      </w:r>
      <w:bookmarkStart w:id="535" w:name="OLE_LINK19"/>
      <w:bookmarkEnd w:id="520"/>
      <w:bookmarkEnd w:id="521"/>
      <w:bookmarkEnd w:id="522"/>
      <w:bookmarkEnd w:id="523"/>
      <w:bookmarkEnd w:id="524"/>
      <w:bookmarkEnd w:id="525"/>
      <w:bookmarkEnd w:id="526"/>
      <w:bookmarkEnd w:id="527"/>
      <w:bookmarkEnd w:id="528"/>
      <w:bookmarkEnd w:id="529"/>
      <w:bookmarkEnd w:id="530"/>
      <w:bookmarkEnd w:id="531"/>
      <w:r>
        <w:rPr>
          <w:rFonts w:cs="Arial"/>
          <w:lang w:eastAsia="zh-CN"/>
        </w:rPr>
        <w:t>Operating b</w:t>
      </w:r>
      <w:bookmarkEnd w:id="535"/>
      <w:r>
        <w:rPr>
          <w:rFonts w:cs="Arial"/>
          <w:lang w:eastAsia="zh-CN"/>
        </w:rPr>
        <w:t>ands for CA</w:t>
      </w:r>
      <w:bookmarkEnd w:id="532"/>
    </w:p>
    <w:p w14:paraId="517A46C6" w14:textId="622D9D84" w:rsidR="00FD399B" w:rsidRPr="00FD399B" w:rsidRDefault="00FD399B" w:rsidP="00FD399B">
      <w:pPr>
        <w:spacing w:after="0"/>
        <w:rPr>
          <w:lang w:val="en-US" w:eastAsia="zh-CN"/>
        </w:rPr>
      </w:pPr>
      <w:r w:rsidRPr="004D6DE3">
        <w:rPr>
          <w:rFonts w:cs="Arial" w:hint="eastAsia"/>
          <w:i/>
          <w:color w:val="FF0000"/>
          <w:kern w:val="2"/>
          <w:lang w:val="en-US" w:eastAsia="zh-CN"/>
        </w:rPr>
        <w:t xml:space="preserve">Editor's note: </w:t>
      </w:r>
      <w:r w:rsidRPr="004D6DE3">
        <w:rPr>
          <w:rFonts w:cs="Arial"/>
          <w:i/>
          <w:color w:val="FF0000"/>
          <w:kern w:val="2"/>
          <w:lang w:val="en-US" w:eastAsia="zh-CN"/>
        </w:rPr>
        <w:t xml:space="preserve">For band definition, relevant rows can be copied directly from Table 5.2-1 in 38.101-1 to Table </w:t>
      </w:r>
      <w:r w:rsidRPr="004D6DE3">
        <w:rPr>
          <w:rFonts w:cs="Arial" w:hint="eastAsia"/>
          <w:i/>
          <w:color w:val="FF0000"/>
          <w:kern w:val="2"/>
          <w:lang w:val="en-US" w:eastAsia="zh-CN"/>
        </w:rPr>
        <w:t>5.</w:t>
      </w:r>
      <w:r w:rsidR="00A01A7C">
        <w:rPr>
          <w:rFonts w:cs="Arial" w:hint="eastAsia"/>
          <w:i/>
          <w:color w:val="FF0000"/>
          <w:kern w:val="2"/>
          <w:lang w:val="en-US" w:eastAsia="zh-CN"/>
        </w:rPr>
        <w:t>x</w:t>
      </w:r>
      <w:r w:rsidRPr="004D6DE3">
        <w:rPr>
          <w:rFonts w:cs="Arial"/>
          <w:i/>
          <w:color w:val="FF0000"/>
          <w:kern w:val="2"/>
          <w:lang w:val="en-US" w:eastAsia="zh-CN"/>
        </w:rPr>
        <w:t>.1.1-1 below.</w:t>
      </w:r>
    </w:p>
    <w:p w14:paraId="7A27558E" w14:textId="65FACEFE" w:rsidR="00654648" w:rsidRDefault="00DF33FC">
      <w:pPr>
        <w:pStyle w:val="TH"/>
      </w:pPr>
      <w:bookmarkStart w:id="536" w:name="OLE_LINK18"/>
      <w:r>
        <w:rPr>
          <w:rFonts w:cs="Arial"/>
        </w:rPr>
        <w:lastRenderedPageBreak/>
        <w:t xml:space="preserve">Table </w:t>
      </w:r>
      <w:r>
        <w:rPr>
          <w:rFonts w:cs="Arial" w:hint="eastAsia"/>
          <w:lang w:val="en-US" w:eastAsia="zh-CN"/>
        </w:rPr>
        <w:t>5.</w:t>
      </w:r>
      <w:del w:id="537" w:author="ZTE-Ma Zhifeng" w:date="2024-08-27T21:11:00Z">
        <w:r w:rsidDel="0005247C">
          <w:rPr>
            <w:rFonts w:cs="Arial" w:hint="eastAsia"/>
            <w:lang w:val="en-US" w:eastAsia="zh-CN"/>
          </w:rPr>
          <w:delText>x</w:delText>
        </w:r>
      </w:del>
      <w:ins w:id="538" w:author="ZTE-Ma Zhifeng" w:date="2024-08-27T21:11:00Z">
        <w:r w:rsidR="0005247C">
          <w:rPr>
            <w:rFonts w:cs="Arial"/>
            <w:lang w:val="en-US" w:eastAsia="zh-CN"/>
          </w:rPr>
          <w:t>0</w:t>
        </w:r>
      </w:ins>
      <w:r>
        <w:rPr>
          <w:rFonts w:cs="Arial"/>
          <w:lang w:eastAsia="zh-CN"/>
        </w:rPr>
        <w:t>.</w:t>
      </w:r>
      <w:r>
        <w:rPr>
          <w:rFonts w:cs="Arial"/>
          <w:lang w:val="en-US" w:eastAsia="zh-CN"/>
        </w:rPr>
        <w:t>1</w:t>
      </w:r>
      <w:r>
        <w:rPr>
          <w:rFonts w:cs="Arial"/>
          <w:lang w:eastAsia="zh-CN"/>
        </w:rPr>
        <w:t>.1</w:t>
      </w:r>
      <w:r>
        <w:rPr>
          <w:rFonts w:cs="Arial"/>
        </w:rPr>
        <w:t>-1</w:t>
      </w:r>
      <w:r>
        <w:t xml:space="preserve">: </w:t>
      </w:r>
      <w:r w:rsidR="00FD399B" w:rsidRPr="004D6DE3">
        <w:rPr>
          <w:lang w:val="en-US"/>
        </w:rPr>
        <w:t>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FD399B" w:rsidRPr="004D6DE3" w14:paraId="024775BD" w14:textId="77777777" w:rsidTr="00140BB6">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bookmarkEnd w:id="536"/>
          <w:p w14:paraId="3A1D1E6B" w14:textId="77777777" w:rsidR="00FD399B" w:rsidRPr="004D6DE3" w:rsidRDefault="00FD399B" w:rsidP="00140BB6">
            <w:pPr>
              <w:keepNext/>
              <w:keepLines/>
              <w:spacing w:after="0"/>
              <w:jc w:val="center"/>
              <w:rPr>
                <w:rFonts w:ascii="Arial" w:hAnsi="Arial" w:cs="Arial"/>
                <w:b/>
                <w:sz w:val="18"/>
                <w:lang w:val="en-US" w:eastAsia="zh-CN"/>
              </w:rPr>
            </w:pPr>
            <w:r w:rsidRPr="004D6DE3">
              <w:rPr>
                <w:rFonts w:ascii="Arial" w:hAnsi="Arial" w:cs="Arial"/>
                <w:b/>
                <w:sz w:val="18"/>
                <w:lang w:val="en-US" w:eastAsia="ja-JP"/>
              </w:rPr>
              <w:t>NR</w:t>
            </w:r>
            <w:r w:rsidRPr="004D6DE3">
              <w:rPr>
                <w:rFonts w:ascii="Arial" w:hAnsi="Arial" w:cs="Arial"/>
                <w:b/>
                <w:sz w:val="18"/>
                <w:lang w:val="en-US"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0A24CC76" w14:textId="77777777" w:rsidR="00FD399B" w:rsidRPr="004D6DE3" w:rsidRDefault="00FD399B" w:rsidP="00140BB6">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40C47953" w14:textId="77777777" w:rsidR="00FD399B" w:rsidRPr="004D6DE3" w:rsidRDefault="00FD399B" w:rsidP="00140BB6">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4C6F304E" w14:textId="77777777" w:rsidR="00FD399B" w:rsidRPr="004D6DE3" w:rsidRDefault="00FD399B" w:rsidP="00140BB6">
            <w:pPr>
              <w:keepNext/>
              <w:keepLines/>
              <w:spacing w:after="0"/>
              <w:jc w:val="center"/>
              <w:rPr>
                <w:rFonts w:ascii="Arial" w:eastAsia="Malgun Gothic" w:hAnsi="Arial" w:cs="Arial"/>
                <w:b/>
                <w:bCs/>
                <w:sz w:val="18"/>
                <w:szCs w:val="18"/>
              </w:rPr>
            </w:pPr>
            <w:r w:rsidRPr="004D6DE3">
              <w:rPr>
                <w:rFonts w:ascii="Arial" w:eastAsia="Malgun Gothic" w:hAnsi="Arial" w:cs="Arial"/>
                <w:b/>
                <w:bCs/>
                <w:sz w:val="18"/>
                <w:szCs w:val="18"/>
              </w:rPr>
              <w:t>Duplex</w:t>
            </w:r>
          </w:p>
          <w:p w14:paraId="609D014B" w14:textId="77777777" w:rsidR="00FD399B" w:rsidRPr="004D6DE3" w:rsidRDefault="00FD399B" w:rsidP="00140BB6">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mode</w:t>
            </w:r>
          </w:p>
        </w:tc>
      </w:tr>
      <w:tr w:rsidR="00FD399B" w:rsidRPr="004D6DE3" w14:paraId="5927708F" w14:textId="77777777" w:rsidTr="00140BB6">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0A7C7ED3" w14:textId="77777777" w:rsidR="00FD399B" w:rsidRPr="004D6DE3" w:rsidRDefault="00FD399B" w:rsidP="00140BB6">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651A09BE" w14:textId="77777777" w:rsidR="00FD399B" w:rsidRPr="004D6DE3" w:rsidRDefault="00FD399B" w:rsidP="00140BB6">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32F4AB7C" w14:textId="77777777" w:rsidR="00FD399B" w:rsidRPr="004D6DE3" w:rsidRDefault="00FD399B" w:rsidP="00140BB6">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6F638D0F" w14:textId="77777777" w:rsidR="00FD399B" w:rsidRPr="004D6DE3" w:rsidRDefault="00FD399B" w:rsidP="00140BB6">
            <w:pPr>
              <w:spacing w:after="0"/>
              <w:rPr>
                <w:rFonts w:ascii="Arial" w:eastAsia="Calibri" w:hAnsi="Arial" w:cs="Arial"/>
                <w:b/>
                <w:bCs/>
                <w:sz w:val="18"/>
                <w:szCs w:val="18"/>
                <w:lang w:val="en-US" w:eastAsia="zh-CN"/>
              </w:rPr>
            </w:pPr>
          </w:p>
        </w:tc>
      </w:tr>
      <w:tr w:rsidR="00FD399B" w:rsidRPr="004D6DE3" w14:paraId="477FE915" w14:textId="77777777" w:rsidTr="00140BB6">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5915FE61" w14:textId="77777777" w:rsidR="00FD399B" w:rsidRPr="004D6DE3" w:rsidRDefault="00FD399B" w:rsidP="00140BB6">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3BCCC6AD" w14:textId="77777777" w:rsidR="00FD399B" w:rsidRPr="004D6DE3" w:rsidRDefault="00FD399B" w:rsidP="00140BB6">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UL_low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39EEA2DB" w14:textId="77777777" w:rsidR="00FD399B" w:rsidRPr="004D6DE3" w:rsidRDefault="00FD399B" w:rsidP="00140BB6">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DL_low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12EA7464" w14:textId="77777777" w:rsidR="00FD399B" w:rsidRPr="004D6DE3" w:rsidRDefault="00FD399B" w:rsidP="00140BB6">
            <w:pPr>
              <w:spacing w:after="0"/>
              <w:rPr>
                <w:rFonts w:ascii="Arial" w:eastAsia="Calibri" w:hAnsi="Arial" w:cs="Arial"/>
                <w:b/>
                <w:bCs/>
                <w:sz w:val="18"/>
                <w:szCs w:val="18"/>
                <w:lang w:val="en-US" w:eastAsia="zh-CN"/>
              </w:rPr>
            </w:pPr>
          </w:p>
        </w:tc>
      </w:tr>
      <w:tr w:rsidR="00FD399B" w:rsidRPr="004D6DE3" w14:paraId="03B48C39" w14:textId="77777777" w:rsidTr="00140BB6">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111DB2C8" w14:textId="77777777" w:rsidR="00FD399B" w:rsidRPr="004D6DE3" w:rsidRDefault="00FD399B" w:rsidP="00140BB6">
            <w:pPr>
              <w:keepNext/>
              <w:keepLines/>
              <w:spacing w:after="0"/>
              <w:jc w:val="center"/>
              <w:rPr>
                <w:rFonts w:ascii="Arial" w:hAnsi="Arial" w:cs="Arial"/>
                <w:color w:val="000000"/>
                <w:sz w:val="18"/>
                <w:szCs w:val="18"/>
              </w:rPr>
            </w:pPr>
            <w:r w:rsidRPr="004D6DE3">
              <w:rPr>
                <w:rFonts w:ascii="Arial" w:hAnsi="Arial" w:cs="Arial"/>
                <w:color w:val="000000"/>
                <w:sz w:val="18"/>
                <w:szCs w:val="18"/>
              </w:rPr>
              <w:t>nX</w:t>
            </w:r>
          </w:p>
        </w:tc>
        <w:tc>
          <w:tcPr>
            <w:tcW w:w="3536" w:type="dxa"/>
            <w:tcBorders>
              <w:top w:val="single" w:sz="4" w:space="0" w:color="auto"/>
              <w:left w:val="single" w:sz="4" w:space="0" w:color="auto"/>
              <w:bottom w:val="single" w:sz="4" w:space="0" w:color="auto"/>
              <w:right w:val="single" w:sz="4" w:space="0" w:color="auto"/>
            </w:tcBorders>
            <w:vAlign w:val="center"/>
          </w:tcPr>
          <w:p w14:paraId="3B606891" w14:textId="77777777" w:rsidR="00FD399B" w:rsidRPr="004D6DE3" w:rsidRDefault="00FD399B" w:rsidP="00140BB6">
            <w:pPr>
              <w:keepNext/>
              <w:keepLines/>
              <w:spacing w:after="0"/>
              <w:jc w:val="center"/>
              <w:rPr>
                <w:rFonts w:ascii="Arial" w:hAnsi="Arial" w:cs="Arial"/>
                <w:color w:val="000000"/>
                <w:sz w:val="18"/>
                <w:szCs w:val="18"/>
              </w:rPr>
            </w:pPr>
            <w:r w:rsidRPr="004D6DE3">
              <w:rPr>
                <w:rFonts w:ascii="Arial" w:hAnsi="Arial" w:cs="Arial"/>
                <w:color w:val="000000"/>
                <w:sz w:val="18"/>
                <w:szCs w:val="18"/>
              </w:rPr>
              <w:t>xxxx MHz</w:t>
            </w:r>
            <w:r w:rsidRPr="004D6DE3">
              <w:rPr>
                <w:rFonts w:ascii="Arial" w:eastAsia="Calibri" w:hAnsi="Arial" w:cs="Arial"/>
                <w:sz w:val="18"/>
                <w:lang w:eastAsia="ko-KR"/>
              </w:rPr>
              <w:t xml:space="preserve"> </w:t>
            </w:r>
            <w:r w:rsidRPr="004D6DE3">
              <w:rPr>
                <w:rFonts w:ascii="Arial" w:hAnsi="Arial" w:cs="Arial"/>
                <w:color w:val="000000"/>
                <w:sz w:val="18"/>
                <w:szCs w:val="18"/>
              </w:rPr>
              <w:t>–</w:t>
            </w:r>
            <w:r w:rsidRPr="004D6DE3">
              <w:rPr>
                <w:rFonts w:ascii="Arial" w:eastAsia="Calibri" w:hAnsi="Arial" w:cs="Arial"/>
                <w:sz w:val="18"/>
                <w:lang w:eastAsia="ko-KR"/>
              </w:rPr>
              <w:t xml:space="preserve"> </w:t>
            </w:r>
            <w:r w:rsidRPr="004D6DE3">
              <w:rPr>
                <w:rFonts w:ascii="Arial" w:hAnsi="Arial" w:cs="Arial"/>
                <w:color w:val="000000"/>
                <w:sz w:val="18"/>
                <w:szCs w:val="18"/>
              </w:rPr>
              <w:t>xxxx MHz</w:t>
            </w:r>
          </w:p>
        </w:tc>
        <w:tc>
          <w:tcPr>
            <w:tcW w:w="3116" w:type="dxa"/>
            <w:tcBorders>
              <w:top w:val="single" w:sz="4" w:space="0" w:color="auto"/>
              <w:left w:val="single" w:sz="4" w:space="0" w:color="auto"/>
              <w:bottom w:val="single" w:sz="4" w:space="0" w:color="auto"/>
              <w:right w:val="single" w:sz="4" w:space="0" w:color="auto"/>
            </w:tcBorders>
            <w:vAlign w:val="center"/>
          </w:tcPr>
          <w:p w14:paraId="7C984835" w14:textId="77777777" w:rsidR="00FD399B" w:rsidRPr="004D6DE3" w:rsidRDefault="00FD399B" w:rsidP="00140BB6">
            <w:pPr>
              <w:keepNext/>
              <w:keepLines/>
              <w:spacing w:after="0"/>
              <w:jc w:val="center"/>
              <w:rPr>
                <w:rFonts w:ascii="Arial" w:hAnsi="Arial" w:cs="Arial"/>
                <w:color w:val="000000"/>
                <w:sz w:val="18"/>
                <w:szCs w:val="18"/>
              </w:rPr>
            </w:pPr>
            <w:r w:rsidRPr="004D6DE3">
              <w:rPr>
                <w:rFonts w:ascii="Arial" w:hAnsi="Arial" w:cs="Arial"/>
                <w:color w:val="000000"/>
                <w:sz w:val="18"/>
                <w:szCs w:val="18"/>
              </w:rPr>
              <w:t>xxxx MHz</w:t>
            </w:r>
            <w:r w:rsidRPr="004D6DE3">
              <w:rPr>
                <w:rFonts w:ascii="Arial" w:hAnsi="Arial" w:cs="Arial"/>
                <w:sz w:val="18"/>
                <w:lang w:eastAsia="ko-KR"/>
              </w:rPr>
              <w:t xml:space="preserve"> </w:t>
            </w:r>
            <w:r w:rsidRPr="004D6DE3">
              <w:rPr>
                <w:rFonts w:ascii="Arial" w:hAnsi="Arial" w:cs="Arial"/>
                <w:color w:val="000000"/>
                <w:sz w:val="18"/>
                <w:szCs w:val="18"/>
              </w:rPr>
              <w:t>–</w:t>
            </w:r>
            <w:r w:rsidRPr="004D6DE3">
              <w:rPr>
                <w:rFonts w:ascii="Arial" w:hAnsi="Arial" w:cs="Arial"/>
                <w:sz w:val="18"/>
                <w:lang w:eastAsia="ko-KR"/>
              </w:rPr>
              <w:t xml:space="preserve"> </w:t>
            </w:r>
            <w:r w:rsidRPr="004D6DE3">
              <w:rPr>
                <w:rFonts w:ascii="Arial" w:hAnsi="Arial" w:cs="Arial"/>
                <w:color w:val="000000"/>
                <w:sz w:val="18"/>
                <w:szCs w:val="18"/>
              </w:rPr>
              <w:t>xxxx MHz</w:t>
            </w:r>
          </w:p>
        </w:tc>
        <w:tc>
          <w:tcPr>
            <w:tcW w:w="1043" w:type="dxa"/>
            <w:tcBorders>
              <w:top w:val="single" w:sz="4" w:space="0" w:color="auto"/>
              <w:left w:val="single" w:sz="4" w:space="0" w:color="auto"/>
              <w:bottom w:val="single" w:sz="4" w:space="0" w:color="auto"/>
              <w:right w:val="single" w:sz="4" w:space="0" w:color="auto"/>
            </w:tcBorders>
            <w:vAlign w:val="center"/>
          </w:tcPr>
          <w:p w14:paraId="791708AB" w14:textId="77777777" w:rsidR="00FD399B" w:rsidRPr="004D6DE3" w:rsidRDefault="00FD399B" w:rsidP="00140BB6">
            <w:pPr>
              <w:keepNext/>
              <w:keepLines/>
              <w:spacing w:after="0"/>
              <w:jc w:val="center"/>
              <w:rPr>
                <w:rFonts w:ascii="Arial" w:hAnsi="Arial" w:cs="Arial"/>
                <w:color w:val="000000"/>
                <w:sz w:val="18"/>
                <w:szCs w:val="18"/>
              </w:rPr>
            </w:pPr>
            <w:r w:rsidRPr="004D6DE3">
              <w:rPr>
                <w:rFonts w:ascii="Arial" w:hAnsi="Arial" w:cs="Arial"/>
                <w:color w:val="000000"/>
                <w:sz w:val="18"/>
                <w:szCs w:val="18"/>
              </w:rPr>
              <w:t>XXX</w:t>
            </w:r>
          </w:p>
        </w:tc>
      </w:tr>
      <w:tr w:rsidR="00FD399B" w:rsidRPr="004D6DE3" w14:paraId="566B8C59" w14:textId="77777777" w:rsidTr="00140BB6">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4074232D" w14:textId="77777777" w:rsidR="00FD399B" w:rsidRPr="004D6DE3" w:rsidRDefault="00FD399B" w:rsidP="00140BB6">
            <w:pPr>
              <w:keepNext/>
              <w:keepLines/>
              <w:spacing w:after="0"/>
              <w:jc w:val="center"/>
              <w:rPr>
                <w:rFonts w:ascii="Arial" w:hAnsi="Arial" w:cs="Arial"/>
                <w:sz w:val="18"/>
                <w:lang w:val="sv-SE" w:eastAsia="zh-CN"/>
              </w:rPr>
            </w:pPr>
            <w:r w:rsidRPr="004D6DE3">
              <w:rPr>
                <w:rFonts w:ascii="Arial" w:hAnsi="Arial" w:cs="Arial"/>
                <w:color w:val="000000"/>
                <w:sz w:val="18"/>
                <w:szCs w:val="18"/>
              </w:rPr>
              <w:t>nY</w:t>
            </w:r>
          </w:p>
        </w:tc>
        <w:tc>
          <w:tcPr>
            <w:tcW w:w="3536" w:type="dxa"/>
            <w:tcBorders>
              <w:top w:val="single" w:sz="4" w:space="0" w:color="auto"/>
              <w:left w:val="single" w:sz="4" w:space="0" w:color="auto"/>
              <w:bottom w:val="single" w:sz="4" w:space="0" w:color="auto"/>
              <w:right w:val="single" w:sz="4" w:space="0" w:color="auto"/>
            </w:tcBorders>
            <w:vAlign w:val="center"/>
          </w:tcPr>
          <w:p w14:paraId="42763F3A" w14:textId="77777777" w:rsidR="00FD399B" w:rsidRPr="00FD399B" w:rsidRDefault="00FD399B" w:rsidP="00140BB6">
            <w:pPr>
              <w:keepNext/>
              <w:keepLines/>
              <w:spacing w:after="0"/>
              <w:jc w:val="center"/>
              <w:rPr>
                <w:rFonts w:ascii="Arial" w:eastAsia="Calibri" w:hAnsi="Arial" w:cs="Arial"/>
                <w:sz w:val="18"/>
                <w:lang w:val="sv-SE" w:eastAsia="ko-KR"/>
              </w:rPr>
            </w:pPr>
            <w:r w:rsidRPr="00FD399B">
              <w:rPr>
                <w:rFonts w:ascii="Arial" w:hAnsi="Arial" w:cs="Arial"/>
                <w:color w:val="000000"/>
                <w:sz w:val="18"/>
                <w:szCs w:val="18"/>
                <w:lang w:val="sv-SE"/>
              </w:rPr>
              <w:t>xxxx MHz</w:t>
            </w:r>
            <w:r w:rsidRPr="00FD399B">
              <w:rPr>
                <w:rFonts w:ascii="Arial" w:eastAsia="Calibri" w:hAnsi="Arial" w:cs="Arial"/>
                <w:sz w:val="18"/>
                <w:lang w:val="sv-SE" w:eastAsia="ko-KR"/>
              </w:rPr>
              <w:t xml:space="preserve"> </w:t>
            </w:r>
            <w:r w:rsidRPr="00FD399B">
              <w:rPr>
                <w:rFonts w:ascii="Arial" w:hAnsi="Arial" w:cs="Arial"/>
                <w:color w:val="000000"/>
                <w:sz w:val="18"/>
                <w:szCs w:val="18"/>
                <w:lang w:val="sv-SE"/>
              </w:rPr>
              <w:t>–</w:t>
            </w:r>
            <w:r w:rsidRPr="00FD399B">
              <w:rPr>
                <w:rFonts w:ascii="Arial" w:eastAsia="Calibri" w:hAnsi="Arial" w:cs="Arial"/>
                <w:sz w:val="18"/>
                <w:lang w:val="sv-SE" w:eastAsia="ko-KR"/>
              </w:rPr>
              <w:t xml:space="preserve"> </w:t>
            </w:r>
            <w:r w:rsidRPr="00FD399B">
              <w:rPr>
                <w:rFonts w:ascii="Arial" w:hAnsi="Arial" w:cs="Arial"/>
                <w:color w:val="000000"/>
                <w:sz w:val="18"/>
                <w:szCs w:val="18"/>
                <w:lang w:val="sv-SE"/>
              </w:rPr>
              <w:t>xxxx MHz</w:t>
            </w:r>
          </w:p>
        </w:tc>
        <w:tc>
          <w:tcPr>
            <w:tcW w:w="3116" w:type="dxa"/>
            <w:tcBorders>
              <w:top w:val="single" w:sz="4" w:space="0" w:color="auto"/>
              <w:left w:val="single" w:sz="4" w:space="0" w:color="auto"/>
              <w:bottom w:val="single" w:sz="4" w:space="0" w:color="auto"/>
              <w:right w:val="single" w:sz="4" w:space="0" w:color="auto"/>
            </w:tcBorders>
            <w:vAlign w:val="center"/>
          </w:tcPr>
          <w:p w14:paraId="4D6471A8" w14:textId="77777777" w:rsidR="00FD399B" w:rsidRPr="00FD399B" w:rsidRDefault="00FD399B" w:rsidP="00140BB6">
            <w:pPr>
              <w:keepNext/>
              <w:keepLines/>
              <w:spacing w:after="0"/>
              <w:jc w:val="center"/>
              <w:rPr>
                <w:rFonts w:ascii="Arial" w:hAnsi="Arial" w:cs="Arial"/>
                <w:sz w:val="18"/>
                <w:lang w:val="sv-SE" w:eastAsia="ko-KR"/>
              </w:rPr>
            </w:pPr>
            <w:r w:rsidRPr="00FD399B">
              <w:rPr>
                <w:rFonts w:ascii="Arial" w:hAnsi="Arial" w:cs="Arial"/>
                <w:color w:val="000000"/>
                <w:sz w:val="18"/>
                <w:szCs w:val="18"/>
                <w:lang w:val="sv-SE"/>
              </w:rPr>
              <w:t>xxxx MHz</w:t>
            </w:r>
            <w:r w:rsidRPr="00FD399B">
              <w:rPr>
                <w:rFonts w:ascii="Arial" w:hAnsi="Arial" w:cs="Arial"/>
                <w:sz w:val="18"/>
                <w:lang w:val="sv-SE" w:eastAsia="ko-KR"/>
              </w:rPr>
              <w:t xml:space="preserve"> </w:t>
            </w:r>
            <w:r w:rsidRPr="00FD399B">
              <w:rPr>
                <w:rFonts w:ascii="Arial" w:hAnsi="Arial" w:cs="Arial"/>
                <w:color w:val="000000"/>
                <w:sz w:val="18"/>
                <w:szCs w:val="18"/>
                <w:lang w:val="sv-SE"/>
              </w:rPr>
              <w:t>–</w:t>
            </w:r>
            <w:r w:rsidRPr="00FD399B">
              <w:rPr>
                <w:rFonts w:ascii="Arial" w:hAnsi="Arial" w:cs="Arial"/>
                <w:sz w:val="18"/>
                <w:lang w:val="sv-SE" w:eastAsia="ko-KR"/>
              </w:rPr>
              <w:t xml:space="preserve"> </w:t>
            </w:r>
            <w:r w:rsidRPr="00FD399B">
              <w:rPr>
                <w:rFonts w:ascii="Arial" w:hAnsi="Arial" w:cs="Arial"/>
                <w:color w:val="000000"/>
                <w:sz w:val="18"/>
                <w:szCs w:val="18"/>
                <w:lang w:val="sv-SE"/>
              </w:rPr>
              <w:t>xxxx MHz</w:t>
            </w:r>
          </w:p>
        </w:tc>
        <w:tc>
          <w:tcPr>
            <w:tcW w:w="1043" w:type="dxa"/>
            <w:tcBorders>
              <w:top w:val="single" w:sz="4" w:space="0" w:color="auto"/>
              <w:left w:val="single" w:sz="4" w:space="0" w:color="auto"/>
              <w:bottom w:val="single" w:sz="4" w:space="0" w:color="auto"/>
              <w:right w:val="single" w:sz="4" w:space="0" w:color="auto"/>
            </w:tcBorders>
            <w:vAlign w:val="center"/>
          </w:tcPr>
          <w:p w14:paraId="21690EDA" w14:textId="77777777" w:rsidR="00FD399B" w:rsidRPr="004D6DE3" w:rsidRDefault="00FD399B" w:rsidP="00140BB6">
            <w:pPr>
              <w:keepNext/>
              <w:keepLines/>
              <w:spacing w:after="0"/>
              <w:jc w:val="center"/>
              <w:rPr>
                <w:rFonts w:ascii="Arial" w:hAnsi="Arial" w:cs="Arial"/>
                <w:sz w:val="18"/>
                <w:lang w:eastAsia="ko-KR"/>
              </w:rPr>
            </w:pPr>
            <w:r w:rsidRPr="004D6DE3">
              <w:rPr>
                <w:rFonts w:ascii="Arial" w:hAnsi="Arial" w:cs="Arial"/>
                <w:color w:val="000000"/>
                <w:sz w:val="18"/>
                <w:szCs w:val="18"/>
              </w:rPr>
              <w:t>XXX</w:t>
            </w:r>
          </w:p>
        </w:tc>
      </w:tr>
      <w:tr w:rsidR="00FD399B" w:rsidRPr="004D6DE3" w14:paraId="0DEE4891" w14:textId="77777777" w:rsidTr="00140BB6">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76F41349" w14:textId="77777777" w:rsidR="00FD399B" w:rsidRPr="004D6DE3" w:rsidRDefault="00FD399B" w:rsidP="00140BB6">
            <w:pPr>
              <w:keepNext/>
              <w:keepLines/>
              <w:spacing w:after="0"/>
              <w:jc w:val="center"/>
              <w:rPr>
                <w:rFonts w:ascii="Arial" w:hAnsi="Arial" w:cs="Arial"/>
                <w:color w:val="000000"/>
                <w:sz w:val="18"/>
                <w:szCs w:val="18"/>
              </w:rPr>
            </w:pPr>
            <w:r w:rsidRPr="004D6DE3">
              <w:rPr>
                <w:rFonts w:ascii="Arial" w:hAnsi="Arial" w:cs="Arial"/>
                <w:color w:val="000000"/>
                <w:sz w:val="18"/>
                <w:szCs w:val="18"/>
              </w:rPr>
              <w:t>nZ</w:t>
            </w:r>
          </w:p>
        </w:tc>
        <w:tc>
          <w:tcPr>
            <w:tcW w:w="3536" w:type="dxa"/>
            <w:tcBorders>
              <w:top w:val="single" w:sz="4" w:space="0" w:color="auto"/>
              <w:left w:val="single" w:sz="4" w:space="0" w:color="auto"/>
              <w:bottom w:val="single" w:sz="4" w:space="0" w:color="auto"/>
              <w:right w:val="single" w:sz="4" w:space="0" w:color="auto"/>
            </w:tcBorders>
            <w:vAlign w:val="center"/>
          </w:tcPr>
          <w:p w14:paraId="0C94D960" w14:textId="77777777" w:rsidR="00FD399B" w:rsidRPr="004D6DE3" w:rsidRDefault="00FD399B" w:rsidP="00140BB6">
            <w:pPr>
              <w:keepNext/>
              <w:keepLines/>
              <w:spacing w:after="0"/>
              <w:jc w:val="center"/>
              <w:rPr>
                <w:rFonts w:ascii="Arial" w:hAnsi="Arial" w:cs="Arial"/>
                <w:color w:val="000000"/>
                <w:sz w:val="18"/>
                <w:szCs w:val="18"/>
              </w:rPr>
            </w:pPr>
            <w:r w:rsidRPr="004D6DE3">
              <w:rPr>
                <w:rFonts w:ascii="Arial" w:hAnsi="Arial" w:cs="Arial"/>
                <w:color w:val="000000"/>
                <w:sz w:val="18"/>
                <w:szCs w:val="18"/>
              </w:rPr>
              <w:t>xxxx MHz</w:t>
            </w:r>
            <w:r w:rsidRPr="004D6DE3">
              <w:rPr>
                <w:rFonts w:ascii="Arial" w:eastAsia="Calibri" w:hAnsi="Arial" w:cs="Arial"/>
                <w:sz w:val="18"/>
                <w:lang w:eastAsia="ko-KR"/>
              </w:rPr>
              <w:t xml:space="preserve"> </w:t>
            </w:r>
            <w:r w:rsidRPr="004D6DE3">
              <w:rPr>
                <w:rFonts w:ascii="Arial" w:hAnsi="Arial" w:cs="Arial"/>
                <w:color w:val="000000"/>
                <w:sz w:val="18"/>
                <w:szCs w:val="18"/>
              </w:rPr>
              <w:t>–</w:t>
            </w:r>
            <w:r w:rsidRPr="004D6DE3">
              <w:rPr>
                <w:rFonts w:ascii="Arial" w:eastAsia="Calibri" w:hAnsi="Arial" w:cs="Arial"/>
                <w:sz w:val="18"/>
                <w:lang w:eastAsia="ko-KR"/>
              </w:rPr>
              <w:t xml:space="preserve"> </w:t>
            </w:r>
            <w:r w:rsidRPr="004D6DE3">
              <w:rPr>
                <w:rFonts w:ascii="Arial" w:hAnsi="Arial" w:cs="Arial"/>
                <w:color w:val="000000"/>
                <w:sz w:val="18"/>
                <w:szCs w:val="18"/>
              </w:rPr>
              <w:t>xxxx MHz</w:t>
            </w:r>
          </w:p>
        </w:tc>
        <w:tc>
          <w:tcPr>
            <w:tcW w:w="3116" w:type="dxa"/>
            <w:tcBorders>
              <w:top w:val="single" w:sz="4" w:space="0" w:color="auto"/>
              <w:left w:val="single" w:sz="4" w:space="0" w:color="auto"/>
              <w:bottom w:val="single" w:sz="4" w:space="0" w:color="auto"/>
              <w:right w:val="single" w:sz="4" w:space="0" w:color="auto"/>
            </w:tcBorders>
            <w:vAlign w:val="center"/>
          </w:tcPr>
          <w:p w14:paraId="4563E31C" w14:textId="77777777" w:rsidR="00FD399B" w:rsidRPr="004D6DE3" w:rsidRDefault="00FD399B" w:rsidP="00140BB6">
            <w:pPr>
              <w:keepNext/>
              <w:keepLines/>
              <w:spacing w:after="0"/>
              <w:jc w:val="center"/>
              <w:rPr>
                <w:rFonts w:ascii="Arial" w:hAnsi="Arial" w:cs="Arial"/>
                <w:color w:val="000000"/>
                <w:sz w:val="18"/>
                <w:szCs w:val="18"/>
              </w:rPr>
            </w:pPr>
            <w:r w:rsidRPr="004D6DE3">
              <w:rPr>
                <w:rFonts w:ascii="Arial" w:hAnsi="Arial" w:cs="Arial"/>
                <w:color w:val="000000"/>
                <w:sz w:val="18"/>
                <w:szCs w:val="18"/>
              </w:rPr>
              <w:t>xxxx MHz</w:t>
            </w:r>
            <w:r w:rsidRPr="004D6DE3">
              <w:rPr>
                <w:rFonts w:ascii="Arial" w:hAnsi="Arial" w:cs="Arial"/>
                <w:sz w:val="18"/>
                <w:lang w:eastAsia="ko-KR"/>
              </w:rPr>
              <w:t xml:space="preserve"> </w:t>
            </w:r>
            <w:r w:rsidRPr="004D6DE3">
              <w:rPr>
                <w:rFonts w:ascii="Arial" w:hAnsi="Arial" w:cs="Arial"/>
                <w:color w:val="000000"/>
                <w:sz w:val="18"/>
                <w:szCs w:val="18"/>
              </w:rPr>
              <w:t>–</w:t>
            </w:r>
            <w:r w:rsidRPr="004D6DE3">
              <w:rPr>
                <w:rFonts w:ascii="Arial" w:hAnsi="Arial" w:cs="Arial"/>
                <w:sz w:val="18"/>
                <w:lang w:eastAsia="ko-KR"/>
              </w:rPr>
              <w:t xml:space="preserve"> </w:t>
            </w:r>
            <w:r w:rsidRPr="004D6DE3">
              <w:rPr>
                <w:rFonts w:ascii="Arial" w:hAnsi="Arial" w:cs="Arial"/>
                <w:color w:val="000000"/>
                <w:sz w:val="18"/>
                <w:szCs w:val="18"/>
              </w:rPr>
              <w:t>xxxx MHz</w:t>
            </w:r>
          </w:p>
        </w:tc>
        <w:tc>
          <w:tcPr>
            <w:tcW w:w="1043" w:type="dxa"/>
            <w:tcBorders>
              <w:top w:val="single" w:sz="4" w:space="0" w:color="auto"/>
              <w:left w:val="single" w:sz="4" w:space="0" w:color="auto"/>
              <w:bottom w:val="single" w:sz="4" w:space="0" w:color="auto"/>
              <w:right w:val="single" w:sz="4" w:space="0" w:color="auto"/>
            </w:tcBorders>
            <w:vAlign w:val="center"/>
          </w:tcPr>
          <w:p w14:paraId="240C7B98" w14:textId="77777777" w:rsidR="00FD399B" w:rsidRPr="004D6DE3" w:rsidRDefault="00FD399B" w:rsidP="00140BB6">
            <w:pPr>
              <w:keepNext/>
              <w:keepLines/>
              <w:spacing w:after="0"/>
              <w:jc w:val="center"/>
              <w:rPr>
                <w:rFonts w:ascii="Arial" w:hAnsi="Arial" w:cs="Arial"/>
                <w:color w:val="000000"/>
                <w:sz w:val="18"/>
                <w:szCs w:val="18"/>
              </w:rPr>
            </w:pPr>
            <w:r w:rsidRPr="004D6DE3">
              <w:rPr>
                <w:rFonts w:ascii="Arial" w:hAnsi="Arial" w:cs="Arial"/>
                <w:color w:val="000000"/>
                <w:sz w:val="18"/>
                <w:szCs w:val="18"/>
              </w:rPr>
              <w:t>XXX</w:t>
            </w:r>
          </w:p>
        </w:tc>
      </w:tr>
    </w:tbl>
    <w:p w14:paraId="1358079E" w14:textId="77777777" w:rsidR="00FD399B" w:rsidRDefault="00FD399B">
      <w:pPr>
        <w:rPr>
          <w:lang w:eastAsia="zh-CN"/>
        </w:rPr>
      </w:pPr>
    </w:p>
    <w:p w14:paraId="1F69B87D" w14:textId="6DD1D0AC" w:rsidR="00654648" w:rsidRPr="005D2633" w:rsidRDefault="00DF33FC">
      <w:pPr>
        <w:pStyle w:val="41"/>
        <w:rPr>
          <w:rFonts w:cs="Arial"/>
          <w:lang w:eastAsia="zh-CN"/>
        </w:rPr>
      </w:pPr>
      <w:bookmarkStart w:id="539" w:name="_Toc175687478"/>
      <w:r w:rsidRPr="005D2633">
        <w:rPr>
          <w:rFonts w:cs="Arial"/>
          <w:lang w:eastAsia="zh-CN"/>
        </w:rPr>
        <w:t>5.</w:t>
      </w:r>
      <w:del w:id="540" w:author="ZTE-Ma Zhifeng" w:date="2024-08-27T21:11:00Z">
        <w:r w:rsidRPr="005D2633" w:rsidDel="0005247C">
          <w:rPr>
            <w:rFonts w:cs="Arial"/>
            <w:lang w:eastAsia="zh-CN"/>
          </w:rPr>
          <w:delText>x</w:delText>
        </w:r>
      </w:del>
      <w:ins w:id="541" w:author="ZTE-Ma Zhifeng" w:date="2024-08-27T21:11:00Z">
        <w:r w:rsidR="0005247C">
          <w:rPr>
            <w:rFonts w:cs="Arial"/>
            <w:lang w:eastAsia="zh-CN"/>
          </w:rPr>
          <w:t>0</w:t>
        </w:r>
      </w:ins>
      <w:r w:rsidRPr="005D2633">
        <w:rPr>
          <w:rFonts w:cs="Arial"/>
          <w:lang w:eastAsia="zh-CN"/>
        </w:rPr>
        <w:t>.1.2</w:t>
      </w:r>
      <w:r w:rsidRPr="005D2633">
        <w:rPr>
          <w:rFonts w:cs="Arial"/>
          <w:lang w:eastAsia="zh-CN"/>
        </w:rPr>
        <w:tab/>
      </w:r>
      <w:r>
        <w:rPr>
          <w:rFonts w:cs="Arial"/>
          <w:lang w:eastAsia="zh-CN"/>
        </w:rPr>
        <w:t>Channel bandwidths per operating band for CA</w:t>
      </w:r>
      <w:bookmarkEnd w:id="539"/>
    </w:p>
    <w:p w14:paraId="30EE2F9E" w14:textId="148F8285" w:rsidR="00FD399B" w:rsidRDefault="00DF33FC" w:rsidP="005A6C5D">
      <w:pPr>
        <w:pStyle w:val="TH"/>
        <w:rPr>
          <w:rFonts w:eastAsia="Times New Roman"/>
          <w:lang w:val="en-US" w:eastAsia="en-GB"/>
        </w:rPr>
      </w:pPr>
      <w:r>
        <w:rPr>
          <w:rFonts w:cs="Arial"/>
        </w:rPr>
        <w:t xml:space="preserve">Table </w:t>
      </w:r>
      <w:r>
        <w:rPr>
          <w:rFonts w:cs="Arial" w:hint="eastAsia"/>
          <w:lang w:val="en-US" w:eastAsia="zh-CN"/>
        </w:rPr>
        <w:t>5.</w:t>
      </w:r>
      <w:del w:id="542" w:author="ZTE-Ma Zhifeng" w:date="2024-08-27T21:11:00Z">
        <w:r w:rsidDel="0005247C">
          <w:rPr>
            <w:rFonts w:cs="Arial" w:hint="eastAsia"/>
            <w:lang w:val="en-US" w:eastAsia="zh-CN"/>
          </w:rPr>
          <w:delText>x</w:delText>
        </w:r>
      </w:del>
      <w:ins w:id="543" w:author="ZTE-Ma Zhifeng" w:date="2024-08-27T21:11:00Z">
        <w:r w:rsidR="0005247C">
          <w:rPr>
            <w:rFonts w:cs="Arial"/>
            <w:lang w:val="en-US" w:eastAsia="zh-CN"/>
          </w:rPr>
          <w:t>0</w:t>
        </w:r>
      </w:ins>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5000" w:type="pct"/>
        <w:tblLook w:val="04A0" w:firstRow="1" w:lastRow="0" w:firstColumn="1" w:lastColumn="0" w:noHBand="0" w:noVBand="1"/>
      </w:tblPr>
      <w:tblGrid>
        <w:gridCol w:w="1795"/>
        <w:gridCol w:w="1980"/>
        <w:gridCol w:w="720"/>
        <w:gridCol w:w="3849"/>
        <w:gridCol w:w="1287"/>
      </w:tblGrid>
      <w:tr w:rsidR="005A6C5D" w:rsidRPr="004D6DE3" w14:paraId="00CD0676" w14:textId="77777777" w:rsidTr="005A6C5D">
        <w:trPr>
          <w:trHeight w:val="6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F2BDD13" w14:textId="5559AB16" w:rsidR="005A6C5D" w:rsidRPr="004D6DE3" w:rsidRDefault="00242348" w:rsidP="005A6C5D">
            <w:pPr>
              <w:pStyle w:val="TAH"/>
              <w:overflowPunct w:val="0"/>
              <w:autoSpaceDE w:val="0"/>
              <w:autoSpaceDN w:val="0"/>
              <w:adjustRightInd w:val="0"/>
              <w:rPr>
                <w:rFonts w:cs="Arial"/>
                <w:b w:val="0"/>
                <w:bCs/>
                <w:szCs w:val="18"/>
              </w:rPr>
            </w:pPr>
            <w:r>
              <w:rPr>
                <w:rFonts w:cs="Arial"/>
                <w:bCs/>
                <w:color w:val="000000"/>
                <w:szCs w:val="18"/>
              </w:rPr>
              <w:t xml:space="preserve">CA operating/channel bandwidth </w:t>
            </w:r>
            <w:r>
              <w:rPr>
                <w:rFonts w:cs="Arial" w:hint="eastAsia"/>
                <w:bCs/>
                <w:color w:val="000000"/>
                <w:szCs w:val="18"/>
                <w:lang w:eastAsia="zh-CN"/>
              </w:rPr>
              <w:t>(</w:t>
            </w:r>
            <w:r w:rsidR="005A6C5D" w:rsidRPr="004D6DE3">
              <w:rPr>
                <w:rFonts w:cs="Arial"/>
                <w:bCs/>
                <w:color w:val="000000"/>
                <w:szCs w:val="18"/>
              </w:rPr>
              <w:t>MHz</w:t>
            </w:r>
            <w:r>
              <w:rPr>
                <w:rFonts w:cs="Arial"/>
                <w:bCs/>
                <w:color w:val="000000"/>
                <w:szCs w:val="18"/>
              </w:rPr>
              <w:t>)</w:t>
            </w:r>
          </w:p>
        </w:tc>
      </w:tr>
      <w:tr w:rsidR="00FD399B" w:rsidRPr="004D6DE3" w14:paraId="557AA662" w14:textId="77777777" w:rsidTr="00140BB6">
        <w:trPr>
          <w:trHeight w:val="60"/>
        </w:trPr>
        <w:tc>
          <w:tcPr>
            <w:tcW w:w="932" w:type="pct"/>
            <w:tcBorders>
              <w:top w:val="single" w:sz="4" w:space="0" w:color="auto"/>
              <w:left w:val="single" w:sz="4" w:space="0" w:color="auto"/>
              <w:bottom w:val="single" w:sz="4" w:space="0" w:color="auto"/>
              <w:right w:val="single" w:sz="4" w:space="0" w:color="auto"/>
            </w:tcBorders>
            <w:shd w:val="clear" w:color="auto" w:fill="auto"/>
            <w:vAlign w:val="center"/>
          </w:tcPr>
          <w:p w14:paraId="19A49807" w14:textId="77777777" w:rsidR="00FD399B" w:rsidRPr="004D6DE3" w:rsidRDefault="00FD399B" w:rsidP="005A6C5D">
            <w:pPr>
              <w:pStyle w:val="TAH"/>
              <w:overflowPunct w:val="0"/>
              <w:autoSpaceDE w:val="0"/>
              <w:autoSpaceDN w:val="0"/>
              <w:adjustRightInd w:val="0"/>
              <w:rPr>
                <w:rFonts w:cs="Arial"/>
                <w:b w:val="0"/>
                <w:bCs/>
                <w:szCs w:val="18"/>
              </w:rPr>
            </w:pPr>
            <w:r w:rsidRPr="004D6DE3">
              <w:rPr>
                <w:rFonts w:cs="Arial"/>
                <w:bCs/>
                <w:szCs w:val="18"/>
              </w:rPr>
              <w:t>NR CA configuration</w:t>
            </w:r>
          </w:p>
        </w:tc>
        <w:tc>
          <w:tcPr>
            <w:tcW w:w="1028" w:type="pct"/>
            <w:tcBorders>
              <w:top w:val="single" w:sz="4" w:space="0" w:color="auto"/>
              <w:left w:val="nil"/>
              <w:bottom w:val="single" w:sz="4" w:space="0" w:color="auto"/>
              <w:right w:val="single" w:sz="4" w:space="0" w:color="auto"/>
            </w:tcBorders>
            <w:shd w:val="clear" w:color="auto" w:fill="auto"/>
            <w:vAlign w:val="center"/>
          </w:tcPr>
          <w:p w14:paraId="5A690FB2" w14:textId="0A097645" w:rsidR="00FD399B" w:rsidRPr="004D6DE3" w:rsidRDefault="00FD399B" w:rsidP="005A6C5D">
            <w:pPr>
              <w:spacing w:after="0"/>
              <w:jc w:val="center"/>
              <w:rPr>
                <w:rFonts w:ascii="Arial" w:hAnsi="Arial" w:cs="Arial"/>
                <w:b/>
                <w:bCs/>
                <w:sz w:val="18"/>
                <w:szCs w:val="18"/>
              </w:rPr>
            </w:pPr>
            <w:r w:rsidRPr="004D6DE3">
              <w:rPr>
                <w:rFonts w:ascii="Arial" w:hAnsi="Arial" w:cs="Arial"/>
                <w:b/>
                <w:bCs/>
                <w:sz w:val="18"/>
                <w:szCs w:val="18"/>
              </w:rPr>
              <w:t>Uplink CA configuration or single uplink carrier</w:t>
            </w:r>
            <w:r w:rsidR="005A6C5D" w:rsidRPr="004D6DE3">
              <w:rPr>
                <w:rFonts w:ascii="Arial" w:hAnsi="Arial" w:cs="Arial"/>
                <w:b/>
                <w:bCs/>
                <w:sz w:val="18"/>
                <w:szCs w:val="18"/>
              </w:rPr>
              <w:t xml:space="preserve"> </w:t>
            </w:r>
          </w:p>
        </w:tc>
        <w:tc>
          <w:tcPr>
            <w:tcW w:w="374" w:type="pct"/>
            <w:tcBorders>
              <w:top w:val="single" w:sz="4" w:space="0" w:color="auto"/>
              <w:left w:val="nil"/>
              <w:bottom w:val="single" w:sz="4" w:space="0" w:color="auto"/>
              <w:right w:val="single" w:sz="4" w:space="0" w:color="auto"/>
            </w:tcBorders>
            <w:shd w:val="clear" w:color="auto" w:fill="auto"/>
            <w:vAlign w:val="center"/>
          </w:tcPr>
          <w:p w14:paraId="0B8C00A0" w14:textId="280ADD3B" w:rsidR="00FD399B" w:rsidRPr="004D6DE3" w:rsidRDefault="005A6C5D" w:rsidP="00140BB6">
            <w:pPr>
              <w:spacing w:after="0"/>
              <w:jc w:val="center"/>
              <w:rPr>
                <w:rFonts w:ascii="Arial" w:hAnsi="Arial" w:cs="Arial"/>
                <w:b/>
                <w:bCs/>
                <w:sz w:val="18"/>
                <w:szCs w:val="18"/>
              </w:rPr>
            </w:pPr>
            <w:r w:rsidRPr="004D6DE3">
              <w:rPr>
                <w:rFonts w:ascii="Arial" w:hAnsi="Arial" w:cs="Arial"/>
                <w:b/>
                <w:bCs/>
                <w:sz w:val="18"/>
                <w:szCs w:val="18"/>
              </w:rPr>
              <w:t>NR Band</w:t>
            </w:r>
          </w:p>
        </w:tc>
        <w:tc>
          <w:tcPr>
            <w:tcW w:w="1998" w:type="pct"/>
            <w:tcBorders>
              <w:top w:val="single" w:sz="4" w:space="0" w:color="auto"/>
              <w:left w:val="nil"/>
              <w:bottom w:val="single" w:sz="4" w:space="0" w:color="auto"/>
              <w:right w:val="single" w:sz="4" w:space="0" w:color="auto"/>
            </w:tcBorders>
            <w:shd w:val="clear" w:color="auto" w:fill="auto"/>
            <w:vAlign w:val="center"/>
          </w:tcPr>
          <w:p w14:paraId="1500AF41" w14:textId="77777777" w:rsidR="00FD399B" w:rsidRPr="004D6DE3" w:rsidRDefault="00FD399B" w:rsidP="00140BB6">
            <w:pPr>
              <w:spacing w:after="0"/>
              <w:jc w:val="center"/>
              <w:rPr>
                <w:rFonts w:ascii="Arial" w:hAnsi="Arial" w:cs="Arial"/>
                <w:b/>
                <w:bCs/>
                <w:sz w:val="18"/>
                <w:szCs w:val="18"/>
              </w:rPr>
            </w:pPr>
            <w:r w:rsidRPr="004D6DE3">
              <w:rPr>
                <w:rFonts w:ascii="Arial" w:hAnsi="Arial" w:cs="Arial"/>
                <w:b/>
                <w:bCs/>
                <w:sz w:val="18"/>
                <w:szCs w:val="18"/>
              </w:rPr>
              <w:t>Channel bandwidth (MHz)</w:t>
            </w:r>
          </w:p>
        </w:tc>
        <w:tc>
          <w:tcPr>
            <w:tcW w:w="668" w:type="pct"/>
            <w:tcBorders>
              <w:top w:val="single" w:sz="4" w:space="0" w:color="auto"/>
              <w:left w:val="nil"/>
              <w:bottom w:val="single" w:sz="4" w:space="0" w:color="auto"/>
              <w:right w:val="single" w:sz="4" w:space="0" w:color="auto"/>
            </w:tcBorders>
            <w:shd w:val="clear" w:color="auto" w:fill="auto"/>
            <w:vAlign w:val="center"/>
          </w:tcPr>
          <w:p w14:paraId="564FFBC5" w14:textId="77777777" w:rsidR="00FD399B" w:rsidRPr="004D6DE3" w:rsidRDefault="00FD399B" w:rsidP="00140BB6">
            <w:pPr>
              <w:spacing w:after="0"/>
              <w:jc w:val="center"/>
              <w:rPr>
                <w:rFonts w:ascii="Arial" w:hAnsi="Arial" w:cs="Arial"/>
                <w:b/>
                <w:bCs/>
                <w:sz w:val="18"/>
                <w:szCs w:val="18"/>
              </w:rPr>
            </w:pPr>
            <w:r w:rsidRPr="004D6DE3">
              <w:rPr>
                <w:rFonts w:ascii="Arial" w:hAnsi="Arial" w:cs="Arial"/>
                <w:b/>
                <w:bCs/>
                <w:sz w:val="18"/>
                <w:szCs w:val="18"/>
              </w:rPr>
              <w:t>Bandwidth combination set</w:t>
            </w:r>
          </w:p>
        </w:tc>
      </w:tr>
      <w:tr w:rsidR="00FD399B" w:rsidRPr="004D6DE3" w14:paraId="4E77A1D4" w14:textId="77777777" w:rsidTr="00140BB6">
        <w:trPr>
          <w:trHeight w:val="70"/>
        </w:trPr>
        <w:tc>
          <w:tcPr>
            <w:tcW w:w="932" w:type="pct"/>
            <w:tcBorders>
              <w:top w:val="single" w:sz="4" w:space="0" w:color="auto"/>
              <w:left w:val="single" w:sz="4" w:space="0" w:color="auto"/>
              <w:right w:val="single" w:sz="4" w:space="0" w:color="auto"/>
            </w:tcBorders>
            <w:shd w:val="clear" w:color="auto" w:fill="auto"/>
            <w:vAlign w:val="center"/>
          </w:tcPr>
          <w:p w14:paraId="5D4DD411" w14:textId="77777777" w:rsidR="00FD399B" w:rsidRPr="004D6DE3" w:rsidRDefault="00FD399B" w:rsidP="00140BB6">
            <w:pPr>
              <w:spacing w:after="0"/>
              <w:rPr>
                <w:rFonts w:ascii="Arial" w:hAnsi="Arial" w:cs="Arial"/>
                <w:color w:val="000000"/>
                <w:sz w:val="18"/>
                <w:szCs w:val="18"/>
              </w:rPr>
            </w:pPr>
            <w:r w:rsidRPr="004D6DE3">
              <w:rPr>
                <w:rFonts w:ascii="Arial" w:hAnsi="Arial" w:cs="Arial"/>
                <w:color w:val="000000"/>
                <w:sz w:val="18"/>
                <w:szCs w:val="18"/>
              </w:rPr>
              <w:t>CA_nXA-nYA-nZA</w:t>
            </w:r>
          </w:p>
        </w:tc>
        <w:tc>
          <w:tcPr>
            <w:tcW w:w="1028" w:type="pct"/>
            <w:tcBorders>
              <w:top w:val="single" w:sz="4" w:space="0" w:color="auto"/>
              <w:left w:val="nil"/>
              <w:right w:val="single" w:sz="4" w:space="0" w:color="auto"/>
            </w:tcBorders>
            <w:shd w:val="clear" w:color="auto" w:fill="auto"/>
            <w:vAlign w:val="center"/>
          </w:tcPr>
          <w:p w14:paraId="0DCD818C" w14:textId="77777777" w:rsidR="00FD399B" w:rsidRPr="004D6DE3" w:rsidRDefault="00FD399B" w:rsidP="00140BB6">
            <w:pPr>
              <w:spacing w:after="0"/>
              <w:rPr>
                <w:rFonts w:ascii="Arial" w:hAnsi="Arial" w:cs="Arial"/>
                <w:color w:val="000000"/>
                <w:sz w:val="18"/>
                <w:szCs w:val="18"/>
              </w:rPr>
            </w:pPr>
            <w:r w:rsidRPr="004D6DE3">
              <w:rPr>
                <w:rFonts w:ascii="Arial" w:hAnsi="Arial" w:cs="Arial"/>
                <w:color w:val="000000"/>
                <w:sz w:val="18"/>
                <w:szCs w:val="18"/>
              </w:rPr>
              <w:t>CA_nXA-nYA</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1FEF8485" w14:textId="77777777" w:rsidR="00FD399B" w:rsidRPr="004D6DE3" w:rsidRDefault="00FD399B" w:rsidP="00140BB6">
            <w:pPr>
              <w:spacing w:after="0"/>
              <w:jc w:val="center"/>
              <w:rPr>
                <w:rFonts w:ascii="Arial" w:hAnsi="Arial" w:cs="Arial"/>
                <w:color w:val="000000"/>
                <w:sz w:val="18"/>
                <w:szCs w:val="18"/>
              </w:rPr>
            </w:pPr>
            <w:r w:rsidRPr="004D6DE3">
              <w:rPr>
                <w:rFonts w:ascii="Arial" w:hAnsi="Arial" w:cs="Arial"/>
                <w:color w:val="000000"/>
                <w:sz w:val="18"/>
                <w:szCs w:val="18"/>
              </w:rPr>
              <w:t>nX</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42BB9FAF" w14:textId="77777777" w:rsidR="00FD399B" w:rsidRPr="004D6DE3" w:rsidRDefault="00FD399B" w:rsidP="00140BB6">
            <w:pPr>
              <w:spacing w:before="100" w:beforeAutospacing="1" w:after="0"/>
              <w:jc w:val="center"/>
              <w:rPr>
                <w:rFonts w:ascii="Arial" w:hAnsi="Arial" w:cs="Arial"/>
                <w:color w:val="000000"/>
                <w:sz w:val="18"/>
                <w:szCs w:val="18"/>
              </w:rPr>
            </w:pPr>
            <w:r w:rsidRPr="004D6DE3">
              <w:rPr>
                <w:rFonts w:ascii="Arial" w:hAnsi="Arial" w:cs="Arial"/>
                <w:sz w:val="18"/>
                <w:szCs w:val="18"/>
                <w:lang w:eastAsia="zh-CN" w:bidi="ar"/>
              </w:rPr>
              <w:t>Channel BWs</w:t>
            </w:r>
          </w:p>
        </w:tc>
        <w:tc>
          <w:tcPr>
            <w:tcW w:w="668" w:type="pct"/>
            <w:tcBorders>
              <w:top w:val="single" w:sz="4" w:space="0" w:color="auto"/>
              <w:left w:val="single" w:sz="4" w:space="0" w:color="auto"/>
              <w:right w:val="single" w:sz="4" w:space="0" w:color="auto"/>
            </w:tcBorders>
            <w:shd w:val="clear" w:color="auto" w:fill="auto"/>
            <w:vAlign w:val="center"/>
          </w:tcPr>
          <w:p w14:paraId="32E9CD59" w14:textId="77777777" w:rsidR="00FD399B" w:rsidRPr="004D6DE3" w:rsidRDefault="00FD399B" w:rsidP="00140BB6">
            <w:pPr>
              <w:spacing w:after="0"/>
              <w:jc w:val="center"/>
              <w:rPr>
                <w:rFonts w:ascii="Arial" w:hAnsi="Arial" w:cs="Arial"/>
                <w:sz w:val="18"/>
                <w:szCs w:val="18"/>
              </w:rPr>
            </w:pPr>
            <w:r w:rsidRPr="004D6DE3">
              <w:rPr>
                <w:rFonts w:ascii="Arial" w:hAnsi="Arial" w:cs="Arial"/>
                <w:sz w:val="18"/>
                <w:szCs w:val="18"/>
              </w:rPr>
              <w:t>X</w:t>
            </w:r>
          </w:p>
        </w:tc>
      </w:tr>
      <w:tr w:rsidR="00FD399B" w:rsidRPr="004D6DE3" w14:paraId="64E0BE67" w14:textId="77777777" w:rsidTr="00140BB6">
        <w:trPr>
          <w:trHeight w:val="70"/>
        </w:trPr>
        <w:tc>
          <w:tcPr>
            <w:tcW w:w="932" w:type="pct"/>
            <w:tcBorders>
              <w:left w:val="single" w:sz="4" w:space="0" w:color="auto"/>
              <w:right w:val="single" w:sz="4" w:space="0" w:color="auto"/>
            </w:tcBorders>
            <w:shd w:val="clear" w:color="auto" w:fill="auto"/>
            <w:vAlign w:val="center"/>
          </w:tcPr>
          <w:p w14:paraId="5E881B54" w14:textId="77777777" w:rsidR="00FD399B" w:rsidRPr="004D6DE3" w:rsidRDefault="00FD399B" w:rsidP="00140BB6">
            <w:pPr>
              <w:spacing w:after="0"/>
              <w:rPr>
                <w:rFonts w:ascii="Arial" w:hAnsi="Arial" w:cs="Arial"/>
                <w:color w:val="000000"/>
                <w:sz w:val="18"/>
                <w:szCs w:val="18"/>
              </w:rPr>
            </w:pPr>
          </w:p>
        </w:tc>
        <w:tc>
          <w:tcPr>
            <w:tcW w:w="1028" w:type="pct"/>
            <w:tcBorders>
              <w:left w:val="nil"/>
              <w:right w:val="single" w:sz="4" w:space="0" w:color="auto"/>
            </w:tcBorders>
            <w:shd w:val="clear" w:color="auto" w:fill="auto"/>
            <w:vAlign w:val="center"/>
          </w:tcPr>
          <w:p w14:paraId="268D5323" w14:textId="77777777" w:rsidR="00FD399B" w:rsidRPr="004D6DE3" w:rsidRDefault="00FD399B" w:rsidP="00140BB6">
            <w:pPr>
              <w:spacing w:after="0"/>
              <w:rPr>
                <w:rFonts w:ascii="Arial" w:hAnsi="Arial" w:cs="Arial"/>
                <w:color w:val="000000"/>
                <w:sz w:val="18"/>
                <w:szCs w:val="18"/>
              </w:rPr>
            </w:pPr>
            <w:r w:rsidRPr="004D6DE3">
              <w:rPr>
                <w:rFonts w:ascii="Arial" w:hAnsi="Arial" w:cs="Arial"/>
                <w:color w:val="000000"/>
                <w:sz w:val="18"/>
                <w:szCs w:val="18"/>
              </w:rPr>
              <w:t>CA_nXA-nZA</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16BB3597" w14:textId="77777777" w:rsidR="00FD399B" w:rsidRPr="004D6DE3" w:rsidRDefault="00FD399B" w:rsidP="00140BB6">
            <w:pPr>
              <w:spacing w:after="0"/>
              <w:jc w:val="center"/>
              <w:rPr>
                <w:rFonts w:ascii="Arial" w:hAnsi="Arial" w:cs="Arial"/>
                <w:color w:val="000000"/>
                <w:sz w:val="18"/>
                <w:szCs w:val="18"/>
              </w:rPr>
            </w:pPr>
            <w:r w:rsidRPr="004D6DE3">
              <w:rPr>
                <w:rFonts w:ascii="Arial" w:hAnsi="Arial" w:cs="Arial"/>
                <w:color w:val="000000"/>
                <w:sz w:val="18"/>
                <w:szCs w:val="18"/>
              </w:rPr>
              <w:t>nY</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2703AD76" w14:textId="77777777" w:rsidR="00FD399B" w:rsidRPr="004D6DE3" w:rsidRDefault="00FD399B" w:rsidP="00140BB6">
            <w:pPr>
              <w:spacing w:before="100" w:beforeAutospacing="1" w:after="0"/>
              <w:jc w:val="center"/>
              <w:rPr>
                <w:rFonts w:ascii="Arial" w:hAnsi="Arial" w:cs="Arial"/>
                <w:color w:val="000000"/>
                <w:sz w:val="18"/>
                <w:szCs w:val="18"/>
              </w:rPr>
            </w:pPr>
            <w:r w:rsidRPr="004D6DE3">
              <w:rPr>
                <w:rFonts w:ascii="Arial" w:hAnsi="Arial" w:cs="Arial"/>
                <w:sz w:val="18"/>
                <w:szCs w:val="18"/>
                <w:lang w:eastAsia="zh-CN" w:bidi="ar"/>
              </w:rPr>
              <w:t>Channel BWs</w:t>
            </w:r>
          </w:p>
        </w:tc>
        <w:tc>
          <w:tcPr>
            <w:tcW w:w="668" w:type="pct"/>
            <w:tcBorders>
              <w:left w:val="single" w:sz="4" w:space="0" w:color="auto"/>
              <w:right w:val="single" w:sz="4" w:space="0" w:color="auto"/>
            </w:tcBorders>
            <w:vAlign w:val="center"/>
          </w:tcPr>
          <w:p w14:paraId="532245E8" w14:textId="77777777" w:rsidR="00FD399B" w:rsidRPr="004D6DE3" w:rsidRDefault="00FD399B" w:rsidP="00140BB6">
            <w:pPr>
              <w:spacing w:after="0"/>
              <w:rPr>
                <w:rFonts w:ascii="Arial" w:hAnsi="Arial" w:cs="Arial"/>
                <w:sz w:val="18"/>
                <w:szCs w:val="18"/>
              </w:rPr>
            </w:pPr>
          </w:p>
        </w:tc>
      </w:tr>
      <w:tr w:rsidR="00FD399B" w:rsidRPr="004D6DE3" w14:paraId="57B171C8" w14:textId="77777777" w:rsidTr="00140BB6">
        <w:trPr>
          <w:trHeight w:val="70"/>
        </w:trPr>
        <w:tc>
          <w:tcPr>
            <w:tcW w:w="932" w:type="pct"/>
            <w:tcBorders>
              <w:left w:val="single" w:sz="4" w:space="0" w:color="auto"/>
              <w:bottom w:val="single" w:sz="4" w:space="0" w:color="auto"/>
              <w:right w:val="single" w:sz="4" w:space="0" w:color="auto"/>
            </w:tcBorders>
            <w:shd w:val="clear" w:color="auto" w:fill="auto"/>
            <w:vAlign w:val="center"/>
          </w:tcPr>
          <w:p w14:paraId="1CF56F8E" w14:textId="77777777" w:rsidR="00FD399B" w:rsidRPr="004D6DE3" w:rsidRDefault="00FD399B" w:rsidP="00140BB6">
            <w:pPr>
              <w:spacing w:after="0"/>
              <w:rPr>
                <w:rFonts w:ascii="Arial" w:hAnsi="Arial" w:cs="Arial"/>
                <w:color w:val="000000"/>
                <w:sz w:val="18"/>
                <w:szCs w:val="18"/>
              </w:rPr>
            </w:pPr>
          </w:p>
        </w:tc>
        <w:tc>
          <w:tcPr>
            <w:tcW w:w="1028" w:type="pct"/>
            <w:tcBorders>
              <w:left w:val="nil"/>
              <w:bottom w:val="single" w:sz="4" w:space="0" w:color="auto"/>
              <w:right w:val="single" w:sz="4" w:space="0" w:color="auto"/>
            </w:tcBorders>
            <w:shd w:val="clear" w:color="auto" w:fill="auto"/>
            <w:vAlign w:val="center"/>
          </w:tcPr>
          <w:p w14:paraId="0EC550EA" w14:textId="77777777" w:rsidR="00FD399B" w:rsidRPr="004D6DE3" w:rsidRDefault="00FD399B" w:rsidP="00140BB6">
            <w:pPr>
              <w:spacing w:after="0"/>
              <w:rPr>
                <w:rFonts w:ascii="Arial" w:hAnsi="Arial" w:cs="Arial"/>
                <w:color w:val="000000"/>
                <w:sz w:val="18"/>
                <w:szCs w:val="18"/>
              </w:rPr>
            </w:pPr>
            <w:r w:rsidRPr="004D6DE3">
              <w:rPr>
                <w:rFonts w:ascii="Arial" w:hAnsi="Arial" w:cs="Arial"/>
                <w:color w:val="000000"/>
                <w:sz w:val="18"/>
                <w:szCs w:val="18"/>
              </w:rPr>
              <w:t>CA_nYA-nZA</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42BDC892" w14:textId="77777777" w:rsidR="00FD399B" w:rsidRPr="004D6DE3" w:rsidRDefault="00FD399B" w:rsidP="00140BB6">
            <w:pPr>
              <w:spacing w:after="0"/>
              <w:jc w:val="center"/>
              <w:rPr>
                <w:rFonts w:ascii="Arial" w:hAnsi="Arial" w:cs="Arial"/>
                <w:color w:val="000000"/>
                <w:sz w:val="18"/>
                <w:szCs w:val="18"/>
              </w:rPr>
            </w:pPr>
            <w:r w:rsidRPr="004D6DE3">
              <w:rPr>
                <w:rFonts w:ascii="Arial" w:hAnsi="Arial" w:cs="Arial"/>
                <w:color w:val="000000"/>
                <w:sz w:val="18"/>
                <w:szCs w:val="18"/>
              </w:rPr>
              <w:t>nZ</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05C45F49" w14:textId="77777777" w:rsidR="00FD399B" w:rsidRPr="004D6DE3" w:rsidRDefault="00FD399B" w:rsidP="00140BB6">
            <w:pPr>
              <w:spacing w:before="100" w:beforeAutospacing="1" w:after="0"/>
              <w:jc w:val="center"/>
              <w:rPr>
                <w:rFonts w:ascii="Arial" w:hAnsi="Arial" w:cs="Arial"/>
                <w:sz w:val="18"/>
                <w:szCs w:val="18"/>
                <w:lang w:eastAsia="zh-CN" w:bidi="ar"/>
              </w:rPr>
            </w:pPr>
            <w:r w:rsidRPr="004D6DE3">
              <w:rPr>
                <w:rFonts w:ascii="Arial" w:hAnsi="Arial" w:cs="Arial"/>
                <w:sz w:val="18"/>
                <w:szCs w:val="18"/>
                <w:lang w:eastAsia="zh-CN" w:bidi="ar"/>
              </w:rPr>
              <w:t>Channel BWs</w:t>
            </w:r>
          </w:p>
        </w:tc>
        <w:tc>
          <w:tcPr>
            <w:tcW w:w="668" w:type="pct"/>
            <w:tcBorders>
              <w:left w:val="single" w:sz="4" w:space="0" w:color="auto"/>
              <w:bottom w:val="single" w:sz="4" w:space="0" w:color="auto"/>
              <w:right w:val="single" w:sz="4" w:space="0" w:color="auto"/>
            </w:tcBorders>
            <w:vAlign w:val="center"/>
          </w:tcPr>
          <w:p w14:paraId="5988299E" w14:textId="77777777" w:rsidR="00FD399B" w:rsidRPr="004D6DE3" w:rsidRDefault="00FD399B" w:rsidP="00140BB6">
            <w:pPr>
              <w:spacing w:after="0"/>
              <w:rPr>
                <w:rFonts w:ascii="Arial" w:hAnsi="Arial" w:cs="Arial"/>
                <w:sz w:val="18"/>
                <w:szCs w:val="18"/>
              </w:rPr>
            </w:pPr>
          </w:p>
        </w:tc>
      </w:tr>
      <w:tr w:rsidR="00FD399B" w:rsidRPr="004D6DE3" w14:paraId="64446A90" w14:textId="77777777" w:rsidTr="00140BB6">
        <w:trPr>
          <w:trHeight w:val="70"/>
        </w:trPr>
        <w:tc>
          <w:tcPr>
            <w:tcW w:w="932" w:type="pct"/>
            <w:tcBorders>
              <w:top w:val="single" w:sz="4" w:space="0" w:color="auto"/>
              <w:left w:val="single" w:sz="4" w:space="0" w:color="auto"/>
              <w:right w:val="single" w:sz="4" w:space="0" w:color="auto"/>
            </w:tcBorders>
            <w:shd w:val="clear" w:color="auto" w:fill="auto"/>
            <w:vAlign w:val="center"/>
          </w:tcPr>
          <w:p w14:paraId="4D66E843" w14:textId="0F121BDD" w:rsidR="00FD399B" w:rsidRPr="004D6DE3" w:rsidRDefault="00FD399B" w:rsidP="00140BB6">
            <w:pPr>
              <w:spacing w:after="0"/>
              <w:rPr>
                <w:rFonts w:ascii="Arial" w:hAnsi="Arial" w:cs="Arial"/>
                <w:color w:val="000000"/>
                <w:sz w:val="18"/>
                <w:szCs w:val="18"/>
              </w:rPr>
            </w:pPr>
            <w:r w:rsidRPr="004D6DE3">
              <w:rPr>
                <w:rFonts w:ascii="Arial" w:hAnsi="Arial" w:cs="Arial"/>
                <w:color w:val="000000"/>
                <w:sz w:val="18"/>
                <w:szCs w:val="18"/>
              </w:rPr>
              <w:t>CA_nXA/B/C</w:t>
            </w:r>
            <w:r w:rsidR="005A6C5D">
              <w:rPr>
                <w:rFonts w:ascii="Arial" w:hAnsi="Arial" w:cs="Arial"/>
                <w:color w:val="000000"/>
                <w:sz w:val="18"/>
                <w:szCs w:val="18"/>
              </w:rPr>
              <w:t>/</w:t>
            </w:r>
            <w:r w:rsidRPr="004D6DE3">
              <w:rPr>
                <w:rFonts w:ascii="Arial" w:hAnsi="Arial" w:cs="Arial"/>
                <w:color w:val="000000"/>
                <w:sz w:val="18"/>
                <w:szCs w:val="18"/>
              </w:rPr>
              <w:t>(2A)-nYA/B/C/(2A)- nZA/B/C/(2A)</w:t>
            </w:r>
          </w:p>
        </w:tc>
        <w:tc>
          <w:tcPr>
            <w:tcW w:w="1028" w:type="pct"/>
            <w:tcBorders>
              <w:top w:val="single" w:sz="4" w:space="0" w:color="auto"/>
              <w:left w:val="nil"/>
              <w:right w:val="single" w:sz="4" w:space="0" w:color="auto"/>
            </w:tcBorders>
            <w:shd w:val="clear" w:color="auto" w:fill="auto"/>
            <w:vAlign w:val="center"/>
          </w:tcPr>
          <w:p w14:paraId="7FE92DAD" w14:textId="77777777" w:rsidR="00FD399B" w:rsidRPr="004D6DE3" w:rsidRDefault="00FD399B" w:rsidP="00140BB6">
            <w:pPr>
              <w:spacing w:after="0"/>
              <w:rPr>
                <w:rFonts w:ascii="Arial" w:hAnsi="Arial" w:cs="Arial"/>
                <w:color w:val="000000"/>
                <w:sz w:val="18"/>
                <w:szCs w:val="18"/>
              </w:rPr>
            </w:pPr>
            <w:r w:rsidRPr="004D6DE3">
              <w:rPr>
                <w:rFonts w:ascii="Arial" w:hAnsi="Arial" w:cs="Arial"/>
                <w:color w:val="000000"/>
                <w:sz w:val="18"/>
                <w:szCs w:val="18"/>
              </w:rPr>
              <w:t>CA_nXA/B/C-nYA</w:t>
            </w:r>
          </w:p>
          <w:p w14:paraId="2F8A2FCC" w14:textId="77777777" w:rsidR="00FD399B" w:rsidRPr="004D6DE3" w:rsidRDefault="00FD399B" w:rsidP="00140BB6">
            <w:pPr>
              <w:spacing w:after="0"/>
              <w:rPr>
                <w:rFonts w:ascii="Arial" w:hAnsi="Arial" w:cs="Arial"/>
                <w:color w:val="000000"/>
                <w:sz w:val="18"/>
                <w:szCs w:val="18"/>
              </w:rPr>
            </w:pPr>
            <w:r w:rsidRPr="004D6DE3">
              <w:rPr>
                <w:rFonts w:ascii="Arial" w:hAnsi="Arial" w:cs="Arial"/>
                <w:color w:val="000000"/>
                <w:sz w:val="18"/>
                <w:szCs w:val="18"/>
              </w:rPr>
              <w:t>CA_nXA/B/C-nZA</w:t>
            </w:r>
          </w:p>
          <w:p w14:paraId="635878F4" w14:textId="77777777" w:rsidR="00FD399B" w:rsidRPr="004D6DE3" w:rsidRDefault="00FD399B" w:rsidP="00140BB6">
            <w:pPr>
              <w:spacing w:after="0"/>
              <w:rPr>
                <w:rFonts w:ascii="Arial" w:hAnsi="Arial" w:cs="Arial"/>
                <w:color w:val="000000"/>
                <w:sz w:val="18"/>
                <w:szCs w:val="18"/>
              </w:rPr>
            </w:pPr>
            <w:r w:rsidRPr="004D6DE3">
              <w:rPr>
                <w:rFonts w:ascii="Arial" w:hAnsi="Arial" w:cs="Arial"/>
                <w:color w:val="000000"/>
                <w:sz w:val="18"/>
                <w:szCs w:val="18"/>
              </w:rPr>
              <w:t>CA_nYA/B/C-nZA</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54250C4B" w14:textId="77777777" w:rsidR="00FD399B" w:rsidRPr="004D6DE3" w:rsidRDefault="00FD399B" w:rsidP="00140BB6">
            <w:pPr>
              <w:spacing w:after="0"/>
              <w:jc w:val="center"/>
              <w:rPr>
                <w:rFonts w:ascii="Arial" w:hAnsi="Arial" w:cs="Arial"/>
                <w:color w:val="000000"/>
                <w:sz w:val="18"/>
                <w:szCs w:val="18"/>
              </w:rPr>
            </w:pPr>
            <w:r w:rsidRPr="004D6DE3">
              <w:rPr>
                <w:rFonts w:ascii="Arial" w:hAnsi="Arial" w:cs="Arial"/>
                <w:color w:val="000000"/>
                <w:sz w:val="18"/>
                <w:szCs w:val="18"/>
              </w:rPr>
              <w:t>nX</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2C55896A" w14:textId="77777777" w:rsidR="00FD399B" w:rsidRPr="004D6DE3" w:rsidRDefault="00FD399B" w:rsidP="00140BB6">
            <w:pPr>
              <w:spacing w:before="100" w:beforeAutospacing="1" w:after="0"/>
              <w:jc w:val="center"/>
              <w:rPr>
                <w:rFonts w:ascii="Arial" w:hAnsi="Arial" w:cs="Arial"/>
                <w:color w:val="000000"/>
                <w:sz w:val="18"/>
                <w:szCs w:val="18"/>
              </w:rPr>
            </w:pPr>
            <w:r w:rsidRPr="004D6DE3">
              <w:rPr>
                <w:rFonts w:ascii="Arial" w:hAnsi="Arial" w:cs="Arial"/>
                <w:sz w:val="18"/>
                <w:szCs w:val="18"/>
                <w:lang w:eastAsia="zh-CN" w:bidi="ar"/>
              </w:rPr>
              <w:t>Channel BW or CA BCS</w:t>
            </w:r>
          </w:p>
        </w:tc>
        <w:tc>
          <w:tcPr>
            <w:tcW w:w="668" w:type="pct"/>
            <w:tcBorders>
              <w:top w:val="single" w:sz="4" w:space="0" w:color="auto"/>
              <w:left w:val="single" w:sz="4" w:space="0" w:color="auto"/>
              <w:right w:val="single" w:sz="4" w:space="0" w:color="auto"/>
            </w:tcBorders>
            <w:vAlign w:val="center"/>
          </w:tcPr>
          <w:p w14:paraId="68857E1F" w14:textId="77777777" w:rsidR="00FD399B" w:rsidRPr="004D6DE3" w:rsidRDefault="00FD399B" w:rsidP="00140BB6">
            <w:pPr>
              <w:spacing w:after="0"/>
              <w:jc w:val="center"/>
              <w:rPr>
                <w:rFonts w:ascii="Arial" w:hAnsi="Arial" w:cs="Arial"/>
                <w:sz w:val="18"/>
                <w:szCs w:val="18"/>
              </w:rPr>
            </w:pPr>
            <w:r w:rsidRPr="004D6DE3">
              <w:rPr>
                <w:rFonts w:ascii="Arial" w:hAnsi="Arial" w:cs="Arial"/>
                <w:sz w:val="18"/>
                <w:szCs w:val="18"/>
              </w:rPr>
              <w:t>X</w:t>
            </w:r>
          </w:p>
        </w:tc>
      </w:tr>
      <w:tr w:rsidR="00FD399B" w:rsidRPr="004D6DE3" w14:paraId="71AC3503" w14:textId="77777777" w:rsidTr="00140BB6">
        <w:trPr>
          <w:trHeight w:val="240"/>
        </w:trPr>
        <w:tc>
          <w:tcPr>
            <w:tcW w:w="932" w:type="pct"/>
            <w:tcBorders>
              <w:left w:val="single" w:sz="4" w:space="0" w:color="auto"/>
              <w:right w:val="single" w:sz="4" w:space="0" w:color="auto"/>
            </w:tcBorders>
            <w:shd w:val="clear" w:color="auto" w:fill="auto"/>
            <w:vAlign w:val="center"/>
          </w:tcPr>
          <w:p w14:paraId="2FB90775" w14:textId="77777777" w:rsidR="00FD399B" w:rsidRPr="004D6DE3" w:rsidRDefault="00FD399B" w:rsidP="00140BB6">
            <w:pPr>
              <w:spacing w:after="0"/>
              <w:rPr>
                <w:rFonts w:ascii="Arial" w:hAnsi="Arial" w:cs="Arial"/>
                <w:color w:val="000000"/>
                <w:sz w:val="18"/>
                <w:szCs w:val="18"/>
              </w:rPr>
            </w:pPr>
          </w:p>
        </w:tc>
        <w:tc>
          <w:tcPr>
            <w:tcW w:w="1028" w:type="pct"/>
            <w:tcBorders>
              <w:left w:val="nil"/>
              <w:right w:val="single" w:sz="4" w:space="0" w:color="auto"/>
            </w:tcBorders>
            <w:shd w:val="clear" w:color="auto" w:fill="auto"/>
            <w:vAlign w:val="center"/>
          </w:tcPr>
          <w:p w14:paraId="685FD19E" w14:textId="77777777" w:rsidR="00FD399B" w:rsidRPr="004D6DE3" w:rsidRDefault="00FD399B" w:rsidP="00140BB6">
            <w:pPr>
              <w:spacing w:after="0"/>
              <w:rPr>
                <w:rFonts w:ascii="Arial" w:hAnsi="Arial" w:cs="Arial"/>
                <w:color w:val="000000"/>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3EF98A7E" w14:textId="77777777" w:rsidR="00FD399B" w:rsidRPr="004D6DE3" w:rsidRDefault="00FD399B" w:rsidP="00140BB6">
            <w:pPr>
              <w:spacing w:after="0"/>
              <w:jc w:val="center"/>
              <w:rPr>
                <w:rFonts w:ascii="Arial" w:hAnsi="Arial" w:cs="Arial"/>
                <w:color w:val="000000"/>
                <w:sz w:val="18"/>
                <w:szCs w:val="18"/>
              </w:rPr>
            </w:pPr>
            <w:r w:rsidRPr="004D6DE3">
              <w:rPr>
                <w:rFonts w:ascii="Arial" w:hAnsi="Arial" w:cs="Arial"/>
                <w:color w:val="000000"/>
                <w:sz w:val="18"/>
                <w:szCs w:val="18"/>
              </w:rPr>
              <w:t>nY</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0642D36D" w14:textId="77777777" w:rsidR="00FD399B" w:rsidRPr="004D6DE3" w:rsidRDefault="00FD399B" w:rsidP="00140BB6">
            <w:pPr>
              <w:spacing w:before="100" w:beforeAutospacing="1" w:after="0"/>
              <w:jc w:val="center"/>
              <w:rPr>
                <w:rFonts w:ascii="Arial" w:hAnsi="Arial" w:cs="Arial"/>
                <w:color w:val="000000"/>
                <w:sz w:val="18"/>
                <w:szCs w:val="18"/>
              </w:rPr>
            </w:pPr>
            <w:r w:rsidRPr="004D6DE3">
              <w:rPr>
                <w:rFonts w:ascii="Arial" w:hAnsi="Arial" w:cs="Arial"/>
                <w:sz w:val="18"/>
                <w:szCs w:val="18"/>
                <w:lang w:eastAsia="zh-CN" w:bidi="ar"/>
              </w:rPr>
              <w:t>Channel BW or CA BCS</w:t>
            </w:r>
          </w:p>
        </w:tc>
        <w:tc>
          <w:tcPr>
            <w:tcW w:w="668" w:type="pct"/>
            <w:tcBorders>
              <w:left w:val="single" w:sz="4" w:space="0" w:color="auto"/>
              <w:right w:val="single" w:sz="4" w:space="0" w:color="auto"/>
            </w:tcBorders>
            <w:vAlign w:val="center"/>
          </w:tcPr>
          <w:p w14:paraId="4CB5B34B" w14:textId="77777777" w:rsidR="00FD399B" w:rsidRPr="004D6DE3" w:rsidRDefault="00FD399B" w:rsidP="00140BB6">
            <w:pPr>
              <w:spacing w:after="0"/>
              <w:rPr>
                <w:rFonts w:ascii="Arial" w:hAnsi="Arial" w:cs="Arial"/>
                <w:sz w:val="18"/>
                <w:szCs w:val="18"/>
              </w:rPr>
            </w:pPr>
          </w:p>
        </w:tc>
      </w:tr>
      <w:tr w:rsidR="00FD399B" w:rsidRPr="004D6DE3" w14:paraId="699BD7EF" w14:textId="77777777" w:rsidTr="00140BB6">
        <w:trPr>
          <w:trHeight w:val="240"/>
        </w:trPr>
        <w:tc>
          <w:tcPr>
            <w:tcW w:w="932" w:type="pct"/>
            <w:tcBorders>
              <w:left w:val="single" w:sz="4" w:space="0" w:color="auto"/>
              <w:bottom w:val="single" w:sz="4" w:space="0" w:color="000000"/>
              <w:right w:val="single" w:sz="4" w:space="0" w:color="auto"/>
            </w:tcBorders>
            <w:shd w:val="clear" w:color="auto" w:fill="auto"/>
            <w:vAlign w:val="center"/>
          </w:tcPr>
          <w:p w14:paraId="767A9C16" w14:textId="77777777" w:rsidR="00FD399B" w:rsidRPr="004D6DE3" w:rsidRDefault="00FD399B" w:rsidP="00140BB6">
            <w:pPr>
              <w:spacing w:after="0"/>
              <w:rPr>
                <w:rFonts w:ascii="Arial" w:hAnsi="Arial" w:cs="Arial"/>
                <w:color w:val="000000"/>
                <w:sz w:val="18"/>
                <w:szCs w:val="18"/>
              </w:rPr>
            </w:pPr>
          </w:p>
        </w:tc>
        <w:tc>
          <w:tcPr>
            <w:tcW w:w="1028" w:type="pct"/>
            <w:tcBorders>
              <w:left w:val="nil"/>
              <w:bottom w:val="single" w:sz="4" w:space="0" w:color="000000"/>
              <w:right w:val="single" w:sz="4" w:space="0" w:color="auto"/>
            </w:tcBorders>
            <w:shd w:val="clear" w:color="auto" w:fill="auto"/>
            <w:vAlign w:val="center"/>
          </w:tcPr>
          <w:p w14:paraId="58C2FCB0" w14:textId="77777777" w:rsidR="00FD399B" w:rsidRPr="004D6DE3" w:rsidRDefault="00FD399B" w:rsidP="00140BB6">
            <w:pPr>
              <w:spacing w:after="0"/>
              <w:rPr>
                <w:rFonts w:ascii="Arial" w:hAnsi="Arial" w:cs="Arial"/>
                <w:color w:val="000000"/>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4B64E027" w14:textId="77777777" w:rsidR="00FD399B" w:rsidRPr="004D6DE3" w:rsidRDefault="00FD399B" w:rsidP="00140BB6">
            <w:pPr>
              <w:spacing w:after="0"/>
              <w:jc w:val="center"/>
              <w:rPr>
                <w:rFonts w:ascii="Arial" w:hAnsi="Arial" w:cs="Arial"/>
                <w:color w:val="000000"/>
                <w:sz w:val="18"/>
                <w:szCs w:val="18"/>
              </w:rPr>
            </w:pPr>
            <w:r w:rsidRPr="004D6DE3">
              <w:rPr>
                <w:rFonts w:ascii="Arial" w:hAnsi="Arial" w:cs="Arial"/>
                <w:color w:val="000000"/>
                <w:sz w:val="18"/>
                <w:szCs w:val="18"/>
              </w:rPr>
              <w:t>nZ</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77F80770" w14:textId="77777777" w:rsidR="00FD399B" w:rsidRPr="004D6DE3" w:rsidRDefault="00FD399B" w:rsidP="00140BB6">
            <w:pPr>
              <w:spacing w:before="100" w:beforeAutospacing="1" w:after="0"/>
              <w:jc w:val="center"/>
              <w:rPr>
                <w:rFonts w:ascii="Arial" w:hAnsi="Arial" w:cs="Arial"/>
                <w:sz w:val="18"/>
                <w:szCs w:val="18"/>
                <w:lang w:eastAsia="zh-CN" w:bidi="ar"/>
              </w:rPr>
            </w:pPr>
            <w:r w:rsidRPr="004D6DE3">
              <w:rPr>
                <w:rFonts w:ascii="Arial" w:hAnsi="Arial" w:cs="Arial"/>
                <w:sz w:val="18"/>
                <w:szCs w:val="18"/>
                <w:lang w:eastAsia="zh-CN" w:bidi="ar"/>
              </w:rPr>
              <w:t>Channel BW or CA BCS</w:t>
            </w:r>
          </w:p>
        </w:tc>
        <w:tc>
          <w:tcPr>
            <w:tcW w:w="668" w:type="pct"/>
            <w:tcBorders>
              <w:left w:val="single" w:sz="4" w:space="0" w:color="auto"/>
              <w:bottom w:val="single" w:sz="4" w:space="0" w:color="000000"/>
              <w:right w:val="single" w:sz="4" w:space="0" w:color="auto"/>
            </w:tcBorders>
            <w:vAlign w:val="center"/>
          </w:tcPr>
          <w:p w14:paraId="01425AA3" w14:textId="77777777" w:rsidR="00FD399B" w:rsidRPr="004D6DE3" w:rsidRDefault="00FD399B" w:rsidP="00140BB6">
            <w:pPr>
              <w:spacing w:after="0"/>
              <w:rPr>
                <w:rFonts w:ascii="Arial" w:hAnsi="Arial" w:cs="Arial"/>
                <w:sz w:val="18"/>
                <w:szCs w:val="18"/>
              </w:rPr>
            </w:pPr>
          </w:p>
        </w:tc>
      </w:tr>
    </w:tbl>
    <w:p w14:paraId="1AB7D8EC" w14:textId="77777777" w:rsidR="00FD399B" w:rsidRDefault="00FD399B" w:rsidP="00FD399B">
      <w:pPr>
        <w:spacing w:after="0"/>
        <w:rPr>
          <w:rFonts w:eastAsia="Calibri"/>
          <w:lang w:eastAsia="ko-KR"/>
        </w:rPr>
      </w:pPr>
    </w:p>
    <w:p w14:paraId="716AB39C" w14:textId="77777777" w:rsidR="005A6C5D" w:rsidRPr="004D6DE3" w:rsidRDefault="005A6C5D" w:rsidP="005A6C5D">
      <w:pPr>
        <w:spacing w:after="0"/>
        <w:rPr>
          <w:rFonts w:cs="Arial"/>
          <w:i/>
          <w:color w:val="FF0000"/>
          <w:kern w:val="2"/>
          <w:lang w:val="en-US" w:eastAsia="zh-CN"/>
        </w:rPr>
      </w:pPr>
      <w:r w:rsidRPr="004D6DE3">
        <w:rPr>
          <w:rFonts w:cs="Arial" w:hint="eastAsia"/>
          <w:i/>
          <w:color w:val="FF0000"/>
          <w:kern w:val="2"/>
          <w:lang w:val="en-US" w:eastAsia="zh-CN"/>
        </w:rPr>
        <w:t xml:space="preserve">Editor's note: </w:t>
      </w:r>
      <w:r>
        <w:rPr>
          <w:rFonts w:cs="Arial"/>
          <w:i/>
          <w:color w:val="FF0000"/>
          <w:kern w:val="2"/>
          <w:lang w:val="en-US" w:eastAsia="zh-CN"/>
        </w:rPr>
        <w:t>The valid UL configurations shall refer to the Annex B.</w:t>
      </w:r>
    </w:p>
    <w:p w14:paraId="14CF62A9" w14:textId="77777777" w:rsidR="007338E6" w:rsidRDefault="007338E6" w:rsidP="00A20126"/>
    <w:p w14:paraId="1E289142" w14:textId="2A483786" w:rsidR="008A04AB" w:rsidRDefault="008A04AB" w:rsidP="008A04AB">
      <w:pPr>
        <w:pStyle w:val="41"/>
        <w:rPr>
          <w:rFonts w:cs="Arial"/>
          <w:szCs w:val="22"/>
          <w:lang w:val="en-US" w:eastAsia="zh-CN"/>
        </w:rPr>
      </w:pPr>
      <w:bookmarkStart w:id="544" w:name="_Toc175687479"/>
      <w:r w:rsidRPr="005D2633">
        <w:rPr>
          <w:rFonts w:cs="Arial"/>
          <w:lang w:eastAsia="zh-CN"/>
        </w:rPr>
        <w:t>5.</w:t>
      </w:r>
      <w:del w:id="545" w:author="ZTE-Ma Zhifeng" w:date="2024-08-27T21:11:00Z">
        <w:r w:rsidRPr="005D2633" w:rsidDel="0005247C">
          <w:rPr>
            <w:rFonts w:cs="Arial"/>
            <w:lang w:eastAsia="zh-CN"/>
          </w:rPr>
          <w:delText>x</w:delText>
        </w:r>
      </w:del>
      <w:ins w:id="546" w:author="ZTE-Ma Zhifeng" w:date="2024-08-27T21:11:00Z">
        <w:r w:rsidR="0005247C">
          <w:rPr>
            <w:rFonts w:cs="Arial"/>
            <w:lang w:eastAsia="zh-CN"/>
          </w:rPr>
          <w:t>0</w:t>
        </w:r>
      </w:ins>
      <w:r w:rsidRPr="005D2633">
        <w:rPr>
          <w:rFonts w:cs="Arial"/>
          <w:lang w:eastAsia="zh-CN"/>
        </w:rPr>
        <w:t>.1.</w:t>
      </w:r>
      <w:r>
        <w:rPr>
          <w:rFonts w:cs="Arial"/>
          <w:lang w:eastAsia="zh-CN"/>
        </w:rPr>
        <w:t>3</w:t>
      </w:r>
      <w:r w:rsidRPr="005D2633">
        <w:rPr>
          <w:rFonts w:cs="Arial"/>
          <w:lang w:eastAsia="zh-CN"/>
        </w:rPr>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544"/>
    </w:p>
    <w:p w14:paraId="4C556230" w14:textId="1D1C6702" w:rsidR="008A04AB" w:rsidRPr="008A04AB" w:rsidRDefault="008A04AB" w:rsidP="008A04AB">
      <w:pPr>
        <w:rPr>
          <w:rFonts w:cs="Arial"/>
          <w:i/>
          <w:color w:val="FF0000"/>
          <w:kern w:val="2"/>
          <w:lang w:val="en-US" w:eastAsia="zh-CN"/>
        </w:rPr>
      </w:pPr>
      <w:r w:rsidRPr="008A04AB">
        <w:rPr>
          <w:rFonts w:cs="Arial" w:hint="eastAsia"/>
          <w:i/>
          <w:color w:val="FF0000"/>
          <w:kern w:val="2"/>
          <w:lang w:val="en-US" w:eastAsia="zh-CN"/>
        </w:rPr>
        <w:t>Editor</w:t>
      </w:r>
      <w:r w:rsidRPr="008A04AB">
        <w:rPr>
          <w:rFonts w:cs="Arial" w:hint="eastAsia"/>
          <w:i/>
          <w:color w:val="FF0000"/>
          <w:kern w:val="2"/>
          <w:lang w:val="en-US" w:eastAsia="zh-CN"/>
        </w:rPr>
        <w:t>’</w:t>
      </w:r>
      <w:r w:rsidRPr="008A04AB">
        <w:rPr>
          <w:rFonts w:cs="Arial" w:hint="eastAsia"/>
          <w:i/>
          <w:color w:val="FF0000"/>
          <w:kern w:val="2"/>
          <w:lang w:val="en-US" w:eastAsia="zh-CN"/>
        </w:rPr>
        <w:t>s</w:t>
      </w:r>
      <w:r>
        <w:rPr>
          <w:rFonts w:cs="Arial" w:hint="eastAsia"/>
          <w:i/>
          <w:color w:val="FF0000"/>
          <w:kern w:val="2"/>
          <w:lang w:val="en-US" w:eastAsia="zh-CN"/>
        </w:rPr>
        <w:t xml:space="preserve"> note: F</w:t>
      </w:r>
      <w:r w:rsidRPr="008A04AB">
        <w:rPr>
          <w:rFonts w:cs="Arial" w:hint="eastAsia"/>
          <w:i/>
          <w:color w:val="FF0000"/>
          <w:kern w:val="2"/>
          <w:lang w:val="en-US" w:eastAsia="zh-CN"/>
        </w:rPr>
        <w:t xml:space="preserve">or the table of </w:t>
      </w:r>
      <w:r w:rsidRPr="008A04AB">
        <w:rPr>
          <w:rFonts w:ascii="MS Gothic" w:eastAsia="MS Gothic" w:hAnsi="MS Gothic" w:cs="MS Gothic" w:hint="eastAsia"/>
          <w:i/>
          <w:color w:val="FF0000"/>
          <w:kern w:val="2"/>
          <w:lang w:val="en-US" w:eastAsia="zh-CN"/>
        </w:rPr>
        <w:t>∆</w:t>
      </w:r>
      <w:r w:rsidRPr="008A04AB">
        <w:rPr>
          <w:rFonts w:cs="Arial" w:hint="eastAsia"/>
          <w:i/>
          <w:color w:val="FF0000"/>
          <w:kern w:val="2"/>
          <w:lang w:val="en-US" w:eastAsia="zh-CN"/>
        </w:rPr>
        <w:t>T</w:t>
      </w:r>
      <w:r w:rsidRPr="008A04AB">
        <w:rPr>
          <w:rFonts w:cs="Arial" w:hint="eastAsia"/>
          <w:i/>
          <w:color w:val="FF0000"/>
          <w:kern w:val="2"/>
          <w:vertAlign w:val="subscript"/>
          <w:lang w:val="en-US" w:eastAsia="zh-CN"/>
        </w:rPr>
        <w:t>IB,c</w:t>
      </w:r>
      <w:r w:rsidRPr="008A04AB">
        <w:rPr>
          <w:rFonts w:cs="Arial" w:hint="eastAsia"/>
          <w:i/>
          <w:color w:val="FF0000"/>
          <w:kern w:val="2"/>
          <w:lang w:val="en-US" w:eastAsia="zh-CN"/>
        </w:rPr>
        <w:t xml:space="preserve"> and </w:t>
      </w:r>
      <w:r w:rsidRPr="008A04AB">
        <w:rPr>
          <w:rFonts w:ascii="MS Gothic" w:eastAsia="MS Gothic" w:hAnsi="MS Gothic" w:cs="MS Gothic" w:hint="eastAsia"/>
          <w:i/>
          <w:color w:val="FF0000"/>
          <w:kern w:val="2"/>
          <w:lang w:val="en-US" w:eastAsia="zh-CN"/>
        </w:rPr>
        <w:t>∆</w:t>
      </w:r>
      <w:r w:rsidRPr="008A04AB">
        <w:rPr>
          <w:rFonts w:cs="Arial" w:hint="eastAsia"/>
          <w:i/>
          <w:color w:val="FF0000"/>
          <w:kern w:val="2"/>
          <w:lang w:val="en-US" w:eastAsia="zh-CN"/>
        </w:rPr>
        <w:t>R</w:t>
      </w:r>
      <w:r w:rsidRPr="008A04AB">
        <w:rPr>
          <w:rFonts w:cs="Arial" w:hint="eastAsia"/>
          <w:i/>
          <w:color w:val="FF0000"/>
          <w:kern w:val="2"/>
          <w:vertAlign w:val="subscript"/>
          <w:lang w:val="en-US" w:eastAsia="zh-CN"/>
        </w:rPr>
        <w:t>IB,c</w:t>
      </w:r>
      <w:r w:rsidRPr="008A04AB">
        <w:rPr>
          <w:rFonts w:cs="Arial" w:hint="eastAsia"/>
          <w:i/>
          <w:color w:val="FF0000"/>
          <w:kern w:val="2"/>
          <w:lang w:val="en-US" w:eastAsia="zh-CN"/>
        </w:rPr>
        <w:t xml:space="preserve"> values, please use the same table format as in the latest TS 38.101-1.</w:t>
      </w:r>
    </w:p>
    <w:p w14:paraId="50C24732" w14:textId="48322E18" w:rsidR="008A04AB" w:rsidRPr="008A04AB" w:rsidRDefault="008A04AB" w:rsidP="008A04AB">
      <w:pPr>
        <w:rPr>
          <w:lang w:val="en-US" w:eastAsia="zh-CN"/>
        </w:rPr>
      </w:pPr>
      <w:r>
        <w:t xml:space="preserve">For </w:t>
      </w:r>
      <w:r>
        <w:rPr>
          <w:lang w:val="en-US" w:eastAsia="zh-CN"/>
        </w:rPr>
        <w:t>CA</w:t>
      </w:r>
      <w:r>
        <w:rPr>
          <w:lang w:eastAsia="zh-CN"/>
        </w:rPr>
        <w:t>_</w:t>
      </w:r>
      <w:r>
        <w:rPr>
          <w:lang w:val="en-US" w:eastAsia="zh-CN"/>
        </w:rPr>
        <w:t>nX</w:t>
      </w:r>
      <w:r>
        <w:rPr>
          <w:lang w:eastAsia="ja-JP"/>
        </w:rPr>
        <w:t>-n</w:t>
      </w:r>
      <w:r>
        <w:rPr>
          <w:lang w:val="en-US" w:eastAsia="zh-CN"/>
        </w:rPr>
        <w:t>Y-</w:t>
      </w:r>
      <w:r>
        <w:rPr>
          <w:rFonts w:hint="eastAsia"/>
          <w:lang w:val="en-US" w:eastAsia="zh-CN"/>
        </w:rPr>
        <w:t>nZ</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w:t>
      </w:r>
    </w:p>
    <w:p w14:paraId="1559540A" w14:textId="0418885A" w:rsidR="008A04AB" w:rsidRPr="008A04AB" w:rsidRDefault="008A04AB" w:rsidP="008A04AB">
      <w:pPr>
        <w:pStyle w:val="TH"/>
        <w:rPr>
          <w:rFonts w:cs="Arial"/>
        </w:rPr>
      </w:pPr>
      <w:r>
        <w:rPr>
          <w:rFonts w:cs="Arial"/>
        </w:rPr>
        <w:t xml:space="preserve">Table </w:t>
      </w:r>
      <w:r w:rsidRPr="008A04AB">
        <w:rPr>
          <w:rFonts w:cs="Arial" w:hint="eastAsia"/>
        </w:rPr>
        <w:t>5.</w:t>
      </w:r>
      <w:del w:id="547" w:author="ZTE-Ma Zhifeng" w:date="2024-08-27T21:11:00Z">
        <w:r w:rsidRPr="008A04AB" w:rsidDel="0005247C">
          <w:rPr>
            <w:rFonts w:cs="Arial" w:hint="eastAsia"/>
          </w:rPr>
          <w:delText>x</w:delText>
        </w:r>
      </w:del>
      <w:ins w:id="548" w:author="ZTE-Ma Zhifeng" w:date="2024-08-27T21:11:00Z">
        <w:r w:rsidR="0005247C">
          <w:rPr>
            <w:rFonts w:cs="Arial"/>
          </w:rPr>
          <w:t>0</w:t>
        </w:r>
      </w:ins>
      <w:r>
        <w:rPr>
          <w:rFonts w:cs="Arial"/>
        </w:rPr>
        <w:t>.</w:t>
      </w:r>
      <w:r w:rsidRPr="008A04AB">
        <w:rPr>
          <w:rFonts w:cs="Arial"/>
        </w:rPr>
        <w:t>1.</w:t>
      </w:r>
      <w:r>
        <w:rPr>
          <w:rFonts w:cs="Arial"/>
        </w:rPr>
        <w:t>3-1: ΔT</w:t>
      </w:r>
      <w:r w:rsidRPr="008A04AB">
        <w:rPr>
          <w:rFonts w:cs="Arial"/>
          <w:vertAlign w:val="subscript"/>
        </w:rPr>
        <w:t>IB,c</w:t>
      </w:r>
      <w:r w:rsidRPr="008A04AB">
        <w:rPr>
          <w:rFonts w:cs="Arial"/>
        </w:rPr>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8A04AB" w:rsidRPr="003B41A4" w14:paraId="0C23D434" w14:textId="77777777" w:rsidTr="008645DB">
        <w:trPr>
          <w:jc w:val="center"/>
        </w:trPr>
        <w:tc>
          <w:tcPr>
            <w:tcW w:w="2336" w:type="dxa"/>
            <w:vMerge w:val="restart"/>
            <w:tcBorders>
              <w:top w:val="single" w:sz="4" w:space="0" w:color="auto"/>
              <w:left w:val="single" w:sz="4" w:space="0" w:color="auto"/>
              <w:right w:val="single" w:sz="4" w:space="0" w:color="auto"/>
            </w:tcBorders>
          </w:tcPr>
          <w:p w14:paraId="266D1A5E" w14:textId="77777777" w:rsidR="008A04AB" w:rsidRPr="003B41A4" w:rsidRDefault="008A04AB" w:rsidP="008645DB">
            <w:pPr>
              <w:keepNext/>
              <w:keepLines/>
              <w:spacing w:after="0"/>
              <w:jc w:val="center"/>
              <w:rPr>
                <w:rFonts w:ascii="Arial" w:eastAsia="宋体" w:hAnsi="Arial"/>
                <w:b/>
                <w:color w:val="000000" w:themeColor="text1"/>
                <w:sz w:val="18"/>
              </w:rPr>
            </w:pPr>
            <w:r w:rsidRPr="003B41A4">
              <w:rPr>
                <w:rFonts w:ascii="Arial" w:eastAsia="宋体" w:hAnsi="Arial"/>
                <w:b/>
                <w:color w:val="000000" w:themeColor="text1"/>
                <w:sz w:val="18"/>
              </w:rPr>
              <w:t xml:space="preserve">Inter-band </w:t>
            </w:r>
            <w:r w:rsidRPr="003B41A4">
              <w:rPr>
                <w:rFonts w:ascii="Arial" w:eastAsia="宋体" w:hAnsi="Arial"/>
                <w:b/>
                <w:color w:val="000000" w:themeColor="text1"/>
                <w:sz w:val="18"/>
                <w:lang w:eastAsia="zh-CN"/>
              </w:rPr>
              <w:t>CA</w:t>
            </w:r>
            <w:r w:rsidRPr="003B41A4">
              <w:rPr>
                <w:rFonts w:ascii="Arial" w:eastAsia="宋体"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2993F72" w14:textId="77777777" w:rsidR="008A04AB" w:rsidRPr="003B41A4" w:rsidRDefault="008A04AB" w:rsidP="008645DB">
            <w:pPr>
              <w:keepNext/>
              <w:keepLines/>
              <w:spacing w:after="0"/>
              <w:jc w:val="center"/>
              <w:rPr>
                <w:rFonts w:ascii="Arial" w:eastAsia="宋体" w:hAnsi="Arial"/>
                <w:b/>
                <w:color w:val="000000" w:themeColor="text1"/>
                <w:sz w:val="18"/>
              </w:rPr>
            </w:pPr>
            <w:r w:rsidRPr="003B41A4">
              <w:rPr>
                <w:rFonts w:ascii="Arial" w:eastAsia="宋体" w:hAnsi="Arial"/>
                <w:b/>
                <w:color w:val="000000" w:themeColor="text1"/>
                <w:sz w:val="18"/>
              </w:rPr>
              <w:t>ΔT</w:t>
            </w:r>
            <w:r w:rsidRPr="003B41A4">
              <w:rPr>
                <w:rFonts w:ascii="Arial" w:eastAsia="宋体" w:hAnsi="Arial"/>
                <w:b/>
                <w:color w:val="000000" w:themeColor="text1"/>
                <w:sz w:val="18"/>
                <w:vertAlign w:val="subscript"/>
              </w:rPr>
              <w:t>IB,c</w:t>
            </w:r>
            <w:r w:rsidRPr="003B41A4">
              <w:rPr>
                <w:rFonts w:ascii="Arial" w:eastAsia="宋体" w:hAnsi="Arial"/>
                <w:b/>
                <w:color w:val="000000" w:themeColor="text1"/>
                <w:sz w:val="18"/>
              </w:rPr>
              <w:t xml:space="preserve"> for NR bands (dB)</w:t>
            </w:r>
            <w:r>
              <w:rPr>
                <w:rFonts w:ascii="Arial" w:eastAsia="宋体" w:hAnsi="Arial"/>
                <w:b/>
                <w:color w:val="000000" w:themeColor="text1"/>
                <w:sz w:val="18"/>
                <w:vertAlign w:val="superscript"/>
              </w:rPr>
              <w:t>*</w:t>
            </w:r>
          </w:p>
        </w:tc>
      </w:tr>
      <w:tr w:rsidR="008A04AB" w:rsidRPr="003B41A4" w14:paraId="3C764424" w14:textId="77777777" w:rsidTr="008645DB">
        <w:trPr>
          <w:jc w:val="center"/>
        </w:trPr>
        <w:tc>
          <w:tcPr>
            <w:tcW w:w="2336" w:type="dxa"/>
            <w:vMerge/>
            <w:tcBorders>
              <w:left w:val="single" w:sz="4" w:space="0" w:color="auto"/>
              <w:bottom w:val="single" w:sz="4" w:space="0" w:color="auto"/>
              <w:right w:val="single" w:sz="4" w:space="0" w:color="auto"/>
            </w:tcBorders>
          </w:tcPr>
          <w:p w14:paraId="559095EC" w14:textId="77777777" w:rsidR="008A04AB" w:rsidRPr="003B41A4" w:rsidRDefault="008A04AB" w:rsidP="008645DB">
            <w:pPr>
              <w:keepNext/>
              <w:keepLines/>
              <w:spacing w:after="0"/>
              <w:jc w:val="center"/>
              <w:rPr>
                <w:rFonts w:ascii="Arial" w:eastAsia="宋体"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6D46011" w14:textId="77777777" w:rsidR="008A04AB" w:rsidRPr="003B41A4" w:rsidRDefault="008A04AB" w:rsidP="008645DB">
            <w:pPr>
              <w:keepNext/>
              <w:keepLines/>
              <w:spacing w:after="0"/>
              <w:jc w:val="center"/>
              <w:rPr>
                <w:rFonts w:ascii="Arial" w:eastAsia="宋体" w:hAnsi="Arial"/>
                <w:b/>
                <w:color w:val="000000" w:themeColor="text1"/>
                <w:sz w:val="18"/>
              </w:rPr>
            </w:pPr>
            <w:r w:rsidRPr="003B41A4">
              <w:rPr>
                <w:rFonts w:ascii="Arial" w:eastAsia="宋体" w:hAnsi="Arial"/>
                <w:b/>
                <w:color w:val="000000" w:themeColor="text1"/>
                <w:sz w:val="18"/>
              </w:rPr>
              <w:t>Component band in order of bands in configuration</w:t>
            </w:r>
            <w:r>
              <w:rPr>
                <w:rFonts w:ascii="Arial" w:eastAsia="宋体" w:hAnsi="Arial"/>
                <w:b/>
                <w:color w:val="000000" w:themeColor="text1"/>
                <w:sz w:val="18"/>
                <w:vertAlign w:val="superscript"/>
              </w:rPr>
              <w:t>**</w:t>
            </w:r>
          </w:p>
        </w:tc>
      </w:tr>
      <w:tr w:rsidR="008A04AB" w:rsidRPr="003B41A4" w14:paraId="3B012E32" w14:textId="77777777" w:rsidTr="008645D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020FC5C" w14:textId="77777777" w:rsidR="008A04AB" w:rsidRPr="003B41A4" w:rsidRDefault="008A04AB" w:rsidP="008645DB">
            <w:pPr>
              <w:keepNext/>
              <w:keepLines/>
              <w:spacing w:after="0"/>
              <w:jc w:val="center"/>
              <w:rPr>
                <w:rFonts w:ascii="Arial" w:eastAsia="宋体" w:hAnsi="Arial"/>
                <w:color w:val="000000" w:themeColor="text1"/>
                <w:sz w:val="18"/>
                <w:lang w:val="en-US" w:eastAsia="zh-CN"/>
              </w:rPr>
            </w:pPr>
            <w:r w:rsidRPr="003B41A4">
              <w:rPr>
                <w:rFonts w:ascii="Arial" w:eastAsia="等线" w:hAnsi="Arial"/>
                <w:color w:val="000000" w:themeColor="text1"/>
                <w:sz w:val="18"/>
                <w:lang w:eastAsia="zh-CN"/>
              </w:rPr>
              <w:t>CA</w:t>
            </w:r>
            <w:r w:rsidRPr="003B41A4">
              <w:rPr>
                <w:rFonts w:ascii="Arial" w:eastAsia="等线" w:hAnsi="Arial"/>
                <w:color w:val="000000" w:themeColor="text1"/>
                <w:sz w:val="18"/>
              </w:rPr>
              <w:t>_</w:t>
            </w:r>
            <w:r>
              <w:rPr>
                <w:rFonts w:ascii="Arial" w:eastAsia="等线" w:hAnsi="Arial"/>
                <w:color w:val="000000" w:themeColor="text1"/>
                <w:sz w:val="18"/>
                <w:lang w:eastAsia="zh-CN"/>
              </w:rPr>
              <w:t>nx</w:t>
            </w:r>
            <w:r w:rsidRPr="003B41A4">
              <w:rPr>
                <w:rFonts w:ascii="Arial" w:eastAsia="等线" w:hAnsi="Arial"/>
                <w:color w:val="000000" w:themeColor="text1"/>
                <w:sz w:val="18"/>
                <w:lang w:val="sv-SE" w:eastAsia="ja-JP"/>
              </w:rPr>
              <w:t>-</w:t>
            </w:r>
            <w:r>
              <w:rPr>
                <w:rFonts w:ascii="Arial" w:eastAsia="等线" w:hAnsi="Arial"/>
                <w:color w:val="000000" w:themeColor="text1"/>
                <w:sz w:val="18"/>
                <w:lang w:val="en-US" w:eastAsia="zh-CN"/>
              </w:rPr>
              <w:t>ny</w:t>
            </w:r>
            <w:r w:rsidRPr="003B41A4">
              <w:rPr>
                <w:rFonts w:ascii="Arial" w:eastAsia="等线" w:hAnsi="Arial"/>
                <w:color w:val="000000" w:themeColor="text1"/>
                <w:sz w:val="18"/>
                <w:lang w:val="sv-SE" w:eastAsia="zh-CN"/>
              </w:rPr>
              <w:t>-n</w:t>
            </w:r>
            <w:r>
              <w:rPr>
                <w:rFonts w:ascii="Arial" w:eastAsia="等线" w:hAnsi="Arial"/>
                <w:color w:val="000000" w:themeColor="text1"/>
                <w:sz w:val="18"/>
                <w:lang w:val="sv-SE" w:eastAsia="zh-CN"/>
              </w:rPr>
              <w:t>z</w:t>
            </w:r>
          </w:p>
        </w:tc>
        <w:tc>
          <w:tcPr>
            <w:tcW w:w="1968" w:type="dxa"/>
            <w:tcBorders>
              <w:top w:val="single" w:sz="4" w:space="0" w:color="auto"/>
              <w:left w:val="single" w:sz="4" w:space="0" w:color="auto"/>
              <w:bottom w:val="single" w:sz="4" w:space="0" w:color="auto"/>
              <w:right w:val="single" w:sz="4" w:space="0" w:color="auto"/>
            </w:tcBorders>
            <w:vAlign w:val="center"/>
          </w:tcPr>
          <w:p w14:paraId="2C7E22C0" w14:textId="77777777" w:rsidR="008A04AB" w:rsidRPr="003B41A4" w:rsidRDefault="008A04AB" w:rsidP="008645DB">
            <w:pPr>
              <w:keepNext/>
              <w:keepLines/>
              <w:spacing w:after="0"/>
              <w:jc w:val="center"/>
              <w:rPr>
                <w:rFonts w:ascii="Arial" w:eastAsia="宋体" w:hAnsi="Arial"/>
                <w:color w:val="000000" w:themeColor="text1"/>
                <w:sz w:val="18"/>
                <w:lang w:val="en-US" w:eastAsia="zh-CN"/>
              </w:rPr>
            </w:pPr>
          </w:p>
        </w:tc>
        <w:tc>
          <w:tcPr>
            <w:tcW w:w="1968" w:type="dxa"/>
            <w:tcBorders>
              <w:top w:val="single" w:sz="4" w:space="0" w:color="auto"/>
              <w:left w:val="single" w:sz="4" w:space="0" w:color="auto"/>
              <w:bottom w:val="single" w:sz="4" w:space="0" w:color="auto"/>
              <w:right w:val="single" w:sz="4" w:space="0" w:color="auto"/>
            </w:tcBorders>
            <w:vAlign w:val="center"/>
          </w:tcPr>
          <w:p w14:paraId="7E07E49B" w14:textId="77777777" w:rsidR="008A04AB" w:rsidRPr="003B41A4" w:rsidRDefault="008A04AB" w:rsidP="008645DB">
            <w:pPr>
              <w:keepNext/>
              <w:keepLines/>
              <w:spacing w:after="0"/>
              <w:jc w:val="center"/>
              <w:rPr>
                <w:rFonts w:ascii="Arial" w:eastAsia="宋体" w:hAnsi="Arial"/>
                <w:color w:val="000000" w:themeColor="text1"/>
                <w:sz w:val="18"/>
                <w:lang w:val="en-US" w:eastAsia="zh-CN"/>
              </w:rPr>
            </w:pPr>
          </w:p>
        </w:tc>
        <w:tc>
          <w:tcPr>
            <w:tcW w:w="1968" w:type="dxa"/>
            <w:tcBorders>
              <w:top w:val="single" w:sz="4" w:space="0" w:color="auto"/>
              <w:left w:val="single" w:sz="4" w:space="0" w:color="auto"/>
              <w:bottom w:val="single" w:sz="4" w:space="0" w:color="auto"/>
              <w:right w:val="single" w:sz="4" w:space="0" w:color="auto"/>
            </w:tcBorders>
            <w:vAlign w:val="center"/>
          </w:tcPr>
          <w:p w14:paraId="0FDA0BBE" w14:textId="77777777" w:rsidR="008A04AB" w:rsidRPr="003B41A4" w:rsidRDefault="008A04AB" w:rsidP="008645DB">
            <w:pPr>
              <w:keepNext/>
              <w:keepLines/>
              <w:spacing w:after="0"/>
              <w:jc w:val="center"/>
              <w:rPr>
                <w:rFonts w:ascii="Arial" w:eastAsia="宋体" w:hAnsi="Arial"/>
                <w:color w:val="000000" w:themeColor="text1"/>
                <w:sz w:val="18"/>
                <w:lang w:val="en-US" w:eastAsia="zh-CN"/>
              </w:rPr>
            </w:pPr>
          </w:p>
        </w:tc>
      </w:tr>
      <w:tr w:rsidR="008A04AB" w:rsidRPr="003B41A4" w14:paraId="386A5C67" w14:textId="77777777" w:rsidTr="008645DB">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37561A84" w14:textId="77777777" w:rsidR="008A04AB" w:rsidRPr="003B41A4" w:rsidRDefault="008A04AB" w:rsidP="008645DB">
            <w:pPr>
              <w:keepNext/>
              <w:keepLines/>
              <w:spacing w:after="0"/>
              <w:ind w:left="851" w:hanging="851"/>
              <w:rPr>
                <w:rFonts w:ascii="Arial" w:hAnsi="Arial"/>
                <w:color w:val="000000" w:themeColor="text1"/>
                <w:sz w:val="18"/>
                <w:lang w:eastAsia="ja-JP"/>
              </w:rPr>
            </w:pPr>
            <w:r w:rsidRPr="003B41A4">
              <w:rPr>
                <w:rFonts w:ascii="Arial" w:hAnsi="Arial"/>
                <w:color w:val="000000" w:themeColor="text1"/>
                <w:sz w:val="18"/>
                <w:lang w:eastAsia="ja-JP"/>
              </w:rPr>
              <w:t xml:space="preserve">NOTE </w:t>
            </w:r>
            <w:r>
              <w:rPr>
                <w:rFonts w:ascii="Arial" w:hAnsi="Arial"/>
                <w:color w:val="000000" w:themeColor="text1"/>
                <w:sz w:val="18"/>
                <w:lang w:eastAsia="ja-JP"/>
              </w:rPr>
              <w:t>*</w:t>
            </w:r>
            <w:r w:rsidRPr="003B41A4">
              <w:rPr>
                <w:rFonts w:ascii="Arial" w:hAnsi="Arial"/>
                <w:color w:val="000000" w:themeColor="text1"/>
                <w:sz w:val="18"/>
                <w:lang w:eastAsia="ja-JP"/>
              </w:rPr>
              <w:t>:</w:t>
            </w:r>
            <w:r w:rsidRPr="003B41A4">
              <w:rPr>
                <w:rFonts w:ascii="Arial" w:hAnsi="Arial"/>
                <w:color w:val="000000" w:themeColor="text1"/>
                <w:sz w:val="18"/>
                <w:lang w:eastAsia="ja-JP"/>
              </w:rPr>
              <w:tab/>
              <w:t>“-” denotes ΔT</w:t>
            </w:r>
            <w:r w:rsidRPr="003B41A4">
              <w:rPr>
                <w:rFonts w:ascii="Arial" w:hAnsi="Arial"/>
                <w:color w:val="000000" w:themeColor="text1"/>
                <w:sz w:val="18"/>
                <w:vertAlign w:val="subscript"/>
                <w:lang w:eastAsia="ja-JP"/>
              </w:rPr>
              <w:t>IB,c</w:t>
            </w:r>
            <w:r w:rsidRPr="003B41A4">
              <w:rPr>
                <w:rFonts w:ascii="Arial" w:hAnsi="Arial"/>
                <w:color w:val="000000" w:themeColor="text1"/>
                <w:sz w:val="18"/>
                <w:lang w:eastAsia="ja-JP"/>
              </w:rPr>
              <w:t xml:space="preserve"> = 0.</w:t>
            </w:r>
          </w:p>
          <w:p w14:paraId="7D44186F" w14:textId="77777777" w:rsidR="008A04AB" w:rsidRPr="003B41A4" w:rsidRDefault="008A04AB" w:rsidP="008645DB">
            <w:pPr>
              <w:keepNext/>
              <w:keepLines/>
              <w:spacing w:after="0"/>
              <w:ind w:left="851" w:hanging="851"/>
              <w:rPr>
                <w:rFonts w:ascii="Arial" w:eastAsia="宋体" w:hAnsi="Arial" w:cs="Arial"/>
                <w:color w:val="000000" w:themeColor="text1"/>
                <w:sz w:val="18"/>
                <w:szCs w:val="22"/>
                <w:lang w:val="en-US" w:eastAsia="zh-CN"/>
              </w:rPr>
            </w:pPr>
            <w:r w:rsidRPr="003B41A4">
              <w:rPr>
                <w:rFonts w:ascii="Arial" w:eastAsia="等线" w:hAnsi="Arial"/>
                <w:color w:val="000000" w:themeColor="text1"/>
                <w:sz w:val="18"/>
              </w:rPr>
              <w:t xml:space="preserve">NOTE </w:t>
            </w:r>
            <w:r>
              <w:rPr>
                <w:rFonts w:ascii="Arial" w:eastAsia="等线" w:hAnsi="Arial"/>
                <w:color w:val="000000" w:themeColor="text1"/>
                <w:sz w:val="18"/>
              </w:rPr>
              <w:t>**</w:t>
            </w:r>
            <w:r w:rsidRPr="003B41A4">
              <w:rPr>
                <w:rFonts w:ascii="Arial" w:eastAsia="等线" w:hAnsi="Arial"/>
                <w:color w:val="000000" w:themeColor="text1"/>
                <w:sz w:val="18"/>
              </w:rPr>
              <w:t>:</w:t>
            </w:r>
            <w:r w:rsidRPr="003B41A4">
              <w:rPr>
                <w:rFonts w:ascii="Arial" w:eastAsia="等线" w:hAnsi="Arial"/>
                <w:color w:val="000000" w:themeColor="text1"/>
                <w:sz w:val="18"/>
              </w:rPr>
              <w:tab/>
              <w:t>The component band order in the configuration should be listed by the order of NR bands, such as for CA_n1-n3-n5 the band order from left to right is n1, n3 and n5.</w:t>
            </w:r>
          </w:p>
        </w:tc>
      </w:tr>
    </w:tbl>
    <w:p w14:paraId="63679B7B" w14:textId="77777777" w:rsidR="008A04AB" w:rsidRPr="007338E6" w:rsidRDefault="008A04AB" w:rsidP="008A04AB">
      <w:pPr>
        <w:keepNext/>
        <w:keepLines/>
        <w:rPr>
          <w:rFonts w:ascii="Arial" w:hAnsi="Arial" w:cs="Arial"/>
        </w:rPr>
      </w:pPr>
    </w:p>
    <w:p w14:paraId="7C96CDB5" w14:textId="042BFDDB" w:rsidR="008A04AB" w:rsidRDefault="008A04AB" w:rsidP="008A04AB">
      <w:pPr>
        <w:pStyle w:val="TH"/>
      </w:pPr>
      <w:r>
        <w:rPr>
          <w:rFonts w:cs="Arial"/>
        </w:rPr>
        <w:t xml:space="preserve">Table </w:t>
      </w:r>
      <w:r w:rsidRPr="008A04AB">
        <w:rPr>
          <w:rFonts w:cs="Arial"/>
        </w:rPr>
        <w:t>5</w:t>
      </w:r>
      <w:r>
        <w:rPr>
          <w:rFonts w:cs="Arial"/>
        </w:rPr>
        <w:t>.</w:t>
      </w:r>
      <w:del w:id="549" w:author="ZTE-Ma Zhifeng" w:date="2024-08-27T21:11:00Z">
        <w:r w:rsidRPr="008A04AB" w:rsidDel="0005247C">
          <w:rPr>
            <w:rFonts w:cs="Arial"/>
          </w:rPr>
          <w:delText>x</w:delText>
        </w:r>
      </w:del>
      <w:ins w:id="550" w:author="ZTE-Ma Zhifeng" w:date="2024-08-27T21:11:00Z">
        <w:r w:rsidR="0005247C">
          <w:rPr>
            <w:rFonts w:cs="Arial"/>
          </w:rPr>
          <w:t>0</w:t>
        </w:r>
      </w:ins>
      <w:r w:rsidRPr="008A04AB">
        <w:rPr>
          <w:rFonts w:cs="Arial"/>
        </w:rPr>
        <w:t>.1.</w:t>
      </w:r>
      <w:r>
        <w:rPr>
          <w:rFonts w:cs="Arial"/>
        </w:rPr>
        <w:t>3-2: ΔR</w:t>
      </w:r>
      <w:r w:rsidRPr="008A04AB">
        <w:rPr>
          <w:rFonts w:cs="Arial"/>
          <w:vertAlign w:val="subscript"/>
        </w:rPr>
        <w:t>IB,c</w:t>
      </w:r>
      <w:r w:rsidRPr="008A04AB">
        <w:rPr>
          <w:rFonts w:cs="Arial"/>
        </w:rPr>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8A04AB" w:rsidRPr="002A490B" w14:paraId="754D5681" w14:textId="77777777" w:rsidTr="008645DB">
        <w:trPr>
          <w:trHeight w:val="187"/>
          <w:jc w:val="center"/>
        </w:trPr>
        <w:tc>
          <w:tcPr>
            <w:tcW w:w="1594" w:type="dxa"/>
            <w:vMerge w:val="restart"/>
          </w:tcPr>
          <w:p w14:paraId="405E9FA0" w14:textId="77777777" w:rsidR="008A04AB" w:rsidRPr="002A490B" w:rsidRDefault="008A04AB" w:rsidP="008645DB">
            <w:pPr>
              <w:keepNext/>
              <w:keepLines/>
              <w:spacing w:after="0"/>
              <w:jc w:val="center"/>
              <w:rPr>
                <w:rFonts w:ascii="Arial" w:eastAsia="等线" w:hAnsi="Arial"/>
                <w:b/>
                <w:color w:val="000000" w:themeColor="text1"/>
                <w:sz w:val="18"/>
              </w:rPr>
            </w:pPr>
            <w:r w:rsidRPr="002A490B">
              <w:rPr>
                <w:rFonts w:ascii="Arial" w:eastAsia="等线" w:hAnsi="Arial"/>
                <w:b/>
                <w:color w:val="000000" w:themeColor="text1"/>
                <w:sz w:val="18"/>
              </w:rPr>
              <w:t>Inter-band CA combination</w:t>
            </w:r>
          </w:p>
        </w:tc>
        <w:tc>
          <w:tcPr>
            <w:tcW w:w="5845" w:type="dxa"/>
            <w:gridSpan w:val="3"/>
            <w:vAlign w:val="center"/>
          </w:tcPr>
          <w:p w14:paraId="091E952B" w14:textId="77777777" w:rsidR="008A04AB" w:rsidRPr="002A490B" w:rsidRDefault="008A04AB" w:rsidP="008645DB">
            <w:pPr>
              <w:keepNext/>
              <w:keepLines/>
              <w:spacing w:after="0"/>
              <w:jc w:val="center"/>
              <w:rPr>
                <w:rFonts w:ascii="Arial" w:eastAsia="等线" w:hAnsi="Arial"/>
                <w:b/>
                <w:color w:val="000000" w:themeColor="text1"/>
                <w:sz w:val="18"/>
              </w:rPr>
            </w:pPr>
            <w:r w:rsidRPr="002A490B">
              <w:rPr>
                <w:rFonts w:ascii="Arial" w:eastAsia="等线" w:hAnsi="Arial"/>
                <w:b/>
                <w:color w:val="000000" w:themeColor="text1"/>
                <w:sz w:val="18"/>
              </w:rPr>
              <w:t>ΔR</w:t>
            </w:r>
            <w:r w:rsidRPr="002A490B">
              <w:rPr>
                <w:rFonts w:ascii="Arial" w:eastAsia="等线" w:hAnsi="Arial"/>
                <w:b/>
                <w:color w:val="000000" w:themeColor="text1"/>
                <w:sz w:val="18"/>
                <w:vertAlign w:val="subscript"/>
              </w:rPr>
              <w:t>IB,c</w:t>
            </w:r>
            <w:r w:rsidRPr="002A490B">
              <w:rPr>
                <w:rFonts w:ascii="Arial" w:eastAsia="等线" w:hAnsi="Arial"/>
                <w:b/>
                <w:color w:val="000000" w:themeColor="text1"/>
                <w:sz w:val="18"/>
              </w:rPr>
              <w:t xml:space="preserve"> for NR bands (dB)</w:t>
            </w:r>
            <w:r>
              <w:rPr>
                <w:rFonts w:ascii="Arial" w:eastAsia="等线" w:hAnsi="Arial"/>
                <w:b/>
                <w:color w:val="000000" w:themeColor="text1"/>
                <w:sz w:val="18"/>
                <w:vertAlign w:val="superscript"/>
              </w:rPr>
              <w:t>*</w:t>
            </w:r>
          </w:p>
        </w:tc>
      </w:tr>
      <w:tr w:rsidR="008A04AB" w:rsidRPr="002A490B" w14:paraId="44599E5D" w14:textId="77777777" w:rsidTr="008645DB">
        <w:trPr>
          <w:trHeight w:val="187"/>
          <w:jc w:val="center"/>
        </w:trPr>
        <w:tc>
          <w:tcPr>
            <w:tcW w:w="1594" w:type="dxa"/>
            <w:vMerge/>
            <w:tcBorders>
              <w:bottom w:val="single" w:sz="4" w:space="0" w:color="auto"/>
            </w:tcBorders>
          </w:tcPr>
          <w:p w14:paraId="32FC826F" w14:textId="77777777" w:rsidR="008A04AB" w:rsidRPr="002A490B" w:rsidRDefault="008A04AB" w:rsidP="008645DB">
            <w:pPr>
              <w:keepNext/>
              <w:keepLines/>
              <w:spacing w:after="0"/>
              <w:jc w:val="center"/>
              <w:rPr>
                <w:rFonts w:ascii="Arial" w:eastAsia="等线" w:hAnsi="Arial"/>
                <w:b/>
                <w:color w:val="000000" w:themeColor="text1"/>
                <w:sz w:val="18"/>
              </w:rPr>
            </w:pPr>
          </w:p>
        </w:tc>
        <w:tc>
          <w:tcPr>
            <w:tcW w:w="5845" w:type="dxa"/>
            <w:gridSpan w:val="3"/>
            <w:vAlign w:val="center"/>
          </w:tcPr>
          <w:p w14:paraId="1C24A1A3" w14:textId="77777777" w:rsidR="008A04AB" w:rsidRPr="002A490B" w:rsidRDefault="008A04AB" w:rsidP="008645DB">
            <w:pPr>
              <w:keepNext/>
              <w:keepLines/>
              <w:spacing w:after="0"/>
              <w:jc w:val="center"/>
              <w:rPr>
                <w:rFonts w:ascii="Arial" w:eastAsia="等线" w:hAnsi="Arial"/>
                <w:b/>
                <w:color w:val="000000" w:themeColor="text1"/>
                <w:sz w:val="18"/>
              </w:rPr>
            </w:pPr>
            <w:r w:rsidRPr="002A490B">
              <w:rPr>
                <w:rFonts w:ascii="Arial" w:eastAsia="等线" w:hAnsi="Arial"/>
                <w:b/>
                <w:color w:val="000000" w:themeColor="text1"/>
                <w:sz w:val="18"/>
              </w:rPr>
              <w:t>Component band in order of bands in configuration</w:t>
            </w:r>
            <w:r>
              <w:rPr>
                <w:rFonts w:ascii="Arial" w:eastAsia="等线" w:hAnsi="Arial"/>
                <w:b/>
                <w:color w:val="000000" w:themeColor="text1"/>
                <w:sz w:val="18"/>
                <w:vertAlign w:val="superscript"/>
              </w:rPr>
              <w:t>**</w:t>
            </w:r>
          </w:p>
        </w:tc>
      </w:tr>
      <w:tr w:rsidR="008A04AB" w:rsidRPr="002A490B" w14:paraId="1F074807" w14:textId="77777777" w:rsidTr="008645DB">
        <w:trPr>
          <w:trHeight w:val="187"/>
          <w:jc w:val="center"/>
        </w:trPr>
        <w:tc>
          <w:tcPr>
            <w:tcW w:w="1594" w:type="dxa"/>
            <w:tcBorders>
              <w:bottom w:val="single" w:sz="4" w:space="0" w:color="auto"/>
            </w:tcBorders>
            <w:shd w:val="clear" w:color="auto" w:fill="auto"/>
          </w:tcPr>
          <w:p w14:paraId="3D1D3FCF" w14:textId="77777777" w:rsidR="008A04AB" w:rsidRPr="002A490B" w:rsidRDefault="008A04AB" w:rsidP="008645DB">
            <w:pPr>
              <w:keepNext/>
              <w:keepLines/>
              <w:spacing w:after="0"/>
              <w:jc w:val="center"/>
              <w:rPr>
                <w:rFonts w:ascii="Arial" w:eastAsia="等线" w:hAnsi="Arial"/>
                <w:color w:val="000000" w:themeColor="text1"/>
                <w:sz w:val="18"/>
              </w:rPr>
            </w:pPr>
            <w:r w:rsidRPr="002A490B">
              <w:rPr>
                <w:rFonts w:ascii="Arial" w:eastAsia="等线" w:hAnsi="Arial"/>
                <w:color w:val="000000" w:themeColor="text1"/>
                <w:sz w:val="18"/>
                <w:lang w:eastAsia="zh-CN"/>
              </w:rPr>
              <w:t>CA</w:t>
            </w:r>
            <w:r w:rsidRPr="002A490B">
              <w:rPr>
                <w:rFonts w:ascii="Arial" w:eastAsia="等线" w:hAnsi="Arial"/>
                <w:color w:val="000000" w:themeColor="text1"/>
                <w:sz w:val="18"/>
              </w:rPr>
              <w:t>_</w:t>
            </w:r>
            <w:r w:rsidRPr="002A490B">
              <w:rPr>
                <w:rFonts w:ascii="Arial" w:eastAsia="等线" w:hAnsi="Arial"/>
                <w:color w:val="000000" w:themeColor="text1"/>
                <w:sz w:val="18"/>
                <w:lang w:eastAsia="zh-CN"/>
              </w:rPr>
              <w:t>n</w:t>
            </w:r>
            <w:r>
              <w:rPr>
                <w:rFonts w:ascii="Arial" w:eastAsia="等线" w:hAnsi="Arial"/>
                <w:color w:val="000000" w:themeColor="text1"/>
                <w:sz w:val="18"/>
                <w:lang w:eastAsia="zh-CN"/>
              </w:rPr>
              <w:t>x</w:t>
            </w:r>
            <w:r w:rsidRPr="002A490B">
              <w:rPr>
                <w:rFonts w:ascii="Arial" w:eastAsia="等线" w:hAnsi="Arial"/>
                <w:color w:val="000000" w:themeColor="text1"/>
                <w:sz w:val="18"/>
                <w:lang w:val="sv-SE" w:eastAsia="ja-JP"/>
              </w:rPr>
              <w:t>-</w:t>
            </w:r>
            <w:r w:rsidRPr="002A490B">
              <w:rPr>
                <w:rFonts w:ascii="Arial" w:eastAsia="等线" w:hAnsi="Arial"/>
                <w:color w:val="000000" w:themeColor="text1"/>
                <w:sz w:val="18"/>
                <w:lang w:val="en-US" w:eastAsia="zh-CN"/>
              </w:rPr>
              <w:t>n</w:t>
            </w:r>
            <w:r>
              <w:rPr>
                <w:rFonts w:ascii="Arial" w:eastAsia="等线" w:hAnsi="Arial"/>
                <w:color w:val="000000" w:themeColor="text1"/>
                <w:sz w:val="18"/>
                <w:lang w:val="en-US" w:eastAsia="zh-CN"/>
              </w:rPr>
              <w:t>y</w:t>
            </w:r>
            <w:r w:rsidRPr="002A490B">
              <w:rPr>
                <w:rFonts w:ascii="Arial" w:eastAsia="等线" w:hAnsi="Arial"/>
                <w:color w:val="000000" w:themeColor="text1"/>
                <w:sz w:val="18"/>
                <w:lang w:val="sv-SE" w:eastAsia="zh-CN"/>
              </w:rPr>
              <w:t>-n</w:t>
            </w:r>
            <w:r>
              <w:rPr>
                <w:rFonts w:ascii="Arial" w:eastAsia="等线" w:hAnsi="Arial"/>
                <w:color w:val="000000" w:themeColor="text1"/>
                <w:sz w:val="18"/>
                <w:lang w:val="sv-SE" w:eastAsia="zh-CN"/>
              </w:rPr>
              <w:t>z</w:t>
            </w:r>
          </w:p>
        </w:tc>
        <w:tc>
          <w:tcPr>
            <w:tcW w:w="1948" w:type="dxa"/>
            <w:vAlign w:val="center"/>
          </w:tcPr>
          <w:p w14:paraId="2625C2DD" w14:textId="77777777" w:rsidR="008A04AB" w:rsidRPr="002A490B" w:rsidRDefault="008A04AB" w:rsidP="008645DB">
            <w:pPr>
              <w:keepNext/>
              <w:keepLines/>
              <w:spacing w:after="0"/>
              <w:jc w:val="center"/>
              <w:rPr>
                <w:rFonts w:ascii="Arial" w:eastAsia="等线" w:hAnsi="Arial"/>
                <w:color w:val="000000" w:themeColor="text1"/>
                <w:sz w:val="18"/>
                <w:lang w:eastAsia="zh-CN"/>
              </w:rPr>
            </w:pPr>
          </w:p>
        </w:tc>
        <w:tc>
          <w:tcPr>
            <w:tcW w:w="1948" w:type="dxa"/>
            <w:vAlign w:val="center"/>
          </w:tcPr>
          <w:p w14:paraId="11B169E3" w14:textId="77777777" w:rsidR="008A04AB" w:rsidRPr="002A490B" w:rsidRDefault="008A04AB" w:rsidP="008645DB">
            <w:pPr>
              <w:keepNext/>
              <w:keepLines/>
              <w:spacing w:after="0"/>
              <w:jc w:val="center"/>
              <w:rPr>
                <w:rFonts w:ascii="Arial" w:eastAsia="等线" w:hAnsi="Arial"/>
                <w:color w:val="000000" w:themeColor="text1"/>
                <w:sz w:val="18"/>
                <w:lang w:eastAsia="zh-CN"/>
              </w:rPr>
            </w:pPr>
          </w:p>
        </w:tc>
        <w:tc>
          <w:tcPr>
            <w:tcW w:w="1949" w:type="dxa"/>
            <w:vAlign w:val="center"/>
          </w:tcPr>
          <w:p w14:paraId="5E37D585" w14:textId="77777777" w:rsidR="008A04AB" w:rsidRPr="002A490B" w:rsidRDefault="008A04AB" w:rsidP="008645DB">
            <w:pPr>
              <w:keepNext/>
              <w:keepLines/>
              <w:spacing w:after="0"/>
              <w:jc w:val="center"/>
              <w:rPr>
                <w:rFonts w:ascii="Arial" w:eastAsia="等线" w:hAnsi="Arial"/>
                <w:color w:val="000000" w:themeColor="text1"/>
                <w:sz w:val="18"/>
                <w:lang w:eastAsia="zh-CN"/>
              </w:rPr>
            </w:pPr>
          </w:p>
        </w:tc>
      </w:tr>
      <w:tr w:rsidR="008A04AB" w:rsidRPr="002A490B" w14:paraId="24415D00" w14:textId="77777777" w:rsidTr="008645DB">
        <w:trPr>
          <w:trHeight w:val="187"/>
          <w:jc w:val="center"/>
        </w:trPr>
        <w:tc>
          <w:tcPr>
            <w:tcW w:w="7439" w:type="dxa"/>
            <w:gridSpan w:val="4"/>
            <w:tcBorders>
              <w:top w:val="single" w:sz="4" w:space="0" w:color="auto"/>
            </w:tcBorders>
            <w:shd w:val="clear" w:color="auto" w:fill="auto"/>
          </w:tcPr>
          <w:p w14:paraId="7562FFEB" w14:textId="77777777" w:rsidR="008A04AB" w:rsidRPr="002A490B" w:rsidRDefault="008A04AB" w:rsidP="008645DB">
            <w:pPr>
              <w:keepLines/>
              <w:spacing w:after="0"/>
              <w:ind w:left="870" w:hanging="870"/>
              <w:rPr>
                <w:rFonts w:eastAsia="等线" w:cs="Arial"/>
                <w:color w:val="000000" w:themeColor="text1"/>
                <w:lang w:eastAsia="ja-JP"/>
              </w:rPr>
            </w:pPr>
            <w:r>
              <w:rPr>
                <w:rFonts w:ascii="Arial" w:eastAsia="等线" w:hAnsi="Arial" w:cs="Arial"/>
                <w:color w:val="000000" w:themeColor="text1"/>
                <w:sz w:val="18"/>
                <w:lang w:eastAsia="ja-JP"/>
              </w:rPr>
              <w:t>NOTE *</w:t>
            </w:r>
            <w:r w:rsidRPr="002A490B">
              <w:rPr>
                <w:rFonts w:ascii="Arial" w:eastAsia="等线" w:hAnsi="Arial" w:cs="Arial"/>
                <w:color w:val="000000" w:themeColor="text1"/>
                <w:sz w:val="18"/>
                <w:lang w:eastAsia="ja-JP"/>
              </w:rPr>
              <w:t>:</w:t>
            </w:r>
            <w:r w:rsidRPr="002A490B">
              <w:rPr>
                <w:rFonts w:ascii="Arial" w:eastAsia="等线" w:hAnsi="Arial" w:cs="Arial"/>
                <w:color w:val="000000" w:themeColor="text1"/>
                <w:sz w:val="18"/>
                <w:lang w:eastAsia="ja-JP"/>
              </w:rPr>
              <w:tab/>
              <w:t xml:space="preserve"> “-” denotes ΔR</w:t>
            </w:r>
            <w:r w:rsidRPr="002A490B">
              <w:rPr>
                <w:rFonts w:ascii="Arial" w:eastAsia="等线" w:hAnsi="Arial" w:cs="Arial"/>
                <w:color w:val="000000" w:themeColor="text1"/>
                <w:sz w:val="18"/>
                <w:vertAlign w:val="subscript"/>
                <w:lang w:eastAsia="ja-JP"/>
              </w:rPr>
              <w:t>IB,c</w:t>
            </w:r>
            <w:r w:rsidRPr="002A490B">
              <w:rPr>
                <w:rFonts w:ascii="Arial" w:eastAsia="等线" w:hAnsi="Arial" w:cs="Arial"/>
                <w:color w:val="000000" w:themeColor="text1"/>
                <w:sz w:val="18"/>
                <w:lang w:eastAsia="ja-JP"/>
              </w:rPr>
              <w:t xml:space="preserve"> = 0.</w:t>
            </w:r>
          </w:p>
          <w:p w14:paraId="7200D03B" w14:textId="77777777" w:rsidR="008A04AB" w:rsidRPr="002A490B" w:rsidRDefault="008A04AB" w:rsidP="008645DB">
            <w:pPr>
              <w:keepLines/>
              <w:spacing w:after="0"/>
              <w:ind w:left="870" w:hanging="870"/>
              <w:rPr>
                <w:rFonts w:ascii="Arial" w:eastAsia="等线" w:hAnsi="Arial"/>
                <w:color w:val="000000" w:themeColor="text1"/>
                <w:sz w:val="18"/>
                <w:lang w:val="en-US"/>
              </w:rPr>
            </w:pPr>
            <w:r>
              <w:rPr>
                <w:rFonts w:ascii="Arial" w:eastAsia="等线" w:hAnsi="Arial" w:cs="Arial"/>
                <w:color w:val="000000" w:themeColor="text1"/>
                <w:sz w:val="18"/>
                <w:lang w:eastAsia="ja-JP"/>
              </w:rPr>
              <w:t>NOTE **</w:t>
            </w:r>
            <w:r w:rsidRPr="002A490B">
              <w:rPr>
                <w:rFonts w:ascii="Arial" w:eastAsia="等线" w:hAnsi="Arial" w:cs="Arial"/>
                <w:color w:val="000000" w:themeColor="text1"/>
                <w:sz w:val="18"/>
                <w:lang w:eastAsia="ja-JP"/>
              </w:rPr>
              <w:t>:</w:t>
            </w:r>
            <w:r w:rsidRPr="002A490B">
              <w:rPr>
                <w:rFonts w:ascii="Arial" w:eastAsia="等线" w:hAnsi="Arial" w:cs="Arial"/>
                <w:color w:val="000000" w:themeColor="text1"/>
                <w:sz w:val="18"/>
                <w:lang w:eastAsia="ja-JP"/>
              </w:rPr>
              <w:tab/>
              <w:t>The component band order in the configuration should be listed by the order of NR bands, such as for CA_n1-n3-n8 the band order from left to right is n1, n3 and n8.</w:t>
            </w:r>
          </w:p>
        </w:tc>
      </w:tr>
    </w:tbl>
    <w:p w14:paraId="34DC38C6" w14:textId="77777777" w:rsidR="008A04AB" w:rsidRPr="007338E6" w:rsidRDefault="008A04AB" w:rsidP="00A20126"/>
    <w:p w14:paraId="5A032B2E" w14:textId="211A71B4" w:rsidR="00654648" w:rsidRPr="005D2633" w:rsidRDefault="00DF33FC">
      <w:pPr>
        <w:pStyle w:val="31"/>
        <w:rPr>
          <w:rFonts w:cs="Arial"/>
          <w:szCs w:val="28"/>
          <w:lang w:val="en-US" w:eastAsia="zh-CN"/>
        </w:rPr>
      </w:pPr>
      <w:bookmarkStart w:id="551" w:name="_Toc175687480"/>
      <w:r w:rsidRPr="005D2633">
        <w:rPr>
          <w:rFonts w:cs="Arial"/>
          <w:szCs w:val="28"/>
          <w:lang w:val="en-US" w:eastAsia="zh-CN"/>
        </w:rPr>
        <w:lastRenderedPageBreak/>
        <w:t>5.</w:t>
      </w:r>
      <w:del w:id="552" w:author="ZTE-Ma Zhifeng" w:date="2024-08-27T21:11:00Z">
        <w:r w:rsidRPr="005D2633" w:rsidDel="0005247C">
          <w:rPr>
            <w:rFonts w:cs="Arial"/>
            <w:szCs w:val="28"/>
            <w:lang w:val="en-US" w:eastAsia="zh-CN"/>
          </w:rPr>
          <w:delText>x</w:delText>
        </w:r>
      </w:del>
      <w:ins w:id="553" w:author="ZTE-Ma Zhifeng" w:date="2024-08-27T21:11:00Z">
        <w:r w:rsidR="0005247C">
          <w:rPr>
            <w:rFonts w:cs="Arial"/>
            <w:szCs w:val="28"/>
            <w:lang w:val="en-US" w:eastAsia="zh-CN"/>
          </w:rPr>
          <w:t>0</w:t>
        </w:r>
      </w:ins>
      <w:r w:rsidRPr="005D2633">
        <w:rPr>
          <w:rFonts w:cs="Arial"/>
          <w:szCs w:val="28"/>
          <w:lang w:val="en-US" w:eastAsia="zh-CN"/>
        </w:rPr>
        <w:t>.2</w:t>
      </w:r>
      <w:r w:rsidRPr="005D2633">
        <w:rPr>
          <w:rFonts w:cs="Arial"/>
          <w:szCs w:val="28"/>
          <w:lang w:val="en-US" w:eastAsia="zh-CN"/>
        </w:rPr>
        <w:tab/>
        <w:t>Specific for 2 bands UL CA</w:t>
      </w:r>
      <w:bookmarkEnd w:id="551"/>
    </w:p>
    <w:p w14:paraId="794A6A0B" w14:textId="78BFF357" w:rsidR="00654648" w:rsidRPr="00140BB6" w:rsidRDefault="00DF33FC" w:rsidP="00140BB6">
      <w:pPr>
        <w:pStyle w:val="41"/>
        <w:overflowPunct w:val="0"/>
        <w:autoSpaceDE w:val="0"/>
        <w:autoSpaceDN w:val="0"/>
        <w:adjustRightInd w:val="0"/>
        <w:textAlignment w:val="baseline"/>
        <w:rPr>
          <w:rFonts w:eastAsia="Times New Roman"/>
          <w:lang w:eastAsia="en-GB"/>
        </w:rPr>
      </w:pPr>
      <w:bookmarkStart w:id="554" w:name="_Toc175687481"/>
      <w:r w:rsidRPr="00140BB6">
        <w:rPr>
          <w:rFonts w:eastAsia="Times New Roman"/>
          <w:lang w:eastAsia="en-GB"/>
        </w:rPr>
        <w:t>5.</w:t>
      </w:r>
      <w:del w:id="555" w:author="ZTE-Ma Zhifeng" w:date="2024-08-27T21:12:00Z">
        <w:r w:rsidRPr="00140BB6" w:rsidDel="0005247C">
          <w:rPr>
            <w:rFonts w:eastAsia="Times New Roman"/>
            <w:lang w:eastAsia="en-GB"/>
          </w:rPr>
          <w:delText>x</w:delText>
        </w:r>
      </w:del>
      <w:ins w:id="556" w:author="ZTE-Ma Zhifeng" w:date="2024-08-27T21:12:00Z">
        <w:r w:rsidR="0005247C">
          <w:rPr>
            <w:rFonts w:eastAsia="Times New Roman"/>
            <w:lang w:eastAsia="en-GB"/>
          </w:rPr>
          <w:t>0</w:t>
        </w:r>
      </w:ins>
      <w:r w:rsidRPr="00140BB6">
        <w:rPr>
          <w:rFonts w:eastAsia="Times New Roman"/>
          <w:lang w:eastAsia="en-GB"/>
        </w:rPr>
        <w:t>.2.1</w:t>
      </w:r>
      <w:r w:rsidRPr="00140BB6">
        <w:rPr>
          <w:rFonts w:eastAsia="Times New Roman"/>
          <w:lang w:eastAsia="en-GB"/>
        </w:rPr>
        <w:tab/>
        <w:t>UE co-existence studies</w:t>
      </w:r>
      <w:bookmarkEnd w:id="554"/>
    </w:p>
    <w:p w14:paraId="39635673" w14:textId="1C845D96" w:rsidR="005D2633" w:rsidRDefault="005D2633" w:rsidP="005D2633">
      <w:pPr>
        <w:rPr>
          <w:i/>
          <w:iCs/>
          <w:color w:val="FF0000"/>
          <w:lang w:val="en-US" w:eastAsia="zh-CN"/>
        </w:rPr>
      </w:pPr>
      <w:r>
        <w:rPr>
          <w:rFonts w:cs="Arial" w:hint="eastAsia"/>
          <w:i/>
          <w:color w:val="FF0000"/>
          <w:kern w:val="2"/>
          <w:lang w:val="en-US" w:eastAsia="zh-CN"/>
        </w:rPr>
        <w:t>Editor</w:t>
      </w:r>
      <w:r>
        <w:rPr>
          <w:rFonts w:cs="Arial"/>
          <w:i/>
          <w:color w:val="FF0000"/>
          <w:kern w:val="2"/>
          <w:lang w:val="en-US" w:eastAsia="zh-CN"/>
        </w:rPr>
        <w:t>’</w:t>
      </w:r>
      <w:r>
        <w:rPr>
          <w:rFonts w:cs="Arial" w:hint="eastAsia"/>
          <w:i/>
          <w:color w:val="FF0000"/>
          <w:kern w:val="2"/>
          <w:lang w:val="en-US" w:eastAsia="zh-CN"/>
        </w:rPr>
        <w:t xml:space="preserve">s </w:t>
      </w:r>
      <w:r>
        <w:rPr>
          <w:rFonts w:hint="eastAsia"/>
          <w:i/>
          <w:iCs/>
          <w:color w:val="FF0000"/>
          <w:lang w:val="en-US" w:eastAsia="zh-CN"/>
        </w:rPr>
        <w:t>Note: The tables in this section are provided to identi</w:t>
      </w:r>
      <w:r w:rsidR="001F5138">
        <w:rPr>
          <w:rFonts w:hint="eastAsia"/>
          <w:i/>
          <w:iCs/>
          <w:color w:val="FF0000"/>
          <w:lang w:val="en-US" w:eastAsia="zh-CN"/>
        </w:rPr>
        <w:t>fy potential issues to be analy</w:t>
      </w:r>
      <w:r w:rsidR="001F5138">
        <w:rPr>
          <w:i/>
          <w:iCs/>
          <w:color w:val="FF0000"/>
          <w:lang w:val="en-US" w:eastAsia="zh-CN"/>
        </w:rPr>
        <w:t>z</w:t>
      </w:r>
      <w:r>
        <w:rPr>
          <w:rFonts w:hint="eastAsia"/>
          <w:i/>
          <w:iCs/>
          <w:color w:val="FF0000"/>
          <w:lang w:val="en-US" w:eastAsia="zh-CN"/>
        </w:rPr>
        <w:t>ed based on interference frequency range calculations, whether to specify the MSD related to collisions with the victim receiver frequency range should be based on the detailed REFSENS analysis.</w:t>
      </w:r>
    </w:p>
    <w:p w14:paraId="6C2AC9A6" w14:textId="5C6B6537" w:rsidR="005D2633" w:rsidRPr="00242348" w:rsidRDefault="005D2633" w:rsidP="00A01F50">
      <w:pPr>
        <w:pStyle w:val="51"/>
        <w:overflowPunct w:val="0"/>
        <w:autoSpaceDE w:val="0"/>
        <w:autoSpaceDN w:val="0"/>
        <w:adjustRightInd w:val="0"/>
        <w:textAlignment w:val="baseline"/>
        <w:rPr>
          <w:snapToGrid w:val="0"/>
          <w:lang w:eastAsia="en-GB"/>
        </w:rPr>
      </w:pPr>
      <w:bookmarkStart w:id="557" w:name="_Toc175687482"/>
      <w:r w:rsidRPr="00242348">
        <w:rPr>
          <w:rFonts w:hint="eastAsia"/>
          <w:snapToGrid w:val="0"/>
          <w:lang w:eastAsia="en-GB"/>
        </w:rPr>
        <w:t>5.</w:t>
      </w:r>
      <w:del w:id="558" w:author="ZTE-Ma Zhifeng" w:date="2024-08-27T21:12:00Z">
        <w:r w:rsidR="00036F01" w:rsidDel="0005247C">
          <w:rPr>
            <w:snapToGrid w:val="0"/>
            <w:lang w:eastAsia="en-GB"/>
          </w:rPr>
          <w:delText>x</w:delText>
        </w:r>
      </w:del>
      <w:ins w:id="559" w:author="ZTE-Ma Zhifeng" w:date="2024-08-27T21:12:00Z">
        <w:r w:rsidR="0005247C">
          <w:rPr>
            <w:snapToGrid w:val="0"/>
            <w:lang w:eastAsia="en-GB"/>
          </w:rPr>
          <w:t>0</w:t>
        </w:r>
      </w:ins>
      <w:r w:rsidRPr="00242348">
        <w:rPr>
          <w:snapToGrid w:val="0"/>
          <w:lang w:eastAsia="en-GB"/>
        </w:rPr>
        <w:t>.2.</w:t>
      </w:r>
      <w:r w:rsidR="00036F01">
        <w:rPr>
          <w:snapToGrid w:val="0"/>
          <w:lang w:eastAsia="en-GB"/>
        </w:rPr>
        <w:t>1</w:t>
      </w:r>
      <w:r w:rsidRPr="00242348">
        <w:rPr>
          <w:snapToGrid w:val="0"/>
          <w:lang w:eastAsia="en-GB"/>
        </w:rPr>
        <w:t>.1</w:t>
      </w:r>
      <w:r w:rsidRPr="00242348">
        <w:rPr>
          <w:snapToGrid w:val="0"/>
          <w:lang w:eastAsia="en-GB"/>
        </w:rPr>
        <w:tab/>
        <w:t>Co-existence studies for 2UL band with 1CC per band</w:t>
      </w:r>
      <w:bookmarkEnd w:id="557"/>
    </w:p>
    <w:p w14:paraId="4086C776" w14:textId="77777777" w:rsidR="005D2633" w:rsidRPr="0007219E" w:rsidRDefault="005D2633" w:rsidP="005D2633">
      <w:pPr>
        <w:rPr>
          <w:i/>
          <w:iCs/>
          <w:color w:val="FF0000"/>
          <w:lang w:val="en-US" w:eastAsia="zh-CN"/>
        </w:rPr>
      </w:pPr>
      <w:r>
        <w:rPr>
          <w:rFonts w:cs="Arial" w:hint="eastAsia"/>
          <w:i/>
          <w:color w:val="FF0000"/>
          <w:kern w:val="2"/>
          <w:lang w:val="en-US" w:eastAsia="zh-CN"/>
        </w:rPr>
        <w:t>Editor</w:t>
      </w:r>
      <w:r>
        <w:rPr>
          <w:rFonts w:cs="Arial"/>
          <w:i/>
          <w:color w:val="FF0000"/>
          <w:kern w:val="2"/>
          <w:lang w:val="en-US" w:eastAsia="zh-CN"/>
        </w:rPr>
        <w:t>’</w:t>
      </w:r>
      <w:r>
        <w:rPr>
          <w:rFonts w:cs="Arial" w:hint="eastAsia"/>
          <w:i/>
          <w:color w:val="FF0000"/>
          <w:kern w:val="2"/>
          <w:lang w:val="en-US" w:eastAsia="zh-CN"/>
        </w:rPr>
        <w:t xml:space="preserve">s </w:t>
      </w:r>
      <w:r>
        <w:rPr>
          <w:rFonts w:hint="eastAsia"/>
          <w:i/>
          <w:iCs/>
          <w:color w:val="FF0000"/>
          <w:lang w:val="en-US" w:eastAsia="zh-CN"/>
        </w:rPr>
        <w:t xml:space="preserve">Note: </w:t>
      </w:r>
      <w:r w:rsidRPr="0007219E">
        <w:rPr>
          <w:i/>
          <w:iCs/>
          <w:color w:val="FF0000"/>
          <w:lang w:val="en-US" w:eastAsia="zh-CN"/>
        </w:rPr>
        <w:t>Since the IMD tables have already been calculated for the different two band fallbacks, the tables below may skip the IMD calculations and refer to the relevant two band TP tables. Nonetheless, the IMD issues should be stated, and the related TPs referenced.</w:t>
      </w:r>
      <w:r>
        <w:rPr>
          <w:i/>
          <w:iCs/>
          <w:color w:val="FF0000"/>
          <w:lang w:val="en-US" w:eastAsia="zh-CN"/>
        </w:rPr>
        <w:t xml:space="preserve"> Only one example table is provided in this template but there may be up to three cases for the victim DL band and as many tables may be needed.</w:t>
      </w:r>
    </w:p>
    <w:p w14:paraId="78A680A0" w14:textId="4A5D90C0" w:rsidR="00A76C0A" w:rsidRPr="00A76C0A" w:rsidRDefault="00A76C0A" w:rsidP="00A76C0A">
      <w:pPr>
        <w:rPr>
          <w:rFonts w:eastAsia="MS Mincho"/>
        </w:rPr>
      </w:pPr>
      <w:r w:rsidRPr="00A76C0A">
        <w:rPr>
          <w:rFonts w:eastAsia="MS Mincho"/>
        </w:rPr>
        <w:t xml:space="preserve">Table </w:t>
      </w:r>
      <w:r w:rsidRPr="00A76C0A">
        <w:rPr>
          <w:rFonts w:eastAsia="MS Mincho" w:hint="eastAsia"/>
        </w:rPr>
        <w:t>5.</w:t>
      </w:r>
      <w:del w:id="560" w:author="ZTE-Ma Zhifeng" w:date="2024-08-27T21:12:00Z">
        <w:r w:rsidR="001F5138" w:rsidDel="0005247C">
          <w:rPr>
            <w:rFonts w:eastAsia="MS Mincho"/>
          </w:rPr>
          <w:delText>x</w:delText>
        </w:r>
      </w:del>
      <w:ins w:id="561" w:author="ZTE-Ma Zhifeng" w:date="2024-08-27T21:12:00Z">
        <w:r w:rsidR="0005247C">
          <w:rPr>
            <w:rFonts w:eastAsia="MS Mincho"/>
          </w:rPr>
          <w:t>0</w:t>
        </w:r>
      </w:ins>
      <w:r w:rsidR="001F5138">
        <w:rPr>
          <w:rFonts w:eastAsia="MS Mincho"/>
        </w:rPr>
        <w:t>.2.1</w:t>
      </w:r>
      <w:r w:rsidRPr="00A76C0A">
        <w:rPr>
          <w:rFonts w:eastAsia="MS Mincho"/>
        </w:rPr>
        <w:t>.1-1 provides the two UL bands with one CC per band IMD interference analysis for CA_nXA-nYA-nZA with UL CA_nXA-nYA.</w:t>
      </w:r>
    </w:p>
    <w:p w14:paraId="26A1777B" w14:textId="555C3EB6" w:rsidR="00A76C0A" w:rsidRDefault="00A76C0A" w:rsidP="00A76C0A">
      <w:pPr>
        <w:keepNext/>
        <w:keepLines/>
        <w:spacing w:before="60"/>
        <w:jc w:val="center"/>
        <w:rPr>
          <w:rFonts w:ascii="Arial" w:hAnsi="Arial" w:cs="Arial"/>
          <w:b/>
          <w:lang w:eastAsia="zh-CN"/>
        </w:rPr>
      </w:pPr>
      <w:r w:rsidRPr="004D6DE3">
        <w:rPr>
          <w:rFonts w:ascii="Arial" w:hAnsi="Arial" w:cs="Arial"/>
          <w:b/>
          <w:lang w:eastAsia="zh-CN"/>
        </w:rPr>
        <w:t xml:space="preserve">Table </w:t>
      </w:r>
      <w:r w:rsidRPr="004D6DE3">
        <w:rPr>
          <w:rFonts w:ascii="Arial" w:hAnsi="Arial" w:cs="Arial" w:hint="eastAsia"/>
          <w:b/>
          <w:lang w:eastAsia="zh-CN"/>
        </w:rPr>
        <w:t>5.</w:t>
      </w:r>
      <w:del w:id="562" w:author="ZTE-Ma Zhifeng" w:date="2024-08-27T21:12:00Z">
        <w:r w:rsidR="001F5138" w:rsidDel="0005247C">
          <w:rPr>
            <w:rFonts w:ascii="Arial" w:hAnsi="Arial" w:cs="Arial"/>
            <w:b/>
            <w:lang w:eastAsia="zh-CN"/>
          </w:rPr>
          <w:delText>x</w:delText>
        </w:r>
      </w:del>
      <w:ins w:id="563" w:author="ZTE-Ma Zhifeng" w:date="2024-08-27T21:12:00Z">
        <w:r w:rsidR="0005247C">
          <w:rPr>
            <w:rFonts w:ascii="Arial" w:hAnsi="Arial" w:cs="Arial"/>
            <w:b/>
            <w:lang w:eastAsia="zh-CN"/>
          </w:rPr>
          <w:t>0</w:t>
        </w:r>
      </w:ins>
      <w:r w:rsidRPr="004D6DE3">
        <w:rPr>
          <w:rFonts w:ascii="Arial" w:hAnsi="Arial" w:cs="Arial"/>
          <w:b/>
          <w:lang w:eastAsia="zh-CN"/>
        </w:rPr>
        <w:t>.2.</w:t>
      </w:r>
      <w:r w:rsidR="001F5138">
        <w:rPr>
          <w:rFonts w:ascii="Arial" w:hAnsi="Arial" w:cs="Arial"/>
          <w:b/>
          <w:lang w:eastAsia="zh-CN"/>
        </w:rPr>
        <w:t>1</w:t>
      </w:r>
      <w:r w:rsidRPr="004D6DE3">
        <w:rPr>
          <w:rFonts w:ascii="Arial" w:hAnsi="Arial" w:cs="Arial"/>
          <w:b/>
          <w:lang w:eastAsia="zh-CN"/>
        </w:rPr>
        <w:t xml:space="preserve">.1-1: </w:t>
      </w:r>
      <w:r w:rsidR="00242348">
        <w:rPr>
          <w:rFonts w:ascii="Arial" w:hAnsi="Arial" w:cs="Arial"/>
          <w:b/>
          <w:lang w:eastAsia="zh-CN"/>
        </w:rPr>
        <w:t>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Change w:id="564">
          <w:tblGrid>
            <w:gridCol w:w="2885"/>
            <w:gridCol w:w="1800"/>
            <w:gridCol w:w="1749"/>
            <w:gridCol w:w="1620"/>
            <w:gridCol w:w="1799"/>
          </w:tblGrid>
        </w:tblGridChange>
      </w:tblGrid>
      <w:tr w:rsidR="00A76C0A" w14:paraId="143B4153" w14:textId="77777777" w:rsidTr="00140BB6">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B717F2E" w14:textId="77777777" w:rsidR="00A76C0A" w:rsidRDefault="00A76C0A" w:rsidP="00140BB6">
            <w:pPr>
              <w:pStyle w:val="TAH"/>
              <w:rPr>
                <w:b w:val="0"/>
                <w:lang w:val="en-US"/>
              </w:rPr>
            </w:pPr>
            <w: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28C4DA" w14:textId="77777777" w:rsidR="00A76C0A" w:rsidRDefault="00A76C0A" w:rsidP="00140BB6">
            <w:pPr>
              <w:pStyle w:val="TAH"/>
            </w:pPr>
            <w:r>
              <w:t>f</w:t>
            </w:r>
            <w:r>
              <w:rPr>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314C16C" w14:textId="77777777" w:rsidR="00A76C0A" w:rsidRDefault="00A76C0A" w:rsidP="00140BB6">
            <w:pPr>
              <w:pStyle w:val="TAH"/>
            </w:pPr>
            <w:r>
              <w:t>f</w:t>
            </w:r>
            <w:r>
              <w:rPr>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4D5187" w14:textId="77777777" w:rsidR="00A76C0A" w:rsidRDefault="00A76C0A" w:rsidP="00140BB6">
            <w:pPr>
              <w:pStyle w:val="TAH"/>
            </w:pPr>
            <w:r>
              <w:t>f</w:t>
            </w:r>
            <w:r>
              <w:rPr>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73DADA3" w14:textId="77777777" w:rsidR="00A76C0A" w:rsidRDefault="00A76C0A" w:rsidP="00140BB6">
            <w:pPr>
              <w:pStyle w:val="TAH"/>
            </w:pPr>
            <w:r>
              <w:t>f</w:t>
            </w:r>
            <w:r>
              <w:rPr>
                <w:vertAlign w:val="subscript"/>
              </w:rPr>
              <w:t>y_high</w:t>
            </w:r>
          </w:p>
        </w:tc>
      </w:tr>
      <w:tr w:rsidR="00A76C0A" w14:paraId="3F4E1119"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45D16A" w14:textId="77777777" w:rsidR="00A76C0A" w:rsidRDefault="00A76C0A" w:rsidP="00140BB6">
            <w:pPr>
              <w:pStyle w:val="TAL"/>
            </w:pPr>
            <w: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17F9531" w14:textId="77777777" w:rsidR="00A76C0A" w:rsidRDefault="00A76C0A" w:rsidP="00140BB6">
            <w:pPr>
              <w:pStyle w:val="TAL"/>
              <w:jc w:val="center"/>
              <w:rPr>
                <w:lang w:val="en-US"/>
              </w:rPr>
            </w:pPr>
            <w:r>
              <w:rPr>
                <w:lang w:val="en-US"/>
              </w:rPr>
              <w:t>|</w:t>
            </w:r>
            <w:r>
              <w:rPr>
                <w:lang w:eastAsia="zh-CN"/>
              </w:rPr>
              <w:t>f</w:t>
            </w:r>
            <w:r>
              <w:rPr>
                <w:vertAlign w:val="subscript"/>
                <w:lang w:eastAsia="zh-CN"/>
              </w:rPr>
              <w:t>y</w:t>
            </w:r>
            <w:r>
              <w:rPr>
                <w:vertAlign w:val="subscript"/>
                <w:lang w:val="en-US"/>
              </w:rPr>
              <w:t>_low</w:t>
            </w:r>
            <w:r>
              <w:rPr>
                <w:lang w:val="en-US"/>
              </w:rPr>
              <w:t xml:space="preserve"> – f</w:t>
            </w:r>
            <w:r>
              <w:rPr>
                <w:vertAlign w:val="subscript"/>
                <w:lang w:val="en-US"/>
              </w:rPr>
              <w:t>x_high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68B4FCB" w14:textId="77777777" w:rsidR="00A76C0A" w:rsidRDefault="00A76C0A" w:rsidP="00140BB6">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80F42A" w14:textId="77777777" w:rsidR="00A76C0A" w:rsidRDefault="00A76C0A" w:rsidP="00140BB6">
            <w:pPr>
              <w:pStyle w:val="TAL"/>
              <w:jc w:val="center"/>
              <w:rPr>
                <w:lang w:val="en-US"/>
              </w:rPr>
            </w:pPr>
            <w:r>
              <w:rPr>
                <w:lang w:val="en-US"/>
              </w:rPr>
              <w:t>|f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323CBCB" w14:textId="77777777" w:rsidR="00A76C0A" w:rsidRDefault="00A76C0A" w:rsidP="00140BB6">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x_high</w:t>
            </w:r>
            <w:r>
              <w:rPr>
                <w:lang w:val="en-US"/>
              </w:rPr>
              <w:t>|</w:t>
            </w:r>
          </w:p>
        </w:tc>
      </w:tr>
      <w:tr w:rsidR="00A76C0A" w14:paraId="7A238642"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F2CAB8" w14:textId="77777777" w:rsidR="00A76C0A" w:rsidRDefault="00A76C0A" w:rsidP="00140BB6">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D57B820" w14:textId="77777777" w:rsidR="00A76C0A" w:rsidRDefault="00A76C0A" w:rsidP="00140BB6">
            <w:pPr>
              <w:pStyle w:val="TAL"/>
              <w:jc w:val="center"/>
              <w:rPr>
                <w:lang w:val="en-US"/>
              </w:rPr>
            </w:pPr>
            <w:r>
              <w:rPr>
                <w:lang w:val="en-US"/>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3FA82C" w14:textId="77777777" w:rsidR="00A76C0A" w:rsidRDefault="00A76C0A" w:rsidP="00140BB6">
            <w:pPr>
              <w:keepNext/>
              <w:keepLines/>
              <w:spacing w:after="0"/>
              <w:jc w:val="center"/>
              <w:rPr>
                <w:sz w:val="18"/>
                <w:lang w:val="en-US"/>
              </w:rPr>
            </w:pPr>
            <w:r>
              <w:rPr>
                <w:sz w:val="18"/>
                <w:lang w:val="en-US"/>
              </w:rPr>
              <w:t>–</w:t>
            </w:r>
          </w:p>
        </w:tc>
      </w:tr>
      <w:tr w:rsidR="00A76C0A" w14:paraId="06E5CB47"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FE28FDB" w14:textId="77777777" w:rsidR="00A76C0A" w:rsidRDefault="00A76C0A" w:rsidP="00140BB6">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1B5A464" w14:textId="77777777" w:rsidR="00A76C0A" w:rsidRDefault="00A76C0A" w:rsidP="00140BB6">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0707661" w14:textId="77777777" w:rsidR="00A76C0A" w:rsidRDefault="00A76C0A" w:rsidP="00140BB6">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57A505D" w14:textId="77777777" w:rsidR="00A76C0A" w:rsidRDefault="00A76C0A" w:rsidP="00140BB6">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069D38E" w14:textId="77777777" w:rsidR="00A76C0A" w:rsidRDefault="00A76C0A" w:rsidP="00140BB6">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x_low</w:t>
            </w:r>
            <w:r>
              <w:rPr>
                <w:lang w:val="en-US"/>
              </w:rPr>
              <w:t>|</w:t>
            </w:r>
          </w:p>
        </w:tc>
      </w:tr>
      <w:tr w:rsidR="00A76C0A" w14:paraId="2D90C2DC"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B40A5B" w14:textId="77777777" w:rsidR="00A76C0A" w:rsidRDefault="00A76C0A" w:rsidP="00140BB6">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DFE1B4C" w14:textId="77777777" w:rsidR="00A76C0A" w:rsidRDefault="00A76C0A" w:rsidP="00140BB6">
            <w:pPr>
              <w:keepNext/>
              <w:keepLines/>
              <w:spacing w:after="0"/>
              <w:jc w:val="center"/>
              <w:rPr>
                <w:sz w:val="18"/>
                <w:lang w:eastAsia="ja-JP"/>
              </w:rPr>
            </w:pPr>
            <w:r>
              <w:rPr>
                <w:sz w:val="18"/>
                <w:lang w:val="en-US"/>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86A356F" w14:textId="77777777" w:rsidR="00A76C0A" w:rsidRDefault="00A76C0A" w:rsidP="00140BB6">
            <w:pPr>
              <w:keepNext/>
              <w:keepLines/>
              <w:spacing w:after="0"/>
              <w:jc w:val="center"/>
              <w:rPr>
                <w:sz w:val="18"/>
                <w:lang w:eastAsia="ja-JP"/>
              </w:rPr>
            </w:pPr>
            <w:r>
              <w:rPr>
                <w:sz w:val="18"/>
                <w:lang w:val="en-US"/>
              </w:rPr>
              <w:t>–</w:t>
            </w:r>
          </w:p>
        </w:tc>
      </w:tr>
      <w:tr w:rsidR="00A76C0A" w14:paraId="01A2AD17"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903C1A" w14:textId="77777777" w:rsidR="00A76C0A" w:rsidRDefault="00A76C0A" w:rsidP="00140BB6">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95E848B" w14:textId="77777777" w:rsidR="00A76C0A" w:rsidRDefault="00A76C0A" w:rsidP="00140BB6">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A0F8CD5" w14:textId="77777777" w:rsidR="00A76C0A" w:rsidRDefault="00A76C0A" w:rsidP="00140BB6">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19A9408" w14:textId="77777777" w:rsidR="00A76C0A" w:rsidRDefault="00A76C0A" w:rsidP="00140BB6">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22DC9C8" w14:textId="77777777" w:rsidR="00A76C0A" w:rsidRDefault="00A76C0A" w:rsidP="00140BB6">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x_high</w:t>
            </w:r>
            <w:r>
              <w:rPr>
                <w:lang w:val="en-US"/>
              </w:rPr>
              <w:t>|</w:t>
            </w:r>
          </w:p>
        </w:tc>
      </w:tr>
      <w:tr w:rsidR="00A76C0A" w14:paraId="6C75F7BE"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D6FE01" w14:textId="77777777" w:rsidR="00A76C0A" w:rsidRDefault="00A76C0A" w:rsidP="00140BB6">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ADB6479" w14:textId="77777777" w:rsidR="00A76C0A" w:rsidRDefault="00A76C0A" w:rsidP="00140BB6">
            <w:pPr>
              <w:keepNext/>
              <w:keepLines/>
              <w:spacing w:after="0"/>
              <w:jc w:val="center"/>
              <w:rPr>
                <w:sz w:val="18"/>
                <w:lang w:val="en-US"/>
              </w:rPr>
            </w:pPr>
            <w:r>
              <w:rPr>
                <w:sz w:val="18"/>
                <w:lang w:val="en-US"/>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DAA61C7" w14:textId="77777777" w:rsidR="00A76C0A" w:rsidRDefault="00A76C0A" w:rsidP="00140BB6">
            <w:pPr>
              <w:keepNext/>
              <w:keepLines/>
              <w:spacing w:after="0"/>
              <w:jc w:val="center"/>
              <w:rPr>
                <w:sz w:val="18"/>
                <w:lang w:val="en-US"/>
              </w:rPr>
            </w:pPr>
            <w:r>
              <w:rPr>
                <w:sz w:val="18"/>
                <w:lang w:val="en-US"/>
              </w:rPr>
              <w:t>–</w:t>
            </w:r>
          </w:p>
        </w:tc>
      </w:tr>
      <w:tr w:rsidR="00A76C0A" w14:paraId="0EDBA235"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4AE15CF" w14:textId="77777777" w:rsidR="00A76C0A" w:rsidRDefault="00A76C0A" w:rsidP="00140BB6">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5875B53" w14:textId="77777777" w:rsidR="00A76C0A" w:rsidRDefault="00A76C0A" w:rsidP="00140BB6">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54C750AC" w14:textId="77777777" w:rsidR="00A76C0A" w:rsidRDefault="00A76C0A" w:rsidP="00140BB6">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D6EC84C" w14:textId="77777777" w:rsidR="00A76C0A" w:rsidRDefault="00A76C0A" w:rsidP="00140BB6">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1E070871" w14:textId="77777777" w:rsidR="00A76C0A" w:rsidRDefault="00A76C0A" w:rsidP="00140BB6">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x_low</w:t>
            </w:r>
            <w:r>
              <w:rPr>
                <w:lang w:val="en-US"/>
              </w:rPr>
              <w:t>|</w:t>
            </w:r>
          </w:p>
        </w:tc>
      </w:tr>
      <w:tr w:rsidR="00A76C0A" w14:paraId="01369085" w14:textId="77777777" w:rsidTr="00065CBA">
        <w:tblPrEx>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65" w:author="ZTE-Ma Zhifeng" w:date="2024-08-27T21:04:00Z">
            <w:tblPrEx>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187"/>
          <w:trPrChange w:id="566" w:author="ZTE-Ma Zhifeng" w:date="2024-08-27T21:04:00Z">
            <w:trPr>
              <w:trHeight w:val="187"/>
            </w:trPr>
          </w:trPrChange>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Change w:id="567" w:author="ZTE-Ma Zhifeng" w:date="2024-08-27T21:04:00Z">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tcPrChange>
          </w:tcPr>
          <w:p w14:paraId="1AEA85DA" w14:textId="77777777" w:rsidR="00A76C0A" w:rsidRDefault="00A76C0A" w:rsidP="00140BB6">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Change w:id="568" w:author="ZTE-Ma Zhifeng" w:date="2024-08-27T21:04:00Z">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321DB152" w14:textId="77777777" w:rsidR="00A76C0A" w:rsidRDefault="00A76C0A" w:rsidP="00140BB6">
            <w:pPr>
              <w:keepNext/>
              <w:keepLines/>
              <w:spacing w:after="0"/>
              <w:jc w:val="center"/>
              <w:rPr>
                <w:sz w:val="18"/>
                <w:lang w:eastAsia="ja-JP"/>
              </w:rPr>
            </w:pPr>
            <w:r>
              <w:rPr>
                <w:sz w:val="18"/>
                <w:lang w:val="en-US"/>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Change w:id="569" w:author="ZTE-Ma Zhifeng" w:date="2024-08-27T21:04:00Z">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tcPrChange>
          </w:tcPr>
          <w:p w14:paraId="38286850" w14:textId="77777777" w:rsidR="00A76C0A" w:rsidRDefault="00A76C0A" w:rsidP="00140BB6">
            <w:pPr>
              <w:keepNext/>
              <w:keepLines/>
              <w:spacing w:after="0"/>
              <w:jc w:val="center"/>
              <w:rPr>
                <w:sz w:val="18"/>
                <w:lang w:eastAsia="ja-JP"/>
              </w:rPr>
            </w:pPr>
            <w:r>
              <w:rPr>
                <w:sz w:val="18"/>
                <w:lang w:val="en-US"/>
              </w:rPr>
              <w:t>–</w:t>
            </w:r>
          </w:p>
        </w:tc>
      </w:tr>
      <w:tr w:rsidR="00065CBA" w14:paraId="6F1C6B37" w14:textId="77777777" w:rsidTr="00065CBA">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52EE6C" w14:textId="77777777" w:rsidR="00065CBA" w:rsidRDefault="00065CBA" w:rsidP="00140BB6">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991703C" w14:textId="77777777" w:rsidR="00065CBA" w:rsidRDefault="00065CBA" w:rsidP="00140BB6">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5B8BB2AE" w14:textId="77777777" w:rsidR="00065CBA" w:rsidRDefault="00065CBA" w:rsidP="00140BB6">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y_low</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142874FB" w14:textId="77777777" w:rsidR="00065CBA" w:rsidRDefault="00065CBA" w:rsidP="00140BB6">
            <w:pPr>
              <w:pStyle w:val="TAL"/>
              <w:jc w:val="center"/>
              <w:rPr>
                <w:lang w:val="en-US"/>
              </w:rPr>
            </w:pPr>
          </w:p>
        </w:tc>
      </w:tr>
      <w:tr w:rsidR="00065CBA" w14:paraId="47F58B2D" w14:textId="77777777" w:rsidTr="00065CBA">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4A195D" w14:textId="77777777" w:rsidR="00065CBA" w:rsidRDefault="00065CBA" w:rsidP="00140BB6">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5BBCC58" w14:textId="77777777" w:rsidR="00065CBA" w:rsidRDefault="00065CBA" w:rsidP="00140BB6">
            <w:pPr>
              <w:keepNext/>
              <w:keepLines/>
              <w:spacing w:after="0"/>
              <w:jc w:val="center"/>
              <w:rPr>
                <w:sz w:val="18"/>
                <w:lang w:eastAsia="ja-JP"/>
              </w:rPr>
            </w:pPr>
            <w:r>
              <w:rPr>
                <w:sz w:val="18"/>
                <w:lang w:val="en-US"/>
              </w:rPr>
              <w:t>–</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309B115B" w14:textId="77777777" w:rsidR="00065CBA" w:rsidRDefault="00065CBA" w:rsidP="00140BB6">
            <w:pPr>
              <w:keepNext/>
              <w:keepLines/>
              <w:spacing w:after="0"/>
              <w:jc w:val="center"/>
              <w:rPr>
                <w:sz w:val="18"/>
                <w:lang w:eastAsia="ja-JP"/>
              </w:rPr>
            </w:pPr>
          </w:p>
        </w:tc>
      </w:tr>
      <w:tr w:rsidR="00A76C0A" w14:paraId="3A1DC061"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1E92340" w14:textId="77777777" w:rsidR="00A76C0A" w:rsidRDefault="00A76C0A" w:rsidP="00140BB6">
            <w:pPr>
              <w:keepNext/>
              <w:keepLines/>
              <w:spacing w:after="0"/>
              <w:rPr>
                <w:rFonts w:ascii="Arial" w:hAnsi="Arial" w:cs="Arial"/>
                <w:sz w:val="18"/>
                <w:lang w:val="en-US"/>
              </w:rPr>
            </w:pPr>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7FA2949" w14:textId="77777777" w:rsidR="00A76C0A" w:rsidRDefault="00A76C0A" w:rsidP="00140BB6">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330EC9F6" w14:textId="77777777" w:rsidR="00A76C0A" w:rsidRDefault="00A76C0A" w:rsidP="00140BB6">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966A02F" w14:textId="77777777" w:rsidR="00A76C0A" w:rsidRDefault="00A76C0A" w:rsidP="00140BB6">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511BFF4B" w14:textId="77777777" w:rsidR="00A76C0A" w:rsidRDefault="00A76C0A" w:rsidP="00140BB6">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x_high</w:t>
            </w:r>
            <w:r>
              <w:rPr>
                <w:lang w:val="en-US"/>
              </w:rPr>
              <w:t>|</w:t>
            </w:r>
          </w:p>
        </w:tc>
      </w:tr>
      <w:tr w:rsidR="00A76C0A" w14:paraId="12FEBFA8" w14:textId="77777777" w:rsidTr="00065CBA">
        <w:tblPrEx>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70" w:author="ZTE-Ma Zhifeng" w:date="2024-08-27T21:05:00Z">
            <w:tblPrEx>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187"/>
          <w:trPrChange w:id="571" w:author="ZTE-Ma Zhifeng" w:date="2024-08-27T21:05:00Z">
            <w:trPr>
              <w:trHeight w:val="187"/>
            </w:trPr>
          </w:trPrChange>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Change w:id="572" w:author="ZTE-Ma Zhifeng" w:date="2024-08-27T21:05:00Z">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tcPrChange>
          </w:tcPr>
          <w:p w14:paraId="226A24CE" w14:textId="77777777" w:rsidR="00A76C0A" w:rsidRDefault="00A76C0A" w:rsidP="00140BB6">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Change w:id="573" w:author="ZTE-Ma Zhifeng" w:date="2024-08-27T21:05:00Z">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5D12A4F6" w14:textId="77777777" w:rsidR="00A76C0A" w:rsidRDefault="00A76C0A" w:rsidP="00140BB6">
            <w:pPr>
              <w:keepNext/>
              <w:keepLines/>
              <w:spacing w:after="0"/>
              <w:jc w:val="center"/>
              <w:rPr>
                <w:sz w:val="18"/>
                <w:lang w:eastAsia="ja-JP"/>
              </w:rPr>
            </w:pPr>
            <w:r>
              <w:rPr>
                <w:sz w:val="18"/>
                <w:lang w:val="en-US"/>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Change w:id="574" w:author="ZTE-Ma Zhifeng" w:date="2024-08-27T21:05:00Z">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tcPrChange>
          </w:tcPr>
          <w:p w14:paraId="2F4F5F10" w14:textId="77777777" w:rsidR="00A76C0A" w:rsidRDefault="00A76C0A" w:rsidP="00140BB6">
            <w:pPr>
              <w:keepNext/>
              <w:keepLines/>
              <w:spacing w:after="0"/>
              <w:jc w:val="center"/>
              <w:rPr>
                <w:sz w:val="18"/>
                <w:lang w:eastAsia="ja-JP"/>
              </w:rPr>
            </w:pPr>
            <w:r>
              <w:rPr>
                <w:sz w:val="18"/>
                <w:lang w:val="en-US"/>
              </w:rPr>
              <w:t>–</w:t>
            </w:r>
          </w:p>
        </w:tc>
      </w:tr>
      <w:tr w:rsidR="00065CBA" w14:paraId="7E63943E" w14:textId="77777777" w:rsidTr="00065CBA">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0B5783" w14:textId="77777777" w:rsidR="00065CBA" w:rsidRDefault="00065CBA" w:rsidP="00140BB6">
            <w:pPr>
              <w:pStyle w:val="TAL"/>
              <w:rPr>
                <w:lang w:val="en-US"/>
              </w:rPr>
            </w:pPr>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829215F" w14:textId="77777777" w:rsidR="00065CBA" w:rsidRDefault="00065CBA" w:rsidP="00140BB6">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7CF1F8BF" w14:textId="77777777" w:rsidR="00065CBA" w:rsidRDefault="00065CBA" w:rsidP="00140BB6">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y_high</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6EB0596D" w14:textId="77777777" w:rsidR="00065CBA" w:rsidRDefault="00065CBA" w:rsidP="00140BB6">
            <w:pPr>
              <w:pStyle w:val="TAL"/>
              <w:jc w:val="center"/>
              <w:rPr>
                <w:lang w:val="en-US"/>
              </w:rPr>
            </w:pPr>
          </w:p>
        </w:tc>
      </w:tr>
      <w:tr w:rsidR="00065CBA" w14:paraId="0B4D0B71" w14:textId="77777777" w:rsidTr="00065CBA">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3B1339" w14:textId="77777777" w:rsidR="00065CBA" w:rsidRDefault="00065CBA" w:rsidP="00140BB6">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E5D3F8E" w14:textId="77777777" w:rsidR="00065CBA" w:rsidRDefault="00065CBA" w:rsidP="00140BB6">
            <w:pPr>
              <w:keepNext/>
              <w:keepLines/>
              <w:spacing w:after="0"/>
              <w:jc w:val="center"/>
              <w:rPr>
                <w:sz w:val="18"/>
                <w:lang w:eastAsia="ja-JP"/>
              </w:rPr>
            </w:pPr>
            <w:r>
              <w:rPr>
                <w:sz w:val="18"/>
                <w:lang w:val="en-US"/>
              </w:rPr>
              <w:t>–</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0A5C203A" w14:textId="77777777" w:rsidR="00065CBA" w:rsidRDefault="00065CBA" w:rsidP="00140BB6">
            <w:pPr>
              <w:keepNext/>
              <w:keepLines/>
              <w:spacing w:after="0"/>
              <w:jc w:val="center"/>
              <w:rPr>
                <w:sz w:val="18"/>
                <w:lang w:eastAsia="ja-JP"/>
              </w:rPr>
            </w:pPr>
          </w:p>
        </w:tc>
      </w:tr>
      <w:tr w:rsidR="00A76C0A" w14:paraId="023B4822"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BCB4A3" w14:textId="77777777" w:rsidR="00A76C0A" w:rsidRDefault="00A76C0A" w:rsidP="00140BB6">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36A88BC" w14:textId="77777777" w:rsidR="00A76C0A" w:rsidRDefault="00A76C0A" w:rsidP="00140BB6">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390C84FD" w14:textId="77777777" w:rsidR="00A76C0A" w:rsidRDefault="00A76C0A" w:rsidP="00140BB6">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056BEF2" w14:textId="77777777" w:rsidR="00A76C0A" w:rsidRDefault="00A76C0A" w:rsidP="00140BB6">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0AE80603" w14:textId="77777777" w:rsidR="00A76C0A" w:rsidRDefault="00A76C0A" w:rsidP="00140BB6">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x_low</w:t>
            </w:r>
            <w:r>
              <w:rPr>
                <w:lang w:val="en-US"/>
              </w:rPr>
              <w:t>|</w:t>
            </w:r>
          </w:p>
        </w:tc>
      </w:tr>
      <w:tr w:rsidR="00A76C0A" w14:paraId="7B91811E"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4AE5D1" w14:textId="77777777" w:rsidR="00A76C0A" w:rsidRDefault="00A76C0A" w:rsidP="00140BB6">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F5F55E0" w14:textId="77777777" w:rsidR="00A76C0A" w:rsidRDefault="00A76C0A" w:rsidP="00140BB6">
            <w:pPr>
              <w:keepNext/>
              <w:keepLines/>
              <w:spacing w:after="0"/>
              <w:jc w:val="center"/>
              <w:rPr>
                <w:sz w:val="18"/>
                <w:lang w:eastAsia="ja-JP"/>
              </w:rPr>
            </w:pPr>
            <w:r>
              <w:rPr>
                <w:sz w:val="18"/>
                <w:lang w:val="en-US"/>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76E3FC7" w14:textId="77777777" w:rsidR="00A76C0A" w:rsidRDefault="00A76C0A" w:rsidP="00140BB6">
            <w:pPr>
              <w:keepNext/>
              <w:keepLines/>
              <w:spacing w:after="0"/>
              <w:jc w:val="center"/>
              <w:rPr>
                <w:sz w:val="18"/>
                <w:lang w:eastAsia="ja-JP"/>
              </w:rPr>
            </w:pPr>
            <w:r>
              <w:rPr>
                <w:sz w:val="18"/>
                <w:lang w:val="en-US"/>
              </w:rPr>
              <w:t>–</w:t>
            </w:r>
          </w:p>
        </w:tc>
      </w:tr>
      <w:tr w:rsidR="00A76C0A" w14:paraId="14781D0E"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135536" w14:textId="77777777" w:rsidR="00A76C0A" w:rsidRDefault="00A76C0A" w:rsidP="00140BB6">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8B8AF17" w14:textId="77777777" w:rsidR="00A76C0A" w:rsidRDefault="00A76C0A" w:rsidP="00140BB6">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2021E138" w14:textId="77777777" w:rsidR="00A76C0A" w:rsidRDefault="00A76C0A" w:rsidP="00140BB6">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EC9EF58" w14:textId="77777777" w:rsidR="00A76C0A" w:rsidRDefault="00A76C0A" w:rsidP="00140BB6">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33EFE02E" w14:textId="77777777" w:rsidR="00A76C0A" w:rsidRDefault="00A76C0A" w:rsidP="00140BB6">
            <w:pPr>
              <w:pStyle w:val="TAL"/>
              <w:jc w:val="center"/>
              <w:rPr>
                <w:lang w:val="en-US"/>
              </w:rPr>
            </w:pPr>
            <w:r>
              <w:rPr>
                <w:lang w:val="en-US"/>
              </w:rPr>
              <w:t>|2*f</w:t>
            </w:r>
            <w:r>
              <w:rPr>
                <w:vertAlign w:val="subscript"/>
                <w:lang w:val="en-US"/>
              </w:rPr>
              <w:t>y_high</w:t>
            </w:r>
            <w:r>
              <w:rPr>
                <w:lang w:val="en-US"/>
              </w:rPr>
              <w:t xml:space="preserve"> -3*f</w:t>
            </w:r>
            <w:r>
              <w:rPr>
                <w:vertAlign w:val="subscript"/>
                <w:lang w:val="en-US"/>
              </w:rPr>
              <w:t>x_low</w:t>
            </w:r>
            <w:r>
              <w:rPr>
                <w:lang w:val="en-US"/>
              </w:rPr>
              <w:t>|</w:t>
            </w:r>
          </w:p>
        </w:tc>
      </w:tr>
      <w:tr w:rsidR="00A76C0A" w14:paraId="763F276E"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FF5B7B" w14:textId="77777777" w:rsidR="00A76C0A" w:rsidRDefault="00A76C0A" w:rsidP="00140BB6">
            <w:pPr>
              <w:keepNext/>
              <w:keepLines/>
              <w:spacing w:after="0"/>
              <w:rPr>
                <w:rFonts w:ascii="Arial" w:hAnsi="Arial" w:cs="Arial"/>
                <w:sz w:val="18"/>
                <w:lang w:val="en-US"/>
              </w:rPr>
            </w:pPr>
            <w:r>
              <w:rPr>
                <w:rFonts w:ascii="Arial"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5655CC6" w14:textId="77777777" w:rsidR="00A76C0A" w:rsidRDefault="00A76C0A" w:rsidP="00140BB6">
            <w:pPr>
              <w:keepNext/>
              <w:keepLines/>
              <w:spacing w:after="0"/>
              <w:jc w:val="center"/>
              <w:rPr>
                <w:sz w:val="18"/>
                <w:lang w:eastAsia="ja-JP"/>
              </w:rPr>
            </w:pPr>
            <w:r>
              <w:rPr>
                <w:sz w:val="18"/>
                <w:lang w:val="en-US"/>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A4B84D" w14:textId="77777777" w:rsidR="00A76C0A" w:rsidRDefault="00A76C0A" w:rsidP="00140BB6">
            <w:pPr>
              <w:keepNext/>
              <w:keepLines/>
              <w:spacing w:after="0"/>
              <w:jc w:val="center"/>
              <w:rPr>
                <w:sz w:val="18"/>
                <w:lang w:eastAsia="ja-JP"/>
              </w:rPr>
            </w:pPr>
            <w:r>
              <w:rPr>
                <w:sz w:val="18"/>
                <w:lang w:val="en-US"/>
              </w:rPr>
              <w:t>–</w:t>
            </w:r>
          </w:p>
        </w:tc>
      </w:tr>
      <w:tr w:rsidR="00A76C0A" w14:paraId="362AB47D"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FD88F69" w14:textId="77777777" w:rsidR="00A76C0A" w:rsidRDefault="00A76C0A" w:rsidP="00140BB6">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2029113" w14:textId="77777777" w:rsidR="00A76C0A" w:rsidRDefault="00A76C0A" w:rsidP="00140BB6">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17846F54" w14:textId="77777777" w:rsidR="00A76C0A" w:rsidRDefault="00A76C0A" w:rsidP="00140BB6">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EAFB2CC" w14:textId="77777777" w:rsidR="00A76C0A" w:rsidRDefault="00A76C0A" w:rsidP="00140BB6">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456B0850" w14:textId="77777777" w:rsidR="00A76C0A" w:rsidRDefault="00A76C0A" w:rsidP="00140BB6">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x_high</w:t>
            </w:r>
            <w:r>
              <w:rPr>
                <w:lang w:val="en-US"/>
              </w:rPr>
              <w:t>|</w:t>
            </w:r>
          </w:p>
        </w:tc>
      </w:tr>
      <w:tr w:rsidR="00A76C0A" w14:paraId="6B142A12"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5AE792" w14:textId="77777777" w:rsidR="00A76C0A" w:rsidRDefault="00A76C0A" w:rsidP="00140BB6">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D727C70" w14:textId="77777777" w:rsidR="00A76C0A" w:rsidRDefault="00A76C0A" w:rsidP="00140BB6">
            <w:pPr>
              <w:keepNext/>
              <w:keepLines/>
              <w:spacing w:after="0"/>
              <w:jc w:val="center"/>
              <w:rPr>
                <w:sz w:val="18"/>
                <w:lang w:eastAsia="ja-JP"/>
              </w:rPr>
            </w:pPr>
            <w:r>
              <w:rPr>
                <w:sz w:val="18"/>
                <w:lang w:val="en-US"/>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C1CE1EE" w14:textId="77777777" w:rsidR="00A76C0A" w:rsidRDefault="00A76C0A" w:rsidP="00140BB6">
            <w:pPr>
              <w:keepNext/>
              <w:keepLines/>
              <w:spacing w:after="0"/>
              <w:jc w:val="center"/>
              <w:rPr>
                <w:sz w:val="18"/>
                <w:lang w:eastAsia="ja-JP"/>
              </w:rPr>
            </w:pPr>
            <w:r>
              <w:rPr>
                <w:sz w:val="18"/>
                <w:lang w:val="en-US"/>
              </w:rPr>
              <w:t>–</w:t>
            </w:r>
          </w:p>
        </w:tc>
      </w:tr>
      <w:tr w:rsidR="00A76C0A" w14:paraId="57089916"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9EE0BB" w14:textId="77777777" w:rsidR="00A76C0A" w:rsidRDefault="00A76C0A" w:rsidP="00140BB6">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D20713B" w14:textId="77777777" w:rsidR="00A76C0A" w:rsidRDefault="00A76C0A" w:rsidP="00140BB6">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30A48B53" w14:textId="77777777" w:rsidR="00A76C0A" w:rsidRDefault="00A76C0A" w:rsidP="00140BB6">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381AD0B" w14:textId="77777777" w:rsidR="00A76C0A" w:rsidRDefault="00A76C0A" w:rsidP="00140BB6">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10D85A30" w14:textId="77777777" w:rsidR="00A76C0A" w:rsidRDefault="00A76C0A" w:rsidP="00140BB6">
            <w:pPr>
              <w:pStyle w:val="TAL"/>
              <w:jc w:val="center"/>
              <w:rPr>
                <w:lang w:val="en-US"/>
              </w:rPr>
            </w:pPr>
            <w:r>
              <w:rPr>
                <w:lang w:val="en-US"/>
              </w:rPr>
              <w:t>|2*f</w:t>
            </w:r>
            <w:r>
              <w:rPr>
                <w:vertAlign w:val="subscript"/>
                <w:lang w:val="en-US"/>
              </w:rPr>
              <w:t>y_high</w:t>
            </w:r>
            <w:r>
              <w:rPr>
                <w:lang w:val="en-US"/>
              </w:rPr>
              <w:t xml:space="preserve"> + 3*f</w:t>
            </w:r>
            <w:r>
              <w:rPr>
                <w:vertAlign w:val="subscript"/>
                <w:lang w:val="en-US"/>
              </w:rPr>
              <w:t>x_high</w:t>
            </w:r>
            <w:r>
              <w:rPr>
                <w:lang w:val="en-US"/>
              </w:rPr>
              <w:t>|</w:t>
            </w:r>
          </w:p>
        </w:tc>
      </w:tr>
      <w:tr w:rsidR="00A76C0A" w14:paraId="258DCF2E"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E5BCED" w14:textId="77777777" w:rsidR="00A76C0A" w:rsidRDefault="00A76C0A" w:rsidP="00140BB6">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B8DCB6E" w14:textId="77777777" w:rsidR="00A76C0A" w:rsidRDefault="00A76C0A" w:rsidP="00140BB6">
            <w:pPr>
              <w:keepNext/>
              <w:keepLines/>
              <w:spacing w:after="0"/>
              <w:jc w:val="center"/>
              <w:rPr>
                <w:sz w:val="18"/>
                <w:lang w:eastAsia="ja-JP"/>
              </w:rPr>
            </w:pPr>
            <w:r>
              <w:rPr>
                <w:sz w:val="18"/>
                <w:lang w:val="en-US"/>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C21433" w14:textId="77777777" w:rsidR="00A76C0A" w:rsidRDefault="00A76C0A" w:rsidP="00140BB6">
            <w:pPr>
              <w:keepNext/>
              <w:keepLines/>
              <w:spacing w:after="0"/>
              <w:jc w:val="center"/>
              <w:rPr>
                <w:sz w:val="18"/>
                <w:lang w:eastAsia="ja-JP"/>
              </w:rPr>
            </w:pPr>
            <w:r>
              <w:rPr>
                <w:sz w:val="18"/>
                <w:lang w:val="en-US"/>
              </w:rPr>
              <w:t>–</w:t>
            </w:r>
          </w:p>
        </w:tc>
      </w:tr>
      <w:tr w:rsidR="00A76C0A" w14:paraId="7DD209B8" w14:textId="77777777" w:rsidTr="00140BB6">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C51EBDB" w14:textId="77777777" w:rsidR="00A76C0A" w:rsidRDefault="00A76C0A" w:rsidP="00140BB6">
            <w:pPr>
              <w:pStyle w:val="TAL"/>
              <w:rPr>
                <w:lang w:val="en-US"/>
              </w:rPr>
            </w:pPr>
            <w:r>
              <w:t>NOTE :</w:t>
            </w:r>
            <w:r>
              <w:tab/>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w:t>
            </w:r>
            <w:r w:rsidRPr="004D6DE3">
              <w:t>The lowest even order and lowest odd order IMD MSDs shall be considered.</w:t>
            </w:r>
          </w:p>
        </w:tc>
      </w:tr>
    </w:tbl>
    <w:p w14:paraId="7DCBDDE3" w14:textId="77777777" w:rsidR="00A76C0A" w:rsidRPr="004D6DE3" w:rsidRDefault="00A76C0A" w:rsidP="00242348">
      <w:pPr>
        <w:rPr>
          <w:rFonts w:ascii="Arial" w:hAnsi="Arial" w:cs="Arial"/>
          <w:b/>
        </w:rPr>
      </w:pPr>
    </w:p>
    <w:p w14:paraId="02D86C61" w14:textId="56D6DCB2" w:rsidR="00A76C0A" w:rsidRPr="00242348" w:rsidRDefault="00A76C0A" w:rsidP="00A01F50">
      <w:pPr>
        <w:pStyle w:val="51"/>
        <w:overflowPunct w:val="0"/>
        <w:autoSpaceDE w:val="0"/>
        <w:autoSpaceDN w:val="0"/>
        <w:adjustRightInd w:val="0"/>
        <w:textAlignment w:val="baseline"/>
        <w:rPr>
          <w:snapToGrid w:val="0"/>
          <w:lang w:eastAsia="en-GB"/>
        </w:rPr>
      </w:pPr>
      <w:bookmarkStart w:id="575" w:name="_Toc175687483"/>
      <w:r w:rsidRPr="00242348">
        <w:rPr>
          <w:rFonts w:hint="eastAsia"/>
          <w:snapToGrid w:val="0"/>
          <w:lang w:eastAsia="en-GB"/>
        </w:rPr>
        <w:t>5.</w:t>
      </w:r>
      <w:del w:id="576" w:author="ZTE-Ma Zhifeng" w:date="2024-08-27T21:12:00Z">
        <w:r w:rsidR="00036F01" w:rsidDel="0005247C">
          <w:rPr>
            <w:snapToGrid w:val="0"/>
            <w:lang w:eastAsia="en-GB"/>
          </w:rPr>
          <w:delText>x</w:delText>
        </w:r>
      </w:del>
      <w:ins w:id="577" w:author="ZTE-Ma Zhifeng" w:date="2024-08-27T21:12:00Z">
        <w:r w:rsidR="0005247C">
          <w:rPr>
            <w:snapToGrid w:val="0"/>
            <w:lang w:eastAsia="en-GB"/>
          </w:rPr>
          <w:t>0</w:t>
        </w:r>
      </w:ins>
      <w:r w:rsidRPr="00242348">
        <w:rPr>
          <w:snapToGrid w:val="0"/>
          <w:lang w:eastAsia="en-GB"/>
        </w:rPr>
        <w:t>.2.</w:t>
      </w:r>
      <w:r w:rsidR="00036F01">
        <w:rPr>
          <w:snapToGrid w:val="0"/>
          <w:lang w:eastAsia="en-GB"/>
        </w:rPr>
        <w:t>1</w:t>
      </w:r>
      <w:r w:rsidRPr="00242348">
        <w:rPr>
          <w:snapToGrid w:val="0"/>
          <w:lang w:eastAsia="en-GB"/>
        </w:rPr>
        <w:t>.2</w:t>
      </w:r>
      <w:r w:rsidRPr="00242348">
        <w:rPr>
          <w:snapToGrid w:val="0"/>
          <w:lang w:eastAsia="en-GB"/>
        </w:rPr>
        <w:tab/>
        <w:t>Co-existence studies for 2UL band with 3CC (2CC intra-band in one band)</w:t>
      </w:r>
      <w:bookmarkEnd w:id="575"/>
    </w:p>
    <w:p w14:paraId="43C26F7F" w14:textId="77777777" w:rsidR="00A76C0A" w:rsidRPr="0007219E" w:rsidRDefault="00A76C0A" w:rsidP="00A76C0A">
      <w:pPr>
        <w:rPr>
          <w:i/>
          <w:iCs/>
          <w:color w:val="FF0000"/>
          <w:lang w:val="en-US" w:eastAsia="zh-CN"/>
        </w:rPr>
      </w:pPr>
      <w:r>
        <w:rPr>
          <w:rFonts w:cs="Arial" w:hint="eastAsia"/>
          <w:i/>
          <w:color w:val="FF0000"/>
          <w:kern w:val="2"/>
          <w:lang w:val="en-US" w:eastAsia="zh-CN"/>
        </w:rPr>
        <w:t>Editor</w:t>
      </w:r>
      <w:r>
        <w:rPr>
          <w:rFonts w:cs="Arial"/>
          <w:i/>
          <w:color w:val="FF0000"/>
          <w:kern w:val="2"/>
          <w:lang w:val="en-US" w:eastAsia="zh-CN"/>
        </w:rPr>
        <w:t>’</w:t>
      </w:r>
      <w:r>
        <w:rPr>
          <w:rFonts w:cs="Arial" w:hint="eastAsia"/>
          <w:i/>
          <w:color w:val="FF0000"/>
          <w:kern w:val="2"/>
          <w:lang w:val="en-US" w:eastAsia="zh-CN"/>
        </w:rPr>
        <w:t xml:space="preserve">s </w:t>
      </w:r>
      <w:r>
        <w:rPr>
          <w:rFonts w:hint="eastAsia"/>
          <w:i/>
          <w:iCs/>
          <w:color w:val="FF0000"/>
          <w:lang w:val="en-US" w:eastAsia="zh-CN"/>
        </w:rPr>
        <w:t xml:space="preserve">Note: </w:t>
      </w:r>
      <w:r w:rsidRPr="0007219E">
        <w:rPr>
          <w:i/>
          <w:iCs/>
          <w:color w:val="FF0000"/>
          <w:lang w:val="en-US" w:eastAsia="zh-CN"/>
        </w:rPr>
        <w:t xml:space="preserve">Since the </w:t>
      </w:r>
      <w:r>
        <w:rPr>
          <w:i/>
          <w:iCs/>
          <w:color w:val="FF0000"/>
          <w:lang w:val="en-US" w:eastAsia="zh-CN"/>
        </w:rPr>
        <w:t>triple beat</w:t>
      </w:r>
      <w:r w:rsidRPr="0007219E">
        <w:rPr>
          <w:i/>
          <w:iCs/>
          <w:color w:val="FF0000"/>
          <w:lang w:val="en-US" w:eastAsia="zh-CN"/>
        </w:rPr>
        <w:t xml:space="preserve"> tables have already been calculated for the different two band fallbacks, the tables below may skip the IMD calculations and refer to the relevant two band TP tables. Nonetheless, the IMD issues should be stated, and the related TPs referenced.</w:t>
      </w:r>
      <w:r>
        <w:rPr>
          <w:i/>
          <w:iCs/>
          <w:color w:val="FF0000"/>
          <w:lang w:val="en-US" w:eastAsia="zh-CN"/>
        </w:rPr>
        <w:t xml:space="preserve"> Only one example table is provided in this template but there may be up to three cases for the victim DL band and as many tables may be needed.</w:t>
      </w:r>
    </w:p>
    <w:p w14:paraId="153C4611" w14:textId="7440570F" w:rsidR="00A76C0A" w:rsidRPr="00140BB6" w:rsidRDefault="00A76C0A" w:rsidP="00140BB6">
      <w:pPr>
        <w:overflowPunct w:val="0"/>
        <w:autoSpaceDE w:val="0"/>
        <w:autoSpaceDN w:val="0"/>
        <w:adjustRightInd w:val="0"/>
        <w:textAlignment w:val="baseline"/>
        <w:rPr>
          <w:rFonts w:eastAsia="Times New Roman"/>
          <w:lang w:eastAsia="en-GB"/>
        </w:rPr>
      </w:pPr>
      <w:r w:rsidRPr="00140BB6">
        <w:rPr>
          <w:rFonts w:eastAsia="Times New Roman"/>
          <w:lang w:eastAsia="en-GB"/>
        </w:rPr>
        <w:t>Table 5.</w:t>
      </w:r>
      <w:del w:id="578" w:author="ZTE-Ma Zhifeng" w:date="2024-08-27T21:12:00Z">
        <w:r w:rsidR="001F5138" w:rsidDel="0005247C">
          <w:rPr>
            <w:rFonts w:eastAsia="Times New Roman"/>
            <w:lang w:eastAsia="en-GB"/>
          </w:rPr>
          <w:delText>x</w:delText>
        </w:r>
      </w:del>
      <w:ins w:id="579" w:author="ZTE-Ma Zhifeng" w:date="2024-08-27T21:12:00Z">
        <w:r w:rsidR="0005247C">
          <w:rPr>
            <w:rFonts w:eastAsia="Times New Roman"/>
            <w:lang w:eastAsia="en-GB"/>
          </w:rPr>
          <w:t>0</w:t>
        </w:r>
      </w:ins>
      <w:r w:rsidRPr="00140BB6">
        <w:rPr>
          <w:rFonts w:eastAsia="Times New Roman"/>
          <w:lang w:eastAsia="en-GB"/>
        </w:rPr>
        <w:t>.2.</w:t>
      </w:r>
      <w:r w:rsidR="001F5138">
        <w:rPr>
          <w:rFonts w:eastAsia="Times New Roman"/>
          <w:lang w:eastAsia="en-GB"/>
        </w:rPr>
        <w:t>1</w:t>
      </w:r>
      <w:r w:rsidRPr="00140BB6">
        <w:rPr>
          <w:rFonts w:eastAsia="Times New Roman"/>
          <w:lang w:eastAsia="en-GB"/>
        </w:rPr>
        <w:t>.2-1 provides the two UL band with one band, along with 2CC intra-band uplink CA triple beat products into band nZ interference analysis for CA_nXA/B/C-nYA/B/C with nX/YB/C transmitting with a XXX</w:t>
      </w:r>
      <w:r w:rsidR="00140BB6">
        <w:rPr>
          <w:rFonts w:eastAsia="Times New Roman"/>
          <w:lang w:eastAsia="en-GB"/>
        </w:rPr>
        <w:t xml:space="preserve"> </w:t>
      </w:r>
      <w:r w:rsidRPr="00140BB6">
        <w:rPr>
          <w:rFonts w:eastAsia="Times New Roman"/>
          <w:lang w:eastAsia="en-GB"/>
        </w:rPr>
        <w:t>MHz maximum instantaneous bandwidth.</w:t>
      </w:r>
    </w:p>
    <w:p w14:paraId="4458A602" w14:textId="752C8D0D" w:rsidR="00A76C0A" w:rsidRPr="00140BB6" w:rsidRDefault="00A76C0A" w:rsidP="00140BB6">
      <w:pPr>
        <w:pStyle w:val="TH"/>
        <w:overflowPunct w:val="0"/>
        <w:autoSpaceDE w:val="0"/>
        <w:autoSpaceDN w:val="0"/>
        <w:adjustRightInd w:val="0"/>
        <w:textAlignment w:val="baseline"/>
        <w:rPr>
          <w:rFonts w:eastAsia="Times New Roman"/>
          <w:lang w:eastAsia="en-GB"/>
        </w:rPr>
      </w:pPr>
      <w:r w:rsidRPr="00140BB6">
        <w:rPr>
          <w:rFonts w:eastAsia="Times New Roman"/>
          <w:lang w:eastAsia="en-GB"/>
        </w:rPr>
        <w:lastRenderedPageBreak/>
        <w:t>Table 5.</w:t>
      </w:r>
      <w:del w:id="580" w:author="ZTE-Ma Zhifeng" w:date="2024-08-27T21:12:00Z">
        <w:r w:rsidR="001F5138" w:rsidDel="0005247C">
          <w:rPr>
            <w:rFonts w:eastAsia="Times New Roman"/>
            <w:lang w:eastAsia="en-GB"/>
          </w:rPr>
          <w:delText>x</w:delText>
        </w:r>
      </w:del>
      <w:ins w:id="581" w:author="ZTE-Ma Zhifeng" w:date="2024-08-27T21:12:00Z">
        <w:r w:rsidR="0005247C">
          <w:rPr>
            <w:rFonts w:eastAsia="Times New Roman"/>
            <w:lang w:eastAsia="en-GB"/>
          </w:rPr>
          <w:t>0</w:t>
        </w:r>
      </w:ins>
      <w:r w:rsidRPr="00140BB6">
        <w:rPr>
          <w:rFonts w:eastAsia="Times New Roman"/>
          <w:lang w:eastAsia="en-GB"/>
        </w:rPr>
        <w:t>.2.</w:t>
      </w:r>
      <w:r w:rsidR="001F5138">
        <w:rPr>
          <w:rFonts w:eastAsia="Times New Roman"/>
          <w:lang w:eastAsia="en-GB"/>
        </w:rPr>
        <w:t>1</w:t>
      </w:r>
      <w:r w:rsidRPr="00140BB6">
        <w:rPr>
          <w:rFonts w:eastAsia="Times New Roman"/>
          <w:lang w:eastAsia="en-GB"/>
        </w:rPr>
        <w:t>.2-1: Two UL band with intra-band ULCA Triple beat analysis</w:t>
      </w:r>
      <w:del w:id="582" w:author="ZTE-Ma Zhifeng" w:date="2024-08-27T09:47:00Z">
        <w:r w:rsidRPr="00140BB6" w:rsidDel="0007313B">
          <w:rPr>
            <w:rFonts w:eastAsia="Times New Roman"/>
            <w:lang w:eastAsia="en-GB"/>
          </w:rPr>
          <w:delText>.</w:delText>
        </w:r>
      </w:del>
    </w:p>
    <w:tbl>
      <w:tblPr>
        <w:tblW w:w="10255" w:type="dxa"/>
        <w:tblLayout w:type="fixed"/>
        <w:tblLook w:val="04A0" w:firstRow="1" w:lastRow="0" w:firstColumn="1" w:lastColumn="0" w:noHBand="0" w:noVBand="1"/>
      </w:tblPr>
      <w:tblGrid>
        <w:gridCol w:w="2437"/>
        <w:gridCol w:w="2058"/>
        <w:gridCol w:w="1346"/>
        <w:gridCol w:w="2074"/>
        <w:gridCol w:w="2340"/>
      </w:tblGrid>
      <w:tr w:rsidR="00A76C0A" w14:paraId="26E27567" w14:textId="77777777" w:rsidTr="00140BB6">
        <w:trPr>
          <w:trHeight w:val="56"/>
        </w:trPr>
        <w:tc>
          <w:tcPr>
            <w:tcW w:w="24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E57E89" w14:textId="77777777" w:rsidR="00A76C0A" w:rsidRDefault="00A76C0A" w:rsidP="00140BB6">
            <w:pPr>
              <w:keepNext/>
              <w:keepLines/>
              <w:spacing w:after="0"/>
              <w:jc w:val="center"/>
              <w:rPr>
                <w:rFonts w:ascii="Arial" w:hAnsi="Arial" w:cs="Arial"/>
                <w:b/>
                <w:bCs/>
                <w:sz w:val="18"/>
                <w:szCs w:val="18"/>
              </w:rPr>
            </w:pPr>
            <w:bookmarkStart w:id="583" w:name="_Hlk167408188"/>
            <w:r>
              <w:rPr>
                <w:rFonts w:ascii="Arial" w:hAnsi="Arial" w:cs="Arial"/>
                <w:b/>
                <w:bCs/>
                <w:sz w:val="18"/>
                <w:szCs w:val="18"/>
              </w:rPr>
              <w:t>Band / CA</w:t>
            </w:r>
            <w:r>
              <w:rPr>
                <w:rFonts w:ascii="Arial" w:hAnsi="Arial" w:cs="Arial"/>
                <w:b/>
                <w:bCs/>
                <w:sz w:val="18"/>
                <w:szCs w:val="18"/>
                <w:vertAlign w:val="superscript"/>
              </w:rPr>
              <w:t>1</w:t>
            </w:r>
          </w:p>
        </w:tc>
        <w:tc>
          <w:tcPr>
            <w:tcW w:w="3404" w:type="dxa"/>
            <w:gridSpan w:val="2"/>
            <w:tcBorders>
              <w:top w:val="single" w:sz="4" w:space="0" w:color="auto"/>
              <w:left w:val="nil"/>
              <w:bottom w:val="single" w:sz="4" w:space="0" w:color="auto"/>
              <w:right w:val="single" w:sz="4" w:space="0" w:color="auto"/>
            </w:tcBorders>
            <w:shd w:val="clear" w:color="auto" w:fill="auto"/>
            <w:noWrap/>
            <w:vAlign w:val="bottom"/>
          </w:tcPr>
          <w:p w14:paraId="5A33FF25" w14:textId="77777777" w:rsidR="00A76C0A" w:rsidRDefault="00A76C0A" w:rsidP="00140BB6">
            <w:pPr>
              <w:keepNext/>
              <w:keepLines/>
              <w:spacing w:after="0"/>
              <w:jc w:val="center"/>
              <w:rPr>
                <w:rFonts w:ascii="Arial" w:hAnsi="Arial" w:cs="Arial"/>
                <w:b/>
                <w:bCs/>
                <w:sz w:val="18"/>
                <w:szCs w:val="18"/>
              </w:rPr>
            </w:pPr>
            <w:r>
              <w:rPr>
                <w:rFonts w:ascii="Arial" w:hAnsi="Arial" w:cs="Arial"/>
                <w:b/>
                <w:bCs/>
                <w:sz w:val="18"/>
                <w:szCs w:val="18"/>
              </w:rPr>
              <w:t>nX</w:t>
            </w:r>
          </w:p>
        </w:tc>
        <w:tc>
          <w:tcPr>
            <w:tcW w:w="4414" w:type="dxa"/>
            <w:gridSpan w:val="2"/>
            <w:tcBorders>
              <w:top w:val="single" w:sz="4" w:space="0" w:color="auto"/>
              <w:left w:val="nil"/>
              <w:bottom w:val="single" w:sz="4" w:space="0" w:color="auto"/>
              <w:right w:val="single" w:sz="4" w:space="0" w:color="auto"/>
            </w:tcBorders>
            <w:shd w:val="clear" w:color="auto" w:fill="auto"/>
            <w:noWrap/>
            <w:vAlign w:val="bottom"/>
          </w:tcPr>
          <w:p w14:paraId="17D0232F" w14:textId="77777777" w:rsidR="00A76C0A" w:rsidRDefault="00A76C0A" w:rsidP="00140BB6">
            <w:pPr>
              <w:keepNext/>
              <w:keepLines/>
              <w:spacing w:after="0"/>
              <w:jc w:val="center"/>
              <w:rPr>
                <w:rFonts w:ascii="Arial" w:hAnsi="Arial" w:cs="Arial"/>
                <w:b/>
                <w:bCs/>
                <w:sz w:val="18"/>
                <w:szCs w:val="18"/>
              </w:rPr>
            </w:pPr>
            <w:r>
              <w:rPr>
                <w:rFonts w:ascii="Arial" w:hAnsi="Arial" w:cs="Arial"/>
                <w:b/>
                <w:bCs/>
                <w:sz w:val="18"/>
                <w:szCs w:val="18"/>
              </w:rPr>
              <w:t>CA_nY</w:t>
            </w:r>
            <w:r>
              <w:rPr>
                <w:rFonts w:ascii="Arial" w:eastAsia="宋体" w:hAnsi="Arial" w:cs="Arial" w:hint="eastAsia"/>
                <w:b/>
                <w:bCs/>
                <w:sz w:val="18"/>
                <w:szCs w:val="18"/>
                <w:lang w:val="en-US" w:eastAsia="zh-CN"/>
              </w:rPr>
              <w:t>B/</w:t>
            </w:r>
            <w:r>
              <w:rPr>
                <w:rFonts w:ascii="Arial" w:hAnsi="Arial" w:cs="Arial"/>
                <w:b/>
                <w:bCs/>
                <w:sz w:val="18"/>
                <w:szCs w:val="18"/>
              </w:rPr>
              <w:t>C</w:t>
            </w:r>
          </w:p>
        </w:tc>
      </w:tr>
      <w:tr w:rsidR="00A76C0A" w14:paraId="6F8D7293" w14:textId="77777777" w:rsidTr="00140BB6">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58BEB427" w14:textId="77777777" w:rsidR="00A76C0A" w:rsidRDefault="00A76C0A" w:rsidP="00140BB6">
            <w:pPr>
              <w:keepNext/>
              <w:keepLines/>
              <w:spacing w:after="0"/>
              <w:jc w:val="center"/>
              <w:rPr>
                <w:rFonts w:ascii="Arial" w:hAnsi="Arial" w:cs="Arial"/>
                <w:b/>
                <w:bCs/>
                <w:sz w:val="18"/>
                <w:szCs w:val="18"/>
              </w:rPr>
            </w:pPr>
            <w:r>
              <w:rPr>
                <w:rFonts w:ascii="Arial" w:hAnsi="Arial" w:cs="Arial"/>
                <w:b/>
                <w:bCs/>
                <w:sz w:val="18"/>
                <w:szCs w:val="18"/>
              </w:rPr>
              <w:t>Frequency limit (all MHz)</w:t>
            </w:r>
          </w:p>
        </w:tc>
        <w:tc>
          <w:tcPr>
            <w:tcW w:w="2058" w:type="dxa"/>
            <w:tcBorders>
              <w:top w:val="nil"/>
              <w:left w:val="nil"/>
              <w:bottom w:val="single" w:sz="4" w:space="0" w:color="auto"/>
              <w:right w:val="single" w:sz="4" w:space="0" w:color="auto"/>
            </w:tcBorders>
            <w:shd w:val="clear" w:color="auto" w:fill="auto"/>
            <w:vAlign w:val="center"/>
          </w:tcPr>
          <w:p w14:paraId="27121DCD" w14:textId="77777777" w:rsidR="00A76C0A" w:rsidRDefault="00A76C0A" w:rsidP="00140BB6">
            <w:pPr>
              <w:keepNext/>
              <w:keepLines/>
              <w:spacing w:after="0"/>
              <w:jc w:val="center"/>
              <w:rPr>
                <w:rFonts w:ascii="Arial" w:hAnsi="Arial" w:cs="Arial"/>
                <w:b/>
                <w:bCs/>
                <w:sz w:val="18"/>
                <w:szCs w:val="18"/>
              </w:rPr>
            </w:pPr>
            <w:r>
              <w:rPr>
                <w:rFonts w:ascii="Arial" w:hAnsi="Arial" w:cs="Arial"/>
                <w:b/>
                <w:bCs/>
                <w:sz w:val="18"/>
                <w:szCs w:val="18"/>
              </w:rPr>
              <w:t>f</w:t>
            </w:r>
            <w:r w:rsidRPr="0007313B">
              <w:rPr>
                <w:rFonts w:ascii="Arial" w:hAnsi="Arial" w:cs="Arial"/>
                <w:b/>
                <w:bCs/>
                <w:sz w:val="18"/>
                <w:szCs w:val="18"/>
                <w:vertAlign w:val="subscript"/>
                <w:rPrChange w:id="584" w:author="ZTE-Ma Zhifeng" w:date="2024-08-27T09:43:00Z">
                  <w:rPr>
                    <w:rFonts w:ascii="Arial" w:hAnsi="Arial" w:cs="Arial"/>
                    <w:b/>
                    <w:bCs/>
                    <w:sz w:val="18"/>
                    <w:szCs w:val="18"/>
                  </w:rPr>
                </w:rPrChange>
              </w:rPr>
              <w:t>x_low</w:t>
            </w:r>
          </w:p>
        </w:tc>
        <w:tc>
          <w:tcPr>
            <w:tcW w:w="1346" w:type="dxa"/>
            <w:tcBorders>
              <w:top w:val="nil"/>
              <w:left w:val="nil"/>
              <w:bottom w:val="single" w:sz="4" w:space="0" w:color="auto"/>
              <w:right w:val="single" w:sz="4" w:space="0" w:color="auto"/>
            </w:tcBorders>
            <w:shd w:val="clear" w:color="auto" w:fill="auto"/>
            <w:vAlign w:val="center"/>
          </w:tcPr>
          <w:p w14:paraId="7D0E0EF2" w14:textId="77777777" w:rsidR="00A76C0A" w:rsidRDefault="00A76C0A" w:rsidP="00140BB6">
            <w:pPr>
              <w:keepNext/>
              <w:keepLines/>
              <w:spacing w:after="0"/>
              <w:jc w:val="center"/>
              <w:rPr>
                <w:rFonts w:ascii="Arial" w:hAnsi="Arial" w:cs="Arial"/>
                <w:b/>
                <w:bCs/>
                <w:sz w:val="18"/>
                <w:szCs w:val="18"/>
              </w:rPr>
            </w:pPr>
            <w:r>
              <w:rPr>
                <w:rFonts w:ascii="Arial" w:hAnsi="Arial" w:cs="Arial"/>
                <w:b/>
                <w:bCs/>
                <w:sz w:val="18"/>
                <w:szCs w:val="18"/>
              </w:rPr>
              <w:t>f</w:t>
            </w:r>
            <w:r w:rsidRPr="0007313B">
              <w:rPr>
                <w:rFonts w:ascii="Arial" w:hAnsi="Arial" w:cs="Arial"/>
                <w:b/>
                <w:bCs/>
                <w:sz w:val="18"/>
                <w:szCs w:val="18"/>
                <w:vertAlign w:val="subscript"/>
                <w:rPrChange w:id="585" w:author="ZTE-Ma Zhifeng" w:date="2024-08-27T09:43:00Z">
                  <w:rPr>
                    <w:rFonts w:ascii="Arial" w:hAnsi="Arial" w:cs="Arial"/>
                    <w:b/>
                    <w:bCs/>
                    <w:sz w:val="18"/>
                    <w:szCs w:val="18"/>
                  </w:rPr>
                </w:rPrChange>
              </w:rPr>
              <w:t>x_high</w:t>
            </w:r>
          </w:p>
        </w:tc>
        <w:tc>
          <w:tcPr>
            <w:tcW w:w="2074" w:type="dxa"/>
            <w:tcBorders>
              <w:top w:val="nil"/>
              <w:left w:val="nil"/>
              <w:bottom w:val="single" w:sz="4" w:space="0" w:color="auto"/>
              <w:right w:val="single" w:sz="4" w:space="0" w:color="auto"/>
            </w:tcBorders>
            <w:shd w:val="clear" w:color="auto" w:fill="auto"/>
            <w:vAlign w:val="center"/>
          </w:tcPr>
          <w:p w14:paraId="1F605313" w14:textId="77777777" w:rsidR="00A76C0A" w:rsidRDefault="00A76C0A" w:rsidP="00140BB6">
            <w:pPr>
              <w:keepNext/>
              <w:keepLines/>
              <w:spacing w:after="0"/>
              <w:jc w:val="center"/>
              <w:rPr>
                <w:rFonts w:ascii="Arial" w:hAnsi="Arial" w:cs="Arial"/>
                <w:b/>
                <w:bCs/>
                <w:sz w:val="18"/>
                <w:szCs w:val="18"/>
              </w:rPr>
            </w:pPr>
            <w:r>
              <w:rPr>
                <w:rFonts w:ascii="Arial" w:hAnsi="Arial" w:cs="Arial"/>
                <w:b/>
                <w:bCs/>
                <w:sz w:val="18"/>
                <w:szCs w:val="18"/>
              </w:rPr>
              <w:t>f</w:t>
            </w:r>
            <w:r w:rsidRPr="0007313B">
              <w:rPr>
                <w:rFonts w:ascii="Arial" w:hAnsi="Arial" w:cs="Arial"/>
                <w:b/>
                <w:bCs/>
                <w:sz w:val="18"/>
                <w:szCs w:val="18"/>
                <w:vertAlign w:val="subscript"/>
                <w:rPrChange w:id="586" w:author="ZTE-Ma Zhifeng" w:date="2024-08-27T09:43:00Z">
                  <w:rPr>
                    <w:rFonts w:ascii="Arial" w:hAnsi="Arial" w:cs="Arial"/>
                    <w:b/>
                    <w:bCs/>
                    <w:sz w:val="18"/>
                    <w:szCs w:val="18"/>
                  </w:rPr>
                </w:rPrChange>
              </w:rPr>
              <w:t>y_low</w:t>
            </w:r>
          </w:p>
        </w:tc>
        <w:tc>
          <w:tcPr>
            <w:tcW w:w="2340" w:type="dxa"/>
            <w:tcBorders>
              <w:top w:val="nil"/>
              <w:left w:val="nil"/>
              <w:bottom w:val="single" w:sz="4" w:space="0" w:color="auto"/>
              <w:right w:val="single" w:sz="4" w:space="0" w:color="auto"/>
            </w:tcBorders>
            <w:shd w:val="clear" w:color="auto" w:fill="auto"/>
            <w:vAlign w:val="center"/>
          </w:tcPr>
          <w:p w14:paraId="4D5FCECD" w14:textId="77777777" w:rsidR="00A76C0A" w:rsidRDefault="00A76C0A" w:rsidP="00140BB6">
            <w:pPr>
              <w:keepNext/>
              <w:keepLines/>
              <w:spacing w:after="0"/>
              <w:jc w:val="center"/>
              <w:rPr>
                <w:rFonts w:ascii="Arial" w:hAnsi="Arial" w:cs="Arial"/>
                <w:b/>
                <w:bCs/>
                <w:sz w:val="18"/>
                <w:szCs w:val="18"/>
              </w:rPr>
            </w:pPr>
            <w:r>
              <w:rPr>
                <w:rFonts w:ascii="Arial" w:hAnsi="Arial" w:cs="Arial"/>
                <w:b/>
                <w:bCs/>
                <w:sz w:val="18"/>
                <w:szCs w:val="18"/>
              </w:rPr>
              <w:t>f</w:t>
            </w:r>
            <w:r w:rsidRPr="0007313B">
              <w:rPr>
                <w:rFonts w:ascii="Arial" w:hAnsi="Arial" w:cs="Arial"/>
                <w:b/>
                <w:bCs/>
                <w:sz w:val="18"/>
                <w:szCs w:val="18"/>
                <w:vertAlign w:val="subscript"/>
                <w:rPrChange w:id="587" w:author="ZTE-Ma Zhifeng" w:date="2024-08-27T09:43:00Z">
                  <w:rPr>
                    <w:rFonts w:ascii="Arial" w:hAnsi="Arial" w:cs="Arial"/>
                    <w:b/>
                    <w:bCs/>
                    <w:sz w:val="18"/>
                    <w:szCs w:val="18"/>
                  </w:rPr>
                </w:rPrChange>
              </w:rPr>
              <w:t>y_high</w:t>
            </w:r>
          </w:p>
        </w:tc>
      </w:tr>
      <w:tr w:rsidR="00A76C0A" w14:paraId="44185374" w14:textId="77777777" w:rsidTr="00140BB6">
        <w:trPr>
          <w:trHeight w:val="60"/>
        </w:trPr>
        <w:tc>
          <w:tcPr>
            <w:tcW w:w="2437" w:type="dxa"/>
            <w:tcBorders>
              <w:top w:val="nil"/>
              <w:left w:val="single" w:sz="4" w:space="0" w:color="auto"/>
              <w:bottom w:val="single" w:sz="4" w:space="0" w:color="auto"/>
              <w:right w:val="single" w:sz="4" w:space="0" w:color="auto"/>
            </w:tcBorders>
            <w:shd w:val="clear" w:color="auto" w:fill="auto"/>
            <w:vAlign w:val="center"/>
          </w:tcPr>
          <w:p w14:paraId="20716505" w14:textId="77777777" w:rsidR="00A76C0A" w:rsidRDefault="00A76C0A" w:rsidP="00140BB6">
            <w:pPr>
              <w:keepNext/>
              <w:keepLines/>
              <w:spacing w:after="0"/>
              <w:jc w:val="center"/>
              <w:rPr>
                <w:rFonts w:ascii="Arial" w:eastAsia="宋体" w:hAnsi="Arial" w:cs="Arial"/>
                <w:b/>
                <w:bCs/>
                <w:sz w:val="18"/>
                <w:szCs w:val="18"/>
                <w:lang w:val="en-US" w:eastAsia="zh-CN"/>
              </w:rPr>
            </w:pPr>
            <w:r>
              <w:rPr>
                <w:rFonts w:ascii="Arial" w:hAnsi="Arial" w:cs="Arial"/>
                <w:b/>
                <w:bCs/>
                <w:sz w:val="18"/>
                <w:szCs w:val="18"/>
              </w:rPr>
              <w:t>f</w:t>
            </w:r>
            <w:r w:rsidRPr="0007313B">
              <w:rPr>
                <w:rFonts w:ascii="Arial" w:hAnsi="Arial" w:cs="Arial"/>
                <w:b/>
                <w:bCs/>
                <w:sz w:val="18"/>
                <w:szCs w:val="18"/>
                <w:vertAlign w:val="subscript"/>
                <w:rPrChange w:id="588" w:author="ZTE-Ma Zhifeng" w:date="2024-08-27T09:43:00Z">
                  <w:rPr>
                    <w:rFonts w:ascii="Arial" w:hAnsi="Arial" w:cs="Arial"/>
                    <w:b/>
                    <w:bCs/>
                    <w:sz w:val="18"/>
                    <w:szCs w:val="18"/>
                  </w:rPr>
                </w:rPrChange>
              </w:rPr>
              <w:t>UL</w:t>
            </w:r>
            <w:r>
              <w:rPr>
                <w:rFonts w:ascii="Arial" w:eastAsia="宋体" w:hAnsi="Arial" w:cs="Arial" w:hint="eastAsia"/>
                <w:b/>
                <w:bCs/>
                <w:sz w:val="18"/>
                <w:szCs w:val="18"/>
                <w:lang w:val="en-US" w:eastAsia="zh-CN"/>
              </w:rPr>
              <w:t xml:space="preserve"> </w:t>
            </w:r>
          </w:p>
        </w:tc>
        <w:tc>
          <w:tcPr>
            <w:tcW w:w="3404" w:type="dxa"/>
            <w:gridSpan w:val="2"/>
            <w:tcBorders>
              <w:top w:val="nil"/>
              <w:left w:val="nil"/>
              <w:bottom w:val="single" w:sz="4" w:space="0" w:color="auto"/>
              <w:right w:val="single" w:sz="4" w:space="0" w:color="auto"/>
            </w:tcBorders>
            <w:shd w:val="clear" w:color="auto" w:fill="auto"/>
            <w:vAlign w:val="center"/>
          </w:tcPr>
          <w:p w14:paraId="393D2EC8" w14:textId="77777777" w:rsidR="00A76C0A" w:rsidRDefault="00A76C0A" w:rsidP="00140BB6">
            <w:pPr>
              <w:keepNext/>
              <w:keepLines/>
              <w:spacing w:after="0"/>
              <w:jc w:val="center"/>
              <w:rPr>
                <w:rFonts w:ascii="Arial" w:hAnsi="Arial" w:cs="Arial"/>
                <w:sz w:val="18"/>
                <w:szCs w:val="18"/>
              </w:rPr>
            </w:pPr>
            <w:r>
              <w:rPr>
                <w:sz w:val="18"/>
                <w:lang w:val="en-US"/>
              </w:rPr>
              <w:t>–</w:t>
            </w:r>
          </w:p>
        </w:tc>
        <w:tc>
          <w:tcPr>
            <w:tcW w:w="4414" w:type="dxa"/>
            <w:gridSpan w:val="2"/>
            <w:tcBorders>
              <w:top w:val="nil"/>
              <w:left w:val="nil"/>
              <w:bottom w:val="single" w:sz="4" w:space="0" w:color="auto"/>
              <w:right w:val="single" w:sz="4" w:space="0" w:color="auto"/>
            </w:tcBorders>
            <w:shd w:val="clear" w:color="auto" w:fill="auto"/>
            <w:vAlign w:val="center"/>
          </w:tcPr>
          <w:p w14:paraId="7B3890CF" w14:textId="77777777" w:rsidR="00A76C0A" w:rsidRDefault="00A76C0A" w:rsidP="00140BB6">
            <w:pPr>
              <w:keepNext/>
              <w:keepLines/>
              <w:spacing w:after="0"/>
              <w:jc w:val="center"/>
              <w:rPr>
                <w:rFonts w:ascii="Arial" w:hAnsi="Arial" w:cs="Arial"/>
                <w:sz w:val="18"/>
                <w:szCs w:val="18"/>
              </w:rPr>
            </w:pPr>
            <w:r>
              <w:rPr>
                <w:sz w:val="18"/>
                <w:lang w:val="en-US"/>
              </w:rPr>
              <w:t>–</w:t>
            </w:r>
          </w:p>
        </w:tc>
      </w:tr>
      <w:tr w:rsidR="00A76C0A" w14:paraId="25DAB550" w14:textId="77777777" w:rsidTr="00140BB6">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74466586" w14:textId="77777777" w:rsidR="00A76C0A" w:rsidRDefault="00A76C0A" w:rsidP="00140BB6">
            <w:pPr>
              <w:keepNext/>
              <w:keepLines/>
              <w:spacing w:after="0"/>
              <w:jc w:val="center"/>
              <w:rPr>
                <w:rFonts w:ascii="Arial" w:hAnsi="Arial" w:cs="Arial"/>
                <w:b/>
                <w:bCs/>
                <w:sz w:val="18"/>
                <w:szCs w:val="18"/>
              </w:rPr>
            </w:pPr>
            <w:r>
              <w:rPr>
                <w:rFonts w:ascii="Arial" w:hAnsi="Arial" w:cs="Arial"/>
                <w:b/>
                <w:bCs/>
                <w:sz w:val="18"/>
                <w:szCs w:val="18"/>
              </w:rPr>
              <w:t>f</w:t>
            </w:r>
            <w:r w:rsidRPr="0007313B">
              <w:rPr>
                <w:rFonts w:ascii="Arial" w:eastAsia="宋体" w:hAnsi="Arial" w:cs="Arial"/>
                <w:b/>
                <w:bCs/>
                <w:sz w:val="18"/>
                <w:szCs w:val="18"/>
                <w:vertAlign w:val="subscript"/>
                <w:lang w:val="en-US" w:eastAsia="zh-CN"/>
                <w:rPrChange w:id="589" w:author="ZTE-Ma Zhifeng" w:date="2024-08-27T09:44:00Z">
                  <w:rPr>
                    <w:rFonts w:ascii="Arial" w:eastAsia="宋体" w:hAnsi="Arial" w:cs="Arial"/>
                    <w:b/>
                    <w:bCs/>
                    <w:sz w:val="18"/>
                    <w:szCs w:val="18"/>
                    <w:lang w:val="en-US" w:eastAsia="zh-CN"/>
                  </w:rPr>
                </w:rPrChange>
              </w:rPr>
              <w:t>D</w:t>
            </w:r>
            <w:r w:rsidRPr="0007313B">
              <w:rPr>
                <w:rFonts w:ascii="Arial" w:hAnsi="Arial" w:cs="Arial"/>
                <w:b/>
                <w:bCs/>
                <w:sz w:val="18"/>
                <w:szCs w:val="18"/>
                <w:vertAlign w:val="subscript"/>
                <w:rPrChange w:id="590" w:author="ZTE-Ma Zhifeng" w:date="2024-08-27T09:44:00Z">
                  <w:rPr>
                    <w:rFonts w:ascii="Arial" w:hAnsi="Arial" w:cs="Arial"/>
                    <w:b/>
                    <w:bCs/>
                    <w:sz w:val="18"/>
                    <w:szCs w:val="18"/>
                  </w:rPr>
                </w:rPrChange>
              </w:rPr>
              <w:t>L</w:t>
            </w:r>
          </w:p>
        </w:tc>
        <w:tc>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B1C475" w14:textId="77777777" w:rsidR="00A76C0A" w:rsidRDefault="00A76C0A" w:rsidP="00140BB6">
            <w:pPr>
              <w:keepNext/>
              <w:keepLines/>
              <w:spacing w:after="0"/>
              <w:jc w:val="center"/>
              <w:rPr>
                <w:rFonts w:ascii="Arial" w:hAnsi="Arial" w:cs="Arial"/>
                <w:sz w:val="18"/>
                <w:szCs w:val="18"/>
              </w:rPr>
            </w:pPr>
            <w:r>
              <w:rPr>
                <w:sz w:val="18"/>
                <w:lang w:val="en-US"/>
              </w:rPr>
              <w:t>–</w:t>
            </w:r>
          </w:p>
        </w:tc>
        <w:tc>
          <w:tcPr>
            <w:tcW w:w="2074" w:type="dxa"/>
            <w:tcBorders>
              <w:top w:val="nil"/>
              <w:left w:val="nil"/>
              <w:bottom w:val="single" w:sz="4" w:space="0" w:color="auto"/>
              <w:right w:val="single" w:sz="4" w:space="0" w:color="auto"/>
            </w:tcBorders>
            <w:shd w:val="clear" w:color="auto" w:fill="auto"/>
            <w:vAlign w:val="center"/>
          </w:tcPr>
          <w:p w14:paraId="7DCAA33A" w14:textId="77777777" w:rsidR="00A76C0A" w:rsidRDefault="00A76C0A" w:rsidP="00140BB6">
            <w:pPr>
              <w:keepNext/>
              <w:keepLines/>
              <w:spacing w:after="0"/>
              <w:jc w:val="center"/>
              <w:rPr>
                <w:rFonts w:ascii="Arial" w:hAnsi="Arial" w:cs="Arial"/>
                <w:sz w:val="18"/>
                <w:szCs w:val="18"/>
              </w:rPr>
            </w:pPr>
            <w:r>
              <w:rPr>
                <w:rFonts w:ascii="Arial" w:hAnsi="Arial" w:cs="Arial"/>
                <w:sz w:val="18"/>
                <w:szCs w:val="18"/>
              </w:rPr>
              <w:t>N/A</w:t>
            </w:r>
          </w:p>
        </w:tc>
        <w:tc>
          <w:tcPr>
            <w:tcW w:w="2340" w:type="dxa"/>
            <w:tcBorders>
              <w:top w:val="nil"/>
              <w:left w:val="nil"/>
              <w:bottom w:val="single" w:sz="4" w:space="0" w:color="auto"/>
              <w:right w:val="single" w:sz="4" w:space="0" w:color="auto"/>
            </w:tcBorders>
            <w:shd w:val="clear" w:color="auto" w:fill="auto"/>
            <w:vAlign w:val="center"/>
          </w:tcPr>
          <w:p w14:paraId="61E4E965" w14:textId="77777777" w:rsidR="00A76C0A" w:rsidRDefault="00A76C0A" w:rsidP="00140BB6">
            <w:pPr>
              <w:keepNext/>
              <w:keepLines/>
              <w:spacing w:after="0"/>
              <w:jc w:val="center"/>
              <w:rPr>
                <w:rFonts w:ascii="Arial" w:hAnsi="Arial" w:cs="Arial"/>
                <w:sz w:val="18"/>
                <w:szCs w:val="18"/>
              </w:rPr>
            </w:pPr>
            <w:r>
              <w:rPr>
                <w:rFonts w:ascii="Arial" w:hAnsi="Arial" w:cs="Arial"/>
                <w:sz w:val="18"/>
                <w:szCs w:val="18"/>
              </w:rPr>
              <w:t>N/A</w:t>
            </w:r>
          </w:p>
        </w:tc>
      </w:tr>
      <w:tr w:rsidR="00A76C0A" w14:paraId="3A79774E" w14:textId="77777777" w:rsidTr="00140BB6">
        <w:trPr>
          <w:trHeight w:val="56"/>
        </w:trPr>
        <w:tc>
          <w:tcPr>
            <w:tcW w:w="2437" w:type="dxa"/>
            <w:vMerge w:val="restart"/>
            <w:tcBorders>
              <w:top w:val="nil"/>
              <w:left w:val="single" w:sz="4" w:space="0" w:color="auto"/>
              <w:right w:val="single" w:sz="4" w:space="0" w:color="auto"/>
            </w:tcBorders>
            <w:shd w:val="clear" w:color="auto" w:fill="auto"/>
            <w:vAlign w:val="center"/>
          </w:tcPr>
          <w:p w14:paraId="526A8DEF" w14:textId="77777777" w:rsidR="00A76C0A" w:rsidRDefault="00A76C0A" w:rsidP="00140BB6">
            <w:pPr>
              <w:keepNext/>
              <w:keepLines/>
              <w:spacing w:after="0"/>
              <w:jc w:val="center"/>
              <w:rPr>
                <w:rFonts w:ascii="Arial" w:hAnsi="Arial" w:cs="Arial"/>
                <w:b/>
                <w:bCs/>
                <w:sz w:val="18"/>
                <w:szCs w:val="18"/>
              </w:rPr>
            </w:pPr>
            <w:r>
              <w:rPr>
                <w:rFonts w:ascii="Arial" w:hAnsi="Arial" w:cs="Arial"/>
                <w:b/>
                <w:bCs/>
                <w:sz w:val="18"/>
                <w:szCs w:val="18"/>
              </w:rPr>
              <w:t>2CCBW</w:t>
            </w:r>
            <w:r>
              <w:rPr>
                <w:rFonts w:ascii="Arial" w:hAnsi="Arial" w:cs="Arial"/>
                <w:b/>
                <w:bCs/>
                <w:sz w:val="18"/>
                <w:szCs w:val="18"/>
                <w:vertAlign w:val="superscript"/>
              </w:rPr>
              <w:t>2</w:t>
            </w:r>
          </w:p>
        </w:tc>
        <w:tc>
          <w:tcPr>
            <w:tcW w:w="2058" w:type="dxa"/>
            <w:vMerge w:val="restart"/>
            <w:tcBorders>
              <w:top w:val="nil"/>
              <w:left w:val="nil"/>
              <w:right w:val="single" w:sz="4" w:space="0" w:color="auto"/>
            </w:tcBorders>
            <w:shd w:val="clear" w:color="auto" w:fill="auto"/>
            <w:vAlign w:val="center"/>
          </w:tcPr>
          <w:p w14:paraId="5CD3FBCA" w14:textId="77777777" w:rsidR="00A76C0A" w:rsidRDefault="00A76C0A" w:rsidP="00140BB6">
            <w:pPr>
              <w:keepNext/>
              <w:keepLines/>
              <w:spacing w:after="0"/>
              <w:jc w:val="center"/>
              <w:rPr>
                <w:rFonts w:ascii="Arial" w:hAnsi="Arial" w:cs="Arial"/>
                <w:sz w:val="18"/>
                <w:szCs w:val="18"/>
              </w:rPr>
            </w:pPr>
            <w:r>
              <w:rPr>
                <w:rFonts w:ascii="Arial" w:hAnsi="Arial" w:cs="Arial"/>
                <w:sz w:val="18"/>
                <w:szCs w:val="18"/>
              </w:rPr>
              <w:t>N/A</w:t>
            </w:r>
          </w:p>
        </w:tc>
        <w:tc>
          <w:tcPr>
            <w:tcW w:w="1346" w:type="dxa"/>
            <w:vMerge w:val="restart"/>
            <w:tcBorders>
              <w:top w:val="nil"/>
              <w:left w:val="nil"/>
              <w:right w:val="single" w:sz="4" w:space="0" w:color="auto"/>
            </w:tcBorders>
            <w:shd w:val="clear" w:color="auto" w:fill="auto"/>
            <w:vAlign w:val="center"/>
          </w:tcPr>
          <w:p w14:paraId="4B6F58C9" w14:textId="77777777" w:rsidR="00A76C0A" w:rsidRDefault="00A76C0A" w:rsidP="00140BB6">
            <w:pPr>
              <w:keepNext/>
              <w:keepLines/>
              <w:spacing w:after="0"/>
              <w:jc w:val="center"/>
              <w:rPr>
                <w:rFonts w:ascii="Arial" w:hAnsi="Arial" w:cs="Arial"/>
                <w:sz w:val="18"/>
                <w:szCs w:val="18"/>
              </w:rPr>
            </w:pPr>
            <w:r>
              <w:rPr>
                <w:rFonts w:ascii="Arial" w:hAnsi="Arial" w:cs="Arial"/>
                <w:sz w:val="18"/>
                <w:szCs w:val="18"/>
              </w:rPr>
              <w:t>N/A</w:t>
            </w:r>
          </w:p>
        </w:tc>
        <w:tc>
          <w:tcPr>
            <w:tcW w:w="2074" w:type="dxa"/>
            <w:tcBorders>
              <w:top w:val="nil"/>
              <w:left w:val="nil"/>
              <w:bottom w:val="single" w:sz="4" w:space="0" w:color="auto"/>
              <w:right w:val="single" w:sz="4" w:space="0" w:color="auto"/>
            </w:tcBorders>
            <w:shd w:val="clear" w:color="auto" w:fill="auto"/>
            <w:vAlign w:val="center"/>
          </w:tcPr>
          <w:p w14:paraId="09AE0026" w14:textId="77777777" w:rsidR="00A76C0A" w:rsidRDefault="00A76C0A" w:rsidP="00140BB6">
            <w:pPr>
              <w:keepNext/>
              <w:keepLines/>
              <w:spacing w:after="0"/>
              <w:jc w:val="center"/>
              <w:rPr>
                <w:rFonts w:ascii="Arial" w:eastAsia="宋体" w:hAnsi="Arial" w:cs="Arial"/>
                <w:kern w:val="2"/>
                <w:sz w:val="18"/>
                <w:lang w:val="en-US" w:eastAsia="zh-CN"/>
              </w:rPr>
            </w:pPr>
            <w:r>
              <w:rPr>
                <w:rFonts w:ascii="Arial" w:eastAsia="宋体" w:hAnsi="Arial" w:cs="Arial" w:hint="eastAsia"/>
                <w:kern w:val="2"/>
                <w:sz w:val="18"/>
                <w:lang w:val="en-US" w:eastAsia="zh-CN"/>
              </w:rPr>
              <w:t xml:space="preserve">Minimum </w:t>
            </w:r>
          </w:p>
        </w:tc>
        <w:tc>
          <w:tcPr>
            <w:tcW w:w="2340" w:type="dxa"/>
            <w:tcBorders>
              <w:top w:val="nil"/>
              <w:left w:val="nil"/>
              <w:bottom w:val="single" w:sz="4" w:space="0" w:color="auto"/>
              <w:right w:val="single" w:sz="4" w:space="0" w:color="auto"/>
            </w:tcBorders>
            <w:shd w:val="clear" w:color="auto" w:fill="auto"/>
            <w:vAlign w:val="center"/>
          </w:tcPr>
          <w:p w14:paraId="73485F35" w14:textId="77777777" w:rsidR="00A76C0A" w:rsidRDefault="00A76C0A" w:rsidP="00140BB6">
            <w:pPr>
              <w:keepNext/>
              <w:keepLines/>
              <w:spacing w:after="0"/>
              <w:jc w:val="center"/>
              <w:rPr>
                <w:rFonts w:ascii="Arial" w:eastAsia="宋体" w:hAnsi="Arial" w:cs="Arial"/>
                <w:kern w:val="2"/>
                <w:sz w:val="18"/>
                <w:lang w:val="en-US" w:eastAsia="zh-CN"/>
              </w:rPr>
            </w:pPr>
            <w:r>
              <w:rPr>
                <w:rFonts w:ascii="Arial" w:eastAsia="宋体" w:hAnsi="Arial" w:cs="Arial" w:hint="eastAsia"/>
                <w:kern w:val="2"/>
                <w:sz w:val="18"/>
                <w:lang w:val="en-US" w:eastAsia="zh-CN"/>
              </w:rPr>
              <w:t>Maximum</w:t>
            </w:r>
          </w:p>
        </w:tc>
      </w:tr>
      <w:tr w:rsidR="00A76C0A" w14:paraId="53AA5701" w14:textId="77777777" w:rsidTr="00140BB6">
        <w:trPr>
          <w:trHeight w:val="56"/>
        </w:trPr>
        <w:tc>
          <w:tcPr>
            <w:tcW w:w="2437" w:type="dxa"/>
            <w:vMerge/>
            <w:tcBorders>
              <w:left w:val="single" w:sz="4" w:space="0" w:color="auto"/>
              <w:bottom w:val="single" w:sz="4" w:space="0" w:color="auto"/>
              <w:right w:val="single" w:sz="4" w:space="0" w:color="auto"/>
            </w:tcBorders>
            <w:shd w:val="clear" w:color="auto" w:fill="auto"/>
            <w:vAlign w:val="center"/>
          </w:tcPr>
          <w:p w14:paraId="60E2B956" w14:textId="77777777" w:rsidR="00A76C0A" w:rsidRDefault="00A76C0A" w:rsidP="00140BB6">
            <w:pPr>
              <w:keepNext/>
              <w:keepLines/>
              <w:spacing w:after="0"/>
              <w:jc w:val="center"/>
              <w:rPr>
                <w:rFonts w:ascii="Arial" w:hAnsi="Arial" w:cs="Arial"/>
                <w:b/>
                <w:bCs/>
                <w:sz w:val="18"/>
                <w:szCs w:val="18"/>
              </w:rPr>
            </w:pPr>
          </w:p>
        </w:tc>
        <w:tc>
          <w:tcPr>
            <w:tcW w:w="2058" w:type="dxa"/>
            <w:vMerge/>
            <w:tcBorders>
              <w:left w:val="nil"/>
              <w:bottom w:val="single" w:sz="4" w:space="0" w:color="auto"/>
              <w:right w:val="single" w:sz="4" w:space="0" w:color="auto"/>
            </w:tcBorders>
            <w:shd w:val="clear" w:color="auto" w:fill="auto"/>
            <w:vAlign w:val="center"/>
          </w:tcPr>
          <w:p w14:paraId="74ECF573" w14:textId="77777777" w:rsidR="00A76C0A" w:rsidRDefault="00A76C0A" w:rsidP="00140BB6">
            <w:pPr>
              <w:keepNext/>
              <w:keepLines/>
              <w:spacing w:after="0"/>
              <w:jc w:val="center"/>
              <w:rPr>
                <w:rFonts w:ascii="Arial" w:hAnsi="Arial" w:cs="Arial"/>
                <w:sz w:val="18"/>
                <w:szCs w:val="18"/>
              </w:rPr>
            </w:pPr>
          </w:p>
        </w:tc>
        <w:tc>
          <w:tcPr>
            <w:tcW w:w="1346" w:type="dxa"/>
            <w:vMerge/>
            <w:tcBorders>
              <w:left w:val="nil"/>
              <w:bottom w:val="single" w:sz="4" w:space="0" w:color="auto"/>
              <w:right w:val="single" w:sz="4" w:space="0" w:color="auto"/>
            </w:tcBorders>
            <w:shd w:val="clear" w:color="auto" w:fill="auto"/>
            <w:vAlign w:val="center"/>
          </w:tcPr>
          <w:p w14:paraId="41913B7B" w14:textId="77777777" w:rsidR="00A76C0A" w:rsidRDefault="00A76C0A" w:rsidP="00140BB6">
            <w:pPr>
              <w:keepNext/>
              <w:keepLines/>
              <w:spacing w:after="0"/>
              <w:jc w:val="center"/>
              <w:rPr>
                <w:rFonts w:ascii="Arial" w:hAnsi="Arial" w:cs="Arial"/>
                <w:sz w:val="18"/>
                <w:szCs w:val="18"/>
              </w:rPr>
            </w:pPr>
          </w:p>
        </w:tc>
        <w:tc>
          <w:tcPr>
            <w:tcW w:w="4414" w:type="dxa"/>
            <w:gridSpan w:val="2"/>
            <w:tcBorders>
              <w:top w:val="nil"/>
              <w:left w:val="nil"/>
              <w:bottom w:val="single" w:sz="4" w:space="0" w:color="auto"/>
              <w:right w:val="single" w:sz="4" w:space="0" w:color="auto"/>
            </w:tcBorders>
            <w:shd w:val="clear" w:color="auto" w:fill="auto"/>
            <w:vAlign w:val="center"/>
          </w:tcPr>
          <w:p w14:paraId="7BA3BD83" w14:textId="77777777" w:rsidR="00A76C0A" w:rsidRDefault="00A76C0A" w:rsidP="00140BB6">
            <w:pPr>
              <w:keepNext/>
              <w:keepLines/>
              <w:spacing w:after="0"/>
              <w:jc w:val="center"/>
              <w:rPr>
                <w:rFonts w:ascii="Arial" w:hAnsi="Arial" w:cs="Arial"/>
                <w:sz w:val="18"/>
                <w:szCs w:val="18"/>
              </w:rPr>
            </w:pPr>
            <w:r>
              <w:rPr>
                <w:sz w:val="18"/>
                <w:lang w:val="en-US"/>
              </w:rPr>
              <w:t>–</w:t>
            </w:r>
          </w:p>
        </w:tc>
      </w:tr>
      <w:tr w:rsidR="00A76C0A" w14:paraId="42B32522" w14:textId="77777777" w:rsidTr="00140BB6">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48D8AA7D" w14:textId="77777777" w:rsidR="00A76C0A" w:rsidRDefault="00A76C0A" w:rsidP="00140BB6">
            <w:pPr>
              <w:keepNext/>
              <w:keepLines/>
              <w:spacing w:after="0"/>
              <w:jc w:val="center"/>
              <w:rPr>
                <w:rFonts w:ascii="Arial" w:hAnsi="Arial" w:cs="Arial"/>
                <w:b/>
                <w:bCs/>
                <w:sz w:val="18"/>
                <w:szCs w:val="18"/>
              </w:rPr>
            </w:pPr>
            <w:r>
              <w:rPr>
                <w:rFonts w:ascii="Arial" w:hAnsi="Arial" w:cs="Arial"/>
                <w:b/>
                <w:bCs/>
                <w:sz w:val="18"/>
                <w:szCs w:val="18"/>
              </w:rPr>
              <w:t>IMD3 products</w:t>
            </w:r>
          </w:p>
        </w:tc>
        <w:tc>
          <w:tcPr>
            <w:tcW w:w="2058" w:type="dxa"/>
            <w:tcBorders>
              <w:top w:val="nil"/>
              <w:left w:val="nil"/>
              <w:bottom w:val="single" w:sz="4" w:space="0" w:color="auto"/>
              <w:right w:val="single" w:sz="4" w:space="0" w:color="auto"/>
            </w:tcBorders>
            <w:shd w:val="clear" w:color="auto" w:fill="auto"/>
            <w:vAlign w:val="center"/>
          </w:tcPr>
          <w:p w14:paraId="3B11512E" w14:textId="77777777" w:rsidR="00A76C0A" w:rsidRDefault="00A76C0A" w:rsidP="00140BB6">
            <w:pPr>
              <w:keepNext/>
              <w:keepLines/>
              <w:spacing w:after="0"/>
              <w:jc w:val="center"/>
              <w:rPr>
                <w:rFonts w:ascii="Arial" w:hAnsi="Arial" w:cs="Arial"/>
                <w:sz w:val="18"/>
                <w:szCs w:val="18"/>
              </w:rPr>
            </w:pPr>
            <w:r>
              <w:rPr>
                <w:rFonts w:ascii="Arial" w:hAnsi="Arial" w:cs="Arial"/>
                <w:sz w:val="18"/>
                <w:szCs w:val="18"/>
              </w:rPr>
              <w:t>f</w:t>
            </w:r>
            <w:r w:rsidRPr="0007313B">
              <w:rPr>
                <w:rFonts w:ascii="Arial" w:hAnsi="Arial" w:cs="Arial"/>
                <w:sz w:val="18"/>
                <w:szCs w:val="18"/>
                <w:vertAlign w:val="subscript"/>
                <w:rPrChange w:id="591" w:author="ZTE-Ma Zhifeng" w:date="2024-08-27T09:44:00Z">
                  <w:rPr>
                    <w:rFonts w:ascii="Arial" w:hAnsi="Arial" w:cs="Arial"/>
                    <w:sz w:val="18"/>
                    <w:szCs w:val="18"/>
                  </w:rPr>
                </w:rPrChange>
              </w:rPr>
              <w:t>xUL_low</w:t>
            </w:r>
            <w:r>
              <w:rPr>
                <w:rFonts w:ascii="Arial" w:hAnsi="Arial" w:cs="Arial"/>
                <w:sz w:val="18"/>
                <w:szCs w:val="18"/>
              </w:rPr>
              <w:t>-max2CCBW</w:t>
            </w:r>
          </w:p>
        </w:tc>
        <w:tc>
          <w:tcPr>
            <w:tcW w:w="1346" w:type="dxa"/>
            <w:tcBorders>
              <w:top w:val="nil"/>
              <w:left w:val="nil"/>
              <w:bottom w:val="single" w:sz="4" w:space="0" w:color="auto"/>
              <w:right w:val="single" w:sz="4" w:space="0" w:color="auto"/>
            </w:tcBorders>
            <w:shd w:val="clear" w:color="auto" w:fill="auto"/>
            <w:vAlign w:val="center"/>
          </w:tcPr>
          <w:p w14:paraId="22642E66" w14:textId="77777777" w:rsidR="00A76C0A" w:rsidRDefault="00A76C0A" w:rsidP="00140BB6">
            <w:pPr>
              <w:keepNext/>
              <w:keepLines/>
              <w:spacing w:after="0"/>
              <w:jc w:val="center"/>
              <w:rPr>
                <w:rFonts w:ascii="Arial" w:hAnsi="Arial" w:cs="Arial"/>
                <w:sz w:val="18"/>
                <w:szCs w:val="18"/>
              </w:rPr>
            </w:pPr>
            <w:r>
              <w:rPr>
                <w:rFonts w:ascii="Arial" w:hAnsi="Arial" w:cs="Arial"/>
                <w:sz w:val="18"/>
                <w:szCs w:val="18"/>
              </w:rPr>
              <w:t>f</w:t>
            </w:r>
            <w:r w:rsidRPr="0007313B">
              <w:rPr>
                <w:rFonts w:ascii="Arial" w:hAnsi="Arial" w:cs="Arial"/>
                <w:sz w:val="18"/>
                <w:szCs w:val="18"/>
                <w:vertAlign w:val="subscript"/>
                <w:rPrChange w:id="592" w:author="ZTE-Ma Zhifeng" w:date="2024-08-27T09:44:00Z">
                  <w:rPr>
                    <w:rFonts w:ascii="Arial" w:hAnsi="Arial" w:cs="Arial"/>
                    <w:sz w:val="18"/>
                    <w:szCs w:val="18"/>
                  </w:rPr>
                </w:rPrChange>
              </w:rPr>
              <w:t>xUL_low</w:t>
            </w:r>
          </w:p>
        </w:tc>
        <w:tc>
          <w:tcPr>
            <w:tcW w:w="2074" w:type="dxa"/>
            <w:tcBorders>
              <w:top w:val="nil"/>
              <w:left w:val="nil"/>
              <w:bottom w:val="single" w:sz="4" w:space="0" w:color="auto"/>
              <w:right w:val="single" w:sz="4" w:space="0" w:color="auto"/>
            </w:tcBorders>
            <w:shd w:val="clear" w:color="auto" w:fill="auto"/>
            <w:vAlign w:val="center"/>
          </w:tcPr>
          <w:p w14:paraId="7854CCFA" w14:textId="77777777" w:rsidR="00A76C0A" w:rsidRDefault="00A76C0A" w:rsidP="00140BB6">
            <w:pPr>
              <w:keepNext/>
              <w:keepLines/>
              <w:spacing w:after="0"/>
              <w:jc w:val="center"/>
              <w:rPr>
                <w:rFonts w:ascii="Arial" w:hAnsi="Arial" w:cs="Arial"/>
                <w:sz w:val="18"/>
                <w:szCs w:val="18"/>
              </w:rPr>
            </w:pPr>
            <w:r>
              <w:rPr>
                <w:rFonts w:ascii="Arial" w:hAnsi="Arial" w:cs="Arial"/>
                <w:sz w:val="18"/>
                <w:szCs w:val="18"/>
              </w:rPr>
              <w:t>f</w:t>
            </w:r>
            <w:r w:rsidRPr="0007313B">
              <w:rPr>
                <w:rFonts w:ascii="Arial" w:hAnsi="Arial" w:cs="Arial"/>
                <w:sz w:val="18"/>
                <w:szCs w:val="18"/>
                <w:vertAlign w:val="subscript"/>
                <w:rPrChange w:id="593" w:author="ZTE-Ma Zhifeng" w:date="2024-08-27T09:44:00Z">
                  <w:rPr>
                    <w:rFonts w:ascii="Arial" w:hAnsi="Arial" w:cs="Arial"/>
                    <w:sz w:val="18"/>
                    <w:szCs w:val="18"/>
                  </w:rPr>
                </w:rPrChange>
              </w:rPr>
              <w:t>xUL_high</w:t>
            </w:r>
          </w:p>
        </w:tc>
        <w:tc>
          <w:tcPr>
            <w:tcW w:w="2340" w:type="dxa"/>
            <w:tcBorders>
              <w:top w:val="nil"/>
              <w:left w:val="nil"/>
              <w:bottom w:val="single" w:sz="4" w:space="0" w:color="auto"/>
              <w:right w:val="single" w:sz="4" w:space="0" w:color="auto"/>
            </w:tcBorders>
            <w:shd w:val="clear" w:color="auto" w:fill="auto"/>
            <w:vAlign w:val="center"/>
          </w:tcPr>
          <w:p w14:paraId="68488F6D" w14:textId="77777777" w:rsidR="00A76C0A" w:rsidRDefault="00A76C0A" w:rsidP="00140BB6">
            <w:pPr>
              <w:keepNext/>
              <w:keepLines/>
              <w:spacing w:after="0"/>
              <w:jc w:val="center"/>
              <w:rPr>
                <w:rFonts w:ascii="Arial" w:hAnsi="Arial" w:cs="Arial"/>
                <w:sz w:val="18"/>
                <w:szCs w:val="18"/>
              </w:rPr>
            </w:pPr>
            <w:r>
              <w:rPr>
                <w:rFonts w:ascii="Arial" w:hAnsi="Arial" w:cs="Arial"/>
                <w:sz w:val="18"/>
                <w:szCs w:val="18"/>
              </w:rPr>
              <w:t>f</w:t>
            </w:r>
            <w:r w:rsidRPr="0007313B">
              <w:rPr>
                <w:rFonts w:ascii="Arial" w:hAnsi="Arial" w:cs="Arial"/>
                <w:sz w:val="18"/>
                <w:szCs w:val="18"/>
                <w:vertAlign w:val="subscript"/>
                <w:rPrChange w:id="594" w:author="ZTE-Ma Zhifeng" w:date="2024-08-27T09:44:00Z">
                  <w:rPr>
                    <w:rFonts w:ascii="Arial" w:hAnsi="Arial" w:cs="Arial"/>
                    <w:sz w:val="18"/>
                    <w:szCs w:val="18"/>
                  </w:rPr>
                </w:rPrChange>
              </w:rPr>
              <w:t>xUL_high</w:t>
            </w:r>
            <w:r>
              <w:rPr>
                <w:rFonts w:ascii="Arial" w:hAnsi="Arial" w:cs="Arial"/>
                <w:sz w:val="18"/>
                <w:szCs w:val="18"/>
              </w:rPr>
              <w:t>+max2CCBW</w:t>
            </w:r>
          </w:p>
        </w:tc>
      </w:tr>
      <w:tr w:rsidR="00A76C0A" w14:paraId="1C0FA54B" w14:textId="77777777" w:rsidTr="00140BB6">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6DA46FB3" w14:textId="77777777" w:rsidR="00A76C0A" w:rsidRDefault="00A76C0A" w:rsidP="00140BB6">
            <w:pPr>
              <w:keepNext/>
              <w:keepLines/>
              <w:spacing w:after="0"/>
              <w:jc w:val="center"/>
              <w:rPr>
                <w:rFonts w:ascii="Arial" w:hAnsi="Arial" w:cs="Arial"/>
                <w:b/>
                <w:bCs/>
                <w:sz w:val="18"/>
                <w:szCs w:val="18"/>
              </w:rPr>
            </w:pPr>
            <w:r>
              <w:rPr>
                <w:rFonts w:ascii="Arial" w:hAnsi="Arial" w:cs="Arial"/>
                <w:b/>
                <w:bCs/>
                <w:sz w:val="18"/>
                <w:szCs w:val="18"/>
              </w:rPr>
              <w:t>IMD3 (MHz)</w:t>
            </w:r>
          </w:p>
        </w:tc>
        <w:tc>
          <w:tcPr>
            <w:tcW w:w="3404" w:type="dxa"/>
            <w:gridSpan w:val="2"/>
            <w:tcBorders>
              <w:top w:val="nil"/>
              <w:left w:val="nil"/>
              <w:bottom w:val="single" w:sz="4" w:space="0" w:color="auto"/>
              <w:right w:val="single" w:sz="4" w:space="0" w:color="auto"/>
            </w:tcBorders>
            <w:shd w:val="clear" w:color="auto" w:fill="auto"/>
            <w:vAlign w:val="center"/>
          </w:tcPr>
          <w:p w14:paraId="585E2AE0" w14:textId="77777777" w:rsidR="00A76C0A" w:rsidRDefault="00A76C0A" w:rsidP="00140BB6">
            <w:pPr>
              <w:keepNext/>
              <w:keepLines/>
              <w:spacing w:after="0"/>
              <w:jc w:val="center"/>
              <w:rPr>
                <w:rFonts w:ascii="Arial" w:hAnsi="Arial" w:cs="Arial"/>
                <w:sz w:val="18"/>
                <w:szCs w:val="18"/>
              </w:rPr>
            </w:pPr>
            <w:r>
              <w:rPr>
                <w:sz w:val="18"/>
                <w:lang w:val="en-US"/>
              </w:rPr>
              <w:t>–</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9FAF2A" w14:textId="77777777" w:rsidR="00A76C0A" w:rsidRDefault="00A76C0A" w:rsidP="00140BB6">
            <w:pPr>
              <w:keepNext/>
              <w:keepLines/>
              <w:spacing w:after="0"/>
              <w:jc w:val="center"/>
              <w:rPr>
                <w:rFonts w:ascii="Arial" w:hAnsi="Arial" w:cs="Arial"/>
                <w:sz w:val="18"/>
                <w:szCs w:val="18"/>
              </w:rPr>
            </w:pPr>
            <w:r>
              <w:rPr>
                <w:sz w:val="18"/>
                <w:lang w:val="en-US"/>
              </w:rPr>
              <w:t>–</w:t>
            </w:r>
          </w:p>
        </w:tc>
      </w:tr>
      <w:tr w:rsidR="00A76C0A" w14:paraId="5717B931" w14:textId="77777777" w:rsidTr="00140BB6">
        <w:trPr>
          <w:trHeight w:val="56"/>
        </w:trPr>
        <w:tc>
          <w:tcPr>
            <w:tcW w:w="2437" w:type="dxa"/>
            <w:tcBorders>
              <w:top w:val="single" w:sz="4" w:space="0" w:color="auto"/>
              <w:left w:val="single" w:sz="4" w:space="0" w:color="auto"/>
              <w:bottom w:val="single" w:sz="4" w:space="0" w:color="auto"/>
              <w:right w:val="single" w:sz="4" w:space="0" w:color="auto"/>
            </w:tcBorders>
            <w:shd w:val="clear" w:color="auto" w:fill="auto"/>
            <w:vAlign w:val="center"/>
          </w:tcPr>
          <w:p w14:paraId="1F44E938" w14:textId="77777777" w:rsidR="00A76C0A" w:rsidRDefault="00A76C0A" w:rsidP="00140BB6">
            <w:pPr>
              <w:keepNext/>
              <w:keepLines/>
              <w:spacing w:after="0"/>
              <w:jc w:val="center"/>
              <w:rPr>
                <w:rFonts w:ascii="Arial" w:hAnsi="Arial" w:cs="Arial"/>
                <w:b/>
                <w:bCs/>
                <w:sz w:val="18"/>
                <w:szCs w:val="18"/>
              </w:rPr>
            </w:pPr>
            <w:r>
              <w:rPr>
                <w:rFonts w:ascii="Arial" w:hAnsi="Arial" w:cs="Arial"/>
                <w:b/>
                <w:bCs/>
                <w:sz w:val="18"/>
                <w:szCs w:val="18"/>
              </w:rPr>
              <w:t>Analysis</w:t>
            </w:r>
          </w:p>
        </w:tc>
        <w:tc>
          <w:tcPr>
            <w:tcW w:w="7818" w:type="dxa"/>
            <w:gridSpan w:val="4"/>
            <w:tcBorders>
              <w:top w:val="single" w:sz="4" w:space="0" w:color="auto"/>
              <w:left w:val="nil"/>
              <w:bottom w:val="single" w:sz="4" w:space="0" w:color="auto"/>
              <w:right w:val="single" w:sz="4" w:space="0" w:color="000000"/>
            </w:tcBorders>
            <w:shd w:val="clear" w:color="auto" w:fill="auto"/>
            <w:vAlign w:val="center"/>
          </w:tcPr>
          <w:p w14:paraId="31B3BAF3" w14:textId="1B0BA2F7" w:rsidR="00A76C0A" w:rsidRDefault="00CC18A0" w:rsidP="00CC18A0">
            <w:pPr>
              <w:keepNext/>
              <w:keepLines/>
              <w:spacing w:after="0"/>
              <w:rPr>
                <w:rFonts w:ascii="Arial" w:hAnsi="Arial" w:cs="Arial"/>
                <w:sz w:val="18"/>
                <w:szCs w:val="18"/>
              </w:rPr>
            </w:pPr>
            <w:ins w:id="595" w:author="ZTE-Ma Zhifeng" w:date="2024-08-26T13:08:00Z">
              <w:r>
                <w:rPr>
                  <w:rFonts w:cs="Arial" w:hint="eastAsia"/>
                  <w:i/>
                  <w:color w:val="FF0000"/>
                  <w:kern w:val="2"/>
                  <w:lang w:val="en-US" w:eastAsia="zh-CN"/>
                </w:rPr>
                <w:t>Editor</w:t>
              </w:r>
              <w:r>
                <w:rPr>
                  <w:rFonts w:cs="Arial"/>
                  <w:i/>
                  <w:color w:val="FF0000"/>
                  <w:kern w:val="2"/>
                  <w:lang w:val="en-US" w:eastAsia="zh-CN"/>
                </w:rPr>
                <w:t>’</w:t>
              </w:r>
              <w:r>
                <w:rPr>
                  <w:rFonts w:cs="Arial" w:hint="eastAsia"/>
                  <w:i/>
                  <w:color w:val="FF0000"/>
                  <w:kern w:val="2"/>
                  <w:lang w:val="en-US" w:eastAsia="zh-CN"/>
                </w:rPr>
                <w:t xml:space="preserve">s </w:t>
              </w:r>
              <w:r>
                <w:rPr>
                  <w:rFonts w:hint="eastAsia"/>
                  <w:i/>
                  <w:iCs/>
                  <w:color w:val="FF0000"/>
                  <w:lang w:val="en-US" w:eastAsia="zh-CN"/>
                </w:rPr>
                <w:t>Note: The analysis conclusion for the t</w:t>
              </w:r>
            </w:ins>
            <w:ins w:id="596" w:author="ZTE-Ma Zhifeng" w:date="2024-08-26T13:09:00Z">
              <w:r>
                <w:rPr>
                  <w:i/>
                  <w:iCs/>
                  <w:color w:val="FF0000"/>
                  <w:lang w:val="en-US" w:eastAsia="zh-CN"/>
                </w:rPr>
                <w:t xml:space="preserve">wo UL band with intra-band UL CA triple beat </w:t>
              </w:r>
            </w:ins>
            <w:ins w:id="597" w:author="ZTE-Ma Zhifeng" w:date="2024-08-26T13:10:00Z">
              <w:r>
                <w:rPr>
                  <w:i/>
                  <w:iCs/>
                  <w:color w:val="FF0000"/>
                  <w:lang w:val="en-US" w:eastAsia="zh-CN"/>
                </w:rPr>
                <w:t>s</w:t>
              </w:r>
            </w:ins>
            <w:ins w:id="598" w:author="ZTE-Ma Zhifeng" w:date="2024-08-26T13:08:00Z">
              <w:r>
                <w:rPr>
                  <w:rFonts w:hint="eastAsia"/>
                  <w:i/>
                  <w:iCs/>
                  <w:color w:val="FF0000"/>
                  <w:lang w:val="en-US" w:eastAsia="zh-CN"/>
                </w:rPr>
                <w:t>hall be included here, even if no issues are identified.</w:t>
              </w:r>
            </w:ins>
          </w:p>
        </w:tc>
      </w:tr>
      <w:tr w:rsidR="00A76C0A" w14:paraId="1294EBEC" w14:textId="77777777" w:rsidTr="00140BB6">
        <w:trPr>
          <w:trHeight w:val="56"/>
        </w:trPr>
        <w:tc>
          <w:tcPr>
            <w:tcW w:w="10255" w:type="dxa"/>
            <w:gridSpan w:val="5"/>
            <w:tcBorders>
              <w:top w:val="nil"/>
              <w:left w:val="single" w:sz="4" w:space="0" w:color="auto"/>
              <w:bottom w:val="single" w:sz="4" w:space="0" w:color="auto"/>
              <w:right w:val="single" w:sz="4" w:space="0" w:color="000000"/>
            </w:tcBorders>
            <w:shd w:val="clear" w:color="auto" w:fill="auto"/>
            <w:vAlign w:val="center"/>
          </w:tcPr>
          <w:p w14:paraId="4428807D" w14:textId="77777777" w:rsidR="00A76C0A" w:rsidRDefault="00A76C0A" w:rsidP="00140BB6">
            <w:pPr>
              <w:pStyle w:val="TAN"/>
            </w:pPr>
            <w:r>
              <w:t xml:space="preserve">Note 1: If the two bands are not part of the same or adjacent band groups as defined in </w:t>
            </w:r>
            <w:r>
              <w:rPr>
                <w:rFonts w:eastAsia="宋体" w:cs="Arial" w:hint="eastAsia"/>
                <w:szCs w:val="18"/>
                <w:lang w:val="en-US" w:eastAsia="zh-CN"/>
              </w:rPr>
              <w:t>table</w:t>
            </w:r>
            <w:r>
              <w:rPr>
                <w:rFonts w:cs="Arial" w:hint="eastAsia"/>
                <w:szCs w:val="18"/>
                <w:lang w:val="en-US" w:eastAsia="zh-CN"/>
              </w:rPr>
              <w:t xml:space="preserve"> A.1</w:t>
            </w:r>
            <w:r>
              <w:t>, the analysis can be ignored.</w:t>
            </w:r>
          </w:p>
          <w:p w14:paraId="60D626A2" w14:textId="77777777" w:rsidR="00A76C0A" w:rsidRDefault="00A76C0A" w:rsidP="0007313B">
            <w:pPr>
              <w:pStyle w:val="TAN"/>
              <w:ind w:left="629" w:hanging="629"/>
            </w:pPr>
            <w:r>
              <w:t>Note 2: For contiguous intra-band ULCA, the minimum and maximum separation BW are 0MHz and Min(f</w:t>
            </w:r>
            <w:r w:rsidRPr="0007313B">
              <w:rPr>
                <w:vertAlign w:val="subscript"/>
                <w:rPrChange w:id="599" w:author="ZTE-Ma Zhifeng" w:date="2024-08-27T09:44:00Z">
                  <w:rPr/>
                </w:rPrChange>
              </w:rPr>
              <w:t>y_high</w:t>
            </w:r>
            <w:r>
              <w:t>-f</w:t>
            </w:r>
            <w:r w:rsidRPr="0007313B">
              <w:rPr>
                <w:vertAlign w:val="subscript"/>
                <w:rPrChange w:id="600" w:author="ZTE-Ma Zhifeng" w:date="2024-08-27T09:45:00Z">
                  <w:rPr/>
                </w:rPrChange>
              </w:rPr>
              <w:t>y_low</w:t>
            </w:r>
            <w:r>
              <w:t>, maximum aggregated BW) respectively.</w:t>
            </w:r>
          </w:p>
        </w:tc>
      </w:tr>
      <w:bookmarkEnd w:id="583"/>
    </w:tbl>
    <w:p w14:paraId="762B72C1" w14:textId="77777777" w:rsidR="00A76C0A" w:rsidRPr="004D6DE3" w:rsidRDefault="00A76C0A" w:rsidP="00A76C0A">
      <w:pPr>
        <w:spacing w:after="0"/>
        <w:rPr>
          <w:rFonts w:ascii="Arial" w:hAnsi="Arial" w:cs="Arial"/>
        </w:rPr>
      </w:pPr>
    </w:p>
    <w:p w14:paraId="5EAB7369" w14:textId="69EBF31A" w:rsidR="00654648" w:rsidRPr="00AB69C8" w:rsidRDefault="00DF33FC" w:rsidP="00AB69C8">
      <w:pPr>
        <w:pStyle w:val="41"/>
        <w:overflowPunct w:val="0"/>
        <w:autoSpaceDE w:val="0"/>
        <w:autoSpaceDN w:val="0"/>
        <w:adjustRightInd w:val="0"/>
        <w:textAlignment w:val="baseline"/>
        <w:rPr>
          <w:rFonts w:eastAsia="Times New Roman"/>
          <w:lang w:eastAsia="en-GB"/>
        </w:rPr>
      </w:pPr>
      <w:bookmarkStart w:id="601" w:name="_Toc175687484"/>
      <w:r w:rsidRPr="00AB69C8">
        <w:rPr>
          <w:rFonts w:eastAsia="Times New Roman"/>
          <w:lang w:eastAsia="en-GB"/>
        </w:rPr>
        <w:t>5.</w:t>
      </w:r>
      <w:del w:id="602" w:author="ZTE-Ma Zhifeng" w:date="2024-08-27T21:13:00Z">
        <w:r w:rsidRPr="00AB69C8" w:rsidDel="0005247C">
          <w:rPr>
            <w:rFonts w:eastAsia="Times New Roman"/>
            <w:lang w:eastAsia="en-GB"/>
          </w:rPr>
          <w:delText>x</w:delText>
        </w:r>
      </w:del>
      <w:ins w:id="603" w:author="ZTE-Ma Zhifeng" w:date="2024-08-27T21:13:00Z">
        <w:r w:rsidR="0005247C">
          <w:rPr>
            <w:rFonts w:eastAsia="Times New Roman"/>
            <w:lang w:eastAsia="en-GB"/>
          </w:rPr>
          <w:t>0</w:t>
        </w:r>
      </w:ins>
      <w:r w:rsidRPr="00AB69C8">
        <w:rPr>
          <w:rFonts w:eastAsia="Times New Roman"/>
          <w:lang w:eastAsia="en-GB"/>
        </w:rPr>
        <w:t>.2.</w:t>
      </w:r>
      <w:r w:rsidR="00242348">
        <w:rPr>
          <w:rFonts w:eastAsia="Times New Roman"/>
          <w:lang w:eastAsia="en-GB"/>
        </w:rPr>
        <w:t>2</w:t>
      </w:r>
      <w:r w:rsidRPr="00AB69C8">
        <w:rPr>
          <w:rFonts w:eastAsia="Times New Roman"/>
          <w:lang w:eastAsia="en-GB"/>
        </w:rPr>
        <w:tab/>
        <w:t>REFSENS requirements</w:t>
      </w:r>
      <w:bookmarkEnd w:id="601"/>
    </w:p>
    <w:p w14:paraId="132BA95E" w14:textId="52C976C1" w:rsidR="00AB69C8" w:rsidRDefault="00AB69C8" w:rsidP="00AB69C8">
      <w:pPr>
        <w:rPr>
          <w:i/>
          <w:iCs/>
          <w:color w:val="FF0000"/>
          <w:lang w:val="en-US" w:eastAsia="zh-CN"/>
        </w:rPr>
      </w:pPr>
      <w:r>
        <w:rPr>
          <w:i/>
          <w:iCs/>
          <w:color w:val="FF0000"/>
        </w:rPr>
        <w:t xml:space="preserve">Editor's note </w:t>
      </w:r>
      <w:r>
        <w:rPr>
          <w:rFonts w:eastAsia="宋体" w:hint="eastAsia"/>
          <w:i/>
          <w:iCs/>
          <w:color w:val="FF0000"/>
          <w:lang w:val="en-US" w:eastAsia="zh-CN"/>
        </w:rPr>
        <w:t>1</w:t>
      </w:r>
      <w:r>
        <w:rPr>
          <w:i/>
          <w:iCs/>
          <w:color w:val="FF0000"/>
        </w:rPr>
        <w:t xml:space="preserve">: </w:t>
      </w:r>
      <w:r w:rsidRPr="0007219E">
        <w:rPr>
          <w:i/>
          <w:iCs/>
          <w:color w:val="FF0000"/>
        </w:rPr>
        <w:t xml:space="preserve">Text </w:t>
      </w:r>
      <w:r>
        <w:rPr>
          <w:i/>
          <w:iCs/>
          <w:color w:val="FF0000"/>
        </w:rPr>
        <w:t>can</w:t>
      </w:r>
      <w:r w:rsidRPr="0007219E">
        <w:rPr>
          <w:i/>
          <w:iCs/>
          <w:color w:val="FF0000"/>
        </w:rPr>
        <w:t xml:space="preserve"> be added if IMD due to 2 bands UL with 2 UL carriers or triple beat due to 2 bands UL with 3 UL car</w:t>
      </w:r>
      <w:r w:rsidR="001F5138">
        <w:rPr>
          <w:i/>
          <w:iCs/>
          <w:color w:val="FF0000"/>
        </w:rPr>
        <w:t>riers issues are identified in T</w:t>
      </w:r>
      <w:r w:rsidRPr="0007219E">
        <w:rPr>
          <w:i/>
          <w:iCs/>
          <w:color w:val="FF0000"/>
        </w:rPr>
        <w:t>able 5.</w:t>
      </w:r>
      <w:del w:id="604" w:author="ZTE-Ma Zhifeng" w:date="2024-08-27T21:13:00Z">
        <w:r w:rsidRPr="0007219E" w:rsidDel="0005247C">
          <w:rPr>
            <w:i/>
            <w:iCs/>
            <w:color w:val="FF0000"/>
          </w:rPr>
          <w:delText>x</w:delText>
        </w:r>
      </w:del>
      <w:ins w:id="605" w:author="ZTE-Ma Zhifeng" w:date="2024-08-27T21:13:00Z">
        <w:r w:rsidR="0005247C">
          <w:rPr>
            <w:i/>
            <w:iCs/>
            <w:color w:val="FF0000"/>
          </w:rPr>
          <w:t>0</w:t>
        </w:r>
      </w:ins>
      <w:r w:rsidRPr="0007219E">
        <w:rPr>
          <w:i/>
          <w:iCs/>
          <w:color w:val="FF0000"/>
        </w:rPr>
        <w:t>.2.</w:t>
      </w:r>
      <w:r w:rsidR="001F5138">
        <w:rPr>
          <w:i/>
          <w:iCs/>
          <w:color w:val="FF0000"/>
        </w:rPr>
        <w:t>1.1-1 and T</w:t>
      </w:r>
      <w:r w:rsidRPr="0007219E">
        <w:rPr>
          <w:i/>
          <w:iCs/>
          <w:color w:val="FF0000"/>
        </w:rPr>
        <w:t>able 5.</w:t>
      </w:r>
      <w:del w:id="606" w:author="ZTE-Ma Zhifeng" w:date="2024-08-27T21:13:00Z">
        <w:r w:rsidRPr="0007219E" w:rsidDel="0005247C">
          <w:rPr>
            <w:i/>
            <w:iCs/>
            <w:color w:val="FF0000"/>
          </w:rPr>
          <w:delText>x</w:delText>
        </w:r>
      </w:del>
      <w:ins w:id="607" w:author="ZTE-Ma Zhifeng" w:date="2024-08-27T21:13:00Z">
        <w:r w:rsidR="0005247C">
          <w:rPr>
            <w:i/>
            <w:iCs/>
            <w:color w:val="FF0000"/>
          </w:rPr>
          <w:t>0</w:t>
        </w:r>
      </w:ins>
      <w:r w:rsidRPr="0007219E">
        <w:rPr>
          <w:i/>
          <w:iCs/>
          <w:color w:val="FF0000"/>
        </w:rPr>
        <w:t>.2.</w:t>
      </w:r>
      <w:r w:rsidR="001F5138">
        <w:rPr>
          <w:i/>
          <w:iCs/>
          <w:color w:val="FF0000"/>
        </w:rPr>
        <w:t>1.2-1</w:t>
      </w:r>
      <w:r w:rsidRPr="0007219E">
        <w:rPr>
          <w:i/>
          <w:iCs/>
          <w:color w:val="FF0000"/>
        </w:rPr>
        <w:t>, respectively.</w:t>
      </w:r>
    </w:p>
    <w:p w14:paraId="0D0D3958" w14:textId="77777777" w:rsidR="00AB69C8" w:rsidRPr="0007219E" w:rsidRDefault="00AB69C8" w:rsidP="00AB69C8">
      <w:pPr>
        <w:rPr>
          <w:rFonts w:eastAsia="宋体"/>
          <w:i/>
          <w:iCs/>
          <w:color w:val="FF0000"/>
          <w:lang w:val="en-US" w:eastAsia="zh-CN"/>
        </w:rPr>
      </w:pPr>
      <w:r>
        <w:rPr>
          <w:i/>
          <w:iCs/>
          <w:color w:val="FF0000"/>
        </w:rPr>
        <w:t xml:space="preserve">Editor's note </w:t>
      </w:r>
      <w:r>
        <w:rPr>
          <w:rFonts w:eastAsia="宋体" w:hint="eastAsia"/>
          <w:i/>
          <w:iCs/>
          <w:color w:val="FF0000"/>
          <w:lang w:val="en-US" w:eastAsia="zh-CN"/>
        </w:rPr>
        <w:t>2</w:t>
      </w:r>
      <w:r>
        <w:rPr>
          <w:i/>
          <w:iCs/>
          <w:color w:val="FF0000"/>
        </w:rPr>
        <w:t>:</w:t>
      </w:r>
      <w:r>
        <w:rPr>
          <w:i/>
          <w:iCs/>
          <w:color w:val="FF0000"/>
          <w:lang w:val="en-US"/>
        </w:rPr>
        <w:t xml:space="preserve"> </w:t>
      </w:r>
      <w:bookmarkStart w:id="608" w:name="_Hlk167407365"/>
      <w:r>
        <w:rPr>
          <w:rFonts w:eastAsia="宋体"/>
          <w:i/>
          <w:iCs/>
          <w:color w:val="FF0000"/>
          <w:lang w:val="en-US" w:eastAsia="zh-CN"/>
        </w:rPr>
        <w:t>P</w:t>
      </w:r>
      <w:r>
        <w:rPr>
          <w:rFonts w:eastAsia="宋体" w:hint="eastAsia"/>
          <w:i/>
          <w:iCs/>
          <w:color w:val="FF0000"/>
          <w:lang w:val="en-US" w:eastAsia="zh-CN"/>
        </w:rPr>
        <w:t xml:space="preserve">roponent </w:t>
      </w:r>
      <w:r>
        <w:rPr>
          <w:rFonts w:eastAsia="宋体"/>
          <w:i/>
          <w:iCs/>
          <w:color w:val="FF0000"/>
          <w:lang w:val="en-US" w:eastAsia="zh-CN"/>
        </w:rPr>
        <w:t xml:space="preserve">are encouraged </w:t>
      </w:r>
      <w:r>
        <w:rPr>
          <w:rFonts w:eastAsia="宋体" w:hint="eastAsia"/>
          <w:i/>
          <w:iCs/>
          <w:color w:val="FF0000"/>
          <w:lang w:val="en-US" w:eastAsia="zh-CN"/>
        </w:rPr>
        <w:t>to provide t</w:t>
      </w:r>
      <w:r>
        <w:rPr>
          <w:i/>
          <w:iCs/>
          <w:color w:val="FF0000"/>
          <w:lang w:val="en-US"/>
        </w:rPr>
        <w:t xml:space="preserve">he </w:t>
      </w:r>
      <w:r>
        <w:rPr>
          <w:rFonts w:hint="eastAsia"/>
          <w:i/>
          <w:iCs/>
          <w:color w:val="FF0000"/>
          <w:lang w:val="en-US" w:eastAsia="zh-CN"/>
        </w:rPr>
        <w:t>detailed</w:t>
      </w:r>
      <w:r>
        <w:rPr>
          <w:i/>
          <w:iCs/>
          <w:color w:val="FF0000"/>
          <w:lang w:val="en-US"/>
        </w:rPr>
        <w:t xml:space="preserve"> </w:t>
      </w:r>
      <w:r>
        <w:rPr>
          <w:rFonts w:eastAsia="宋体" w:hint="eastAsia"/>
          <w:i/>
          <w:iCs/>
          <w:color w:val="FF0000"/>
          <w:lang w:val="en-US" w:eastAsia="zh-CN"/>
        </w:rPr>
        <w:t xml:space="preserve">technical </w:t>
      </w:r>
      <w:r>
        <w:rPr>
          <w:i/>
          <w:iCs/>
          <w:color w:val="FF0000"/>
          <w:lang w:val="en-US"/>
        </w:rPr>
        <w:t xml:space="preserve">analysis </w:t>
      </w:r>
      <w:r>
        <w:rPr>
          <w:rFonts w:hint="eastAsia"/>
          <w:i/>
          <w:iCs/>
          <w:color w:val="FF0000"/>
          <w:lang w:val="en-US" w:eastAsia="zh-CN"/>
        </w:rPr>
        <w:t xml:space="preserve">of </w:t>
      </w:r>
      <w:r>
        <w:rPr>
          <w:i/>
          <w:iCs/>
          <w:color w:val="FF0000"/>
          <w:lang w:val="en-US"/>
        </w:rPr>
        <w:t xml:space="preserve">the </w:t>
      </w:r>
      <w:r>
        <w:rPr>
          <w:rFonts w:hint="eastAsia"/>
          <w:i/>
          <w:iCs/>
          <w:color w:val="FF0000"/>
          <w:lang w:val="en-US" w:eastAsia="zh-CN"/>
        </w:rPr>
        <w:t>MSD requirements</w:t>
      </w:r>
      <w:r>
        <w:rPr>
          <w:i/>
          <w:iCs/>
          <w:color w:val="FF0000"/>
          <w:lang w:val="en-US"/>
        </w:rPr>
        <w:t>.</w:t>
      </w:r>
      <w:r>
        <w:rPr>
          <w:rFonts w:eastAsia="宋体" w:hint="eastAsia"/>
          <w:i/>
          <w:iCs/>
          <w:color w:val="FF0000"/>
          <w:lang w:val="en-US" w:eastAsia="zh-CN"/>
        </w:rPr>
        <w:t xml:space="preserve"> For example: RF architectu</w:t>
      </w:r>
      <w:r>
        <w:rPr>
          <w:rFonts w:eastAsia="宋体"/>
          <w:i/>
          <w:iCs/>
          <w:color w:val="FF0000"/>
          <w:lang w:val="en-US" w:eastAsia="zh-CN"/>
        </w:rPr>
        <w:t>r</w:t>
      </w:r>
      <w:r>
        <w:rPr>
          <w:rFonts w:eastAsia="宋体" w:hint="eastAsia"/>
          <w:i/>
          <w:iCs/>
          <w:color w:val="FF0000"/>
          <w:lang w:val="en-US" w:eastAsia="zh-CN"/>
        </w:rPr>
        <w:t>e, RF</w:t>
      </w:r>
      <w:r>
        <w:rPr>
          <w:rFonts w:eastAsia="宋体"/>
          <w:i/>
          <w:iCs/>
          <w:color w:val="FF0000"/>
          <w:lang w:val="en-US" w:eastAsia="zh-CN"/>
        </w:rPr>
        <w:t xml:space="preserve"> </w:t>
      </w:r>
      <w:r>
        <w:rPr>
          <w:rFonts w:eastAsia="宋体" w:hint="eastAsia"/>
          <w:i/>
          <w:iCs/>
          <w:color w:val="FF0000"/>
          <w:lang w:val="en-US" w:eastAsia="zh-CN"/>
        </w:rPr>
        <w:t>components parameter, and etc.</w:t>
      </w:r>
      <w:bookmarkEnd w:id="608"/>
      <w:r>
        <w:rPr>
          <w:rFonts w:eastAsia="宋体"/>
          <w:i/>
          <w:iCs/>
          <w:color w:val="FF0000"/>
          <w:lang w:val="en-US" w:eastAsia="zh-CN"/>
        </w:rPr>
        <w:t xml:space="preserve"> </w:t>
      </w:r>
      <w:r w:rsidRPr="00B92F94">
        <w:rPr>
          <w:rFonts w:eastAsia="宋体"/>
          <w:i/>
          <w:iCs/>
          <w:color w:val="FF0000"/>
          <w:lang w:val="en-US" w:eastAsia="zh-CN"/>
        </w:rPr>
        <w:t>In the case where the proponent is missing some elements to calculate the REFSENS exception cases, the TP can be submitted to the “not for bl</w:t>
      </w:r>
      <w:r>
        <w:rPr>
          <w:rFonts w:eastAsia="宋体"/>
          <w:i/>
          <w:iCs/>
          <w:color w:val="FF0000"/>
          <w:lang w:val="en-US" w:eastAsia="zh-CN"/>
        </w:rPr>
        <w:t>o</w:t>
      </w:r>
      <w:r w:rsidRPr="00B92F94">
        <w:rPr>
          <w:rFonts w:eastAsia="宋体"/>
          <w:i/>
          <w:iCs/>
          <w:color w:val="FF0000"/>
          <w:lang w:val="en-US" w:eastAsia="zh-CN"/>
        </w:rPr>
        <w:t>ck approval” AI for expert support.</w:t>
      </w:r>
    </w:p>
    <w:p w14:paraId="745AF95C" w14:textId="77777777" w:rsidR="00184E46" w:rsidRDefault="00184E46">
      <w:pPr>
        <w:pStyle w:val="EditorsNote"/>
        <w:overflowPunct w:val="0"/>
        <w:autoSpaceDE w:val="0"/>
        <w:autoSpaceDN w:val="0"/>
        <w:adjustRightInd w:val="0"/>
        <w:ind w:left="284" w:firstLine="0"/>
        <w:textAlignment w:val="baseline"/>
        <w:rPr>
          <w:ins w:id="609" w:author="ZTE-Ma Zhifeng" w:date="2024-08-26T14:07:00Z"/>
          <w:rFonts w:eastAsia="宋体"/>
          <w:lang w:eastAsia="zh-CN"/>
        </w:rPr>
      </w:pPr>
    </w:p>
    <w:p w14:paraId="6D426095" w14:textId="2D4D63A5" w:rsidR="00B754A1" w:rsidRPr="00B75DD1" w:rsidRDefault="00B754A1" w:rsidP="00B754A1">
      <w:pPr>
        <w:pStyle w:val="21"/>
        <w:rPr>
          <w:ins w:id="610" w:author="ZTE-Ma Zhifeng" w:date="2024-08-26T14:09:00Z"/>
        </w:rPr>
      </w:pPr>
      <w:bookmarkStart w:id="611" w:name="_Toc9848477"/>
      <w:bookmarkStart w:id="612" w:name="_Toc168053456"/>
      <w:bookmarkStart w:id="613" w:name="_Toc169987782"/>
      <w:bookmarkStart w:id="614" w:name="_Toc170057048"/>
      <w:bookmarkStart w:id="615" w:name="_Toc175687485"/>
      <w:ins w:id="616" w:author="ZTE-Ma Zhifeng" w:date="2024-08-26T14:09:00Z">
        <w:r w:rsidRPr="00B75DD1">
          <w:t>5.1</w:t>
        </w:r>
        <w:r w:rsidRPr="00B75DD1">
          <w:tab/>
          <w:t>CA_n</w:t>
        </w:r>
      </w:ins>
      <w:ins w:id="617" w:author="ZTE-Ma Zhifeng" w:date="2024-08-26T14:10:00Z">
        <w:r>
          <w:t>28</w:t>
        </w:r>
      </w:ins>
      <w:ins w:id="618" w:author="ZTE-Ma Zhifeng" w:date="2024-08-26T14:09:00Z">
        <w:r w:rsidRPr="00B75DD1">
          <w:t>-n41-n</w:t>
        </w:r>
        <w:bookmarkEnd w:id="611"/>
        <w:r w:rsidRPr="00B75DD1">
          <w:t>79</w:t>
        </w:r>
        <w:bookmarkEnd w:id="612"/>
        <w:bookmarkEnd w:id="613"/>
        <w:bookmarkEnd w:id="614"/>
        <w:bookmarkEnd w:id="615"/>
      </w:ins>
    </w:p>
    <w:p w14:paraId="7878168D" w14:textId="77777777" w:rsidR="00B754A1" w:rsidRPr="00B75DD1" w:rsidRDefault="00B754A1" w:rsidP="00B754A1">
      <w:pPr>
        <w:pStyle w:val="31"/>
        <w:rPr>
          <w:ins w:id="619" w:author="ZTE-Ma Zhifeng" w:date="2024-08-26T14:11:00Z"/>
        </w:rPr>
      </w:pPr>
      <w:bookmarkStart w:id="620" w:name="_Toc168053457"/>
      <w:bookmarkStart w:id="621" w:name="_Toc169987783"/>
      <w:bookmarkStart w:id="622" w:name="_Toc170057049"/>
      <w:bookmarkStart w:id="623" w:name="_Toc175687486"/>
      <w:ins w:id="624" w:author="ZTE-Ma Zhifeng" w:date="2024-08-26T14:11:00Z">
        <w:r w:rsidRPr="00B75DD1">
          <w:t>5.1.1</w:t>
        </w:r>
        <w:r w:rsidRPr="00B75DD1">
          <w:tab/>
          <w:t>Common for 1 band UL and 2 bands UL CA</w:t>
        </w:r>
        <w:bookmarkEnd w:id="620"/>
        <w:bookmarkEnd w:id="621"/>
        <w:bookmarkEnd w:id="622"/>
        <w:bookmarkEnd w:id="623"/>
      </w:ins>
    </w:p>
    <w:p w14:paraId="32061C34" w14:textId="77777777" w:rsidR="00B754A1" w:rsidRPr="00B75DD1" w:rsidRDefault="00B754A1" w:rsidP="00B754A1">
      <w:pPr>
        <w:pStyle w:val="41"/>
        <w:rPr>
          <w:ins w:id="625" w:author="ZTE-Ma Zhifeng" w:date="2024-08-26T14:11:00Z"/>
        </w:rPr>
      </w:pPr>
      <w:bookmarkStart w:id="626" w:name="_Toc9848478"/>
      <w:bookmarkStart w:id="627" w:name="_Toc168053458"/>
      <w:bookmarkStart w:id="628" w:name="_Toc169987784"/>
      <w:bookmarkStart w:id="629" w:name="_Toc170057050"/>
      <w:bookmarkStart w:id="630" w:name="_Toc175687487"/>
      <w:ins w:id="631" w:author="ZTE-Ma Zhifeng" w:date="2024-08-26T14:11:00Z">
        <w:r w:rsidRPr="00B75DD1">
          <w:t>5.1.1.1</w:t>
        </w:r>
        <w:r w:rsidRPr="00B75DD1">
          <w:tab/>
          <w:t>Operating bands for CA</w:t>
        </w:r>
        <w:bookmarkEnd w:id="626"/>
        <w:bookmarkEnd w:id="627"/>
        <w:bookmarkEnd w:id="628"/>
        <w:bookmarkEnd w:id="629"/>
        <w:bookmarkEnd w:id="630"/>
      </w:ins>
    </w:p>
    <w:p w14:paraId="2F74CFD5" w14:textId="6BE13D62" w:rsidR="00B754A1" w:rsidRPr="00B75DD1" w:rsidRDefault="00B754A1" w:rsidP="00B754A1">
      <w:pPr>
        <w:pStyle w:val="TH"/>
        <w:rPr>
          <w:ins w:id="632" w:author="ZTE-Ma Zhifeng" w:date="2024-08-26T14:11:00Z"/>
          <w:rFonts w:cs="Arial"/>
        </w:rPr>
      </w:pPr>
      <w:ins w:id="633" w:author="ZTE-Ma Zhifeng" w:date="2024-08-26T14:11:00Z">
        <w:r w:rsidRPr="00B75DD1">
          <w:rPr>
            <w:rFonts w:cs="Arial"/>
          </w:rPr>
          <w:t xml:space="preserve">Table 5.1.1.1-1: </w:t>
        </w:r>
      </w:ins>
      <w:ins w:id="634" w:author="ZTE-Ma Zhifeng" w:date="2024-08-26T14:12:00Z">
        <w:r w:rsidRPr="004D6DE3">
          <w:rPr>
            <w:lang w:val="en-US"/>
          </w:rPr>
          <w:t>CA band combination constituent bands definition</w:t>
        </w:r>
      </w:ins>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B754A1" w14:paraId="25973085" w14:textId="77777777" w:rsidTr="008645DB">
        <w:trPr>
          <w:trHeight w:val="56"/>
          <w:jc w:val="center"/>
          <w:ins w:id="635" w:author="ZTE-Ma Zhifeng" w:date="2024-08-26T14:12:00Z"/>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5E6EC29D" w14:textId="77777777" w:rsidR="00B754A1" w:rsidRDefault="00B754A1" w:rsidP="008645DB">
            <w:pPr>
              <w:keepNext/>
              <w:keepLines/>
              <w:spacing w:after="0"/>
              <w:jc w:val="center"/>
              <w:rPr>
                <w:ins w:id="636" w:author="ZTE-Ma Zhifeng" w:date="2024-08-26T14:12:00Z"/>
                <w:rFonts w:ascii="Arial" w:hAnsi="Arial" w:cs="Arial"/>
                <w:b/>
                <w:sz w:val="18"/>
                <w:lang w:val="en-US" w:eastAsia="zh-CN"/>
              </w:rPr>
            </w:pPr>
            <w:ins w:id="637" w:author="ZTE-Ma Zhifeng" w:date="2024-08-26T14:12:00Z">
              <w:r>
                <w:rPr>
                  <w:rFonts w:ascii="Arial" w:hAnsi="Arial" w:cs="Arial"/>
                  <w:b/>
                  <w:sz w:val="18"/>
                  <w:lang w:val="en-US" w:eastAsia="ja-JP"/>
                </w:rPr>
                <w:t>NR</w:t>
              </w:r>
              <w:r>
                <w:rPr>
                  <w:rFonts w:ascii="Arial" w:hAnsi="Arial" w:cs="Arial"/>
                  <w:b/>
                  <w:sz w:val="18"/>
                  <w:lang w:val="en-US" w:eastAsia="zh-CN"/>
                </w:rPr>
                <w:t xml:space="preserve"> Band</w:t>
              </w:r>
            </w:ins>
          </w:p>
        </w:tc>
        <w:tc>
          <w:tcPr>
            <w:tcW w:w="3536" w:type="dxa"/>
            <w:tcBorders>
              <w:top w:val="single" w:sz="4" w:space="0" w:color="auto"/>
              <w:left w:val="single" w:sz="4" w:space="0" w:color="auto"/>
              <w:bottom w:val="single" w:sz="4" w:space="0" w:color="auto"/>
              <w:right w:val="single" w:sz="4" w:space="0" w:color="auto"/>
            </w:tcBorders>
          </w:tcPr>
          <w:p w14:paraId="5A2CE80F" w14:textId="77777777" w:rsidR="00B754A1" w:rsidRDefault="00B754A1" w:rsidP="008645DB">
            <w:pPr>
              <w:keepNext/>
              <w:keepLines/>
              <w:spacing w:after="0"/>
              <w:jc w:val="center"/>
              <w:rPr>
                <w:ins w:id="638" w:author="ZTE-Ma Zhifeng" w:date="2024-08-26T14:12:00Z"/>
                <w:rFonts w:ascii="Arial" w:hAnsi="Arial" w:cs="Arial"/>
                <w:b/>
                <w:bCs/>
                <w:sz w:val="18"/>
                <w:szCs w:val="18"/>
                <w:lang w:val="en-US" w:eastAsia="zh-CN"/>
              </w:rPr>
            </w:pPr>
            <w:ins w:id="639" w:author="ZTE-Ma Zhifeng" w:date="2024-08-26T14:12:00Z">
              <w:r>
                <w:rPr>
                  <w:rFonts w:ascii="Arial" w:eastAsia="Malgun Gothic" w:hAnsi="Arial" w:cs="Arial"/>
                  <w:b/>
                  <w:bCs/>
                  <w:sz w:val="18"/>
                  <w:szCs w:val="18"/>
                </w:rPr>
                <w:t>Uplink (UL) band</w:t>
              </w:r>
            </w:ins>
          </w:p>
        </w:tc>
        <w:tc>
          <w:tcPr>
            <w:tcW w:w="3116" w:type="dxa"/>
            <w:tcBorders>
              <w:top w:val="single" w:sz="4" w:space="0" w:color="auto"/>
              <w:left w:val="single" w:sz="4" w:space="0" w:color="auto"/>
              <w:bottom w:val="single" w:sz="4" w:space="0" w:color="auto"/>
              <w:right w:val="single" w:sz="4" w:space="0" w:color="auto"/>
            </w:tcBorders>
          </w:tcPr>
          <w:p w14:paraId="07CF7E4A" w14:textId="77777777" w:rsidR="00B754A1" w:rsidRDefault="00B754A1" w:rsidP="008645DB">
            <w:pPr>
              <w:keepNext/>
              <w:keepLines/>
              <w:spacing w:after="0"/>
              <w:jc w:val="center"/>
              <w:rPr>
                <w:ins w:id="640" w:author="ZTE-Ma Zhifeng" w:date="2024-08-26T14:12:00Z"/>
                <w:rFonts w:ascii="Arial" w:hAnsi="Arial" w:cs="Arial"/>
                <w:b/>
                <w:bCs/>
                <w:sz w:val="18"/>
                <w:szCs w:val="18"/>
                <w:lang w:val="en-US" w:eastAsia="zh-CN"/>
              </w:rPr>
            </w:pPr>
            <w:ins w:id="641" w:author="ZTE-Ma Zhifeng" w:date="2024-08-26T14:12:00Z">
              <w:r>
                <w:rPr>
                  <w:rFonts w:ascii="Arial" w:eastAsia="Malgun Gothic" w:hAnsi="Arial" w:cs="Arial"/>
                  <w:b/>
                  <w:bCs/>
                  <w:sz w:val="18"/>
                  <w:szCs w:val="18"/>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3E2C9382" w14:textId="77777777" w:rsidR="00B754A1" w:rsidRDefault="00B754A1" w:rsidP="008645DB">
            <w:pPr>
              <w:keepNext/>
              <w:keepLines/>
              <w:spacing w:after="0"/>
              <w:jc w:val="center"/>
              <w:rPr>
                <w:ins w:id="642" w:author="ZTE-Ma Zhifeng" w:date="2024-08-26T14:12:00Z"/>
                <w:rFonts w:ascii="Arial" w:eastAsia="Malgun Gothic" w:hAnsi="Arial" w:cs="Arial"/>
                <w:b/>
                <w:bCs/>
                <w:sz w:val="18"/>
                <w:szCs w:val="18"/>
              </w:rPr>
            </w:pPr>
            <w:ins w:id="643" w:author="ZTE-Ma Zhifeng" w:date="2024-08-26T14:12:00Z">
              <w:r>
                <w:rPr>
                  <w:rFonts w:ascii="Arial" w:eastAsia="Malgun Gothic" w:hAnsi="Arial" w:cs="Arial"/>
                  <w:b/>
                  <w:bCs/>
                  <w:sz w:val="18"/>
                  <w:szCs w:val="18"/>
                </w:rPr>
                <w:t>Duplex</w:t>
              </w:r>
            </w:ins>
          </w:p>
          <w:p w14:paraId="4F23A5A9" w14:textId="77777777" w:rsidR="00B754A1" w:rsidRDefault="00B754A1" w:rsidP="008645DB">
            <w:pPr>
              <w:keepNext/>
              <w:keepLines/>
              <w:spacing w:after="0"/>
              <w:jc w:val="center"/>
              <w:rPr>
                <w:ins w:id="644" w:author="ZTE-Ma Zhifeng" w:date="2024-08-26T14:12:00Z"/>
                <w:rFonts w:ascii="Arial" w:hAnsi="Arial" w:cs="Arial"/>
                <w:b/>
                <w:bCs/>
                <w:sz w:val="18"/>
                <w:szCs w:val="18"/>
                <w:lang w:val="en-US" w:eastAsia="zh-CN"/>
              </w:rPr>
            </w:pPr>
            <w:ins w:id="645" w:author="ZTE-Ma Zhifeng" w:date="2024-08-26T14:12:00Z">
              <w:r>
                <w:rPr>
                  <w:rFonts w:ascii="Arial" w:eastAsia="Malgun Gothic" w:hAnsi="Arial" w:cs="Arial"/>
                  <w:b/>
                  <w:bCs/>
                  <w:sz w:val="18"/>
                  <w:szCs w:val="18"/>
                </w:rPr>
                <w:t>mode</w:t>
              </w:r>
            </w:ins>
          </w:p>
        </w:tc>
      </w:tr>
      <w:tr w:rsidR="00B754A1" w14:paraId="6EB6C7B9" w14:textId="77777777" w:rsidTr="008645DB">
        <w:trPr>
          <w:trHeight w:val="184"/>
          <w:jc w:val="center"/>
          <w:ins w:id="646" w:author="ZTE-Ma Zhifeng" w:date="2024-08-26T14:12:00Z"/>
        </w:trPr>
        <w:tc>
          <w:tcPr>
            <w:tcW w:w="715" w:type="dxa"/>
            <w:vMerge/>
            <w:tcBorders>
              <w:top w:val="single" w:sz="4" w:space="0" w:color="auto"/>
              <w:left w:val="single" w:sz="4" w:space="0" w:color="auto"/>
              <w:bottom w:val="single" w:sz="4" w:space="0" w:color="auto"/>
              <w:right w:val="single" w:sz="4" w:space="0" w:color="auto"/>
            </w:tcBorders>
            <w:vAlign w:val="center"/>
          </w:tcPr>
          <w:p w14:paraId="342D15EA" w14:textId="77777777" w:rsidR="00B754A1" w:rsidRDefault="00B754A1" w:rsidP="008645DB">
            <w:pPr>
              <w:keepNext/>
              <w:keepLines/>
              <w:spacing w:after="0"/>
              <w:rPr>
                <w:ins w:id="647" w:author="ZTE-Ma Zhifeng" w:date="2024-08-26T14:12:00Z"/>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40AE834E" w14:textId="77777777" w:rsidR="00B754A1" w:rsidRDefault="00B754A1" w:rsidP="008645DB">
            <w:pPr>
              <w:keepNext/>
              <w:keepLines/>
              <w:spacing w:after="0"/>
              <w:jc w:val="center"/>
              <w:rPr>
                <w:ins w:id="648" w:author="ZTE-Ma Zhifeng" w:date="2024-08-26T14:12:00Z"/>
                <w:rFonts w:ascii="Arial" w:hAnsi="Arial" w:cs="Arial"/>
                <w:b/>
                <w:bCs/>
                <w:sz w:val="18"/>
                <w:szCs w:val="18"/>
                <w:lang w:val="en-US" w:eastAsia="zh-CN"/>
              </w:rPr>
            </w:pPr>
            <w:ins w:id="649" w:author="ZTE-Ma Zhifeng" w:date="2024-08-26T14:12:00Z">
              <w:r>
                <w:rPr>
                  <w:rFonts w:ascii="Arial" w:eastAsia="Malgun Gothic" w:hAnsi="Arial" w:cs="Arial"/>
                  <w:b/>
                  <w:bCs/>
                  <w:sz w:val="18"/>
                  <w:szCs w:val="18"/>
                </w:rPr>
                <w:t>BS receive / UE transmit</w:t>
              </w:r>
            </w:ins>
          </w:p>
        </w:tc>
        <w:tc>
          <w:tcPr>
            <w:tcW w:w="3116" w:type="dxa"/>
            <w:tcBorders>
              <w:top w:val="single" w:sz="4" w:space="0" w:color="auto"/>
              <w:left w:val="single" w:sz="4" w:space="0" w:color="auto"/>
              <w:bottom w:val="single" w:sz="4" w:space="0" w:color="auto"/>
              <w:right w:val="single" w:sz="4" w:space="0" w:color="auto"/>
            </w:tcBorders>
          </w:tcPr>
          <w:p w14:paraId="01F02440" w14:textId="77777777" w:rsidR="00B754A1" w:rsidRDefault="00B754A1" w:rsidP="008645DB">
            <w:pPr>
              <w:keepNext/>
              <w:keepLines/>
              <w:spacing w:after="0"/>
              <w:jc w:val="center"/>
              <w:rPr>
                <w:ins w:id="650" w:author="ZTE-Ma Zhifeng" w:date="2024-08-26T14:12:00Z"/>
                <w:rFonts w:ascii="Arial" w:hAnsi="Arial" w:cs="Arial"/>
                <w:b/>
                <w:bCs/>
                <w:sz w:val="18"/>
                <w:szCs w:val="18"/>
                <w:lang w:val="en-US" w:eastAsia="zh-CN"/>
              </w:rPr>
            </w:pPr>
            <w:ins w:id="651" w:author="ZTE-Ma Zhifeng" w:date="2024-08-26T14:12:00Z">
              <w:r>
                <w:rPr>
                  <w:rFonts w:ascii="Arial" w:eastAsia="Malgun Gothic" w:hAnsi="Arial" w:cs="Arial"/>
                  <w:b/>
                  <w:bCs/>
                  <w:sz w:val="18"/>
                  <w:szCs w:val="18"/>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74AB67B7" w14:textId="77777777" w:rsidR="00B754A1" w:rsidRDefault="00B754A1" w:rsidP="008645DB">
            <w:pPr>
              <w:keepNext/>
              <w:keepLines/>
              <w:spacing w:after="0"/>
              <w:rPr>
                <w:ins w:id="652" w:author="ZTE-Ma Zhifeng" w:date="2024-08-26T14:12:00Z"/>
                <w:rFonts w:ascii="Arial" w:eastAsia="Calibri" w:hAnsi="Arial" w:cs="Arial"/>
                <w:b/>
                <w:bCs/>
                <w:sz w:val="18"/>
                <w:szCs w:val="18"/>
                <w:lang w:val="en-US" w:eastAsia="zh-CN"/>
              </w:rPr>
            </w:pPr>
          </w:p>
        </w:tc>
      </w:tr>
      <w:tr w:rsidR="00B754A1" w14:paraId="58F852B0" w14:textId="77777777" w:rsidTr="008645DB">
        <w:trPr>
          <w:trHeight w:val="56"/>
          <w:jc w:val="center"/>
          <w:ins w:id="653" w:author="ZTE-Ma Zhifeng" w:date="2024-08-26T14:12:00Z"/>
        </w:trPr>
        <w:tc>
          <w:tcPr>
            <w:tcW w:w="715" w:type="dxa"/>
            <w:vMerge/>
            <w:tcBorders>
              <w:top w:val="single" w:sz="4" w:space="0" w:color="auto"/>
              <w:left w:val="single" w:sz="4" w:space="0" w:color="auto"/>
              <w:bottom w:val="single" w:sz="4" w:space="0" w:color="auto"/>
              <w:right w:val="single" w:sz="4" w:space="0" w:color="auto"/>
            </w:tcBorders>
            <w:vAlign w:val="center"/>
          </w:tcPr>
          <w:p w14:paraId="7518F8DE" w14:textId="77777777" w:rsidR="00B754A1" w:rsidRDefault="00B754A1" w:rsidP="008645DB">
            <w:pPr>
              <w:keepNext/>
              <w:keepLines/>
              <w:spacing w:after="0"/>
              <w:rPr>
                <w:ins w:id="654" w:author="ZTE-Ma Zhifeng" w:date="2024-08-26T14:12:00Z"/>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5A1055CE" w14:textId="77777777" w:rsidR="00B754A1" w:rsidRDefault="00B754A1" w:rsidP="008645DB">
            <w:pPr>
              <w:keepNext/>
              <w:keepLines/>
              <w:spacing w:after="0"/>
              <w:jc w:val="center"/>
              <w:rPr>
                <w:ins w:id="655" w:author="ZTE-Ma Zhifeng" w:date="2024-08-26T14:12:00Z"/>
                <w:rFonts w:ascii="Arial" w:hAnsi="Arial" w:cs="Arial"/>
                <w:b/>
                <w:bCs/>
                <w:sz w:val="18"/>
                <w:szCs w:val="18"/>
                <w:lang w:val="en-US" w:eastAsia="zh-CN"/>
              </w:rPr>
            </w:pPr>
            <w:ins w:id="656" w:author="ZTE-Ma Zhifeng" w:date="2024-08-26T14:12:00Z">
              <w:r>
                <w:rPr>
                  <w:rFonts w:ascii="Arial" w:eastAsia="Malgun Gothic" w:hAnsi="Arial" w:cs="Arial"/>
                  <w:b/>
                  <w:bCs/>
                  <w:sz w:val="18"/>
                  <w:szCs w:val="18"/>
                </w:rPr>
                <w:t>F</w:t>
              </w:r>
              <w:r>
                <w:rPr>
                  <w:rFonts w:ascii="Arial" w:eastAsia="Malgun Gothic" w:hAnsi="Arial" w:cs="Arial"/>
                  <w:b/>
                  <w:bCs/>
                  <w:sz w:val="18"/>
                  <w:szCs w:val="18"/>
                  <w:vertAlign w:val="subscript"/>
                </w:rPr>
                <w:t>UL_low</w:t>
              </w:r>
              <w:r>
                <w:rPr>
                  <w:rFonts w:ascii="Arial" w:eastAsia="Malgun Gothic" w:hAnsi="Arial" w:cs="Arial"/>
                  <w:b/>
                  <w:bCs/>
                  <w:sz w:val="18"/>
                  <w:szCs w:val="18"/>
                </w:rPr>
                <w:t xml:space="preserve"> – F</w:t>
              </w:r>
              <w:r>
                <w:rPr>
                  <w:rFonts w:ascii="Arial" w:eastAsia="Malgun Gothic" w:hAnsi="Arial" w:cs="Arial"/>
                  <w:b/>
                  <w:bCs/>
                  <w:sz w:val="18"/>
                  <w:szCs w:val="18"/>
                  <w:vertAlign w:val="subscript"/>
                </w:rPr>
                <w:t>UL_high</w:t>
              </w:r>
            </w:ins>
          </w:p>
        </w:tc>
        <w:tc>
          <w:tcPr>
            <w:tcW w:w="3116" w:type="dxa"/>
            <w:tcBorders>
              <w:top w:val="single" w:sz="4" w:space="0" w:color="auto"/>
              <w:left w:val="single" w:sz="4" w:space="0" w:color="auto"/>
              <w:bottom w:val="single" w:sz="4" w:space="0" w:color="auto"/>
              <w:right w:val="single" w:sz="4" w:space="0" w:color="auto"/>
            </w:tcBorders>
            <w:vAlign w:val="center"/>
          </w:tcPr>
          <w:p w14:paraId="3FB8B519" w14:textId="77777777" w:rsidR="00B754A1" w:rsidRDefault="00B754A1" w:rsidP="008645DB">
            <w:pPr>
              <w:keepNext/>
              <w:keepLines/>
              <w:spacing w:after="0"/>
              <w:jc w:val="center"/>
              <w:rPr>
                <w:ins w:id="657" w:author="ZTE-Ma Zhifeng" w:date="2024-08-26T14:12:00Z"/>
                <w:rFonts w:ascii="Arial" w:hAnsi="Arial" w:cs="Arial"/>
                <w:b/>
                <w:bCs/>
                <w:sz w:val="18"/>
                <w:szCs w:val="18"/>
                <w:lang w:val="en-US" w:eastAsia="zh-CN"/>
              </w:rPr>
            </w:pPr>
            <w:ins w:id="658" w:author="ZTE-Ma Zhifeng" w:date="2024-08-26T14:12:00Z">
              <w:r>
                <w:rPr>
                  <w:rFonts w:ascii="Arial" w:eastAsia="Malgun Gothic" w:hAnsi="Arial" w:cs="Arial"/>
                  <w:b/>
                  <w:bCs/>
                  <w:sz w:val="18"/>
                  <w:szCs w:val="18"/>
                </w:rPr>
                <w:t>F</w:t>
              </w:r>
              <w:r>
                <w:rPr>
                  <w:rFonts w:ascii="Arial" w:eastAsia="Malgun Gothic" w:hAnsi="Arial" w:cs="Arial"/>
                  <w:b/>
                  <w:bCs/>
                  <w:sz w:val="18"/>
                  <w:szCs w:val="18"/>
                  <w:vertAlign w:val="subscript"/>
                </w:rPr>
                <w:t>DL_low</w:t>
              </w:r>
              <w:r>
                <w:rPr>
                  <w:rFonts w:ascii="Arial" w:eastAsia="Malgun Gothic" w:hAnsi="Arial" w:cs="Arial"/>
                  <w:b/>
                  <w:bCs/>
                  <w:sz w:val="18"/>
                  <w:szCs w:val="18"/>
                </w:rPr>
                <w:t xml:space="preserve"> – F</w:t>
              </w:r>
              <w:r>
                <w:rPr>
                  <w:rFonts w:ascii="Arial" w:eastAsia="Malgun Gothic" w:hAnsi="Arial" w:cs="Arial"/>
                  <w:b/>
                  <w:bCs/>
                  <w:sz w:val="18"/>
                  <w:szCs w:val="18"/>
                  <w:vertAlign w:val="subscript"/>
                </w:rPr>
                <w:t>DL_high</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2C086430" w14:textId="77777777" w:rsidR="00B754A1" w:rsidRDefault="00B754A1" w:rsidP="008645DB">
            <w:pPr>
              <w:keepNext/>
              <w:keepLines/>
              <w:spacing w:after="0"/>
              <w:rPr>
                <w:ins w:id="659" w:author="ZTE-Ma Zhifeng" w:date="2024-08-26T14:12:00Z"/>
                <w:rFonts w:ascii="Arial" w:eastAsia="Calibri" w:hAnsi="Arial" w:cs="Arial"/>
                <w:b/>
                <w:bCs/>
                <w:sz w:val="18"/>
                <w:szCs w:val="18"/>
                <w:lang w:val="en-US" w:eastAsia="zh-CN"/>
              </w:rPr>
            </w:pPr>
          </w:p>
        </w:tc>
      </w:tr>
      <w:tr w:rsidR="00B754A1" w14:paraId="676A6573" w14:textId="77777777" w:rsidTr="008645DB">
        <w:trPr>
          <w:trHeight w:val="56"/>
          <w:jc w:val="center"/>
          <w:ins w:id="660" w:author="ZTE-Ma Zhifeng" w:date="2024-08-26T14:12:00Z"/>
        </w:trPr>
        <w:tc>
          <w:tcPr>
            <w:tcW w:w="715" w:type="dxa"/>
            <w:tcBorders>
              <w:top w:val="single" w:sz="4" w:space="0" w:color="auto"/>
              <w:left w:val="single" w:sz="4" w:space="0" w:color="auto"/>
              <w:bottom w:val="single" w:sz="4" w:space="0" w:color="auto"/>
              <w:right w:val="single" w:sz="4" w:space="0" w:color="auto"/>
            </w:tcBorders>
            <w:vAlign w:val="center"/>
          </w:tcPr>
          <w:p w14:paraId="49890E31" w14:textId="77777777" w:rsidR="00B754A1" w:rsidRDefault="00B754A1" w:rsidP="008645DB">
            <w:pPr>
              <w:keepNext/>
              <w:keepLines/>
              <w:spacing w:after="0"/>
              <w:jc w:val="center"/>
              <w:rPr>
                <w:ins w:id="661" w:author="ZTE-Ma Zhifeng" w:date="2024-08-26T14:12:00Z"/>
                <w:rFonts w:ascii="Arial" w:eastAsia="宋体" w:hAnsi="Arial" w:cs="Arial"/>
                <w:sz w:val="18"/>
                <w:szCs w:val="18"/>
                <w:lang w:val="en-US" w:eastAsia="zh-CN"/>
              </w:rPr>
            </w:pPr>
            <w:ins w:id="662" w:author="ZTE-Ma Zhifeng" w:date="2024-08-26T14:12:00Z">
              <w:r>
                <w:rPr>
                  <w:rFonts w:ascii="Arial" w:eastAsia="宋体" w:hAnsi="Arial" w:cs="Arial" w:hint="eastAsia"/>
                  <w:sz w:val="18"/>
                  <w:szCs w:val="18"/>
                  <w:lang w:val="en-US" w:eastAsia="zh-CN"/>
                </w:rPr>
                <w:t>n28</w:t>
              </w:r>
            </w:ins>
          </w:p>
        </w:tc>
        <w:tc>
          <w:tcPr>
            <w:tcW w:w="3536" w:type="dxa"/>
            <w:tcBorders>
              <w:top w:val="single" w:sz="4" w:space="0" w:color="auto"/>
              <w:left w:val="single" w:sz="4" w:space="0" w:color="auto"/>
              <w:bottom w:val="single" w:sz="4" w:space="0" w:color="auto"/>
              <w:right w:val="single" w:sz="4" w:space="0" w:color="auto"/>
            </w:tcBorders>
            <w:vAlign w:val="center"/>
          </w:tcPr>
          <w:p w14:paraId="29F248FD" w14:textId="77777777" w:rsidR="00B754A1" w:rsidRDefault="00B754A1" w:rsidP="008645DB">
            <w:pPr>
              <w:keepNext/>
              <w:keepLines/>
              <w:spacing w:after="0"/>
              <w:jc w:val="center"/>
              <w:rPr>
                <w:ins w:id="663" w:author="ZTE-Ma Zhifeng" w:date="2024-08-26T14:12:00Z"/>
                <w:rFonts w:ascii="Arial" w:hAnsi="Arial" w:cs="Arial"/>
                <w:sz w:val="18"/>
                <w:szCs w:val="18"/>
              </w:rPr>
            </w:pPr>
            <w:ins w:id="664" w:author="ZTE-Ma Zhifeng" w:date="2024-08-26T14:12:00Z">
              <w:r>
                <w:rPr>
                  <w:rFonts w:ascii="Arial" w:eastAsia="宋体" w:hAnsi="Arial" w:cs="Arial" w:hint="eastAsia"/>
                  <w:sz w:val="18"/>
                  <w:szCs w:val="18"/>
                  <w:lang w:val="en-US" w:eastAsia="zh-CN"/>
                </w:rPr>
                <w:t xml:space="preserve">703 </w:t>
              </w:r>
              <w:r>
                <w:rPr>
                  <w:rFonts w:ascii="Arial" w:hAnsi="Arial" w:cs="Arial"/>
                  <w:sz w:val="18"/>
                  <w:szCs w:val="18"/>
                </w:rPr>
                <w:t>MHz</w:t>
              </w:r>
              <w:r>
                <w:rPr>
                  <w:rFonts w:ascii="Arial" w:eastAsia="Calibri" w:hAnsi="Arial" w:cs="Arial"/>
                  <w:sz w:val="18"/>
                  <w:lang w:eastAsia="ko-KR"/>
                </w:rPr>
                <w:t xml:space="preserve"> </w:t>
              </w:r>
              <w:r>
                <w:rPr>
                  <w:rFonts w:ascii="Arial" w:hAnsi="Arial" w:cs="Arial"/>
                  <w:sz w:val="18"/>
                  <w:szCs w:val="18"/>
                </w:rPr>
                <w:t>–</w:t>
              </w:r>
              <w:r>
                <w:rPr>
                  <w:rFonts w:ascii="Arial" w:eastAsia="Calibri" w:hAnsi="Arial" w:cs="Arial"/>
                  <w:sz w:val="18"/>
                  <w:lang w:eastAsia="ko-KR"/>
                </w:rPr>
                <w:t xml:space="preserve"> </w:t>
              </w:r>
              <w:r>
                <w:rPr>
                  <w:rFonts w:ascii="Arial" w:eastAsia="宋体" w:hAnsi="Arial" w:cs="Arial" w:hint="eastAsia"/>
                  <w:sz w:val="18"/>
                  <w:szCs w:val="18"/>
                  <w:lang w:val="en-US" w:eastAsia="zh-CN"/>
                </w:rPr>
                <w:t xml:space="preserve">748 </w:t>
              </w:r>
              <w:r>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4EE6EDEC" w14:textId="77777777" w:rsidR="00B754A1" w:rsidRDefault="00B754A1" w:rsidP="008645DB">
            <w:pPr>
              <w:keepNext/>
              <w:keepLines/>
              <w:spacing w:after="0"/>
              <w:jc w:val="center"/>
              <w:rPr>
                <w:ins w:id="665" w:author="ZTE-Ma Zhifeng" w:date="2024-08-26T14:12:00Z"/>
                <w:rFonts w:ascii="Arial" w:hAnsi="Arial" w:cs="Arial"/>
                <w:sz w:val="18"/>
                <w:szCs w:val="18"/>
              </w:rPr>
            </w:pPr>
            <w:ins w:id="666" w:author="ZTE-Ma Zhifeng" w:date="2024-08-26T14:12:00Z">
              <w:r>
                <w:rPr>
                  <w:rFonts w:ascii="Arial" w:eastAsia="宋体" w:hAnsi="Arial" w:cs="Arial" w:hint="eastAsia"/>
                  <w:sz w:val="18"/>
                  <w:szCs w:val="18"/>
                  <w:lang w:val="en-US" w:eastAsia="zh-CN"/>
                </w:rPr>
                <w:t xml:space="preserve">703 </w:t>
              </w:r>
              <w:r>
                <w:rPr>
                  <w:rFonts w:ascii="Arial" w:hAnsi="Arial" w:cs="Arial"/>
                  <w:sz w:val="18"/>
                  <w:szCs w:val="18"/>
                </w:rPr>
                <w:t>MHz</w:t>
              </w:r>
              <w:r>
                <w:rPr>
                  <w:rFonts w:ascii="Arial" w:hAnsi="Arial" w:cs="Arial"/>
                  <w:sz w:val="18"/>
                  <w:lang w:eastAsia="ko-KR"/>
                </w:rPr>
                <w:t xml:space="preserve"> </w:t>
              </w:r>
              <w:r>
                <w:rPr>
                  <w:rFonts w:ascii="Arial" w:hAnsi="Arial" w:cs="Arial"/>
                  <w:sz w:val="18"/>
                  <w:szCs w:val="18"/>
                </w:rPr>
                <w:t>–</w:t>
              </w:r>
              <w:r>
                <w:rPr>
                  <w:rFonts w:ascii="Arial" w:hAnsi="Arial" w:cs="Arial"/>
                  <w:sz w:val="18"/>
                  <w:lang w:eastAsia="ko-KR"/>
                </w:rPr>
                <w:t xml:space="preserve"> </w:t>
              </w:r>
              <w:r>
                <w:rPr>
                  <w:rFonts w:ascii="Arial" w:eastAsia="宋体" w:hAnsi="Arial" w:cs="Arial" w:hint="eastAsia"/>
                  <w:sz w:val="18"/>
                  <w:szCs w:val="18"/>
                  <w:lang w:val="en-US" w:eastAsia="zh-CN"/>
                </w:rPr>
                <w:t>748</w:t>
              </w:r>
              <w:r>
                <w:rPr>
                  <w:rFonts w:ascii="Arial" w:hAnsi="Arial" w:cs="Arial"/>
                  <w:sz w:val="18"/>
                  <w:szCs w:val="18"/>
                </w:rPr>
                <w:t>MHz</w:t>
              </w:r>
            </w:ins>
          </w:p>
        </w:tc>
        <w:tc>
          <w:tcPr>
            <w:tcW w:w="1043" w:type="dxa"/>
            <w:tcBorders>
              <w:top w:val="single" w:sz="4" w:space="0" w:color="auto"/>
              <w:left w:val="single" w:sz="4" w:space="0" w:color="auto"/>
              <w:bottom w:val="single" w:sz="4" w:space="0" w:color="auto"/>
              <w:right w:val="single" w:sz="4" w:space="0" w:color="auto"/>
            </w:tcBorders>
            <w:vAlign w:val="center"/>
          </w:tcPr>
          <w:p w14:paraId="0C4252AD" w14:textId="77777777" w:rsidR="00B754A1" w:rsidRDefault="00B754A1" w:rsidP="008645DB">
            <w:pPr>
              <w:keepNext/>
              <w:keepLines/>
              <w:spacing w:after="0"/>
              <w:jc w:val="center"/>
              <w:rPr>
                <w:ins w:id="667" w:author="ZTE-Ma Zhifeng" w:date="2024-08-26T14:12:00Z"/>
                <w:rFonts w:ascii="Arial" w:eastAsia="宋体" w:hAnsi="Arial" w:cs="Arial"/>
                <w:sz w:val="18"/>
                <w:szCs w:val="18"/>
                <w:lang w:val="en-US" w:eastAsia="zh-CN"/>
              </w:rPr>
            </w:pPr>
            <w:ins w:id="668" w:author="ZTE-Ma Zhifeng" w:date="2024-08-26T14:12:00Z">
              <w:r>
                <w:rPr>
                  <w:rFonts w:ascii="Arial" w:eastAsia="宋体" w:hAnsi="Arial" w:cs="Arial" w:hint="eastAsia"/>
                  <w:sz w:val="18"/>
                  <w:szCs w:val="18"/>
                  <w:lang w:val="en-US" w:eastAsia="zh-CN"/>
                </w:rPr>
                <w:t>FDD</w:t>
              </w:r>
            </w:ins>
          </w:p>
        </w:tc>
      </w:tr>
      <w:tr w:rsidR="00B754A1" w14:paraId="36685AED" w14:textId="77777777" w:rsidTr="008645DB">
        <w:trPr>
          <w:trHeight w:val="56"/>
          <w:jc w:val="center"/>
          <w:ins w:id="669" w:author="ZTE-Ma Zhifeng" w:date="2024-08-26T14:12:00Z"/>
        </w:trPr>
        <w:tc>
          <w:tcPr>
            <w:tcW w:w="715" w:type="dxa"/>
            <w:tcBorders>
              <w:top w:val="single" w:sz="4" w:space="0" w:color="auto"/>
              <w:left w:val="single" w:sz="4" w:space="0" w:color="auto"/>
              <w:bottom w:val="single" w:sz="4" w:space="0" w:color="auto"/>
              <w:right w:val="single" w:sz="4" w:space="0" w:color="auto"/>
            </w:tcBorders>
            <w:vAlign w:val="center"/>
          </w:tcPr>
          <w:p w14:paraId="77C2EC3A" w14:textId="77777777" w:rsidR="00B754A1" w:rsidRDefault="00B754A1" w:rsidP="008645DB">
            <w:pPr>
              <w:keepNext/>
              <w:keepLines/>
              <w:spacing w:after="0"/>
              <w:jc w:val="center"/>
              <w:rPr>
                <w:ins w:id="670" w:author="ZTE-Ma Zhifeng" w:date="2024-08-26T14:12:00Z"/>
                <w:rFonts w:ascii="Arial" w:eastAsia="宋体" w:hAnsi="Arial" w:cs="Arial"/>
                <w:sz w:val="18"/>
                <w:lang w:val="en-US" w:eastAsia="zh-CN"/>
              </w:rPr>
            </w:pPr>
            <w:ins w:id="671" w:author="ZTE-Ma Zhifeng" w:date="2024-08-26T14:12:00Z">
              <w:r>
                <w:rPr>
                  <w:rFonts w:ascii="Arial" w:hAnsi="Arial" w:cs="Arial"/>
                  <w:sz w:val="18"/>
                  <w:szCs w:val="18"/>
                </w:rPr>
                <w:t>n</w:t>
              </w:r>
              <w:r>
                <w:rPr>
                  <w:rFonts w:ascii="Arial" w:eastAsia="宋体" w:hAnsi="Arial" w:cs="Arial" w:hint="eastAsia"/>
                  <w:sz w:val="18"/>
                  <w:szCs w:val="18"/>
                  <w:lang w:val="en-US" w:eastAsia="zh-CN"/>
                </w:rPr>
                <w:t>41</w:t>
              </w:r>
            </w:ins>
          </w:p>
        </w:tc>
        <w:tc>
          <w:tcPr>
            <w:tcW w:w="3536" w:type="dxa"/>
            <w:tcBorders>
              <w:top w:val="single" w:sz="4" w:space="0" w:color="auto"/>
              <w:left w:val="single" w:sz="4" w:space="0" w:color="auto"/>
              <w:bottom w:val="single" w:sz="4" w:space="0" w:color="auto"/>
              <w:right w:val="single" w:sz="4" w:space="0" w:color="auto"/>
            </w:tcBorders>
            <w:vAlign w:val="center"/>
          </w:tcPr>
          <w:p w14:paraId="0BED6C27" w14:textId="77777777" w:rsidR="00B754A1" w:rsidRDefault="00B754A1" w:rsidP="008645DB">
            <w:pPr>
              <w:keepNext/>
              <w:keepLines/>
              <w:spacing w:after="0"/>
              <w:jc w:val="center"/>
              <w:rPr>
                <w:ins w:id="672" w:author="ZTE-Ma Zhifeng" w:date="2024-08-26T14:12:00Z"/>
                <w:rFonts w:ascii="Arial" w:eastAsia="Calibri" w:hAnsi="Arial" w:cs="Arial"/>
                <w:sz w:val="18"/>
                <w:lang w:val="sv-SE" w:eastAsia="ko-KR"/>
              </w:rPr>
            </w:pPr>
            <w:ins w:id="673" w:author="ZTE-Ma Zhifeng" w:date="2024-08-26T14:12:00Z">
              <w:r>
                <w:rPr>
                  <w:rFonts w:ascii="Arial" w:eastAsia="宋体" w:hAnsi="Arial" w:cs="Arial" w:hint="eastAsia"/>
                  <w:sz w:val="18"/>
                  <w:szCs w:val="18"/>
                  <w:lang w:val="en-US" w:eastAsia="zh-CN"/>
                </w:rPr>
                <w:t xml:space="preserve">2496 </w:t>
              </w:r>
              <w:r>
                <w:rPr>
                  <w:rFonts w:ascii="Arial" w:hAnsi="Arial" w:cs="Arial"/>
                  <w:sz w:val="18"/>
                  <w:szCs w:val="18"/>
                  <w:lang w:val="sv-SE"/>
                </w:rPr>
                <w:t>MHz</w:t>
              </w:r>
              <w:r>
                <w:rPr>
                  <w:rFonts w:ascii="Arial" w:eastAsia="Calibri" w:hAnsi="Arial" w:cs="Arial"/>
                  <w:sz w:val="18"/>
                  <w:lang w:val="sv-SE" w:eastAsia="ko-KR"/>
                </w:rPr>
                <w:t xml:space="preserve"> </w:t>
              </w:r>
              <w:r>
                <w:rPr>
                  <w:rFonts w:ascii="Arial" w:hAnsi="Arial" w:cs="Arial"/>
                  <w:sz w:val="18"/>
                  <w:szCs w:val="18"/>
                  <w:lang w:val="sv-SE"/>
                </w:rPr>
                <w:t>–</w:t>
              </w:r>
              <w:r>
                <w:rPr>
                  <w:rFonts w:ascii="Arial" w:eastAsia="Calibri" w:hAnsi="Arial" w:cs="Arial"/>
                  <w:sz w:val="18"/>
                  <w:lang w:val="sv-SE" w:eastAsia="ko-KR"/>
                </w:rPr>
                <w:t xml:space="preserve"> </w:t>
              </w:r>
              <w:r>
                <w:rPr>
                  <w:rFonts w:ascii="Arial" w:eastAsia="宋体" w:hAnsi="Arial" w:cs="Arial" w:hint="eastAsia"/>
                  <w:sz w:val="18"/>
                  <w:szCs w:val="18"/>
                  <w:lang w:val="en-US" w:eastAsia="zh-CN"/>
                </w:rPr>
                <w:t xml:space="preserve">2690 </w:t>
              </w:r>
              <w:r>
                <w:rPr>
                  <w:rFonts w:ascii="Arial" w:hAnsi="Arial" w:cs="Arial"/>
                  <w:sz w:val="18"/>
                  <w:szCs w:val="18"/>
                  <w:lang w:val="sv-SE"/>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2E5ACA0B" w14:textId="77777777" w:rsidR="00B754A1" w:rsidRDefault="00B754A1" w:rsidP="008645DB">
            <w:pPr>
              <w:keepNext/>
              <w:keepLines/>
              <w:spacing w:after="0"/>
              <w:jc w:val="center"/>
              <w:rPr>
                <w:ins w:id="674" w:author="ZTE-Ma Zhifeng" w:date="2024-08-26T14:12:00Z"/>
                <w:rFonts w:ascii="Arial" w:hAnsi="Arial" w:cs="Arial"/>
                <w:sz w:val="18"/>
                <w:lang w:val="sv-SE" w:eastAsia="ko-KR"/>
              </w:rPr>
            </w:pPr>
            <w:ins w:id="675" w:author="ZTE-Ma Zhifeng" w:date="2024-08-26T14:12:00Z">
              <w:r>
                <w:rPr>
                  <w:rFonts w:ascii="Arial" w:eastAsia="宋体" w:hAnsi="Arial" w:cs="Arial" w:hint="eastAsia"/>
                  <w:sz w:val="18"/>
                  <w:szCs w:val="18"/>
                  <w:lang w:val="en-US" w:eastAsia="zh-CN"/>
                </w:rPr>
                <w:t xml:space="preserve">2496 </w:t>
              </w:r>
              <w:r>
                <w:rPr>
                  <w:rFonts w:ascii="Arial" w:hAnsi="Arial" w:cs="Arial"/>
                  <w:sz w:val="18"/>
                  <w:szCs w:val="18"/>
                  <w:lang w:val="sv-SE"/>
                </w:rPr>
                <w:t>MHz</w:t>
              </w:r>
              <w:r>
                <w:rPr>
                  <w:rFonts w:ascii="Arial" w:eastAsia="Calibri" w:hAnsi="Arial" w:cs="Arial"/>
                  <w:sz w:val="18"/>
                  <w:lang w:val="sv-SE" w:eastAsia="ko-KR"/>
                </w:rPr>
                <w:t xml:space="preserve"> </w:t>
              </w:r>
              <w:r>
                <w:rPr>
                  <w:rFonts w:ascii="Arial" w:hAnsi="Arial" w:cs="Arial"/>
                  <w:sz w:val="18"/>
                  <w:szCs w:val="18"/>
                  <w:lang w:val="sv-SE"/>
                </w:rPr>
                <w:t>–</w:t>
              </w:r>
              <w:r>
                <w:rPr>
                  <w:rFonts w:ascii="Arial" w:eastAsia="Calibri" w:hAnsi="Arial" w:cs="Arial"/>
                  <w:sz w:val="18"/>
                  <w:lang w:val="sv-SE" w:eastAsia="ko-KR"/>
                </w:rPr>
                <w:t xml:space="preserve"> </w:t>
              </w:r>
              <w:r>
                <w:rPr>
                  <w:rFonts w:ascii="Arial" w:eastAsia="宋体" w:hAnsi="Arial" w:cs="Arial" w:hint="eastAsia"/>
                  <w:sz w:val="18"/>
                  <w:szCs w:val="18"/>
                  <w:lang w:val="en-US" w:eastAsia="zh-CN"/>
                </w:rPr>
                <w:t xml:space="preserve">2690 </w:t>
              </w:r>
              <w:r>
                <w:rPr>
                  <w:rFonts w:ascii="Arial" w:hAnsi="Arial" w:cs="Arial"/>
                  <w:sz w:val="18"/>
                  <w:szCs w:val="18"/>
                  <w:lang w:val="sv-SE"/>
                </w:rPr>
                <w:t>MHz</w:t>
              </w:r>
            </w:ins>
          </w:p>
        </w:tc>
        <w:tc>
          <w:tcPr>
            <w:tcW w:w="1043" w:type="dxa"/>
            <w:tcBorders>
              <w:top w:val="single" w:sz="4" w:space="0" w:color="auto"/>
              <w:left w:val="single" w:sz="4" w:space="0" w:color="auto"/>
              <w:bottom w:val="single" w:sz="4" w:space="0" w:color="auto"/>
              <w:right w:val="single" w:sz="4" w:space="0" w:color="auto"/>
            </w:tcBorders>
            <w:vAlign w:val="center"/>
          </w:tcPr>
          <w:p w14:paraId="6C05D279" w14:textId="77777777" w:rsidR="00B754A1" w:rsidRDefault="00B754A1" w:rsidP="008645DB">
            <w:pPr>
              <w:keepNext/>
              <w:keepLines/>
              <w:spacing w:after="0"/>
              <w:jc w:val="center"/>
              <w:rPr>
                <w:ins w:id="676" w:author="ZTE-Ma Zhifeng" w:date="2024-08-26T14:12:00Z"/>
                <w:rFonts w:ascii="Arial" w:eastAsia="宋体" w:hAnsi="Arial" w:cs="Arial"/>
                <w:sz w:val="18"/>
                <w:lang w:val="en-US" w:eastAsia="zh-CN"/>
              </w:rPr>
            </w:pPr>
            <w:ins w:id="677" w:author="ZTE-Ma Zhifeng" w:date="2024-08-26T14:12:00Z">
              <w:r>
                <w:rPr>
                  <w:rFonts w:ascii="Arial" w:eastAsia="宋体" w:hAnsi="Arial" w:cs="Arial" w:hint="eastAsia"/>
                  <w:sz w:val="18"/>
                  <w:szCs w:val="18"/>
                  <w:lang w:val="en-US" w:eastAsia="zh-CN"/>
                </w:rPr>
                <w:t>TDD</w:t>
              </w:r>
            </w:ins>
          </w:p>
        </w:tc>
      </w:tr>
      <w:tr w:rsidR="00B754A1" w14:paraId="5314EDD9" w14:textId="77777777" w:rsidTr="008645DB">
        <w:trPr>
          <w:trHeight w:val="56"/>
          <w:jc w:val="center"/>
          <w:ins w:id="678" w:author="ZTE-Ma Zhifeng" w:date="2024-08-26T14:12:00Z"/>
        </w:trPr>
        <w:tc>
          <w:tcPr>
            <w:tcW w:w="715" w:type="dxa"/>
            <w:tcBorders>
              <w:top w:val="single" w:sz="4" w:space="0" w:color="auto"/>
              <w:left w:val="single" w:sz="4" w:space="0" w:color="auto"/>
              <w:bottom w:val="single" w:sz="4" w:space="0" w:color="auto"/>
              <w:right w:val="single" w:sz="4" w:space="0" w:color="auto"/>
            </w:tcBorders>
            <w:vAlign w:val="center"/>
          </w:tcPr>
          <w:p w14:paraId="5C751063" w14:textId="77777777" w:rsidR="00B754A1" w:rsidRDefault="00B754A1" w:rsidP="008645DB">
            <w:pPr>
              <w:keepNext/>
              <w:keepLines/>
              <w:spacing w:after="0"/>
              <w:jc w:val="center"/>
              <w:rPr>
                <w:ins w:id="679" w:author="ZTE-Ma Zhifeng" w:date="2024-08-26T14:12:00Z"/>
                <w:rFonts w:ascii="Arial" w:eastAsia="宋体" w:hAnsi="Arial" w:cs="Arial"/>
                <w:sz w:val="18"/>
                <w:szCs w:val="18"/>
                <w:lang w:val="en-US" w:eastAsia="zh-CN"/>
              </w:rPr>
            </w:pPr>
            <w:ins w:id="680" w:author="ZTE-Ma Zhifeng" w:date="2024-08-26T14:12:00Z">
              <w:r>
                <w:rPr>
                  <w:rFonts w:ascii="Arial" w:hAnsi="Arial" w:cs="Arial"/>
                  <w:sz w:val="18"/>
                  <w:szCs w:val="18"/>
                </w:rPr>
                <w:t>n</w:t>
              </w:r>
              <w:r>
                <w:rPr>
                  <w:rFonts w:ascii="Arial" w:eastAsia="宋体" w:hAnsi="Arial" w:cs="Arial" w:hint="eastAsia"/>
                  <w:sz w:val="18"/>
                  <w:szCs w:val="18"/>
                  <w:lang w:val="en-US" w:eastAsia="zh-CN"/>
                </w:rPr>
                <w:t>79</w:t>
              </w:r>
            </w:ins>
          </w:p>
        </w:tc>
        <w:tc>
          <w:tcPr>
            <w:tcW w:w="3536" w:type="dxa"/>
            <w:tcBorders>
              <w:top w:val="single" w:sz="4" w:space="0" w:color="auto"/>
              <w:left w:val="single" w:sz="4" w:space="0" w:color="auto"/>
              <w:bottom w:val="single" w:sz="4" w:space="0" w:color="auto"/>
              <w:right w:val="single" w:sz="4" w:space="0" w:color="auto"/>
            </w:tcBorders>
            <w:vAlign w:val="center"/>
          </w:tcPr>
          <w:p w14:paraId="12027B16" w14:textId="77777777" w:rsidR="00B754A1" w:rsidRDefault="00B754A1" w:rsidP="008645DB">
            <w:pPr>
              <w:keepNext/>
              <w:keepLines/>
              <w:spacing w:after="0"/>
              <w:jc w:val="center"/>
              <w:rPr>
                <w:ins w:id="681" w:author="ZTE-Ma Zhifeng" w:date="2024-08-26T14:12:00Z"/>
                <w:rFonts w:ascii="Arial" w:hAnsi="Arial" w:cs="Arial"/>
                <w:sz w:val="18"/>
                <w:szCs w:val="18"/>
              </w:rPr>
            </w:pPr>
            <w:ins w:id="682" w:author="ZTE-Ma Zhifeng" w:date="2024-08-26T14:12:00Z">
              <w:r>
                <w:rPr>
                  <w:rFonts w:ascii="Arial" w:eastAsia="宋体" w:hAnsi="Arial" w:cs="Arial" w:hint="eastAsia"/>
                  <w:sz w:val="18"/>
                  <w:szCs w:val="18"/>
                  <w:lang w:val="en-US" w:eastAsia="zh-CN"/>
                </w:rPr>
                <w:t xml:space="preserve">4400 </w:t>
              </w:r>
              <w:r>
                <w:rPr>
                  <w:rFonts w:ascii="Arial" w:hAnsi="Arial" w:cs="Arial"/>
                  <w:sz w:val="18"/>
                  <w:szCs w:val="18"/>
                </w:rPr>
                <w:t>MHz</w:t>
              </w:r>
              <w:r>
                <w:rPr>
                  <w:rFonts w:ascii="Arial" w:eastAsia="Calibri" w:hAnsi="Arial" w:cs="Arial"/>
                  <w:sz w:val="18"/>
                  <w:lang w:eastAsia="ko-KR"/>
                </w:rPr>
                <w:t xml:space="preserve"> </w:t>
              </w:r>
              <w:r>
                <w:rPr>
                  <w:rFonts w:ascii="Arial" w:hAnsi="Arial" w:cs="Arial"/>
                  <w:sz w:val="18"/>
                  <w:szCs w:val="18"/>
                </w:rPr>
                <w:t>–</w:t>
              </w:r>
              <w:r>
                <w:rPr>
                  <w:rFonts w:ascii="Arial" w:eastAsia="Calibri" w:hAnsi="Arial" w:cs="Arial"/>
                  <w:sz w:val="18"/>
                  <w:lang w:eastAsia="ko-KR"/>
                </w:rPr>
                <w:t xml:space="preserve"> </w:t>
              </w:r>
              <w:r>
                <w:rPr>
                  <w:rFonts w:ascii="Arial" w:eastAsia="宋体" w:hAnsi="Arial" w:cs="Arial" w:hint="eastAsia"/>
                  <w:sz w:val="18"/>
                  <w:szCs w:val="18"/>
                  <w:lang w:val="en-US" w:eastAsia="zh-CN"/>
                </w:rPr>
                <w:t xml:space="preserve">5000 </w:t>
              </w:r>
              <w:r>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0438BBA9" w14:textId="77777777" w:rsidR="00B754A1" w:rsidRDefault="00B754A1" w:rsidP="008645DB">
            <w:pPr>
              <w:keepNext/>
              <w:keepLines/>
              <w:spacing w:after="0"/>
              <w:jc w:val="center"/>
              <w:rPr>
                <w:ins w:id="683" w:author="ZTE-Ma Zhifeng" w:date="2024-08-26T14:12:00Z"/>
                <w:rFonts w:ascii="Arial" w:hAnsi="Arial" w:cs="Arial"/>
                <w:sz w:val="18"/>
                <w:szCs w:val="18"/>
              </w:rPr>
            </w:pPr>
            <w:ins w:id="684" w:author="ZTE-Ma Zhifeng" w:date="2024-08-26T14:12:00Z">
              <w:r>
                <w:rPr>
                  <w:rFonts w:ascii="Arial" w:eastAsia="宋体" w:hAnsi="Arial" w:cs="Arial" w:hint="eastAsia"/>
                  <w:sz w:val="18"/>
                  <w:szCs w:val="18"/>
                  <w:lang w:val="en-US" w:eastAsia="zh-CN"/>
                </w:rPr>
                <w:t xml:space="preserve">4400 </w:t>
              </w:r>
              <w:r>
                <w:rPr>
                  <w:rFonts w:ascii="Arial" w:hAnsi="Arial" w:cs="Arial"/>
                  <w:sz w:val="18"/>
                  <w:szCs w:val="18"/>
                </w:rPr>
                <w:t>MHz</w:t>
              </w:r>
              <w:r>
                <w:rPr>
                  <w:rFonts w:ascii="Arial" w:eastAsia="Calibri" w:hAnsi="Arial" w:cs="Arial"/>
                  <w:sz w:val="18"/>
                  <w:lang w:eastAsia="ko-KR"/>
                </w:rPr>
                <w:t xml:space="preserve"> </w:t>
              </w:r>
              <w:r>
                <w:rPr>
                  <w:rFonts w:ascii="Arial" w:hAnsi="Arial" w:cs="Arial"/>
                  <w:sz w:val="18"/>
                  <w:szCs w:val="18"/>
                </w:rPr>
                <w:t>–</w:t>
              </w:r>
              <w:r>
                <w:rPr>
                  <w:rFonts w:ascii="Arial" w:eastAsia="Calibri" w:hAnsi="Arial" w:cs="Arial"/>
                  <w:sz w:val="18"/>
                  <w:lang w:eastAsia="ko-KR"/>
                </w:rPr>
                <w:t xml:space="preserve"> </w:t>
              </w:r>
              <w:r>
                <w:rPr>
                  <w:rFonts w:ascii="Arial" w:eastAsia="宋体" w:hAnsi="Arial" w:cs="Arial" w:hint="eastAsia"/>
                  <w:sz w:val="18"/>
                  <w:szCs w:val="18"/>
                  <w:lang w:val="en-US" w:eastAsia="zh-CN"/>
                </w:rPr>
                <w:t xml:space="preserve">5000 </w:t>
              </w:r>
              <w:r>
                <w:rPr>
                  <w:rFonts w:ascii="Arial" w:hAnsi="Arial" w:cs="Arial"/>
                  <w:sz w:val="18"/>
                  <w:szCs w:val="18"/>
                </w:rPr>
                <w:t>MHz</w:t>
              </w:r>
            </w:ins>
          </w:p>
        </w:tc>
        <w:tc>
          <w:tcPr>
            <w:tcW w:w="1043" w:type="dxa"/>
            <w:tcBorders>
              <w:top w:val="single" w:sz="4" w:space="0" w:color="auto"/>
              <w:left w:val="single" w:sz="4" w:space="0" w:color="auto"/>
              <w:bottom w:val="single" w:sz="4" w:space="0" w:color="auto"/>
              <w:right w:val="single" w:sz="4" w:space="0" w:color="auto"/>
            </w:tcBorders>
            <w:vAlign w:val="center"/>
          </w:tcPr>
          <w:p w14:paraId="0F83EC82" w14:textId="77777777" w:rsidR="00B754A1" w:rsidRDefault="00B754A1" w:rsidP="008645DB">
            <w:pPr>
              <w:keepNext/>
              <w:keepLines/>
              <w:spacing w:after="0"/>
              <w:jc w:val="center"/>
              <w:rPr>
                <w:ins w:id="685" w:author="ZTE-Ma Zhifeng" w:date="2024-08-26T14:12:00Z"/>
                <w:rFonts w:ascii="Arial" w:eastAsia="宋体" w:hAnsi="Arial" w:cs="Arial"/>
                <w:sz w:val="18"/>
                <w:szCs w:val="18"/>
                <w:lang w:val="en-US" w:eastAsia="zh-CN"/>
              </w:rPr>
            </w:pPr>
            <w:ins w:id="686" w:author="ZTE-Ma Zhifeng" w:date="2024-08-26T14:12:00Z">
              <w:r>
                <w:rPr>
                  <w:rFonts w:ascii="Arial" w:eastAsia="宋体" w:hAnsi="Arial" w:cs="Arial" w:hint="eastAsia"/>
                  <w:sz w:val="18"/>
                  <w:szCs w:val="18"/>
                  <w:lang w:val="en-US" w:eastAsia="zh-CN"/>
                </w:rPr>
                <w:t>TDD</w:t>
              </w:r>
            </w:ins>
          </w:p>
        </w:tc>
      </w:tr>
    </w:tbl>
    <w:p w14:paraId="5F71F60A" w14:textId="77777777" w:rsidR="00B754A1" w:rsidRPr="00B75DD1" w:rsidRDefault="00B754A1" w:rsidP="00B754A1">
      <w:pPr>
        <w:rPr>
          <w:ins w:id="687" w:author="ZTE-Ma Zhifeng" w:date="2024-08-26T14:11:00Z"/>
        </w:rPr>
      </w:pPr>
    </w:p>
    <w:p w14:paraId="31F8B8AC" w14:textId="3F3467B7" w:rsidR="00B754A1" w:rsidRPr="00B75DD1" w:rsidRDefault="00B754A1" w:rsidP="00B754A1">
      <w:pPr>
        <w:pStyle w:val="41"/>
        <w:rPr>
          <w:ins w:id="688" w:author="ZTE-Ma Zhifeng" w:date="2024-08-26T14:11:00Z"/>
        </w:rPr>
      </w:pPr>
      <w:bookmarkStart w:id="689" w:name="_Toc9848479"/>
      <w:bookmarkStart w:id="690" w:name="_Toc168053459"/>
      <w:bookmarkStart w:id="691" w:name="_Toc169987785"/>
      <w:bookmarkStart w:id="692" w:name="_Toc170057051"/>
      <w:bookmarkStart w:id="693" w:name="_Toc175687488"/>
      <w:ins w:id="694" w:author="ZTE-Ma Zhifeng" w:date="2024-08-26T14:11:00Z">
        <w:r w:rsidRPr="00B75DD1">
          <w:lastRenderedPageBreak/>
          <w:t>5.1.1.2</w:t>
        </w:r>
        <w:r w:rsidRPr="00B75DD1">
          <w:tab/>
        </w:r>
      </w:ins>
      <w:bookmarkEnd w:id="689"/>
      <w:bookmarkEnd w:id="690"/>
      <w:bookmarkEnd w:id="691"/>
      <w:bookmarkEnd w:id="692"/>
      <w:ins w:id="695" w:author="ZTE-Ma Zhifeng" w:date="2024-08-26T14:13:00Z">
        <w:r>
          <w:rPr>
            <w:rFonts w:cs="Arial"/>
            <w:lang w:eastAsia="zh-CN"/>
          </w:rPr>
          <w:t>Channel bandwidths per operating band for CA</w:t>
        </w:r>
      </w:ins>
      <w:bookmarkEnd w:id="693"/>
    </w:p>
    <w:p w14:paraId="2DD16C90" w14:textId="3D7B5A89" w:rsidR="00B754A1" w:rsidRPr="00B75DD1" w:rsidRDefault="00B754A1" w:rsidP="00B754A1">
      <w:pPr>
        <w:pStyle w:val="TH"/>
        <w:rPr>
          <w:ins w:id="696" w:author="ZTE-Ma Zhifeng" w:date="2024-08-26T14:11:00Z"/>
          <w:rFonts w:cs="Arial"/>
        </w:rPr>
      </w:pPr>
      <w:ins w:id="697" w:author="ZTE-Ma Zhifeng" w:date="2024-08-26T14:11:00Z">
        <w:r w:rsidRPr="00B75DD1">
          <w:rPr>
            <w:rFonts w:cs="Arial"/>
          </w:rPr>
          <w:t xml:space="preserve">Table 5.1.1.2-1: </w:t>
        </w:r>
      </w:ins>
      <w:ins w:id="698" w:author="ZTE-Ma Zhifeng" w:date="2024-08-26T14:14:00Z">
        <w:r>
          <w:rPr>
            <w:rFonts w:cs="Arial"/>
          </w:rPr>
          <w:t xml:space="preserve">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ins>
    </w:p>
    <w:tbl>
      <w:tblPr>
        <w:tblW w:w="4747"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903"/>
        <w:gridCol w:w="891"/>
        <w:gridCol w:w="2583"/>
        <w:gridCol w:w="7"/>
        <w:gridCol w:w="1719"/>
        <w:gridCol w:w="7"/>
        <w:tblGridChange w:id="699">
          <w:tblGrid>
            <w:gridCol w:w="25"/>
            <w:gridCol w:w="2009"/>
            <w:gridCol w:w="75"/>
            <w:gridCol w:w="1828"/>
            <w:gridCol w:w="115"/>
            <w:gridCol w:w="776"/>
            <w:gridCol w:w="129"/>
            <w:gridCol w:w="2454"/>
            <w:gridCol w:w="7"/>
            <w:gridCol w:w="212"/>
            <w:gridCol w:w="1507"/>
            <w:gridCol w:w="7"/>
            <w:gridCol w:w="239"/>
          </w:tblGrid>
        </w:tblGridChange>
      </w:tblGrid>
      <w:tr w:rsidR="00B754A1" w14:paraId="4410BCE3" w14:textId="77777777" w:rsidTr="008645DB">
        <w:trPr>
          <w:gridAfter w:val="1"/>
          <w:wAfter w:w="7" w:type="dxa"/>
          <w:trHeight w:val="29"/>
          <w:ins w:id="700" w:author="ZTE-Ma Zhifeng" w:date="2024-08-26T14:14:00Z"/>
        </w:trPr>
        <w:tc>
          <w:tcPr>
            <w:tcW w:w="2080" w:type="dxa"/>
            <w:tcBorders>
              <w:top w:val="single" w:sz="4" w:space="0" w:color="auto"/>
              <w:left w:val="single" w:sz="4" w:space="0" w:color="auto"/>
              <w:bottom w:val="single" w:sz="4" w:space="0" w:color="auto"/>
              <w:right w:val="single" w:sz="4" w:space="0" w:color="auto"/>
            </w:tcBorders>
            <w:vAlign w:val="center"/>
          </w:tcPr>
          <w:p w14:paraId="5EFECFB7" w14:textId="77777777" w:rsidR="00B754A1" w:rsidRDefault="00B754A1" w:rsidP="008645DB">
            <w:pPr>
              <w:pStyle w:val="TAH"/>
              <w:rPr>
                <w:ins w:id="701" w:author="ZTE-Ma Zhifeng" w:date="2024-08-26T14:14:00Z"/>
                <w:rFonts w:ascii="Calibri" w:eastAsia="宋体" w:hAnsi="Calibri"/>
                <w:sz w:val="21"/>
                <w:lang w:val="en-US" w:eastAsia="zh-CN"/>
              </w:rPr>
            </w:pPr>
            <w:ins w:id="702" w:author="ZTE-Ma Zhifeng" w:date="2024-08-26T14:14:00Z">
              <w:r>
                <w:rPr>
                  <w:rFonts w:eastAsia="宋体"/>
                  <w:lang w:val="en-US" w:eastAsia="zh-CN"/>
                </w:rPr>
                <w:t>NR CA configuration</w:t>
              </w:r>
            </w:ins>
          </w:p>
        </w:tc>
        <w:tc>
          <w:tcPr>
            <w:tcW w:w="1939" w:type="dxa"/>
            <w:tcBorders>
              <w:top w:val="single" w:sz="4" w:space="0" w:color="auto"/>
              <w:left w:val="single" w:sz="4" w:space="0" w:color="auto"/>
              <w:bottom w:val="single" w:sz="4" w:space="0" w:color="auto"/>
              <w:right w:val="single" w:sz="4" w:space="0" w:color="auto"/>
            </w:tcBorders>
            <w:vAlign w:val="center"/>
          </w:tcPr>
          <w:p w14:paraId="707398A3" w14:textId="77777777" w:rsidR="00B754A1" w:rsidRDefault="00B754A1" w:rsidP="008645DB">
            <w:pPr>
              <w:pStyle w:val="TAH"/>
              <w:rPr>
                <w:ins w:id="703" w:author="ZTE-Ma Zhifeng" w:date="2024-08-26T14:14:00Z"/>
                <w:rFonts w:eastAsia="宋体"/>
                <w:lang w:val="en-US" w:eastAsia="zh-CN"/>
              </w:rPr>
            </w:pPr>
            <w:ins w:id="704" w:author="ZTE-Ma Zhifeng" w:date="2024-08-26T14:14:00Z">
              <w:r>
                <w:rPr>
                  <w:rFonts w:eastAsia="宋体"/>
                  <w:lang w:val="en-US" w:eastAsia="zh-CN"/>
                </w:rPr>
                <w:t>Uplink CA configuration</w:t>
              </w:r>
            </w:ins>
          </w:p>
          <w:p w14:paraId="1DB39A68" w14:textId="77777777" w:rsidR="00B754A1" w:rsidRDefault="00B754A1" w:rsidP="008645DB">
            <w:pPr>
              <w:pStyle w:val="TAH"/>
              <w:rPr>
                <w:ins w:id="705" w:author="ZTE-Ma Zhifeng" w:date="2024-08-26T14:14:00Z"/>
                <w:rFonts w:ascii="Calibri" w:eastAsia="宋体" w:hAnsi="Calibri"/>
                <w:sz w:val="21"/>
                <w:szCs w:val="18"/>
                <w:lang w:val="en-US" w:eastAsia="zh-CN"/>
              </w:rPr>
            </w:pPr>
            <w:ins w:id="706" w:author="ZTE-Ma Zhifeng" w:date="2024-08-26T14:14:00Z">
              <w:r>
                <w:rPr>
                  <w:rFonts w:eastAsia="宋体"/>
                  <w:lang w:val="en-US" w:eastAsia="zh-CN"/>
                </w:rPr>
                <w:t>or single uplink carrier</w:t>
              </w:r>
              <w:r>
                <w:rPr>
                  <w:rFonts w:eastAsia="宋体"/>
                  <w:vertAlign w:val="superscript"/>
                  <w:lang w:val="en-US" w:eastAsia="zh-CN"/>
                </w:rPr>
                <w:t>6</w:t>
              </w:r>
            </w:ins>
          </w:p>
        </w:tc>
        <w:tc>
          <w:tcPr>
            <w:tcW w:w="908" w:type="dxa"/>
            <w:tcBorders>
              <w:top w:val="single" w:sz="4" w:space="0" w:color="auto"/>
              <w:left w:val="single" w:sz="4" w:space="0" w:color="auto"/>
              <w:bottom w:val="single" w:sz="4" w:space="0" w:color="auto"/>
              <w:right w:val="single" w:sz="4" w:space="0" w:color="auto"/>
            </w:tcBorders>
            <w:vAlign w:val="center"/>
          </w:tcPr>
          <w:p w14:paraId="0E373E8F" w14:textId="77777777" w:rsidR="00B754A1" w:rsidRDefault="00B754A1" w:rsidP="008645DB">
            <w:pPr>
              <w:pStyle w:val="TAH"/>
              <w:rPr>
                <w:ins w:id="707" w:author="ZTE-Ma Zhifeng" w:date="2024-08-26T14:14:00Z"/>
                <w:rFonts w:ascii="Calibri" w:eastAsia="宋体" w:hAnsi="Calibri"/>
                <w:sz w:val="21"/>
                <w:szCs w:val="18"/>
                <w:lang w:val="en-US" w:eastAsia="zh-CN"/>
              </w:rPr>
            </w:pPr>
            <w:ins w:id="708" w:author="ZTE-Ma Zhifeng" w:date="2024-08-26T14:14:00Z">
              <w:r>
                <w:rPr>
                  <w:rFonts w:eastAsia="宋体"/>
                  <w:lang w:val="en-US" w:eastAsia="zh-CN"/>
                </w:rPr>
                <w:t>NR Band</w:t>
              </w:r>
            </w:ins>
          </w:p>
        </w:tc>
        <w:tc>
          <w:tcPr>
            <w:tcW w:w="2667" w:type="dxa"/>
            <w:tcBorders>
              <w:top w:val="single" w:sz="4" w:space="0" w:color="auto"/>
              <w:left w:val="single" w:sz="4" w:space="0" w:color="auto"/>
              <w:bottom w:val="single" w:sz="4" w:space="0" w:color="auto"/>
              <w:right w:val="single" w:sz="4" w:space="0" w:color="auto"/>
            </w:tcBorders>
            <w:vAlign w:val="center"/>
          </w:tcPr>
          <w:p w14:paraId="78679EF4" w14:textId="77777777" w:rsidR="00B754A1" w:rsidRDefault="00B754A1" w:rsidP="008645DB">
            <w:pPr>
              <w:pStyle w:val="TAH"/>
              <w:rPr>
                <w:ins w:id="709" w:author="ZTE-Ma Zhifeng" w:date="2024-08-26T14:14:00Z"/>
                <w:rFonts w:eastAsia="宋体"/>
                <w:szCs w:val="18"/>
                <w:lang w:val="en-US" w:eastAsia="zh-CN" w:bidi="ar"/>
              </w:rPr>
            </w:pPr>
            <w:ins w:id="710" w:author="ZTE-Ma Zhifeng" w:date="2024-08-26T14:14:00Z">
              <w:r>
                <w:rPr>
                  <w:rFonts w:eastAsia="宋体"/>
                  <w:lang w:val="en-US" w:eastAsia="zh-CN"/>
                </w:rPr>
                <w:t>Channel bandwidth (MHz) (NOTE 3)</w:t>
              </w:r>
            </w:ins>
          </w:p>
        </w:tc>
        <w:tc>
          <w:tcPr>
            <w:tcW w:w="1759" w:type="dxa"/>
            <w:gridSpan w:val="2"/>
            <w:tcBorders>
              <w:top w:val="single" w:sz="4" w:space="0" w:color="auto"/>
              <w:left w:val="single" w:sz="4" w:space="0" w:color="auto"/>
              <w:bottom w:val="single" w:sz="4" w:space="0" w:color="auto"/>
              <w:right w:val="single" w:sz="4" w:space="0" w:color="auto"/>
            </w:tcBorders>
            <w:vAlign w:val="center"/>
          </w:tcPr>
          <w:p w14:paraId="3A4A00E2" w14:textId="77777777" w:rsidR="00B754A1" w:rsidRDefault="00B754A1" w:rsidP="008645DB">
            <w:pPr>
              <w:pStyle w:val="TAH"/>
              <w:rPr>
                <w:ins w:id="711" w:author="ZTE-Ma Zhifeng" w:date="2024-08-26T14:14:00Z"/>
                <w:rFonts w:ascii="Calibri" w:eastAsia="宋体" w:hAnsi="Calibri"/>
                <w:sz w:val="21"/>
                <w:lang w:val="en-US" w:eastAsia="zh-CN"/>
              </w:rPr>
            </w:pPr>
            <w:ins w:id="712" w:author="ZTE-Ma Zhifeng" w:date="2024-08-26T14:14:00Z">
              <w:r>
                <w:rPr>
                  <w:rFonts w:eastAsia="宋体"/>
                  <w:lang w:val="en-US" w:eastAsia="zh-CN"/>
                </w:rPr>
                <w:t>Bandwidth combination set</w:t>
              </w:r>
            </w:ins>
          </w:p>
        </w:tc>
      </w:tr>
      <w:tr w:rsidR="00B754A1" w14:paraId="75F2CD1F" w14:textId="77777777" w:rsidTr="008645DB">
        <w:trPr>
          <w:trHeight w:val="29"/>
          <w:ins w:id="713" w:author="ZTE-Ma Zhifeng" w:date="2024-08-26T14:14:00Z"/>
        </w:trPr>
        <w:tc>
          <w:tcPr>
            <w:tcW w:w="2085" w:type="dxa"/>
            <w:tcBorders>
              <w:top w:val="nil"/>
              <w:left w:val="single" w:sz="4" w:space="0" w:color="auto"/>
              <w:bottom w:val="nil"/>
              <w:right w:val="single" w:sz="4" w:space="0" w:color="auto"/>
            </w:tcBorders>
            <w:vAlign w:val="center"/>
          </w:tcPr>
          <w:p w14:paraId="512B21B0" w14:textId="77777777" w:rsidR="00B754A1" w:rsidRDefault="00B754A1" w:rsidP="008645DB">
            <w:pPr>
              <w:pStyle w:val="TAC"/>
              <w:rPr>
                <w:ins w:id="714" w:author="ZTE-Ma Zhifeng" w:date="2024-08-26T14:14:00Z"/>
                <w:lang w:val="fr-FR" w:eastAsia="zh-CN"/>
              </w:rPr>
            </w:pPr>
            <w:ins w:id="715" w:author="ZTE-Ma Zhifeng" w:date="2024-08-26T14:14:00Z">
              <w:r>
                <w:rPr>
                  <w:rFonts w:hint="eastAsia"/>
                  <w:szCs w:val="18"/>
                  <w:lang w:val="en-US" w:eastAsia="zh-CN"/>
                </w:rPr>
                <w:t>CA_n28A-n41</w:t>
              </w:r>
              <w:r>
                <w:rPr>
                  <w:szCs w:val="18"/>
                  <w:lang w:val="en-US" w:eastAsia="zh-CN"/>
                </w:rPr>
                <w:t>A</w:t>
              </w:r>
              <w:r>
                <w:rPr>
                  <w:rFonts w:hint="eastAsia"/>
                  <w:szCs w:val="18"/>
                  <w:lang w:val="en-US" w:eastAsia="zh-CN"/>
                </w:rPr>
                <w:t>-n79</w:t>
              </w:r>
              <w:r>
                <w:rPr>
                  <w:szCs w:val="18"/>
                  <w:lang w:val="en-US" w:eastAsia="zh-CN"/>
                </w:rPr>
                <w:t>C</w:t>
              </w:r>
            </w:ins>
          </w:p>
        </w:tc>
        <w:tc>
          <w:tcPr>
            <w:tcW w:w="1943" w:type="dxa"/>
            <w:tcBorders>
              <w:top w:val="nil"/>
              <w:left w:val="single" w:sz="4" w:space="0" w:color="auto"/>
              <w:bottom w:val="nil"/>
              <w:right w:val="single" w:sz="4" w:space="0" w:color="auto"/>
            </w:tcBorders>
            <w:vAlign w:val="center"/>
          </w:tcPr>
          <w:p w14:paraId="7EB832E0" w14:textId="77777777" w:rsidR="00B754A1" w:rsidRDefault="00B754A1" w:rsidP="008645DB">
            <w:pPr>
              <w:pStyle w:val="TAC"/>
              <w:rPr>
                <w:ins w:id="716" w:author="ZTE-Ma Zhifeng" w:date="2024-08-26T14:14:00Z"/>
                <w:lang w:val="en-US" w:eastAsia="zh-CN"/>
              </w:rPr>
            </w:pPr>
            <w:ins w:id="717" w:author="ZTE-Ma Zhifeng" w:date="2024-08-26T14:14:00Z">
              <w:r>
                <w:rPr>
                  <w:rFonts w:hint="eastAsia"/>
                  <w:lang w:val="en-US" w:eastAsia="zh-CN"/>
                </w:rPr>
                <w:t>CA_n79C</w:t>
              </w:r>
            </w:ins>
          </w:p>
          <w:p w14:paraId="7B84C8B0" w14:textId="77777777" w:rsidR="00B754A1" w:rsidRDefault="00B754A1" w:rsidP="008645DB">
            <w:pPr>
              <w:pStyle w:val="TAC"/>
              <w:rPr>
                <w:ins w:id="718" w:author="ZTE-Ma Zhifeng" w:date="2024-08-26T14:14:00Z"/>
                <w:lang w:val="en-US" w:eastAsia="zh-CN"/>
              </w:rPr>
            </w:pPr>
            <w:ins w:id="719" w:author="ZTE-Ma Zhifeng" w:date="2024-08-26T14:14:00Z">
              <w:r>
                <w:rPr>
                  <w:rFonts w:hint="eastAsia"/>
                  <w:lang w:val="en-US" w:eastAsia="zh-CN"/>
                </w:rPr>
                <w:t>CA_n28A-n41A</w:t>
              </w:r>
            </w:ins>
          </w:p>
          <w:p w14:paraId="3013F7F5" w14:textId="77777777" w:rsidR="00B754A1" w:rsidRDefault="00B754A1" w:rsidP="008645DB">
            <w:pPr>
              <w:pStyle w:val="TAC"/>
              <w:rPr>
                <w:ins w:id="720" w:author="ZTE-Ma Zhifeng" w:date="2024-08-26T14:14:00Z"/>
                <w:lang w:val="en-US" w:eastAsia="zh-CN"/>
              </w:rPr>
            </w:pPr>
            <w:ins w:id="721" w:author="ZTE-Ma Zhifeng" w:date="2024-08-26T14:14:00Z">
              <w:r>
                <w:rPr>
                  <w:rFonts w:hint="eastAsia"/>
                  <w:lang w:val="en-US" w:eastAsia="zh-CN"/>
                </w:rPr>
                <w:t>CA_n28A-n79A</w:t>
              </w:r>
            </w:ins>
          </w:p>
          <w:p w14:paraId="091C3AC3" w14:textId="77777777" w:rsidR="00B754A1" w:rsidRDefault="00B754A1" w:rsidP="008645DB">
            <w:pPr>
              <w:pStyle w:val="TAC"/>
              <w:rPr>
                <w:ins w:id="722" w:author="ZTE-Ma Zhifeng" w:date="2024-08-26T14:14:00Z"/>
                <w:lang w:val="en-US" w:eastAsia="zh-CN"/>
              </w:rPr>
            </w:pPr>
            <w:ins w:id="723" w:author="ZTE-Ma Zhifeng" w:date="2024-08-26T14:14:00Z">
              <w:r>
                <w:rPr>
                  <w:rFonts w:hint="eastAsia"/>
                  <w:lang w:val="en-US" w:eastAsia="zh-CN"/>
                </w:rPr>
                <w:t>CA_n28A-n79C</w:t>
              </w:r>
            </w:ins>
          </w:p>
          <w:p w14:paraId="1B070CA1" w14:textId="77777777" w:rsidR="00B754A1" w:rsidRDefault="00B754A1" w:rsidP="008645DB">
            <w:pPr>
              <w:pStyle w:val="TAC"/>
              <w:rPr>
                <w:ins w:id="724" w:author="ZTE-Ma Zhifeng" w:date="2024-08-26T14:14:00Z"/>
                <w:lang w:val="en-US" w:eastAsia="zh-CN"/>
              </w:rPr>
            </w:pPr>
            <w:ins w:id="725" w:author="ZTE-Ma Zhifeng" w:date="2024-08-26T14:14:00Z">
              <w:r>
                <w:rPr>
                  <w:rFonts w:hint="eastAsia"/>
                  <w:lang w:val="en-US" w:eastAsia="zh-CN"/>
                </w:rPr>
                <w:t>CA_n41A-n79A</w:t>
              </w:r>
            </w:ins>
          </w:p>
          <w:p w14:paraId="787C4265" w14:textId="77777777" w:rsidR="00B754A1" w:rsidRDefault="00B754A1" w:rsidP="008645DB">
            <w:pPr>
              <w:pStyle w:val="TAC"/>
              <w:rPr>
                <w:ins w:id="726" w:author="ZTE-Ma Zhifeng" w:date="2024-08-26T14:14:00Z"/>
                <w:lang w:val="en-US" w:eastAsia="zh-CN"/>
              </w:rPr>
            </w:pPr>
            <w:ins w:id="727" w:author="ZTE-Ma Zhifeng" w:date="2024-08-26T14:14:00Z">
              <w:r>
                <w:rPr>
                  <w:rFonts w:hint="eastAsia"/>
                  <w:lang w:val="en-US" w:eastAsia="zh-CN"/>
                </w:rPr>
                <w:t>CA_n41A-n79C</w:t>
              </w:r>
            </w:ins>
          </w:p>
        </w:tc>
        <w:tc>
          <w:tcPr>
            <w:tcW w:w="905" w:type="dxa"/>
            <w:tcBorders>
              <w:top w:val="single" w:sz="4" w:space="0" w:color="auto"/>
              <w:left w:val="single" w:sz="4" w:space="0" w:color="auto"/>
              <w:bottom w:val="single" w:sz="4" w:space="0" w:color="auto"/>
              <w:right w:val="single" w:sz="4" w:space="0" w:color="auto"/>
            </w:tcBorders>
            <w:vAlign w:val="center"/>
          </w:tcPr>
          <w:p w14:paraId="520C0896" w14:textId="77777777" w:rsidR="00B754A1" w:rsidRDefault="00B754A1" w:rsidP="008645DB">
            <w:pPr>
              <w:pStyle w:val="TAC"/>
              <w:rPr>
                <w:ins w:id="728" w:author="ZTE-Ma Zhifeng" w:date="2024-08-26T14:14:00Z"/>
                <w:lang w:val="en-US" w:eastAsia="zh-CN"/>
              </w:rPr>
            </w:pPr>
            <w:ins w:id="729" w:author="ZTE-Ma Zhifeng" w:date="2024-08-26T14:14:00Z">
              <w:r>
                <w:rPr>
                  <w:lang w:val="en-US" w:eastAsia="zh-CN"/>
                </w:rPr>
                <w:t>n28</w:t>
              </w:r>
            </w:ins>
          </w:p>
        </w:tc>
        <w:tc>
          <w:tcPr>
            <w:tcW w:w="2674" w:type="dxa"/>
            <w:gridSpan w:val="2"/>
            <w:tcBorders>
              <w:top w:val="single" w:sz="4" w:space="0" w:color="auto"/>
              <w:left w:val="single" w:sz="4" w:space="0" w:color="auto"/>
              <w:bottom w:val="single" w:sz="4" w:space="0" w:color="auto"/>
              <w:right w:val="single" w:sz="4" w:space="0" w:color="auto"/>
            </w:tcBorders>
          </w:tcPr>
          <w:p w14:paraId="32B251E9" w14:textId="77777777" w:rsidR="00B754A1" w:rsidRDefault="00B754A1" w:rsidP="008645DB">
            <w:pPr>
              <w:pStyle w:val="TAC"/>
              <w:rPr>
                <w:ins w:id="730" w:author="ZTE-Ma Zhifeng" w:date="2024-08-26T14:14:00Z"/>
                <w:szCs w:val="18"/>
                <w:lang w:val="en-US" w:eastAsia="zh-CN" w:bidi="ar"/>
              </w:rPr>
            </w:pPr>
            <w:ins w:id="731" w:author="ZTE-Ma Zhifeng" w:date="2024-08-26T14:14:00Z">
              <w:r>
                <w:rPr>
                  <w:rFonts w:eastAsia="MS Mincho"/>
                </w:rPr>
                <w:t>n</w:t>
              </w:r>
              <w:r>
                <w:rPr>
                  <w:lang w:val="en-US" w:eastAsia="zh-CN"/>
                </w:rPr>
                <w:t>28</w:t>
              </w:r>
              <w:r>
                <w:rPr>
                  <w:rFonts w:eastAsia="MS Mincho"/>
                </w:rPr>
                <w:t xml:space="preserve"> channel bandwidths in Table 5.3.5-1</w:t>
              </w:r>
            </w:ins>
          </w:p>
        </w:tc>
        <w:tc>
          <w:tcPr>
            <w:tcW w:w="1753" w:type="dxa"/>
            <w:gridSpan w:val="2"/>
            <w:tcBorders>
              <w:top w:val="single" w:sz="4" w:space="0" w:color="auto"/>
              <w:left w:val="single" w:sz="4" w:space="0" w:color="auto"/>
              <w:bottom w:val="nil"/>
              <w:right w:val="single" w:sz="4" w:space="0" w:color="auto"/>
            </w:tcBorders>
            <w:vAlign w:val="center"/>
          </w:tcPr>
          <w:p w14:paraId="7DFD354D" w14:textId="77777777" w:rsidR="00B754A1" w:rsidRDefault="00B754A1" w:rsidP="008645DB">
            <w:pPr>
              <w:pStyle w:val="TAC"/>
              <w:rPr>
                <w:ins w:id="732" w:author="ZTE-Ma Zhifeng" w:date="2024-08-26T14:14:00Z"/>
                <w:lang w:val="en-US" w:eastAsia="zh-CN"/>
              </w:rPr>
            </w:pPr>
            <w:ins w:id="733" w:author="ZTE-Ma Zhifeng" w:date="2024-08-26T14:14:00Z">
              <w:r>
                <w:rPr>
                  <w:rFonts w:eastAsia="宋体" w:cs="Arial" w:hint="eastAsia"/>
                  <w:kern w:val="2"/>
                  <w:szCs w:val="22"/>
                  <w:lang w:val="en-US" w:eastAsia="zh-CN"/>
                </w:rPr>
                <w:t>4</w:t>
              </w:r>
              <w:r>
                <w:rPr>
                  <w:rFonts w:eastAsia="宋体" w:cs="Arial"/>
                  <w:kern w:val="2"/>
                  <w:szCs w:val="22"/>
                  <w:lang w:val="en-US" w:eastAsia="zh-CN"/>
                </w:rPr>
                <w:t xml:space="preserve"> and 5</w:t>
              </w:r>
            </w:ins>
          </w:p>
        </w:tc>
      </w:tr>
      <w:tr w:rsidR="00B754A1" w14:paraId="326D5E36" w14:textId="77777777" w:rsidTr="008645DB">
        <w:trPr>
          <w:trHeight w:val="29"/>
          <w:ins w:id="734" w:author="ZTE-Ma Zhifeng" w:date="2024-08-26T14:14:00Z"/>
        </w:trPr>
        <w:tc>
          <w:tcPr>
            <w:tcW w:w="2085" w:type="dxa"/>
            <w:tcBorders>
              <w:top w:val="nil"/>
              <w:left w:val="single" w:sz="4" w:space="0" w:color="auto"/>
              <w:bottom w:val="nil"/>
              <w:right w:val="single" w:sz="4" w:space="0" w:color="auto"/>
            </w:tcBorders>
            <w:vAlign w:val="center"/>
          </w:tcPr>
          <w:p w14:paraId="7EB40BBA" w14:textId="77777777" w:rsidR="00B754A1" w:rsidRDefault="00B754A1" w:rsidP="008645DB">
            <w:pPr>
              <w:pStyle w:val="TAC"/>
              <w:rPr>
                <w:ins w:id="735" w:author="ZTE-Ma Zhifeng" w:date="2024-08-26T14:14:00Z"/>
                <w:lang w:val="fr-FR" w:eastAsia="zh-CN"/>
              </w:rPr>
            </w:pPr>
          </w:p>
        </w:tc>
        <w:tc>
          <w:tcPr>
            <w:tcW w:w="1943" w:type="dxa"/>
            <w:tcBorders>
              <w:top w:val="nil"/>
              <w:left w:val="single" w:sz="4" w:space="0" w:color="auto"/>
              <w:bottom w:val="nil"/>
              <w:right w:val="single" w:sz="4" w:space="0" w:color="auto"/>
            </w:tcBorders>
            <w:vAlign w:val="center"/>
          </w:tcPr>
          <w:p w14:paraId="5C32ED4F" w14:textId="77777777" w:rsidR="00B754A1" w:rsidRDefault="00B754A1" w:rsidP="008645DB">
            <w:pPr>
              <w:pStyle w:val="TAC"/>
              <w:rPr>
                <w:ins w:id="736" w:author="ZTE-Ma Zhifeng" w:date="2024-08-26T14:14:00Z"/>
                <w:lang w:val="en-US" w:eastAsia="zh-CN"/>
              </w:rPr>
            </w:pPr>
          </w:p>
        </w:tc>
        <w:tc>
          <w:tcPr>
            <w:tcW w:w="905" w:type="dxa"/>
            <w:tcBorders>
              <w:top w:val="single" w:sz="4" w:space="0" w:color="auto"/>
              <w:left w:val="single" w:sz="4" w:space="0" w:color="auto"/>
              <w:bottom w:val="single" w:sz="4" w:space="0" w:color="auto"/>
              <w:right w:val="single" w:sz="4" w:space="0" w:color="auto"/>
            </w:tcBorders>
            <w:vAlign w:val="center"/>
          </w:tcPr>
          <w:p w14:paraId="28C6CA97" w14:textId="77777777" w:rsidR="00B754A1" w:rsidRDefault="00B754A1" w:rsidP="008645DB">
            <w:pPr>
              <w:pStyle w:val="TAC"/>
              <w:rPr>
                <w:ins w:id="737" w:author="ZTE-Ma Zhifeng" w:date="2024-08-26T14:14:00Z"/>
                <w:lang w:val="en-US" w:eastAsia="zh-CN"/>
              </w:rPr>
            </w:pPr>
            <w:ins w:id="738" w:author="ZTE-Ma Zhifeng" w:date="2024-08-26T14:14:00Z">
              <w:r>
                <w:rPr>
                  <w:lang w:val="en-US" w:eastAsia="zh-CN"/>
                </w:rPr>
                <w:t>n41</w:t>
              </w:r>
            </w:ins>
          </w:p>
        </w:tc>
        <w:tc>
          <w:tcPr>
            <w:tcW w:w="2674" w:type="dxa"/>
            <w:gridSpan w:val="2"/>
            <w:tcBorders>
              <w:top w:val="single" w:sz="4" w:space="0" w:color="auto"/>
              <w:left w:val="single" w:sz="4" w:space="0" w:color="auto"/>
              <w:bottom w:val="single" w:sz="4" w:space="0" w:color="auto"/>
              <w:right w:val="single" w:sz="4" w:space="0" w:color="auto"/>
            </w:tcBorders>
            <w:vAlign w:val="center"/>
          </w:tcPr>
          <w:p w14:paraId="6D56C2FE" w14:textId="77777777" w:rsidR="00B754A1" w:rsidRDefault="00B754A1" w:rsidP="008645DB">
            <w:pPr>
              <w:pStyle w:val="TAC"/>
              <w:rPr>
                <w:ins w:id="739" w:author="ZTE-Ma Zhifeng" w:date="2024-08-26T14:14:00Z"/>
                <w:szCs w:val="18"/>
                <w:lang w:val="en-US" w:eastAsia="zh-CN" w:bidi="ar"/>
              </w:rPr>
            </w:pPr>
            <w:ins w:id="740" w:author="ZTE-Ma Zhifeng" w:date="2024-08-26T14:14:00Z">
              <w:r>
                <w:rPr>
                  <w:rFonts w:eastAsia="MS Mincho"/>
                </w:rPr>
                <w:t>n</w:t>
              </w:r>
              <w:r>
                <w:rPr>
                  <w:lang w:val="en-US" w:eastAsia="zh-CN"/>
                </w:rPr>
                <w:t>41</w:t>
              </w:r>
              <w:r>
                <w:rPr>
                  <w:rFonts w:eastAsia="MS Mincho"/>
                </w:rPr>
                <w:t xml:space="preserve"> channel bandwidths in Table 5.3.5-1</w:t>
              </w:r>
            </w:ins>
          </w:p>
        </w:tc>
        <w:tc>
          <w:tcPr>
            <w:tcW w:w="1753" w:type="dxa"/>
            <w:gridSpan w:val="2"/>
            <w:tcBorders>
              <w:top w:val="nil"/>
              <w:left w:val="single" w:sz="4" w:space="0" w:color="auto"/>
              <w:bottom w:val="nil"/>
              <w:right w:val="single" w:sz="4" w:space="0" w:color="auto"/>
            </w:tcBorders>
            <w:vAlign w:val="center"/>
          </w:tcPr>
          <w:p w14:paraId="348376B2" w14:textId="77777777" w:rsidR="00B754A1" w:rsidRDefault="00B754A1" w:rsidP="008645DB">
            <w:pPr>
              <w:pStyle w:val="TAC"/>
              <w:rPr>
                <w:ins w:id="741" w:author="ZTE-Ma Zhifeng" w:date="2024-08-26T14:14:00Z"/>
                <w:lang w:val="en-US" w:eastAsia="zh-CN"/>
              </w:rPr>
            </w:pPr>
          </w:p>
        </w:tc>
      </w:tr>
      <w:tr w:rsidR="00B754A1" w14:paraId="1DD3142B" w14:textId="77777777" w:rsidTr="008645DB">
        <w:tblPrEx>
          <w:tblW w:w="4747"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42" w:author="ZTE_Wubin" w:date="2024-08-06T11:49:00Z">
            <w:tblPrEx>
              <w:tblW w:w="4747"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743" w:author="ZTE-Ma Zhifeng" w:date="2024-08-26T14:14:00Z"/>
          <w:trPrChange w:id="744" w:author="ZTE_Wubin" w:date="2024-08-06T11:49:00Z">
            <w:trPr>
              <w:gridBefore w:val="1"/>
              <w:trHeight w:val="29"/>
            </w:trPr>
          </w:trPrChange>
        </w:trPr>
        <w:tc>
          <w:tcPr>
            <w:tcW w:w="2085" w:type="dxa"/>
            <w:tcBorders>
              <w:top w:val="nil"/>
              <w:left w:val="single" w:sz="4" w:space="0" w:color="auto"/>
              <w:bottom w:val="single" w:sz="4" w:space="0" w:color="auto"/>
              <w:right w:val="single" w:sz="4" w:space="0" w:color="auto"/>
            </w:tcBorders>
            <w:vAlign w:val="center"/>
            <w:tcPrChange w:id="745" w:author="ZTE_Wubin" w:date="2024-08-06T11:49:00Z">
              <w:tcPr>
                <w:tcW w:w="2085" w:type="dxa"/>
                <w:gridSpan w:val="2"/>
                <w:tcBorders>
                  <w:top w:val="nil"/>
                  <w:left w:val="single" w:sz="4" w:space="0" w:color="auto"/>
                  <w:bottom w:val="single" w:sz="4" w:space="0" w:color="auto"/>
                  <w:right w:val="single" w:sz="4" w:space="0" w:color="auto"/>
                </w:tcBorders>
                <w:vAlign w:val="center"/>
              </w:tcPr>
            </w:tcPrChange>
          </w:tcPr>
          <w:p w14:paraId="28C40566" w14:textId="77777777" w:rsidR="00B754A1" w:rsidRDefault="00B754A1" w:rsidP="008645DB">
            <w:pPr>
              <w:pStyle w:val="TAC"/>
              <w:rPr>
                <w:ins w:id="746" w:author="ZTE-Ma Zhifeng" w:date="2024-08-26T14:14:00Z"/>
                <w:lang w:val="fr-FR" w:eastAsia="zh-CN"/>
              </w:rPr>
            </w:pPr>
          </w:p>
        </w:tc>
        <w:tc>
          <w:tcPr>
            <w:tcW w:w="1943" w:type="dxa"/>
            <w:tcBorders>
              <w:top w:val="nil"/>
              <w:left w:val="single" w:sz="4" w:space="0" w:color="auto"/>
              <w:bottom w:val="single" w:sz="4" w:space="0" w:color="auto"/>
              <w:right w:val="single" w:sz="4" w:space="0" w:color="auto"/>
            </w:tcBorders>
            <w:vAlign w:val="center"/>
            <w:tcPrChange w:id="747" w:author="ZTE_Wubin" w:date="2024-08-06T11:49:00Z">
              <w:tcPr>
                <w:tcW w:w="1943" w:type="dxa"/>
                <w:gridSpan w:val="2"/>
                <w:tcBorders>
                  <w:top w:val="nil"/>
                  <w:left w:val="single" w:sz="4" w:space="0" w:color="auto"/>
                  <w:bottom w:val="single" w:sz="4" w:space="0" w:color="auto"/>
                  <w:right w:val="single" w:sz="4" w:space="0" w:color="auto"/>
                </w:tcBorders>
                <w:vAlign w:val="center"/>
              </w:tcPr>
            </w:tcPrChange>
          </w:tcPr>
          <w:p w14:paraId="030FF459" w14:textId="77777777" w:rsidR="00B754A1" w:rsidRDefault="00B754A1" w:rsidP="008645DB">
            <w:pPr>
              <w:pStyle w:val="TAC"/>
              <w:rPr>
                <w:ins w:id="748" w:author="ZTE-Ma Zhifeng" w:date="2024-08-26T14:14:00Z"/>
                <w:lang w:val="en-US" w:eastAsia="zh-CN"/>
              </w:rPr>
            </w:pPr>
          </w:p>
        </w:tc>
        <w:tc>
          <w:tcPr>
            <w:tcW w:w="905" w:type="dxa"/>
            <w:tcBorders>
              <w:top w:val="single" w:sz="4" w:space="0" w:color="auto"/>
              <w:left w:val="single" w:sz="4" w:space="0" w:color="auto"/>
              <w:bottom w:val="single" w:sz="4" w:space="0" w:color="auto"/>
              <w:right w:val="single" w:sz="4" w:space="0" w:color="auto"/>
            </w:tcBorders>
            <w:vAlign w:val="center"/>
            <w:tcPrChange w:id="749" w:author="ZTE_Wubin" w:date="2024-08-06T11:49:00Z">
              <w:tcPr>
                <w:tcW w:w="905" w:type="dxa"/>
                <w:gridSpan w:val="2"/>
                <w:tcBorders>
                  <w:top w:val="single" w:sz="4" w:space="0" w:color="auto"/>
                  <w:left w:val="single" w:sz="4" w:space="0" w:color="auto"/>
                  <w:bottom w:val="single" w:sz="4" w:space="0" w:color="auto"/>
                  <w:right w:val="single" w:sz="4" w:space="0" w:color="auto"/>
                </w:tcBorders>
                <w:vAlign w:val="center"/>
              </w:tcPr>
            </w:tcPrChange>
          </w:tcPr>
          <w:p w14:paraId="161DA917" w14:textId="77777777" w:rsidR="00B754A1" w:rsidRDefault="00B754A1" w:rsidP="008645DB">
            <w:pPr>
              <w:pStyle w:val="TAC"/>
              <w:rPr>
                <w:ins w:id="750" w:author="ZTE-Ma Zhifeng" w:date="2024-08-26T14:14:00Z"/>
                <w:lang w:val="en-US" w:eastAsia="zh-CN"/>
              </w:rPr>
            </w:pPr>
            <w:ins w:id="751" w:author="ZTE-Ma Zhifeng" w:date="2024-08-26T14:14:00Z">
              <w:r>
                <w:rPr>
                  <w:lang w:val="en-US" w:eastAsia="zh-CN"/>
                </w:rPr>
                <w:t>n79</w:t>
              </w:r>
            </w:ins>
          </w:p>
        </w:tc>
        <w:tc>
          <w:tcPr>
            <w:tcW w:w="2674" w:type="dxa"/>
            <w:gridSpan w:val="2"/>
            <w:tcBorders>
              <w:top w:val="single" w:sz="4" w:space="0" w:color="auto"/>
              <w:left w:val="single" w:sz="4" w:space="0" w:color="auto"/>
              <w:bottom w:val="single" w:sz="4" w:space="0" w:color="auto"/>
              <w:right w:val="single" w:sz="4" w:space="0" w:color="auto"/>
            </w:tcBorders>
            <w:vAlign w:val="center"/>
            <w:tcPrChange w:id="752" w:author="ZTE_Wubin" w:date="2024-08-06T11:49:00Z">
              <w:tcPr>
                <w:tcW w:w="2674" w:type="dxa"/>
                <w:gridSpan w:val="3"/>
                <w:tcBorders>
                  <w:top w:val="single" w:sz="4" w:space="0" w:color="auto"/>
                  <w:left w:val="single" w:sz="4" w:space="0" w:color="auto"/>
                  <w:bottom w:val="single" w:sz="4" w:space="0" w:color="auto"/>
                  <w:right w:val="single" w:sz="4" w:space="0" w:color="auto"/>
                </w:tcBorders>
                <w:vAlign w:val="center"/>
              </w:tcPr>
            </w:tcPrChange>
          </w:tcPr>
          <w:p w14:paraId="0AEC9806" w14:textId="77777777" w:rsidR="00B754A1" w:rsidRDefault="00B754A1" w:rsidP="008645DB">
            <w:pPr>
              <w:pStyle w:val="TAC"/>
              <w:rPr>
                <w:ins w:id="753" w:author="ZTE-Ma Zhifeng" w:date="2024-08-26T14:14:00Z"/>
                <w:szCs w:val="18"/>
                <w:lang w:val="en-US" w:eastAsia="zh-CN" w:bidi="ar"/>
              </w:rPr>
            </w:pPr>
            <w:ins w:id="754" w:author="ZTE-Ma Zhifeng" w:date="2024-08-26T14:14:00Z">
              <w:r>
                <w:rPr>
                  <w:rFonts w:cs="Arial"/>
                  <w:szCs w:val="18"/>
                  <w:lang w:val="en-US" w:eastAsia="zh-CN" w:bidi="ar"/>
                </w:rPr>
                <w:t>CA_n79</w:t>
              </w:r>
              <w:r>
                <w:rPr>
                  <w:rFonts w:cs="Arial" w:hint="eastAsia"/>
                  <w:szCs w:val="18"/>
                  <w:lang w:val="en-US" w:eastAsia="zh-CN" w:bidi="ar"/>
                </w:rPr>
                <w:t>C</w:t>
              </w:r>
              <w:r>
                <w:rPr>
                  <w:rFonts w:cs="Arial"/>
                  <w:szCs w:val="18"/>
                  <w:lang w:val="en-US" w:eastAsia="zh-CN" w:bidi="ar"/>
                </w:rPr>
                <w:t>_BCS 4 and 5</w:t>
              </w:r>
            </w:ins>
          </w:p>
        </w:tc>
        <w:tc>
          <w:tcPr>
            <w:tcW w:w="1753" w:type="dxa"/>
            <w:gridSpan w:val="2"/>
            <w:tcBorders>
              <w:top w:val="nil"/>
              <w:left w:val="single" w:sz="4" w:space="0" w:color="auto"/>
              <w:bottom w:val="single" w:sz="4" w:space="0" w:color="auto"/>
              <w:right w:val="single" w:sz="4" w:space="0" w:color="auto"/>
            </w:tcBorders>
            <w:vAlign w:val="center"/>
            <w:tcPrChange w:id="755" w:author="ZTE_Wubin" w:date="2024-08-06T11:49:00Z">
              <w:tcPr>
                <w:tcW w:w="1753" w:type="dxa"/>
                <w:gridSpan w:val="3"/>
                <w:tcBorders>
                  <w:top w:val="nil"/>
                  <w:left w:val="single" w:sz="4" w:space="0" w:color="auto"/>
                  <w:bottom w:val="single" w:sz="4" w:space="0" w:color="auto"/>
                  <w:right w:val="single" w:sz="4" w:space="0" w:color="auto"/>
                </w:tcBorders>
                <w:vAlign w:val="center"/>
              </w:tcPr>
            </w:tcPrChange>
          </w:tcPr>
          <w:p w14:paraId="3190DF4B" w14:textId="77777777" w:rsidR="00B754A1" w:rsidRDefault="00B754A1" w:rsidP="008645DB">
            <w:pPr>
              <w:pStyle w:val="TAC"/>
              <w:rPr>
                <w:ins w:id="756" w:author="ZTE-Ma Zhifeng" w:date="2024-08-26T14:14:00Z"/>
                <w:lang w:val="en-US" w:eastAsia="zh-CN"/>
              </w:rPr>
            </w:pPr>
          </w:p>
        </w:tc>
      </w:tr>
      <w:tr w:rsidR="00B754A1" w14:paraId="50F9B4A8" w14:textId="77777777" w:rsidTr="008645DB">
        <w:tblPrEx>
          <w:tblW w:w="4747"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57" w:author="ZTE_Wubin" w:date="2024-08-06T11:49:00Z">
            <w:tblPrEx>
              <w:tblW w:w="4747"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758" w:author="ZTE-Ma Zhifeng" w:date="2024-08-26T14:14:00Z"/>
          <w:trPrChange w:id="759" w:author="ZTE_Wubin" w:date="2024-08-06T11:49:00Z">
            <w:trPr>
              <w:gridBefore w:val="1"/>
              <w:trHeight w:val="29"/>
            </w:trPr>
          </w:trPrChange>
        </w:trPr>
        <w:tc>
          <w:tcPr>
            <w:tcW w:w="2085" w:type="dxa"/>
            <w:tcBorders>
              <w:top w:val="single" w:sz="4" w:space="0" w:color="auto"/>
              <w:left w:val="single" w:sz="4" w:space="0" w:color="auto"/>
              <w:bottom w:val="nil"/>
              <w:right w:val="single" w:sz="4" w:space="0" w:color="auto"/>
            </w:tcBorders>
            <w:vAlign w:val="center"/>
            <w:tcPrChange w:id="760" w:author="ZTE_Wubin" w:date="2024-08-06T11:49:00Z">
              <w:tcPr>
                <w:tcW w:w="2085" w:type="dxa"/>
                <w:gridSpan w:val="2"/>
                <w:tcBorders>
                  <w:top w:val="nil"/>
                  <w:left w:val="single" w:sz="4" w:space="0" w:color="auto"/>
                  <w:bottom w:val="nil"/>
                  <w:right w:val="single" w:sz="4" w:space="0" w:color="auto"/>
                </w:tcBorders>
                <w:vAlign w:val="center"/>
              </w:tcPr>
            </w:tcPrChange>
          </w:tcPr>
          <w:p w14:paraId="45B979E1" w14:textId="77777777" w:rsidR="00B754A1" w:rsidRDefault="00B754A1" w:rsidP="008645DB">
            <w:pPr>
              <w:pStyle w:val="TAC"/>
              <w:rPr>
                <w:ins w:id="761" w:author="ZTE-Ma Zhifeng" w:date="2024-08-26T14:14:00Z"/>
                <w:szCs w:val="18"/>
                <w:lang w:val="en-US" w:eastAsia="zh-CN"/>
              </w:rPr>
            </w:pPr>
            <w:ins w:id="762" w:author="ZTE-Ma Zhifeng" w:date="2024-08-26T14:14:00Z">
              <w:r>
                <w:rPr>
                  <w:rFonts w:hint="eastAsia"/>
                  <w:szCs w:val="18"/>
                  <w:lang w:val="en-US" w:eastAsia="zh-CN"/>
                </w:rPr>
                <w:t>CA_n28A-n41C-n79A</w:t>
              </w:r>
            </w:ins>
          </w:p>
        </w:tc>
        <w:tc>
          <w:tcPr>
            <w:tcW w:w="1943" w:type="dxa"/>
            <w:tcBorders>
              <w:top w:val="single" w:sz="4" w:space="0" w:color="auto"/>
              <w:left w:val="single" w:sz="4" w:space="0" w:color="auto"/>
              <w:bottom w:val="nil"/>
              <w:right w:val="single" w:sz="4" w:space="0" w:color="auto"/>
            </w:tcBorders>
            <w:vAlign w:val="center"/>
            <w:tcPrChange w:id="763" w:author="ZTE_Wubin" w:date="2024-08-06T11:49:00Z">
              <w:tcPr>
                <w:tcW w:w="1943" w:type="dxa"/>
                <w:gridSpan w:val="2"/>
                <w:tcBorders>
                  <w:top w:val="nil"/>
                  <w:left w:val="single" w:sz="4" w:space="0" w:color="auto"/>
                  <w:bottom w:val="nil"/>
                  <w:right w:val="single" w:sz="4" w:space="0" w:color="auto"/>
                </w:tcBorders>
                <w:vAlign w:val="center"/>
              </w:tcPr>
            </w:tcPrChange>
          </w:tcPr>
          <w:p w14:paraId="778598C8" w14:textId="77777777" w:rsidR="00B754A1" w:rsidRDefault="00B754A1" w:rsidP="008645DB">
            <w:pPr>
              <w:pStyle w:val="TAC"/>
              <w:rPr>
                <w:ins w:id="764" w:author="ZTE-Ma Zhifeng" w:date="2024-08-26T14:14:00Z"/>
                <w:lang w:val="en-US" w:eastAsia="zh-CN"/>
              </w:rPr>
            </w:pPr>
            <w:ins w:id="765" w:author="ZTE-Ma Zhifeng" w:date="2024-08-26T14:14:00Z">
              <w:r>
                <w:rPr>
                  <w:rFonts w:hint="eastAsia"/>
                  <w:lang w:val="en-US" w:eastAsia="zh-CN"/>
                </w:rPr>
                <w:t>CA_n41C</w:t>
              </w:r>
            </w:ins>
          </w:p>
          <w:p w14:paraId="5B432E03" w14:textId="77777777" w:rsidR="00B754A1" w:rsidRDefault="00B754A1" w:rsidP="008645DB">
            <w:pPr>
              <w:pStyle w:val="TAC"/>
              <w:rPr>
                <w:ins w:id="766" w:author="ZTE-Ma Zhifeng" w:date="2024-08-26T14:14:00Z"/>
                <w:lang w:val="en-US" w:eastAsia="zh-CN"/>
              </w:rPr>
            </w:pPr>
            <w:ins w:id="767" w:author="ZTE-Ma Zhifeng" w:date="2024-08-26T14:14:00Z">
              <w:r>
                <w:rPr>
                  <w:rFonts w:hint="eastAsia"/>
                  <w:lang w:val="en-US" w:eastAsia="zh-CN"/>
                </w:rPr>
                <w:t>CA_n28A-n41A</w:t>
              </w:r>
            </w:ins>
          </w:p>
          <w:p w14:paraId="3B48FE95" w14:textId="77777777" w:rsidR="00B754A1" w:rsidRDefault="00B754A1" w:rsidP="008645DB">
            <w:pPr>
              <w:pStyle w:val="TAC"/>
              <w:rPr>
                <w:ins w:id="768" w:author="ZTE-Ma Zhifeng" w:date="2024-08-26T14:14:00Z"/>
                <w:lang w:val="en-US" w:eastAsia="zh-CN"/>
              </w:rPr>
            </w:pPr>
            <w:ins w:id="769" w:author="ZTE-Ma Zhifeng" w:date="2024-08-26T14:14:00Z">
              <w:r>
                <w:rPr>
                  <w:rFonts w:hint="eastAsia"/>
                  <w:lang w:val="en-US" w:eastAsia="zh-CN"/>
                </w:rPr>
                <w:t>CA_n28A-n79A</w:t>
              </w:r>
            </w:ins>
          </w:p>
          <w:p w14:paraId="7A5B7DA1" w14:textId="77777777" w:rsidR="00B754A1" w:rsidRDefault="00B754A1" w:rsidP="008645DB">
            <w:pPr>
              <w:pStyle w:val="TAC"/>
              <w:rPr>
                <w:ins w:id="770" w:author="ZTE-Ma Zhifeng" w:date="2024-08-26T14:14:00Z"/>
                <w:lang w:val="en-US" w:eastAsia="zh-CN"/>
              </w:rPr>
            </w:pPr>
            <w:ins w:id="771" w:author="ZTE-Ma Zhifeng" w:date="2024-08-26T14:14:00Z">
              <w:r>
                <w:rPr>
                  <w:rFonts w:hint="eastAsia"/>
                  <w:lang w:val="en-US" w:eastAsia="zh-CN"/>
                </w:rPr>
                <w:t>CA_n41A-n79A</w:t>
              </w:r>
            </w:ins>
          </w:p>
        </w:tc>
        <w:tc>
          <w:tcPr>
            <w:tcW w:w="905" w:type="dxa"/>
            <w:tcBorders>
              <w:top w:val="single" w:sz="4" w:space="0" w:color="auto"/>
              <w:left w:val="single" w:sz="4" w:space="0" w:color="auto"/>
              <w:bottom w:val="single" w:sz="4" w:space="0" w:color="auto"/>
              <w:right w:val="single" w:sz="4" w:space="0" w:color="auto"/>
            </w:tcBorders>
            <w:vAlign w:val="center"/>
            <w:tcPrChange w:id="772" w:author="ZTE_Wubin" w:date="2024-08-06T11:49:00Z">
              <w:tcPr>
                <w:tcW w:w="905" w:type="dxa"/>
                <w:gridSpan w:val="2"/>
                <w:tcBorders>
                  <w:top w:val="single" w:sz="4" w:space="0" w:color="auto"/>
                  <w:left w:val="single" w:sz="4" w:space="0" w:color="auto"/>
                  <w:bottom w:val="single" w:sz="4" w:space="0" w:color="auto"/>
                  <w:right w:val="single" w:sz="4" w:space="0" w:color="auto"/>
                </w:tcBorders>
                <w:vAlign w:val="center"/>
              </w:tcPr>
            </w:tcPrChange>
          </w:tcPr>
          <w:p w14:paraId="22EF9216" w14:textId="77777777" w:rsidR="00B754A1" w:rsidRDefault="00B754A1" w:rsidP="008645DB">
            <w:pPr>
              <w:pStyle w:val="TAC"/>
              <w:rPr>
                <w:ins w:id="773" w:author="ZTE-Ma Zhifeng" w:date="2024-08-26T14:14:00Z"/>
                <w:lang w:val="en-US" w:eastAsia="zh-CN"/>
              </w:rPr>
            </w:pPr>
            <w:ins w:id="774" w:author="ZTE-Ma Zhifeng" w:date="2024-08-26T14:14:00Z">
              <w:r>
                <w:rPr>
                  <w:lang w:val="en-US" w:eastAsia="zh-CN"/>
                </w:rPr>
                <w:t>n28</w:t>
              </w:r>
            </w:ins>
          </w:p>
        </w:tc>
        <w:tc>
          <w:tcPr>
            <w:tcW w:w="2674" w:type="dxa"/>
            <w:gridSpan w:val="2"/>
            <w:tcBorders>
              <w:top w:val="single" w:sz="4" w:space="0" w:color="auto"/>
              <w:left w:val="single" w:sz="4" w:space="0" w:color="auto"/>
              <w:bottom w:val="single" w:sz="4" w:space="0" w:color="auto"/>
              <w:right w:val="single" w:sz="4" w:space="0" w:color="auto"/>
            </w:tcBorders>
            <w:tcPrChange w:id="775" w:author="ZTE_Wubin" w:date="2024-08-06T11:49:00Z">
              <w:tcPr>
                <w:tcW w:w="2674" w:type="dxa"/>
                <w:gridSpan w:val="3"/>
                <w:tcBorders>
                  <w:top w:val="single" w:sz="4" w:space="0" w:color="auto"/>
                  <w:left w:val="single" w:sz="4" w:space="0" w:color="auto"/>
                  <w:bottom w:val="single" w:sz="4" w:space="0" w:color="auto"/>
                  <w:right w:val="single" w:sz="4" w:space="0" w:color="auto"/>
                </w:tcBorders>
              </w:tcPr>
            </w:tcPrChange>
          </w:tcPr>
          <w:p w14:paraId="5BC40E90" w14:textId="77777777" w:rsidR="00B754A1" w:rsidRDefault="00B754A1" w:rsidP="008645DB">
            <w:pPr>
              <w:pStyle w:val="TAC"/>
              <w:rPr>
                <w:ins w:id="776" w:author="ZTE-Ma Zhifeng" w:date="2024-08-26T14:14:00Z"/>
                <w:szCs w:val="18"/>
                <w:lang w:val="en-US" w:eastAsia="zh-CN" w:bidi="ar"/>
              </w:rPr>
            </w:pPr>
            <w:ins w:id="777" w:author="ZTE-Ma Zhifeng" w:date="2024-08-26T14:14:00Z">
              <w:r>
                <w:rPr>
                  <w:rFonts w:eastAsia="MS Mincho"/>
                </w:rPr>
                <w:t>n</w:t>
              </w:r>
              <w:r>
                <w:rPr>
                  <w:lang w:val="en-US" w:eastAsia="zh-CN"/>
                </w:rPr>
                <w:t>28</w:t>
              </w:r>
              <w:r>
                <w:rPr>
                  <w:rFonts w:eastAsia="MS Mincho"/>
                </w:rPr>
                <w:t xml:space="preserve"> channel bandwidths in Table 5.3.5-1</w:t>
              </w:r>
            </w:ins>
          </w:p>
        </w:tc>
        <w:tc>
          <w:tcPr>
            <w:tcW w:w="1753" w:type="dxa"/>
            <w:gridSpan w:val="2"/>
            <w:tcBorders>
              <w:top w:val="single" w:sz="4" w:space="0" w:color="auto"/>
              <w:left w:val="single" w:sz="4" w:space="0" w:color="auto"/>
              <w:bottom w:val="nil"/>
              <w:right w:val="single" w:sz="4" w:space="0" w:color="auto"/>
            </w:tcBorders>
            <w:vAlign w:val="center"/>
            <w:tcPrChange w:id="778" w:author="ZTE_Wubin" w:date="2024-08-06T11:49:00Z">
              <w:tcPr>
                <w:tcW w:w="1753" w:type="dxa"/>
                <w:gridSpan w:val="3"/>
                <w:tcBorders>
                  <w:top w:val="single" w:sz="4" w:space="0" w:color="auto"/>
                  <w:left w:val="single" w:sz="4" w:space="0" w:color="auto"/>
                  <w:bottom w:val="nil"/>
                  <w:right w:val="single" w:sz="4" w:space="0" w:color="auto"/>
                </w:tcBorders>
                <w:vAlign w:val="center"/>
              </w:tcPr>
            </w:tcPrChange>
          </w:tcPr>
          <w:p w14:paraId="0B6F897A" w14:textId="77777777" w:rsidR="00B754A1" w:rsidRDefault="00B754A1" w:rsidP="008645DB">
            <w:pPr>
              <w:pStyle w:val="TAC"/>
              <w:rPr>
                <w:ins w:id="779" w:author="ZTE-Ma Zhifeng" w:date="2024-08-26T14:14:00Z"/>
                <w:lang w:val="en-US" w:eastAsia="zh-CN"/>
              </w:rPr>
            </w:pPr>
            <w:ins w:id="780" w:author="ZTE-Ma Zhifeng" w:date="2024-08-26T14:14:00Z">
              <w:r>
                <w:rPr>
                  <w:rFonts w:eastAsia="宋体" w:cs="Arial" w:hint="eastAsia"/>
                  <w:kern w:val="2"/>
                  <w:szCs w:val="22"/>
                  <w:lang w:val="en-US" w:eastAsia="zh-CN"/>
                </w:rPr>
                <w:t>4</w:t>
              </w:r>
              <w:r>
                <w:rPr>
                  <w:rFonts w:eastAsia="宋体" w:cs="Arial"/>
                  <w:kern w:val="2"/>
                  <w:szCs w:val="22"/>
                  <w:lang w:val="en-US" w:eastAsia="zh-CN"/>
                </w:rPr>
                <w:t xml:space="preserve"> and 5</w:t>
              </w:r>
            </w:ins>
          </w:p>
        </w:tc>
      </w:tr>
      <w:tr w:rsidR="00B754A1" w14:paraId="57B9E304" w14:textId="77777777" w:rsidTr="008645DB">
        <w:tblPrEx>
          <w:tblW w:w="4747"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81" w:author="ZTE_Wubin" w:date="2024-08-06T11:49:00Z">
            <w:tblPrEx>
              <w:tblW w:w="4747"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782" w:author="ZTE-Ma Zhifeng" w:date="2024-08-26T14:14:00Z"/>
          <w:trPrChange w:id="783" w:author="ZTE_Wubin" w:date="2024-08-06T11:49:00Z">
            <w:trPr>
              <w:gridBefore w:val="1"/>
              <w:trHeight w:val="29"/>
            </w:trPr>
          </w:trPrChange>
        </w:trPr>
        <w:tc>
          <w:tcPr>
            <w:tcW w:w="2085" w:type="dxa"/>
            <w:tcBorders>
              <w:top w:val="nil"/>
              <w:left w:val="single" w:sz="4" w:space="0" w:color="auto"/>
              <w:bottom w:val="nil"/>
              <w:right w:val="single" w:sz="4" w:space="0" w:color="auto"/>
            </w:tcBorders>
            <w:vAlign w:val="center"/>
            <w:tcPrChange w:id="784" w:author="ZTE_Wubin" w:date="2024-08-06T11:49:00Z">
              <w:tcPr>
                <w:tcW w:w="2085" w:type="dxa"/>
                <w:gridSpan w:val="2"/>
                <w:tcBorders>
                  <w:top w:val="nil"/>
                  <w:left w:val="single" w:sz="4" w:space="0" w:color="auto"/>
                  <w:bottom w:val="nil"/>
                  <w:right w:val="single" w:sz="4" w:space="0" w:color="auto"/>
                </w:tcBorders>
                <w:vAlign w:val="center"/>
              </w:tcPr>
            </w:tcPrChange>
          </w:tcPr>
          <w:p w14:paraId="169478BC" w14:textId="77777777" w:rsidR="00B754A1" w:rsidRDefault="00B754A1" w:rsidP="008645DB">
            <w:pPr>
              <w:pStyle w:val="TAC"/>
              <w:rPr>
                <w:ins w:id="785" w:author="ZTE-Ma Zhifeng" w:date="2024-08-26T14:14:00Z"/>
                <w:szCs w:val="18"/>
                <w:lang w:val="en-US" w:eastAsia="zh-CN"/>
              </w:rPr>
            </w:pPr>
          </w:p>
        </w:tc>
        <w:tc>
          <w:tcPr>
            <w:tcW w:w="1943" w:type="dxa"/>
            <w:tcBorders>
              <w:top w:val="nil"/>
              <w:left w:val="single" w:sz="4" w:space="0" w:color="auto"/>
              <w:bottom w:val="nil"/>
              <w:right w:val="single" w:sz="4" w:space="0" w:color="auto"/>
            </w:tcBorders>
            <w:vAlign w:val="center"/>
            <w:tcPrChange w:id="786" w:author="ZTE_Wubin" w:date="2024-08-06T11:49:00Z">
              <w:tcPr>
                <w:tcW w:w="1943" w:type="dxa"/>
                <w:gridSpan w:val="2"/>
                <w:tcBorders>
                  <w:top w:val="nil"/>
                  <w:left w:val="single" w:sz="4" w:space="0" w:color="auto"/>
                  <w:bottom w:val="nil"/>
                  <w:right w:val="single" w:sz="4" w:space="0" w:color="auto"/>
                </w:tcBorders>
                <w:vAlign w:val="center"/>
              </w:tcPr>
            </w:tcPrChange>
          </w:tcPr>
          <w:p w14:paraId="58E886C2" w14:textId="77777777" w:rsidR="00B754A1" w:rsidRDefault="00B754A1" w:rsidP="008645DB">
            <w:pPr>
              <w:pStyle w:val="TAC"/>
              <w:rPr>
                <w:ins w:id="787" w:author="ZTE-Ma Zhifeng" w:date="2024-08-26T14:14:00Z"/>
                <w:lang w:val="en-US" w:eastAsia="zh-CN"/>
              </w:rPr>
            </w:pPr>
          </w:p>
        </w:tc>
        <w:tc>
          <w:tcPr>
            <w:tcW w:w="905" w:type="dxa"/>
            <w:tcBorders>
              <w:top w:val="single" w:sz="4" w:space="0" w:color="auto"/>
              <w:left w:val="single" w:sz="4" w:space="0" w:color="auto"/>
              <w:bottom w:val="single" w:sz="4" w:space="0" w:color="auto"/>
              <w:right w:val="single" w:sz="4" w:space="0" w:color="auto"/>
            </w:tcBorders>
            <w:vAlign w:val="center"/>
            <w:tcPrChange w:id="788" w:author="ZTE_Wubin" w:date="2024-08-06T11:49:00Z">
              <w:tcPr>
                <w:tcW w:w="905" w:type="dxa"/>
                <w:gridSpan w:val="2"/>
                <w:tcBorders>
                  <w:top w:val="single" w:sz="4" w:space="0" w:color="auto"/>
                  <w:left w:val="single" w:sz="4" w:space="0" w:color="auto"/>
                  <w:bottom w:val="single" w:sz="4" w:space="0" w:color="auto"/>
                  <w:right w:val="single" w:sz="4" w:space="0" w:color="auto"/>
                </w:tcBorders>
                <w:vAlign w:val="center"/>
              </w:tcPr>
            </w:tcPrChange>
          </w:tcPr>
          <w:p w14:paraId="6B869EBC" w14:textId="77777777" w:rsidR="00B754A1" w:rsidRDefault="00B754A1" w:rsidP="008645DB">
            <w:pPr>
              <w:pStyle w:val="TAC"/>
              <w:rPr>
                <w:ins w:id="789" w:author="ZTE-Ma Zhifeng" w:date="2024-08-26T14:14:00Z"/>
                <w:lang w:val="en-US" w:eastAsia="zh-CN"/>
              </w:rPr>
            </w:pPr>
            <w:ins w:id="790" w:author="ZTE-Ma Zhifeng" w:date="2024-08-26T14:14:00Z">
              <w:r>
                <w:rPr>
                  <w:lang w:val="en-US" w:eastAsia="zh-CN"/>
                </w:rPr>
                <w:t>n41</w:t>
              </w:r>
            </w:ins>
          </w:p>
        </w:tc>
        <w:tc>
          <w:tcPr>
            <w:tcW w:w="2674" w:type="dxa"/>
            <w:gridSpan w:val="2"/>
            <w:tcBorders>
              <w:top w:val="single" w:sz="4" w:space="0" w:color="auto"/>
              <w:left w:val="single" w:sz="4" w:space="0" w:color="auto"/>
              <w:bottom w:val="single" w:sz="4" w:space="0" w:color="auto"/>
              <w:right w:val="single" w:sz="4" w:space="0" w:color="auto"/>
            </w:tcBorders>
            <w:vAlign w:val="center"/>
            <w:tcPrChange w:id="791" w:author="ZTE_Wubin" w:date="2024-08-06T11:49:00Z">
              <w:tcPr>
                <w:tcW w:w="2674" w:type="dxa"/>
                <w:gridSpan w:val="3"/>
                <w:tcBorders>
                  <w:top w:val="single" w:sz="4" w:space="0" w:color="auto"/>
                  <w:left w:val="single" w:sz="4" w:space="0" w:color="auto"/>
                  <w:bottom w:val="single" w:sz="4" w:space="0" w:color="auto"/>
                  <w:right w:val="single" w:sz="4" w:space="0" w:color="auto"/>
                </w:tcBorders>
                <w:vAlign w:val="center"/>
              </w:tcPr>
            </w:tcPrChange>
          </w:tcPr>
          <w:p w14:paraId="26847F78" w14:textId="77777777" w:rsidR="00B754A1" w:rsidRDefault="00B754A1" w:rsidP="008645DB">
            <w:pPr>
              <w:pStyle w:val="TAC"/>
              <w:rPr>
                <w:ins w:id="792" w:author="ZTE-Ma Zhifeng" w:date="2024-08-26T14:14:00Z"/>
                <w:szCs w:val="18"/>
                <w:lang w:val="en-US" w:eastAsia="zh-CN" w:bidi="ar"/>
              </w:rPr>
            </w:pPr>
            <w:ins w:id="793" w:author="ZTE-Ma Zhifeng" w:date="2024-08-26T14:14:00Z">
              <w:r>
                <w:rPr>
                  <w:rFonts w:cs="Arial"/>
                  <w:szCs w:val="18"/>
                  <w:lang w:val="en-US" w:eastAsia="zh-CN" w:bidi="ar"/>
                </w:rPr>
                <w:t>CA_n</w:t>
              </w:r>
              <w:r>
                <w:rPr>
                  <w:rFonts w:cs="Arial" w:hint="eastAsia"/>
                  <w:szCs w:val="18"/>
                  <w:lang w:val="en-US" w:eastAsia="zh-CN" w:bidi="ar"/>
                </w:rPr>
                <w:t>41C</w:t>
              </w:r>
              <w:r>
                <w:rPr>
                  <w:rFonts w:cs="Arial"/>
                  <w:szCs w:val="18"/>
                  <w:lang w:val="en-US" w:eastAsia="zh-CN" w:bidi="ar"/>
                </w:rPr>
                <w:t>_BCS 4 and 5</w:t>
              </w:r>
            </w:ins>
          </w:p>
        </w:tc>
        <w:tc>
          <w:tcPr>
            <w:tcW w:w="1753" w:type="dxa"/>
            <w:gridSpan w:val="2"/>
            <w:tcBorders>
              <w:top w:val="nil"/>
              <w:left w:val="single" w:sz="4" w:space="0" w:color="auto"/>
              <w:bottom w:val="nil"/>
              <w:right w:val="single" w:sz="4" w:space="0" w:color="auto"/>
            </w:tcBorders>
            <w:vAlign w:val="center"/>
            <w:tcPrChange w:id="794" w:author="ZTE_Wubin" w:date="2024-08-06T11:49:00Z">
              <w:tcPr>
                <w:tcW w:w="1753" w:type="dxa"/>
                <w:gridSpan w:val="3"/>
                <w:tcBorders>
                  <w:top w:val="single" w:sz="4" w:space="0" w:color="auto"/>
                  <w:left w:val="single" w:sz="4" w:space="0" w:color="auto"/>
                  <w:bottom w:val="nil"/>
                  <w:right w:val="single" w:sz="4" w:space="0" w:color="auto"/>
                </w:tcBorders>
                <w:vAlign w:val="center"/>
              </w:tcPr>
            </w:tcPrChange>
          </w:tcPr>
          <w:p w14:paraId="441AEB18" w14:textId="77777777" w:rsidR="00B754A1" w:rsidRDefault="00B754A1" w:rsidP="008645DB">
            <w:pPr>
              <w:pStyle w:val="TAC"/>
              <w:rPr>
                <w:ins w:id="795" w:author="ZTE-Ma Zhifeng" w:date="2024-08-26T14:14:00Z"/>
                <w:lang w:val="en-US" w:eastAsia="zh-CN"/>
              </w:rPr>
            </w:pPr>
          </w:p>
        </w:tc>
      </w:tr>
      <w:tr w:rsidR="00B754A1" w14:paraId="106A9347" w14:textId="77777777" w:rsidTr="008645DB">
        <w:tblPrEx>
          <w:tblW w:w="4747"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96" w:author="ZTE_Wubin" w:date="2024-08-06T11:49:00Z">
            <w:tblPrEx>
              <w:tblW w:w="4747"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797" w:author="ZTE-Ma Zhifeng" w:date="2024-08-26T14:14:00Z"/>
          <w:trPrChange w:id="798" w:author="ZTE_Wubin" w:date="2024-08-06T11:49:00Z">
            <w:trPr>
              <w:gridBefore w:val="1"/>
              <w:trHeight w:val="29"/>
            </w:trPr>
          </w:trPrChange>
        </w:trPr>
        <w:tc>
          <w:tcPr>
            <w:tcW w:w="2085" w:type="dxa"/>
            <w:tcBorders>
              <w:top w:val="nil"/>
              <w:left w:val="single" w:sz="4" w:space="0" w:color="auto"/>
              <w:bottom w:val="single" w:sz="4" w:space="0" w:color="auto"/>
              <w:right w:val="single" w:sz="4" w:space="0" w:color="auto"/>
            </w:tcBorders>
            <w:vAlign w:val="center"/>
            <w:tcPrChange w:id="799" w:author="ZTE_Wubin" w:date="2024-08-06T11:49:00Z">
              <w:tcPr>
                <w:tcW w:w="2085" w:type="dxa"/>
                <w:gridSpan w:val="2"/>
                <w:tcBorders>
                  <w:top w:val="nil"/>
                  <w:left w:val="single" w:sz="4" w:space="0" w:color="auto"/>
                  <w:bottom w:val="nil"/>
                  <w:right w:val="single" w:sz="4" w:space="0" w:color="auto"/>
                </w:tcBorders>
                <w:vAlign w:val="center"/>
              </w:tcPr>
            </w:tcPrChange>
          </w:tcPr>
          <w:p w14:paraId="1146EE7E" w14:textId="77777777" w:rsidR="00B754A1" w:rsidRDefault="00B754A1" w:rsidP="008645DB">
            <w:pPr>
              <w:pStyle w:val="TAC"/>
              <w:rPr>
                <w:ins w:id="800" w:author="ZTE-Ma Zhifeng" w:date="2024-08-26T14:14:00Z"/>
                <w:szCs w:val="18"/>
                <w:lang w:val="en-US" w:eastAsia="zh-CN"/>
              </w:rPr>
            </w:pPr>
          </w:p>
        </w:tc>
        <w:tc>
          <w:tcPr>
            <w:tcW w:w="1943" w:type="dxa"/>
            <w:tcBorders>
              <w:top w:val="nil"/>
              <w:left w:val="single" w:sz="4" w:space="0" w:color="auto"/>
              <w:bottom w:val="single" w:sz="4" w:space="0" w:color="auto"/>
              <w:right w:val="single" w:sz="4" w:space="0" w:color="auto"/>
            </w:tcBorders>
            <w:vAlign w:val="center"/>
            <w:tcPrChange w:id="801" w:author="ZTE_Wubin" w:date="2024-08-06T11:49:00Z">
              <w:tcPr>
                <w:tcW w:w="1943" w:type="dxa"/>
                <w:gridSpan w:val="2"/>
                <w:tcBorders>
                  <w:top w:val="nil"/>
                  <w:left w:val="single" w:sz="4" w:space="0" w:color="auto"/>
                  <w:bottom w:val="nil"/>
                  <w:right w:val="single" w:sz="4" w:space="0" w:color="auto"/>
                </w:tcBorders>
                <w:vAlign w:val="center"/>
              </w:tcPr>
            </w:tcPrChange>
          </w:tcPr>
          <w:p w14:paraId="693809AC" w14:textId="77777777" w:rsidR="00B754A1" w:rsidRDefault="00B754A1" w:rsidP="008645DB">
            <w:pPr>
              <w:pStyle w:val="TAC"/>
              <w:rPr>
                <w:ins w:id="802" w:author="ZTE-Ma Zhifeng" w:date="2024-08-26T14:14:00Z"/>
                <w:lang w:val="en-US" w:eastAsia="zh-CN"/>
              </w:rPr>
            </w:pPr>
          </w:p>
        </w:tc>
        <w:tc>
          <w:tcPr>
            <w:tcW w:w="905" w:type="dxa"/>
            <w:tcBorders>
              <w:top w:val="single" w:sz="4" w:space="0" w:color="auto"/>
              <w:left w:val="single" w:sz="4" w:space="0" w:color="auto"/>
              <w:bottom w:val="single" w:sz="4" w:space="0" w:color="auto"/>
              <w:right w:val="single" w:sz="4" w:space="0" w:color="auto"/>
            </w:tcBorders>
            <w:vAlign w:val="center"/>
            <w:tcPrChange w:id="803" w:author="ZTE_Wubin" w:date="2024-08-06T11:49:00Z">
              <w:tcPr>
                <w:tcW w:w="905" w:type="dxa"/>
                <w:gridSpan w:val="2"/>
                <w:tcBorders>
                  <w:top w:val="single" w:sz="4" w:space="0" w:color="auto"/>
                  <w:left w:val="single" w:sz="4" w:space="0" w:color="auto"/>
                  <w:bottom w:val="single" w:sz="4" w:space="0" w:color="auto"/>
                  <w:right w:val="single" w:sz="4" w:space="0" w:color="auto"/>
                </w:tcBorders>
                <w:vAlign w:val="center"/>
              </w:tcPr>
            </w:tcPrChange>
          </w:tcPr>
          <w:p w14:paraId="25D80AA4" w14:textId="77777777" w:rsidR="00B754A1" w:rsidRDefault="00B754A1" w:rsidP="008645DB">
            <w:pPr>
              <w:pStyle w:val="TAC"/>
              <w:rPr>
                <w:ins w:id="804" w:author="ZTE-Ma Zhifeng" w:date="2024-08-26T14:14:00Z"/>
                <w:lang w:val="en-US" w:eastAsia="zh-CN"/>
              </w:rPr>
            </w:pPr>
            <w:ins w:id="805" w:author="ZTE-Ma Zhifeng" w:date="2024-08-26T14:14:00Z">
              <w:r>
                <w:rPr>
                  <w:lang w:val="en-US" w:eastAsia="zh-CN"/>
                </w:rPr>
                <w:t>n79</w:t>
              </w:r>
            </w:ins>
          </w:p>
        </w:tc>
        <w:tc>
          <w:tcPr>
            <w:tcW w:w="2674" w:type="dxa"/>
            <w:gridSpan w:val="2"/>
            <w:tcBorders>
              <w:top w:val="single" w:sz="4" w:space="0" w:color="auto"/>
              <w:left w:val="single" w:sz="4" w:space="0" w:color="auto"/>
              <w:bottom w:val="single" w:sz="4" w:space="0" w:color="auto"/>
              <w:right w:val="single" w:sz="4" w:space="0" w:color="auto"/>
            </w:tcBorders>
            <w:vAlign w:val="center"/>
            <w:tcPrChange w:id="806" w:author="ZTE_Wubin" w:date="2024-08-06T11:49:00Z">
              <w:tcPr>
                <w:tcW w:w="2674" w:type="dxa"/>
                <w:gridSpan w:val="3"/>
                <w:tcBorders>
                  <w:top w:val="single" w:sz="4" w:space="0" w:color="auto"/>
                  <w:left w:val="single" w:sz="4" w:space="0" w:color="auto"/>
                  <w:bottom w:val="single" w:sz="4" w:space="0" w:color="auto"/>
                  <w:right w:val="single" w:sz="4" w:space="0" w:color="auto"/>
                </w:tcBorders>
                <w:vAlign w:val="center"/>
              </w:tcPr>
            </w:tcPrChange>
          </w:tcPr>
          <w:p w14:paraId="6C1CF26B" w14:textId="77777777" w:rsidR="00B754A1" w:rsidRDefault="00B754A1" w:rsidP="008645DB">
            <w:pPr>
              <w:pStyle w:val="TAC"/>
              <w:rPr>
                <w:ins w:id="807" w:author="ZTE-Ma Zhifeng" w:date="2024-08-26T14:14:00Z"/>
                <w:szCs w:val="18"/>
                <w:lang w:val="en-US" w:eastAsia="zh-CN" w:bidi="ar"/>
              </w:rPr>
            </w:pPr>
            <w:ins w:id="808" w:author="ZTE-Ma Zhifeng" w:date="2024-08-26T14:14:00Z">
              <w:r>
                <w:rPr>
                  <w:rFonts w:eastAsia="MS Mincho"/>
                </w:rPr>
                <w:t>n</w:t>
              </w:r>
              <w:r>
                <w:rPr>
                  <w:lang w:val="en-US" w:eastAsia="zh-CN"/>
                </w:rPr>
                <w:t>41</w:t>
              </w:r>
              <w:r>
                <w:rPr>
                  <w:rFonts w:eastAsia="MS Mincho"/>
                </w:rPr>
                <w:t xml:space="preserve"> channel bandwidths in Table 5.3.5-1</w:t>
              </w:r>
            </w:ins>
          </w:p>
        </w:tc>
        <w:tc>
          <w:tcPr>
            <w:tcW w:w="1753" w:type="dxa"/>
            <w:gridSpan w:val="2"/>
            <w:tcBorders>
              <w:top w:val="nil"/>
              <w:left w:val="single" w:sz="4" w:space="0" w:color="auto"/>
              <w:bottom w:val="single" w:sz="4" w:space="0" w:color="auto"/>
              <w:right w:val="single" w:sz="4" w:space="0" w:color="auto"/>
            </w:tcBorders>
            <w:vAlign w:val="center"/>
            <w:tcPrChange w:id="809" w:author="ZTE_Wubin" w:date="2024-08-06T11:49:00Z">
              <w:tcPr>
                <w:tcW w:w="1753" w:type="dxa"/>
                <w:gridSpan w:val="3"/>
                <w:tcBorders>
                  <w:top w:val="single" w:sz="4" w:space="0" w:color="auto"/>
                  <w:left w:val="single" w:sz="4" w:space="0" w:color="auto"/>
                  <w:bottom w:val="nil"/>
                  <w:right w:val="single" w:sz="4" w:space="0" w:color="auto"/>
                </w:tcBorders>
                <w:vAlign w:val="center"/>
              </w:tcPr>
            </w:tcPrChange>
          </w:tcPr>
          <w:p w14:paraId="2D8CDF98" w14:textId="77777777" w:rsidR="00B754A1" w:rsidRDefault="00B754A1" w:rsidP="008645DB">
            <w:pPr>
              <w:pStyle w:val="TAC"/>
              <w:rPr>
                <w:ins w:id="810" w:author="ZTE-Ma Zhifeng" w:date="2024-08-26T14:14:00Z"/>
                <w:lang w:val="en-US" w:eastAsia="zh-CN"/>
              </w:rPr>
            </w:pPr>
          </w:p>
        </w:tc>
      </w:tr>
      <w:tr w:rsidR="00B754A1" w14:paraId="3C01E2B9" w14:textId="77777777" w:rsidTr="008645DB">
        <w:tblPrEx>
          <w:tblW w:w="4747"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11" w:author="ZTE_Wubin" w:date="2024-08-06T11:49:00Z">
            <w:tblPrEx>
              <w:tblW w:w="4747"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812" w:author="ZTE-Ma Zhifeng" w:date="2024-08-26T14:14:00Z"/>
          <w:trPrChange w:id="813" w:author="ZTE_Wubin" w:date="2024-08-06T11:49:00Z">
            <w:trPr>
              <w:gridBefore w:val="1"/>
              <w:trHeight w:val="29"/>
            </w:trPr>
          </w:trPrChange>
        </w:trPr>
        <w:tc>
          <w:tcPr>
            <w:tcW w:w="2085" w:type="dxa"/>
            <w:tcBorders>
              <w:top w:val="single" w:sz="4" w:space="0" w:color="auto"/>
              <w:left w:val="single" w:sz="4" w:space="0" w:color="auto"/>
              <w:bottom w:val="nil"/>
              <w:right w:val="single" w:sz="4" w:space="0" w:color="auto"/>
            </w:tcBorders>
            <w:vAlign w:val="center"/>
            <w:tcPrChange w:id="814" w:author="ZTE_Wubin" w:date="2024-08-06T11:49:00Z">
              <w:tcPr>
                <w:tcW w:w="2085" w:type="dxa"/>
                <w:gridSpan w:val="2"/>
                <w:tcBorders>
                  <w:top w:val="nil"/>
                  <w:left w:val="single" w:sz="4" w:space="0" w:color="auto"/>
                  <w:bottom w:val="nil"/>
                  <w:right w:val="single" w:sz="4" w:space="0" w:color="auto"/>
                </w:tcBorders>
                <w:vAlign w:val="center"/>
              </w:tcPr>
            </w:tcPrChange>
          </w:tcPr>
          <w:p w14:paraId="63A0C217" w14:textId="77777777" w:rsidR="00B754A1" w:rsidRDefault="00B754A1" w:rsidP="008645DB">
            <w:pPr>
              <w:pStyle w:val="TAC"/>
              <w:rPr>
                <w:ins w:id="815" w:author="ZTE-Ma Zhifeng" w:date="2024-08-26T14:14:00Z"/>
                <w:lang w:val="fr-FR" w:eastAsia="zh-CN"/>
              </w:rPr>
            </w:pPr>
            <w:ins w:id="816" w:author="ZTE-Ma Zhifeng" w:date="2024-08-26T14:14:00Z">
              <w:r>
                <w:rPr>
                  <w:rFonts w:hint="eastAsia"/>
                  <w:szCs w:val="18"/>
                  <w:lang w:val="en-US" w:eastAsia="zh-CN"/>
                </w:rPr>
                <w:t>CA_n28A-n41</w:t>
              </w:r>
              <w:r>
                <w:rPr>
                  <w:szCs w:val="18"/>
                  <w:lang w:val="en-US" w:eastAsia="zh-CN"/>
                </w:rPr>
                <w:t>C</w:t>
              </w:r>
              <w:r>
                <w:rPr>
                  <w:rFonts w:hint="eastAsia"/>
                  <w:szCs w:val="18"/>
                  <w:lang w:val="en-US" w:eastAsia="zh-CN"/>
                </w:rPr>
                <w:t>-n79</w:t>
              </w:r>
              <w:r>
                <w:rPr>
                  <w:szCs w:val="18"/>
                  <w:lang w:val="en-US" w:eastAsia="zh-CN"/>
                </w:rPr>
                <w:t>C</w:t>
              </w:r>
            </w:ins>
          </w:p>
        </w:tc>
        <w:tc>
          <w:tcPr>
            <w:tcW w:w="1943" w:type="dxa"/>
            <w:tcBorders>
              <w:top w:val="single" w:sz="4" w:space="0" w:color="auto"/>
              <w:left w:val="single" w:sz="4" w:space="0" w:color="auto"/>
              <w:bottom w:val="nil"/>
              <w:right w:val="single" w:sz="4" w:space="0" w:color="auto"/>
            </w:tcBorders>
            <w:vAlign w:val="center"/>
            <w:tcPrChange w:id="817" w:author="ZTE_Wubin" w:date="2024-08-06T11:49:00Z">
              <w:tcPr>
                <w:tcW w:w="1943" w:type="dxa"/>
                <w:gridSpan w:val="2"/>
                <w:tcBorders>
                  <w:top w:val="nil"/>
                  <w:left w:val="single" w:sz="4" w:space="0" w:color="auto"/>
                  <w:bottom w:val="nil"/>
                  <w:right w:val="single" w:sz="4" w:space="0" w:color="auto"/>
                </w:tcBorders>
                <w:vAlign w:val="center"/>
              </w:tcPr>
            </w:tcPrChange>
          </w:tcPr>
          <w:p w14:paraId="2942C825" w14:textId="77777777" w:rsidR="00B754A1" w:rsidRDefault="00B754A1" w:rsidP="008645DB">
            <w:pPr>
              <w:pStyle w:val="TAC"/>
              <w:rPr>
                <w:ins w:id="818" w:author="ZTE-Ma Zhifeng" w:date="2024-08-26T14:14:00Z"/>
                <w:lang w:val="en-US" w:eastAsia="zh-CN"/>
              </w:rPr>
            </w:pPr>
            <w:ins w:id="819" w:author="ZTE-Ma Zhifeng" w:date="2024-08-26T14:14:00Z">
              <w:r>
                <w:rPr>
                  <w:rFonts w:hint="eastAsia"/>
                  <w:lang w:val="en-US" w:eastAsia="zh-CN"/>
                </w:rPr>
                <w:t>CA_n41C</w:t>
              </w:r>
            </w:ins>
          </w:p>
          <w:p w14:paraId="0204FA7A" w14:textId="77777777" w:rsidR="00B754A1" w:rsidRDefault="00B754A1" w:rsidP="008645DB">
            <w:pPr>
              <w:pStyle w:val="TAC"/>
              <w:rPr>
                <w:ins w:id="820" w:author="ZTE-Ma Zhifeng" w:date="2024-08-26T14:14:00Z"/>
                <w:lang w:val="en-US" w:eastAsia="zh-CN"/>
              </w:rPr>
            </w:pPr>
            <w:ins w:id="821" w:author="ZTE-Ma Zhifeng" w:date="2024-08-26T14:14:00Z">
              <w:r>
                <w:rPr>
                  <w:rFonts w:hint="eastAsia"/>
                  <w:lang w:val="en-US" w:eastAsia="zh-CN"/>
                </w:rPr>
                <w:t>CA_n79C</w:t>
              </w:r>
            </w:ins>
          </w:p>
          <w:p w14:paraId="1409D54B" w14:textId="77777777" w:rsidR="00B754A1" w:rsidRDefault="00B754A1" w:rsidP="008645DB">
            <w:pPr>
              <w:pStyle w:val="TAC"/>
              <w:rPr>
                <w:ins w:id="822" w:author="ZTE-Ma Zhifeng" w:date="2024-08-26T14:14:00Z"/>
                <w:lang w:val="en-US" w:eastAsia="zh-CN"/>
              </w:rPr>
            </w:pPr>
            <w:ins w:id="823" w:author="ZTE-Ma Zhifeng" w:date="2024-08-26T14:14:00Z">
              <w:r>
                <w:rPr>
                  <w:rFonts w:hint="eastAsia"/>
                  <w:lang w:val="en-US" w:eastAsia="zh-CN"/>
                </w:rPr>
                <w:t>CA_n28A-n41A</w:t>
              </w:r>
            </w:ins>
          </w:p>
          <w:p w14:paraId="58484FDA" w14:textId="77777777" w:rsidR="00B754A1" w:rsidRDefault="00B754A1" w:rsidP="008645DB">
            <w:pPr>
              <w:pStyle w:val="TAC"/>
              <w:rPr>
                <w:ins w:id="824" w:author="ZTE-Ma Zhifeng" w:date="2024-08-26T14:14:00Z"/>
                <w:lang w:val="en-US" w:eastAsia="zh-CN"/>
              </w:rPr>
            </w:pPr>
            <w:ins w:id="825" w:author="ZTE-Ma Zhifeng" w:date="2024-08-26T14:14:00Z">
              <w:r>
                <w:rPr>
                  <w:rFonts w:hint="eastAsia"/>
                  <w:lang w:val="en-US" w:eastAsia="zh-CN"/>
                </w:rPr>
                <w:t>CA_n28A-n79A</w:t>
              </w:r>
            </w:ins>
          </w:p>
          <w:p w14:paraId="692C321D" w14:textId="77777777" w:rsidR="00B754A1" w:rsidRDefault="00B754A1" w:rsidP="008645DB">
            <w:pPr>
              <w:pStyle w:val="TAC"/>
              <w:rPr>
                <w:ins w:id="826" w:author="ZTE-Ma Zhifeng" w:date="2024-08-26T14:14:00Z"/>
                <w:lang w:val="en-US" w:eastAsia="zh-CN"/>
              </w:rPr>
            </w:pPr>
            <w:ins w:id="827" w:author="ZTE-Ma Zhifeng" w:date="2024-08-26T14:14:00Z">
              <w:r>
                <w:rPr>
                  <w:rFonts w:hint="eastAsia"/>
                  <w:lang w:val="en-US" w:eastAsia="zh-CN"/>
                </w:rPr>
                <w:t>CA_n28A-n79C</w:t>
              </w:r>
            </w:ins>
          </w:p>
          <w:p w14:paraId="5F8B6D28" w14:textId="77777777" w:rsidR="00B754A1" w:rsidRDefault="00B754A1" w:rsidP="008645DB">
            <w:pPr>
              <w:pStyle w:val="TAC"/>
              <w:rPr>
                <w:ins w:id="828" w:author="ZTE-Ma Zhifeng" w:date="2024-08-26T14:14:00Z"/>
                <w:lang w:val="en-US" w:eastAsia="zh-CN"/>
              </w:rPr>
            </w:pPr>
            <w:ins w:id="829" w:author="ZTE-Ma Zhifeng" w:date="2024-08-26T14:14:00Z">
              <w:r>
                <w:rPr>
                  <w:rFonts w:hint="eastAsia"/>
                  <w:lang w:val="en-US" w:eastAsia="zh-CN"/>
                </w:rPr>
                <w:t>CA_n41A-n79A</w:t>
              </w:r>
            </w:ins>
          </w:p>
        </w:tc>
        <w:tc>
          <w:tcPr>
            <w:tcW w:w="905" w:type="dxa"/>
            <w:tcBorders>
              <w:top w:val="single" w:sz="4" w:space="0" w:color="auto"/>
              <w:left w:val="single" w:sz="4" w:space="0" w:color="auto"/>
              <w:bottom w:val="single" w:sz="4" w:space="0" w:color="auto"/>
              <w:right w:val="single" w:sz="4" w:space="0" w:color="auto"/>
            </w:tcBorders>
            <w:vAlign w:val="center"/>
            <w:tcPrChange w:id="830" w:author="ZTE_Wubin" w:date="2024-08-06T11:49:00Z">
              <w:tcPr>
                <w:tcW w:w="905" w:type="dxa"/>
                <w:gridSpan w:val="2"/>
                <w:tcBorders>
                  <w:top w:val="single" w:sz="4" w:space="0" w:color="auto"/>
                  <w:left w:val="single" w:sz="4" w:space="0" w:color="auto"/>
                  <w:bottom w:val="single" w:sz="4" w:space="0" w:color="auto"/>
                  <w:right w:val="single" w:sz="4" w:space="0" w:color="auto"/>
                </w:tcBorders>
                <w:vAlign w:val="center"/>
              </w:tcPr>
            </w:tcPrChange>
          </w:tcPr>
          <w:p w14:paraId="02E78395" w14:textId="77777777" w:rsidR="00B754A1" w:rsidRDefault="00B754A1" w:rsidP="008645DB">
            <w:pPr>
              <w:pStyle w:val="TAC"/>
              <w:rPr>
                <w:ins w:id="831" w:author="ZTE-Ma Zhifeng" w:date="2024-08-26T14:14:00Z"/>
                <w:lang w:val="en-US" w:eastAsia="zh-CN"/>
              </w:rPr>
            </w:pPr>
            <w:ins w:id="832" w:author="ZTE-Ma Zhifeng" w:date="2024-08-26T14:14:00Z">
              <w:r>
                <w:rPr>
                  <w:lang w:val="en-US" w:eastAsia="zh-CN"/>
                </w:rPr>
                <w:t>n28</w:t>
              </w:r>
            </w:ins>
          </w:p>
        </w:tc>
        <w:tc>
          <w:tcPr>
            <w:tcW w:w="2674" w:type="dxa"/>
            <w:gridSpan w:val="2"/>
            <w:tcBorders>
              <w:top w:val="single" w:sz="4" w:space="0" w:color="auto"/>
              <w:left w:val="single" w:sz="4" w:space="0" w:color="auto"/>
              <w:bottom w:val="single" w:sz="4" w:space="0" w:color="auto"/>
              <w:right w:val="single" w:sz="4" w:space="0" w:color="auto"/>
            </w:tcBorders>
            <w:vAlign w:val="center"/>
            <w:tcPrChange w:id="833" w:author="ZTE_Wubin" w:date="2024-08-06T11:49:00Z">
              <w:tcPr>
                <w:tcW w:w="2674" w:type="dxa"/>
                <w:gridSpan w:val="3"/>
                <w:tcBorders>
                  <w:top w:val="single" w:sz="4" w:space="0" w:color="auto"/>
                  <w:left w:val="single" w:sz="4" w:space="0" w:color="auto"/>
                  <w:bottom w:val="single" w:sz="4" w:space="0" w:color="auto"/>
                  <w:right w:val="single" w:sz="4" w:space="0" w:color="auto"/>
                </w:tcBorders>
                <w:vAlign w:val="center"/>
              </w:tcPr>
            </w:tcPrChange>
          </w:tcPr>
          <w:p w14:paraId="06AF9BC3" w14:textId="77777777" w:rsidR="00B754A1" w:rsidRDefault="00B754A1" w:rsidP="008645DB">
            <w:pPr>
              <w:pStyle w:val="TAC"/>
              <w:rPr>
                <w:ins w:id="834" w:author="ZTE-Ma Zhifeng" w:date="2024-08-26T14:14:00Z"/>
                <w:szCs w:val="18"/>
                <w:lang w:val="en-US" w:eastAsia="zh-CN" w:bidi="ar"/>
              </w:rPr>
            </w:pPr>
            <w:ins w:id="835" w:author="ZTE-Ma Zhifeng" w:date="2024-08-26T14:14:00Z">
              <w:r>
                <w:rPr>
                  <w:rFonts w:eastAsia="MS Mincho"/>
                </w:rPr>
                <w:t>n</w:t>
              </w:r>
              <w:r>
                <w:rPr>
                  <w:lang w:val="en-US" w:eastAsia="zh-CN"/>
                </w:rPr>
                <w:t>28</w:t>
              </w:r>
              <w:r>
                <w:rPr>
                  <w:rFonts w:eastAsia="MS Mincho"/>
                </w:rPr>
                <w:t xml:space="preserve"> channel bandwidths in Table 5.3.5-1</w:t>
              </w:r>
            </w:ins>
          </w:p>
        </w:tc>
        <w:tc>
          <w:tcPr>
            <w:tcW w:w="1753" w:type="dxa"/>
            <w:gridSpan w:val="2"/>
            <w:tcBorders>
              <w:top w:val="single" w:sz="4" w:space="0" w:color="auto"/>
              <w:left w:val="single" w:sz="4" w:space="0" w:color="auto"/>
              <w:bottom w:val="nil"/>
              <w:right w:val="single" w:sz="4" w:space="0" w:color="auto"/>
            </w:tcBorders>
            <w:vAlign w:val="center"/>
            <w:tcPrChange w:id="836" w:author="ZTE_Wubin" w:date="2024-08-06T11:49:00Z">
              <w:tcPr>
                <w:tcW w:w="1753" w:type="dxa"/>
                <w:gridSpan w:val="3"/>
                <w:tcBorders>
                  <w:top w:val="single" w:sz="4" w:space="0" w:color="auto"/>
                  <w:left w:val="single" w:sz="4" w:space="0" w:color="auto"/>
                  <w:bottom w:val="nil"/>
                  <w:right w:val="single" w:sz="4" w:space="0" w:color="auto"/>
                </w:tcBorders>
                <w:vAlign w:val="center"/>
              </w:tcPr>
            </w:tcPrChange>
          </w:tcPr>
          <w:p w14:paraId="19F736E6" w14:textId="77777777" w:rsidR="00B754A1" w:rsidRDefault="00B754A1" w:rsidP="008645DB">
            <w:pPr>
              <w:pStyle w:val="TAC"/>
              <w:rPr>
                <w:ins w:id="837" w:author="ZTE-Ma Zhifeng" w:date="2024-08-26T14:14:00Z"/>
                <w:lang w:val="en-US" w:eastAsia="zh-CN"/>
              </w:rPr>
            </w:pPr>
            <w:ins w:id="838" w:author="ZTE-Ma Zhifeng" w:date="2024-08-26T14:14:00Z">
              <w:r>
                <w:rPr>
                  <w:rFonts w:eastAsia="宋体" w:cs="Arial" w:hint="eastAsia"/>
                  <w:kern w:val="2"/>
                  <w:szCs w:val="22"/>
                  <w:lang w:val="en-US" w:eastAsia="zh-CN"/>
                </w:rPr>
                <w:t>4</w:t>
              </w:r>
              <w:r>
                <w:rPr>
                  <w:rFonts w:eastAsia="宋体" w:cs="Arial"/>
                  <w:kern w:val="2"/>
                  <w:szCs w:val="22"/>
                  <w:lang w:val="en-US" w:eastAsia="zh-CN"/>
                </w:rPr>
                <w:t xml:space="preserve"> and 5</w:t>
              </w:r>
            </w:ins>
          </w:p>
        </w:tc>
      </w:tr>
      <w:tr w:rsidR="00B754A1" w14:paraId="0BA563AB" w14:textId="77777777" w:rsidTr="008645DB">
        <w:trPr>
          <w:trHeight w:val="29"/>
          <w:ins w:id="839" w:author="ZTE-Ma Zhifeng" w:date="2024-08-26T14:14:00Z"/>
        </w:trPr>
        <w:tc>
          <w:tcPr>
            <w:tcW w:w="2085" w:type="dxa"/>
            <w:tcBorders>
              <w:top w:val="nil"/>
              <w:left w:val="single" w:sz="4" w:space="0" w:color="auto"/>
              <w:bottom w:val="nil"/>
              <w:right w:val="single" w:sz="4" w:space="0" w:color="auto"/>
            </w:tcBorders>
            <w:vAlign w:val="center"/>
          </w:tcPr>
          <w:p w14:paraId="2F63A13F" w14:textId="77777777" w:rsidR="00B754A1" w:rsidRDefault="00B754A1" w:rsidP="008645DB">
            <w:pPr>
              <w:pStyle w:val="TAC"/>
              <w:rPr>
                <w:ins w:id="840" w:author="ZTE-Ma Zhifeng" w:date="2024-08-26T14:14:00Z"/>
                <w:lang w:val="fr-FR" w:eastAsia="zh-CN"/>
              </w:rPr>
            </w:pPr>
          </w:p>
        </w:tc>
        <w:tc>
          <w:tcPr>
            <w:tcW w:w="1943" w:type="dxa"/>
            <w:tcBorders>
              <w:top w:val="nil"/>
              <w:left w:val="single" w:sz="4" w:space="0" w:color="auto"/>
              <w:bottom w:val="nil"/>
              <w:right w:val="single" w:sz="4" w:space="0" w:color="auto"/>
            </w:tcBorders>
            <w:vAlign w:val="center"/>
          </w:tcPr>
          <w:p w14:paraId="1C2DBB5D" w14:textId="77777777" w:rsidR="00B754A1" w:rsidRDefault="00B754A1" w:rsidP="008645DB">
            <w:pPr>
              <w:pStyle w:val="TAC"/>
              <w:rPr>
                <w:ins w:id="841" w:author="ZTE-Ma Zhifeng" w:date="2024-08-26T14:14:00Z"/>
                <w:lang w:val="en-US" w:eastAsia="zh-CN"/>
              </w:rPr>
            </w:pPr>
          </w:p>
        </w:tc>
        <w:tc>
          <w:tcPr>
            <w:tcW w:w="905" w:type="dxa"/>
            <w:tcBorders>
              <w:top w:val="single" w:sz="4" w:space="0" w:color="auto"/>
              <w:left w:val="single" w:sz="4" w:space="0" w:color="auto"/>
              <w:bottom w:val="single" w:sz="4" w:space="0" w:color="auto"/>
              <w:right w:val="single" w:sz="4" w:space="0" w:color="auto"/>
            </w:tcBorders>
            <w:vAlign w:val="center"/>
          </w:tcPr>
          <w:p w14:paraId="2179B195" w14:textId="77777777" w:rsidR="00B754A1" w:rsidRDefault="00B754A1" w:rsidP="008645DB">
            <w:pPr>
              <w:pStyle w:val="TAC"/>
              <w:rPr>
                <w:ins w:id="842" w:author="ZTE-Ma Zhifeng" w:date="2024-08-26T14:14:00Z"/>
                <w:lang w:val="en-US" w:eastAsia="zh-CN"/>
              </w:rPr>
            </w:pPr>
            <w:ins w:id="843" w:author="ZTE-Ma Zhifeng" w:date="2024-08-26T14:14:00Z">
              <w:r>
                <w:rPr>
                  <w:lang w:val="en-US" w:eastAsia="zh-CN"/>
                </w:rPr>
                <w:t>n41</w:t>
              </w:r>
            </w:ins>
          </w:p>
        </w:tc>
        <w:tc>
          <w:tcPr>
            <w:tcW w:w="2674" w:type="dxa"/>
            <w:gridSpan w:val="2"/>
            <w:tcBorders>
              <w:top w:val="single" w:sz="4" w:space="0" w:color="auto"/>
              <w:left w:val="single" w:sz="4" w:space="0" w:color="auto"/>
              <w:bottom w:val="single" w:sz="4" w:space="0" w:color="auto"/>
              <w:right w:val="single" w:sz="4" w:space="0" w:color="auto"/>
            </w:tcBorders>
            <w:vAlign w:val="center"/>
          </w:tcPr>
          <w:p w14:paraId="549E6FF4" w14:textId="77777777" w:rsidR="00B754A1" w:rsidRDefault="00B754A1" w:rsidP="008645DB">
            <w:pPr>
              <w:pStyle w:val="TAC"/>
              <w:rPr>
                <w:ins w:id="844" w:author="ZTE-Ma Zhifeng" w:date="2024-08-26T14:14:00Z"/>
                <w:szCs w:val="18"/>
                <w:lang w:val="en-US" w:eastAsia="zh-CN" w:bidi="ar"/>
              </w:rPr>
            </w:pPr>
            <w:ins w:id="845" w:author="ZTE-Ma Zhifeng" w:date="2024-08-26T14:14:00Z">
              <w:r>
                <w:rPr>
                  <w:rFonts w:cs="Arial"/>
                  <w:szCs w:val="18"/>
                  <w:lang w:val="en-US" w:eastAsia="zh-CN" w:bidi="ar"/>
                </w:rPr>
                <w:t>CA_n</w:t>
              </w:r>
              <w:r>
                <w:rPr>
                  <w:rFonts w:cs="Arial" w:hint="eastAsia"/>
                  <w:szCs w:val="18"/>
                  <w:lang w:val="en-US" w:eastAsia="zh-CN" w:bidi="ar"/>
                </w:rPr>
                <w:t>41C</w:t>
              </w:r>
              <w:r>
                <w:rPr>
                  <w:rFonts w:cs="Arial"/>
                  <w:szCs w:val="18"/>
                  <w:lang w:val="en-US" w:eastAsia="zh-CN" w:bidi="ar"/>
                </w:rPr>
                <w:t>_BCS 4 and 5</w:t>
              </w:r>
            </w:ins>
          </w:p>
        </w:tc>
        <w:tc>
          <w:tcPr>
            <w:tcW w:w="1753" w:type="dxa"/>
            <w:gridSpan w:val="2"/>
            <w:tcBorders>
              <w:top w:val="nil"/>
              <w:left w:val="single" w:sz="4" w:space="0" w:color="auto"/>
              <w:bottom w:val="nil"/>
              <w:right w:val="single" w:sz="4" w:space="0" w:color="auto"/>
            </w:tcBorders>
            <w:vAlign w:val="center"/>
          </w:tcPr>
          <w:p w14:paraId="5D39C0C6" w14:textId="77777777" w:rsidR="00B754A1" w:rsidRDefault="00B754A1" w:rsidP="008645DB">
            <w:pPr>
              <w:pStyle w:val="TAC"/>
              <w:rPr>
                <w:ins w:id="846" w:author="ZTE-Ma Zhifeng" w:date="2024-08-26T14:14:00Z"/>
                <w:lang w:val="en-US" w:eastAsia="zh-CN"/>
              </w:rPr>
            </w:pPr>
          </w:p>
        </w:tc>
      </w:tr>
      <w:tr w:rsidR="00B754A1" w14:paraId="2857661D" w14:textId="77777777" w:rsidTr="008645DB">
        <w:trPr>
          <w:trHeight w:val="29"/>
          <w:ins w:id="847" w:author="ZTE-Ma Zhifeng" w:date="2024-08-26T14:14:00Z"/>
        </w:trPr>
        <w:tc>
          <w:tcPr>
            <w:tcW w:w="2085" w:type="dxa"/>
            <w:tcBorders>
              <w:top w:val="nil"/>
              <w:left w:val="single" w:sz="4" w:space="0" w:color="auto"/>
              <w:bottom w:val="single" w:sz="4" w:space="0" w:color="auto"/>
              <w:right w:val="single" w:sz="4" w:space="0" w:color="auto"/>
            </w:tcBorders>
            <w:vAlign w:val="center"/>
          </w:tcPr>
          <w:p w14:paraId="62ED54A3" w14:textId="77777777" w:rsidR="00B754A1" w:rsidRDefault="00B754A1" w:rsidP="008645DB">
            <w:pPr>
              <w:pStyle w:val="TAC"/>
              <w:rPr>
                <w:ins w:id="848" w:author="ZTE-Ma Zhifeng" w:date="2024-08-26T14:14:00Z"/>
                <w:lang w:val="fr-FR" w:eastAsia="zh-CN"/>
              </w:rPr>
            </w:pPr>
          </w:p>
        </w:tc>
        <w:tc>
          <w:tcPr>
            <w:tcW w:w="1943" w:type="dxa"/>
            <w:tcBorders>
              <w:top w:val="nil"/>
              <w:left w:val="single" w:sz="4" w:space="0" w:color="auto"/>
              <w:bottom w:val="single" w:sz="4" w:space="0" w:color="auto"/>
              <w:right w:val="single" w:sz="4" w:space="0" w:color="auto"/>
            </w:tcBorders>
            <w:vAlign w:val="center"/>
          </w:tcPr>
          <w:p w14:paraId="45D4CFED" w14:textId="77777777" w:rsidR="00B754A1" w:rsidRDefault="00B754A1" w:rsidP="008645DB">
            <w:pPr>
              <w:pStyle w:val="TAC"/>
              <w:rPr>
                <w:ins w:id="849" w:author="ZTE-Ma Zhifeng" w:date="2024-08-26T14:14:00Z"/>
                <w:lang w:val="en-US" w:eastAsia="zh-CN"/>
              </w:rPr>
            </w:pPr>
          </w:p>
        </w:tc>
        <w:tc>
          <w:tcPr>
            <w:tcW w:w="905" w:type="dxa"/>
            <w:tcBorders>
              <w:top w:val="single" w:sz="4" w:space="0" w:color="auto"/>
              <w:left w:val="single" w:sz="4" w:space="0" w:color="auto"/>
              <w:bottom w:val="single" w:sz="4" w:space="0" w:color="auto"/>
              <w:right w:val="single" w:sz="4" w:space="0" w:color="auto"/>
            </w:tcBorders>
            <w:vAlign w:val="center"/>
          </w:tcPr>
          <w:p w14:paraId="1039815B" w14:textId="77777777" w:rsidR="00B754A1" w:rsidRDefault="00B754A1" w:rsidP="008645DB">
            <w:pPr>
              <w:pStyle w:val="TAC"/>
              <w:rPr>
                <w:ins w:id="850" w:author="ZTE-Ma Zhifeng" w:date="2024-08-26T14:14:00Z"/>
                <w:lang w:val="en-US" w:eastAsia="zh-CN"/>
              </w:rPr>
            </w:pPr>
            <w:ins w:id="851" w:author="ZTE-Ma Zhifeng" w:date="2024-08-26T14:14:00Z">
              <w:r>
                <w:rPr>
                  <w:lang w:val="en-US" w:eastAsia="zh-CN"/>
                </w:rPr>
                <w:t>n79</w:t>
              </w:r>
            </w:ins>
          </w:p>
        </w:tc>
        <w:tc>
          <w:tcPr>
            <w:tcW w:w="2674" w:type="dxa"/>
            <w:gridSpan w:val="2"/>
            <w:tcBorders>
              <w:top w:val="single" w:sz="4" w:space="0" w:color="auto"/>
              <w:left w:val="single" w:sz="4" w:space="0" w:color="auto"/>
              <w:bottom w:val="single" w:sz="4" w:space="0" w:color="auto"/>
              <w:right w:val="single" w:sz="4" w:space="0" w:color="auto"/>
            </w:tcBorders>
            <w:vAlign w:val="center"/>
          </w:tcPr>
          <w:p w14:paraId="092433C3" w14:textId="77777777" w:rsidR="00B754A1" w:rsidRDefault="00B754A1" w:rsidP="008645DB">
            <w:pPr>
              <w:pStyle w:val="TAC"/>
              <w:rPr>
                <w:ins w:id="852" w:author="ZTE-Ma Zhifeng" w:date="2024-08-26T14:14:00Z"/>
                <w:szCs w:val="18"/>
                <w:lang w:val="en-US" w:eastAsia="zh-CN" w:bidi="ar"/>
              </w:rPr>
            </w:pPr>
            <w:ins w:id="853" w:author="ZTE-Ma Zhifeng" w:date="2024-08-26T14:14:00Z">
              <w:r>
                <w:rPr>
                  <w:rFonts w:cs="Arial"/>
                  <w:szCs w:val="18"/>
                  <w:lang w:val="en-US" w:eastAsia="zh-CN" w:bidi="ar"/>
                </w:rPr>
                <w:t>CA_n79</w:t>
              </w:r>
              <w:r>
                <w:rPr>
                  <w:rFonts w:cs="Arial" w:hint="eastAsia"/>
                  <w:szCs w:val="18"/>
                  <w:lang w:val="en-US" w:eastAsia="zh-CN" w:bidi="ar"/>
                </w:rPr>
                <w:t>C</w:t>
              </w:r>
              <w:r>
                <w:rPr>
                  <w:rFonts w:cs="Arial"/>
                  <w:szCs w:val="18"/>
                  <w:lang w:val="en-US" w:eastAsia="zh-CN" w:bidi="ar"/>
                </w:rPr>
                <w:t>_BCS 4 and 5</w:t>
              </w:r>
            </w:ins>
          </w:p>
        </w:tc>
        <w:tc>
          <w:tcPr>
            <w:tcW w:w="1753" w:type="dxa"/>
            <w:gridSpan w:val="2"/>
            <w:tcBorders>
              <w:top w:val="nil"/>
              <w:left w:val="single" w:sz="4" w:space="0" w:color="auto"/>
              <w:bottom w:val="single" w:sz="4" w:space="0" w:color="auto"/>
              <w:right w:val="single" w:sz="4" w:space="0" w:color="auto"/>
            </w:tcBorders>
            <w:vAlign w:val="center"/>
          </w:tcPr>
          <w:p w14:paraId="4CE2800E" w14:textId="77777777" w:rsidR="00B754A1" w:rsidRDefault="00B754A1" w:rsidP="008645DB">
            <w:pPr>
              <w:pStyle w:val="TAC"/>
              <w:rPr>
                <w:ins w:id="854" w:author="ZTE-Ma Zhifeng" w:date="2024-08-26T14:14:00Z"/>
                <w:lang w:val="en-US" w:eastAsia="zh-CN"/>
              </w:rPr>
            </w:pPr>
          </w:p>
        </w:tc>
      </w:tr>
    </w:tbl>
    <w:p w14:paraId="600FA829" w14:textId="77777777" w:rsidR="00AA191B" w:rsidRPr="00B754A1" w:rsidRDefault="00AA191B">
      <w:pPr>
        <w:pStyle w:val="EditorsNote"/>
        <w:overflowPunct w:val="0"/>
        <w:autoSpaceDE w:val="0"/>
        <w:autoSpaceDN w:val="0"/>
        <w:adjustRightInd w:val="0"/>
        <w:ind w:left="284" w:firstLine="0"/>
        <w:textAlignment w:val="baseline"/>
        <w:rPr>
          <w:ins w:id="855" w:author="ZTE-Ma Zhifeng" w:date="2024-08-26T14:07:00Z"/>
          <w:rFonts w:eastAsia="宋体"/>
          <w:lang w:eastAsia="zh-CN"/>
        </w:rPr>
      </w:pPr>
    </w:p>
    <w:p w14:paraId="492106A7" w14:textId="6D9B3BFE" w:rsidR="00B754A1" w:rsidRPr="00B75DD1" w:rsidRDefault="00B754A1" w:rsidP="00B754A1">
      <w:pPr>
        <w:pStyle w:val="41"/>
        <w:rPr>
          <w:ins w:id="856" w:author="ZTE-Ma Zhifeng" w:date="2024-08-26T14:15:00Z"/>
        </w:rPr>
      </w:pPr>
      <w:bookmarkStart w:id="857" w:name="_Toc175687489"/>
      <w:ins w:id="858" w:author="ZTE-Ma Zhifeng" w:date="2024-08-26T14:15:00Z">
        <w:r w:rsidRPr="00B75DD1">
          <w:t>5.1.1.</w:t>
        </w:r>
      </w:ins>
      <w:ins w:id="859" w:author="ZTE-Ma Zhifeng" w:date="2024-08-26T14:16:00Z">
        <w:r>
          <w:t>3</w:t>
        </w:r>
      </w:ins>
      <w:ins w:id="860" w:author="ZTE-Ma Zhifeng" w:date="2024-08-26T14:15:00Z">
        <w:r w:rsidRPr="00B75DD1">
          <w:tab/>
        </w:r>
      </w:ins>
      <w:ins w:id="861" w:author="ZTE-Ma Zhifeng" w:date="2024-08-26T14:16:00Z">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ins>
      <w:bookmarkEnd w:id="857"/>
    </w:p>
    <w:p w14:paraId="53B30E3A" w14:textId="1ED5570F" w:rsidR="00AA191B" w:rsidRDefault="00B754A1">
      <w:pPr>
        <w:overflowPunct w:val="0"/>
        <w:autoSpaceDE w:val="0"/>
        <w:autoSpaceDN w:val="0"/>
        <w:adjustRightInd w:val="0"/>
        <w:textAlignment w:val="baseline"/>
        <w:rPr>
          <w:ins w:id="862" w:author="ZTE-Ma Zhifeng" w:date="2024-08-26T14:17:00Z"/>
          <w:rFonts w:eastAsia="宋体"/>
          <w:lang w:eastAsia="zh-CN"/>
        </w:rPr>
        <w:pPrChange w:id="863" w:author="ZTE-Ma Zhifeng" w:date="2024-08-26T14:17:00Z">
          <w:pPr>
            <w:pStyle w:val="EditorsNote"/>
            <w:overflowPunct w:val="0"/>
            <w:autoSpaceDE w:val="0"/>
            <w:autoSpaceDN w:val="0"/>
            <w:adjustRightInd w:val="0"/>
            <w:ind w:left="284" w:firstLine="0"/>
            <w:textAlignment w:val="baseline"/>
          </w:pPr>
        </w:pPrChange>
      </w:pPr>
      <w:ins w:id="864" w:author="ZTE-Ma Zhifeng" w:date="2024-08-26T14:17:00Z">
        <w:r>
          <w:rPr>
            <w:rFonts w:eastAsia="MS Gothic"/>
            <w:iCs/>
            <w:kern w:val="2"/>
            <w:lang w:val="en-US" w:eastAsia="zh-CN"/>
          </w:rPr>
          <w:t>∆</w:t>
        </w:r>
        <w:r>
          <w:rPr>
            <w:iCs/>
            <w:kern w:val="2"/>
            <w:lang w:val="en-US" w:eastAsia="zh-CN"/>
          </w:rPr>
          <w:t>T</w:t>
        </w:r>
        <w:r>
          <w:rPr>
            <w:iCs/>
            <w:kern w:val="2"/>
            <w:vertAlign w:val="subscript"/>
            <w:lang w:val="en-US" w:eastAsia="zh-CN"/>
          </w:rPr>
          <w:t>IB,c</w:t>
        </w:r>
        <w:r>
          <w:rPr>
            <w:iCs/>
            <w:kern w:val="2"/>
            <w:lang w:val="en-US" w:eastAsia="zh-CN"/>
          </w:rPr>
          <w:t xml:space="preserve"> and </w:t>
        </w:r>
        <w:r>
          <w:rPr>
            <w:rFonts w:eastAsia="MS Gothic"/>
            <w:iCs/>
            <w:kern w:val="2"/>
            <w:lang w:val="en-US" w:eastAsia="zh-CN"/>
          </w:rPr>
          <w:t>∆</w:t>
        </w:r>
        <w:r>
          <w:rPr>
            <w:iCs/>
            <w:kern w:val="2"/>
            <w:lang w:val="en-US" w:eastAsia="zh-CN"/>
          </w:rPr>
          <w:t>R</w:t>
        </w:r>
        <w:r>
          <w:rPr>
            <w:iCs/>
            <w:kern w:val="2"/>
            <w:vertAlign w:val="subscript"/>
            <w:lang w:val="en-US" w:eastAsia="zh-CN"/>
          </w:rPr>
          <w:t>IB,c</w:t>
        </w:r>
        <w:r>
          <w:rPr>
            <w:iCs/>
            <w:kern w:val="2"/>
            <w:lang w:val="en-US" w:eastAsia="zh-CN"/>
          </w:rPr>
          <w:t xml:space="preserve"> values have already been defined in the current spec.</w:t>
        </w:r>
      </w:ins>
    </w:p>
    <w:p w14:paraId="536A5FC1" w14:textId="77777777" w:rsidR="00B754A1" w:rsidRPr="00B75DD1" w:rsidRDefault="00B754A1" w:rsidP="00B754A1">
      <w:pPr>
        <w:pStyle w:val="31"/>
        <w:rPr>
          <w:ins w:id="865" w:author="ZTE-Ma Zhifeng" w:date="2024-08-26T14:18:00Z"/>
        </w:rPr>
      </w:pPr>
      <w:bookmarkStart w:id="866" w:name="_Toc168053461"/>
      <w:bookmarkStart w:id="867" w:name="_Toc169987787"/>
      <w:bookmarkStart w:id="868" w:name="_Toc170057053"/>
      <w:bookmarkStart w:id="869" w:name="_Toc175687490"/>
      <w:ins w:id="870" w:author="ZTE-Ma Zhifeng" w:date="2024-08-26T14:18:00Z">
        <w:r w:rsidRPr="00B75DD1">
          <w:t>5.1.2</w:t>
        </w:r>
        <w:r w:rsidRPr="00B75DD1">
          <w:tab/>
          <w:t>Specific for 2 bands UL CA</w:t>
        </w:r>
        <w:bookmarkEnd w:id="866"/>
        <w:bookmarkEnd w:id="867"/>
        <w:bookmarkEnd w:id="868"/>
        <w:bookmarkEnd w:id="869"/>
      </w:ins>
    </w:p>
    <w:p w14:paraId="32E85B76" w14:textId="77777777" w:rsidR="00B754A1" w:rsidRPr="00B754A1" w:rsidRDefault="00B754A1" w:rsidP="00B754A1">
      <w:pPr>
        <w:pStyle w:val="41"/>
        <w:rPr>
          <w:ins w:id="871" w:author="ZTE-Ma Zhifeng" w:date="2024-08-26T14:18:00Z"/>
          <w:rFonts w:cs="Arial"/>
          <w:lang w:eastAsia="zh-CN"/>
          <w:rPrChange w:id="872" w:author="ZTE-Ma Zhifeng" w:date="2024-08-26T14:19:00Z">
            <w:rPr>
              <w:ins w:id="873" w:author="ZTE-Ma Zhifeng" w:date="2024-08-26T14:18:00Z"/>
            </w:rPr>
          </w:rPrChange>
        </w:rPr>
      </w:pPr>
      <w:bookmarkStart w:id="874" w:name="_Toc168053462"/>
      <w:bookmarkStart w:id="875" w:name="_Toc169987788"/>
      <w:bookmarkStart w:id="876" w:name="_Toc170057054"/>
      <w:bookmarkStart w:id="877" w:name="_Toc175687491"/>
      <w:ins w:id="878" w:author="ZTE-Ma Zhifeng" w:date="2024-08-26T14:18:00Z">
        <w:r w:rsidRPr="00B754A1">
          <w:rPr>
            <w:rFonts w:cs="Arial"/>
            <w:lang w:eastAsia="zh-CN"/>
            <w:rPrChange w:id="879" w:author="ZTE-Ma Zhifeng" w:date="2024-08-26T14:19:00Z">
              <w:rPr/>
            </w:rPrChange>
          </w:rPr>
          <w:t>5.1.2.1</w:t>
        </w:r>
        <w:r w:rsidRPr="00B754A1">
          <w:rPr>
            <w:rFonts w:cs="Arial"/>
            <w:lang w:eastAsia="zh-CN"/>
            <w:rPrChange w:id="880" w:author="ZTE-Ma Zhifeng" w:date="2024-08-26T14:19:00Z">
              <w:rPr/>
            </w:rPrChange>
          </w:rPr>
          <w:tab/>
          <w:t>UE co-existence studies</w:t>
        </w:r>
        <w:bookmarkEnd w:id="874"/>
        <w:bookmarkEnd w:id="875"/>
        <w:bookmarkEnd w:id="876"/>
        <w:bookmarkEnd w:id="877"/>
      </w:ins>
    </w:p>
    <w:p w14:paraId="17098A5F" w14:textId="04FE1DD8" w:rsidR="00B754A1" w:rsidRPr="00B75DD1" w:rsidRDefault="00B754A1" w:rsidP="00B754A1">
      <w:pPr>
        <w:pStyle w:val="af3"/>
        <w:rPr>
          <w:ins w:id="881" w:author="ZTE-Ma Zhifeng" w:date="2024-08-26T14:18:00Z"/>
          <w:rFonts w:cstheme="minorHAnsi"/>
          <w:szCs w:val="21"/>
          <w:lang w:eastAsia="ja-JP"/>
        </w:rPr>
      </w:pPr>
      <w:ins w:id="882" w:author="ZTE-Ma Zhifeng" w:date="2024-08-26T14:20:00Z">
        <w:r>
          <w:rPr>
            <w:rFonts w:hint="eastAsia"/>
            <w:lang w:val="en-US" w:eastAsia="zh-CN"/>
          </w:rPr>
          <w:t>The co-existence studies of fallback configurations of 2UL band with one CC per band can be applied.</w:t>
        </w:r>
      </w:ins>
    </w:p>
    <w:p w14:paraId="5717BBF3" w14:textId="3960A4D2" w:rsidR="00B754A1" w:rsidRPr="00242348" w:rsidRDefault="00B754A1" w:rsidP="00B754A1">
      <w:pPr>
        <w:pStyle w:val="51"/>
        <w:overflowPunct w:val="0"/>
        <w:autoSpaceDE w:val="0"/>
        <w:autoSpaceDN w:val="0"/>
        <w:adjustRightInd w:val="0"/>
        <w:textAlignment w:val="baseline"/>
        <w:rPr>
          <w:ins w:id="883" w:author="ZTE-Ma Zhifeng" w:date="2024-08-26T14:22:00Z"/>
          <w:snapToGrid w:val="0"/>
          <w:lang w:eastAsia="en-GB"/>
        </w:rPr>
      </w:pPr>
      <w:bookmarkStart w:id="884" w:name="_Toc175687492"/>
      <w:ins w:id="885" w:author="ZTE-Ma Zhifeng" w:date="2024-08-26T14:22:00Z">
        <w:r w:rsidRPr="00242348">
          <w:rPr>
            <w:rFonts w:hint="eastAsia"/>
            <w:snapToGrid w:val="0"/>
            <w:lang w:eastAsia="en-GB"/>
          </w:rPr>
          <w:t>5.</w:t>
        </w:r>
        <w:r>
          <w:rPr>
            <w:snapToGrid w:val="0"/>
            <w:lang w:eastAsia="en-GB"/>
          </w:rPr>
          <w:t>1</w:t>
        </w:r>
        <w:r w:rsidRPr="00242348">
          <w:rPr>
            <w:snapToGrid w:val="0"/>
            <w:lang w:eastAsia="en-GB"/>
          </w:rPr>
          <w:t>.2.</w:t>
        </w:r>
        <w:r>
          <w:rPr>
            <w:snapToGrid w:val="0"/>
            <w:lang w:eastAsia="en-GB"/>
          </w:rPr>
          <w:t>1</w:t>
        </w:r>
        <w:r w:rsidRPr="00242348">
          <w:rPr>
            <w:snapToGrid w:val="0"/>
            <w:lang w:eastAsia="en-GB"/>
          </w:rPr>
          <w:t>.1</w:t>
        </w:r>
        <w:r w:rsidRPr="00242348">
          <w:rPr>
            <w:snapToGrid w:val="0"/>
            <w:lang w:eastAsia="en-GB"/>
          </w:rPr>
          <w:tab/>
          <w:t>Co-existence studies for 2UL band with 1CC per band</w:t>
        </w:r>
        <w:bookmarkEnd w:id="884"/>
      </w:ins>
    </w:p>
    <w:p w14:paraId="5604F22E" w14:textId="148F3537" w:rsidR="00B754A1" w:rsidRPr="00B754A1" w:rsidRDefault="00B754A1">
      <w:pPr>
        <w:pStyle w:val="af3"/>
        <w:rPr>
          <w:ins w:id="886" w:author="ZTE-Ma Zhifeng" w:date="2024-08-26T14:17:00Z"/>
          <w:rFonts w:eastAsia="宋体"/>
          <w:lang w:eastAsia="zh-CN"/>
        </w:rPr>
        <w:pPrChange w:id="887" w:author="ZTE-Ma Zhifeng" w:date="2024-08-26T14:22:00Z">
          <w:pPr>
            <w:pStyle w:val="EditorsNote"/>
            <w:overflowPunct w:val="0"/>
            <w:autoSpaceDE w:val="0"/>
            <w:autoSpaceDN w:val="0"/>
            <w:adjustRightInd w:val="0"/>
            <w:ind w:left="284" w:firstLine="0"/>
            <w:textAlignment w:val="baseline"/>
          </w:pPr>
        </w:pPrChange>
      </w:pPr>
      <w:ins w:id="888" w:author="ZTE-Ma Zhifeng" w:date="2024-08-26T14:23:00Z">
        <w:r>
          <w:rPr>
            <w:rFonts w:eastAsia="宋体" w:hint="eastAsia"/>
            <w:lang w:val="en-US" w:eastAsia="zh-CN"/>
          </w:rPr>
          <w:t>Fo</w:t>
        </w:r>
        <w:r>
          <w:rPr>
            <w:rFonts w:eastAsia="MS Mincho"/>
          </w:rPr>
          <w:t>r CA_n</w:t>
        </w:r>
        <w:r>
          <w:rPr>
            <w:rFonts w:eastAsia="宋体" w:hint="eastAsia"/>
            <w:lang w:val="en-US" w:eastAsia="zh-CN"/>
          </w:rPr>
          <w:t>28A</w:t>
        </w:r>
        <w:r>
          <w:rPr>
            <w:rFonts w:eastAsia="MS Mincho"/>
          </w:rPr>
          <w:t>-n</w:t>
        </w:r>
        <w:r>
          <w:rPr>
            <w:rFonts w:eastAsia="宋体" w:hint="eastAsia"/>
            <w:lang w:val="en-US" w:eastAsia="zh-CN"/>
          </w:rPr>
          <w:t>41A/C</w:t>
        </w:r>
        <w:r>
          <w:rPr>
            <w:rFonts w:eastAsia="MS Mincho"/>
          </w:rPr>
          <w:t>-n</w:t>
        </w:r>
        <w:r>
          <w:rPr>
            <w:rFonts w:eastAsia="宋体" w:hint="eastAsia"/>
            <w:lang w:val="en-US" w:eastAsia="zh-CN"/>
          </w:rPr>
          <w:t>79A/C, t</w:t>
        </w:r>
        <w:r>
          <w:rPr>
            <w:rFonts w:eastAsia="MS Mincho"/>
          </w:rPr>
          <w:t xml:space="preserve">he two UL bands with one CC per band IMD interference analysis </w:t>
        </w:r>
        <w:r>
          <w:rPr>
            <w:rFonts w:eastAsia="宋体" w:hint="eastAsia"/>
            <w:lang w:val="en-US" w:eastAsia="zh-CN"/>
          </w:rPr>
          <w:t>have already been analysed in the fallback.</w:t>
        </w:r>
      </w:ins>
    </w:p>
    <w:p w14:paraId="0B70CCDF" w14:textId="49A8DD45" w:rsidR="00B754A1" w:rsidRPr="00242348" w:rsidRDefault="00B754A1" w:rsidP="00B754A1">
      <w:pPr>
        <w:pStyle w:val="51"/>
        <w:overflowPunct w:val="0"/>
        <w:autoSpaceDE w:val="0"/>
        <w:autoSpaceDN w:val="0"/>
        <w:adjustRightInd w:val="0"/>
        <w:textAlignment w:val="baseline"/>
        <w:rPr>
          <w:ins w:id="889" w:author="ZTE-Ma Zhifeng" w:date="2024-08-26T14:23:00Z"/>
          <w:snapToGrid w:val="0"/>
          <w:lang w:eastAsia="en-GB"/>
        </w:rPr>
      </w:pPr>
      <w:bookmarkStart w:id="890" w:name="_Toc175687493"/>
      <w:ins w:id="891" w:author="ZTE-Ma Zhifeng" w:date="2024-08-26T14:23:00Z">
        <w:r w:rsidRPr="00242348">
          <w:rPr>
            <w:rFonts w:hint="eastAsia"/>
            <w:snapToGrid w:val="0"/>
            <w:lang w:eastAsia="en-GB"/>
          </w:rPr>
          <w:t>5.</w:t>
        </w:r>
      </w:ins>
      <w:ins w:id="892" w:author="ZTE-Ma Zhifeng" w:date="2024-08-26T14:24:00Z">
        <w:r>
          <w:rPr>
            <w:snapToGrid w:val="0"/>
            <w:lang w:eastAsia="en-GB"/>
          </w:rPr>
          <w:t>1</w:t>
        </w:r>
      </w:ins>
      <w:ins w:id="893" w:author="ZTE-Ma Zhifeng" w:date="2024-08-26T14:23:00Z">
        <w:r w:rsidRPr="00242348">
          <w:rPr>
            <w:snapToGrid w:val="0"/>
            <w:lang w:eastAsia="en-GB"/>
          </w:rPr>
          <w:t>.2.</w:t>
        </w:r>
        <w:r>
          <w:rPr>
            <w:snapToGrid w:val="0"/>
            <w:lang w:eastAsia="en-GB"/>
          </w:rPr>
          <w:t>1</w:t>
        </w:r>
        <w:r w:rsidRPr="00242348">
          <w:rPr>
            <w:snapToGrid w:val="0"/>
            <w:lang w:eastAsia="en-GB"/>
          </w:rPr>
          <w:t>.2</w:t>
        </w:r>
        <w:r w:rsidRPr="00242348">
          <w:rPr>
            <w:snapToGrid w:val="0"/>
            <w:lang w:eastAsia="en-GB"/>
          </w:rPr>
          <w:tab/>
          <w:t>Co-existence studies for 2UL band with 3CC (2CC intra-band in one band)</w:t>
        </w:r>
        <w:bookmarkEnd w:id="890"/>
      </w:ins>
    </w:p>
    <w:p w14:paraId="16CBB810" w14:textId="39A97B10" w:rsidR="00B754A1" w:rsidRDefault="00B754A1">
      <w:pPr>
        <w:overflowPunct w:val="0"/>
        <w:autoSpaceDE w:val="0"/>
        <w:autoSpaceDN w:val="0"/>
        <w:adjustRightInd w:val="0"/>
        <w:textAlignment w:val="baseline"/>
        <w:rPr>
          <w:ins w:id="894" w:author="ZTE-Ma Zhifeng" w:date="2024-08-26T14:24:00Z"/>
          <w:rFonts w:eastAsia="Times New Roman"/>
          <w:lang w:eastAsia="en-GB"/>
        </w:rPr>
        <w:pPrChange w:id="895" w:author="ZTE-Ma Zhifeng" w:date="2024-08-26T14:17:00Z">
          <w:pPr>
            <w:pStyle w:val="EditorsNote"/>
            <w:overflowPunct w:val="0"/>
            <w:autoSpaceDE w:val="0"/>
            <w:autoSpaceDN w:val="0"/>
            <w:adjustRightInd w:val="0"/>
            <w:ind w:left="284" w:firstLine="0"/>
            <w:textAlignment w:val="baseline"/>
          </w:pPr>
        </w:pPrChange>
      </w:pPr>
      <w:ins w:id="896" w:author="ZTE-Ma Zhifeng" w:date="2024-08-26T14:24:00Z">
        <w:r>
          <w:rPr>
            <w:rFonts w:eastAsia="Times New Roman"/>
            <w:lang w:eastAsia="en-GB"/>
          </w:rPr>
          <w:t>Table 5.</w:t>
        </w:r>
      </w:ins>
      <w:ins w:id="897" w:author="ZTE-Ma Zhifeng" w:date="2024-08-26T14:32:00Z">
        <w:r w:rsidR="00A050DF">
          <w:rPr>
            <w:rFonts w:eastAsia="Times New Roman"/>
            <w:lang w:eastAsia="en-GB"/>
          </w:rPr>
          <w:t>1</w:t>
        </w:r>
      </w:ins>
      <w:ins w:id="898" w:author="ZTE-Ma Zhifeng" w:date="2024-08-26T14:24:00Z">
        <w:r>
          <w:rPr>
            <w:rFonts w:eastAsia="Times New Roman"/>
            <w:lang w:eastAsia="en-GB"/>
          </w:rPr>
          <w:t>.2.1.2-1 provides the two UL band with one band, along with 2CC intra-band uplink CA triple beat products into band n</w:t>
        </w:r>
        <w:r>
          <w:rPr>
            <w:rFonts w:eastAsia="宋体" w:hint="eastAsia"/>
            <w:lang w:val="en-US" w:eastAsia="zh-CN"/>
          </w:rPr>
          <w:t>41</w:t>
        </w:r>
        <w:r>
          <w:rPr>
            <w:rFonts w:eastAsia="Times New Roman"/>
            <w:lang w:eastAsia="en-GB"/>
          </w:rPr>
          <w:t xml:space="preserve"> interference analysis for CA_n</w:t>
        </w:r>
        <w:r>
          <w:rPr>
            <w:rFonts w:eastAsia="宋体" w:hint="eastAsia"/>
            <w:lang w:val="en-US" w:eastAsia="zh-CN"/>
          </w:rPr>
          <w:t>28</w:t>
        </w:r>
        <w:r>
          <w:rPr>
            <w:rFonts w:eastAsia="Times New Roman"/>
            <w:lang w:eastAsia="en-GB"/>
          </w:rPr>
          <w:t>A-n</w:t>
        </w:r>
        <w:r>
          <w:rPr>
            <w:rFonts w:eastAsia="宋体" w:hint="eastAsia"/>
            <w:lang w:val="en-US" w:eastAsia="zh-CN"/>
          </w:rPr>
          <w:t>79</w:t>
        </w:r>
        <w:r>
          <w:rPr>
            <w:rFonts w:eastAsia="Times New Roman"/>
            <w:lang w:eastAsia="en-GB"/>
          </w:rPr>
          <w:t>C with n</w:t>
        </w:r>
        <w:r>
          <w:rPr>
            <w:rFonts w:eastAsia="宋体" w:hint="eastAsia"/>
            <w:lang w:val="en-US" w:eastAsia="zh-CN"/>
          </w:rPr>
          <w:t>79</w:t>
        </w:r>
        <w:r>
          <w:rPr>
            <w:rFonts w:eastAsia="Times New Roman"/>
            <w:lang w:eastAsia="en-GB"/>
          </w:rPr>
          <w:t xml:space="preserve">C transmitting with a </w:t>
        </w:r>
        <w:r>
          <w:rPr>
            <w:rFonts w:eastAsia="宋体" w:hint="eastAsia"/>
            <w:lang w:val="en-US" w:eastAsia="zh-CN"/>
          </w:rPr>
          <w:t>200</w:t>
        </w:r>
        <w:r>
          <w:rPr>
            <w:rFonts w:eastAsia="Times New Roman"/>
            <w:lang w:eastAsia="en-GB"/>
          </w:rPr>
          <w:t>MHz maximum instantaneous bandwidth.</w:t>
        </w:r>
      </w:ins>
    </w:p>
    <w:p w14:paraId="20444A22" w14:textId="73E7B2B2" w:rsidR="00B754A1" w:rsidRPr="00140BB6" w:rsidRDefault="00B754A1" w:rsidP="00B754A1">
      <w:pPr>
        <w:pStyle w:val="TH"/>
        <w:overflowPunct w:val="0"/>
        <w:autoSpaceDE w:val="0"/>
        <w:autoSpaceDN w:val="0"/>
        <w:adjustRightInd w:val="0"/>
        <w:textAlignment w:val="baseline"/>
        <w:rPr>
          <w:ins w:id="899" w:author="ZTE-Ma Zhifeng" w:date="2024-08-26T14:25:00Z"/>
          <w:rFonts w:eastAsia="Times New Roman"/>
          <w:lang w:eastAsia="en-GB"/>
        </w:rPr>
      </w:pPr>
      <w:ins w:id="900" w:author="ZTE-Ma Zhifeng" w:date="2024-08-26T14:25:00Z">
        <w:r w:rsidRPr="00140BB6">
          <w:rPr>
            <w:rFonts w:eastAsia="Times New Roman"/>
            <w:lang w:eastAsia="en-GB"/>
          </w:rPr>
          <w:lastRenderedPageBreak/>
          <w:t>Table 5.</w:t>
        </w:r>
        <w:r>
          <w:rPr>
            <w:rFonts w:eastAsia="Times New Roman"/>
            <w:lang w:eastAsia="en-GB"/>
          </w:rPr>
          <w:t>1</w:t>
        </w:r>
        <w:r w:rsidRPr="00140BB6">
          <w:rPr>
            <w:rFonts w:eastAsia="Times New Roman"/>
            <w:lang w:eastAsia="en-GB"/>
          </w:rPr>
          <w:t>.2.</w:t>
        </w:r>
        <w:r>
          <w:rPr>
            <w:rFonts w:eastAsia="Times New Roman"/>
            <w:lang w:eastAsia="en-GB"/>
          </w:rPr>
          <w:t>1</w:t>
        </w:r>
        <w:r w:rsidRPr="00140BB6">
          <w:rPr>
            <w:rFonts w:eastAsia="Times New Roman"/>
            <w:lang w:eastAsia="en-GB"/>
          </w:rPr>
          <w:t xml:space="preserve">.2-1: Two UL band with intra-band ULCA Triple </w:t>
        </w:r>
        <w:r>
          <w:rPr>
            <w:rFonts w:eastAsia="Times New Roman"/>
            <w:lang w:eastAsia="en-GB"/>
          </w:rPr>
          <w:t>beat analysis</w:t>
        </w:r>
      </w:ins>
    </w:p>
    <w:tbl>
      <w:tblPr>
        <w:tblW w:w="10255" w:type="dxa"/>
        <w:tblLayout w:type="fixed"/>
        <w:tblLook w:val="04A0" w:firstRow="1" w:lastRow="0" w:firstColumn="1" w:lastColumn="0" w:noHBand="0" w:noVBand="1"/>
      </w:tblPr>
      <w:tblGrid>
        <w:gridCol w:w="2437"/>
        <w:gridCol w:w="1580"/>
        <w:gridCol w:w="1824"/>
        <w:gridCol w:w="2200"/>
        <w:gridCol w:w="2214"/>
      </w:tblGrid>
      <w:tr w:rsidR="00B754A1" w14:paraId="021B23A0" w14:textId="77777777" w:rsidTr="008645DB">
        <w:trPr>
          <w:trHeight w:val="56"/>
          <w:ins w:id="901" w:author="ZTE-Ma Zhifeng" w:date="2024-08-26T14:25:00Z"/>
        </w:trPr>
        <w:tc>
          <w:tcPr>
            <w:tcW w:w="24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F74321" w14:textId="77777777" w:rsidR="00B754A1" w:rsidRDefault="00B754A1" w:rsidP="008645DB">
            <w:pPr>
              <w:keepNext/>
              <w:keepLines/>
              <w:spacing w:after="0"/>
              <w:jc w:val="center"/>
              <w:textAlignment w:val="center"/>
              <w:rPr>
                <w:ins w:id="902" w:author="ZTE-Ma Zhifeng" w:date="2024-08-26T14:25:00Z"/>
                <w:rFonts w:ascii="Arial" w:hAnsi="Arial" w:cs="Arial"/>
                <w:b/>
                <w:bCs/>
                <w:sz w:val="18"/>
                <w:szCs w:val="18"/>
              </w:rPr>
            </w:pPr>
            <w:ins w:id="903" w:author="ZTE-Ma Zhifeng" w:date="2024-08-26T14:25:00Z">
              <w:r>
                <w:rPr>
                  <w:rFonts w:ascii="Arial" w:eastAsia="宋体" w:hAnsi="Arial" w:cs="Arial"/>
                  <w:b/>
                  <w:bCs/>
                  <w:kern w:val="2"/>
                  <w:sz w:val="18"/>
                  <w:szCs w:val="18"/>
                  <w:lang w:val="en-US" w:eastAsia="zh-CN"/>
                </w:rPr>
                <w:t>Band / CA</w:t>
              </w:r>
              <w:r>
                <w:rPr>
                  <w:rFonts w:ascii="Arial" w:eastAsia="宋体" w:hAnsi="Arial" w:cs="Arial"/>
                  <w:b/>
                  <w:bCs/>
                  <w:kern w:val="2"/>
                  <w:sz w:val="18"/>
                  <w:szCs w:val="18"/>
                  <w:vertAlign w:val="superscript"/>
                  <w:lang w:val="en-US" w:eastAsia="zh-CN"/>
                </w:rPr>
                <w:t>1</w:t>
              </w:r>
            </w:ins>
          </w:p>
        </w:tc>
        <w:tc>
          <w:tcPr>
            <w:tcW w:w="3404" w:type="dxa"/>
            <w:gridSpan w:val="2"/>
            <w:tcBorders>
              <w:top w:val="single" w:sz="4" w:space="0" w:color="auto"/>
              <w:left w:val="nil"/>
              <w:bottom w:val="single" w:sz="4" w:space="0" w:color="auto"/>
              <w:right w:val="single" w:sz="4" w:space="0" w:color="auto"/>
            </w:tcBorders>
            <w:shd w:val="clear" w:color="auto" w:fill="auto"/>
            <w:noWrap/>
            <w:vAlign w:val="center"/>
          </w:tcPr>
          <w:p w14:paraId="0DD7005D" w14:textId="77777777" w:rsidR="00B754A1" w:rsidRDefault="00B754A1" w:rsidP="008645DB">
            <w:pPr>
              <w:keepNext/>
              <w:keepLines/>
              <w:spacing w:after="0"/>
              <w:jc w:val="center"/>
              <w:textAlignment w:val="center"/>
              <w:rPr>
                <w:ins w:id="904" w:author="ZTE-Ma Zhifeng" w:date="2024-08-26T14:25:00Z"/>
                <w:rFonts w:ascii="Arial" w:hAnsi="Arial" w:cs="Arial"/>
                <w:b/>
                <w:bCs/>
                <w:sz w:val="18"/>
                <w:szCs w:val="18"/>
                <w:lang w:val="en-US"/>
              </w:rPr>
            </w:pPr>
            <w:ins w:id="905" w:author="ZTE-Ma Zhifeng" w:date="2024-08-26T14:25:00Z">
              <w:r>
                <w:rPr>
                  <w:rFonts w:ascii="Arial" w:eastAsia="宋体" w:hAnsi="Arial" w:cs="Arial"/>
                  <w:b/>
                  <w:bCs/>
                  <w:sz w:val="18"/>
                  <w:szCs w:val="18"/>
                  <w:lang w:val="en-US" w:eastAsia="zh-CN" w:bidi="ar"/>
                </w:rPr>
                <w:t>n</w:t>
              </w:r>
              <w:r>
                <w:rPr>
                  <w:rFonts w:ascii="Arial" w:eastAsia="宋体" w:hAnsi="Arial" w:cs="Arial" w:hint="eastAsia"/>
                  <w:b/>
                  <w:bCs/>
                  <w:sz w:val="18"/>
                  <w:szCs w:val="18"/>
                  <w:lang w:val="en-US" w:eastAsia="zh-CN" w:bidi="ar"/>
                </w:rPr>
                <w:t>28</w:t>
              </w:r>
            </w:ins>
          </w:p>
        </w:tc>
        <w:tc>
          <w:tcPr>
            <w:tcW w:w="4414" w:type="dxa"/>
            <w:gridSpan w:val="2"/>
            <w:tcBorders>
              <w:top w:val="single" w:sz="4" w:space="0" w:color="auto"/>
              <w:left w:val="nil"/>
              <w:bottom w:val="single" w:sz="4" w:space="0" w:color="auto"/>
              <w:right w:val="single" w:sz="4" w:space="0" w:color="auto"/>
            </w:tcBorders>
            <w:shd w:val="clear" w:color="auto" w:fill="auto"/>
            <w:noWrap/>
            <w:vAlign w:val="center"/>
          </w:tcPr>
          <w:p w14:paraId="0C35AC2E" w14:textId="77777777" w:rsidR="00B754A1" w:rsidRDefault="00B754A1" w:rsidP="008645DB">
            <w:pPr>
              <w:keepNext/>
              <w:keepLines/>
              <w:spacing w:after="0"/>
              <w:jc w:val="center"/>
              <w:textAlignment w:val="center"/>
              <w:rPr>
                <w:ins w:id="906" w:author="ZTE-Ma Zhifeng" w:date="2024-08-26T14:25:00Z"/>
                <w:rFonts w:ascii="Arial" w:hAnsi="Arial" w:cs="Arial"/>
                <w:b/>
                <w:bCs/>
                <w:sz w:val="18"/>
                <w:szCs w:val="18"/>
                <w:lang w:val="en-US"/>
              </w:rPr>
            </w:pPr>
            <w:ins w:id="907" w:author="ZTE-Ma Zhifeng" w:date="2024-08-26T14:25:00Z">
              <w:r>
                <w:rPr>
                  <w:rFonts w:ascii="Arial" w:eastAsia="宋体" w:hAnsi="Arial" w:cs="Arial"/>
                  <w:b/>
                  <w:bCs/>
                  <w:kern w:val="2"/>
                  <w:sz w:val="18"/>
                  <w:szCs w:val="18"/>
                  <w:lang w:val="en-US" w:eastAsia="zh-CN"/>
                </w:rPr>
                <w:t>CA_n</w:t>
              </w:r>
              <w:r>
                <w:rPr>
                  <w:rFonts w:ascii="Arial" w:eastAsia="宋体" w:hAnsi="Arial" w:cs="Arial" w:hint="eastAsia"/>
                  <w:b/>
                  <w:bCs/>
                  <w:kern w:val="2"/>
                  <w:sz w:val="18"/>
                  <w:szCs w:val="18"/>
                  <w:lang w:val="en-US" w:eastAsia="zh-CN"/>
                </w:rPr>
                <w:t>79C</w:t>
              </w:r>
            </w:ins>
          </w:p>
        </w:tc>
      </w:tr>
      <w:tr w:rsidR="00B754A1" w14:paraId="1D05CF01" w14:textId="77777777" w:rsidTr="008645DB">
        <w:trPr>
          <w:trHeight w:val="56"/>
          <w:ins w:id="908" w:author="ZTE-Ma Zhifeng" w:date="2024-08-26T14:25:00Z"/>
        </w:trPr>
        <w:tc>
          <w:tcPr>
            <w:tcW w:w="2437" w:type="dxa"/>
            <w:tcBorders>
              <w:top w:val="nil"/>
              <w:left w:val="single" w:sz="4" w:space="0" w:color="auto"/>
              <w:bottom w:val="single" w:sz="4" w:space="0" w:color="auto"/>
              <w:right w:val="single" w:sz="4" w:space="0" w:color="auto"/>
            </w:tcBorders>
            <w:shd w:val="clear" w:color="auto" w:fill="auto"/>
            <w:vAlign w:val="center"/>
          </w:tcPr>
          <w:p w14:paraId="66326C77" w14:textId="77777777" w:rsidR="00B754A1" w:rsidRDefault="00B754A1" w:rsidP="008645DB">
            <w:pPr>
              <w:keepNext/>
              <w:keepLines/>
              <w:spacing w:after="0"/>
              <w:jc w:val="center"/>
              <w:textAlignment w:val="center"/>
              <w:rPr>
                <w:ins w:id="909" w:author="ZTE-Ma Zhifeng" w:date="2024-08-26T14:25:00Z"/>
                <w:rFonts w:ascii="Arial" w:hAnsi="Arial" w:cs="Arial"/>
                <w:b/>
                <w:bCs/>
                <w:sz w:val="18"/>
                <w:szCs w:val="18"/>
              </w:rPr>
            </w:pPr>
            <w:ins w:id="910" w:author="ZTE-Ma Zhifeng" w:date="2024-08-26T14:25:00Z">
              <w:r>
                <w:rPr>
                  <w:rFonts w:ascii="Arial" w:eastAsia="宋体" w:hAnsi="Arial" w:cs="Arial"/>
                  <w:b/>
                  <w:bCs/>
                  <w:sz w:val="18"/>
                  <w:szCs w:val="18"/>
                  <w:lang w:val="en-US" w:eastAsia="zh-CN" w:bidi="ar"/>
                </w:rPr>
                <w:t>Frequency limit (all MHz)</w:t>
              </w:r>
            </w:ins>
          </w:p>
        </w:tc>
        <w:tc>
          <w:tcPr>
            <w:tcW w:w="1580" w:type="dxa"/>
            <w:tcBorders>
              <w:top w:val="nil"/>
              <w:left w:val="nil"/>
              <w:bottom w:val="single" w:sz="4" w:space="0" w:color="auto"/>
              <w:right w:val="single" w:sz="4" w:space="0" w:color="auto"/>
            </w:tcBorders>
            <w:shd w:val="clear" w:color="auto" w:fill="auto"/>
            <w:vAlign w:val="center"/>
          </w:tcPr>
          <w:p w14:paraId="37780C0B" w14:textId="77777777" w:rsidR="00B754A1" w:rsidRDefault="00B754A1" w:rsidP="008645DB">
            <w:pPr>
              <w:keepNext/>
              <w:keepLines/>
              <w:spacing w:after="0"/>
              <w:jc w:val="center"/>
              <w:textAlignment w:val="center"/>
              <w:rPr>
                <w:ins w:id="911" w:author="ZTE-Ma Zhifeng" w:date="2024-08-26T14:25:00Z"/>
                <w:rFonts w:ascii="Arial" w:hAnsi="Arial" w:cs="Arial"/>
                <w:b/>
                <w:bCs/>
                <w:sz w:val="18"/>
                <w:szCs w:val="18"/>
              </w:rPr>
            </w:pPr>
            <w:ins w:id="912" w:author="ZTE-Ma Zhifeng" w:date="2024-08-26T14:25:00Z">
              <w:r>
                <w:rPr>
                  <w:rFonts w:ascii="Arial" w:eastAsia="宋体" w:hAnsi="Arial" w:cs="Arial"/>
                  <w:b/>
                  <w:bCs/>
                  <w:sz w:val="18"/>
                  <w:szCs w:val="18"/>
                  <w:lang w:val="en-US" w:eastAsia="zh-CN" w:bidi="ar"/>
                </w:rPr>
                <w:t>fx_low</w:t>
              </w:r>
            </w:ins>
          </w:p>
        </w:tc>
        <w:tc>
          <w:tcPr>
            <w:tcW w:w="1824" w:type="dxa"/>
            <w:tcBorders>
              <w:top w:val="nil"/>
              <w:left w:val="nil"/>
              <w:bottom w:val="single" w:sz="4" w:space="0" w:color="auto"/>
              <w:right w:val="single" w:sz="4" w:space="0" w:color="auto"/>
            </w:tcBorders>
            <w:shd w:val="clear" w:color="auto" w:fill="auto"/>
            <w:vAlign w:val="center"/>
          </w:tcPr>
          <w:p w14:paraId="1372C150" w14:textId="77777777" w:rsidR="00B754A1" w:rsidRDefault="00B754A1" w:rsidP="008645DB">
            <w:pPr>
              <w:keepNext/>
              <w:keepLines/>
              <w:spacing w:after="0"/>
              <w:jc w:val="center"/>
              <w:textAlignment w:val="center"/>
              <w:rPr>
                <w:ins w:id="913" w:author="ZTE-Ma Zhifeng" w:date="2024-08-26T14:25:00Z"/>
                <w:rFonts w:ascii="Arial" w:hAnsi="Arial" w:cs="Arial"/>
                <w:b/>
                <w:bCs/>
                <w:sz w:val="18"/>
                <w:szCs w:val="18"/>
              </w:rPr>
            </w:pPr>
            <w:ins w:id="914" w:author="ZTE-Ma Zhifeng" w:date="2024-08-26T14:25:00Z">
              <w:r>
                <w:rPr>
                  <w:rFonts w:ascii="Arial" w:eastAsia="宋体" w:hAnsi="Arial" w:cs="Arial"/>
                  <w:b/>
                  <w:bCs/>
                  <w:sz w:val="18"/>
                  <w:szCs w:val="18"/>
                  <w:lang w:val="en-US" w:eastAsia="zh-CN" w:bidi="ar"/>
                </w:rPr>
                <w:t>fx_high</w:t>
              </w:r>
            </w:ins>
          </w:p>
        </w:tc>
        <w:tc>
          <w:tcPr>
            <w:tcW w:w="2200" w:type="dxa"/>
            <w:tcBorders>
              <w:top w:val="nil"/>
              <w:left w:val="nil"/>
              <w:bottom w:val="single" w:sz="4" w:space="0" w:color="auto"/>
              <w:right w:val="single" w:sz="4" w:space="0" w:color="auto"/>
            </w:tcBorders>
            <w:shd w:val="clear" w:color="auto" w:fill="auto"/>
            <w:vAlign w:val="center"/>
          </w:tcPr>
          <w:p w14:paraId="346EE032" w14:textId="77777777" w:rsidR="00B754A1" w:rsidRDefault="00B754A1" w:rsidP="008645DB">
            <w:pPr>
              <w:keepNext/>
              <w:keepLines/>
              <w:spacing w:after="0"/>
              <w:jc w:val="center"/>
              <w:textAlignment w:val="center"/>
              <w:rPr>
                <w:ins w:id="915" w:author="ZTE-Ma Zhifeng" w:date="2024-08-26T14:25:00Z"/>
                <w:rFonts w:ascii="Arial" w:hAnsi="Arial" w:cs="Arial"/>
                <w:b/>
                <w:bCs/>
                <w:sz w:val="18"/>
                <w:szCs w:val="18"/>
              </w:rPr>
            </w:pPr>
            <w:ins w:id="916" w:author="ZTE-Ma Zhifeng" w:date="2024-08-26T14:25:00Z">
              <w:r>
                <w:rPr>
                  <w:rFonts w:ascii="Arial" w:eastAsia="宋体" w:hAnsi="Arial" w:cs="Arial"/>
                  <w:b/>
                  <w:bCs/>
                  <w:sz w:val="18"/>
                  <w:szCs w:val="18"/>
                  <w:lang w:val="en-US" w:eastAsia="zh-CN" w:bidi="ar"/>
                </w:rPr>
                <w:t>fy_low</w:t>
              </w:r>
            </w:ins>
          </w:p>
        </w:tc>
        <w:tc>
          <w:tcPr>
            <w:tcW w:w="2214" w:type="dxa"/>
            <w:tcBorders>
              <w:top w:val="nil"/>
              <w:left w:val="nil"/>
              <w:bottom w:val="single" w:sz="4" w:space="0" w:color="auto"/>
              <w:right w:val="single" w:sz="4" w:space="0" w:color="auto"/>
            </w:tcBorders>
            <w:shd w:val="clear" w:color="auto" w:fill="auto"/>
            <w:vAlign w:val="center"/>
          </w:tcPr>
          <w:p w14:paraId="1C9BB89B" w14:textId="77777777" w:rsidR="00B754A1" w:rsidRDefault="00B754A1" w:rsidP="008645DB">
            <w:pPr>
              <w:keepNext/>
              <w:keepLines/>
              <w:spacing w:after="0"/>
              <w:jc w:val="center"/>
              <w:textAlignment w:val="center"/>
              <w:rPr>
                <w:ins w:id="917" w:author="ZTE-Ma Zhifeng" w:date="2024-08-26T14:25:00Z"/>
                <w:rFonts w:ascii="Arial" w:hAnsi="Arial" w:cs="Arial"/>
                <w:b/>
                <w:bCs/>
                <w:sz w:val="18"/>
                <w:szCs w:val="18"/>
              </w:rPr>
            </w:pPr>
            <w:ins w:id="918" w:author="ZTE-Ma Zhifeng" w:date="2024-08-26T14:25:00Z">
              <w:r>
                <w:rPr>
                  <w:rFonts w:ascii="Arial" w:eastAsia="宋体" w:hAnsi="Arial" w:cs="Arial"/>
                  <w:b/>
                  <w:bCs/>
                  <w:sz w:val="18"/>
                  <w:szCs w:val="18"/>
                  <w:lang w:val="en-US" w:eastAsia="zh-CN" w:bidi="ar"/>
                </w:rPr>
                <w:t>fy_high</w:t>
              </w:r>
            </w:ins>
          </w:p>
        </w:tc>
      </w:tr>
      <w:tr w:rsidR="00B754A1" w14:paraId="4986382F" w14:textId="77777777" w:rsidTr="008645DB">
        <w:trPr>
          <w:trHeight w:val="60"/>
          <w:ins w:id="919" w:author="ZTE-Ma Zhifeng" w:date="2024-08-26T14:25:00Z"/>
        </w:trPr>
        <w:tc>
          <w:tcPr>
            <w:tcW w:w="2437" w:type="dxa"/>
            <w:tcBorders>
              <w:top w:val="nil"/>
              <w:left w:val="single" w:sz="4" w:space="0" w:color="auto"/>
              <w:bottom w:val="single" w:sz="4" w:space="0" w:color="auto"/>
              <w:right w:val="single" w:sz="4" w:space="0" w:color="auto"/>
            </w:tcBorders>
            <w:shd w:val="clear" w:color="auto" w:fill="auto"/>
            <w:vAlign w:val="center"/>
          </w:tcPr>
          <w:p w14:paraId="02E311CA" w14:textId="77777777" w:rsidR="00B754A1" w:rsidRDefault="00B754A1" w:rsidP="008645DB">
            <w:pPr>
              <w:keepNext/>
              <w:keepLines/>
              <w:spacing w:after="0"/>
              <w:jc w:val="center"/>
              <w:textAlignment w:val="center"/>
              <w:rPr>
                <w:ins w:id="920" w:author="ZTE-Ma Zhifeng" w:date="2024-08-26T14:25:00Z"/>
                <w:rFonts w:ascii="Arial" w:eastAsia="宋体" w:hAnsi="Arial" w:cs="Arial"/>
                <w:b/>
                <w:bCs/>
                <w:sz w:val="18"/>
                <w:szCs w:val="18"/>
                <w:lang w:val="en-US" w:eastAsia="zh-CN"/>
              </w:rPr>
            </w:pPr>
            <w:ins w:id="921" w:author="ZTE-Ma Zhifeng" w:date="2024-08-26T14:25:00Z">
              <w:r>
                <w:rPr>
                  <w:rFonts w:ascii="Arial" w:eastAsia="宋体" w:hAnsi="Arial" w:cs="Arial"/>
                  <w:b/>
                  <w:bCs/>
                  <w:kern w:val="2"/>
                  <w:sz w:val="18"/>
                  <w:szCs w:val="18"/>
                  <w:lang w:val="en-US" w:eastAsia="zh-CN"/>
                </w:rPr>
                <w:t xml:space="preserve">fUL </w:t>
              </w:r>
            </w:ins>
          </w:p>
        </w:tc>
        <w:tc>
          <w:tcPr>
            <w:tcW w:w="3404" w:type="dxa"/>
            <w:gridSpan w:val="2"/>
            <w:tcBorders>
              <w:top w:val="nil"/>
              <w:left w:val="nil"/>
              <w:bottom w:val="single" w:sz="4" w:space="0" w:color="auto"/>
              <w:right w:val="single" w:sz="4" w:space="0" w:color="auto"/>
            </w:tcBorders>
            <w:shd w:val="clear" w:color="auto" w:fill="auto"/>
            <w:vAlign w:val="center"/>
          </w:tcPr>
          <w:p w14:paraId="5C2E1D3E" w14:textId="77777777" w:rsidR="00B754A1" w:rsidRDefault="00B754A1" w:rsidP="008645DB">
            <w:pPr>
              <w:keepNext/>
              <w:keepLines/>
              <w:spacing w:after="0"/>
              <w:jc w:val="center"/>
              <w:textAlignment w:val="center"/>
              <w:rPr>
                <w:ins w:id="922" w:author="ZTE-Ma Zhifeng" w:date="2024-08-26T14:25:00Z"/>
                <w:rFonts w:ascii="Arial" w:hAnsi="Arial" w:cs="Arial"/>
                <w:sz w:val="18"/>
                <w:szCs w:val="18"/>
              </w:rPr>
            </w:pPr>
            <w:ins w:id="923" w:author="ZTE-Ma Zhifeng" w:date="2024-08-26T14:25:00Z">
              <w:r>
                <w:rPr>
                  <w:rFonts w:ascii="Arial" w:eastAsia="宋体" w:hAnsi="Arial" w:cs="Arial"/>
                  <w:sz w:val="18"/>
                  <w:szCs w:val="18"/>
                  <w:lang w:val="en-US" w:eastAsia="zh-CN" w:bidi="ar"/>
                </w:rPr>
                <w:t>703  --  748</w:t>
              </w:r>
            </w:ins>
          </w:p>
        </w:tc>
        <w:tc>
          <w:tcPr>
            <w:tcW w:w="4414" w:type="dxa"/>
            <w:gridSpan w:val="2"/>
            <w:tcBorders>
              <w:top w:val="nil"/>
              <w:left w:val="nil"/>
              <w:bottom w:val="single" w:sz="4" w:space="0" w:color="auto"/>
              <w:right w:val="single" w:sz="4" w:space="0" w:color="auto"/>
            </w:tcBorders>
            <w:shd w:val="clear" w:color="auto" w:fill="auto"/>
            <w:vAlign w:val="center"/>
          </w:tcPr>
          <w:p w14:paraId="7024A977" w14:textId="77777777" w:rsidR="00B754A1" w:rsidRDefault="00B754A1" w:rsidP="008645DB">
            <w:pPr>
              <w:keepNext/>
              <w:keepLines/>
              <w:spacing w:after="0"/>
              <w:jc w:val="center"/>
              <w:textAlignment w:val="center"/>
              <w:rPr>
                <w:ins w:id="924" w:author="ZTE-Ma Zhifeng" w:date="2024-08-26T14:25:00Z"/>
                <w:rFonts w:ascii="Arial" w:hAnsi="Arial" w:cs="Arial"/>
                <w:sz w:val="18"/>
                <w:szCs w:val="18"/>
              </w:rPr>
            </w:pPr>
            <w:ins w:id="925" w:author="ZTE-Ma Zhifeng" w:date="2024-08-26T14:25:00Z">
              <w:r>
                <w:rPr>
                  <w:rFonts w:ascii="Arial" w:eastAsia="宋体" w:hAnsi="Arial" w:cs="Arial"/>
                  <w:sz w:val="18"/>
                  <w:szCs w:val="18"/>
                  <w:lang w:val="en-US" w:eastAsia="zh-CN" w:bidi="ar"/>
                </w:rPr>
                <w:t>4400  --  5000</w:t>
              </w:r>
            </w:ins>
          </w:p>
        </w:tc>
      </w:tr>
      <w:tr w:rsidR="00B754A1" w14:paraId="72A09D71" w14:textId="77777777" w:rsidTr="008645DB">
        <w:trPr>
          <w:trHeight w:val="56"/>
          <w:ins w:id="926" w:author="ZTE-Ma Zhifeng" w:date="2024-08-26T14:25:00Z"/>
        </w:trPr>
        <w:tc>
          <w:tcPr>
            <w:tcW w:w="2437" w:type="dxa"/>
            <w:tcBorders>
              <w:top w:val="nil"/>
              <w:left w:val="single" w:sz="4" w:space="0" w:color="auto"/>
              <w:bottom w:val="single" w:sz="4" w:space="0" w:color="auto"/>
              <w:right w:val="single" w:sz="4" w:space="0" w:color="auto"/>
            </w:tcBorders>
            <w:shd w:val="clear" w:color="auto" w:fill="auto"/>
            <w:vAlign w:val="center"/>
          </w:tcPr>
          <w:p w14:paraId="3D2649F4" w14:textId="77777777" w:rsidR="00B754A1" w:rsidRDefault="00B754A1" w:rsidP="008645DB">
            <w:pPr>
              <w:keepNext/>
              <w:keepLines/>
              <w:spacing w:after="0"/>
              <w:jc w:val="center"/>
              <w:textAlignment w:val="center"/>
              <w:rPr>
                <w:ins w:id="927" w:author="ZTE-Ma Zhifeng" w:date="2024-08-26T14:25:00Z"/>
                <w:rFonts w:ascii="Arial" w:hAnsi="Arial" w:cs="Arial"/>
                <w:b/>
                <w:bCs/>
                <w:sz w:val="18"/>
                <w:szCs w:val="18"/>
              </w:rPr>
            </w:pPr>
            <w:ins w:id="928" w:author="ZTE-Ma Zhifeng" w:date="2024-08-26T14:25:00Z">
              <w:r>
                <w:rPr>
                  <w:rFonts w:ascii="Arial" w:eastAsia="宋体" w:hAnsi="Arial" w:cs="Arial"/>
                  <w:b/>
                  <w:bCs/>
                  <w:kern w:val="2"/>
                  <w:sz w:val="18"/>
                  <w:szCs w:val="18"/>
                  <w:lang w:val="en-US" w:eastAsia="zh-CN"/>
                </w:rPr>
                <w:t>fDL</w:t>
              </w:r>
            </w:ins>
          </w:p>
        </w:tc>
        <w:tc>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EFD82E" w14:textId="77777777" w:rsidR="00B754A1" w:rsidRDefault="00B754A1" w:rsidP="008645DB">
            <w:pPr>
              <w:keepNext/>
              <w:keepLines/>
              <w:spacing w:after="0"/>
              <w:jc w:val="center"/>
              <w:textAlignment w:val="center"/>
              <w:rPr>
                <w:ins w:id="929" w:author="ZTE-Ma Zhifeng" w:date="2024-08-26T14:25:00Z"/>
                <w:rFonts w:ascii="Arial" w:hAnsi="Arial" w:cs="Arial"/>
                <w:sz w:val="18"/>
                <w:szCs w:val="18"/>
              </w:rPr>
            </w:pPr>
            <w:ins w:id="930" w:author="ZTE-Ma Zhifeng" w:date="2024-08-26T14:25:00Z">
              <w:r>
                <w:rPr>
                  <w:rFonts w:ascii="Arial" w:eastAsia="宋体" w:hAnsi="Arial" w:cs="Arial"/>
                  <w:sz w:val="18"/>
                  <w:szCs w:val="18"/>
                  <w:lang w:val="en-US" w:eastAsia="zh-CN" w:bidi="ar"/>
                </w:rPr>
                <w:t>758  --  803</w:t>
              </w:r>
            </w:ins>
          </w:p>
        </w:tc>
        <w:tc>
          <w:tcPr>
            <w:tcW w:w="2200" w:type="dxa"/>
            <w:tcBorders>
              <w:top w:val="nil"/>
              <w:left w:val="nil"/>
              <w:bottom w:val="single" w:sz="4" w:space="0" w:color="auto"/>
              <w:right w:val="single" w:sz="4" w:space="0" w:color="auto"/>
            </w:tcBorders>
            <w:shd w:val="clear" w:color="auto" w:fill="auto"/>
            <w:vAlign w:val="center"/>
          </w:tcPr>
          <w:p w14:paraId="0C451B94" w14:textId="77777777" w:rsidR="00B754A1" w:rsidRDefault="00B754A1" w:rsidP="008645DB">
            <w:pPr>
              <w:keepNext/>
              <w:keepLines/>
              <w:spacing w:after="0"/>
              <w:jc w:val="center"/>
              <w:textAlignment w:val="center"/>
              <w:rPr>
                <w:ins w:id="931" w:author="ZTE-Ma Zhifeng" w:date="2024-08-26T14:25:00Z"/>
                <w:rFonts w:ascii="Arial" w:hAnsi="Arial" w:cs="Arial"/>
                <w:sz w:val="18"/>
                <w:szCs w:val="18"/>
              </w:rPr>
            </w:pPr>
            <w:ins w:id="932" w:author="ZTE-Ma Zhifeng" w:date="2024-08-26T14:25:00Z">
              <w:r>
                <w:rPr>
                  <w:rFonts w:ascii="Arial" w:eastAsia="宋体" w:hAnsi="Arial" w:cs="Arial"/>
                  <w:sz w:val="18"/>
                  <w:szCs w:val="18"/>
                  <w:lang w:val="en-US" w:eastAsia="zh-CN" w:bidi="ar"/>
                </w:rPr>
                <w:t>N/A</w:t>
              </w:r>
            </w:ins>
          </w:p>
        </w:tc>
        <w:tc>
          <w:tcPr>
            <w:tcW w:w="2214" w:type="dxa"/>
            <w:tcBorders>
              <w:top w:val="nil"/>
              <w:left w:val="nil"/>
              <w:bottom w:val="single" w:sz="4" w:space="0" w:color="auto"/>
              <w:right w:val="single" w:sz="4" w:space="0" w:color="auto"/>
            </w:tcBorders>
            <w:shd w:val="clear" w:color="auto" w:fill="auto"/>
            <w:vAlign w:val="center"/>
          </w:tcPr>
          <w:p w14:paraId="523FBF74" w14:textId="77777777" w:rsidR="00B754A1" w:rsidRDefault="00B754A1" w:rsidP="008645DB">
            <w:pPr>
              <w:keepNext/>
              <w:keepLines/>
              <w:spacing w:after="0"/>
              <w:jc w:val="center"/>
              <w:textAlignment w:val="center"/>
              <w:rPr>
                <w:ins w:id="933" w:author="ZTE-Ma Zhifeng" w:date="2024-08-26T14:25:00Z"/>
                <w:rFonts w:ascii="Arial" w:hAnsi="Arial" w:cs="Arial"/>
                <w:sz w:val="18"/>
                <w:szCs w:val="18"/>
              </w:rPr>
            </w:pPr>
            <w:ins w:id="934" w:author="ZTE-Ma Zhifeng" w:date="2024-08-26T14:25:00Z">
              <w:r>
                <w:rPr>
                  <w:rFonts w:ascii="Arial" w:eastAsia="宋体" w:hAnsi="Arial" w:cs="Arial"/>
                  <w:sz w:val="18"/>
                  <w:szCs w:val="18"/>
                  <w:lang w:val="en-US" w:eastAsia="zh-CN" w:bidi="ar"/>
                </w:rPr>
                <w:t>N/A</w:t>
              </w:r>
            </w:ins>
          </w:p>
        </w:tc>
      </w:tr>
      <w:tr w:rsidR="00B754A1" w14:paraId="441F3D0B" w14:textId="77777777" w:rsidTr="008645DB">
        <w:trPr>
          <w:trHeight w:val="56"/>
          <w:ins w:id="935" w:author="ZTE-Ma Zhifeng" w:date="2024-08-26T14:25:00Z"/>
        </w:trPr>
        <w:tc>
          <w:tcPr>
            <w:tcW w:w="2437" w:type="dxa"/>
            <w:vMerge w:val="restart"/>
            <w:tcBorders>
              <w:top w:val="nil"/>
              <w:left w:val="single" w:sz="4" w:space="0" w:color="auto"/>
              <w:right w:val="single" w:sz="4" w:space="0" w:color="auto"/>
            </w:tcBorders>
            <w:shd w:val="clear" w:color="auto" w:fill="auto"/>
            <w:vAlign w:val="center"/>
          </w:tcPr>
          <w:p w14:paraId="16C4E78C" w14:textId="77777777" w:rsidR="00B754A1" w:rsidRDefault="00B754A1" w:rsidP="008645DB">
            <w:pPr>
              <w:keepNext/>
              <w:keepLines/>
              <w:spacing w:after="0"/>
              <w:jc w:val="center"/>
              <w:textAlignment w:val="center"/>
              <w:rPr>
                <w:ins w:id="936" w:author="ZTE-Ma Zhifeng" w:date="2024-08-26T14:25:00Z"/>
                <w:rFonts w:ascii="Arial" w:hAnsi="Arial" w:cs="Arial"/>
                <w:b/>
                <w:bCs/>
                <w:sz w:val="18"/>
                <w:szCs w:val="18"/>
              </w:rPr>
            </w:pPr>
            <w:ins w:id="937" w:author="ZTE-Ma Zhifeng" w:date="2024-08-26T14:25:00Z">
              <w:r>
                <w:rPr>
                  <w:rFonts w:ascii="Arial" w:eastAsia="宋体" w:hAnsi="Arial" w:cs="Arial"/>
                  <w:b/>
                  <w:bCs/>
                  <w:kern w:val="2"/>
                  <w:sz w:val="18"/>
                  <w:szCs w:val="18"/>
                  <w:lang w:val="en-US" w:eastAsia="zh-CN"/>
                </w:rPr>
                <w:t>2CCBW</w:t>
              </w:r>
              <w:r>
                <w:rPr>
                  <w:rFonts w:ascii="Arial" w:eastAsia="宋体" w:hAnsi="Arial" w:cs="Arial"/>
                  <w:b/>
                  <w:bCs/>
                  <w:kern w:val="2"/>
                  <w:sz w:val="18"/>
                  <w:szCs w:val="18"/>
                  <w:vertAlign w:val="superscript"/>
                  <w:lang w:val="en-US" w:eastAsia="zh-CN"/>
                </w:rPr>
                <w:t>2</w:t>
              </w:r>
            </w:ins>
          </w:p>
        </w:tc>
        <w:tc>
          <w:tcPr>
            <w:tcW w:w="1580" w:type="dxa"/>
            <w:vMerge w:val="restart"/>
            <w:tcBorders>
              <w:top w:val="nil"/>
              <w:left w:val="nil"/>
              <w:right w:val="single" w:sz="4" w:space="0" w:color="auto"/>
            </w:tcBorders>
            <w:shd w:val="clear" w:color="auto" w:fill="auto"/>
            <w:vAlign w:val="center"/>
          </w:tcPr>
          <w:p w14:paraId="1AF3A421" w14:textId="77777777" w:rsidR="00B754A1" w:rsidRDefault="00B754A1" w:rsidP="008645DB">
            <w:pPr>
              <w:keepNext/>
              <w:keepLines/>
              <w:spacing w:after="0"/>
              <w:jc w:val="center"/>
              <w:textAlignment w:val="center"/>
              <w:rPr>
                <w:ins w:id="938" w:author="ZTE-Ma Zhifeng" w:date="2024-08-26T14:25:00Z"/>
                <w:rFonts w:ascii="Arial" w:hAnsi="Arial" w:cs="Arial"/>
                <w:sz w:val="18"/>
                <w:szCs w:val="18"/>
              </w:rPr>
            </w:pPr>
            <w:ins w:id="939" w:author="ZTE-Ma Zhifeng" w:date="2024-08-26T14:25:00Z">
              <w:r>
                <w:rPr>
                  <w:rFonts w:ascii="Arial" w:eastAsia="宋体" w:hAnsi="Arial" w:cs="Arial"/>
                  <w:sz w:val="18"/>
                  <w:szCs w:val="18"/>
                  <w:lang w:val="en-US" w:eastAsia="zh-CN" w:bidi="ar"/>
                </w:rPr>
                <w:t>N/A</w:t>
              </w:r>
            </w:ins>
          </w:p>
        </w:tc>
        <w:tc>
          <w:tcPr>
            <w:tcW w:w="1824" w:type="dxa"/>
            <w:vMerge w:val="restart"/>
            <w:tcBorders>
              <w:top w:val="nil"/>
              <w:left w:val="nil"/>
              <w:right w:val="single" w:sz="4" w:space="0" w:color="auto"/>
            </w:tcBorders>
            <w:shd w:val="clear" w:color="auto" w:fill="auto"/>
            <w:vAlign w:val="center"/>
          </w:tcPr>
          <w:p w14:paraId="0FEC374B" w14:textId="77777777" w:rsidR="00B754A1" w:rsidRDefault="00B754A1" w:rsidP="008645DB">
            <w:pPr>
              <w:keepNext/>
              <w:keepLines/>
              <w:spacing w:after="0"/>
              <w:jc w:val="center"/>
              <w:textAlignment w:val="center"/>
              <w:rPr>
                <w:ins w:id="940" w:author="ZTE-Ma Zhifeng" w:date="2024-08-26T14:25:00Z"/>
                <w:rFonts w:ascii="Arial" w:hAnsi="Arial" w:cs="Arial"/>
                <w:sz w:val="18"/>
                <w:szCs w:val="18"/>
              </w:rPr>
            </w:pPr>
            <w:ins w:id="941" w:author="ZTE-Ma Zhifeng" w:date="2024-08-26T14:25:00Z">
              <w:r>
                <w:rPr>
                  <w:rFonts w:ascii="Arial" w:eastAsia="宋体" w:hAnsi="Arial" w:cs="Arial"/>
                  <w:sz w:val="18"/>
                  <w:szCs w:val="18"/>
                  <w:lang w:val="en-US" w:eastAsia="zh-CN" w:bidi="ar"/>
                </w:rPr>
                <w:t>N/A</w:t>
              </w:r>
            </w:ins>
          </w:p>
        </w:tc>
        <w:tc>
          <w:tcPr>
            <w:tcW w:w="2200" w:type="dxa"/>
            <w:tcBorders>
              <w:top w:val="nil"/>
              <w:left w:val="nil"/>
              <w:bottom w:val="single" w:sz="4" w:space="0" w:color="auto"/>
              <w:right w:val="single" w:sz="4" w:space="0" w:color="auto"/>
            </w:tcBorders>
            <w:shd w:val="clear" w:color="auto" w:fill="auto"/>
            <w:vAlign w:val="center"/>
          </w:tcPr>
          <w:p w14:paraId="7411FFA6" w14:textId="77777777" w:rsidR="00B754A1" w:rsidRDefault="00B754A1" w:rsidP="008645DB">
            <w:pPr>
              <w:keepNext/>
              <w:keepLines/>
              <w:spacing w:after="0"/>
              <w:jc w:val="center"/>
              <w:textAlignment w:val="center"/>
              <w:rPr>
                <w:ins w:id="942" w:author="ZTE-Ma Zhifeng" w:date="2024-08-26T14:25:00Z"/>
                <w:rFonts w:ascii="Arial" w:eastAsia="宋体" w:hAnsi="Arial" w:cs="Arial"/>
                <w:kern w:val="2"/>
                <w:sz w:val="18"/>
                <w:lang w:val="en-US" w:eastAsia="zh-CN"/>
              </w:rPr>
            </w:pPr>
            <w:ins w:id="943" w:author="ZTE-Ma Zhifeng" w:date="2024-08-26T14:25:00Z">
              <w:r>
                <w:rPr>
                  <w:rFonts w:ascii="Arial" w:eastAsia="宋体" w:hAnsi="Arial" w:cs="Arial"/>
                  <w:sz w:val="18"/>
                  <w:szCs w:val="18"/>
                  <w:lang w:val="en-US" w:eastAsia="zh-CN" w:bidi="ar"/>
                </w:rPr>
                <w:t>Minimum</w:t>
              </w:r>
            </w:ins>
          </w:p>
        </w:tc>
        <w:tc>
          <w:tcPr>
            <w:tcW w:w="2214" w:type="dxa"/>
            <w:tcBorders>
              <w:top w:val="nil"/>
              <w:left w:val="nil"/>
              <w:bottom w:val="single" w:sz="4" w:space="0" w:color="auto"/>
              <w:right w:val="single" w:sz="4" w:space="0" w:color="auto"/>
            </w:tcBorders>
            <w:shd w:val="clear" w:color="auto" w:fill="auto"/>
            <w:vAlign w:val="center"/>
          </w:tcPr>
          <w:p w14:paraId="7189877A" w14:textId="77777777" w:rsidR="00B754A1" w:rsidRDefault="00B754A1" w:rsidP="008645DB">
            <w:pPr>
              <w:keepNext/>
              <w:keepLines/>
              <w:spacing w:after="0"/>
              <w:jc w:val="center"/>
              <w:textAlignment w:val="center"/>
              <w:rPr>
                <w:ins w:id="944" w:author="ZTE-Ma Zhifeng" w:date="2024-08-26T14:25:00Z"/>
                <w:rFonts w:ascii="Arial" w:eastAsia="宋体" w:hAnsi="Arial" w:cs="Arial"/>
                <w:kern w:val="2"/>
                <w:sz w:val="18"/>
                <w:lang w:val="en-US" w:eastAsia="zh-CN"/>
              </w:rPr>
            </w:pPr>
            <w:ins w:id="945" w:author="ZTE-Ma Zhifeng" w:date="2024-08-26T14:25:00Z">
              <w:r>
                <w:rPr>
                  <w:rFonts w:ascii="Arial" w:eastAsia="宋体" w:hAnsi="Arial" w:cs="Arial"/>
                  <w:sz w:val="18"/>
                  <w:szCs w:val="18"/>
                  <w:lang w:val="en-US" w:eastAsia="zh-CN" w:bidi="ar"/>
                </w:rPr>
                <w:t>Maximum</w:t>
              </w:r>
            </w:ins>
          </w:p>
        </w:tc>
      </w:tr>
      <w:tr w:rsidR="00B754A1" w14:paraId="461DF347" w14:textId="77777777" w:rsidTr="008645DB">
        <w:trPr>
          <w:trHeight w:val="56"/>
          <w:ins w:id="946" w:author="ZTE-Ma Zhifeng" w:date="2024-08-26T14:25:00Z"/>
        </w:trPr>
        <w:tc>
          <w:tcPr>
            <w:tcW w:w="2437" w:type="dxa"/>
            <w:vMerge/>
            <w:tcBorders>
              <w:left w:val="single" w:sz="4" w:space="0" w:color="auto"/>
              <w:bottom w:val="single" w:sz="4" w:space="0" w:color="auto"/>
              <w:right w:val="single" w:sz="4" w:space="0" w:color="auto"/>
            </w:tcBorders>
            <w:shd w:val="clear" w:color="auto" w:fill="auto"/>
            <w:vAlign w:val="center"/>
          </w:tcPr>
          <w:p w14:paraId="7D75B439" w14:textId="77777777" w:rsidR="00B754A1" w:rsidRDefault="00B754A1" w:rsidP="008645DB">
            <w:pPr>
              <w:keepNext/>
              <w:keepLines/>
              <w:spacing w:after="0"/>
              <w:jc w:val="center"/>
              <w:rPr>
                <w:ins w:id="947" w:author="ZTE-Ma Zhifeng" w:date="2024-08-26T14:25:00Z"/>
                <w:rFonts w:ascii="Arial" w:hAnsi="Arial" w:cs="Arial"/>
                <w:b/>
                <w:bCs/>
                <w:sz w:val="18"/>
                <w:szCs w:val="18"/>
              </w:rPr>
            </w:pPr>
          </w:p>
        </w:tc>
        <w:tc>
          <w:tcPr>
            <w:tcW w:w="1580" w:type="dxa"/>
            <w:vMerge/>
            <w:tcBorders>
              <w:left w:val="nil"/>
              <w:bottom w:val="single" w:sz="4" w:space="0" w:color="auto"/>
              <w:right w:val="single" w:sz="4" w:space="0" w:color="auto"/>
            </w:tcBorders>
            <w:shd w:val="clear" w:color="auto" w:fill="auto"/>
            <w:vAlign w:val="center"/>
          </w:tcPr>
          <w:p w14:paraId="278FD7C2" w14:textId="77777777" w:rsidR="00B754A1" w:rsidRDefault="00B754A1" w:rsidP="008645DB">
            <w:pPr>
              <w:keepNext/>
              <w:keepLines/>
              <w:spacing w:after="0"/>
              <w:jc w:val="center"/>
              <w:rPr>
                <w:ins w:id="948" w:author="ZTE-Ma Zhifeng" w:date="2024-08-26T14:25:00Z"/>
                <w:rFonts w:ascii="Arial" w:hAnsi="Arial" w:cs="Arial"/>
                <w:sz w:val="18"/>
                <w:szCs w:val="18"/>
              </w:rPr>
            </w:pPr>
          </w:p>
        </w:tc>
        <w:tc>
          <w:tcPr>
            <w:tcW w:w="1824" w:type="dxa"/>
            <w:vMerge/>
            <w:tcBorders>
              <w:left w:val="nil"/>
              <w:bottom w:val="single" w:sz="4" w:space="0" w:color="auto"/>
              <w:right w:val="single" w:sz="4" w:space="0" w:color="auto"/>
            </w:tcBorders>
            <w:shd w:val="clear" w:color="auto" w:fill="auto"/>
            <w:vAlign w:val="center"/>
          </w:tcPr>
          <w:p w14:paraId="5454FA6D" w14:textId="77777777" w:rsidR="00B754A1" w:rsidRDefault="00B754A1" w:rsidP="008645DB">
            <w:pPr>
              <w:keepNext/>
              <w:keepLines/>
              <w:spacing w:after="0"/>
              <w:jc w:val="center"/>
              <w:rPr>
                <w:ins w:id="949" w:author="ZTE-Ma Zhifeng" w:date="2024-08-26T14:25:00Z"/>
                <w:rFonts w:ascii="Arial" w:hAnsi="Arial" w:cs="Arial"/>
                <w:sz w:val="18"/>
                <w:szCs w:val="18"/>
              </w:rPr>
            </w:pPr>
          </w:p>
        </w:tc>
        <w:tc>
          <w:tcPr>
            <w:tcW w:w="4414" w:type="dxa"/>
            <w:gridSpan w:val="2"/>
            <w:tcBorders>
              <w:top w:val="nil"/>
              <w:left w:val="nil"/>
              <w:bottom w:val="single" w:sz="4" w:space="0" w:color="auto"/>
              <w:right w:val="single" w:sz="4" w:space="0" w:color="auto"/>
            </w:tcBorders>
            <w:shd w:val="clear" w:color="auto" w:fill="auto"/>
            <w:vAlign w:val="center"/>
          </w:tcPr>
          <w:p w14:paraId="5B181657" w14:textId="77777777" w:rsidR="00B754A1" w:rsidRDefault="00B754A1" w:rsidP="008645DB">
            <w:pPr>
              <w:keepNext/>
              <w:keepLines/>
              <w:spacing w:after="0"/>
              <w:jc w:val="center"/>
              <w:textAlignment w:val="center"/>
              <w:rPr>
                <w:ins w:id="950" w:author="ZTE-Ma Zhifeng" w:date="2024-08-26T14:25:00Z"/>
                <w:rFonts w:ascii="Arial" w:hAnsi="Arial" w:cs="Arial"/>
                <w:sz w:val="18"/>
                <w:szCs w:val="18"/>
              </w:rPr>
            </w:pPr>
            <w:ins w:id="951" w:author="ZTE-Ma Zhifeng" w:date="2024-08-26T14:25:00Z">
              <w:r>
                <w:rPr>
                  <w:rFonts w:ascii="Arial" w:eastAsia="宋体" w:hAnsi="Arial" w:cs="Arial"/>
                  <w:sz w:val="18"/>
                  <w:szCs w:val="18"/>
                  <w:lang w:val="en-US" w:eastAsia="zh-CN" w:bidi="ar"/>
                </w:rPr>
                <w:t>0  --  200</w:t>
              </w:r>
            </w:ins>
          </w:p>
        </w:tc>
      </w:tr>
      <w:tr w:rsidR="00B754A1" w14:paraId="316F5124" w14:textId="77777777" w:rsidTr="008645DB">
        <w:trPr>
          <w:trHeight w:val="56"/>
          <w:ins w:id="952" w:author="ZTE-Ma Zhifeng" w:date="2024-08-26T14:25:00Z"/>
        </w:trPr>
        <w:tc>
          <w:tcPr>
            <w:tcW w:w="2437" w:type="dxa"/>
            <w:tcBorders>
              <w:top w:val="nil"/>
              <w:left w:val="single" w:sz="4" w:space="0" w:color="auto"/>
              <w:bottom w:val="single" w:sz="4" w:space="0" w:color="auto"/>
              <w:right w:val="single" w:sz="4" w:space="0" w:color="auto"/>
            </w:tcBorders>
            <w:shd w:val="clear" w:color="auto" w:fill="auto"/>
            <w:vAlign w:val="center"/>
          </w:tcPr>
          <w:p w14:paraId="060AC54F" w14:textId="77777777" w:rsidR="00B754A1" w:rsidRDefault="00B754A1" w:rsidP="008645DB">
            <w:pPr>
              <w:keepNext/>
              <w:keepLines/>
              <w:spacing w:after="0"/>
              <w:jc w:val="center"/>
              <w:textAlignment w:val="center"/>
              <w:rPr>
                <w:ins w:id="953" w:author="ZTE-Ma Zhifeng" w:date="2024-08-26T14:25:00Z"/>
                <w:rFonts w:ascii="Arial" w:hAnsi="Arial" w:cs="Arial"/>
                <w:b/>
                <w:bCs/>
                <w:sz w:val="18"/>
                <w:szCs w:val="18"/>
              </w:rPr>
            </w:pPr>
            <w:ins w:id="954" w:author="ZTE-Ma Zhifeng" w:date="2024-08-26T14:25:00Z">
              <w:r>
                <w:rPr>
                  <w:rFonts w:ascii="Arial" w:eastAsia="宋体" w:hAnsi="Arial" w:cs="Arial"/>
                  <w:b/>
                  <w:bCs/>
                  <w:sz w:val="18"/>
                  <w:szCs w:val="18"/>
                  <w:lang w:val="en-US" w:eastAsia="zh-CN" w:bidi="ar"/>
                </w:rPr>
                <w:t>IMD3 products</w:t>
              </w:r>
            </w:ins>
          </w:p>
        </w:tc>
        <w:tc>
          <w:tcPr>
            <w:tcW w:w="1580" w:type="dxa"/>
            <w:tcBorders>
              <w:top w:val="nil"/>
              <w:left w:val="nil"/>
              <w:bottom w:val="single" w:sz="4" w:space="0" w:color="auto"/>
              <w:right w:val="single" w:sz="4" w:space="0" w:color="auto"/>
            </w:tcBorders>
            <w:shd w:val="clear" w:color="auto" w:fill="auto"/>
            <w:vAlign w:val="center"/>
          </w:tcPr>
          <w:p w14:paraId="66402B5C" w14:textId="77777777" w:rsidR="00B754A1" w:rsidRDefault="00B754A1" w:rsidP="008645DB">
            <w:pPr>
              <w:keepNext/>
              <w:keepLines/>
              <w:spacing w:after="0"/>
              <w:jc w:val="center"/>
              <w:textAlignment w:val="center"/>
              <w:rPr>
                <w:ins w:id="955" w:author="ZTE-Ma Zhifeng" w:date="2024-08-26T14:25:00Z"/>
                <w:rFonts w:ascii="Arial" w:hAnsi="Arial" w:cs="Arial"/>
                <w:sz w:val="18"/>
                <w:szCs w:val="18"/>
              </w:rPr>
            </w:pPr>
            <w:ins w:id="956" w:author="ZTE-Ma Zhifeng" w:date="2024-08-26T14:25:00Z">
              <w:r>
                <w:rPr>
                  <w:rFonts w:ascii="Arial" w:eastAsia="宋体" w:hAnsi="Arial" w:cs="Arial"/>
                  <w:sz w:val="18"/>
                  <w:szCs w:val="18"/>
                  <w:lang w:val="en-US" w:eastAsia="zh-CN" w:bidi="ar"/>
                </w:rPr>
                <w:t>fxUL_low-max2CCBW</w:t>
              </w:r>
            </w:ins>
          </w:p>
        </w:tc>
        <w:tc>
          <w:tcPr>
            <w:tcW w:w="1824" w:type="dxa"/>
            <w:tcBorders>
              <w:top w:val="nil"/>
              <w:left w:val="nil"/>
              <w:bottom w:val="single" w:sz="4" w:space="0" w:color="auto"/>
              <w:right w:val="single" w:sz="4" w:space="0" w:color="auto"/>
            </w:tcBorders>
            <w:shd w:val="clear" w:color="auto" w:fill="auto"/>
            <w:vAlign w:val="center"/>
          </w:tcPr>
          <w:p w14:paraId="46CC4316" w14:textId="77777777" w:rsidR="00B754A1" w:rsidRDefault="00B754A1" w:rsidP="008645DB">
            <w:pPr>
              <w:keepNext/>
              <w:keepLines/>
              <w:spacing w:after="0"/>
              <w:jc w:val="center"/>
              <w:textAlignment w:val="center"/>
              <w:rPr>
                <w:ins w:id="957" w:author="ZTE-Ma Zhifeng" w:date="2024-08-26T14:25:00Z"/>
                <w:rFonts w:ascii="Arial" w:hAnsi="Arial" w:cs="Arial"/>
                <w:sz w:val="18"/>
                <w:szCs w:val="18"/>
              </w:rPr>
            </w:pPr>
            <w:ins w:id="958" w:author="ZTE-Ma Zhifeng" w:date="2024-08-26T14:25:00Z">
              <w:r>
                <w:rPr>
                  <w:rFonts w:ascii="Arial" w:eastAsia="宋体" w:hAnsi="Arial" w:cs="Arial"/>
                  <w:sz w:val="18"/>
                  <w:szCs w:val="18"/>
                  <w:lang w:val="en-US" w:eastAsia="zh-CN" w:bidi="ar"/>
                </w:rPr>
                <w:t>fxUL_low</w:t>
              </w:r>
            </w:ins>
          </w:p>
        </w:tc>
        <w:tc>
          <w:tcPr>
            <w:tcW w:w="2200" w:type="dxa"/>
            <w:tcBorders>
              <w:top w:val="nil"/>
              <w:left w:val="nil"/>
              <w:bottom w:val="single" w:sz="4" w:space="0" w:color="auto"/>
              <w:right w:val="single" w:sz="4" w:space="0" w:color="auto"/>
            </w:tcBorders>
            <w:shd w:val="clear" w:color="auto" w:fill="auto"/>
            <w:vAlign w:val="center"/>
          </w:tcPr>
          <w:p w14:paraId="25367497" w14:textId="77777777" w:rsidR="00B754A1" w:rsidRDefault="00B754A1" w:rsidP="008645DB">
            <w:pPr>
              <w:keepNext/>
              <w:keepLines/>
              <w:spacing w:after="0"/>
              <w:jc w:val="center"/>
              <w:textAlignment w:val="center"/>
              <w:rPr>
                <w:ins w:id="959" w:author="ZTE-Ma Zhifeng" w:date="2024-08-26T14:25:00Z"/>
                <w:rFonts w:ascii="Arial" w:hAnsi="Arial" w:cs="Arial"/>
                <w:sz w:val="18"/>
                <w:szCs w:val="18"/>
              </w:rPr>
            </w:pPr>
            <w:ins w:id="960" w:author="ZTE-Ma Zhifeng" w:date="2024-08-26T14:25:00Z">
              <w:r>
                <w:rPr>
                  <w:rFonts w:ascii="Arial" w:eastAsia="宋体" w:hAnsi="Arial" w:cs="Arial"/>
                  <w:sz w:val="18"/>
                  <w:szCs w:val="18"/>
                  <w:lang w:val="en-US" w:eastAsia="zh-CN" w:bidi="ar"/>
                </w:rPr>
                <w:t>fxUL_high</w:t>
              </w:r>
            </w:ins>
          </w:p>
        </w:tc>
        <w:tc>
          <w:tcPr>
            <w:tcW w:w="2214" w:type="dxa"/>
            <w:tcBorders>
              <w:top w:val="nil"/>
              <w:left w:val="nil"/>
              <w:bottom w:val="single" w:sz="4" w:space="0" w:color="auto"/>
              <w:right w:val="single" w:sz="4" w:space="0" w:color="auto"/>
            </w:tcBorders>
            <w:shd w:val="clear" w:color="auto" w:fill="auto"/>
            <w:vAlign w:val="center"/>
          </w:tcPr>
          <w:p w14:paraId="35239747" w14:textId="77777777" w:rsidR="00B754A1" w:rsidRDefault="00B754A1" w:rsidP="008645DB">
            <w:pPr>
              <w:keepNext/>
              <w:keepLines/>
              <w:spacing w:after="0"/>
              <w:jc w:val="center"/>
              <w:textAlignment w:val="center"/>
              <w:rPr>
                <w:ins w:id="961" w:author="ZTE-Ma Zhifeng" w:date="2024-08-26T14:25:00Z"/>
                <w:rFonts w:ascii="Arial" w:hAnsi="Arial" w:cs="Arial"/>
                <w:sz w:val="18"/>
                <w:szCs w:val="18"/>
              </w:rPr>
            </w:pPr>
            <w:ins w:id="962" w:author="ZTE-Ma Zhifeng" w:date="2024-08-26T14:25:00Z">
              <w:r>
                <w:rPr>
                  <w:rFonts w:ascii="Arial" w:eastAsia="宋体" w:hAnsi="Arial" w:cs="Arial"/>
                  <w:sz w:val="18"/>
                  <w:szCs w:val="18"/>
                  <w:lang w:val="en-US" w:eastAsia="zh-CN" w:bidi="ar"/>
                </w:rPr>
                <w:t>fxUL_high+</w:t>
              </w:r>
              <w:r>
                <w:rPr>
                  <w:rFonts w:ascii="Arial" w:eastAsia="宋体" w:hAnsi="Arial" w:cs="Arial"/>
                  <w:sz w:val="18"/>
                  <w:szCs w:val="18"/>
                  <w:lang w:val="en-US" w:eastAsia="zh-CN" w:bidi="ar"/>
                </w:rPr>
                <w:br/>
                <w:t>max2CCBW</w:t>
              </w:r>
            </w:ins>
          </w:p>
        </w:tc>
      </w:tr>
      <w:tr w:rsidR="00B754A1" w14:paraId="4750B80E" w14:textId="77777777" w:rsidTr="008645DB">
        <w:trPr>
          <w:trHeight w:val="56"/>
          <w:ins w:id="963" w:author="ZTE-Ma Zhifeng" w:date="2024-08-26T14:25:00Z"/>
        </w:trPr>
        <w:tc>
          <w:tcPr>
            <w:tcW w:w="2437" w:type="dxa"/>
            <w:tcBorders>
              <w:top w:val="nil"/>
              <w:left w:val="single" w:sz="4" w:space="0" w:color="auto"/>
              <w:bottom w:val="single" w:sz="4" w:space="0" w:color="auto"/>
              <w:right w:val="single" w:sz="4" w:space="0" w:color="auto"/>
            </w:tcBorders>
            <w:shd w:val="clear" w:color="auto" w:fill="auto"/>
            <w:vAlign w:val="center"/>
          </w:tcPr>
          <w:p w14:paraId="16889D75" w14:textId="77777777" w:rsidR="00B754A1" w:rsidRDefault="00B754A1" w:rsidP="008645DB">
            <w:pPr>
              <w:keepNext/>
              <w:keepLines/>
              <w:spacing w:after="0"/>
              <w:jc w:val="center"/>
              <w:textAlignment w:val="center"/>
              <w:rPr>
                <w:ins w:id="964" w:author="ZTE-Ma Zhifeng" w:date="2024-08-26T14:25:00Z"/>
                <w:rFonts w:ascii="Arial" w:hAnsi="Arial" w:cs="Arial"/>
                <w:b/>
                <w:bCs/>
                <w:sz w:val="18"/>
                <w:szCs w:val="18"/>
              </w:rPr>
            </w:pPr>
            <w:ins w:id="965" w:author="ZTE-Ma Zhifeng" w:date="2024-08-26T14:25:00Z">
              <w:r>
                <w:rPr>
                  <w:rFonts w:ascii="Arial" w:eastAsia="宋体" w:hAnsi="Arial" w:cs="Arial"/>
                  <w:b/>
                  <w:bCs/>
                  <w:sz w:val="18"/>
                  <w:szCs w:val="18"/>
                  <w:lang w:val="en-US" w:eastAsia="zh-CN" w:bidi="ar"/>
                </w:rPr>
                <w:t>IMD3 (MHz)</w:t>
              </w:r>
            </w:ins>
          </w:p>
        </w:tc>
        <w:tc>
          <w:tcPr>
            <w:tcW w:w="3404" w:type="dxa"/>
            <w:gridSpan w:val="2"/>
            <w:tcBorders>
              <w:top w:val="nil"/>
              <w:left w:val="nil"/>
              <w:bottom w:val="single" w:sz="4" w:space="0" w:color="auto"/>
              <w:right w:val="single" w:sz="4" w:space="0" w:color="auto"/>
            </w:tcBorders>
            <w:shd w:val="clear" w:color="auto" w:fill="auto"/>
            <w:vAlign w:val="center"/>
          </w:tcPr>
          <w:p w14:paraId="120D6102" w14:textId="77777777" w:rsidR="00B754A1" w:rsidRDefault="00B754A1" w:rsidP="008645DB">
            <w:pPr>
              <w:keepNext/>
              <w:keepLines/>
              <w:spacing w:after="0"/>
              <w:jc w:val="center"/>
              <w:textAlignment w:val="center"/>
              <w:rPr>
                <w:ins w:id="966" w:author="ZTE-Ma Zhifeng" w:date="2024-08-26T14:25:00Z"/>
                <w:rFonts w:ascii="Arial" w:hAnsi="Arial" w:cs="Arial"/>
                <w:sz w:val="18"/>
                <w:szCs w:val="18"/>
              </w:rPr>
            </w:pPr>
            <w:ins w:id="967" w:author="ZTE-Ma Zhifeng" w:date="2024-08-26T14:25:00Z">
              <w:r>
                <w:rPr>
                  <w:rFonts w:ascii="Arial" w:eastAsia="宋体" w:hAnsi="Arial" w:cs="Arial"/>
                  <w:sz w:val="18"/>
                  <w:szCs w:val="18"/>
                  <w:lang w:val="en-US" w:eastAsia="zh-CN" w:bidi="ar"/>
                </w:rPr>
                <w:t>503  --  703</w:t>
              </w:r>
            </w:ins>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4F327D" w14:textId="77777777" w:rsidR="00B754A1" w:rsidRDefault="00B754A1" w:rsidP="008645DB">
            <w:pPr>
              <w:keepNext/>
              <w:keepLines/>
              <w:spacing w:after="0"/>
              <w:jc w:val="center"/>
              <w:textAlignment w:val="center"/>
              <w:rPr>
                <w:ins w:id="968" w:author="ZTE-Ma Zhifeng" w:date="2024-08-26T14:25:00Z"/>
                <w:rFonts w:ascii="Arial" w:hAnsi="Arial" w:cs="Arial"/>
                <w:sz w:val="18"/>
                <w:szCs w:val="18"/>
              </w:rPr>
            </w:pPr>
            <w:ins w:id="969" w:author="ZTE-Ma Zhifeng" w:date="2024-08-26T14:25:00Z">
              <w:r>
                <w:rPr>
                  <w:rFonts w:ascii="Arial" w:eastAsia="宋体" w:hAnsi="Arial" w:cs="Arial"/>
                  <w:sz w:val="18"/>
                  <w:szCs w:val="18"/>
                  <w:lang w:val="en-US" w:eastAsia="zh-CN" w:bidi="ar"/>
                </w:rPr>
                <w:t>748  --  948</w:t>
              </w:r>
            </w:ins>
          </w:p>
        </w:tc>
      </w:tr>
      <w:tr w:rsidR="00B754A1" w14:paraId="354CE476" w14:textId="77777777" w:rsidTr="008645DB">
        <w:trPr>
          <w:trHeight w:val="56"/>
          <w:ins w:id="970" w:author="ZTE-Ma Zhifeng" w:date="2024-08-26T14:25:00Z"/>
        </w:trPr>
        <w:tc>
          <w:tcPr>
            <w:tcW w:w="2437" w:type="dxa"/>
            <w:tcBorders>
              <w:top w:val="single" w:sz="4" w:space="0" w:color="auto"/>
              <w:left w:val="single" w:sz="4" w:space="0" w:color="auto"/>
              <w:bottom w:val="single" w:sz="4" w:space="0" w:color="auto"/>
              <w:right w:val="single" w:sz="4" w:space="0" w:color="auto"/>
            </w:tcBorders>
            <w:shd w:val="clear" w:color="auto" w:fill="auto"/>
            <w:vAlign w:val="center"/>
          </w:tcPr>
          <w:p w14:paraId="7EB1D855" w14:textId="77777777" w:rsidR="00B754A1" w:rsidRDefault="00B754A1" w:rsidP="008645DB">
            <w:pPr>
              <w:keepNext/>
              <w:keepLines/>
              <w:spacing w:after="0"/>
              <w:jc w:val="center"/>
              <w:textAlignment w:val="center"/>
              <w:rPr>
                <w:ins w:id="971" w:author="ZTE-Ma Zhifeng" w:date="2024-08-26T14:25:00Z"/>
                <w:rFonts w:ascii="Arial" w:eastAsia="宋体" w:hAnsi="Arial" w:cs="Arial"/>
                <w:b/>
                <w:bCs/>
                <w:sz w:val="18"/>
                <w:szCs w:val="18"/>
              </w:rPr>
            </w:pPr>
            <w:ins w:id="972" w:author="ZTE-Ma Zhifeng" w:date="2024-08-26T14:25:00Z">
              <w:r>
                <w:rPr>
                  <w:rFonts w:ascii="Arial" w:eastAsia="宋体" w:hAnsi="Arial" w:cs="Arial"/>
                  <w:b/>
                  <w:bCs/>
                  <w:sz w:val="18"/>
                  <w:szCs w:val="18"/>
                  <w:lang w:val="en-US" w:eastAsia="zh-CN" w:bidi="ar"/>
                </w:rPr>
                <w:t>Analysis</w:t>
              </w:r>
            </w:ins>
          </w:p>
        </w:tc>
        <w:tc>
          <w:tcPr>
            <w:tcW w:w="7818" w:type="dxa"/>
            <w:gridSpan w:val="4"/>
            <w:tcBorders>
              <w:top w:val="single" w:sz="4" w:space="0" w:color="auto"/>
              <w:left w:val="nil"/>
              <w:bottom w:val="single" w:sz="4" w:space="0" w:color="auto"/>
              <w:right w:val="single" w:sz="4" w:space="0" w:color="000000"/>
            </w:tcBorders>
            <w:shd w:val="clear" w:color="auto" w:fill="auto"/>
            <w:vAlign w:val="center"/>
          </w:tcPr>
          <w:p w14:paraId="07C540A0" w14:textId="77777777" w:rsidR="00B754A1" w:rsidRDefault="00B754A1" w:rsidP="008645DB">
            <w:pPr>
              <w:keepNext/>
              <w:keepLines/>
              <w:spacing w:after="0"/>
              <w:jc w:val="center"/>
              <w:textAlignment w:val="center"/>
              <w:rPr>
                <w:ins w:id="973" w:author="ZTE-Ma Zhifeng" w:date="2024-08-26T14:25:00Z"/>
                <w:rFonts w:eastAsia="宋体"/>
                <w:lang w:val="en-US" w:eastAsia="zh-CN"/>
              </w:rPr>
            </w:pPr>
            <w:ins w:id="974" w:author="ZTE-Ma Zhifeng" w:date="2024-08-26T14:25:00Z">
              <w:r>
                <w:rPr>
                  <w:rFonts w:ascii="Arial" w:eastAsia="宋体" w:hAnsi="Arial" w:cs="Arial" w:hint="eastAsia"/>
                  <w:sz w:val="18"/>
                  <w:szCs w:val="18"/>
                  <w:lang w:val="en-US" w:eastAsia="zh-CN" w:bidi="ar"/>
                </w:rPr>
                <w:t>There are no triple beat products caused by UL CA_n28A-n79C falls into band n41.</w:t>
              </w:r>
            </w:ins>
          </w:p>
        </w:tc>
      </w:tr>
      <w:tr w:rsidR="00B754A1" w14:paraId="75DDF6DE" w14:textId="77777777" w:rsidTr="008645DB">
        <w:trPr>
          <w:trHeight w:val="56"/>
          <w:ins w:id="975" w:author="ZTE-Ma Zhifeng" w:date="2024-08-26T14:25:00Z"/>
        </w:trPr>
        <w:tc>
          <w:tcPr>
            <w:tcW w:w="10255" w:type="dxa"/>
            <w:gridSpan w:val="5"/>
            <w:tcBorders>
              <w:top w:val="nil"/>
              <w:left w:val="single" w:sz="4" w:space="0" w:color="auto"/>
              <w:bottom w:val="single" w:sz="4" w:space="0" w:color="auto"/>
              <w:right w:val="single" w:sz="4" w:space="0" w:color="000000"/>
            </w:tcBorders>
            <w:shd w:val="clear" w:color="auto" w:fill="auto"/>
            <w:vAlign w:val="center"/>
          </w:tcPr>
          <w:p w14:paraId="61E54E65" w14:textId="77777777" w:rsidR="00B754A1" w:rsidRDefault="00B754A1" w:rsidP="008645DB">
            <w:pPr>
              <w:pStyle w:val="TAN"/>
              <w:rPr>
                <w:ins w:id="976" w:author="ZTE-Ma Zhifeng" w:date="2024-08-26T14:25:00Z"/>
              </w:rPr>
            </w:pPr>
            <w:ins w:id="977" w:author="ZTE-Ma Zhifeng" w:date="2024-08-26T14:25:00Z">
              <w:r>
                <w:t xml:space="preserve">Note 1: If the two bands are not part of the same or adjacent band groups as defined in </w:t>
              </w:r>
              <w:r>
                <w:rPr>
                  <w:rFonts w:eastAsia="宋体" w:cs="Arial" w:hint="eastAsia"/>
                  <w:szCs w:val="18"/>
                  <w:lang w:val="en-US" w:eastAsia="zh-CN"/>
                </w:rPr>
                <w:t>table</w:t>
              </w:r>
              <w:r>
                <w:rPr>
                  <w:rFonts w:cs="Arial" w:hint="eastAsia"/>
                  <w:szCs w:val="18"/>
                  <w:lang w:val="en-US" w:eastAsia="zh-CN"/>
                </w:rPr>
                <w:t xml:space="preserve"> A.1</w:t>
              </w:r>
              <w:r>
                <w:t>, the analysis can be ignored.</w:t>
              </w:r>
            </w:ins>
          </w:p>
          <w:p w14:paraId="34FD5621" w14:textId="77777777" w:rsidR="00B754A1" w:rsidRDefault="00B754A1" w:rsidP="00A050DF">
            <w:pPr>
              <w:pStyle w:val="TAN"/>
              <w:ind w:left="643" w:hanging="643"/>
              <w:rPr>
                <w:ins w:id="978" w:author="ZTE-Ma Zhifeng" w:date="2024-08-26T14:25:00Z"/>
              </w:rPr>
            </w:pPr>
            <w:ins w:id="979" w:author="ZTE-Ma Zhifeng" w:date="2024-08-26T14:25:00Z">
              <w:r>
                <w:t>Note 2: For contiguous intra-band ULCA, the minimum and maximum separation BW are 0MHz and Min(fy_high-fy_low, maximum aggregated BW) respectively.</w:t>
              </w:r>
            </w:ins>
          </w:p>
        </w:tc>
      </w:tr>
    </w:tbl>
    <w:p w14:paraId="191FED35" w14:textId="77777777" w:rsidR="00B754A1" w:rsidRDefault="00B754A1">
      <w:pPr>
        <w:overflowPunct w:val="0"/>
        <w:autoSpaceDE w:val="0"/>
        <w:autoSpaceDN w:val="0"/>
        <w:adjustRightInd w:val="0"/>
        <w:textAlignment w:val="baseline"/>
        <w:rPr>
          <w:ins w:id="980" w:author="ZTE-Ma Zhifeng" w:date="2024-08-26T14:24:00Z"/>
          <w:rFonts w:eastAsia="Times New Roman"/>
          <w:lang w:eastAsia="en-GB"/>
        </w:rPr>
        <w:pPrChange w:id="981" w:author="ZTE-Ma Zhifeng" w:date="2024-08-26T14:17:00Z">
          <w:pPr>
            <w:pStyle w:val="EditorsNote"/>
            <w:overflowPunct w:val="0"/>
            <w:autoSpaceDE w:val="0"/>
            <w:autoSpaceDN w:val="0"/>
            <w:adjustRightInd w:val="0"/>
            <w:ind w:left="284" w:firstLine="0"/>
            <w:textAlignment w:val="baseline"/>
          </w:pPr>
        </w:pPrChange>
      </w:pPr>
    </w:p>
    <w:p w14:paraId="78DBB88E" w14:textId="7DF411EE" w:rsidR="00B754A1" w:rsidRDefault="00B754A1">
      <w:pPr>
        <w:overflowPunct w:val="0"/>
        <w:autoSpaceDE w:val="0"/>
        <w:autoSpaceDN w:val="0"/>
        <w:adjustRightInd w:val="0"/>
        <w:textAlignment w:val="baseline"/>
        <w:rPr>
          <w:ins w:id="982" w:author="ZTE-Ma Zhifeng" w:date="2024-08-26T14:26:00Z"/>
          <w:rFonts w:eastAsia="Times New Roman"/>
          <w:lang w:eastAsia="en-GB"/>
        </w:rPr>
        <w:pPrChange w:id="983" w:author="ZTE-Ma Zhifeng" w:date="2024-08-26T14:17:00Z">
          <w:pPr>
            <w:pStyle w:val="EditorsNote"/>
            <w:overflowPunct w:val="0"/>
            <w:autoSpaceDE w:val="0"/>
            <w:autoSpaceDN w:val="0"/>
            <w:adjustRightInd w:val="0"/>
            <w:ind w:left="284" w:firstLine="0"/>
            <w:textAlignment w:val="baseline"/>
          </w:pPr>
        </w:pPrChange>
      </w:pPr>
      <w:ins w:id="984" w:author="ZTE-Ma Zhifeng" w:date="2024-08-26T14:26:00Z">
        <w:r>
          <w:rPr>
            <w:rFonts w:eastAsia="Times New Roman"/>
            <w:lang w:eastAsia="en-GB"/>
          </w:rPr>
          <w:t>Table 5.</w:t>
        </w:r>
      </w:ins>
      <w:ins w:id="985" w:author="ZTE-Ma Zhifeng" w:date="2024-08-26T14:33:00Z">
        <w:r w:rsidR="00A050DF">
          <w:rPr>
            <w:rFonts w:eastAsia="Times New Roman"/>
            <w:lang w:eastAsia="en-GB"/>
          </w:rPr>
          <w:t>1</w:t>
        </w:r>
      </w:ins>
      <w:ins w:id="986" w:author="ZTE-Ma Zhifeng" w:date="2024-08-26T14:26:00Z">
        <w:r>
          <w:rPr>
            <w:rFonts w:eastAsia="Times New Roman"/>
            <w:lang w:eastAsia="en-GB"/>
          </w:rPr>
          <w:t>.2.1.2-</w:t>
        </w:r>
        <w:r>
          <w:rPr>
            <w:rFonts w:eastAsia="宋体" w:hint="eastAsia"/>
            <w:lang w:val="en-US" w:eastAsia="zh-CN"/>
          </w:rPr>
          <w:t>2</w:t>
        </w:r>
        <w:r>
          <w:rPr>
            <w:rFonts w:eastAsia="Times New Roman"/>
            <w:lang w:eastAsia="en-GB"/>
          </w:rPr>
          <w:t xml:space="preserve"> provides the two UL band with one band, along with 2CC intra-band uplink CA triple beat products into band n</w:t>
        </w:r>
        <w:r>
          <w:rPr>
            <w:rFonts w:eastAsia="宋体" w:hint="eastAsia"/>
            <w:lang w:val="en-US" w:eastAsia="zh-CN"/>
          </w:rPr>
          <w:t>28</w:t>
        </w:r>
        <w:r>
          <w:rPr>
            <w:rFonts w:eastAsia="Times New Roman"/>
            <w:lang w:eastAsia="en-GB"/>
          </w:rPr>
          <w:t xml:space="preserve"> interference analysis for CA_n</w:t>
        </w:r>
        <w:r>
          <w:rPr>
            <w:rFonts w:eastAsia="宋体" w:hint="eastAsia"/>
            <w:lang w:val="en-US" w:eastAsia="zh-CN"/>
          </w:rPr>
          <w:t>41</w:t>
        </w:r>
        <w:r>
          <w:rPr>
            <w:rFonts w:eastAsia="Times New Roman"/>
            <w:lang w:eastAsia="en-GB"/>
          </w:rPr>
          <w:t>A-n</w:t>
        </w:r>
        <w:r>
          <w:rPr>
            <w:rFonts w:eastAsia="宋体" w:hint="eastAsia"/>
            <w:lang w:val="en-US" w:eastAsia="zh-CN"/>
          </w:rPr>
          <w:t>79</w:t>
        </w:r>
        <w:r>
          <w:rPr>
            <w:rFonts w:eastAsia="Times New Roman"/>
            <w:lang w:eastAsia="en-GB"/>
          </w:rPr>
          <w:t>C with n</w:t>
        </w:r>
        <w:r>
          <w:rPr>
            <w:rFonts w:eastAsia="宋体" w:hint="eastAsia"/>
            <w:lang w:val="en-US" w:eastAsia="zh-CN"/>
          </w:rPr>
          <w:t>79</w:t>
        </w:r>
        <w:r>
          <w:rPr>
            <w:rFonts w:eastAsia="Times New Roman"/>
            <w:lang w:eastAsia="en-GB"/>
          </w:rPr>
          <w:t xml:space="preserve">C transmitting with a </w:t>
        </w:r>
        <w:r>
          <w:rPr>
            <w:rFonts w:eastAsia="宋体" w:hint="eastAsia"/>
            <w:lang w:val="en-US" w:eastAsia="zh-CN"/>
          </w:rPr>
          <w:t>200</w:t>
        </w:r>
        <w:r>
          <w:rPr>
            <w:rFonts w:eastAsia="Times New Roman"/>
            <w:lang w:eastAsia="en-GB"/>
          </w:rPr>
          <w:t>MHz maximum instantaneous bandwidth.</w:t>
        </w:r>
      </w:ins>
    </w:p>
    <w:p w14:paraId="1ABF5D50" w14:textId="6629B9D9" w:rsidR="00B754A1" w:rsidRPr="00140BB6" w:rsidRDefault="00B754A1" w:rsidP="00B754A1">
      <w:pPr>
        <w:pStyle w:val="TH"/>
        <w:overflowPunct w:val="0"/>
        <w:autoSpaceDE w:val="0"/>
        <w:autoSpaceDN w:val="0"/>
        <w:adjustRightInd w:val="0"/>
        <w:textAlignment w:val="baseline"/>
        <w:rPr>
          <w:ins w:id="987" w:author="ZTE-Ma Zhifeng" w:date="2024-08-26T14:27:00Z"/>
          <w:rFonts w:eastAsia="Times New Roman"/>
          <w:lang w:eastAsia="en-GB"/>
        </w:rPr>
      </w:pPr>
      <w:ins w:id="988" w:author="ZTE-Ma Zhifeng" w:date="2024-08-26T14:27:00Z">
        <w:r w:rsidRPr="00140BB6">
          <w:rPr>
            <w:rFonts w:eastAsia="Times New Roman"/>
            <w:lang w:eastAsia="en-GB"/>
          </w:rPr>
          <w:t>Table 5.</w:t>
        </w:r>
        <w:r>
          <w:rPr>
            <w:rFonts w:eastAsia="Times New Roman"/>
            <w:lang w:eastAsia="en-GB"/>
          </w:rPr>
          <w:t>1</w:t>
        </w:r>
        <w:r w:rsidRPr="00140BB6">
          <w:rPr>
            <w:rFonts w:eastAsia="Times New Roman"/>
            <w:lang w:eastAsia="en-GB"/>
          </w:rPr>
          <w:t>.2.</w:t>
        </w:r>
        <w:r>
          <w:rPr>
            <w:rFonts w:eastAsia="Times New Roman"/>
            <w:lang w:eastAsia="en-GB"/>
          </w:rPr>
          <w:t>1.2-2</w:t>
        </w:r>
        <w:r w:rsidRPr="00140BB6">
          <w:rPr>
            <w:rFonts w:eastAsia="Times New Roman"/>
            <w:lang w:eastAsia="en-GB"/>
          </w:rPr>
          <w:t xml:space="preserve">: Two UL band with intra-band ULCA Triple </w:t>
        </w:r>
        <w:r>
          <w:rPr>
            <w:rFonts w:eastAsia="Times New Roman"/>
            <w:lang w:eastAsia="en-GB"/>
          </w:rPr>
          <w:t>beat analysis</w:t>
        </w:r>
      </w:ins>
    </w:p>
    <w:tbl>
      <w:tblPr>
        <w:tblW w:w="10255" w:type="dxa"/>
        <w:tblLayout w:type="fixed"/>
        <w:tblLook w:val="04A0" w:firstRow="1" w:lastRow="0" w:firstColumn="1" w:lastColumn="0" w:noHBand="0" w:noVBand="1"/>
      </w:tblPr>
      <w:tblGrid>
        <w:gridCol w:w="2437"/>
        <w:gridCol w:w="1580"/>
        <w:gridCol w:w="1824"/>
        <w:gridCol w:w="2200"/>
        <w:gridCol w:w="2214"/>
      </w:tblGrid>
      <w:tr w:rsidR="00B754A1" w14:paraId="698AAC01" w14:textId="77777777" w:rsidTr="008645DB">
        <w:trPr>
          <w:trHeight w:val="56"/>
          <w:ins w:id="989" w:author="ZTE-Ma Zhifeng" w:date="2024-08-26T14:28:00Z"/>
        </w:trPr>
        <w:tc>
          <w:tcPr>
            <w:tcW w:w="24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F727BB" w14:textId="77777777" w:rsidR="00B754A1" w:rsidRDefault="00B754A1" w:rsidP="008645DB">
            <w:pPr>
              <w:keepNext/>
              <w:keepLines/>
              <w:spacing w:after="0"/>
              <w:jc w:val="center"/>
              <w:textAlignment w:val="center"/>
              <w:rPr>
                <w:ins w:id="990" w:author="ZTE-Ma Zhifeng" w:date="2024-08-26T14:28:00Z"/>
                <w:rFonts w:ascii="Arial" w:hAnsi="Arial" w:cs="Arial"/>
                <w:b/>
                <w:bCs/>
                <w:sz w:val="18"/>
                <w:szCs w:val="18"/>
              </w:rPr>
            </w:pPr>
            <w:ins w:id="991" w:author="ZTE-Ma Zhifeng" w:date="2024-08-26T14:28:00Z">
              <w:r>
                <w:rPr>
                  <w:rFonts w:ascii="Arial" w:eastAsia="宋体" w:hAnsi="Arial" w:cs="Arial"/>
                  <w:b/>
                  <w:bCs/>
                  <w:kern w:val="2"/>
                  <w:sz w:val="18"/>
                  <w:szCs w:val="18"/>
                  <w:lang w:val="en-US" w:eastAsia="zh-CN"/>
                </w:rPr>
                <w:t>Band / CA</w:t>
              </w:r>
              <w:r>
                <w:rPr>
                  <w:rFonts w:ascii="Arial" w:eastAsia="宋体" w:hAnsi="Arial" w:cs="Arial"/>
                  <w:b/>
                  <w:bCs/>
                  <w:kern w:val="2"/>
                  <w:sz w:val="18"/>
                  <w:szCs w:val="18"/>
                  <w:vertAlign w:val="superscript"/>
                  <w:lang w:val="en-US" w:eastAsia="zh-CN"/>
                </w:rPr>
                <w:t>1</w:t>
              </w:r>
            </w:ins>
          </w:p>
        </w:tc>
        <w:tc>
          <w:tcPr>
            <w:tcW w:w="3404" w:type="dxa"/>
            <w:gridSpan w:val="2"/>
            <w:tcBorders>
              <w:top w:val="single" w:sz="4" w:space="0" w:color="auto"/>
              <w:left w:val="nil"/>
              <w:bottom w:val="single" w:sz="4" w:space="0" w:color="auto"/>
              <w:right w:val="single" w:sz="4" w:space="0" w:color="auto"/>
            </w:tcBorders>
            <w:shd w:val="clear" w:color="auto" w:fill="auto"/>
            <w:noWrap/>
            <w:vAlign w:val="center"/>
          </w:tcPr>
          <w:p w14:paraId="03BC314A" w14:textId="77777777" w:rsidR="00B754A1" w:rsidRDefault="00B754A1" w:rsidP="008645DB">
            <w:pPr>
              <w:keepNext/>
              <w:keepLines/>
              <w:spacing w:after="0"/>
              <w:jc w:val="center"/>
              <w:textAlignment w:val="center"/>
              <w:rPr>
                <w:ins w:id="992" w:author="ZTE-Ma Zhifeng" w:date="2024-08-26T14:28:00Z"/>
                <w:rFonts w:ascii="Arial" w:hAnsi="Arial" w:cs="Arial"/>
                <w:b/>
                <w:bCs/>
                <w:sz w:val="18"/>
                <w:szCs w:val="18"/>
                <w:lang w:val="en-US"/>
              </w:rPr>
            </w:pPr>
            <w:ins w:id="993" w:author="ZTE-Ma Zhifeng" w:date="2024-08-26T14:28:00Z">
              <w:r>
                <w:rPr>
                  <w:rFonts w:ascii="Arial" w:eastAsia="宋体" w:hAnsi="Arial" w:cs="Arial"/>
                  <w:b/>
                  <w:bCs/>
                  <w:sz w:val="18"/>
                  <w:szCs w:val="18"/>
                  <w:lang w:val="en-US" w:eastAsia="zh-CN" w:bidi="ar"/>
                </w:rPr>
                <w:t>n</w:t>
              </w:r>
              <w:r>
                <w:rPr>
                  <w:rFonts w:ascii="Arial" w:eastAsia="宋体" w:hAnsi="Arial" w:cs="Arial" w:hint="eastAsia"/>
                  <w:b/>
                  <w:bCs/>
                  <w:sz w:val="18"/>
                  <w:szCs w:val="18"/>
                  <w:lang w:val="en-US" w:eastAsia="zh-CN" w:bidi="ar"/>
                </w:rPr>
                <w:t>41</w:t>
              </w:r>
            </w:ins>
          </w:p>
        </w:tc>
        <w:tc>
          <w:tcPr>
            <w:tcW w:w="4414" w:type="dxa"/>
            <w:gridSpan w:val="2"/>
            <w:tcBorders>
              <w:top w:val="single" w:sz="4" w:space="0" w:color="auto"/>
              <w:left w:val="nil"/>
              <w:bottom w:val="single" w:sz="4" w:space="0" w:color="auto"/>
              <w:right w:val="single" w:sz="4" w:space="0" w:color="auto"/>
            </w:tcBorders>
            <w:shd w:val="clear" w:color="auto" w:fill="auto"/>
            <w:noWrap/>
            <w:vAlign w:val="center"/>
          </w:tcPr>
          <w:p w14:paraId="65BB9D33" w14:textId="77777777" w:rsidR="00B754A1" w:rsidRDefault="00B754A1" w:rsidP="008645DB">
            <w:pPr>
              <w:keepNext/>
              <w:keepLines/>
              <w:spacing w:after="0"/>
              <w:jc w:val="center"/>
              <w:textAlignment w:val="center"/>
              <w:rPr>
                <w:ins w:id="994" w:author="ZTE-Ma Zhifeng" w:date="2024-08-26T14:28:00Z"/>
                <w:rFonts w:ascii="Arial" w:hAnsi="Arial" w:cs="Arial"/>
                <w:b/>
                <w:bCs/>
                <w:sz w:val="18"/>
                <w:szCs w:val="18"/>
                <w:lang w:val="en-US"/>
              </w:rPr>
            </w:pPr>
            <w:ins w:id="995" w:author="ZTE-Ma Zhifeng" w:date="2024-08-26T14:28:00Z">
              <w:r>
                <w:rPr>
                  <w:rFonts w:ascii="Arial" w:eastAsia="宋体" w:hAnsi="Arial" w:cs="Arial"/>
                  <w:b/>
                  <w:bCs/>
                  <w:kern w:val="2"/>
                  <w:sz w:val="18"/>
                  <w:szCs w:val="18"/>
                  <w:lang w:val="en-US" w:eastAsia="zh-CN"/>
                </w:rPr>
                <w:t>CA_n</w:t>
              </w:r>
              <w:r>
                <w:rPr>
                  <w:rFonts w:ascii="Arial" w:eastAsia="宋体" w:hAnsi="Arial" w:cs="Arial" w:hint="eastAsia"/>
                  <w:b/>
                  <w:bCs/>
                  <w:kern w:val="2"/>
                  <w:sz w:val="18"/>
                  <w:szCs w:val="18"/>
                  <w:lang w:val="en-US" w:eastAsia="zh-CN"/>
                </w:rPr>
                <w:t>79</w:t>
              </w:r>
              <w:r>
                <w:rPr>
                  <w:rFonts w:ascii="Arial" w:eastAsia="宋体" w:hAnsi="Arial" w:cs="Arial"/>
                  <w:b/>
                  <w:bCs/>
                  <w:kern w:val="2"/>
                  <w:sz w:val="18"/>
                  <w:szCs w:val="18"/>
                  <w:lang w:val="en-US" w:eastAsia="zh-CN"/>
                </w:rPr>
                <w:t>C</w:t>
              </w:r>
            </w:ins>
          </w:p>
        </w:tc>
      </w:tr>
      <w:tr w:rsidR="00B754A1" w14:paraId="4D1615D8" w14:textId="77777777" w:rsidTr="008645DB">
        <w:trPr>
          <w:trHeight w:val="56"/>
          <w:ins w:id="996" w:author="ZTE-Ma Zhifeng" w:date="2024-08-26T14:28:00Z"/>
        </w:trPr>
        <w:tc>
          <w:tcPr>
            <w:tcW w:w="2437" w:type="dxa"/>
            <w:tcBorders>
              <w:top w:val="nil"/>
              <w:left w:val="single" w:sz="4" w:space="0" w:color="auto"/>
              <w:bottom w:val="single" w:sz="4" w:space="0" w:color="auto"/>
              <w:right w:val="single" w:sz="4" w:space="0" w:color="auto"/>
            </w:tcBorders>
            <w:shd w:val="clear" w:color="auto" w:fill="auto"/>
            <w:vAlign w:val="center"/>
          </w:tcPr>
          <w:p w14:paraId="07F59395" w14:textId="77777777" w:rsidR="00B754A1" w:rsidRDefault="00B754A1" w:rsidP="008645DB">
            <w:pPr>
              <w:keepNext/>
              <w:keepLines/>
              <w:spacing w:after="0"/>
              <w:jc w:val="center"/>
              <w:textAlignment w:val="center"/>
              <w:rPr>
                <w:ins w:id="997" w:author="ZTE-Ma Zhifeng" w:date="2024-08-26T14:28:00Z"/>
                <w:rFonts w:ascii="Arial" w:hAnsi="Arial" w:cs="Arial"/>
                <w:b/>
                <w:bCs/>
                <w:sz w:val="18"/>
                <w:szCs w:val="18"/>
              </w:rPr>
            </w:pPr>
            <w:ins w:id="998" w:author="ZTE-Ma Zhifeng" w:date="2024-08-26T14:28:00Z">
              <w:r>
                <w:rPr>
                  <w:rFonts w:ascii="Arial" w:eastAsia="宋体" w:hAnsi="Arial" w:cs="Arial"/>
                  <w:b/>
                  <w:bCs/>
                  <w:sz w:val="18"/>
                  <w:szCs w:val="18"/>
                  <w:lang w:val="en-US" w:eastAsia="zh-CN" w:bidi="ar"/>
                </w:rPr>
                <w:t>Frequency limit (all MHz)</w:t>
              </w:r>
            </w:ins>
          </w:p>
        </w:tc>
        <w:tc>
          <w:tcPr>
            <w:tcW w:w="1580" w:type="dxa"/>
            <w:tcBorders>
              <w:top w:val="nil"/>
              <w:left w:val="nil"/>
              <w:bottom w:val="single" w:sz="4" w:space="0" w:color="auto"/>
              <w:right w:val="single" w:sz="4" w:space="0" w:color="auto"/>
            </w:tcBorders>
            <w:shd w:val="clear" w:color="auto" w:fill="auto"/>
            <w:vAlign w:val="center"/>
          </w:tcPr>
          <w:p w14:paraId="732B8036" w14:textId="77777777" w:rsidR="00B754A1" w:rsidRDefault="00B754A1" w:rsidP="008645DB">
            <w:pPr>
              <w:keepNext/>
              <w:keepLines/>
              <w:spacing w:after="0"/>
              <w:jc w:val="center"/>
              <w:textAlignment w:val="center"/>
              <w:rPr>
                <w:ins w:id="999" w:author="ZTE-Ma Zhifeng" w:date="2024-08-26T14:28:00Z"/>
                <w:rFonts w:ascii="Arial" w:hAnsi="Arial" w:cs="Arial"/>
                <w:b/>
                <w:bCs/>
                <w:sz w:val="18"/>
                <w:szCs w:val="18"/>
              </w:rPr>
            </w:pPr>
            <w:ins w:id="1000" w:author="ZTE-Ma Zhifeng" w:date="2024-08-26T14:28:00Z">
              <w:r>
                <w:rPr>
                  <w:rFonts w:ascii="Arial" w:eastAsia="宋体" w:hAnsi="Arial" w:cs="Arial"/>
                  <w:b/>
                  <w:bCs/>
                  <w:sz w:val="18"/>
                  <w:szCs w:val="18"/>
                  <w:lang w:val="en-US" w:eastAsia="zh-CN" w:bidi="ar"/>
                </w:rPr>
                <w:t>fx_low</w:t>
              </w:r>
            </w:ins>
          </w:p>
        </w:tc>
        <w:tc>
          <w:tcPr>
            <w:tcW w:w="1824" w:type="dxa"/>
            <w:tcBorders>
              <w:top w:val="nil"/>
              <w:left w:val="nil"/>
              <w:bottom w:val="single" w:sz="4" w:space="0" w:color="auto"/>
              <w:right w:val="single" w:sz="4" w:space="0" w:color="auto"/>
            </w:tcBorders>
            <w:shd w:val="clear" w:color="auto" w:fill="auto"/>
            <w:vAlign w:val="center"/>
          </w:tcPr>
          <w:p w14:paraId="66E28396" w14:textId="77777777" w:rsidR="00B754A1" w:rsidRDefault="00B754A1" w:rsidP="008645DB">
            <w:pPr>
              <w:keepNext/>
              <w:keepLines/>
              <w:spacing w:after="0"/>
              <w:jc w:val="center"/>
              <w:textAlignment w:val="center"/>
              <w:rPr>
                <w:ins w:id="1001" w:author="ZTE-Ma Zhifeng" w:date="2024-08-26T14:28:00Z"/>
                <w:rFonts w:ascii="Arial" w:hAnsi="Arial" w:cs="Arial"/>
                <w:b/>
                <w:bCs/>
                <w:sz w:val="18"/>
                <w:szCs w:val="18"/>
              </w:rPr>
            </w:pPr>
            <w:ins w:id="1002" w:author="ZTE-Ma Zhifeng" w:date="2024-08-26T14:28:00Z">
              <w:r>
                <w:rPr>
                  <w:rFonts w:ascii="Arial" w:eastAsia="宋体" w:hAnsi="Arial" w:cs="Arial"/>
                  <w:b/>
                  <w:bCs/>
                  <w:sz w:val="18"/>
                  <w:szCs w:val="18"/>
                  <w:lang w:val="en-US" w:eastAsia="zh-CN" w:bidi="ar"/>
                </w:rPr>
                <w:t>fx_high</w:t>
              </w:r>
            </w:ins>
          </w:p>
        </w:tc>
        <w:tc>
          <w:tcPr>
            <w:tcW w:w="2200" w:type="dxa"/>
            <w:tcBorders>
              <w:top w:val="nil"/>
              <w:left w:val="nil"/>
              <w:bottom w:val="single" w:sz="4" w:space="0" w:color="auto"/>
              <w:right w:val="single" w:sz="4" w:space="0" w:color="auto"/>
            </w:tcBorders>
            <w:shd w:val="clear" w:color="auto" w:fill="auto"/>
            <w:vAlign w:val="center"/>
          </w:tcPr>
          <w:p w14:paraId="1ADF07F5" w14:textId="77777777" w:rsidR="00B754A1" w:rsidRDefault="00B754A1" w:rsidP="008645DB">
            <w:pPr>
              <w:keepNext/>
              <w:keepLines/>
              <w:spacing w:after="0"/>
              <w:jc w:val="center"/>
              <w:textAlignment w:val="center"/>
              <w:rPr>
                <w:ins w:id="1003" w:author="ZTE-Ma Zhifeng" w:date="2024-08-26T14:28:00Z"/>
                <w:rFonts w:ascii="Arial" w:hAnsi="Arial" w:cs="Arial"/>
                <w:b/>
                <w:bCs/>
                <w:sz w:val="18"/>
                <w:szCs w:val="18"/>
              </w:rPr>
            </w:pPr>
            <w:ins w:id="1004" w:author="ZTE-Ma Zhifeng" w:date="2024-08-26T14:28:00Z">
              <w:r>
                <w:rPr>
                  <w:rFonts w:ascii="Arial" w:eastAsia="宋体" w:hAnsi="Arial" w:cs="Arial"/>
                  <w:b/>
                  <w:bCs/>
                  <w:sz w:val="18"/>
                  <w:szCs w:val="18"/>
                  <w:lang w:val="en-US" w:eastAsia="zh-CN" w:bidi="ar"/>
                </w:rPr>
                <w:t>fy_low</w:t>
              </w:r>
            </w:ins>
          </w:p>
        </w:tc>
        <w:tc>
          <w:tcPr>
            <w:tcW w:w="2214" w:type="dxa"/>
            <w:tcBorders>
              <w:top w:val="nil"/>
              <w:left w:val="nil"/>
              <w:bottom w:val="single" w:sz="4" w:space="0" w:color="auto"/>
              <w:right w:val="single" w:sz="4" w:space="0" w:color="auto"/>
            </w:tcBorders>
            <w:shd w:val="clear" w:color="auto" w:fill="auto"/>
            <w:vAlign w:val="center"/>
          </w:tcPr>
          <w:p w14:paraId="7940FC25" w14:textId="77777777" w:rsidR="00B754A1" w:rsidRDefault="00B754A1" w:rsidP="008645DB">
            <w:pPr>
              <w:keepNext/>
              <w:keepLines/>
              <w:spacing w:after="0"/>
              <w:jc w:val="center"/>
              <w:textAlignment w:val="center"/>
              <w:rPr>
                <w:ins w:id="1005" w:author="ZTE-Ma Zhifeng" w:date="2024-08-26T14:28:00Z"/>
                <w:rFonts w:ascii="Arial" w:hAnsi="Arial" w:cs="Arial"/>
                <w:b/>
                <w:bCs/>
                <w:sz w:val="18"/>
                <w:szCs w:val="18"/>
              </w:rPr>
            </w:pPr>
            <w:ins w:id="1006" w:author="ZTE-Ma Zhifeng" w:date="2024-08-26T14:28:00Z">
              <w:r>
                <w:rPr>
                  <w:rFonts w:ascii="Arial" w:eastAsia="宋体" w:hAnsi="Arial" w:cs="Arial"/>
                  <w:b/>
                  <w:bCs/>
                  <w:sz w:val="18"/>
                  <w:szCs w:val="18"/>
                  <w:lang w:val="en-US" w:eastAsia="zh-CN" w:bidi="ar"/>
                </w:rPr>
                <w:t>fy_high</w:t>
              </w:r>
            </w:ins>
          </w:p>
        </w:tc>
      </w:tr>
      <w:tr w:rsidR="00B754A1" w14:paraId="16391EC1" w14:textId="77777777" w:rsidTr="008645DB">
        <w:trPr>
          <w:trHeight w:val="60"/>
          <w:ins w:id="1007" w:author="ZTE-Ma Zhifeng" w:date="2024-08-26T14:28:00Z"/>
        </w:trPr>
        <w:tc>
          <w:tcPr>
            <w:tcW w:w="2437" w:type="dxa"/>
            <w:tcBorders>
              <w:top w:val="nil"/>
              <w:left w:val="single" w:sz="4" w:space="0" w:color="auto"/>
              <w:bottom w:val="single" w:sz="4" w:space="0" w:color="auto"/>
              <w:right w:val="single" w:sz="4" w:space="0" w:color="auto"/>
            </w:tcBorders>
            <w:shd w:val="clear" w:color="auto" w:fill="auto"/>
            <w:vAlign w:val="center"/>
          </w:tcPr>
          <w:p w14:paraId="6350E9CA" w14:textId="77777777" w:rsidR="00B754A1" w:rsidRDefault="00B754A1" w:rsidP="008645DB">
            <w:pPr>
              <w:keepNext/>
              <w:keepLines/>
              <w:spacing w:after="0"/>
              <w:jc w:val="center"/>
              <w:textAlignment w:val="center"/>
              <w:rPr>
                <w:ins w:id="1008" w:author="ZTE-Ma Zhifeng" w:date="2024-08-26T14:28:00Z"/>
                <w:rFonts w:ascii="Arial" w:eastAsia="宋体" w:hAnsi="Arial" w:cs="Arial"/>
                <w:b/>
                <w:bCs/>
                <w:sz w:val="18"/>
                <w:szCs w:val="18"/>
                <w:lang w:val="en-US" w:eastAsia="zh-CN"/>
              </w:rPr>
            </w:pPr>
            <w:ins w:id="1009" w:author="ZTE-Ma Zhifeng" w:date="2024-08-26T14:28:00Z">
              <w:r>
                <w:rPr>
                  <w:rFonts w:ascii="Arial" w:eastAsia="宋体" w:hAnsi="Arial" w:cs="Arial"/>
                  <w:b/>
                  <w:bCs/>
                  <w:kern w:val="2"/>
                  <w:sz w:val="18"/>
                  <w:szCs w:val="18"/>
                  <w:lang w:val="en-US" w:eastAsia="zh-CN"/>
                </w:rPr>
                <w:t xml:space="preserve">fUL </w:t>
              </w:r>
            </w:ins>
          </w:p>
        </w:tc>
        <w:tc>
          <w:tcPr>
            <w:tcW w:w="3404" w:type="dxa"/>
            <w:gridSpan w:val="2"/>
            <w:tcBorders>
              <w:top w:val="nil"/>
              <w:left w:val="nil"/>
              <w:bottom w:val="single" w:sz="4" w:space="0" w:color="auto"/>
              <w:right w:val="single" w:sz="4" w:space="0" w:color="auto"/>
            </w:tcBorders>
            <w:shd w:val="clear" w:color="auto" w:fill="auto"/>
            <w:vAlign w:val="center"/>
          </w:tcPr>
          <w:p w14:paraId="3225E0EC" w14:textId="77777777" w:rsidR="00B754A1" w:rsidRDefault="00B754A1" w:rsidP="008645DB">
            <w:pPr>
              <w:keepNext/>
              <w:keepLines/>
              <w:spacing w:after="0"/>
              <w:jc w:val="center"/>
              <w:textAlignment w:val="center"/>
              <w:rPr>
                <w:ins w:id="1010" w:author="ZTE-Ma Zhifeng" w:date="2024-08-26T14:28:00Z"/>
                <w:rFonts w:ascii="Arial" w:hAnsi="Arial" w:cs="Arial"/>
                <w:sz w:val="18"/>
                <w:szCs w:val="18"/>
              </w:rPr>
            </w:pPr>
            <w:ins w:id="1011" w:author="ZTE-Ma Zhifeng" w:date="2024-08-26T14:28:00Z">
              <w:r>
                <w:rPr>
                  <w:rFonts w:ascii="Arial" w:eastAsia="宋体" w:hAnsi="Arial" w:cs="Arial"/>
                  <w:sz w:val="18"/>
                  <w:szCs w:val="18"/>
                  <w:lang w:val="en-US" w:eastAsia="zh-CN" w:bidi="ar"/>
                </w:rPr>
                <w:t>2496  --  2690</w:t>
              </w:r>
            </w:ins>
          </w:p>
        </w:tc>
        <w:tc>
          <w:tcPr>
            <w:tcW w:w="4414" w:type="dxa"/>
            <w:gridSpan w:val="2"/>
            <w:tcBorders>
              <w:top w:val="nil"/>
              <w:left w:val="nil"/>
              <w:bottom w:val="single" w:sz="4" w:space="0" w:color="auto"/>
              <w:right w:val="single" w:sz="4" w:space="0" w:color="auto"/>
            </w:tcBorders>
            <w:shd w:val="clear" w:color="auto" w:fill="auto"/>
            <w:vAlign w:val="center"/>
          </w:tcPr>
          <w:p w14:paraId="72327ED8" w14:textId="77777777" w:rsidR="00B754A1" w:rsidRDefault="00B754A1" w:rsidP="008645DB">
            <w:pPr>
              <w:keepNext/>
              <w:keepLines/>
              <w:spacing w:after="0"/>
              <w:jc w:val="center"/>
              <w:textAlignment w:val="center"/>
              <w:rPr>
                <w:ins w:id="1012" w:author="ZTE-Ma Zhifeng" w:date="2024-08-26T14:28:00Z"/>
                <w:rFonts w:ascii="Arial" w:hAnsi="Arial" w:cs="Arial"/>
                <w:sz w:val="18"/>
                <w:szCs w:val="18"/>
              </w:rPr>
            </w:pPr>
            <w:ins w:id="1013" w:author="ZTE-Ma Zhifeng" w:date="2024-08-26T14:28:00Z">
              <w:r>
                <w:rPr>
                  <w:rFonts w:ascii="Arial" w:eastAsia="宋体" w:hAnsi="Arial" w:cs="Arial"/>
                  <w:sz w:val="18"/>
                  <w:szCs w:val="18"/>
                  <w:lang w:val="en-US" w:eastAsia="zh-CN" w:bidi="ar"/>
                </w:rPr>
                <w:t>4400  --  5000</w:t>
              </w:r>
            </w:ins>
          </w:p>
        </w:tc>
      </w:tr>
      <w:tr w:rsidR="00B754A1" w14:paraId="288A92A2" w14:textId="77777777" w:rsidTr="008645DB">
        <w:trPr>
          <w:trHeight w:val="56"/>
          <w:ins w:id="1014" w:author="ZTE-Ma Zhifeng" w:date="2024-08-26T14:28:00Z"/>
        </w:trPr>
        <w:tc>
          <w:tcPr>
            <w:tcW w:w="2437" w:type="dxa"/>
            <w:tcBorders>
              <w:top w:val="nil"/>
              <w:left w:val="single" w:sz="4" w:space="0" w:color="auto"/>
              <w:bottom w:val="single" w:sz="4" w:space="0" w:color="auto"/>
              <w:right w:val="single" w:sz="4" w:space="0" w:color="auto"/>
            </w:tcBorders>
            <w:shd w:val="clear" w:color="auto" w:fill="auto"/>
            <w:vAlign w:val="center"/>
          </w:tcPr>
          <w:p w14:paraId="285D9660" w14:textId="77777777" w:rsidR="00B754A1" w:rsidRDefault="00B754A1" w:rsidP="008645DB">
            <w:pPr>
              <w:keepNext/>
              <w:keepLines/>
              <w:spacing w:after="0"/>
              <w:jc w:val="center"/>
              <w:textAlignment w:val="center"/>
              <w:rPr>
                <w:ins w:id="1015" w:author="ZTE-Ma Zhifeng" w:date="2024-08-26T14:28:00Z"/>
                <w:rFonts w:ascii="Arial" w:hAnsi="Arial" w:cs="Arial"/>
                <w:b/>
                <w:bCs/>
                <w:sz w:val="18"/>
                <w:szCs w:val="18"/>
              </w:rPr>
            </w:pPr>
            <w:ins w:id="1016" w:author="ZTE-Ma Zhifeng" w:date="2024-08-26T14:28:00Z">
              <w:r>
                <w:rPr>
                  <w:rFonts w:ascii="Arial" w:eastAsia="宋体" w:hAnsi="Arial" w:cs="Arial"/>
                  <w:b/>
                  <w:bCs/>
                  <w:kern w:val="2"/>
                  <w:sz w:val="18"/>
                  <w:szCs w:val="18"/>
                  <w:lang w:val="en-US" w:eastAsia="zh-CN"/>
                </w:rPr>
                <w:t>fDL</w:t>
              </w:r>
            </w:ins>
          </w:p>
        </w:tc>
        <w:tc>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5EA68F" w14:textId="77777777" w:rsidR="00B754A1" w:rsidRDefault="00B754A1" w:rsidP="008645DB">
            <w:pPr>
              <w:keepNext/>
              <w:keepLines/>
              <w:spacing w:after="0"/>
              <w:jc w:val="center"/>
              <w:textAlignment w:val="center"/>
              <w:rPr>
                <w:ins w:id="1017" w:author="ZTE-Ma Zhifeng" w:date="2024-08-26T14:28:00Z"/>
                <w:rFonts w:ascii="Arial" w:hAnsi="Arial" w:cs="Arial"/>
                <w:sz w:val="18"/>
                <w:szCs w:val="18"/>
              </w:rPr>
            </w:pPr>
            <w:ins w:id="1018" w:author="ZTE-Ma Zhifeng" w:date="2024-08-26T14:28:00Z">
              <w:r>
                <w:rPr>
                  <w:rFonts w:ascii="Arial" w:eastAsia="宋体" w:hAnsi="Arial" w:cs="Arial"/>
                  <w:sz w:val="18"/>
                  <w:szCs w:val="18"/>
                  <w:lang w:val="en-US" w:eastAsia="zh-CN" w:bidi="ar"/>
                </w:rPr>
                <w:t>2496  --  2690</w:t>
              </w:r>
            </w:ins>
          </w:p>
        </w:tc>
        <w:tc>
          <w:tcPr>
            <w:tcW w:w="2200" w:type="dxa"/>
            <w:tcBorders>
              <w:top w:val="nil"/>
              <w:left w:val="nil"/>
              <w:bottom w:val="single" w:sz="4" w:space="0" w:color="auto"/>
              <w:right w:val="single" w:sz="4" w:space="0" w:color="auto"/>
            </w:tcBorders>
            <w:shd w:val="clear" w:color="auto" w:fill="auto"/>
            <w:vAlign w:val="center"/>
          </w:tcPr>
          <w:p w14:paraId="2F2892F1" w14:textId="77777777" w:rsidR="00B754A1" w:rsidRDefault="00B754A1" w:rsidP="008645DB">
            <w:pPr>
              <w:keepNext/>
              <w:keepLines/>
              <w:spacing w:after="0"/>
              <w:jc w:val="center"/>
              <w:textAlignment w:val="center"/>
              <w:rPr>
                <w:ins w:id="1019" w:author="ZTE-Ma Zhifeng" w:date="2024-08-26T14:28:00Z"/>
                <w:rFonts w:ascii="Arial" w:hAnsi="Arial" w:cs="Arial"/>
                <w:sz w:val="18"/>
                <w:szCs w:val="18"/>
              </w:rPr>
            </w:pPr>
            <w:ins w:id="1020" w:author="ZTE-Ma Zhifeng" w:date="2024-08-26T14:28:00Z">
              <w:r>
                <w:rPr>
                  <w:rFonts w:ascii="Arial" w:eastAsia="宋体" w:hAnsi="Arial" w:cs="Arial"/>
                  <w:sz w:val="18"/>
                  <w:szCs w:val="18"/>
                  <w:lang w:val="en-US" w:eastAsia="zh-CN" w:bidi="ar"/>
                </w:rPr>
                <w:t>N/A</w:t>
              </w:r>
            </w:ins>
          </w:p>
        </w:tc>
        <w:tc>
          <w:tcPr>
            <w:tcW w:w="2214" w:type="dxa"/>
            <w:tcBorders>
              <w:top w:val="nil"/>
              <w:left w:val="nil"/>
              <w:bottom w:val="single" w:sz="4" w:space="0" w:color="auto"/>
              <w:right w:val="single" w:sz="4" w:space="0" w:color="auto"/>
            </w:tcBorders>
            <w:shd w:val="clear" w:color="auto" w:fill="auto"/>
            <w:vAlign w:val="center"/>
          </w:tcPr>
          <w:p w14:paraId="4299FCF8" w14:textId="77777777" w:rsidR="00B754A1" w:rsidRDefault="00B754A1" w:rsidP="008645DB">
            <w:pPr>
              <w:keepNext/>
              <w:keepLines/>
              <w:spacing w:after="0"/>
              <w:jc w:val="center"/>
              <w:textAlignment w:val="center"/>
              <w:rPr>
                <w:ins w:id="1021" w:author="ZTE-Ma Zhifeng" w:date="2024-08-26T14:28:00Z"/>
                <w:rFonts w:ascii="Arial" w:hAnsi="Arial" w:cs="Arial"/>
                <w:sz w:val="18"/>
                <w:szCs w:val="18"/>
              </w:rPr>
            </w:pPr>
            <w:ins w:id="1022" w:author="ZTE-Ma Zhifeng" w:date="2024-08-26T14:28:00Z">
              <w:r>
                <w:rPr>
                  <w:rFonts w:ascii="Arial" w:eastAsia="宋体" w:hAnsi="Arial" w:cs="Arial"/>
                  <w:sz w:val="18"/>
                  <w:szCs w:val="18"/>
                  <w:lang w:val="en-US" w:eastAsia="zh-CN" w:bidi="ar"/>
                </w:rPr>
                <w:t>N/A</w:t>
              </w:r>
            </w:ins>
          </w:p>
        </w:tc>
      </w:tr>
      <w:tr w:rsidR="00B754A1" w14:paraId="40634C25" w14:textId="77777777" w:rsidTr="008645DB">
        <w:trPr>
          <w:trHeight w:val="56"/>
          <w:ins w:id="1023" w:author="ZTE-Ma Zhifeng" w:date="2024-08-26T14:28:00Z"/>
        </w:trPr>
        <w:tc>
          <w:tcPr>
            <w:tcW w:w="2437" w:type="dxa"/>
            <w:vMerge w:val="restart"/>
            <w:tcBorders>
              <w:top w:val="nil"/>
              <w:left w:val="single" w:sz="4" w:space="0" w:color="auto"/>
              <w:right w:val="single" w:sz="4" w:space="0" w:color="auto"/>
            </w:tcBorders>
            <w:shd w:val="clear" w:color="auto" w:fill="auto"/>
            <w:vAlign w:val="center"/>
          </w:tcPr>
          <w:p w14:paraId="672810D7" w14:textId="77777777" w:rsidR="00B754A1" w:rsidRDefault="00B754A1" w:rsidP="008645DB">
            <w:pPr>
              <w:keepNext/>
              <w:keepLines/>
              <w:spacing w:after="0"/>
              <w:jc w:val="center"/>
              <w:textAlignment w:val="center"/>
              <w:rPr>
                <w:ins w:id="1024" w:author="ZTE-Ma Zhifeng" w:date="2024-08-26T14:28:00Z"/>
                <w:rFonts w:ascii="Arial" w:hAnsi="Arial" w:cs="Arial"/>
                <w:b/>
                <w:bCs/>
                <w:sz w:val="18"/>
                <w:szCs w:val="18"/>
              </w:rPr>
            </w:pPr>
            <w:ins w:id="1025" w:author="ZTE-Ma Zhifeng" w:date="2024-08-26T14:28:00Z">
              <w:r>
                <w:rPr>
                  <w:rFonts w:ascii="Arial" w:eastAsia="宋体" w:hAnsi="Arial" w:cs="Arial"/>
                  <w:b/>
                  <w:bCs/>
                  <w:kern w:val="2"/>
                  <w:sz w:val="18"/>
                  <w:szCs w:val="18"/>
                  <w:lang w:val="en-US" w:eastAsia="zh-CN"/>
                </w:rPr>
                <w:t>2CCBW</w:t>
              </w:r>
              <w:r>
                <w:rPr>
                  <w:rFonts w:ascii="Arial" w:eastAsia="宋体" w:hAnsi="Arial" w:cs="Arial"/>
                  <w:b/>
                  <w:bCs/>
                  <w:kern w:val="2"/>
                  <w:sz w:val="18"/>
                  <w:szCs w:val="18"/>
                  <w:vertAlign w:val="superscript"/>
                  <w:lang w:val="en-US" w:eastAsia="zh-CN"/>
                </w:rPr>
                <w:t>2</w:t>
              </w:r>
            </w:ins>
          </w:p>
        </w:tc>
        <w:tc>
          <w:tcPr>
            <w:tcW w:w="1580" w:type="dxa"/>
            <w:vMerge w:val="restart"/>
            <w:tcBorders>
              <w:top w:val="nil"/>
              <w:left w:val="nil"/>
              <w:right w:val="single" w:sz="4" w:space="0" w:color="auto"/>
            </w:tcBorders>
            <w:shd w:val="clear" w:color="auto" w:fill="auto"/>
            <w:vAlign w:val="center"/>
          </w:tcPr>
          <w:p w14:paraId="071AE698" w14:textId="77777777" w:rsidR="00B754A1" w:rsidRDefault="00B754A1" w:rsidP="008645DB">
            <w:pPr>
              <w:keepNext/>
              <w:keepLines/>
              <w:spacing w:after="0"/>
              <w:jc w:val="center"/>
              <w:textAlignment w:val="center"/>
              <w:rPr>
                <w:ins w:id="1026" w:author="ZTE-Ma Zhifeng" w:date="2024-08-26T14:28:00Z"/>
                <w:rFonts w:ascii="Arial" w:hAnsi="Arial" w:cs="Arial"/>
                <w:sz w:val="18"/>
                <w:szCs w:val="18"/>
              </w:rPr>
            </w:pPr>
            <w:ins w:id="1027" w:author="ZTE-Ma Zhifeng" w:date="2024-08-26T14:28:00Z">
              <w:r>
                <w:rPr>
                  <w:rFonts w:ascii="Arial" w:eastAsia="宋体" w:hAnsi="Arial" w:cs="Arial"/>
                  <w:sz w:val="18"/>
                  <w:szCs w:val="18"/>
                  <w:lang w:val="en-US" w:eastAsia="zh-CN" w:bidi="ar"/>
                </w:rPr>
                <w:t>N/A</w:t>
              </w:r>
            </w:ins>
          </w:p>
        </w:tc>
        <w:tc>
          <w:tcPr>
            <w:tcW w:w="1824" w:type="dxa"/>
            <w:vMerge w:val="restart"/>
            <w:tcBorders>
              <w:top w:val="nil"/>
              <w:left w:val="nil"/>
              <w:right w:val="single" w:sz="4" w:space="0" w:color="auto"/>
            </w:tcBorders>
            <w:shd w:val="clear" w:color="auto" w:fill="auto"/>
            <w:vAlign w:val="center"/>
          </w:tcPr>
          <w:p w14:paraId="2E0D0A92" w14:textId="77777777" w:rsidR="00B754A1" w:rsidRDefault="00B754A1" w:rsidP="008645DB">
            <w:pPr>
              <w:keepNext/>
              <w:keepLines/>
              <w:spacing w:after="0"/>
              <w:jc w:val="center"/>
              <w:textAlignment w:val="center"/>
              <w:rPr>
                <w:ins w:id="1028" w:author="ZTE-Ma Zhifeng" w:date="2024-08-26T14:28:00Z"/>
                <w:rFonts w:ascii="Arial" w:hAnsi="Arial" w:cs="Arial"/>
                <w:sz w:val="18"/>
                <w:szCs w:val="18"/>
              </w:rPr>
            </w:pPr>
            <w:ins w:id="1029" w:author="ZTE-Ma Zhifeng" w:date="2024-08-26T14:28:00Z">
              <w:r>
                <w:rPr>
                  <w:rFonts w:ascii="Arial" w:eastAsia="宋体" w:hAnsi="Arial" w:cs="Arial"/>
                  <w:sz w:val="18"/>
                  <w:szCs w:val="18"/>
                  <w:lang w:val="en-US" w:eastAsia="zh-CN" w:bidi="ar"/>
                </w:rPr>
                <w:t>N/A</w:t>
              </w:r>
            </w:ins>
          </w:p>
        </w:tc>
        <w:tc>
          <w:tcPr>
            <w:tcW w:w="2200" w:type="dxa"/>
            <w:tcBorders>
              <w:top w:val="nil"/>
              <w:left w:val="nil"/>
              <w:bottom w:val="single" w:sz="4" w:space="0" w:color="auto"/>
              <w:right w:val="single" w:sz="4" w:space="0" w:color="auto"/>
            </w:tcBorders>
            <w:shd w:val="clear" w:color="auto" w:fill="auto"/>
            <w:vAlign w:val="center"/>
          </w:tcPr>
          <w:p w14:paraId="455B431A" w14:textId="77777777" w:rsidR="00B754A1" w:rsidRDefault="00B754A1" w:rsidP="008645DB">
            <w:pPr>
              <w:keepNext/>
              <w:keepLines/>
              <w:spacing w:after="0"/>
              <w:jc w:val="center"/>
              <w:textAlignment w:val="center"/>
              <w:rPr>
                <w:ins w:id="1030" w:author="ZTE-Ma Zhifeng" w:date="2024-08-26T14:28:00Z"/>
                <w:rFonts w:ascii="Arial" w:eastAsia="宋体" w:hAnsi="Arial" w:cs="Arial"/>
                <w:kern w:val="2"/>
                <w:sz w:val="18"/>
                <w:lang w:val="en-US" w:eastAsia="zh-CN"/>
              </w:rPr>
            </w:pPr>
            <w:ins w:id="1031" w:author="ZTE-Ma Zhifeng" w:date="2024-08-26T14:28:00Z">
              <w:r>
                <w:rPr>
                  <w:rFonts w:ascii="Arial" w:eastAsia="宋体" w:hAnsi="Arial" w:cs="Arial"/>
                  <w:sz w:val="18"/>
                  <w:szCs w:val="18"/>
                  <w:lang w:val="en-US" w:eastAsia="zh-CN" w:bidi="ar"/>
                </w:rPr>
                <w:t>Minimum</w:t>
              </w:r>
            </w:ins>
          </w:p>
        </w:tc>
        <w:tc>
          <w:tcPr>
            <w:tcW w:w="2214" w:type="dxa"/>
            <w:tcBorders>
              <w:top w:val="nil"/>
              <w:left w:val="nil"/>
              <w:bottom w:val="single" w:sz="4" w:space="0" w:color="auto"/>
              <w:right w:val="single" w:sz="4" w:space="0" w:color="auto"/>
            </w:tcBorders>
            <w:shd w:val="clear" w:color="auto" w:fill="auto"/>
            <w:vAlign w:val="center"/>
          </w:tcPr>
          <w:p w14:paraId="592A21E6" w14:textId="77777777" w:rsidR="00B754A1" w:rsidRDefault="00B754A1" w:rsidP="008645DB">
            <w:pPr>
              <w:keepNext/>
              <w:keepLines/>
              <w:spacing w:after="0"/>
              <w:jc w:val="center"/>
              <w:textAlignment w:val="center"/>
              <w:rPr>
                <w:ins w:id="1032" w:author="ZTE-Ma Zhifeng" w:date="2024-08-26T14:28:00Z"/>
                <w:rFonts w:ascii="Arial" w:eastAsia="宋体" w:hAnsi="Arial" w:cs="Arial"/>
                <w:kern w:val="2"/>
                <w:sz w:val="18"/>
                <w:lang w:val="en-US" w:eastAsia="zh-CN"/>
              </w:rPr>
            </w:pPr>
            <w:ins w:id="1033" w:author="ZTE-Ma Zhifeng" w:date="2024-08-26T14:28:00Z">
              <w:r>
                <w:rPr>
                  <w:rFonts w:ascii="Arial" w:eastAsia="宋体" w:hAnsi="Arial" w:cs="Arial"/>
                  <w:sz w:val="18"/>
                  <w:szCs w:val="18"/>
                  <w:lang w:val="en-US" w:eastAsia="zh-CN" w:bidi="ar"/>
                </w:rPr>
                <w:t>Maximum</w:t>
              </w:r>
            </w:ins>
          </w:p>
        </w:tc>
      </w:tr>
      <w:tr w:rsidR="00B754A1" w14:paraId="5887DD50" w14:textId="77777777" w:rsidTr="008645DB">
        <w:trPr>
          <w:trHeight w:val="56"/>
          <w:ins w:id="1034" w:author="ZTE-Ma Zhifeng" w:date="2024-08-26T14:28:00Z"/>
        </w:trPr>
        <w:tc>
          <w:tcPr>
            <w:tcW w:w="2437" w:type="dxa"/>
            <w:vMerge/>
            <w:tcBorders>
              <w:left w:val="single" w:sz="4" w:space="0" w:color="auto"/>
              <w:bottom w:val="single" w:sz="4" w:space="0" w:color="auto"/>
              <w:right w:val="single" w:sz="4" w:space="0" w:color="auto"/>
            </w:tcBorders>
            <w:shd w:val="clear" w:color="auto" w:fill="auto"/>
            <w:vAlign w:val="center"/>
          </w:tcPr>
          <w:p w14:paraId="3C6D0E3E" w14:textId="77777777" w:rsidR="00B754A1" w:rsidRDefault="00B754A1" w:rsidP="008645DB">
            <w:pPr>
              <w:keepNext/>
              <w:keepLines/>
              <w:spacing w:after="0"/>
              <w:jc w:val="center"/>
              <w:rPr>
                <w:ins w:id="1035" w:author="ZTE-Ma Zhifeng" w:date="2024-08-26T14:28:00Z"/>
                <w:rFonts w:ascii="Arial" w:hAnsi="Arial" w:cs="Arial"/>
                <w:b/>
                <w:bCs/>
                <w:sz w:val="18"/>
                <w:szCs w:val="18"/>
              </w:rPr>
            </w:pPr>
          </w:p>
        </w:tc>
        <w:tc>
          <w:tcPr>
            <w:tcW w:w="1580" w:type="dxa"/>
            <w:vMerge/>
            <w:tcBorders>
              <w:left w:val="nil"/>
              <w:bottom w:val="single" w:sz="4" w:space="0" w:color="auto"/>
              <w:right w:val="single" w:sz="4" w:space="0" w:color="auto"/>
            </w:tcBorders>
            <w:shd w:val="clear" w:color="auto" w:fill="auto"/>
            <w:vAlign w:val="center"/>
          </w:tcPr>
          <w:p w14:paraId="3EC84275" w14:textId="77777777" w:rsidR="00B754A1" w:rsidRDefault="00B754A1" w:rsidP="008645DB">
            <w:pPr>
              <w:keepNext/>
              <w:keepLines/>
              <w:spacing w:after="0"/>
              <w:jc w:val="center"/>
              <w:rPr>
                <w:ins w:id="1036" w:author="ZTE-Ma Zhifeng" w:date="2024-08-26T14:28:00Z"/>
                <w:rFonts w:ascii="Arial" w:hAnsi="Arial" w:cs="Arial"/>
                <w:sz w:val="18"/>
                <w:szCs w:val="18"/>
              </w:rPr>
            </w:pPr>
          </w:p>
        </w:tc>
        <w:tc>
          <w:tcPr>
            <w:tcW w:w="1824" w:type="dxa"/>
            <w:vMerge/>
            <w:tcBorders>
              <w:left w:val="nil"/>
              <w:bottom w:val="single" w:sz="4" w:space="0" w:color="auto"/>
              <w:right w:val="single" w:sz="4" w:space="0" w:color="auto"/>
            </w:tcBorders>
            <w:shd w:val="clear" w:color="auto" w:fill="auto"/>
            <w:vAlign w:val="center"/>
          </w:tcPr>
          <w:p w14:paraId="23AA457E" w14:textId="77777777" w:rsidR="00B754A1" w:rsidRDefault="00B754A1" w:rsidP="008645DB">
            <w:pPr>
              <w:keepNext/>
              <w:keepLines/>
              <w:spacing w:after="0"/>
              <w:jc w:val="center"/>
              <w:rPr>
                <w:ins w:id="1037" w:author="ZTE-Ma Zhifeng" w:date="2024-08-26T14:28:00Z"/>
                <w:rFonts w:ascii="Arial" w:hAnsi="Arial" w:cs="Arial"/>
                <w:sz w:val="18"/>
                <w:szCs w:val="18"/>
              </w:rPr>
            </w:pPr>
          </w:p>
        </w:tc>
        <w:tc>
          <w:tcPr>
            <w:tcW w:w="4414" w:type="dxa"/>
            <w:gridSpan w:val="2"/>
            <w:tcBorders>
              <w:top w:val="nil"/>
              <w:left w:val="nil"/>
              <w:bottom w:val="single" w:sz="4" w:space="0" w:color="auto"/>
              <w:right w:val="single" w:sz="4" w:space="0" w:color="auto"/>
            </w:tcBorders>
            <w:shd w:val="clear" w:color="auto" w:fill="auto"/>
            <w:vAlign w:val="center"/>
          </w:tcPr>
          <w:p w14:paraId="5638B515" w14:textId="77777777" w:rsidR="00B754A1" w:rsidRDefault="00B754A1" w:rsidP="008645DB">
            <w:pPr>
              <w:keepNext/>
              <w:keepLines/>
              <w:spacing w:after="0"/>
              <w:jc w:val="center"/>
              <w:textAlignment w:val="center"/>
              <w:rPr>
                <w:ins w:id="1038" w:author="ZTE-Ma Zhifeng" w:date="2024-08-26T14:28:00Z"/>
                <w:rFonts w:ascii="Arial" w:hAnsi="Arial" w:cs="Arial"/>
                <w:sz w:val="18"/>
                <w:szCs w:val="18"/>
              </w:rPr>
            </w:pPr>
            <w:ins w:id="1039" w:author="ZTE-Ma Zhifeng" w:date="2024-08-26T14:28:00Z">
              <w:r>
                <w:rPr>
                  <w:rFonts w:ascii="Arial" w:eastAsia="宋体" w:hAnsi="Arial" w:cs="Arial"/>
                  <w:sz w:val="18"/>
                  <w:szCs w:val="18"/>
                  <w:lang w:val="en-US" w:eastAsia="zh-CN" w:bidi="ar"/>
                </w:rPr>
                <w:t>0  --  200</w:t>
              </w:r>
            </w:ins>
          </w:p>
        </w:tc>
      </w:tr>
      <w:tr w:rsidR="00B754A1" w14:paraId="5C9BEFD6" w14:textId="77777777" w:rsidTr="008645DB">
        <w:trPr>
          <w:trHeight w:val="56"/>
          <w:ins w:id="1040" w:author="ZTE-Ma Zhifeng" w:date="2024-08-26T14:28:00Z"/>
        </w:trPr>
        <w:tc>
          <w:tcPr>
            <w:tcW w:w="2437" w:type="dxa"/>
            <w:tcBorders>
              <w:top w:val="nil"/>
              <w:left w:val="single" w:sz="4" w:space="0" w:color="auto"/>
              <w:bottom w:val="single" w:sz="4" w:space="0" w:color="auto"/>
              <w:right w:val="single" w:sz="4" w:space="0" w:color="auto"/>
            </w:tcBorders>
            <w:shd w:val="clear" w:color="auto" w:fill="auto"/>
            <w:vAlign w:val="center"/>
          </w:tcPr>
          <w:p w14:paraId="6F423B79" w14:textId="77777777" w:rsidR="00B754A1" w:rsidRDefault="00B754A1" w:rsidP="008645DB">
            <w:pPr>
              <w:keepNext/>
              <w:keepLines/>
              <w:spacing w:after="0"/>
              <w:jc w:val="center"/>
              <w:textAlignment w:val="center"/>
              <w:rPr>
                <w:ins w:id="1041" w:author="ZTE-Ma Zhifeng" w:date="2024-08-26T14:28:00Z"/>
                <w:rFonts w:ascii="Arial" w:hAnsi="Arial" w:cs="Arial"/>
                <w:b/>
                <w:bCs/>
                <w:sz w:val="18"/>
                <w:szCs w:val="18"/>
              </w:rPr>
            </w:pPr>
            <w:ins w:id="1042" w:author="ZTE-Ma Zhifeng" w:date="2024-08-26T14:28:00Z">
              <w:r>
                <w:rPr>
                  <w:rFonts w:ascii="Arial" w:eastAsia="宋体" w:hAnsi="Arial" w:cs="Arial"/>
                  <w:b/>
                  <w:bCs/>
                  <w:sz w:val="18"/>
                  <w:szCs w:val="18"/>
                  <w:lang w:val="en-US" w:eastAsia="zh-CN" w:bidi="ar"/>
                </w:rPr>
                <w:t>IMD3 products</w:t>
              </w:r>
            </w:ins>
          </w:p>
        </w:tc>
        <w:tc>
          <w:tcPr>
            <w:tcW w:w="1580" w:type="dxa"/>
            <w:tcBorders>
              <w:top w:val="nil"/>
              <w:left w:val="nil"/>
              <w:bottom w:val="single" w:sz="4" w:space="0" w:color="auto"/>
              <w:right w:val="single" w:sz="4" w:space="0" w:color="auto"/>
            </w:tcBorders>
            <w:shd w:val="clear" w:color="auto" w:fill="auto"/>
            <w:vAlign w:val="center"/>
          </w:tcPr>
          <w:p w14:paraId="5AF082FF" w14:textId="77777777" w:rsidR="00B754A1" w:rsidRDefault="00B754A1" w:rsidP="008645DB">
            <w:pPr>
              <w:keepNext/>
              <w:keepLines/>
              <w:spacing w:after="0"/>
              <w:jc w:val="center"/>
              <w:textAlignment w:val="center"/>
              <w:rPr>
                <w:ins w:id="1043" w:author="ZTE-Ma Zhifeng" w:date="2024-08-26T14:28:00Z"/>
                <w:rFonts w:ascii="Arial" w:hAnsi="Arial" w:cs="Arial"/>
                <w:sz w:val="18"/>
                <w:szCs w:val="18"/>
              </w:rPr>
            </w:pPr>
            <w:ins w:id="1044" w:author="ZTE-Ma Zhifeng" w:date="2024-08-26T14:28:00Z">
              <w:r>
                <w:rPr>
                  <w:rFonts w:ascii="Arial" w:eastAsia="宋体" w:hAnsi="Arial" w:cs="Arial"/>
                  <w:sz w:val="18"/>
                  <w:szCs w:val="18"/>
                  <w:lang w:val="en-US" w:eastAsia="zh-CN" w:bidi="ar"/>
                </w:rPr>
                <w:t>fxUL_low-max2CCBW</w:t>
              </w:r>
            </w:ins>
          </w:p>
        </w:tc>
        <w:tc>
          <w:tcPr>
            <w:tcW w:w="1824" w:type="dxa"/>
            <w:tcBorders>
              <w:top w:val="nil"/>
              <w:left w:val="nil"/>
              <w:bottom w:val="single" w:sz="4" w:space="0" w:color="auto"/>
              <w:right w:val="single" w:sz="4" w:space="0" w:color="auto"/>
            </w:tcBorders>
            <w:shd w:val="clear" w:color="auto" w:fill="auto"/>
            <w:vAlign w:val="center"/>
          </w:tcPr>
          <w:p w14:paraId="57DE5C28" w14:textId="77777777" w:rsidR="00B754A1" w:rsidRDefault="00B754A1" w:rsidP="008645DB">
            <w:pPr>
              <w:keepNext/>
              <w:keepLines/>
              <w:spacing w:after="0"/>
              <w:jc w:val="center"/>
              <w:textAlignment w:val="center"/>
              <w:rPr>
                <w:ins w:id="1045" w:author="ZTE-Ma Zhifeng" w:date="2024-08-26T14:28:00Z"/>
                <w:rFonts w:ascii="Arial" w:hAnsi="Arial" w:cs="Arial"/>
                <w:sz w:val="18"/>
                <w:szCs w:val="18"/>
              </w:rPr>
            </w:pPr>
            <w:ins w:id="1046" w:author="ZTE-Ma Zhifeng" w:date="2024-08-26T14:28:00Z">
              <w:r>
                <w:rPr>
                  <w:rFonts w:ascii="Arial" w:eastAsia="宋体" w:hAnsi="Arial" w:cs="Arial"/>
                  <w:sz w:val="18"/>
                  <w:szCs w:val="18"/>
                  <w:lang w:val="en-US" w:eastAsia="zh-CN" w:bidi="ar"/>
                </w:rPr>
                <w:t>fxUL_low</w:t>
              </w:r>
            </w:ins>
          </w:p>
        </w:tc>
        <w:tc>
          <w:tcPr>
            <w:tcW w:w="2200" w:type="dxa"/>
            <w:tcBorders>
              <w:top w:val="nil"/>
              <w:left w:val="nil"/>
              <w:bottom w:val="single" w:sz="4" w:space="0" w:color="auto"/>
              <w:right w:val="single" w:sz="4" w:space="0" w:color="auto"/>
            </w:tcBorders>
            <w:shd w:val="clear" w:color="auto" w:fill="auto"/>
            <w:vAlign w:val="center"/>
          </w:tcPr>
          <w:p w14:paraId="08825D7A" w14:textId="77777777" w:rsidR="00B754A1" w:rsidRDefault="00B754A1" w:rsidP="008645DB">
            <w:pPr>
              <w:keepNext/>
              <w:keepLines/>
              <w:spacing w:after="0"/>
              <w:jc w:val="center"/>
              <w:textAlignment w:val="center"/>
              <w:rPr>
                <w:ins w:id="1047" w:author="ZTE-Ma Zhifeng" w:date="2024-08-26T14:28:00Z"/>
                <w:rFonts w:ascii="Arial" w:hAnsi="Arial" w:cs="Arial"/>
                <w:sz w:val="18"/>
                <w:szCs w:val="18"/>
              </w:rPr>
            </w:pPr>
            <w:ins w:id="1048" w:author="ZTE-Ma Zhifeng" w:date="2024-08-26T14:28:00Z">
              <w:r>
                <w:rPr>
                  <w:rFonts w:ascii="Arial" w:eastAsia="宋体" w:hAnsi="Arial" w:cs="Arial"/>
                  <w:sz w:val="18"/>
                  <w:szCs w:val="18"/>
                  <w:lang w:val="en-US" w:eastAsia="zh-CN" w:bidi="ar"/>
                </w:rPr>
                <w:t>fxUL_high</w:t>
              </w:r>
            </w:ins>
          </w:p>
        </w:tc>
        <w:tc>
          <w:tcPr>
            <w:tcW w:w="2214" w:type="dxa"/>
            <w:tcBorders>
              <w:top w:val="nil"/>
              <w:left w:val="nil"/>
              <w:bottom w:val="single" w:sz="4" w:space="0" w:color="auto"/>
              <w:right w:val="single" w:sz="4" w:space="0" w:color="auto"/>
            </w:tcBorders>
            <w:shd w:val="clear" w:color="auto" w:fill="auto"/>
            <w:vAlign w:val="center"/>
          </w:tcPr>
          <w:p w14:paraId="0C48B6DD" w14:textId="77777777" w:rsidR="00B754A1" w:rsidRDefault="00B754A1" w:rsidP="008645DB">
            <w:pPr>
              <w:keepNext/>
              <w:keepLines/>
              <w:spacing w:after="0"/>
              <w:jc w:val="center"/>
              <w:textAlignment w:val="center"/>
              <w:rPr>
                <w:ins w:id="1049" w:author="ZTE-Ma Zhifeng" w:date="2024-08-26T14:28:00Z"/>
                <w:rFonts w:ascii="Arial" w:hAnsi="Arial" w:cs="Arial"/>
                <w:sz w:val="18"/>
                <w:szCs w:val="18"/>
              </w:rPr>
            </w:pPr>
            <w:ins w:id="1050" w:author="ZTE-Ma Zhifeng" w:date="2024-08-26T14:28:00Z">
              <w:r>
                <w:rPr>
                  <w:rFonts w:ascii="Arial" w:eastAsia="宋体" w:hAnsi="Arial" w:cs="Arial"/>
                  <w:sz w:val="18"/>
                  <w:szCs w:val="18"/>
                  <w:lang w:val="en-US" w:eastAsia="zh-CN" w:bidi="ar"/>
                </w:rPr>
                <w:t>fxUL_high+</w:t>
              </w:r>
              <w:r>
                <w:rPr>
                  <w:rFonts w:ascii="Arial" w:eastAsia="宋体" w:hAnsi="Arial" w:cs="Arial"/>
                  <w:sz w:val="18"/>
                  <w:szCs w:val="18"/>
                  <w:lang w:val="en-US" w:eastAsia="zh-CN" w:bidi="ar"/>
                </w:rPr>
                <w:br/>
                <w:t>max2CCBW</w:t>
              </w:r>
            </w:ins>
          </w:p>
        </w:tc>
      </w:tr>
      <w:tr w:rsidR="00B754A1" w14:paraId="219B5945" w14:textId="77777777" w:rsidTr="008645DB">
        <w:trPr>
          <w:trHeight w:val="56"/>
          <w:ins w:id="1051" w:author="ZTE-Ma Zhifeng" w:date="2024-08-26T14:28:00Z"/>
        </w:trPr>
        <w:tc>
          <w:tcPr>
            <w:tcW w:w="2437" w:type="dxa"/>
            <w:tcBorders>
              <w:top w:val="nil"/>
              <w:left w:val="single" w:sz="4" w:space="0" w:color="auto"/>
              <w:bottom w:val="single" w:sz="4" w:space="0" w:color="auto"/>
              <w:right w:val="single" w:sz="4" w:space="0" w:color="auto"/>
            </w:tcBorders>
            <w:shd w:val="clear" w:color="auto" w:fill="auto"/>
            <w:vAlign w:val="center"/>
          </w:tcPr>
          <w:p w14:paraId="654CBD61" w14:textId="77777777" w:rsidR="00B754A1" w:rsidRDefault="00B754A1" w:rsidP="008645DB">
            <w:pPr>
              <w:keepNext/>
              <w:keepLines/>
              <w:spacing w:after="0"/>
              <w:jc w:val="center"/>
              <w:textAlignment w:val="center"/>
              <w:rPr>
                <w:ins w:id="1052" w:author="ZTE-Ma Zhifeng" w:date="2024-08-26T14:28:00Z"/>
                <w:rFonts w:ascii="Arial" w:hAnsi="Arial" w:cs="Arial"/>
                <w:b/>
                <w:bCs/>
                <w:sz w:val="18"/>
                <w:szCs w:val="18"/>
              </w:rPr>
            </w:pPr>
            <w:ins w:id="1053" w:author="ZTE-Ma Zhifeng" w:date="2024-08-26T14:28:00Z">
              <w:r>
                <w:rPr>
                  <w:rFonts w:ascii="Arial" w:eastAsia="宋体" w:hAnsi="Arial" w:cs="Arial"/>
                  <w:b/>
                  <w:bCs/>
                  <w:sz w:val="18"/>
                  <w:szCs w:val="18"/>
                  <w:lang w:val="en-US" w:eastAsia="zh-CN" w:bidi="ar"/>
                </w:rPr>
                <w:t>IMD3 (MHz)</w:t>
              </w:r>
            </w:ins>
          </w:p>
        </w:tc>
        <w:tc>
          <w:tcPr>
            <w:tcW w:w="3404" w:type="dxa"/>
            <w:gridSpan w:val="2"/>
            <w:tcBorders>
              <w:top w:val="nil"/>
              <w:left w:val="nil"/>
              <w:bottom w:val="single" w:sz="4" w:space="0" w:color="auto"/>
              <w:right w:val="single" w:sz="4" w:space="0" w:color="auto"/>
            </w:tcBorders>
            <w:shd w:val="clear" w:color="auto" w:fill="auto"/>
            <w:vAlign w:val="center"/>
          </w:tcPr>
          <w:p w14:paraId="4C0A2DDF" w14:textId="77777777" w:rsidR="00B754A1" w:rsidRDefault="00B754A1" w:rsidP="008645DB">
            <w:pPr>
              <w:keepNext/>
              <w:keepLines/>
              <w:spacing w:after="0"/>
              <w:jc w:val="center"/>
              <w:textAlignment w:val="center"/>
              <w:rPr>
                <w:ins w:id="1054" w:author="ZTE-Ma Zhifeng" w:date="2024-08-26T14:28:00Z"/>
                <w:rFonts w:ascii="Arial" w:hAnsi="Arial" w:cs="Arial"/>
                <w:sz w:val="18"/>
                <w:szCs w:val="18"/>
              </w:rPr>
            </w:pPr>
            <w:ins w:id="1055" w:author="ZTE-Ma Zhifeng" w:date="2024-08-26T14:28:00Z">
              <w:r>
                <w:rPr>
                  <w:rFonts w:ascii="Arial" w:eastAsia="宋体" w:hAnsi="Arial" w:cs="Arial"/>
                  <w:sz w:val="18"/>
                  <w:szCs w:val="18"/>
                  <w:lang w:val="en-US" w:eastAsia="zh-CN" w:bidi="ar"/>
                </w:rPr>
                <w:t>2296  --  2496</w:t>
              </w:r>
            </w:ins>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8E929D" w14:textId="77777777" w:rsidR="00B754A1" w:rsidRDefault="00B754A1" w:rsidP="008645DB">
            <w:pPr>
              <w:keepNext/>
              <w:keepLines/>
              <w:spacing w:after="0"/>
              <w:jc w:val="center"/>
              <w:textAlignment w:val="center"/>
              <w:rPr>
                <w:ins w:id="1056" w:author="ZTE-Ma Zhifeng" w:date="2024-08-26T14:28:00Z"/>
                <w:rFonts w:ascii="Arial" w:hAnsi="Arial" w:cs="Arial"/>
                <w:sz w:val="18"/>
                <w:szCs w:val="18"/>
              </w:rPr>
            </w:pPr>
            <w:ins w:id="1057" w:author="ZTE-Ma Zhifeng" w:date="2024-08-26T14:28:00Z">
              <w:r>
                <w:rPr>
                  <w:rFonts w:ascii="Arial" w:eastAsia="宋体" w:hAnsi="Arial" w:cs="Arial"/>
                  <w:sz w:val="18"/>
                  <w:szCs w:val="18"/>
                  <w:lang w:val="en-US" w:eastAsia="zh-CN" w:bidi="ar"/>
                </w:rPr>
                <w:t>2690  --  2890</w:t>
              </w:r>
            </w:ins>
          </w:p>
        </w:tc>
      </w:tr>
      <w:tr w:rsidR="00B754A1" w14:paraId="7947B252" w14:textId="77777777" w:rsidTr="008645DB">
        <w:trPr>
          <w:trHeight w:val="56"/>
          <w:ins w:id="1058" w:author="ZTE-Ma Zhifeng" w:date="2024-08-26T14:28:00Z"/>
        </w:trPr>
        <w:tc>
          <w:tcPr>
            <w:tcW w:w="2437" w:type="dxa"/>
            <w:tcBorders>
              <w:top w:val="single" w:sz="4" w:space="0" w:color="auto"/>
              <w:left w:val="single" w:sz="4" w:space="0" w:color="auto"/>
              <w:bottom w:val="single" w:sz="4" w:space="0" w:color="auto"/>
              <w:right w:val="single" w:sz="4" w:space="0" w:color="auto"/>
            </w:tcBorders>
            <w:shd w:val="clear" w:color="auto" w:fill="auto"/>
            <w:vAlign w:val="center"/>
          </w:tcPr>
          <w:p w14:paraId="5FBC6370" w14:textId="77777777" w:rsidR="00B754A1" w:rsidRDefault="00B754A1" w:rsidP="008645DB">
            <w:pPr>
              <w:keepNext/>
              <w:keepLines/>
              <w:spacing w:after="0"/>
              <w:jc w:val="center"/>
              <w:textAlignment w:val="center"/>
              <w:rPr>
                <w:ins w:id="1059" w:author="ZTE-Ma Zhifeng" w:date="2024-08-26T14:28:00Z"/>
                <w:rFonts w:ascii="Arial" w:eastAsia="宋体" w:hAnsi="Arial" w:cs="Arial"/>
                <w:b/>
                <w:bCs/>
                <w:sz w:val="18"/>
                <w:szCs w:val="18"/>
              </w:rPr>
            </w:pPr>
            <w:ins w:id="1060" w:author="ZTE-Ma Zhifeng" w:date="2024-08-26T14:28:00Z">
              <w:r>
                <w:rPr>
                  <w:rFonts w:ascii="Arial" w:eastAsia="宋体" w:hAnsi="Arial" w:cs="Arial"/>
                  <w:b/>
                  <w:bCs/>
                  <w:sz w:val="18"/>
                  <w:szCs w:val="18"/>
                  <w:lang w:val="en-US" w:eastAsia="zh-CN" w:bidi="ar"/>
                </w:rPr>
                <w:t>Analysis</w:t>
              </w:r>
            </w:ins>
          </w:p>
        </w:tc>
        <w:tc>
          <w:tcPr>
            <w:tcW w:w="7818" w:type="dxa"/>
            <w:gridSpan w:val="4"/>
            <w:tcBorders>
              <w:top w:val="single" w:sz="4" w:space="0" w:color="auto"/>
              <w:left w:val="nil"/>
              <w:bottom w:val="single" w:sz="4" w:space="0" w:color="auto"/>
              <w:right w:val="single" w:sz="4" w:space="0" w:color="000000"/>
            </w:tcBorders>
            <w:shd w:val="clear" w:color="auto" w:fill="auto"/>
            <w:vAlign w:val="center"/>
          </w:tcPr>
          <w:p w14:paraId="593FA271" w14:textId="77777777" w:rsidR="00B754A1" w:rsidRDefault="00B754A1" w:rsidP="008645DB">
            <w:pPr>
              <w:keepNext/>
              <w:keepLines/>
              <w:spacing w:after="0"/>
              <w:jc w:val="center"/>
              <w:textAlignment w:val="center"/>
              <w:rPr>
                <w:ins w:id="1061" w:author="ZTE-Ma Zhifeng" w:date="2024-08-26T14:28:00Z"/>
                <w:rFonts w:eastAsia="宋体"/>
                <w:lang w:val="en-US" w:eastAsia="zh-CN"/>
              </w:rPr>
            </w:pPr>
            <w:ins w:id="1062" w:author="ZTE-Ma Zhifeng" w:date="2024-08-26T14:28:00Z">
              <w:r>
                <w:rPr>
                  <w:rFonts w:ascii="Arial" w:eastAsia="宋体" w:hAnsi="Arial" w:cs="Arial" w:hint="eastAsia"/>
                  <w:sz w:val="18"/>
                  <w:szCs w:val="18"/>
                  <w:lang w:val="en-US" w:eastAsia="zh-CN" w:bidi="ar"/>
                </w:rPr>
                <w:t>There are no triple beat products caused by UL CA_n41A-n79C falls into band n28.</w:t>
              </w:r>
            </w:ins>
          </w:p>
        </w:tc>
      </w:tr>
      <w:tr w:rsidR="00B754A1" w14:paraId="452A13D3" w14:textId="77777777" w:rsidTr="008645DB">
        <w:trPr>
          <w:trHeight w:val="56"/>
          <w:ins w:id="1063" w:author="ZTE-Ma Zhifeng" w:date="2024-08-26T14:28:00Z"/>
        </w:trPr>
        <w:tc>
          <w:tcPr>
            <w:tcW w:w="10255" w:type="dxa"/>
            <w:gridSpan w:val="5"/>
            <w:tcBorders>
              <w:top w:val="nil"/>
              <w:left w:val="single" w:sz="4" w:space="0" w:color="auto"/>
              <w:bottom w:val="single" w:sz="4" w:space="0" w:color="auto"/>
              <w:right w:val="single" w:sz="4" w:space="0" w:color="000000"/>
            </w:tcBorders>
            <w:shd w:val="clear" w:color="auto" w:fill="auto"/>
            <w:vAlign w:val="center"/>
          </w:tcPr>
          <w:p w14:paraId="4E90FBDC" w14:textId="77777777" w:rsidR="00B754A1" w:rsidRDefault="00B754A1" w:rsidP="008645DB">
            <w:pPr>
              <w:pStyle w:val="TAN"/>
              <w:rPr>
                <w:ins w:id="1064" w:author="ZTE-Ma Zhifeng" w:date="2024-08-26T14:28:00Z"/>
              </w:rPr>
            </w:pPr>
            <w:ins w:id="1065" w:author="ZTE-Ma Zhifeng" w:date="2024-08-26T14:28:00Z">
              <w:r>
                <w:t xml:space="preserve">Note 1: If the two bands are not part of the same or adjacent band groups as defined in </w:t>
              </w:r>
              <w:r>
                <w:rPr>
                  <w:rFonts w:eastAsia="宋体" w:cs="Arial" w:hint="eastAsia"/>
                  <w:szCs w:val="18"/>
                  <w:lang w:val="en-US" w:eastAsia="zh-CN"/>
                </w:rPr>
                <w:t>table</w:t>
              </w:r>
              <w:r>
                <w:rPr>
                  <w:rFonts w:cs="Arial" w:hint="eastAsia"/>
                  <w:szCs w:val="18"/>
                  <w:lang w:val="en-US" w:eastAsia="zh-CN"/>
                </w:rPr>
                <w:t xml:space="preserve"> A.1</w:t>
              </w:r>
              <w:r>
                <w:t>, the analysis can be ignored.</w:t>
              </w:r>
            </w:ins>
          </w:p>
          <w:p w14:paraId="2B1AFB5E" w14:textId="77777777" w:rsidR="00B754A1" w:rsidRDefault="00B754A1">
            <w:pPr>
              <w:pStyle w:val="TAN"/>
              <w:ind w:left="643" w:hanging="643"/>
              <w:rPr>
                <w:ins w:id="1066" w:author="ZTE-Ma Zhifeng" w:date="2024-08-26T14:28:00Z"/>
              </w:rPr>
              <w:pPrChange w:id="1067" w:author="ZTE-Ma Zhifeng" w:date="2024-08-26T14:33:00Z">
                <w:pPr>
                  <w:pStyle w:val="TAN"/>
                </w:pPr>
              </w:pPrChange>
            </w:pPr>
            <w:ins w:id="1068" w:author="ZTE-Ma Zhifeng" w:date="2024-08-26T14:28:00Z">
              <w:r>
                <w:t>Note 2: For contiguous intra-band ULCA, the minimum and maximum separation BW are 0MHz and Min(fy_high-fy_low, maximum aggregated BW) respectively.</w:t>
              </w:r>
            </w:ins>
          </w:p>
        </w:tc>
      </w:tr>
    </w:tbl>
    <w:p w14:paraId="7A4754D9" w14:textId="77777777" w:rsidR="00B754A1" w:rsidRDefault="00B754A1">
      <w:pPr>
        <w:overflowPunct w:val="0"/>
        <w:autoSpaceDE w:val="0"/>
        <w:autoSpaceDN w:val="0"/>
        <w:adjustRightInd w:val="0"/>
        <w:textAlignment w:val="baseline"/>
        <w:rPr>
          <w:ins w:id="1069" w:author="ZTE-Ma Zhifeng" w:date="2024-08-26T14:28:00Z"/>
          <w:rFonts w:ascii="Arial" w:hAnsi="Arial" w:cs="Arial"/>
        </w:rPr>
        <w:pPrChange w:id="1070" w:author="ZTE-Ma Zhifeng" w:date="2024-08-26T14:28:00Z">
          <w:pPr>
            <w:keepNext/>
            <w:keepLines/>
            <w:spacing w:after="0"/>
          </w:pPr>
        </w:pPrChange>
      </w:pPr>
    </w:p>
    <w:p w14:paraId="1351D055" w14:textId="39EB88B3" w:rsidR="00B754A1" w:rsidRPr="00AB69C8" w:rsidRDefault="00B754A1" w:rsidP="00B754A1">
      <w:pPr>
        <w:pStyle w:val="41"/>
        <w:overflowPunct w:val="0"/>
        <w:autoSpaceDE w:val="0"/>
        <w:autoSpaceDN w:val="0"/>
        <w:adjustRightInd w:val="0"/>
        <w:textAlignment w:val="baseline"/>
        <w:rPr>
          <w:ins w:id="1071" w:author="ZTE-Ma Zhifeng" w:date="2024-08-26T14:28:00Z"/>
          <w:rFonts w:eastAsia="Times New Roman"/>
          <w:lang w:eastAsia="en-GB"/>
        </w:rPr>
      </w:pPr>
      <w:bookmarkStart w:id="1072" w:name="_Toc175687494"/>
      <w:ins w:id="1073" w:author="ZTE-Ma Zhifeng" w:date="2024-08-26T14:28:00Z">
        <w:r w:rsidRPr="00AB69C8">
          <w:rPr>
            <w:rFonts w:eastAsia="Times New Roman"/>
            <w:lang w:eastAsia="en-GB"/>
          </w:rPr>
          <w:t>5.</w:t>
        </w:r>
      </w:ins>
      <w:ins w:id="1074" w:author="ZTE-Ma Zhifeng" w:date="2024-08-26T14:29:00Z">
        <w:r>
          <w:rPr>
            <w:rFonts w:eastAsia="Times New Roman"/>
            <w:lang w:eastAsia="en-GB"/>
          </w:rPr>
          <w:t>1</w:t>
        </w:r>
      </w:ins>
      <w:ins w:id="1075" w:author="ZTE-Ma Zhifeng" w:date="2024-08-26T14:28:00Z">
        <w:r w:rsidRPr="00AB69C8">
          <w:rPr>
            <w:rFonts w:eastAsia="Times New Roman"/>
            <w:lang w:eastAsia="en-GB"/>
          </w:rPr>
          <w:t>.2.</w:t>
        </w:r>
        <w:r>
          <w:rPr>
            <w:rFonts w:eastAsia="Times New Roman"/>
            <w:lang w:eastAsia="en-GB"/>
          </w:rPr>
          <w:t>2</w:t>
        </w:r>
        <w:r w:rsidRPr="00AB69C8">
          <w:rPr>
            <w:rFonts w:eastAsia="Times New Roman"/>
            <w:lang w:eastAsia="en-GB"/>
          </w:rPr>
          <w:tab/>
          <w:t>REFSENS requirements</w:t>
        </w:r>
        <w:bookmarkEnd w:id="1072"/>
      </w:ins>
    </w:p>
    <w:p w14:paraId="0F686F04" w14:textId="321932F3" w:rsidR="00B754A1" w:rsidRDefault="00B754A1">
      <w:pPr>
        <w:overflowPunct w:val="0"/>
        <w:autoSpaceDE w:val="0"/>
        <w:autoSpaceDN w:val="0"/>
        <w:adjustRightInd w:val="0"/>
        <w:textAlignment w:val="baseline"/>
        <w:rPr>
          <w:ins w:id="1076" w:author="ZTE-Ma Zhifeng" w:date="2024-08-26T15:53:00Z"/>
          <w:rFonts w:eastAsia="宋体"/>
          <w:lang w:val="en-US" w:eastAsia="zh-CN" w:bidi="ar"/>
        </w:rPr>
        <w:pPrChange w:id="1077" w:author="ZTE-Ma Zhifeng" w:date="2024-08-26T14:17:00Z">
          <w:pPr>
            <w:pStyle w:val="EditorsNote"/>
            <w:overflowPunct w:val="0"/>
            <w:autoSpaceDE w:val="0"/>
            <w:autoSpaceDN w:val="0"/>
            <w:adjustRightInd w:val="0"/>
            <w:ind w:left="284" w:firstLine="0"/>
            <w:textAlignment w:val="baseline"/>
          </w:pPr>
        </w:pPrChange>
      </w:pPr>
      <w:ins w:id="1078" w:author="ZTE-Ma Zhifeng" w:date="2024-08-26T14:30:00Z">
        <w:r>
          <w:rPr>
            <w:rFonts w:eastAsia="宋体"/>
            <w:lang w:val="en-US" w:eastAsia="zh-CN" w:bidi="ar"/>
          </w:rPr>
          <w:t>There is no need to define additional REFSEN requirements (i.e. MSD) for CA_n28A-n41A/C-n79C due to there are no</w:t>
        </w:r>
        <w:r>
          <w:rPr>
            <w:rFonts w:eastAsia="宋体" w:hint="eastAsia"/>
            <w:lang w:val="en-US" w:eastAsia="zh-CN" w:bidi="ar"/>
          </w:rPr>
          <w:t xml:space="preserve"> additional</w:t>
        </w:r>
        <w:r>
          <w:rPr>
            <w:rFonts w:eastAsia="宋体"/>
            <w:lang w:val="en-US" w:eastAsia="zh-CN" w:bidi="ar"/>
          </w:rPr>
          <w:t xml:space="preserve"> triple beat</w:t>
        </w:r>
        <w:r>
          <w:rPr>
            <w:rFonts w:eastAsia="宋体" w:hint="eastAsia"/>
            <w:lang w:val="en-US" w:eastAsia="zh-CN" w:bidi="ar"/>
          </w:rPr>
          <w:t xml:space="preserve"> co-existence issue.</w:t>
        </w:r>
      </w:ins>
    </w:p>
    <w:p w14:paraId="190EB069" w14:textId="77777777" w:rsidR="00126CBF" w:rsidRPr="00B754A1" w:rsidRDefault="00126CBF">
      <w:pPr>
        <w:overflowPunct w:val="0"/>
        <w:autoSpaceDE w:val="0"/>
        <w:autoSpaceDN w:val="0"/>
        <w:adjustRightInd w:val="0"/>
        <w:textAlignment w:val="baseline"/>
        <w:rPr>
          <w:rFonts w:eastAsia="宋体"/>
          <w:lang w:eastAsia="zh-CN"/>
        </w:rPr>
        <w:pPrChange w:id="1079" w:author="ZTE-Ma Zhifeng" w:date="2024-08-26T14:17:00Z">
          <w:pPr>
            <w:pStyle w:val="EditorsNote"/>
            <w:overflowPunct w:val="0"/>
            <w:autoSpaceDE w:val="0"/>
            <w:autoSpaceDN w:val="0"/>
            <w:adjustRightInd w:val="0"/>
            <w:ind w:left="284" w:firstLine="0"/>
            <w:textAlignment w:val="baseline"/>
          </w:pPr>
        </w:pPrChange>
      </w:pPr>
    </w:p>
    <w:p w14:paraId="317C06A6" w14:textId="00ECAE21" w:rsidR="00126CBF" w:rsidRDefault="00126CBF">
      <w:pPr>
        <w:pStyle w:val="21"/>
        <w:rPr>
          <w:ins w:id="1080" w:author="ZTE-Ma Zhifeng" w:date="2024-08-26T15:52:00Z"/>
        </w:rPr>
        <w:pPrChange w:id="1081" w:author="ZTE-Ma Zhifeng" w:date="2024-08-26T15:53:00Z">
          <w:pPr>
            <w:pStyle w:val="21"/>
            <w:spacing w:after="240"/>
            <w:ind w:left="0" w:firstLine="0"/>
          </w:pPr>
        </w:pPrChange>
      </w:pPr>
      <w:bookmarkStart w:id="1082" w:name="_Toc175687495"/>
      <w:ins w:id="1083" w:author="ZTE-Ma Zhifeng" w:date="2024-08-26T15:52:00Z">
        <w:r>
          <w:t>5.</w:t>
        </w:r>
      </w:ins>
      <w:ins w:id="1084" w:author="ZTE-Ma Zhifeng" w:date="2024-08-26T15:53:00Z">
        <w:r>
          <w:t>2</w:t>
        </w:r>
      </w:ins>
      <w:ins w:id="1085" w:author="ZTE-Ma Zhifeng" w:date="2024-08-26T15:52:00Z">
        <w:r>
          <w:tab/>
          <w:t>CA_n8-n20-n75</w:t>
        </w:r>
        <w:bookmarkEnd w:id="1082"/>
      </w:ins>
    </w:p>
    <w:p w14:paraId="7E17DB07" w14:textId="01A7A9FB" w:rsidR="00126CBF" w:rsidRPr="00126CBF" w:rsidRDefault="00126CBF" w:rsidP="00126CBF">
      <w:pPr>
        <w:pStyle w:val="31"/>
        <w:rPr>
          <w:ins w:id="1086" w:author="ZTE-Ma Zhifeng" w:date="2024-08-26T15:52:00Z"/>
          <w:rFonts w:cs="Arial"/>
          <w:szCs w:val="28"/>
          <w:lang w:val="en-US" w:eastAsia="zh-CN"/>
          <w:rPrChange w:id="1087" w:author="ZTE-Ma Zhifeng" w:date="2024-08-26T15:54:00Z">
            <w:rPr>
              <w:ins w:id="1088" w:author="ZTE-Ma Zhifeng" w:date="2024-08-26T15:52:00Z"/>
              <w:rFonts w:cs="Arial"/>
              <w:szCs w:val="28"/>
            </w:rPr>
          </w:rPrChange>
        </w:rPr>
      </w:pPr>
      <w:bookmarkStart w:id="1089" w:name="_Toc175687496"/>
      <w:ins w:id="1090" w:author="ZTE-Ma Zhifeng" w:date="2024-08-26T15:52:00Z">
        <w:r w:rsidRPr="00126CBF">
          <w:rPr>
            <w:rFonts w:cs="Arial"/>
            <w:szCs w:val="28"/>
            <w:lang w:val="en-US" w:eastAsia="zh-CN"/>
            <w:rPrChange w:id="1091" w:author="ZTE-Ma Zhifeng" w:date="2024-08-26T15:54:00Z">
              <w:rPr/>
            </w:rPrChange>
          </w:rPr>
          <w:t>5.</w:t>
        </w:r>
      </w:ins>
      <w:ins w:id="1092" w:author="ZTE-Ma Zhifeng" w:date="2024-08-26T15:54:00Z">
        <w:r w:rsidRPr="00126CBF">
          <w:rPr>
            <w:rFonts w:cs="Arial"/>
            <w:szCs w:val="28"/>
            <w:lang w:val="en-US" w:eastAsia="zh-CN"/>
            <w:rPrChange w:id="1093" w:author="ZTE-Ma Zhifeng" w:date="2024-08-26T15:54:00Z">
              <w:rPr/>
            </w:rPrChange>
          </w:rPr>
          <w:t>2</w:t>
        </w:r>
      </w:ins>
      <w:ins w:id="1094" w:author="ZTE-Ma Zhifeng" w:date="2024-08-26T15:52:00Z">
        <w:r w:rsidRPr="00126CBF">
          <w:rPr>
            <w:rFonts w:cs="Arial"/>
            <w:szCs w:val="28"/>
            <w:lang w:val="en-US" w:eastAsia="zh-CN"/>
            <w:rPrChange w:id="1095" w:author="ZTE-Ma Zhifeng" w:date="2024-08-26T15:54:00Z">
              <w:rPr/>
            </w:rPrChange>
          </w:rPr>
          <w:t>.1</w:t>
        </w:r>
        <w:r w:rsidRPr="00126CBF">
          <w:rPr>
            <w:rFonts w:cs="Arial"/>
            <w:szCs w:val="28"/>
            <w:lang w:val="en-US" w:eastAsia="zh-CN"/>
            <w:rPrChange w:id="1096" w:author="ZTE-Ma Zhifeng" w:date="2024-08-26T15:54:00Z">
              <w:rPr/>
            </w:rPrChange>
          </w:rPr>
          <w:tab/>
          <w:t>Common for 1 band UL and 2 bands UL CA</w:t>
        </w:r>
        <w:bookmarkEnd w:id="1089"/>
      </w:ins>
    </w:p>
    <w:p w14:paraId="743A9BBE" w14:textId="7868E256" w:rsidR="00126CBF" w:rsidRDefault="00126CBF" w:rsidP="00126CBF">
      <w:pPr>
        <w:pStyle w:val="41"/>
        <w:rPr>
          <w:ins w:id="1097" w:author="ZTE-Ma Zhifeng" w:date="2024-08-26T15:52:00Z"/>
          <w:rFonts w:cs="Arial"/>
          <w:lang w:eastAsia="zh-CN"/>
        </w:rPr>
      </w:pPr>
      <w:bookmarkStart w:id="1098" w:name="_Toc175687497"/>
      <w:ins w:id="1099" w:author="ZTE-Ma Zhifeng" w:date="2024-08-26T15:52:00Z">
        <w:r w:rsidRPr="00126CBF">
          <w:rPr>
            <w:rFonts w:cs="Arial"/>
            <w:lang w:eastAsia="zh-CN"/>
            <w:rPrChange w:id="1100" w:author="ZTE-Ma Zhifeng" w:date="2024-08-26T15:54:00Z">
              <w:rPr/>
            </w:rPrChange>
          </w:rPr>
          <w:t>5.</w:t>
        </w:r>
      </w:ins>
      <w:ins w:id="1101" w:author="ZTE-Ma Zhifeng" w:date="2024-08-26T15:54:00Z">
        <w:r w:rsidRPr="00126CBF">
          <w:rPr>
            <w:rFonts w:cs="Arial"/>
            <w:lang w:eastAsia="zh-CN"/>
            <w:rPrChange w:id="1102" w:author="ZTE-Ma Zhifeng" w:date="2024-08-26T15:54:00Z">
              <w:rPr/>
            </w:rPrChange>
          </w:rPr>
          <w:t>2</w:t>
        </w:r>
      </w:ins>
      <w:ins w:id="1103" w:author="ZTE-Ma Zhifeng" w:date="2024-08-26T15:52:00Z">
        <w:r w:rsidRPr="00126CBF">
          <w:rPr>
            <w:rFonts w:cs="Arial"/>
            <w:lang w:eastAsia="zh-CN"/>
            <w:rPrChange w:id="1104" w:author="ZTE-Ma Zhifeng" w:date="2024-08-26T15:54:00Z">
              <w:rPr/>
            </w:rPrChange>
          </w:rPr>
          <w:t>.1.1</w:t>
        </w:r>
        <w:r w:rsidRPr="00126CBF">
          <w:rPr>
            <w:rFonts w:cs="Arial"/>
            <w:lang w:eastAsia="zh-CN"/>
            <w:rPrChange w:id="1105" w:author="ZTE-Ma Zhifeng" w:date="2024-08-26T15:54:00Z">
              <w:rPr/>
            </w:rPrChange>
          </w:rPr>
          <w:tab/>
        </w:r>
        <w:r>
          <w:rPr>
            <w:rFonts w:cs="Arial"/>
            <w:lang w:eastAsia="zh-CN"/>
          </w:rPr>
          <w:t>Operating bands for CA</w:t>
        </w:r>
        <w:bookmarkEnd w:id="1098"/>
      </w:ins>
    </w:p>
    <w:p w14:paraId="0775C023" w14:textId="44AF2831" w:rsidR="00126CBF" w:rsidRPr="00126CBF" w:rsidRDefault="00126CBF" w:rsidP="00126CBF">
      <w:pPr>
        <w:pStyle w:val="TH"/>
        <w:rPr>
          <w:ins w:id="1106" w:author="ZTE-Ma Zhifeng" w:date="2024-08-26T15:52:00Z"/>
          <w:rFonts w:cs="Arial"/>
        </w:rPr>
      </w:pPr>
      <w:ins w:id="1107" w:author="ZTE-Ma Zhifeng" w:date="2024-08-26T15:52:00Z">
        <w:r>
          <w:rPr>
            <w:rFonts w:cs="Arial"/>
          </w:rPr>
          <w:t xml:space="preserve">Table </w:t>
        </w:r>
        <w:r w:rsidRPr="00126CBF">
          <w:rPr>
            <w:rFonts w:cs="Arial"/>
            <w:rPrChange w:id="1108" w:author="ZTE-Ma Zhifeng" w:date="2024-08-26T15:55:00Z">
              <w:rPr>
                <w:rFonts w:cs="Arial"/>
                <w:lang w:val="en-US" w:eastAsia="zh-CN"/>
              </w:rPr>
            </w:rPrChange>
          </w:rPr>
          <w:t>5.</w:t>
        </w:r>
      </w:ins>
      <w:ins w:id="1109" w:author="ZTE-Ma Zhifeng" w:date="2024-08-26T15:55:00Z">
        <w:r>
          <w:rPr>
            <w:rFonts w:cs="Arial"/>
          </w:rPr>
          <w:t>2</w:t>
        </w:r>
      </w:ins>
      <w:ins w:id="1110" w:author="ZTE-Ma Zhifeng" w:date="2024-08-26T15:52:00Z">
        <w:r>
          <w:rPr>
            <w:rFonts w:cs="Arial"/>
          </w:rPr>
          <w:t>.</w:t>
        </w:r>
        <w:r w:rsidRPr="00126CBF">
          <w:rPr>
            <w:rFonts w:cs="Arial"/>
            <w:rPrChange w:id="1111" w:author="ZTE-Ma Zhifeng" w:date="2024-08-26T15:55:00Z">
              <w:rPr>
                <w:rFonts w:cs="Arial"/>
                <w:lang w:val="en-US" w:eastAsia="zh-CN"/>
              </w:rPr>
            </w:rPrChange>
          </w:rPr>
          <w:t>1</w:t>
        </w:r>
        <w:r>
          <w:rPr>
            <w:rFonts w:cs="Arial"/>
          </w:rPr>
          <w:t>.1-1</w:t>
        </w:r>
        <w:r w:rsidRPr="00126CBF">
          <w:rPr>
            <w:rFonts w:cs="Arial"/>
          </w:rPr>
          <w:t xml:space="preserve">: </w:t>
        </w:r>
        <w:r w:rsidRPr="00126CBF">
          <w:rPr>
            <w:rFonts w:cs="Arial"/>
            <w:rPrChange w:id="1112" w:author="ZTE-Ma Zhifeng" w:date="2024-08-26T15:55:00Z">
              <w:rPr>
                <w:lang w:val="en-US"/>
              </w:rPr>
            </w:rPrChange>
          </w:rPr>
          <w:t>CA band combination constituent bands definition</w:t>
        </w:r>
      </w:ins>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126CBF" w:rsidRPr="004D6DE3" w14:paraId="32C9E823" w14:textId="77777777" w:rsidTr="008645DB">
        <w:trPr>
          <w:trHeight w:val="56"/>
          <w:jc w:val="center"/>
          <w:ins w:id="1113" w:author="ZTE-Ma Zhifeng" w:date="2024-08-26T15:52:00Z"/>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4B58B8C9" w14:textId="77777777" w:rsidR="00126CBF" w:rsidRPr="004D6DE3" w:rsidRDefault="00126CBF" w:rsidP="008645DB">
            <w:pPr>
              <w:keepNext/>
              <w:keepLines/>
              <w:spacing w:after="0"/>
              <w:jc w:val="center"/>
              <w:rPr>
                <w:ins w:id="1114" w:author="ZTE-Ma Zhifeng" w:date="2024-08-26T15:52:00Z"/>
                <w:rFonts w:ascii="Arial" w:hAnsi="Arial" w:cs="Arial"/>
                <w:b/>
                <w:sz w:val="18"/>
                <w:lang w:val="en-US" w:eastAsia="zh-CN"/>
              </w:rPr>
            </w:pPr>
            <w:ins w:id="1115" w:author="ZTE-Ma Zhifeng" w:date="2024-08-26T15:52:00Z">
              <w:r w:rsidRPr="004D6DE3">
                <w:rPr>
                  <w:rFonts w:ascii="Arial" w:hAnsi="Arial" w:cs="Arial"/>
                  <w:b/>
                  <w:sz w:val="18"/>
                  <w:lang w:val="en-US" w:eastAsia="ja-JP"/>
                </w:rPr>
                <w:t>NR</w:t>
              </w:r>
              <w:r w:rsidRPr="004D6DE3">
                <w:rPr>
                  <w:rFonts w:ascii="Arial" w:hAnsi="Arial" w:cs="Arial"/>
                  <w:b/>
                  <w:sz w:val="18"/>
                  <w:lang w:val="en-US" w:eastAsia="zh-CN"/>
                </w:rPr>
                <w:t xml:space="preserve"> Band</w:t>
              </w:r>
            </w:ins>
          </w:p>
        </w:tc>
        <w:tc>
          <w:tcPr>
            <w:tcW w:w="3536" w:type="dxa"/>
            <w:tcBorders>
              <w:top w:val="single" w:sz="4" w:space="0" w:color="auto"/>
              <w:left w:val="single" w:sz="4" w:space="0" w:color="auto"/>
              <w:bottom w:val="single" w:sz="4" w:space="0" w:color="auto"/>
              <w:right w:val="single" w:sz="4" w:space="0" w:color="auto"/>
            </w:tcBorders>
          </w:tcPr>
          <w:p w14:paraId="25B5C818" w14:textId="77777777" w:rsidR="00126CBF" w:rsidRPr="004D6DE3" w:rsidRDefault="00126CBF" w:rsidP="008645DB">
            <w:pPr>
              <w:keepNext/>
              <w:keepLines/>
              <w:spacing w:after="0"/>
              <w:jc w:val="center"/>
              <w:rPr>
                <w:ins w:id="1116" w:author="ZTE-Ma Zhifeng" w:date="2024-08-26T15:52:00Z"/>
                <w:rFonts w:ascii="Arial" w:hAnsi="Arial" w:cs="Arial"/>
                <w:b/>
                <w:bCs/>
                <w:sz w:val="18"/>
                <w:szCs w:val="18"/>
                <w:lang w:val="en-US" w:eastAsia="zh-CN"/>
              </w:rPr>
            </w:pPr>
            <w:ins w:id="1117" w:author="ZTE-Ma Zhifeng" w:date="2024-08-26T15:52:00Z">
              <w:r w:rsidRPr="004D6DE3">
                <w:rPr>
                  <w:rFonts w:ascii="Arial" w:eastAsia="Malgun Gothic" w:hAnsi="Arial" w:cs="Arial"/>
                  <w:b/>
                  <w:bCs/>
                  <w:sz w:val="18"/>
                  <w:szCs w:val="18"/>
                </w:rPr>
                <w:t>Uplink (UL) band</w:t>
              </w:r>
            </w:ins>
          </w:p>
        </w:tc>
        <w:tc>
          <w:tcPr>
            <w:tcW w:w="3116" w:type="dxa"/>
            <w:tcBorders>
              <w:top w:val="single" w:sz="4" w:space="0" w:color="auto"/>
              <w:left w:val="single" w:sz="4" w:space="0" w:color="auto"/>
              <w:bottom w:val="single" w:sz="4" w:space="0" w:color="auto"/>
              <w:right w:val="single" w:sz="4" w:space="0" w:color="auto"/>
            </w:tcBorders>
          </w:tcPr>
          <w:p w14:paraId="49CA08B9" w14:textId="77777777" w:rsidR="00126CBF" w:rsidRPr="004D6DE3" w:rsidRDefault="00126CBF" w:rsidP="008645DB">
            <w:pPr>
              <w:keepNext/>
              <w:keepLines/>
              <w:spacing w:after="0"/>
              <w:jc w:val="center"/>
              <w:rPr>
                <w:ins w:id="1118" w:author="ZTE-Ma Zhifeng" w:date="2024-08-26T15:52:00Z"/>
                <w:rFonts w:ascii="Arial" w:hAnsi="Arial" w:cs="Arial"/>
                <w:b/>
                <w:bCs/>
                <w:sz w:val="18"/>
                <w:szCs w:val="18"/>
                <w:lang w:val="en-US" w:eastAsia="zh-CN"/>
              </w:rPr>
            </w:pPr>
            <w:ins w:id="1119" w:author="ZTE-Ma Zhifeng" w:date="2024-08-26T15:52:00Z">
              <w:r w:rsidRPr="004D6DE3">
                <w:rPr>
                  <w:rFonts w:ascii="Arial" w:eastAsia="Malgun Gothic" w:hAnsi="Arial" w:cs="Arial"/>
                  <w:b/>
                  <w:bCs/>
                  <w:sz w:val="18"/>
                  <w:szCs w:val="18"/>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66BD9066" w14:textId="77777777" w:rsidR="00126CBF" w:rsidRPr="004D6DE3" w:rsidRDefault="00126CBF" w:rsidP="008645DB">
            <w:pPr>
              <w:keepNext/>
              <w:keepLines/>
              <w:spacing w:after="0"/>
              <w:jc w:val="center"/>
              <w:rPr>
                <w:ins w:id="1120" w:author="ZTE-Ma Zhifeng" w:date="2024-08-26T15:52:00Z"/>
                <w:rFonts w:ascii="Arial" w:eastAsia="Malgun Gothic" w:hAnsi="Arial" w:cs="Arial"/>
                <w:b/>
                <w:bCs/>
                <w:sz w:val="18"/>
                <w:szCs w:val="18"/>
              </w:rPr>
            </w:pPr>
            <w:ins w:id="1121" w:author="ZTE-Ma Zhifeng" w:date="2024-08-26T15:52:00Z">
              <w:r w:rsidRPr="004D6DE3">
                <w:rPr>
                  <w:rFonts w:ascii="Arial" w:eastAsia="Malgun Gothic" w:hAnsi="Arial" w:cs="Arial"/>
                  <w:b/>
                  <w:bCs/>
                  <w:sz w:val="18"/>
                  <w:szCs w:val="18"/>
                </w:rPr>
                <w:t>Duplex</w:t>
              </w:r>
            </w:ins>
          </w:p>
          <w:p w14:paraId="1159882D" w14:textId="77777777" w:rsidR="00126CBF" w:rsidRPr="004D6DE3" w:rsidRDefault="00126CBF" w:rsidP="008645DB">
            <w:pPr>
              <w:keepNext/>
              <w:keepLines/>
              <w:spacing w:after="0"/>
              <w:jc w:val="center"/>
              <w:rPr>
                <w:ins w:id="1122" w:author="ZTE-Ma Zhifeng" w:date="2024-08-26T15:52:00Z"/>
                <w:rFonts w:ascii="Arial" w:hAnsi="Arial" w:cs="Arial"/>
                <w:b/>
                <w:bCs/>
                <w:sz w:val="18"/>
                <w:szCs w:val="18"/>
                <w:lang w:val="en-US" w:eastAsia="zh-CN"/>
              </w:rPr>
            </w:pPr>
            <w:ins w:id="1123" w:author="ZTE-Ma Zhifeng" w:date="2024-08-26T15:52:00Z">
              <w:r w:rsidRPr="004D6DE3">
                <w:rPr>
                  <w:rFonts w:ascii="Arial" w:eastAsia="Malgun Gothic" w:hAnsi="Arial" w:cs="Arial"/>
                  <w:b/>
                  <w:bCs/>
                  <w:sz w:val="18"/>
                  <w:szCs w:val="18"/>
                </w:rPr>
                <w:t>mode</w:t>
              </w:r>
            </w:ins>
          </w:p>
        </w:tc>
      </w:tr>
      <w:tr w:rsidR="00126CBF" w:rsidRPr="004D6DE3" w14:paraId="42E77C7A" w14:textId="77777777" w:rsidTr="008645DB">
        <w:trPr>
          <w:trHeight w:val="184"/>
          <w:jc w:val="center"/>
          <w:ins w:id="1124" w:author="ZTE-Ma Zhifeng" w:date="2024-08-26T15:52:00Z"/>
        </w:trPr>
        <w:tc>
          <w:tcPr>
            <w:tcW w:w="715" w:type="dxa"/>
            <w:vMerge/>
            <w:tcBorders>
              <w:top w:val="single" w:sz="4" w:space="0" w:color="auto"/>
              <w:left w:val="single" w:sz="4" w:space="0" w:color="auto"/>
              <w:bottom w:val="single" w:sz="4" w:space="0" w:color="auto"/>
              <w:right w:val="single" w:sz="4" w:space="0" w:color="auto"/>
            </w:tcBorders>
            <w:vAlign w:val="center"/>
          </w:tcPr>
          <w:p w14:paraId="06DB4CA0" w14:textId="77777777" w:rsidR="00126CBF" w:rsidRPr="004D6DE3" w:rsidRDefault="00126CBF" w:rsidP="008645DB">
            <w:pPr>
              <w:spacing w:after="0"/>
              <w:rPr>
                <w:ins w:id="1125" w:author="ZTE-Ma Zhifeng" w:date="2024-08-26T15:52:00Z"/>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26175BA9" w14:textId="77777777" w:rsidR="00126CBF" w:rsidRPr="004D6DE3" w:rsidRDefault="00126CBF" w:rsidP="008645DB">
            <w:pPr>
              <w:keepNext/>
              <w:keepLines/>
              <w:spacing w:after="0"/>
              <w:jc w:val="center"/>
              <w:rPr>
                <w:ins w:id="1126" w:author="ZTE-Ma Zhifeng" w:date="2024-08-26T15:52:00Z"/>
                <w:rFonts w:ascii="Arial" w:hAnsi="Arial" w:cs="Arial"/>
                <w:b/>
                <w:bCs/>
                <w:sz w:val="18"/>
                <w:szCs w:val="18"/>
                <w:lang w:val="en-US" w:eastAsia="zh-CN"/>
              </w:rPr>
            </w:pPr>
            <w:ins w:id="1127" w:author="ZTE-Ma Zhifeng" w:date="2024-08-26T15:52:00Z">
              <w:r w:rsidRPr="004D6DE3">
                <w:rPr>
                  <w:rFonts w:ascii="Arial" w:eastAsia="Malgun Gothic" w:hAnsi="Arial" w:cs="Arial"/>
                  <w:b/>
                  <w:bCs/>
                  <w:sz w:val="18"/>
                  <w:szCs w:val="18"/>
                </w:rPr>
                <w:t>BS receive / UE transmit</w:t>
              </w:r>
            </w:ins>
          </w:p>
        </w:tc>
        <w:tc>
          <w:tcPr>
            <w:tcW w:w="3116" w:type="dxa"/>
            <w:tcBorders>
              <w:top w:val="single" w:sz="4" w:space="0" w:color="auto"/>
              <w:left w:val="single" w:sz="4" w:space="0" w:color="auto"/>
              <w:bottom w:val="single" w:sz="4" w:space="0" w:color="auto"/>
              <w:right w:val="single" w:sz="4" w:space="0" w:color="auto"/>
            </w:tcBorders>
          </w:tcPr>
          <w:p w14:paraId="69242B73" w14:textId="77777777" w:rsidR="00126CBF" w:rsidRPr="004D6DE3" w:rsidRDefault="00126CBF" w:rsidP="008645DB">
            <w:pPr>
              <w:keepNext/>
              <w:keepLines/>
              <w:spacing w:after="0"/>
              <w:jc w:val="center"/>
              <w:rPr>
                <w:ins w:id="1128" w:author="ZTE-Ma Zhifeng" w:date="2024-08-26T15:52:00Z"/>
                <w:rFonts w:ascii="Arial" w:hAnsi="Arial" w:cs="Arial"/>
                <w:b/>
                <w:bCs/>
                <w:sz w:val="18"/>
                <w:szCs w:val="18"/>
                <w:lang w:val="en-US" w:eastAsia="zh-CN"/>
              </w:rPr>
            </w:pPr>
            <w:ins w:id="1129" w:author="ZTE-Ma Zhifeng" w:date="2024-08-26T15:52:00Z">
              <w:r w:rsidRPr="004D6DE3">
                <w:rPr>
                  <w:rFonts w:ascii="Arial" w:eastAsia="Malgun Gothic" w:hAnsi="Arial" w:cs="Arial"/>
                  <w:b/>
                  <w:bCs/>
                  <w:sz w:val="18"/>
                  <w:szCs w:val="18"/>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2BA3B870" w14:textId="77777777" w:rsidR="00126CBF" w:rsidRPr="004D6DE3" w:rsidRDefault="00126CBF" w:rsidP="008645DB">
            <w:pPr>
              <w:spacing w:after="0"/>
              <w:rPr>
                <w:ins w:id="1130" w:author="ZTE-Ma Zhifeng" w:date="2024-08-26T15:52:00Z"/>
                <w:rFonts w:ascii="Arial" w:eastAsia="Calibri" w:hAnsi="Arial" w:cs="Arial"/>
                <w:b/>
                <w:bCs/>
                <w:sz w:val="18"/>
                <w:szCs w:val="18"/>
                <w:lang w:val="en-US" w:eastAsia="zh-CN"/>
              </w:rPr>
            </w:pPr>
          </w:p>
        </w:tc>
      </w:tr>
      <w:tr w:rsidR="00126CBF" w:rsidRPr="004D6DE3" w14:paraId="34C8538E" w14:textId="77777777" w:rsidTr="008645DB">
        <w:trPr>
          <w:trHeight w:val="56"/>
          <w:jc w:val="center"/>
          <w:ins w:id="1131" w:author="ZTE-Ma Zhifeng" w:date="2024-08-26T15:52:00Z"/>
        </w:trPr>
        <w:tc>
          <w:tcPr>
            <w:tcW w:w="715" w:type="dxa"/>
            <w:vMerge/>
            <w:tcBorders>
              <w:top w:val="single" w:sz="4" w:space="0" w:color="auto"/>
              <w:left w:val="single" w:sz="4" w:space="0" w:color="auto"/>
              <w:bottom w:val="single" w:sz="4" w:space="0" w:color="auto"/>
              <w:right w:val="single" w:sz="4" w:space="0" w:color="auto"/>
            </w:tcBorders>
            <w:vAlign w:val="center"/>
          </w:tcPr>
          <w:p w14:paraId="459F1B5A" w14:textId="77777777" w:rsidR="00126CBF" w:rsidRPr="004D6DE3" w:rsidRDefault="00126CBF" w:rsidP="008645DB">
            <w:pPr>
              <w:spacing w:after="0"/>
              <w:rPr>
                <w:ins w:id="1132" w:author="ZTE-Ma Zhifeng" w:date="2024-08-26T15:52:00Z"/>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03E92D08" w14:textId="77777777" w:rsidR="00126CBF" w:rsidRPr="004D6DE3" w:rsidRDefault="00126CBF" w:rsidP="008645DB">
            <w:pPr>
              <w:keepNext/>
              <w:keepLines/>
              <w:spacing w:after="0"/>
              <w:jc w:val="center"/>
              <w:rPr>
                <w:ins w:id="1133" w:author="ZTE-Ma Zhifeng" w:date="2024-08-26T15:52:00Z"/>
                <w:rFonts w:ascii="Arial" w:hAnsi="Arial" w:cs="Arial"/>
                <w:b/>
                <w:bCs/>
                <w:sz w:val="18"/>
                <w:szCs w:val="18"/>
                <w:lang w:val="en-US" w:eastAsia="zh-CN"/>
              </w:rPr>
            </w:pPr>
            <w:ins w:id="1134" w:author="ZTE-Ma Zhifeng" w:date="2024-08-26T15:52:00Z">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UL_low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UL_high</w:t>
              </w:r>
            </w:ins>
          </w:p>
        </w:tc>
        <w:tc>
          <w:tcPr>
            <w:tcW w:w="3116" w:type="dxa"/>
            <w:tcBorders>
              <w:top w:val="single" w:sz="4" w:space="0" w:color="auto"/>
              <w:left w:val="single" w:sz="4" w:space="0" w:color="auto"/>
              <w:bottom w:val="single" w:sz="4" w:space="0" w:color="auto"/>
              <w:right w:val="single" w:sz="4" w:space="0" w:color="auto"/>
            </w:tcBorders>
            <w:vAlign w:val="center"/>
          </w:tcPr>
          <w:p w14:paraId="23713D83" w14:textId="77777777" w:rsidR="00126CBF" w:rsidRPr="004D6DE3" w:rsidRDefault="00126CBF" w:rsidP="008645DB">
            <w:pPr>
              <w:keepNext/>
              <w:keepLines/>
              <w:spacing w:after="0"/>
              <w:jc w:val="center"/>
              <w:rPr>
                <w:ins w:id="1135" w:author="ZTE-Ma Zhifeng" w:date="2024-08-26T15:52:00Z"/>
                <w:rFonts w:ascii="Arial" w:hAnsi="Arial" w:cs="Arial"/>
                <w:b/>
                <w:bCs/>
                <w:sz w:val="18"/>
                <w:szCs w:val="18"/>
                <w:lang w:val="en-US" w:eastAsia="zh-CN"/>
              </w:rPr>
            </w:pPr>
            <w:ins w:id="1136" w:author="ZTE-Ma Zhifeng" w:date="2024-08-26T15:52:00Z">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DL_low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DL_high</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4A518782" w14:textId="77777777" w:rsidR="00126CBF" w:rsidRPr="004D6DE3" w:rsidRDefault="00126CBF" w:rsidP="008645DB">
            <w:pPr>
              <w:spacing w:after="0"/>
              <w:rPr>
                <w:ins w:id="1137" w:author="ZTE-Ma Zhifeng" w:date="2024-08-26T15:52:00Z"/>
                <w:rFonts w:ascii="Arial" w:eastAsia="Calibri" w:hAnsi="Arial" w:cs="Arial"/>
                <w:b/>
                <w:bCs/>
                <w:sz w:val="18"/>
                <w:szCs w:val="18"/>
                <w:lang w:val="en-US" w:eastAsia="zh-CN"/>
              </w:rPr>
            </w:pPr>
          </w:p>
        </w:tc>
      </w:tr>
      <w:tr w:rsidR="00126CBF" w:rsidRPr="004D6DE3" w14:paraId="4341BB5E" w14:textId="77777777" w:rsidTr="008645DB">
        <w:trPr>
          <w:trHeight w:val="56"/>
          <w:jc w:val="center"/>
          <w:ins w:id="1138" w:author="ZTE-Ma Zhifeng" w:date="2024-08-26T15:52:00Z"/>
        </w:trPr>
        <w:tc>
          <w:tcPr>
            <w:tcW w:w="715" w:type="dxa"/>
            <w:tcBorders>
              <w:top w:val="single" w:sz="4" w:space="0" w:color="auto"/>
              <w:left w:val="single" w:sz="4" w:space="0" w:color="auto"/>
              <w:bottom w:val="single" w:sz="4" w:space="0" w:color="auto"/>
              <w:right w:val="single" w:sz="4" w:space="0" w:color="auto"/>
            </w:tcBorders>
            <w:vAlign w:val="center"/>
          </w:tcPr>
          <w:p w14:paraId="043A3373" w14:textId="77777777" w:rsidR="00126CBF" w:rsidRPr="004D6DE3" w:rsidRDefault="00126CBF" w:rsidP="008645DB">
            <w:pPr>
              <w:keepNext/>
              <w:keepLines/>
              <w:spacing w:after="0"/>
              <w:jc w:val="center"/>
              <w:rPr>
                <w:ins w:id="1139" w:author="ZTE-Ma Zhifeng" w:date="2024-08-26T15:52:00Z"/>
                <w:rFonts w:ascii="Arial" w:hAnsi="Arial" w:cs="Arial"/>
                <w:color w:val="000000"/>
                <w:sz w:val="18"/>
                <w:szCs w:val="18"/>
              </w:rPr>
            </w:pPr>
            <w:ins w:id="1140" w:author="ZTE-Ma Zhifeng" w:date="2024-08-26T15:52:00Z">
              <w:r w:rsidRPr="004D6DE3">
                <w:rPr>
                  <w:rFonts w:ascii="Arial" w:hAnsi="Arial" w:cs="Arial"/>
                  <w:color w:val="000000"/>
                  <w:sz w:val="18"/>
                  <w:szCs w:val="18"/>
                </w:rPr>
                <w:t>n</w:t>
              </w:r>
              <w:r>
                <w:rPr>
                  <w:rFonts w:ascii="Arial" w:hAnsi="Arial" w:cs="Arial"/>
                  <w:color w:val="000000"/>
                  <w:sz w:val="18"/>
                  <w:szCs w:val="18"/>
                </w:rPr>
                <w:t>8</w:t>
              </w:r>
            </w:ins>
          </w:p>
        </w:tc>
        <w:tc>
          <w:tcPr>
            <w:tcW w:w="3536" w:type="dxa"/>
            <w:tcBorders>
              <w:top w:val="single" w:sz="4" w:space="0" w:color="auto"/>
              <w:left w:val="single" w:sz="4" w:space="0" w:color="auto"/>
              <w:bottom w:val="single" w:sz="4" w:space="0" w:color="auto"/>
              <w:right w:val="single" w:sz="4" w:space="0" w:color="auto"/>
            </w:tcBorders>
          </w:tcPr>
          <w:p w14:paraId="47D4737B" w14:textId="77777777" w:rsidR="00126CBF" w:rsidRPr="00A1115A" w:rsidRDefault="00126CBF" w:rsidP="008645DB">
            <w:pPr>
              <w:pStyle w:val="TAC"/>
              <w:rPr>
                <w:ins w:id="1141" w:author="ZTE-Ma Zhifeng" w:date="2024-08-26T15:52:00Z"/>
              </w:rPr>
            </w:pPr>
            <w:ins w:id="1142" w:author="ZTE-Ma Zhifeng" w:date="2024-08-26T15:52:00Z">
              <w:r w:rsidRPr="00A1115A">
                <w:t>880 MHz – 915 MHz</w:t>
              </w:r>
            </w:ins>
          </w:p>
        </w:tc>
        <w:tc>
          <w:tcPr>
            <w:tcW w:w="3116" w:type="dxa"/>
            <w:tcBorders>
              <w:top w:val="single" w:sz="4" w:space="0" w:color="auto"/>
              <w:left w:val="single" w:sz="4" w:space="0" w:color="auto"/>
              <w:bottom w:val="single" w:sz="4" w:space="0" w:color="auto"/>
              <w:right w:val="single" w:sz="4" w:space="0" w:color="auto"/>
            </w:tcBorders>
          </w:tcPr>
          <w:p w14:paraId="3C5F1212" w14:textId="77777777" w:rsidR="00126CBF" w:rsidRPr="00A1115A" w:rsidRDefault="00126CBF" w:rsidP="008645DB">
            <w:pPr>
              <w:pStyle w:val="TAC"/>
              <w:rPr>
                <w:ins w:id="1143" w:author="ZTE-Ma Zhifeng" w:date="2024-08-26T15:52:00Z"/>
              </w:rPr>
            </w:pPr>
            <w:ins w:id="1144" w:author="ZTE-Ma Zhifeng" w:date="2024-08-26T15:52:00Z">
              <w:r w:rsidRPr="00A1115A">
                <w:t>925 MHz – 960 MHz</w:t>
              </w:r>
            </w:ins>
          </w:p>
        </w:tc>
        <w:tc>
          <w:tcPr>
            <w:tcW w:w="1043" w:type="dxa"/>
            <w:tcBorders>
              <w:top w:val="single" w:sz="4" w:space="0" w:color="auto"/>
              <w:left w:val="single" w:sz="4" w:space="0" w:color="auto"/>
              <w:bottom w:val="single" w:sz="4" w:space="0" w:color="auto"/>
              <w:right w:val="single" w:sz="4" w:space="0" w:color="auto"/>
            </w:tcBorders>
          </w:tcPr>
          <w:p w14:paraId="264514F5" w14:textId="77777777" w:rsidR="00126CBF" w:rsidRPr="00A1115A" w:rsidRDefault="00126CBF" w:rsidP="008645DB">
            <w:pPr>
              <w:pStyle w:val="TAC"/>
              <w:rPr>
                <w:ins w:id="1145" w:author="ZTE-Ma Zhifeng" w:date="2024-08-26T15:52:00Z"/>
              </w:rPr>
            </w:pPr>
            <w:ins w:id="1146" w:author="ZTE-Ma Zhifeng" w:date="2024-08-26T15:52:00Z">
              <w:r w:rsidRPr="00A1115A">
                <w:t>FDD</w:t>
              </w:r>
            </w:ins>
          </w:p>
        </w:tc>
      </w:tr>
      <w:tr w:rsidR="00126CBF" w:rsidRPr="004D6DE3" w14:paraId="549BC4C8" w14:textId="77777777" w:rsidTr="008645DB">
        <w:trPr>
          <w:trHeight w:val="56"/>
          <w:jc w:val="center"/>
          <w:ins w:id="1147" w:author="ZTE-Ma Zhifeng" w:date="2024-08-26T15:52:00Z"/>
        </w:trPr>
        <w:tc>
          <w:tcPr>
            <w:tcW w:w="715" w:type="dxa"/>
            <w:tcBorders>
              <w:top w:val="single" w:sz="4" w:space="0" w:color="auto"/>
              <w:left w:val="single" w:sz="4" w:space="0" w:color="auto"/>
              <w:bottom w:val="single" w:sz="4" w:space="0" w:color="auto"/>
              <w:right w:val="single" w:sz="4" w:space="0" w:color="auto"/>
            </w:tcBorders>
            <w:vAlign w:val="center"/>
          </w:tcPr>
          <w:p w14:paraId="4BBDE01C" w14:textId="77777777" w:rsidR="00126CBF" w:rsidRPr="004D6DE3" w:rsidRDefault="00126CBF" w:rsidP="008645DB">
            <w:pPr>
              <w:keepNext/>
              <w:keepLines/>
              <w:spacing w:after="0"/>
              <w:jc w:val="center"/>
              <w:rPr>
                <w:ins w:id="1148" w:author="ZTE-Ma Zhifeng" w:date="2024-08-26T15:52:00Z"/>
                <w:rFonts w:ascii="Arial" w:hAnsi="Arial" w:cs="Arial"/>
                <w:sz w:val="18"/>
                <w:lang w:val="sv-SE" w:eastAsia="zh-CN"/>
              </w:rPr>
            </w:pPr>
            <w:ins w:id="1149" w:author="ZTE-Ma Zhifeng" w:date="2024-08-26T15:52:00Z">
              <w:r w:rsidRPr="004D6DE3">
                <w:rPr>
                  <w:rFonts w:ascii="Arial" w:hAnsi="Arial" w:cs="Arial"/>
                  <w:color w:val="000000"/>
                  <w:sz w:val="18"/>
                  <w:szCs w:val="18"/>
                </w:rPr>
                <w:t>n</w:t>
              </w:r>
              <w:r>
                <w:rPr>
                  <w:rFonts w:ascii="Arial" w:hAnsi="Arial" w:cs="Arial"/>
                  <w:color w:val="000000"/>
                  <w:sz w:val="18"/>
                  <w:szCs w:val="18"/>
                </w:rPr>
                <w:t>20</w:t>
              </w:r>
            </w:ins>
          </w:p>
        </w:tc>
        <w:tc>
          <w:tcPr>
            <w:tcW w:w="3536" w:type="dxa"/>
            <w:tcBorders>
              <w:top w:val="single" w:sz="4" w:space="0" w:color="auto"/>
              <w:left w:val="single" w:sz="4" w:space="0" w:color="auto"/>
              <w:bottom w:val="single" w:sz="4" w:space="0" w:color="auto"/>
              <w:right w:val="single" w:sz="4" w:space="0" w:color="auto"/>
            </w:tcBorders>
          </w:tcPr>
          <w:p w14:paraId="4E4B7FA4" w14:textId="77777777" w:rsidR="00126CBF" w:rsidRPr="00A1115A" w:rsidRDefault="00126CBF" w:rsidP="008645DB">
            <w:pPr>
              <w:pStyle w:val="TAC"/>
              <w:rPr>
                <w:ins w:id="1150" w:author="ZTE-Ma Zhifeng" w:date="2024-08-26T15:52:00Z"/>
              </w:rPr>
            </w:pPr>
            <w:ins w:id="1151" w:author="ZTE-Ma Zhifeng" w:date="2024-08-26T15:52:00Z">
              <w:r w:rsidRPr="00A1115A">
                <w:t>832 MHz – 862 MHz</w:t>
              </w:r>
            </w:ins>
          </w:p>
        </w:tc>
        <w:tc>
          <w:tcPr>
            <w:tcW w:w="3116" w:type="dxa"/>
            <w:tcBorders>
              <w:top w:val="single" w:sz="4" w:space="0" w:color="auto"/>
              <w:left w:val="single" w:sz="4" w:space="0" w:color="auto"/>
              <w:bottom w:val="single" w:sz="4" w:space="0" w:color="auto"/>
              <w:right w:val="single" w:sz="4" w:space="0" w:color="auto"/>
            </w:tcBorders>
          </w:tcPr>
          <w:p w14:paraId="416C9EE1" w14:textId="77777777" w:rsidR="00126CBF" w:rsidRPr="00A1115A" w:rsidRDefault="00126CBF" w:rsidP="008645DB">
            <w:pPr>
              <w:pStyle w:val="TAC"/>
              <w:rPr>
                <w:ins w:id="1152" w:author="ZTE-Ma Zhifeng" w:date="2024-08-26T15:52:00Z"/>
              </w:rPr>
            </w:pPr>
            <w:ins w:id="1153" w:author="ZTE-Ma Zhifeng" w:date="2024-08-26T15:52:00Z">
              <w:r w:rsidRPr="00A1115A">
                <w:t>791 MHz – 821 MHz</w:t>
              </w:r>
            </w:ins>
          </w:p>
        </w:tc>
        <w:tc>
          <w:tcPr>
            <w:tcW w:w="1043" w:type="dxa"/>
            <w:tcBorders>
              <w:top w:val="single" w:sz="4" w:space="0" w:color="auto"/>
              <w:left w:val="single" w:sz="4" w:space="0" w:color="auto"/>
              <w:bottom w:val="single" w:sz="4" w:space="0" w:color="auto"/>
              <w:right w:val="single" w:sz="4" w:space="0" w:color="auto"/>
            </w:tcBorders>
          </w:tcPr>
          <w:p w14:paraId="7F17F194" w14:textId="77777777" w:rsidR="00126CBF" w:rsidRPr="00A1115A" w:rsidRDefault="00126CBF" w:rsidP="008645DB">
            <w:pPr>
              <w:pStyle w:val="TAC"/>
              <w:rPr>
                <w:ins w:id="1154" w:author="ZTE-Ma Zhifeng" w:date="2024-08-26T15:52:00Z"/>
              </w:rPr>
            </w:pPr>
            <w:ins w:id="1155" w:author="ZTE-Ma Zhifeng" w:date="2024-08-26T15:52:00Z">
              <w:r w:rsidRPr="00A1115A">
                <w:t>FDD</w:t>
              </w:r>
            </w:ins>
          </w:p>
        </w:tc>
      </w:tr>
      <w:tr w:rsidR="00126CBF" w:rsidRPr="004D6DE3" w14:paraId="118902F1" w14:textId="77777777" w:rsidTr="008645DB">
        <w:trPr>
          <w:trHeight w:val="56"/>
          <w:jc w:val="center"/>
          <w:ins w:id="1156" w:author="ZTE-Ma Zhifeng" w:date="2024-08-26T15:52:00Z"/>
        </w:trPr>
        <w:tc>
          <w:tcPr>
            <w:tcW w:w="715" w:type="dxa"/>
            <w:tcBorders>
              <w:top w:val="single" w:sz="4" w:space="0" w:color="auto"/>
              <w:left w:val="single" w:sz="4" w:space="0" w:color="auto"/>
              <w:bottom w:val="single" w:sz="4" w:space="0" w:color="auto"/>
              <w:right w:val="single" w:sz="4" w:space="0" w:color="auto"/>
            </w:tcBorders>
            <w:vAlign w:val="center"/>
          </w:tcPr>
          <w:p w14:paraId="76D91CF9" w14:textId="77777777" w:rsidR="00126CBF" w:rsidRPr="004D6DE3" w:rsidRDefault="00126CBF" w:rsidP="008645DB">
            <w:pPr>
              <w:keepNext/>
              <w:keepLines/>
              <w:spacing w:after="0"/>
              <w:jc w:val="center"/>
              <w:rPr>
                <w:ins w:id="1157" w:author="ZTE-Ma Zhifeng" w:date="2024-08-26T15:52:00Z"/>
                <w:rFonts w:ascii="Arial" w:hAnsi="Arial" w:cs="Arial"/>
                <w:color w:val="000000"/>
                <w:sz w:val="18"/>
                <w:szCs w:val="18"/>
              </w:rPr>
            </w:pPr>
            <w:ins w:id="1158" w:author="ZTE-Ma Zhifeng" w:date="2024-08-26T15:52:00Z">
              <w:r w:rsidRPr="004D6DE3">
                <w:rPr>
                  <w:rFonts w:ascii="Arial" w:hAnsi="Arial" w:cs="Arial"/>
                  <w:color w:val="000000"/>
                  <w:sz w:val="18"/>
                  <w:szCs w:val="18"/>
                </w:rPr>
                <w:t>n</w:t>
              </w:r>
              <w:r>
                <w:rPr>
                  <w:rFonts w:ascii="Arial" w:hAnsi="Arial" w:cs="Arial"/>
                  <w:color w:val="000000"/>
                  <w:sz w:val="18"/>
                  <w:szCs w:val="18"/>
                </w:rPr>
                <w:t>75</w:t>
              </w:r>
            </w:ins>
          </w:p>
        </w:tc>
        <w:tc>
          <w:tcPr>
            <w:tcW w:w="3536" w:type="dxa"/>
            <w:tcBorders>
              <w:top w:val="single" w:sz="4" w:space="0" w:color="auto"/>
              <w:left w:val="single" w:sz="4" w:space="0" w:color="auto"/>
              <w:bottom w:val="single" w:sz="4" w:space="0" w:color="auto"/>
              <w:right w:val="single" w:sz="4" w:space="0" w:color="auto"/>
            </w:tcBorders>
          </w:tcPr>
          <w:p w14:paraId="02396104" w14:textId="77777777" w:rsidR="00126CBF" w:rsidRPr="00A1115A" w:rsidRDefault="00126CBF" w:rsidP="008645DB">
            <w:pPr>
              <w:pStyle w:val="TAC"/>
              <w:rPr>
                <w:ins w:id="1159" w:author="ZTE-Ma Zhifeng" w:date="2024-08-26T15:52:00Z"/>
              </w:rPr>
            </w:pPr>
            <w:ins w:id="1160" w:author="ZTE-Ma Zhifeng" w:date="2024-08-26T15:52:00Z">
              <w:r w:rsidRPr="00A1115A">
                <w:t>N/A</w:t>
              </w:r>
            </w:ins>
          </w:p>
        </w:tc>
        <w:tc>
          <w:tcPr>
            <w:tcW w:w="3116" w:type="dxa"/>
            <w:tcBorders>
              <w:top w:val="single" w:sz="4" w:space="0" w:color="auto"/>
              <w:left w:val="single" w:sz="4" w:space="0" w:color="auto"/>
              <w:bottom w:val="single" w:sz="4" w:space="0" w:color="auto"/>
              <w:right w:val="single" w:sz="4" w:space="0" w:color="auto"/>
            </w:tcBorders>
          </w:tcPr>
          <w:p w14:paraId="6E4B80EF" w14:textId="77777777" w:rsidR="00126CBF" w:rsidRPr="00A1115A" w:rsidRDefault="00126CBF" w:rsidP="008645DB">
            <w:pPr>
              <w:pStyle w:val="TAC"/>
              <w:rPr>
                <w:ins w:id="1161" w:author="ZTE-Ma Zhifeng" w:date="2024-08-26T15:52:00Z"/>
              </w:rPr>
            </w:pPr>
            <w:ins w:id="1162" w:author="ZTE-Ma Zhifeng" w:date="2024-08-26T15:52:00Z">
              <w:r w:rsidRPr="00A1115A">
                <w:t>1432 MHz – 1517 MHz</w:t>
              </w:r>
            </w:ins>
          </w:p>
        </w:tc>
        <w:tc>
          <w:tcPr>
            <w:tcW w:w="1043" w:type="dxa"/>
            <w:tcBorders>
              <w:top w:val="single" w:sz="4" w:space="0" w:color="auto"/>
              <w:left w:val="single" w:sz="4" w:space="0" w:color="auto"/>
              <w:bottom w:val="single" w:sz="4" w:space="0" w:color="auto"/>
              <w:right w:val="single" w:sz="4" w:space="0" w:color="auto"/>
            </w:tcBorders>
          </w:tcPr>
          <w:p w14:paraId="619E50A7" w14:textId="77777777" w:rsidR="00126CBF" w:rsidRPr="00A1115A" w:rsidRDefault="00126CBF" w:rsidP="008645DB">
            <w:pPr>
              <w:pStyle w:val="TAC"/>
              <w:rPr>
                <w:ins w:id="1163" w:author="ZTE-Ma Zhifeng" w:date="2024-08-26T15:52:00Z"/>
              </w:rPr>
            </w:pPr>
            <w:ins w:id="1164" w:author="ZTE-Ma Zhifeng" w:date="2024-08-26T15:52:00Z">
              <w:r w:rsidRPr="00A1115A">
                <w:t>SDL</w:t>
              </w:r>
              <w:r>
                <w:rPr>
                  <w:vertAlign w:val="superscript"/>
                </w:rPr>
                <w:t>19</w:t>
              </w:r>
            </w:ins>
          </w:p>
        </w:tc>
      </w:tr>
    </w:tbl>
    <w:p w14:paraId="50429D15" w14:textId="77777777" w:rsidR="00126CBF" w:rsidRDefault="00126CBF" w:rsidP="00126CBF">
      <w:pPr>
        <w:rPr>
          <w:ins w:id="1165" w:author="ZTE-Ma Zhifeng" w:date="2024-08-26T15:52:00Z"/>
          <w:lang w:eastAsia="zh-CN"/>
        </w:rPr>
      </w:pPr>
    </w:p>
    <w:p w14:paraId="26911E0D" w14:textId="46F76DF4" w:rsidR="00126CBF" w:rsidRPr="005D2633" w:rsidRDefault="00126CBF" w:rsidP="00126CBF">
      <w:pPr>
        <w:pStyle w:val="41"/>
        <w:rPr>
          <w:ins w:id="1166" w:author="ZTE-Ma Zhifeng" w:date="2024-08-26T15:52:00Z"/>
          <w:rFonts w:cs="Arial"/>
          <w:lang w:eastAsia="zh-CN"/>
        </w:rPr>
      </w:pPr>
      <w:bookmarkStart w:id="1167" w:name="_Toc175687498"/>
      <w:ins w:id="1168" w:author="ZTE-Ma Zhifeng" w:date="2024-08-26T15:52:00Z">
        <w:r>
          <w:rPr>
            <w:rFonts w:cs="Arial"/>
            <w:lang w:eastAsia="zh-CN"/>
          </w:rPr>
          <w:lastRenderedPageBreak/>
          <w:t>5.2</w:t>
        </w:r>
        <w:r w:rsidRPr="005D2633">
          <w:rPr>
            <w:rFonts w:cs="Arial"/>
            <w:lang w:eastAsia="zh-CN"/>
          </w:rPr>
          <w:t>.1.2</w:t>
        </w:r>
        <w:r w:rsidRPr="005D2633">
          <w:rPr>
            <w:rFonts w:cs="Arial"/>
            <w:lang w:eastAsia="zh-CN"/>
          </w:rPr>
          <w:tab/>
        </w:r>
        <w:r>
          <w:rPr>
            <w:rFonts w:cs="Arial"/>
            <w:lang w:eastAsia="zh-CN"/>
          </w:rPr>
          <w:t>Channel bandwidths per operating band for CA</w:t>
        </w:r>
        <w:bookmarkEnd w:id="1167"/>
      </w:ins>
    </w:p>
    <w:p w14:paraId="283A9006" w14:textId="0659BF8E" w:rsidR="00126CBF" w:rsidRPr="00126CBF" w:rsidRDefault="00126CBF" w:rsidP="00126CBF">
      <w:pPr>
        <w:pStyle w:val="TH"/>
        <w:rPr>
          <w:ins w:id="1169" w:author="ZTE-Ma Zhifeng" w:date="2024-08-26T15:52:00Z"/>
          <w:rFonts w:cs="Arial"/>
          <w:rPrChange w:id="1170" w:author="ZTE-Ma Zhifeng" w:date="2024-08-26T15:55:00Z">
            <w:rPr>
              <w:ins w:id="1171" w:author="ZTE-Ma Zhifeng" w:date="2024-08-26T15:52:00Z"/>
              <w:lang w:val="en-US" w:eastAsia="en-GB"/>
            </w:rPr>
          </w:rPrChange>
        </w:rPr>
      </w:pPr>
      <w:ins w:id="1172" w:author="ZTE-Ma Zhifeng" w:date="2024-08-26T15:52:00Z">
        <w:r>
          <w:rPr>
            <w:rFonts w:cs="Arial"/>
          </w:rPr>
          <w:t xml:space="preserve">Table </w:t>
        </w:r>
        <w:r w:rsidRPr="00126CBF">
          <w:rPr>
            <w:rFonts w:cs="Arial"/>
            <w:rPrChange w:id="1173" w:author="ZTE-Ma Zhifeng" w:date="2024-08-26T15:55:00Z">
              <w:rPr>
                <w:rFonts w:cs="Arial"/>
                <w:lang w:val="en-US" w:eastAsia="zh-CN"/>
              </w:rPr>
            </w:rPrChange>
          </w:rPr>
          <w:t>5.</w:t>
        </w:r>
      </w:ins>
      <w:ins w:id="1174" w:author="ZTE-Ma Zhifeng" w:date="2024-08-26T15:55:00Z">
        <w:r w:rsidRPr="00126CBF">
          <w:rPr>
            <w:rFonts w:cs="Arial"/>
            <w:rPrChange w:id="1175" w:author="ZTE-Ma Zhifeng" w:date="2024-08-26T15:55:00Z">
              <w:rPr>
                <w:rFonts w:cs="Arial"/>
                <w:lang w:val="en-US" w:eastAsia="zh-CN"/>
              </w:rPr>
            </w:rPrChange>
          </w:rPr>
          <w:t>2</w:t>
        </w:r>
      </w:ins>
      <w:ins w:id="1176" w:author="ZTE-Ma Zhifeng" w:date="2024-08-26T15:52:00Z">
        <w:r w:rsidRPr="00126CBF">
          <w:rPr>
            <w:rFonts w:cs="Arial"/>
            <w:rPrChange w:id="1177" w:author="ZTE-Ma Zhifeng" w:date="2024-08-26T15:55:00Z">
              <w:rPr>
                <w:rFonts w:cs="Arial"/>
                <w:lang w:val="en-US" w:eastAsia="zh-CN"/>
              </w:rPr>
            </w:rPrChange>
          </w:rPr>
          <w:t>.1</w:t>
        </w:r>
        <w:r>
          <w:rPr>
            <w:rFonts w:cs="Arial"/>
          </w:rPr>
          <w:t xml:space="preserve">.2-1: Supported bandwidths per </w:t>
        </w:r>
        <w:r w:rsidRPr="00126CBF">
          <w:rPr>
            <w:rFonts w:cs="Arial"/>
            <w:rPrChange w:id="1178" w:author="ZTE-Ma Zhifeng" w:date="2024-08-26T15:55:00Z">
              <w:rPr>
                <w:rFonts w:cs="Arial"/>
                <w:lang w:val="en-US" w:eastAsia="zh-CN"/>
              </w:rPr>
            </w:rPrChange>
          </w:rPr>
          <w:t>CA</w:t>
        </w:r>
        <w:r>
          <w:rPr>
            <w:rFonts w:cs="Arial"/>
          </w:rPr>
          <w:t xml:space="preserve"> band combination</w:t>
        </w:r>
      </w:ins>
    </w:p>
    <w:tbl>
      <w:tblPr>
        <w:tblW w:w="4747" w:type="pct"/>
        <w:tblLook w:val="04A0" w:firstRow="1" w:lastRow="0" w:firstColumn="1" w:lastColumn="0" w:noHBand="0" w:noVBand="1"/>
      </w:tblPr>
      <w:tblGrid>
        <w:gridCol w:w="1646"/>
        <w:gridCol w:w="1823"/>
        <w:gridCol w:w="710"/>
        <w:gridCol w:w="3597"/>
        <w:gridCol w:w="1368"/>
      </w:tblGrid>
      <w:tr w:rsidR="00126CBF" w:rsidRPr="004D6DE3" w14:paraId="36626057" w14:textId="77777777" w:rsidTr="008645DB">
        <w:trPr>
          <w:trHeight w:val="58"/>
          <w:ins w:id="1179" w:author="ZTE-Ma Zhifeng" w:date="2024-08-26T15:52: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9B3EB9A" w14:textId="77777777" w:rsidR="00126CBF" w:rsidRPr="004D6DE3" w:rsidRDefault="00126CBF" w:rsidP="008645DB">
            <w:pPr>
              <w:pStyle w:val="TAH"/>
              <w:rPr>
                <w:ins w:id="1180" w:author="ZTE-Ma Zhifeng" w:date="2024-08-26T15:52:00Z"/>
                <w:rFonts w:cs="Arial"/>
                <w:b w:val="0"/>
                <w:bCs/>
                <w:szCs w:val="18"/>
              </w:rPr>
            </w:pPr>
            <w:ins w:id="1181" w:author="ZTE-Ma Zhifeng" w:date="2024-08-26T15:52:00Z">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ins>
          </w:p>
        </w:tc>
      </w:tr>
      <w:tr w:rsidR="00126CBF" w:rsidRPr="004D6DE3" w14:paraId="6CFD6097" w14:textId="77777777" w:rsidTr="008645DB">
        <w:trPr>
          <w:trHeight w:val="58"/>
          <w:ins w:id="1182" w:author="ZTE-Ma Zhifeng" w:date="2024-08-26T15:52:00Z"/>
        </w:trPr>
        <w:tc>
          <w:tcPr>
            <w:tcW w:w="900" w:type="pct"/>
            <w:tcBorders>
              <w:top w:val="single" w:sz="4" w:space="0" w:color="auto"/>
              <w:left w:val="single" w:sz="4" w:space="0" w:color="auto"/>
              <w:bottom w:val="single" w:sz="4" w:space="0" w:color="auto"/>
              <w:right w:val="single" w:sz="4" w:space="0" w:color="auto"/>
            </w:tcBorders>
            <w:shd w:val="clear" w:color="auto" w:fill="auto"/>
            <w:vAlign w:val="center"/>
          </w:tcPr>
          <w:p w14:paraId="7716CAEF" w14:textId="77777777" w:rsidR="00126CBF" w:rsidRPr="004D6DE3" w:rsidRDefault="00126CBF" w:rsidP="008645DB">
            <w:pPr>
              <w:pStyle w:val="TAH"/>
              <w:rPr>
                <w:ins w:id="1183" w:author="ZTE-Ma Zhifeng" w:date="2024-08-26T15:52:00Z"/>
                <w:rFonts w:cs="Arial"/>
                <w:b w:val="0"/>
                <w:bCs/>
                <w:szCs w:val="18"/>
              </w:rPr>
            </w:pPr>
            <w:ins w:id="1184" w:author="ZTE-Ma Zhifeng" w:date="2024-08-26T15:52:00Z">
              <w:r w:rsidRPr="004D6DE3">
                <w:rPr>
                  <w:rFonts w:cs="Arial"/>
                  <w:bCs/>
                  <w:szCs w:val="18"/>
                </w:rPr>
                <w:t>NR CA configuration</w:t>
              </w:r>
            </w:ins>
          </w:p>
        </w:tc>
        <w:tc>
          <w:tcPr>
            <w:tcW w:w="997" w:type="pct"/>
            <w:tcBorders>
              <w:top w:val="single" w:sz="4" w:space="0" w:color="auto"/>
              <w:left w:val="nil"/>
              <w:bottom w:val="single" w:sz="4" w:space="0" w:color="auto"/>
              <w:right w:val="single" w:sz="4" w:space="0" w:color="auto"/>
            </w:tcBorders>
            <w:shd w:val="clear" w:color="auto" w:fill="auto"/>
            <w:vAlign w:val="center"/>
          </w:tcPr>
          <w:p w14:paraId="40743127" w14:textId="77777777" w:rsidR="00126CBF" w:rsidRPr="004D6DE3" w:rsidRDefault="00126CBF" w:rsidP="008645DB">
            <w:pPr>
              <w:spacing w:after="0"/>
              <w:jc w:val="center"/>
              <w:rPr>
                <w:ins w:id="1185" w:author="ZTE-Ma Zhifeng" w:date="2024-08-26T15:52:00Z"/>
                <w:rFonts w:ascii="Arial" w:hAnsi="Arial" w:cs="Arial"/>
                <w:b/>
                <w:bCs/>
                <w:sz w:val="18"/>
                <w:szCs w:val="18"/>
              </w:rPr>
            </w:pPr>
            <w:ins w:id="1186" w:author="ZTE-Ma Zhifeng" w:date="2024-08-26T15:52:00Z">
              <w:r w:rsidRPr="004D6DE3">
                <w:rPr>
                  <w:rFonts w:ascii="Arial" w:hAnsi="Arial" w:cs="Arial"/>
                  <w:b/>
                  <w:bCs/>
                  <w:sz w:val="18"/>
                  <w:szCs w:val="18"/>
                </w:rPr>
                <w:t xml:space="preserve">Uplink CA configuration or single uplink carrier </w:t>
              </w:r>
            </w:ins>
          </w:p>
        </w:tc>
        <w:tc>
          <w:tcPr>
            <w:tcW w:w="388" w:type="pct"/>
            <w:tcBorders>
              <w:top w:val="single" w:sz="4" w:space="0" w:color="auto"/>
              <w:left w:val="nil"/>
              <w:bottom w:val="single" w:sz="4" w:space="0" w:color="auto"/>
              <w:right w:val="single" w:sz="4" w:space="0" w:color="auto"/>
            </w:tcBorders>
            <w:shd w:val="clear" w:color="auto" w:fill="auto"/>
            <w:vAlign w:val="center"/>
          </w:tcPr>
          <w:p w14:paraId="448E8899" w14:textId="77777777" w:rsidR="00126CBF" w:rsidRPr="004D6DE3" w:rsidRDefault="00126CBF" w:rsidP="008645DB">
            <w:pPr>
              <w:spacing w:after="0"/>
              <w:jc w:val="center"/>
              <w:rPr>
                <w:ins w:id="1187" w:author="ZTE-Ma Zhifeng" w:date="2024-08-26T15:52:00Z"/>
                <w:rFonts w:ascii="Arial" w:hAnsi="Arial" w:cs="Arial"/>
                <w:b/>
                <w:bCs/>
                <w:sz w:val="18"/>
                <w:szCs w:val="18"/>
              </w:rPr>
            </w:pPr>
            <w:ins w:id="1188" w:author="ZTE-Ma Zhifeng" w:date="2024-08-26T15:52:00Z">
              <w:r w:rsidRPr="004D6DE3">
                <w:rPr>
                  <w:rFonts w:ascii="Arial" w:hAnsi="Arial" w:cs="Arial"/>
                  <w:b/>
                  <w:bCs/>
                  <w:sz w:val="18"/>
                  <w:szCs w:val="18"/>
                </w:rPr>
                <w:t>NR Band</w:t>
              </w:r>
            </w:ins>
          </w:p>
        </w:tc>
        <w:tc>
          <w:tcPr>
            <w:tcW w:w="1967" w:type="pct"/>
            <w:tcBorders>
              <w:top w:val="single" w:sz="4" w:space="0" w:color="auto"/>
              <w:left w:val="nil"/>
              <w:bottom w:val="single" w:sz="4" w:space="0" w:color="auto"/>
              <w:right w:val="single" w:sz="4" w:space="0" w:color="auto"/>
            </w:tcBorders>
            <w:shd w:val="clear" w:color="auto" w:fill="auto"/>
            <w:vAlign w:val="center"/>
          </w:tcPr>
          <w:p w14:paraId="2B1B30D9" w14:textId="77777777" w:rsidR="00126CBF" w:rsidRPr="004D6DE3" w:rsidRDefault="00126CBF" w:rsidP="008645DB">
            <w:pPr>
              <w:spacing w:after="0"/>
              <w:jc w:val="center"/>
              <w:rPr>
                <w:ins w:id="1189" w:author="ZTE-Ma Zhifeng" w:date="2024-08-26T15:52:00Z"/>
                <w:rFonts w:ascii="Arial" w:hAnsi="Arial" w:cs="Arial"/>
                <w:b/>
                <w:bCs/>
                <w:sz w:val="18"/>
                <w:szCs w:val="18"/>
              </w:rPr>
            </w:pPr>
            <w:ins w:id="1190" w:author="ZTE-Ma Zhifeng" w:date="2024-08-26T15:52:00Z">
              <w:r w:rsidRPr="004D6DE3">
                <w:rPr>
                  <w:rFonts w:ascii="Arial" w:hAnsi="Arial" w:cs="Arial"/>
                  <w:b/>
                  <w:bCs/>
                  <w:sz w:val="18"/>
                  <w:szCs w:val="18"/>
                </w:rPr>
                <w:t>Channel bandwidth (MHz)</w:t>
              </w:r>
            </w:ins>
          </w:p>
        </w:tc>
        <w:tc>
          <w:tcPr>
            <w:tcW w:w="748" w:type="pct"/>
            <w:tcBorders>
              <w:top w:val="single" w:sz="4" w:space="0" w:color="auto"/>
              <w:left w:val="nil"/>
              <w:bottom w:val="single" w:sz="4" w:space="0" w:color="auto"/>
              <w:right w:val="single" w:sz="4" w:space="0" w:color="auto"/>
            </w:tcBorders>
            <w:shd w:val="clear" w:color="auto" w:fill="auto"/>
            <w:vAlign w:val="center"/>
          </w:tcPr>
          <w:p w14:paraId="4D2DB173" w14:textId="77777777" w:rsidR="00126CBF" w:rsidRPr="004D6DE3" w:rsidRDefault="00126CBF" w:rsidP="008645DB">
            <w:pPr>
              <w:spacing w:after="0"/>
              <w:jc w:val="center"/>
              <w:rPr>
                <w:ins w:id="1191" w:author="ZTE-Ma Zhifeng" w:date="2024-08-26T15:52:00Z"/>
                <w:rFonts w:ascii="Arial" w:hAnsi="Arial" w:cs="Arial"/>
                <w:b/>
                <w:bCs/>
                <w:sz w:val="18"/>
                <w:szCs w:val="18"/>
              </w:rPr>
            </w:pPr>
            <w:ins w:id="1192" w:author="ZTE-Ma Zhifeng" w:date="2024-08-26T15:52:00Z">
              <w:r w:rsidRPr="004D6DE3">
                <w:rPr>
                  <w:rFonts w:ascii="Arial" w:hAnsi="Arial" w:cs="Arial"/>
                  <w:b/>
                  <w:bCs/>
                  <w:sz w:val="18"/>
                  <w:szCs w:val="18"/>
                </w:rPr>
                <w:t>Bandwidth combination set</w:t>
              </w:r>
            </w:ins>
          </w:p>
        </w:tc>
      </w:tr>
      <w:tr w:rsidR="00126CBF" w:rsidRPr="004D6DE3" w14:paraId="63AB152B" w14:textId="77777777" w:rsidTr="008645DB">
        <w:trPr>
          <w:trHeight w:val="68"/>
          <w:ins w:id="1193" w:author="ZTE-Ma Zhifeng" w:date="2024-08-26T15:52:00Z"/>
        </w:trPr>
        <w:tc>
          <w:tcPr>
            <w:tcW w:w="900" w:type="pct"/>
            <w:tcBorders>
              <w:top w:val="single" w:sz="4" w:space="0" w:color="auto"/>
              <w:left w:val="single" w:sz="4" w:space="0" w:color="auto"/>
              <w:right w:val="single" w:sz="4" w:space="0" w:color="auto"/>
            </w:tcBorders>
            <w:shd w:val="clear" w:color="auto" w:fill="auto"/>
            <w:vAlign w:val="center"/>
          </w:tcPr>
          <w:p w14:paraId="4F6F7C90" w14:textId="77777777" w:rsidR="00126CBF" w:rsidRPr="003A114E" w:rsidRDefault="00126CBF" w:rsidP="008645DB">
            <w:pPr>
              <w:spacing w:after="0"/>
              <w:rPr>
                <w:ins w:id="1194" w:author="ZTE-Ma Zhifeng" w:date="2024-08-26T15:52:00Z"/>
                <w:rFonts w:ascii="Arial" w:hAnsi="Arial" w:cs="Arial"/>
                <w:color w:val="000000"/>
                <w:sz w:val="18"/>
                <w:szCs w:val="18"/>
              </w:rPr>
            </w:pPr>
            <w:ins w:id="1195" w:author="ZTE-Ma Zhifeng" w:date="2024-08-26T15:52:00Z">
              <w:r w:rsidRPr="003A114E">
                <w:rPr>
                  <w:rFonts w:ascii="Arial" w:hAnsi="Arial" w:cs="Arial"/>
                  <w:color w:val="000000"/>
                  <w:sz w:val="18"/>
                  <w:szCs w:val="18"/>
                </w:rPr>
                <w:t>CA_n8A-n20A-n75A</w:t>
              </w:r>
            </w:ins>
          </w:p>
        </w:tc>
        <w:tc>
          <w:tcPr>
            <w:tcW w:w="997" w:type="pct"/>
            <w:tcBorders>
              <w:top w:val="single" w:sz="4" w:space="0" w:color="auto"/>
              <w:left w:val="nil"/>
              <w:right w:val="single" w:sz="4" w:space="0" w:color="auto"/>
            </w:tcBorders>
            <w:shd w:val="clear" w:color="auto" w:fill="auto"/>
          </w:tcPr>
          <w:p w14:paraId="030A75F6" w14:textId="77777777" w:rsidR="00126CBF" w:rsidRPr="003A114E" w:rsidRDefault="00126CBF" w:rsidP="008645DB">
            <w:pPr>
              <w:spacing w:after="0"/>
              <w:rPr>
                <w:ins w:id="1196" w:author="ZTE-Ma Zhifeng" w:date="2024-08-26T15:52:00Z"/>
                <w:rFonts w:ascii="Arial" w:hAnsi="Arial" w:cs="Arial"/>
                <w:sz w:val="18"/>
                <w:szCs w:val="18"/>
              </w:rPr>
            </w:pPr>
            <w:ins w:id="1197" w:author="ZTE-Ma Zhifeng" w:date="2024-08-26T15:52:00Z">
              <w:r w:rsidRPr="00A44C66">
                <w:rPr>
                  <w:rFonts w:ascii="Arial" w:hAnsi="Arial" w:cs="Arial"/>
                  <w:color w:val="000000"/>
                  <w:sz w:val="18"/>
                  <w:szCs w:val="18"/>
                </w:rPr>
                <w:t>CA_n8A-n20A</w:t>
              </w:r>
            </w:ins>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
          <w:p w14:paraId="435C0315" w14:textId="77777777" w:rsidR="00126CBF" w:rsidRPr="003A114E" w:rsidRDefault="00126CBF" w:rsidP="008645DB">
            <w:pPr>
              <w:spacing w:after="0"/>
              <w:jc w:val="center"/>
              <w:rPr>
                <w:ins w:id="1198" w:author="ZTE-Ma Zhifeng" w:date="2024-08-26T15:52:00Z"/>
                <w:rFonts w:ascii="Arial" w:hAnsi="Arial" w:cs="Arial"/>
                <w:color w:val="000000"/>
                <w:sz w:val="18"/>
                <w:szCs w:val="18"/>
              </w:rPr>
            </w:pPr>
            <w:ins w:id="1199" w:author="ZTE-Ma Zhifeng" w:date="2024-08-26T15:52:00Z">
              <w:r w:rsidRPr="003A114E">
                <w:rPr>
                  <w:rFonts w:ascii="Arial" w:hAnsi="Arial" w:cs="Arial"/>
                  <w:color w:val="000000"/>
                  <w:sz w:val="18"/>
                  <w:szCs w:val="18"/>
                </w:rPr>
                <w:t>n8</w:t>
              </w:r>
            </w:ins>
          </w:p>
        </w:tc>
        <w:tc>
          <w:tcPr>
            <w:tcW w:w="1967" w:type="pct"/>
            <w:tcBorders>
              <w:top w:val="single" w:sz="4" w:space="0" w:color="auto"/>
              <w:left w:val="single" w:sz="4" w:space="0" w:color="auto"/>
              <w:bottom w:val="single" w:sz="4" w:space="0" w:color="auto"/>
              <w:right w:val="single" w:sz="4" w:space="0" w:color="auto"/>
            </w:tcBorders>
            <w:shd w:val="clear" w:color="auto" w:fill="auto"/>
            <w:vAlign w:val="center"/>
          </w:tcPr>
          <w:p w14:paraId="3BEF169F" w14:textId="77777777" w:rsidR="00126CBF" w:rsidRPr="003A114E" w:rsidRDefault="00126CBF" w:rsidP="008645DB">
            <w:pPr>
              <w:spacing w:after="0"/>
              <w:jc w:val="center"/>
              <w:rPr>
                <w:ins w:id="1200" w:author="ZTE-Ma Zhifeng" w:date="2024-08-26T15:52:00Z"/>
                <w:rFonts w:ascii="Arial" w:hAnsi="Arial" w:cs="Arial"/>
                <w:color w:val="000000"/>
                <w:sz w:val="18"/>
                <w:szCs w:val="18"/>
              </w:rPr>
            </w:pPr>
            <w:ins w:id="1201" w:author="ZTE-Ma Zhifeng" w:date="2024-08-26T15:52:00Z">
              <w:r w:rsidRPr="008D6E36">
                <w:rPr>
                  <w:rFonts w:ascii="Arial" w:hAnsi="Arial" w:cs="Arial"/>
                  <w:color w:val="000000"/>
                  <w:sz w:val="18"/>
                  <w:szCs w:val="18"/>
                </w:rPr>
                <w:t>n</w:t>
              </w:r>
              <w:r>
                <w:rPr>
                  <w:rFonts w:ascii="Arial" w:hAnsi="Arial" w:cs="Arial"/>
                  <w:color w:val="000000"/>
                  <w:sz w:val="18"/>
                  <w:szCs w:val="18"/>
                </w:rPr>
                <w:t>8</w:t>
              </w:r>
              <w:r w:rsidRPr="008D6E36">
                <w:rPr>
                  <w:rFonts w:ascii="Arial" w:hAnsi="Arial" w:cs="Arial"/>
                  <w:color w:val="000000"/>
                  <w:sz w:val="18"/>
                  <w:szCs w:val="18"/>
                </w:rPr>
                <w:t xml:space="preserve"> channel bandwidths in Table 5.3.5-1</w:t>
              </w:r>
            </w:ins>
          </w:p>
        </w:tc>
        <w:tc>
          <w:tcPr>
            <w:tcW w:w="748" w:type="pct"/>
            <w:tcBorders>
              <w:top w:val="single" w:sz="4" w:space="0" w:color="auto"/>
              <w:left w:val="single" w:sz="4" w:space="0" w:color="auto"/>
              <w:right w:val="single" w:sz="4" w:space="0" w:color="auto"/>
            </w:tcBorders>
            <w:shd w:val="clear" w:color="auto" w:fill="auto"/>
            <w:vAlign w:val="center"/>
          </w:tcPr>
          <w:p w14:paraId="5E43A202" w14:textId="77777777" w:rsidR="00126CBF" w:rsidRPr="003A114E" w:rsidRDefault="00126CBF" w:rsidP="008645DB">
            <w:pPr>
              <w:spacing w:after="0"/>
              <w:jc w:val="center"/>
              <w:rPr>
                <w:ins w:id="1202" w:author="ZTE-Ma Zhifeng" w:date="2024-08-26T15:52:00Z"/>
                <w:rFonts w:ascii="Arial" w:hAnsi="Arial" w:cs="Arial"/>
                <w:sz w:val="18"/>
                <w:szCs w:val="18"/>
              </w:rPr>
            </w:pPr>
            <w:ins w:id="1203" w:author="ZTE-Ma Zhifeng" w:date="2024-08-26T15:52:00Z">
              <w:r w:rsidRPr="003A114E">
                <w:rPr>
                  <w:rFonts w:ascii="Arial" w:hAnsi="Arial" w:cs="Arial"/>
                  <w:sz w:val="18"/>
                  <w:szCs w:val="18"/>
                </w:rPr>
                <w:t xml:space="preserve">4 </w:t>
              </w:r>
              <w:r w:rsidRPr="00FF7E18">
                <w:rPr>
                  <w:rFonts w:ascii="Arial" w:eastAsia="等线" w:hAnsi="Arial" w:cs="Arial"/>
                  <w:sz w:val="18"/>
                  <w:szCs w:val="18"/>
                  <w:lang w:eastAsia="zh-CN"/>
                </w:rPr>
                <w:t>and</w:t>
              </w:r>
              <w:r w:rsidRPr="003A114E">
                <w:rPr>
                  <w:rFonts w:ascii="Arial" w:hAnsi="Arial" w:cs="Arial"/>
                  <w:sz w:val="18"/>
                  <w:szCs w:val="18"/>
                </w:rPr>
                <w:t xml:space="preserve"> 5</w:t>
              </w:r>
            </w:ins>
          </w:p>
        </w:tc>
      </w:tr>
      <w:tr w:rsidR="00126CBF" w:rsidRPr="004D6DE3" w14:paraId="669B50E1" w14:textId="77777777" w:rsidTr="008645DB">
        <w:trPr>
          <w:trHeight w:val="68"/>
          <w:ins w:id="1204" w:author="ZTE-Ma Zhifeng" w:date="2024-08-26T15:52:00Z"/>
        </w:trPr>
        <w:tc>
          <w:tcPr>
            <w:tcW w:w="900" w:type="pct"/>
            <w:tcBorders>
              <w:left w:val="single" w:sz="4" w:space="0" w:color="auto"/>
              <w:right w:val="single" w:sz="4" w:space="0" w:color="auto"/>
            </w:tcBorders>
            <w:shd w:val="clear" w:color="auto" w:fill="auto"/>
            <w:vAlign w:val="center"/>
          </w:tcPr>
          <w:p w14:paraId="355808C9" w14:textId="77777777" w:rsidR="00126CBF" w:rsidRPr="003A114E" w:rsidRDefault="00126CBF" w:rsidP="008645DB">
            <w:pPr>
              <w:spacing w:after="0"/>
              <w:rPr>
                <w:ins w:id="1205" w:author="ZTE-Ma Zhifeng" w:date="2024-08-26T15:52:00Z"/>
                <w:rFonts w:ascii="Arial" w:hAnsi="Arial" w:cs="Arial"/>
                <w:color w:val="000000"/>
                <w:sz w:val="18"/>
                <w:szCs w:val="18"/>
              </w:rPr>
            </w:pPr>
          </w:p>
        </w:tc>
        <w:tc>
          <w:tcPr>
            <w:tcW w:w="997" w:type="pct"/>
            <w:tcBorders>
              <w:left w:val="nil"/>
              <w:right w:val="single" w:sz="4" w:space="0" w:color="auto"/>
            </w:tcBorders>
            <w:shd w:val="clear" w:color="auto" w:fill="auto"/>
          </w:tcPr>
          <w:p w14:paraId="0D55CBA8" w14:textId="77777777" w:rsidR="00126CBF" w:rsidRPr="003A114E" w:rsidRDefault="00126CBF" w:rsidP="008645DB">
            <w:pPr>
              <w:rPr>
                <w:ins w:id="1206" w:author="ZTE-Ma Zhifeng" w:date="2024-08-26T15:52:00Z"/>
                <w:rFonts w:ascii="Arial" w:hAnsi="Arial" w:cs="Arial"/>
                <w:sz w:val="18"/>
                <w:szCs w:val="18"/>
              </w:rPr>
            </w:pPr>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
          <w:p w14:paraId="2F72AE32" w14:textId="77777777" w:rsidR="00126CBF" w:rsidRPr="003A114E" w:rsidRDefault="00126CBF" w:rsidP="008645DB">
            <w:pPr>
              <w:spacing w:after="0"/>
              <w:jc w:val="center"/>
              <w:rPr>
                <w:ins w:id="1207" w:author="ZTE-Ma Zhifeng" w:date="2024-08-26T15:52:00Z"/>
                <w:rFonts w:ascii="Arial" w:hAnsi="Arial" w:cs="Arial"/>
                <w:color w:val="000000"/>
                <w:sz w:val="18"/>
                <w:szCs w:val="18"/>
              </w:rPr>
            </w:pPr>
            <w:ins w:id="1208" w:author="ZTE-Ma Zhifeng" w:date="2024-08-26T15:52:00Z">
              <w:r w:rsidRPr="003A114E">
                <w:rPr>
                  <w:rFonts w:ascii="Arial" w:hAnsi="Arial" w:cs="Arial"/>
                  <w:color w:val="000000"/>
                  <w:sz w:val="18"/>
                  <w:szCs w:val="18"/>
                </w:rPr>
                <w:t>n20</w:t>
              </w:r>
            </w:ins>
          </w:p>
        </w:tc>
        <w:tc>
          <w:tcPr>
            <w:tcW w:w="1967" w:type="pct"/>
            <w:tcBorders>
              <w:top w:val="single" w:sz="4" w:space="0" w:color="auto"/>
              <w:left w:val="single" w:sz="4" w:space="0" w:color="auto"/>
              <w:bottom w:val="single" w:sz="4" w:space="0" w:color="auto"/>
              <w:right w:val="single" w:sz="4" w:space="0" w:color="auto"/>
            </w:tcBorders>
            <w:shd w:val="clear" w:color="auto" w:fill="auto"/>
            <w:vAlign w:val="center"/>
          </w:tcPr>
          <w:p w14:paraId="5D91768D" w14:textId="77777777" w:rsidR="00126CBF" w:rsidRPr="008D6E36" w:rsidRDefault="00126CBF" w:rsidP="008645DB">
            <w:pPr>
              <w:spacing w:after="0"/>
              <w:jc w:val="center"/>
              <w:rPr>
                <w:ins w:id="1209" w:author="ZTE-Ma Zhifeng" w:date="2024-08-26T15:52:00Z"/>
                <w:rFonts w:ascii="Arial" w:hAnsi="Arial" w:cs="Arial"/>
                <w:color w:val="000000"/>
                <w:sz w:val="18"/>
                <w:szCs w:val="18"/>
              </w:rPr>
            </w:pPr>
            <w:ins w:id="1210" w:author="ZTE-Ma Zhifeng" w:date="2024-08-26T15:52:00Z">
              <w:r w:rsidRPr="008D6E36">
                <w:rPr>
                  <w:rFonts w:ascii="Arial" w:hAnsi="Arial" w:cs="Arial"/>
                  <w:color w:val="000000"/>
                  <w:sz w:val="18"/>
                  <w:szCs w:val="18"/>
                </w:rPr>
                <w:t>n2</w:t>
              </w:r>
              <w:r>
                <w:rPr>
                  <w:rFonts w:ascii="Arial" w:hAnsi="Arial" w:cs="Arial"/>
                  <w:color w:val="000000"/>
                  <w:sz w:val="18"/>
                  <w:szCs w:val="18"/>
                </w:rPr>
                <w:t>0</w:t>
              </w:r>
              <w:r w:rsidRPr="008D6E36">
                <w:rPr>
                  <w:rFonts w:ascii="Arial" w:hAnsi="Arial" w:cs="Arial"/>
                  <w:color w:val="000000"/>
                  <w:sz w:val="18"/>
                  <w:szCs w:val="18"/>
                </w:rPr>
                <w:t xml:space="preserve"> channel bandwidths in Table 5.3.5-1</w:t>
              </w:r>
            </w:ins>
          </w:p>
        </w:tc>
        <w:tc>
          <w:tcPr>
            <w:tcW w:w="748" w:type="pct"/>
            <w:tcBorders>
              <w:left w:val="single" w:sz="4" w:space="0" w:color="auto"/>
              <w:right w:val="single" w:sz="4" w:space="0" w:color="auto"/>
            </w:tcBorders>
            <w:vAlign w:val="center"/>
          </w:tcPr>
          <w:p w14:paraId="307DD684" w14:textId="77777777" w:rsidR="00126CBF" w:rsidRPr="008D6E36" w:rsidRDefault="00126CBF" w:rsidP="008645DB">
            <w:pPr>
              <w:spacing w:after="0"/>
              <w:rPr>
                <w:ins w:id="1211" w:author="ZTE-Ma Zhifeng" w:date="2024-08-26T15:52:00Z"/>
                <w:rFonts w:ascii="Arial" w:hAnsi="Arial" w:cs="Arial"/>
                <w:sz w:val="18"/>
                <w:szCs w:val="18"/>
              </w:rPr>
            </w:pPr>
          </w:p>
        </w:tc>
      </w:tr>
      <w:tr w:rsidR="00126CBF" w:rsidRPr="004D6DE3" w14:paraId="50C294BD" w14:textId="77777777" w:rsidTr="008645DB">
        <w:trPr>
          <w:trHeight w:val="68"/>
          <w:ins w:id="1212" w:author="ZTE-Ma Zhifeng" w:date="2024-08-26T15:52:00Z"/>
        </w:trPr>
        <w:tc>
          <w:tcPr>
            <w:tcW w:w="900" w:type="pct"/>
            <w:tcBorders>
              <w:left w:val="single" w:sz="4" w:space="0" w:color="auto"/>
              <w:bottom w:val="single" w:sz="4" w:space="0" w:color="auto"/>
              <w:right w:val="single" w:sz="4" w:space="0" w:color="auto"/>
            </w:tcBorders>
            <w:shd w:val="clear" w:color="auto" w:fill="auto"/>
            <w:vAlign w:val="center"/>
          </w:tcPr>
          <w:p w14:paraId="6F7ABA27" w14:textId="77777777" w:rsidR="00126CBF" w:rsidRPr="003A114E" w:rsidRDefault="00126CBF" w:rsidP="008645DB">
            <w:pPr>
              <w:spacing w:after="0"/>
              <w:rPr>
                <w:ins w:id="1213" w:author="ZTE-Ma Zhifeng" w:date="2024-08-26T15:52:00Z"/>
                <w:rFonts w:ascii="Arial" w:hAnsi="Arial" w:cs="Arial"/>
                <w:color w:val="000000"/>
                <w:sz w:val="18"/>
                <w:szCs w:val="18"/>
              </w:rPr>
            </w:pPr>
          </w:p>
        </w:tc>
        <w:tc>
          <w:tcPr>
            <w:tcW w:w="997" w:type="pct"/>
            <w:tcBorders>
              <w:left w:val="nil"/>
              <w:bottom w:val="single" w:sz="4" w:space="0" w:color="auto"/>
              <w:right w:val="single" w:sz="4" w:space="0" w:color="auto"/>
            </w:tcBorders>
            <w:shd w:val="clear" w:color="auto" w:fill="auto"/>
          </w:tcPr>
          <w:p w14:paraId="52445205" w14:textId="77777777" w:rsidR="00126CBF" w:rsidRPr="003A114E" w:rsidRDefault="00126CBF" w:rsidP="008645DB">
            <w:pPr>
              <w:rPr>
                <w:ins w:id="1214" w:author="ZTE-Ma Zhifeng" w:date="2024-08-26T15:52:00Z"/>
                <w:rFonts w:ascii="Arial" w:hAnsi="Arial" w:cs="Arial"/>
                <w:sz w:val="18"/>
                <w:szCs w:val="18"/>
              </w:rPr>
            </w:pPr>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
          <w:p w14:paraId="220B5A5E" w14:textId="77777777" w:rsidR="00126CBF" w:rsidRPr="003A114E" w:rsidRDefault="00126CBF" w:rsidP="008645DB">
            <w:pPr>
              <w:spacing w:after="0"/>
              <w:jc w:val="center"/>
              <w:rPr>
                <w:ins w:id="1215" w:author="ZTE-Ma Zhifeng" w:date="2024-08-26T15:52:00Z"/>
                <w:rFonts w:ascii="Arial" w:hAnsi="Arial" w:cs="Arial"/>
                <w:color w:val="000000"/>
                <w:sz w:val="18"/>
                <w:szCs w:val="18"/>
              </w:rPr>
            </w:pPr>
            <w:ins w:id="1216" w:author="ZTE-Ma Zhifeng" w:date="2024-08-26T15:52:00Z">
              <w:r w:rsidRPr="003A114E">
                <w:rPr>
                  <w:rFonts w:ascii="Arial" w:hAnsi="Arial" w:cs="Arial"/>
                  <w:color w:val="000000"/>
                  <w:sz w:val="18"/>
                  <w:szCs w:val="18"/>
                </w:rPr>
                <w:t>n75</w:t>
              </w:r>
            </w:ins>
          </w:p>
        </w:tc>
        <w:tc>
          <w:tcPr>
            <w:tcW w:w="1967" w:type="pct"/>
            <w:tcBorders>
              <w:top w:val="single" w:sz="4" w:space="0" w:color="auto"/>
              <w:left w:val="single" w:sz="4" w:space="0" w:color="auto"/>
              <w:bottom w:val="single" w:sz="4" w:space="0" w:color="auto"/>
              <w:right w:val="single" w:sz="4" w:space="0" w:color="auto"/>
            </w:tcBorders>
            <w:shd w:val="clear" w:color="auto" w:fill="auto"/>
            <w:vAlign w:val="center"/>
          </w:tcPr>
          <w:p w14:paraId="289685BE" w14:textId="77777777" w:rsidR="00126CBF" w:rsidRPr="008D6E36" w:rsidRDefault="00126CBF" w:rsidP="008645DB">
            <w:pPr>
              <w:spacing w:after="0"/>
              <w:jc w:val="center"/>
              <w:rPr>
                <w:ins w:id="1217" w:author="ZTE-Ma Zhifeng" w:date="2024-08-26T15:52:00Z"/>
                <w:rFonts w:ascii="Arial" w:hAnsi="Arial" w:cs="Arial"/>
                <w:color w:val="000000"/>
                <w:sz w:val="18"/>
                <w:szCs w:val="18"/>
              </w:rPr>
            </w:pPr>
            <w:ins w:id="1218" w:author="ZTE-Ma Zhifeng" w:date="2024-08-26T15:52:00Z">
              <w:r w:rsidRPr="008D6E36">
                <w:rPr>
                  <w:rFonts w:ascii="Arial" w:hAnsi="Arial" w:cs="Arial"/>
                  <w:color w:val="000000"/>
                  <w:sz w:val="18"/>
                  <w:szCs w:val="18"/>
                </w:rPr>
                <w:t>n</w:t>
              </w:r>
              <w:r>
                <w:rPr>
                  <w:rFonts w:ascii="Arial" w:hAnsi="Arial" w:cs="Arial"/>
                  <w:color w:val="000000"/>
                  <w:sz w:val="18"/>
                  <w:szCs w:val="18"/>
                </w:rPr>
                <w:t>7</w:t>
              </w:r>
              <w:r w:rsidRPr="008D6E36">
                <w:rPr>
                  <w:rFonts w:ascii="Arial" w:hAnsi="Arial" w:cs="Arial"/>
                  <w:color w:val="000000"/>
                  <w:sz w:val="18"/>
                  <w:szCs w:val="18"/>
                </w:rPr>
                <w:t>5 channel bandwidths in Table 5.3.5-1</w:t>
              </w:r>
            </w:ins>
          </w:p>
        </w:tc>
        <w:tc>
          <w:tcPr>
            <w:tcW w:w="748" w:type="pct"/>
            <w:tcBorders>
              <w:left w:val="single" w:sz="4" w:space="0" w:color="auto"/>
              <w:bottom w:val="single" w:sz="4" w:space="0" w:color="auto"/>
              <w:right w:val="single" w:sz="4" w:space="0" w:color="auto"/>
            </w:tcBorders>
            <w:vAlign w:val="center"/>
          </w:tcPr>
          <w:p w14:paraId="31958957" w14:textId="77777777" w:rsidR="00126CBF" w:rsidRPr="003A114E" w:rsidRDefault="00126CBF" w:rsidP="008645DB">
            <w:pPr>
              <w:spacing w:after="0"/>
              <w:rPr>
                <w:ins w:id="1219" w:author="ZTE-Ma Zhifeng" w:date="2024-08-26T15:52:00Z"/>
                <w:rFonts w:ascii="Arial" w:hAnsi="Arial" w:cs="Arial"/>
                <w:sz w:val="18"/>
                <w:szCs w:val="18"/>
              </w:rPr>
            </w:pPr>
          </w:p>
        </w:tc>
      </w:tr>
    </w:tbl>
    <w:p w14:paraId="53D0F119" w14:textId="77777777" w:rsidR="00126CBF" w:rsidRDefault="00126CBF" w:rsidP="00126CBF">
      <w:pPr>
        <w:spacing w:after="0"/>
        <w:rPr>
          <w:ins w:id="1220" w:author="ZTE-Ma Zhifeng" w:date="2024-08-26T15:52:00Z"/>
          <w:rFonts w:eastAsia="Calibri"/>
          <w:lang w:eastAsia="ko-KR"/>
        </w:rPr>
      </w:pPr>
    </w:p>
    <w:p w14:paraId="11BE2F24" w14:textId="77777777" w:rsidR="00126CBF" w:rsidRPr="004D6DE3" w:rsidRDefault="00126CBF" w:rsidP="00126CBF">
      <w:pPr>
        <w:spacing w:after="0"/>
        <w:rPr>
          <w:ins w:id="1221" w:author="ZTE-Ma Zhifeng" w:date="2024-08-26T15:52:00Z"/>
          <w:rFonts w:cs="Arial"/>
          <w:i/>
          <w:color w:val="FF0000"/>
          <w:kern w:val="2"/>
          <w:lang w:val="en-US" w:eastAsia="zh-CN"/>
        </w:rPr>
      </w:pPr>
      <w:ins w:id="1222" w:author="ZTE-Ma Zhifeng" w:date="2024-08-26T15:52:00Z">
        <w:r w:rsidRPr="004D6DE3">
          <w:rPr>
            <w:rFonts w:cs="Arial" w:hint="eastAsia"/>
            <w:i/>
            <w:color w:val="FF0000"/>
            <w:kern w:val="2"/>
            <w:lang w:val="en-US" w:eastAsia="zh-CN"/>
          </w:rPr>
          <w:t xml:space="preserve">Editor's note: </w:t>
        </w:r>
        <w:r>
          <w:rPr>
            <w:rFonts w:cs="Arial"/>
            <w:i/>
            <w:color w:val="FF0000"/>
            <w:kern w:val="2"/>
            <w:lang w:val="en-US" w:eastAsia="zh-CN"/>
          </w:rPr>
          <w:t>The valid UL configurations shall refer to the Annex B.</w:t>
        </w:r>
      </w:ins>
    </w:p>
    <w:p w14:paraId="48233080" w14:textId="77777777" w:rsidR="00126CBF" w:rsidRDefault="00126CBF" w:rsidP="00126CBF">
      <w:pPr>
        <w:rPr>
          <w:ins w:id="1223" w:author="ZTE-Ma Zhifeng" w:date="2024-08-26T15:52:00Z"/>
        </w:rPr>
      </w:pPr>
    </w:p>
    <w:p w14:paraId="09086FBA" w14:textId="424F5203" w:rsidR="00126CBF" w:rsidRPr="00126CBF" w:rsidRDefault="00126CBF" w:rsidP="00126CBF">
      <w:pPr>
        <w:pStyle w:val="41"/>
        <w:rPr>
          <w:ins w:id="1224" w:author="ZTE-Ma Zhifeng" w:date="2024-08-26T15:52:00Z"/>
          <w:rFonts w:cs="Arial"/>
          <w:lang w:eastAsia="zh-CN"/>
          <w:rPrChange w:id="1225" w:author="ZTE-Ma Zhifeng" w:date="2024-08-26T15:56:00Z">
            <w:rPr>
              <w:ins w:id="1226" w:author="ZTE-Ma Zhifeng" w:date="2024-08-26T15:52:00Z"/>
              <w:rFonts w:cs="Arial"/>
              <w:szCs w:val="22"/>
            </w:rPr>
          </w:rPrChange>
        </w:rPr>
      </w:pPr>
      <w:bookmarkStart w:id="1227" w:name="_Toc175687499"/>
      <w:ins w:id="1228" w:author="ZTE-Ma Zhifeng" w:date="2024-08-26T15:52:00Z">
        <w:r w:rsidRPr="005D2633">
          <w:rPr>
            <w:rFonts w:cs="Arial"/>
            <w:lang w:eastAsia="zh-CN"/>
          </w:rPr>
          <w:t>5.</w:t>
        </w:r>
      </w:ins>
      <w:ins w:id="1229" w:author="ZTE-Ma Zhifeng" w:date="2024-08-26T15:56:00Z">
        <w:r>
          <w:rPr>
            <w:rFonts w:cs="Arial"/>
            <w:lang w:eastAsia="zh-CN"/>
          </w:rPr>
          <w:t>2</w:t>
        </w:r>
      </w:ins>
      <w:ins w:id="1230" w:author="ZTE-Ma Zhifeng" w:date="2024-08-26T15:52:00Z">
        <w:r w:rsidRPr="005D2633">
          <w:rPr>
            <w:rFonts w:cs="Arial"/>
            <w:lang w:eastAsia="zh-CN"/>
          </w:rPr>
          <w:t>.1.</w:t>
        </w:r>
        <w:r>
          <w:rPr>
            <w:rFonts w:cs="Arial"/>
            <w:lang w:eastAsia="zh-CN"/>
          </w:rPr>
          <w:t>3</w:t>
        </w:r>
        <w:r w:rsidRPr="005D2633">
          <w:rPr>
            <w:rFonts w:cs="Arial"/>
            <w:lang w:eastAsia="zh-CN"/>
          </w:rPr>
          <w:tab/>
        </w:r>
        <w:r w:rsidRPr="00126CBF">
          <w:rPr>
            <w:rFonts w:cs="Arial"/>
            <w:lang w:eastAsia="zh-CN"/>
            <w:rPrChange w:id="1231" w:author="ZTE-Ma Zhifeng" w:date="2024-08-26T15:56:00Z">
              <w:rPr>
                <w:rFonts w:cs="Arial"/>
                <w:szCs w:val="22"/>
              </w:rPr>
            </w:rPrChange>
          </w:rPr>
          <w:t>∆T</w:t>
        </w:r>
        <w:r w:rsidRPr="008E08D9">
          <w:rPr>
            <w:rFonts w:cs="Arial"/>
            <w:vertAlign w:val="subscript"/>
            <w:lang w:eastAsia="zh-CN"/>
            <w:rPrChange w:id="1232" w:author="ZTE-Ma Zhifeng" w:date="2024-08-26T17:02:00Z">
              <w:rPr>
                <w:rFonts w:cs="Arial"/>
                <w:szCs w:val="22"/>
                <w:vertAlign w:val="subscript"/>
              </w:rPr>
            </w:rPrChange>
          </w:rPr>
          <w:t>IB,c</w:t>
        </w:r>
        <w:r w:rsidRPr="00126CBF">
          <w:rPr>
            <w:rFonts w:cs="Arial"/>
            <w:lang w:eastAsia="zh-CN"/>
            <w:rPrChange w:id="1233" w:author="ZTE-Ma Zhifeng" w:date="2024-08-26T15:56:00Z">
              <w:rPr>
                <w:rFonts w:cs="Arial"/>
                <w:szCs w:val="22"/>
              </w:rPr>
            </w:rPrChange>
          </w:rPr>
          <w:t xml:space="preserve"> and ∆R</w:t>
        </w:r>
        <w:r w:rsidRPr="008E08D9">
          <w:rPr>
            <w:rFonts w:cs="Arial"/>
            <w:vertAlign w:val="subscript"/>
            <w:lang w:eastAsia="zh-CN"/>
            <w:rPrChange w:id="1234" w:author="ZTE-Ma Zhifeng" w:date="2024-08-26T17:02:00Z">
              <w:rPr>
                <w:rFonts w:cs="Arial"/>
                <w:szCs w:val="22"/>
                <w:vertAlign w:val="subscript"/>
              </w:rPr>
            </w:rPrChange>
          </w:rPr>
          <w:t>IB,c</w:t>
        </w:r>
        <w:r w:rsidRPr="00126CBF">
          <w:rPr>
            <w:rFonts w:cs="Arial"/>
            <w:lang w:eastAsia="zh-CN"/>
            <w:rPrChange w:id="1235" w:author="ZTE-Ma Zhifeng" w:date="2024-08-26T15:56:00Z">
              <w:rPr>
                <w:rFonts w:cs="Arial"/>
                <w:szCs w:val="22"/>
              </w:rPr>
            </w:rPrChange>
          </w:rPr>
          <w:t xml:space="preserve"> values</w:t>
        </w:r>
        <w:bookmarkEnd w:id="1227"/>
      </w:ins>
    </w:p>
    <w:p w14:paraId="23B2E227" w14:textId="77777777" w:rsidR="00126CBF" w:rsidRDefault="00126CBF" w:rsidP="00126CBF">
      <w:pPr>
        <w:rPr>
          <w:ins w:id="1236" w:author="ZTE-Ma Zhifeng" w:date="2024-08-26T15:52:00Z"/>
        </w:rPr>
      </w:pPr>
      <w:ins w:id="1237" w:author="ZTE-Ma Zhifeng" w:date="2024-08-26T15:52:00Z">
        <w:r>
          <w:t xml:space="preserve">For </w:t>
        </w:r>
        <w:r>
          <w:rPr>
            <w:lang w:val="en-US" w:eastAsia="zh-CN"/>
          </w:rPr>
          <w:t>CA</w:t>
        </w:r>
        <w:r>
          <w:rPr>
            <w:lang w:eastAsia="zh-CN"/>
          </w:rPr>
          <w:t>_</w:t>
        </w:r>
        <w:r>
          <w:rPr>
            <w:lang w:val="en-US" w:eastAsia="zh-CN"/>
          </w:rPr>
          <w:t>n8</w:t>
        </w:r>
        <w:r>
          <w:rPr>
            <w:lang w:eastAsia="ja-JP"/>
          </w:rPr>
          <w:t>-n</w:t>
        </w:r>
        <w:r>
          <w:rPr>
            <w:lang w:val="en-US" w:eastAsia="zh-CN"/>
          </w:rPr>
          <w:t>20-</w:t>
        </w:r>
        <w:r>
          <w:rPr>
            <w:rFonts w:hint="eastAsia"/>
            <w:lang w:val="en-US" w:eastAsia="zh-CN"/>
          </w:rPr>
          <w:t>n</w:t>
        </w:r>
        <w:r>
          <w:rPr>
            <w:lang w:val="en-US" w:eastAsia="zh-CN"/>
          </w:rPr>
          <w:t>75</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w:t>
        </w:r>
        <w:r w:rsidRPr="005A43BB">
          <w:rPr>
            <w:rFonts w:hint="eastAsia"/>
          </w:rPr>
          <w:t>have</w:t>
        </w:r>
        <w:r>
          <w:t xml:space="preserve"> </w:t>
        </w:r>
        <w:r w:rsidRPr="00BE2404">
          <w:rPr>
            <w:rFonts w:hint="eastAsia"/>
          </w:rPr>
          <w:t>already</w:t>
        </w:r>
        <w:r>
          <w:t xml:space="preserve"> </w:t>
        </w:r>
        <w:r w:rsidRPr="005A43BB">
          <w:rPr>
            <w:rFonts w:hint="eastAsia"/>
          </w:rPr>
          <w:t>been</w:t>
        </w:r>
        <w:r>
          <w:t xml:space="preserve"> </w:t>
        </w:r>
        <w:r w:rsidRPr="00BE2404">
          <w:rPr>
            <w:rFonts w:hint="eastAsia"/>
          </w:rPr>
          <w:t>specified</w:t>
        </w:r>
        <w:r>
          <w:t xml:space="preserve"> </w:t>
        </w:r>
        <w:r w:rsidRPr="00BE2404">
          <w:rPr>
            <w:rFonts w:hint="eastAsia"/>
          </w:rPr>
          <w:t>in</w:t>
        </w:r>
        <w:r>
          <w:t xml:space="preserve"> TS 38.101-1.</w:t>
        </w:r>
      </w:ins>
    </w:p>
    <w:p w14:paraId="209AB2C2" w14:textId="1B2A2DEB" w:rsidR="00126CBF" w:rsidRPr="00126CBF" w:rsidRDefault="00126CBF" w:rsidP="00126CBF">
      <w:pPr>
        <w:pStyle w:val="31"/>
        <w:rPr>
          <w:ins w:id="1238" w:author="ZTE-Ma Zhifeng" w:date="2024-08-26T15:52:00Z"/>
          <w:rFonts w:cs="Arial"/>
          <w:szCs w:val="28"/>
          <w:lang w:val="en-US" w:eastAsia="zh-CN"/>
          <w:rPrChange w:id="1239" w:author="ZTE-Ma Zhifeng" w:date="2024-08-26T15:56:00Z">
            <w:rPr>
              <w:ins w:id="1240" w:author="ZTE-Ma Zhifeng" w:date="2024-08-26T15:52:00Z"/>
              <w:rFonts w:cs="Arial"/>
              <w:szCs w:val="28"/>
            </w:rPr>
          </w:rPrChange>
        </w:rPr>
      </w:pPr>
      <w:bookmarkStart w:id="1241" w:name="_Toc175687500"/>
      <w:ins w:id="1242" w:author="ZTE-Ma Zhifeng" w:date="2024-08-26T15:52:00Z">
        <w:r w:rsidRPr="00126CBF">
          <w:rPr>
            <w:rFonts w:cs="Arial"/>
            <w:szCs w:val="28"/>
            <w:lang w:val="en-US" w:eastAsia="zh-CN"/>
            <w:rPrChange w:id="1243" w:author="ZTE-Ma Zhifeng" w:date="2024-08-26T15:56:00Z">
              <w:rPr>
                <w:rFonts w:cs="Arial"/>
                <w:szCs w:val="28"/>
              </w:rPr>
            </w:rPrChange>
          </w:rPr>
          <w:t>5.</w:t>
        </w:r>
      </w:ins>
      <w:ins w:id="1244" w:author="ZTE-Ma Zhifeng" w:date="2024-08-26T15:56:00Z">
        <w:r w:rsidRPr="00126CBF">
          <w:rPr>
            <w:rFonts w:cs="Arial"/>
            <w:szCs w:val="28"/>
            <w:lang w:val="en-US" w:eastAsia="zh-CN"/>
            <w:rPrChange w:id="1245" w:author="ZTE-Ma Zhifeng" w:date="2024-08-26T15:56:00Z">
              <w:rPr>
                <w:rFonts w:cs="Arial"/>
                <w:szCs w:val="28"/>
              </w:rPr>
            </w:rPrChange>
          </w:rPr>
          <w:t>2</w:t>
        </w:r>
      </w:ins>
      <w:ins w:id="1246" w:author="ZTE-Ma Zhifeng" w:date="2024-08-26T15:52:00Z">
        <w:r w:rsidRPr="00126CBF">
          <w:rPr>
            <w:rFonts w:cs="Arial"/>
            <w:szCs w:val="28"/>
            <w:lang w:val="en-US" w:eastAsia="zh-CN"/>
            <w:rPrChange w:id="1247" w:author="ZTE-Ma Zhifeng" w:date="2024-08-26T15:56:00Z">
              <w:rPr>
                <w:rFonts w:cs="Arial"/>
                <w:szCs w:val="28"/>
              </w:rPr>
            </w:rPrChange>
          </w:rPr>
          <w:t>.2</w:t>
        </w:r>
        <w:r w:rsidRPr="00126CBF">
          <w:rPr>
            <w:rFonts w:cs="Arial"/>
            <w:szCs w:val="28"/>
            <w:lang w:val="en-US" w:eastAsia="zh-CN"/>
            <w:rPrChange w:id="1248" w:author="ZTE-Ma Zhifeng" w:date="2024-08-26T15:56:00Z">
              <w:rPr>
                <w:rFonts w:cs="Arial"/>
                <w:szCs w:val="28"/>
              </w:rPr>
            </w:rPrChange>
          </w:rPr>
          <w:tab/>
          <w:t>Specific for 2 bands UL CA</w:t>
        </w:r>
        <w:bookmarkEnd w:id="1241"/>
      </w:ins>
    </w:p>
    <w:p w14:paraId="69C885FB" w14:textId="07A74CB7" w:rsidR="00126CBF" w:rsidRPr="00126CBF" w:rsidRDefault="00126CBF">
      <w:pPr>
        <w:pStyle w:val="41"/>
        <w:rPr>
          <w:ins w:id="1249" w:author="ZTE-Ma Zhifeng" w:date="2024-08-26T15:52:00Z"/>
          <w:rFonts w:cs="Arial"/>
          <w:lang w:eastAsia="zh-CN"/>
          <w:rPrChange w:id="1250" w:author="ZTE-Ma Zhifeng" w:date="2024-08-26T15:56:00Z">
            <w:rPr>
              <w:ins w:id="1251" w:author="ZTE-Ma Zhifeng" w:date="2024-08-26T15:52:00Z"/>
              <w:rFonts w:eastAsia="Times New Roman"/>
              <w:lang w:eastAsia="en-GB"/>
            </w:rPr>
          </w:rPrChange>
        </w:rPr>
        <w:pPrChange w:id="1252" w:author="ZTE-Ma Zhifeng" w:date="2024-08-26T15:56:00Z">
          <w:pPr>
            <w:pStyle w:val="41"/>
            <w:overflowPunct w:val="0"/>
            <w:autoSpaceDE w:val="0"/>
            <w:autoSpaceDN w:val="0"/>
            <w:adjustRightInd w:val="0"/>
            <w:textAlignment w:val="baseline"/>
          </w:pPr>
        </w:pPrChange>
      </w:pPr>
      <w:bookmarkStart w:id="1253" w:name="_Toc175687501"/>
      <w:ins w:id="1254" w:author="ZTE-Ma Zhifeng" w:date="2024-08-26T15:52:00Z">
        <w:r w:rsidRPr="00126CBF">
          <w:rPr>
            <w:rFonts w:cs="Arial"/>
            <w:lang w:eastAsia="zh-CN"/>
            <w:rPrChange w:id="1255" w:author="ZTE-Ma Zhifeng" w:date="2024-08-26T15:56:00Z">
              <w:rPr>
                <w:rFonts w:eastAsia="Times New Roman"/>
                <w:lang w:eastAsia="en-GB"/>
              </w:rPr>
            </w:rPrChange>
          </w:rPr>
          <w:t>5.</w:t>
        </w:r>
      </w:ins>
      <w:ins w:id="1256" w:author="ZTE-Ma Zhifeng" w:date="2024-08-26T15:58:00Z">
        <w:r>
          <w:rPr>
            <w:rFonts w:cs="Arial"/>
            <w:lang w:eastAsia="zh-CN"/>
          </w:rPr>
          <w:t>2</w:t>
        </w:r>
      </w:ins>
      <w:ins w:id="1257" w:author="ZTE-Ma Zhifeng" w:date="2024-08-26T15:52:00Z">
        <w:r w:rsidRPr="00126CBF">
          <w:rPr>
            <w:rFonts w:cs="Arial"/>
            <w:lang w:eastAsia="zh-CN"/>
            <w:rPrChange w:id="1258" w:author="ZTE-Ma Zhifeng" w:date="2024-08-26T15:56:00Z">
              <w:rPr>
                <w:rFonts w:eastAsia="Times New Roman"/>
                <w:lang w:eastAsia="en-GB"/>
              </w:rPr>
            </w:rPrChange>
          </w:rPr>
          <w:t>.2.1</w:t>
        </w:r>
        <w:r w:rsidRPr="00126CBF">
          <w:rPr>
            <w:rFonts w:cs="Arial"/>
            <w:lang w:eastAsia="zh-CN"/>
            <w:rPrChange w:id="1259" w:author="ZTE-Ma Zhifeng" w:date="2024-08-26T15:56:00Z">
              <w:rPr>
                <w:rFonts w:eastAsia="Times New Roman"/>
                <w:lang w:eastAsia="en-GB"/>
              </w:rPr>
            </w:rPrChange>
          </w:rPr>
          <w:tab/>
          <w:t>UE co-existence studies</w:t>
        </w:r>
        <w:bookmarkEnd w:id="1253"/>
      </w:ins>
    </w:p>
    <w:p w14:paraId="4CC8CF4A" w14:textId="77777777" w:rsidR="00126CBF" w:rsidRDefault="00126CBF" w:rsidP="00126CBF">
      <w:pPr>
        <w:rPr>
          <w:ins w:id="1260" w:author="ZTE-Ma Zhifeng" w:date="2024-08-26T15:52:00Z"/>
          <w:i/>
          <w:iCs/>
          <w:color w:val="FF0000"/>
          <w:lang w:val="en-US" w:eastAsia="zh-CN"/>
        </w:rPr>
      </w:pPr>
      <w:ins w:id="1261" w:author="ZTE-Ma Zhifeng" w:date="2024-08-26T15:52:00Z">
        <w:r>
          <w:rPr>
            <w:rFonts w:cs="Arial" w:hint="eastAsia"/>
            <w:i/>
            <w:color w:val="FF0000"/>
            <w:kern w:val="2"/>
            <w:lang w:val="en-US" w:eastAsia="zh-CN"/>
          </w:rPr>
          <w:t>Editor</w:t>
        </w:r>
        <w:r>
          <w:rPr>
            <w:rFonts w:cs="Arial"/>
            <w:i/>
            <w:color w:val="FF0000"/>
            <w:kern w:val="2"/>
            <w:lang w:val="en-US" w:eastAsia="zh-CN"/>
          </w:rPr>
          <w:t>’</w:t>
        </w:r>
        <w:r>
          <w:rPr>
            <w:rFonts w:cs="Arial" w:hint="eastAsia"/>
            <w:i/>
            <w:color w:val="FF0000"/>
            <w:kern w:val="2"/>
            <w:lang w:val="en-US" w:eastAsia="zh-CN"/>
          </w:rPr>
          <w:t xml:space="preserve">s </w:t>
        </w:r>
        <w:r>
          <w:rPr>
            <w:rFonts w:hint="eastAsia"/>
            <w:i/>
            <w:iCs/>
            <w:color w:val="FF0000"/>
            <w:lang w:val="en-US" w:eastAsia="zh-CN"/>
          </w:rPr>
          <w:t>Note: The tables in this section are provided to identify potential issues to be analy</w:t>
        </w:r>
        <w:r>
          <w:rPr>
            <w:i/>
            <w:iCs/>
            <w:color w:val="FF0000"/>
            <w:lang w:val="en-US" w:eastAsia="zh-CN"/>
          </w:rPr>
          <w:t>z</w:t>
        </w:r>
        <w:r>
          <w:rPr>
            <w:rFonts w:hint="eastAsia"/>
            <w:i/>
            <w:iCs/>
            <w:color w:val="FF0000"/>
            <w:lang w:val="en-US" w:eastAsia="zh-CN"/>
          </w:rPr>
          <w:t>ed based on interference frequency range calculations, whether to specify the MSD related to collisions with the victim receiver frequency range should be based on the detailed REFSENS analysis.</w:t>
        </w:r>
      </w:ins>
    </w:p>
    <w:p w14:paraId="4EC5334E" w14:textId="289023C3" w:rsidR="00126CBF" w:rsidRPr="00242348" w:rsidRDefault="00126CBF" w:rsidP="00126CBF">
      <w:pPr>
        <w:pStyle w:val="51"/>
        <w:overflowPunct w:val="0"/>
        <w:autoSpaceDE w:val="0"/>
        <w:autoSpaceDN w:val="0"/>
        <w:adjustRightInd w:val="0"/>
        <w:textAlignment w:val="baseline"/>
        <w:rPr>
          <w:ins w:id="1262" w:author="ZTE-Ma Zhifeng" w:date="2024-08-26T15:52:00Z"/>
          <w:snapToGrid w:val="0"/>
          <w:lang w:eastAsia="en-GB"/>
        </w:rPr>
      </w:pPr>
      <w:bookmarkStart w:id="1263" w:name="_Toc175687502"/>
      <w:ins w:id="1264" w:author="ZTE-Ma Zhifeng" w:date="2024-08-26T15:52:00Z">
        <w:r w:rsidRPr="00242348">
          <w:rPr>
            <w:rFonts w:hint="eastAsia"/>
            <w:snapToGrid w:val="0"/>
            <w:lang w:eastAsia="en-GB"/>
          </w:rPr>
          <w:t>5.</w:t>
        </w:r>
      </w:ins>
      <w:ins w:id="1265" w:author="ZTE-Ma Zhifeng" w:date="2024-08-26T15:58:00Z">
        <w:r>
          <w:rPr>
            <w:snapToGrid w:val="0"/>
            <w:lang w:eastAsia="en-GB"/>
          </w:rPr>
          <w:t>2</w:t>
        </w:r>
      </w:ins>
      <w:ins w:id="1266" w:author="ZTE-Ma Zhifeng" w:date="2024-08-26T15:52:00Z">
        <w:r w:rsidRPr="00242348">
          <w:rPr>
            <w:snapToGrid w:val="0"/>
            <w:lang w:eastAsia="en-GB"/>
          </w:rPr>
          <w:t>.2.</w:t>
        </w:r>
        <w:r>
          <w:rPr>
            <w:snapToGrid w:val="0"/>
            <w:lang w:eastAsia="en-GB"/>
          </w:rPr>
          <w:t>1</w:t>
        </w:r>
        <w:r w:rsidRPr="00242348">
          <w:rPr>
            <w:snapToGrid w:val="0"/>
            <w:lang w:eastAsia="en-GB"/>
          </w:rPr>
          <w:t>.1</w:t>
        </w:r>
        <w:r w:rsidRPr="00242348">
          <w:rPr>
            <w:snapToGrid w:val="0"/>
            <w:lang w:eastAsia="en-GB"/>
          </w:rPr>
          <w:tab/>
          <w:t>Co-existence studies for 2UL band with 1CC per band</w:t>
        </w:r>
        <w:bookmarkEnd w:id="1263"/>
      </w:ins>
    </w:p>
    <w:p w14:paraId="7E4E26FA" w14:textId="77777777" w:rsidR="00126CBF" w:rsidRPr="0007219E" w:rsidRDefault="00126CBF" w:rsidP="00126CBF">
      <w:pPr>
        <w:rPr>
          <w:ins w:id="1267" w:author="ZTE-Ma Zhifeng" w:date="2024-08-26T15:52:00Z"/>
          <w:i/>
          <w:iCs/>
          <w:color w:val="FF0000"/>
          <w:lang w:val="en-US" w:eastAsia="zh-CN"/>
        </w:rPr>
      </w:pPr>
      <w:ins w:id="1268" w:author="ZTE-Ma Zhifeng" w:date="2024-08-26T15:52:00Z">
        <w:r>
          <w:rPr>
            <w:rFonts w:cs="Arial" w:hint="eastAsia"/>
            <w:i/>
            <w:color w:val="FF0000"/>
            <w:kern w:val="2"/>
            <w:lang w:val="en-US" w:eastAsia="zh-CN"/>
          </w:rPr>
          <w:t>Editor</w:t>
        </w:r>
        <w:r>
          <w:rPr>
            <w:rFonts w:cs="Arial"/>
            <w:i/>
            <w:color w:val="FF0000"/>
            <w:kern w:val="2"/>
            <w:lang w:val="en-US" w:eastAsia="zh-CN"/>
          </w:rPr>
          <w:t>’</w:t>
        </w:r>
        <w:r>
          <w:rPr>
            <w:rFonts w:cs="Arial" w:hint="eastAsia"/>
            <w:i/>
            <w:color w:val="FF0000"/>
            <w:kern w:val="2"/>
            <w:lang w:val="en-US" w:eastAsia="zh-CN"/>
          </w:rPr>
          <w:t xml:space="preserve">s </w:t>
        </w:r>
        <w:r>
          <w:rPr>
            <w:rFonts w:hint="eastAsia"/>
            <w:i/>
            <w:iCs/>
            <w:color w:val="FF0000"/>
            <w:lang w:val="en-US" w:eastAsia="zh-CN"/>
          </w:rPr>
          <w:t xml:space="preserve">Note: </w:t>
        </w:r>
        <w:r w:rsidRPr="0007219E">
          <w:rPr>
            <w:i/>
            <w:iCs/>
            <w:color w:val="FF0000"/>
            <w:lang w:val="en-US" w:eastAsia="zh-CN"/>
          </w:rPr>
          <w:t>Since the IMD tables have already been calculated for the different two band fallbacks, the tables below may skip the IMD calculations and refer to the relevant two band TP tables. Nonetheless, the IMD issues should be stated, and the related TPs referenced.</w:t>
        </w:r>
        <w:r>
          <w:rPr>
            <w:i/>
            <w:iCs/>
            <w:color w:val="FF0000"/>
            <w:lang w:val="en-US" w:eastAsia="zh-CN"/>
          </w:rPr>
          <w:t xml:space="preserve"> Only one example table is provided in this template but there may be up to three cases for the victim DL band and as many tables may be needed.</w:t>
        </w:r>
      </w:ins>
    </w:p>
    <w:p w14:paraId="173A3763" w14:textId="14ED8E9D" w:rsidR="00126CBF" w:rsidRPr="00A76C0A" w:rsidRDefault="00126CBF" w:rsidP="00126CBF">
      <w:pPr>
        <w:rPr>
          <w:ins w:id="1269" w:author="ZTE-Ma Zhifeng" w:date="2024-08-26T15:52:00Z"/>
          <w:rFonts w:eastAsia="MS Mincho"/>
        </w:rPr>
      </w:pPr>
      <w:ins w:id="1270" w:author="ZTE-Ma Zhifeng" w:date="2024-08-26T15:52:00Z">
        <w:r w:rsidRPr="00A76C0A">
          <w:rPr>
            <w:rFonts w:eastAsia="MS Mincho"/>
          </w:rPr>
          <w:t xml:space="preserve">Table </w:t>
        </w:r>
        <w:r w:rsidRPr="00A76C0A">
          <w:rPr>
            <w:rFonts w:eastAsia="MS Mincho" w:hint="eastAsia"/>
          </w:rPr>
          <w:t>5.</w:t>
        </w:r>
      </w:ins>
      <w:ins w:id="1271" w:author="ZTE-Ma Zhifeng" w:date="2024-08-26T15:58:00Z">
        <w:r>
          <w:rPr>
            <w:rFonts w:eastAsia="MS Mincho"/>
          </w:rPr>
          <w:t>2</w:t>
        </w:r>
      </w:ins>
      <w:ins w:id="1272" w:author="ZTE-Ma Zhifeng" w:date="2024-08-26T15:52:00Z">
        <w:r>
          <w:rPr>
            <w:rFonts w:eastAsia="MS Mincho"/>
          </w:rPr>
          <w:t>.2.1</w:t>
        </w:r>
        <w:r w:rsidRPr="00A76C0A">
          <w:rPr>
            <w:rFonts w:eastAsia="MS Mincho"/>
          </w:rPr>
          <w:t xml:space="preserve">.1-1 provides the two UL bands with one CC per band IMD interference analysis for </w:t>
        </w:r>
        <w:r w:rsidRPr="009D535B">
          <w:rPr>
            <w:rFonts w:eastAsia="MS Mincho"/>
          </w:rPr>
          <w:t>CA_n8A-n20A-n75A</w:t>
        </w:r>
        <w:r w:rsidRPr="00A76C0A">
          <w:rPr>
            <w:rFonts w:eastAsia="MS Mincho"/>
          </w:rPr>
          <w:t xml:space="preserve"> with UL </w:t>
        </w:r>
        <w:r w:rsidRPr="009D535B">
          <w:rPr>
            <w:rFonts w:eastAsia="MS Mincho"/>
          </w:rPr>
          <w:t>CA_n8A-n20A</w:t>
        </w:r>
        <w:r w:rsidRPr="00A76C0A">
          <w:rPr>
            <w:rFonts w:eastAsia="MS Mincho"/>
          </w:rPr>
          <w:t>.</w:t>
        </w:r>
      </w:ins>
    </w:p>
    <w:p w14:paraId="2F6BA077" w14:textId="1D1A226A" w:rsidR="00126CBF" w:rsidRDefault="00126CBF" w:rsidP="00126CBF">
      <w:pPr>
        <w:keepNext/>
        <w:keepLines/>
        <w:spacing w:before="60"/>
        <w:jc w:val="center"/>
        <w:rPr>
          <w:ins w:id="1273" w:author="ZTE-Ma Zhifeng" w:date="2024-08-26T15:52:00Z"/>
          <w:rFonts w:ascii="Arial" w:hAnsi="Arial" w:cs="Arial"/>
          <w:b/>
          <w:lang w:eastAsia="zh-CN"/>
        </w:rPr>
      </w:pPr>
      <w:ins w:id="1274" w:author="ZTE-Ma Zhifeng" w:date="2024-08-26T15:52:00Z">
        <w:r w:rsidRPr="004D6DE3">
          <w:rPr>
            <w:rFonts w:ascii="Arial" w:hAnsi="Arial" w:cs="Arial"/>
            <w:b/>
            <w:lang w:eastAsia="zh-CN"/>
          </w:rPr>
          <w:lastRenderedPageBreak/>
          <w:t xml:space="preserve">Table </w:t>
        </w:r>
        <w:r w:rsidRPr="004D6DE3">
          <w:rPr>
            <w:rFonts w:ascii="Arial" w:hAnsi="Arial" w:cs="Arial" w:hint="eastAsia"/>
            <w:b/>
            <w:lang w:eastAsia="zh-CN"/>
          </w:rPr>
          <w:t>5.</w:t>
        </w:r>
      </w:ins>
      <w:ins w:id="1275" w:author="ZTE-Ma Zhifeng" w:date="2024-08-26T15:58:00Z">
        <w:r>
          <w:rPr>
            <w:rFonts w:ascii="Arial" w:hAnsi="Arial" w:cs="Arial"/>
            <w:b/>
            <w:lang w:eastAsia="zh-CN"/>
          </w:rPr>
          <w:t>2</w:t>
        </w:r>
      </w:ins>
      <w:ins w:id="1276" w:author="ZTE-Ma Zhifeng" w:date="2024-08-26T15:52:00Z">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 xml:space="preserve">.1-1: </w:t>
        </w:r>
        <w:r>
          <w:rPr>
            <w:rFonts w:ascii="Arial" w:hAnsi="Arial" w:cs="Arial"/>
            <w:b/>
            <w:lang w:eastAsia="zh-CN"/>
          </w:rPr>
          <w:t>Two UL bands IMD analysis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Change w:id="1277">
          <w:tblGrid>
            <w:gridCol w:w="2885"/>
            <w:gridCol w:w="1800"/>
            <w:gridCol w:w="1749"/>
            <w:gridCol w:w="1620"/>
            <w:gridCol w:w="1799"/>
          </w:tblGrid>
        </w:tblGridChange>
      </w:tblGrid>
      <w:tr w:rsidR="00126CBF" w14:paraId="53F4810C" w14:textId="77777777" w:rsidTr="008645DB">
        <w:trPr>
          <w:trHeight w:val="266"/>
          <w:ins w:id="1278" w:author="ZTE-Ma Zhifeng" w:date="2024-08-26T15:5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EF7C45B" w14:textId="77777777" w:rsidR="00126CBF" w:rsidRDefault="00126CBF" w:rsidP="008645DB">
            <w:pPr>
              <w:pStyle w:val="TAH"/>
              <w:rPr>
                <w:ins w:id="1279" w:author="ZTE-Ma Zhifeng" w:date="2024-08-26T15:52:00Z"/>
                <w:b w:val="0"/>
                <w:lang w:val="en-US"/>
              </w:rPr>
            </w:pPr>
            <w:ins w:id="1280" w:author="ZTE-Ma Zhifeng" w:date="2024-08-26T15:52:00Z">
              <w:r>
                <w:t>UE UL carriers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34A9B5" w14:textId="77777777" w:rsidR="00126CBF" w:rsidRDefault="00126CBF" w:rsidP="008645DB">
            <w:pPr>
              <w:pStyle w:val="TAH"/>
              <w:rPr>
                <w:ins w:id="1281" w:author="ZTE-Ma Zhifeng" w:date="2024-08-26T15:52:00Z"/>
              </w:rPr>
            </w:pPr>
            <w:ins w:id="1282" w:author="ZTE-Ma Zhifeng" w:date="2024-08-26T15:52:00Z">
              <w:r>
                <w:t>f</w:t>
              </w:r>
              <w:r>
                <w:rPr>
                  <w:vertAlign w:val="subscript"/>
                </w:rPr>
                <w:t>x_low</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95F45A5" w14:textId="77777777" w:rsidR="00126CBF" w:rsidRDefault="00126CBF" w:rsidP="008645DB">
            <w:pPr>
              <w:pStyle w:val="TAH"/>
              <w:rPr>
                <w:ins w:id="1283" w:author="ZTE-Ma Zhifeng" w:date="2024-08-26T15:52:00Z"/>
              </w:rPr>
            </w:pPr>
            <w:ins w:id="1284" w:author="ZTE-Ma Zhifeng" w:date="2024-08-26T15:52:00Z">
              <w:r>
                <w:t>f</w:t>
              </w:r>
              <w:r>
                <w:rPr>
                  <w:vertAlign w:val="subscript"/>
                </w:rPr>
                <w:t>x_high</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FF89F5" w14:textId="77777777" w:rsidR="00126CBF" w:rsidRDefault="00126CBF" w:rsidP="008645DB">
            <w:pPr>
              <w:pStyle w:val="TAH"/>
              <w:rPr>
                <w:ins w:id="1285" w:author="ZTE-Ma Zhifeng" w:date="2024-08-26T15:52:00Z"/>
              </w:rPr>
            </w:pPr>
            <w:ins w:id="1286" w:author="ZTE-Ma Zhifeng" w:date="2024-08-26T15:52:00Z">
              <w:r>
                <w:t>f</w:t>
              </w:r>
              <w:r>
                <w:rPr>
                  <w:vertAlign w:val="subscript"/>
                </w:rPr>
                <w:t>y_low</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5C4CA1" w14:textId="77777777" w:rsidR="00126CBF" w:rsidRDefault="00126CBF" w:rsidP="008645DB">
            <w:pPr>
              <w:pStyle w:val="TAH"/>
              <w:rPr>
                <w:ins w:id="1287" w:author="ZTE-Ma Zhifeng" w:date="2024-08-26T15:52:00Z"/>
              </w:rPr>
            </w:pPr>
            <w:ins w:id="1288" w:author="ZTE-Ma Zhifeng" w:date="2024-08-26T15:52:00Z">
              <w:r>
                <w:t>f</w:t>
              </w:r>
              <w:r>
                <w:rPr>
                  <w:vertAlign w:val="subscript"/>
                </w:rPr>
                <w:t>y_high</w:t>
              </w:r>
            </w:ins>
          </w:p>
        </w:tc>
      </w:tr>
      <w:tr w:rsidR="00126CBF" w14:paraId="1778CA96" w14:textId="77777777" w:rsidTr="008645DB">
        <w:trPr>
          <w:trHeight w:val="187"/>
          <w:ins w:id="1289" w:author="ZTE-Ma Zhifeng" w:date="2024-08-26T15:5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078AEA" w14:textId="77777777" w:rsidR="00126CBF" w:rsidRDefault="00126CBF" w:rsidP="008645DB">
            <w:pPr>
              <w:pStyle w:val="TAL"/>
              <w:rPr>
                <w:ins w:id="1290" w:author="ZTE-Ma Zhifeng" w:date="2024-08-26T15:52:00Z"/>
              </w:rPr>
            </w:pPr>
            <w:ins w:id="1291" w:author="ZTE-Ma Zhifeng" w:date="2024-08-26T15:52:00Z">
              <w:r>
                <w:t>2nd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A691FE1" w14:textId="77777777" w:rsidR="00126CBF" w:rsidRDefault="00126CBF" w:rsidP="008645DB">
            <w:pPr>
              <w:pStyle w:val="TAL"/>
              <w:jc w:val="center"/>
              <w:rPr>
                <w:ins w:id="1292" w:author="ZTE-Ma Zhifeng" w:date="2024-08-26T15:52:00Z"/>
                <w:lang w:val="en-US"/>
              </w:rPr>
            </w:pPr>
            <w:ins w:id="1293" w:author="ZTE-Ma Zhifeng" w:date="2024-08-26T15:52:00Z">
              <w:r>
                <w:rPr>
                  <w:lang w:val="en-US"/>
                </w:rPr>
                <w:t>|</w:t>
              </w:r>
              <w:r>
                <w:rPr>
                  <w:lang w:eastAsia="zh-CN"/>
                </w:rPr>
                <w:t>f</w:t>
              </w:r>
              <w:r>
                <w:rPr>
                  <w:vertAlign w:val="subscript"/>
                  <w:lang w:eastAsia="zh-CN"/>
                </w:rPr>
                <w:t>y</w:t>
              </w:r>
              <w:r>
                <w:rPr>
                  <w:vertAlign w:val="subscript"/>
                  <w:lang w:val="en-US"/>
                </w:rPr>
                <w:t>_low</w:t>
              </w:r>
              <w:r>
                <w:rPr>
                  <w:lang w:val="en-US"/>
                </w:rPr>
                <w:t xml:space="preserve"> – f</w:t>
              </w:r>
              <w:r>
                <w:rPr>
                  <w:vertAlign w:val="subscript"/>
                  <w:lang w:val="en-US"/>
                </w:rPr>
                <w:t>x_high</w:t>
              </w:r>
              <w:r>
                <w:rPr>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F8D1A8" w14:textId="77777777" w:rsidR="00126CBF" w:rsidRDefault="00126CBF" w:rsidP="008645DB">
            <w:pPr>
              <w:pStyle w:val="TAL"/>
              <w:jc w:val="center"/>
              <w:rPr>
                <w:ins w:id="1294" w:author="ZTE-Ma Zhifeng" w:date="2024-08-26T15:52:00Z"/>
                <w:lang w:val="en-US"/>
              </w:rPr>
            </w:pPr>
            <w:ins w:id="1295" w:author="ZTE-Ma Zhifeng" w:date="2024-08-26T15:52:00Z">
              <w:r>
                <w:rPr>
                  <w:lang w:val="en-US"/>
                </w:rPr>
                <w:t>|f</w:t>
              </w:r>
              <w:r>
                <w:rPr>
                  <w:vertAlign w:val="subscript"/>
                  <w:lang w:val="en-US"/>
                </w:rPr>
                <w:t>y_high</w:t>
              </w:r>
              <w:r>
                <w:rPr>
                  <w:lang w:val="en-US"/>
                </w:rPr>
                <w:t xml:space="preserve"> – f</w:t>
              </w:r>
              <w:r>
                <w:rPr>
                  <w:vertAlign w:val="subscript"/>
                  <w:lang w:val="en-US"/>
                </w:rPr>
                <w:t>x_low</w:t>
              </w:r>
              <w:r>
                <w:rPr>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D8FE87C" w14:textId="77777777" w:rsidR="00126CBF" w:rsidRDefault="00126CBF" w:rsidP="008645DB">
            <w:pPr>
              <w:pStyle w:val="TAL"/>
              <w:jc w:val="center"/>
              <w:rPr>
                <w:ins w:id="1296" w:author="ZTE-Ma Zhifeng" w:date="2024-08-26T15:52:00Z"/>
                <w:lang w:val="en-US"/>
              </w:rPr>
            </w:pPr>
            <w:ins w:id="1297" w:author="ZTE-Ma Zhifeng" w:date="2024-08-26T15:52:00Z">
              <w:r>
                <w:rPr>
                  <w:lang w:val="en-US"/>
                </w:rPr>
                <w:t>|f</w:t>
              </w:r>
              <w:r>
                <w:rPr>
                  <w:vertAlign w:val="subscript"/>
                  <w:lang w:val="en-US"/>
                </w:rPr>
                <w:t>y_low</w:t>
              </w:r>
              <w:r>
                <w:rPr>
                  <w:lang w:val="en-US"/>
                </w:rPr>
                <w:t xml:space="preserve"> + f</w:t>
              </w:r>
              <w:r>
                <w:rPr>
                  <w:vertAlign w:val="subscript"/>
                  <w:lang w:val="en-US"/>
                </w:rPr>
                <w:t>x_low</w:t>
              </w:r>
              <w:r>
                <w:rPr>
                  <w:lang w:val="en-US"/>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D69757" w14:textId="77777777" w:rsidR="00126CBF" w:rsidRDefault="00126CBF" w:rsidP="008645DB">
            <w:pPr>
              <w:pStyle w:val="TAL"/>
              <w:jc w:val="center"/>
              <w:rPr>
                <w:ins w:id="1298" w:author="ZTE-Ma Zhifeng" w:date="2024-08-26T15:52:00Z"/>
                <w:lang w:val="en-US"/>
              </w:rPr>
            </w:pPr>
            <w:ins w:id="1299" w:author="ZTE-Ma Zhifeng" w:date="2024-08-26T15:52:00Z">
              <w:r>
                <w:rPr>
                  <w:lang w:val="en-US"/>
                </w:rPr>
                <w:t>|f</w:t>
              </w:r>
              <w:r>
                <w:rPr>
                  <w:vertAlign w:val="subscript"/>
                  <w:lang w:val="en-US"/>
                </w:rPr>
                <w:t>y_high</w:t>
              </w:r>
              <w:r>
                <w:rPr>
                  <w:lang w:val="en-US"/>
                </w:rPr>
                <w:t xml:space="preserve"> + f</w:t>
              </w:r>
              <w:r>
                <w:rPr>
                  <w:vertAlign w:val="subscript"/>
                  <w:lang w:val="en-US"/>
                </w:rPr>
                <w:t>x_high</w:t>
              </w:r>
              <w:r>
                <w:rPr>
                  <w:lang w:val="en-US"/>
                </w:rPr>
                <w:t>|</w:t>
              </w:r>
            </w:ins>
          </w:p>
        </w:tc>
      </w:tr>
      <w:tr w:rsidR="00126CBF" w14:paraId="478FF18C" w14:textId="77777777" w:rsidTr="008645DB">
        <w:trPr>
          <w:trHeight w:val="187"/>
          <w:ins w:id="1300" w:author="ZTE-Ma Zhifeng" w:date="2024-08-26T15:5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009823" w14:textId="77777777" w:rsidR="00126CBF" w:rsidRDefault="00126CBF" w:rsidP="008645DB">
            <w:pPr>
              <w:pStyle w:val="TAL"/>
              <w:rPr>
                <w:ins w:id="1301" w:author="ZTE-Ma Zhifeng" w:date="2024-08-26T15:52:00Z"/>
                <w:lang w:val="en-US"/>
              </w:rPr>
            </w:pPr>
            <w:ins w:id="1302" w:author="ZTE-Ma Zhifeng" w:date="2024-08-26T15:52:00Z">
              <w:r>
                <w:rPr>
                  <w:lang w:val="en-US"/>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1D940AC" w14:textId="77777777" w:rsidR="00126CBF" w:rsidRDefault="00126CBF" w:rsidP="008645DB">
            <w:pPr>
              <w:pStyle w:val="TAL"/>
              <w:jc w:val="center"/>
              <w:rPr>
                <w:ins w:id="1303" w:author="ZTE-Ma Zhifeng" w:date="2024-08-26T15:52:00Z"/>
                <w:lang w:val="en-US"/>
              </w:rPr>
            </w:pPr>
            <w:ins w:id="1304" w:author="ZTE-Ma Zhifeng" w:date="2024-08-26T15:52:00Z">
              <w:r>
                <w:rPr>
                  <w:lang w:val="en-US"/>
                </w:rPr>
                <w:t>18–83</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92C4AE" w14:textId="77777777" w:rsidR="00126CBF" w:rsidRDefault="00126CBF" w:rsidP="008645DB">
            <w:pPr>
              <w:keepNext/>
              <w:keepLines/>
              <w:spacing w:after="0"/>
              <w:jc w:val="center"/>
              <w:rPr>
                <w:ins w:id="1305" w:author="ZTE-Ma Zhifeng" w:date="2024-08-26T15:52:00Z"/>
                <w:sz w:val="18"/>
                <w:lang w:val="en-US"/>
              </w:rPr>
            </w:pPr>
            <w:ins w:id="1306" w:author="ZTE-Ma Zhifeng" w:date="2024-08-26T15:52:00Z">
              <w:r>
                <w:rPr>
                  <w:sz w:val="18"/>
                  <w:lang w:val="en-US"/>
                </w:rPr>
                <w:t>1712–</w:t>
              </w:r>
              <w:r w:rsidRPr="00D16717">
                <w:rPr>
                  <w:sz w:val="18"/>
                  <w:lang w:val="en-US"/>
                </w:rPr>
                <w:t>1777</w:t>
              </w:r>
            </w:ins>
          </w:p>
        </w:tc>
      </w:tr>
      <w:tr w:rsidR="00126CBF" w14:paraId="07CFB439" w14:textId="77777777" w:rsidTr="008645DB">
        <w:trPr>
          <w:trHeight w:val="187"/>
          <w:ins w:id="1307" w:author="ZTE-Ma Zhifeng" w:date="2024-08-26T15:5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8326A61" w14:textId="77777777" w:rsidR="00126CBF" w:rsidRDefault="00126CBF" w:rsidP="008645DB">
            <w:pPr>
              <w:pStyle w:val="TAL"/>
              <w:rPr>
                <w:ins w:id="1308" w:author="ZTE-Ma Zhifeng" w:date="2024-08-26T15:52:00Z"/>
                <w:lang w:val="en-US"/>
              </w:rPr>
            </w:pPr>
            <w:ins w:id="1309" w:author="ZTE-Ma Zhifeng" w:date="2024-08-26T15:52:00Z">
              <w:r>
                <w:rPr>
                  <w:lang w:eastAsia="zh-CN"/>
                </w:rPr>
                <w:t>Two-tone</w:t>
              </w:r>
              <w:r>
                <w:rPr>
                  <w:lang w:val="en-US"/>
                </w:rPr>
                <w:t xml:space="preserve"> 3</w:t>
              </w:r>
              <w:r>
                <w:rPr>
                  <w:vertAlign w:val="superscript"/>
                  <w:lang w:val="en-US"/>
                </w:rPr>
                <w:t>rd</w:t>
              </w:r>
              <w:r>
                <w:rPr>
                  <w:lang w:val="en-US"/>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127F6B0" w14:textId="77777777" w:rsidR="00126CBF" w:rsidRDefault="00126CBF" w:rsidP="008645DB">
            <w:pPr>
              <w:pStyle w:val="TAL"/>
              <w:jc w:val="center"/>
              <w:rPr>
                <w:ins w:id="1310" w:author="ZTE-Ma Zhifeng" w:date="2024-08-26T15:52:00Z"/>
                <w:lang w:val="en-US"/>
              </w:rPr>
            </w:pPr>
            <w:ins w:id="1311" w:author="ZTE-Ma Zhifeng" w:date="2024-08-26T15:52:00Z">
              <w:r>
                <w:rPr>
                  <w:lang w:val="en-US"/>
                </w:rPr>
                <w:t>|2*f</w:t>
              </w:r>
              <w:r>
                <w:rPr>
                  <w:vertAlign w:val="subscript"/>
                  <w:lang w:val="en-US"/>
                </w:rPr>
                <w:t>x_low</w:t>
              </w:r>
              <w:r>
                <w:rPr>
                  <w:lang w:val="en-US"/>
                </w:rPr>
                <w:t xml:space="preserve"> – f</w:t>
              </w:r>
              <w:r>
                <w:rPr>
                  <w:vertAlign w:val="subscript"/>
                  <w:lang w:val="en-US"/>
                </w:rPr>
                <w:t>y_high</w:t>
              </w:r>
              <w:r>
                <w:rPr>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52F83B2" w14:textId="77777777" w:rsidR="00126CBF" w:rsidRDefault="00126CBF" w:rsidP="008645DB">
            <w:pPr>
              <w:pStyle w:val="TAL"/>
              <w:jc w:val="center"/>
              <w:rPr>
                <w:ins w:id="1312" w:author="ZTE-Ma Zhifeng" w:date="2024-08-26T15:52:00Z"/>
                <w:lang w:val="en-US"/>
              </w:rPr>
            </w:pPr>
            <w:ins w:id="1313" w:author="ZTE-Ma Zhifeng" w:date="2024-08-26T15:52:00Z">
              <w:r>
                <w:rPr>
                  <w:lang w:val="en-US"/>
                </w:rPr>
                <w:t>|2*f</w:t>
              </w:r>
              <w:r>
                <w:rPr>
                  <w:vertAlign w:val="subscript"/>
                  <w:lang w:val="en-US"/>
                </w:rPr>
                <w:t>x_high</w:t>
              </w:r>
              <w:r>
                <w:rPr>
                  <w:lang w:val="en-US"/>
                </w:rPr>
                <w:t xml:space="preserve"> – f</w:t>
              </w:r>
              <w:r>
                <w:rPr>
                  <w:vertAlign w:val="subscript"/>
                  <w:lang w:val="en-US"/>
                </w:rPr>
                <w:t>y_low</w:t>
              </w:r>
              <w:r>
                <w:rPr>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ADC219F" w14:textId="77777777" w:rsidR="00126CBF" w:rsidRDefault="00126CBF" w:rsidP="008645DB">
            <w:pPr>
              <w:pStyle w:val="TAL"/>
              <w:jc w:val="center"/>
              <w:rPr>
                <w:ins w:id="1314" w:author="ZTE-Ma Zhifeng" w:date="2024-08-26T15:52:00Z"/>
                <w:lang w:val="en-US"/>
              </w:rPr>
            </w:pPr>
            <w:ins w:id="1315" w:author="ZTE-Ma Zhifeng" w:date="2024-08-26T15:52:00Z">
              <w:r>
                <w:rPr>
                  <w:lang w:val="en-US"/>
                </w:rPr>
                <w:t>|2*f</w:t>
              </w:r>
              <w:r>
                <w:rPr>
                  <w:vertAlign w:val="subscript"/>
                  <w:lang w:val="en-US"/>
                </w:rPr>
                <w:t>y_low</w:t>
              </w:r>
              <w:r>
                <w:rPr>
                  <w:lang w:val="en-US"/>
                </w:rPr>
                <w:t xml:space="preserve"> – f</w:t>
              </w:r>
              <w:r>
                <w:rPr>
                  <w:vertAlign w:val="subscript"/>
                  <w:lang w:val="en-US"/>
                </w:rPr>
                <w:t>x_high</w:t>
              </w:r>
              <w:r>
                <w:rPr>
                  <w:lang w:val="en-US"/>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6A02C86C" w14:textId="77777777" w:rsidR="00126CBF" w:rsidRDefault="00126CBF" w:rsidP="008645DB">
            <w:pPr>
              <w:pStyle w:val="TAL"/>
              <w:jc w:val="center"/>
              <w:rPr>
                <w:ins w:id="1316" w:author="ZTE-Ma Zhifeng" w:date="2024-08-26T15:52:00Z"/>
                <w:lang w:val="en-US"/>
              </w:rPr>
            </w:pPr>
            <w:ins w:id="1317" w:author="ZTE-Ma Zhifeng" w:date="2024-08-26T15:52:00Z">
              <w:r>
                <w:rPr>
                  <w:lang w:val="en-US"/>
                </w:rPr>
                <w:t>|2*f</w:t>
              </w:r>
              <w:r>
                <w:rPr>
                  <w:vertAlign w:val="subscript"/>
                  <w:lang w:val="en-US"/>
                </w:rPr>
                <w:t>y_high</w:t>
              </w:r>
              <w:r>
                <w:rPr>
                  <w:lang w:val="en-US"/>
                </w:rPr>
                <w:t xml:space="preserve"> – f</w:t>
              </w:r>
              <w:r>
                <w:rPr>
                  <w:vertAlign w:val="subscript"/>
                  <w:lang w:val="en-US"/>
                </w:rPr>
                <w:t>x_low</w:t>
              </w:r>
              <w:r>
                <w:rPr>
                  <w:lang w:val="en-US"/>
                </w:rPr>
                <w:t>|</w:t>
              </w:r>
            </w:ins>
          </w:p>
        </w:tc>
      </w:tr>
      <w:tr w:rsidR="00126CBF" w14:paraId="1B65D9B6" w14:textId="77777777" w:rsidTr="008645DB">
        <w:trPr>
          <w:trHeight w:val="187"/>
          <w:ins w:id="1318" w:author="ZTE-Ma Zhifeng" w:date="2024-08-26T15:5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41B224" w14:textId="77777777" w:rsidR="00126CBF" w:rsidRDefault="00126CBF" w:rsidP="008645DB">
            <w:pPr>
              <w:pStyle w:val="TAL"/>
              <w:rPr>
                <w:ins w:id="1319" w:author="ZTE-Ma Zhifeng" w:date="2024-08-26T15:52:00Z"/>
                <w:lang w:val="en-US"/>
              </w:rPr>
            </w:pPr>
            <w:ins w:id="1320" w:author="ZTE-Ma Zhifeng" w:date="2024-08-26T15:52:00Z">
              <w:r>
                <w:rPr>
                  <w:lang w:val="en-US"/>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15BFB33" w14:textId="77777777" w:rsidR="00126CBF" w:rsidRDefault="00126CBF" w:rsidP="008645DB">
            <w:pPr>
              <w:keepNext/>
              <w:keepLines/>
              <w:spacing w:after="0"/>
              <w:jc w:val="center"/>
              <w:rPr>
                <w:ins w:id="1321" w:author="ZTE-Ma Zhifeng" w:date="2024-08-26T15:52:00Z"/>
                <w:sz w:val="18"/>
                <w:lang w:eastAsia="ja-JP"/>
              </w:rPr>
            </w:pPr>
            <w:ins w:id="1322" w:author="ZTE-Ma Zhifeng" w:date="2024-08-26T15:52:00Z">
              <w:r w:rsidRPr="00D16717">
                <w:rPr>
                  <w:sz w:val="18"/>
                  <w:lang w:val="en-US"/>
                </w:rPr>
                <w:t>898</w:t>
              </w:r>
              <w:r>
                <w:rPr>
                  <w:sz w:val="18"/>
                  <w:lang w:val="en-US"/>
                </w:rPr>
                <w:t>–</w:t>
              </w:r>
              <w:r w:rsidRPr="00D16717">
                <w:rPr>
                  <w:sz w:val="18"/>
                  <w:lang w:val="en-US"/>
                </w:rPr>
                <w:t>998</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0C0B17D" w14:textId="77777777" w:rsidR="00126CBF" w:rsidRDefault="00126CBF" w:rsidP="008645DB">
            <w:pPr>
              <w:keepNext/>
              <w:keepLines/>
              <w:spacing w:after="0"/>
              <w:jc w:val="center"/>
              <w:rPr>
                <w:ins w:id="1323" w:author="ZTE-Ma Zhifeng" w:date="2024-08-26T15:52:00Z"/>
                <w:sz w:val="18"/>
                <w:lang w:eastAsia="ja-JP"/>
              </w:rPr>
            </w:pPr>
            <w:ins w:id="1324" w:author="ZTE-Ma Zhifeng" w:date="2024-08-26T15:52:00Z">
              <w:r w:rsidRPr="00D16717">
                <w:rPr>
                  <w:sz w:val="18"/>
                  <w:lang w:val="en-US"/>
                </w:rPr>
                <w:t>749</w:t>
              </w:r>
              <w:r>
                <w:rPr>
                  <w:sz w:val="18"/>
                  <w:lang w:val="en-US"/>
                </w:rPr>
                <w:t>–</w:t>
              </w:r>
              <w:r w:rsidRPr="00D16717">
                <w:rPr>
                  <w:sz w:val="18"/>
                  <w:lang w:val="en-US"/>
                </w:rPr>
                <w:t>844</w:t>
              </w:r>
            </w:ins>
          </w:p>
        </w:tc>
      </w:tr>
      <w:tr w:rsidR="00126CBF" w14:paraId="600F0742" w14:textId="77777777" w:rsidTr="008645DB">
        <w:trPr>
          <w:trHeight w:val="187"/>
          <w:ins w:id="1325" w:author="ZTE-Ma Zhifeng" w:date="2024-08-26T15:5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5DD1AB" w14:textId="77777777" w:rsidR="00126CBF" w:rsidRDefault="00126CBF" w:rsidP="008645DB">
            <w:pPr>
              <w:pStyle w:val="TAL"/>
              <w:rPr>
                <w:ins w:id="1326" w:author="ZTE-Ma Zhifeng" w:date="2024-08-26T15:52:00Z"/>
                <w:lang w:val="en-US"/>
              </w:rPr>
            </w:pPr>
            <w:ins w:id="1327" w:author="ZTE-Ma Zhifeng" w:date="2024-08-26T15:52:00Z">
              <w:r>
                <w:rPr>
                  <w:lang w:eastAsia="zh-CN"/>
                </w:rPr>
                <w:t>Two-tone</w:t>
              </w:r>
              <w:r>
                <w:rPr>
                  <w:lang w:val="en-US"/>
                </w:rPr>
                <w:t xml:space="preserve"> 3</w:t>
              </w:r>
              <w:r>
                <w:rPr>
                  <w:vertAlign w:val="superscript"/>
                  <w:lang w:val="en-US"/>
                </w:rPr>
                <w:t>rd</w:t>
              </w:r>
              <w:r>
                <w:rPr>
                  <w:lang w:val="en-US"/>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3414998" w14:textId="77777777" w:rsidR="00126CBF" w:rsidRDefault="00126CBF" w:rsidP="008645DB">
            <w:pPr>
              <w:pStyle w:val="TAL"/>
              <w:jc w:val="center"/>
              <w:rPr>
                <w:ins w:id="1328" w:author="ZTE-Ma Zhifeng" w:date="2024-08-26T15:52:00Z"/>
                <w:lang w:val="en-US"/>
              </w:rPr>
            </w:pPr>
            <w:ins w:id="1329" w:author="ZTE-Ma Zhifeng" w:date="2024-08-26T15:52:00Z">
              <w:r>
                <w:rPr>
                  <w:lang w:val="en-US"/>
                </w:rPr>
                <w:t>|2*f</w:t>
              </w:r>
              <w:r>
                <w:rPr>
                  <w:vertAlign w:val="subscript"/>
                  <w:lang w:val="en-US"/>
                </w:rPr>
                <w:t>x_low</w:t>
              </w:r>
              <w:r>
                <w:rPr>
                  <w:lang w:val="en-US"/>
                </w:rPr>
                <w:t xml:space="preserve"> + f</w:t>
              </w:r>
              <w:r>
                <w:rPr>
                  <w:vertAlign w:val="subscript"/>
                  <w:lang w:val="en-US"/>
                </w:rPr>
                <w:t>y_low</w:t>
              </w:r>
              <w:r>
                <w:rPr>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AB0EFBB" w14:textId="77777777" w:rsidR="00126CBF" w:rsidRDefault="00126CBF" w:rsidP="008645DB">
            <w:pPr>
              <w:pStyle w:val="TAL"/>
              <w:jc w:val="center"/>
              <w:rPr>
                <w:ins w:id="1330" w:author="ZTE-Ma Zhifeng" w:date="2024-08-26T15:52:00Z"/>
                <w:lang w:val="en-US"/>
              </w:rPr>
            </w:pPr>
            <w:ins w:id="1331" w:author="ZTE-Ma Zhifeng" w:date="2024-08-26T15:52:00Z">
              <w:r>
                <w:rPr>
                  <w:lang w:val="en-US"/>
                </w:rPr>
                <w:t>|2*f</w:t>
              </w:r>
              <w:r>
                <w:rPr>
                  <w:vertAlign w:val="subscript"/>
                  <w:lang w:val="en-US"/>
                </w:rPr>
                <w:t>x_high</w:t>
              </w:r>
              <w:r>
                <w:rPr>
                  <w:lang w:val="en-US"/>
                </w:rPr>
                <w:t xml:space="preserve"> + f</w:t>
              </w:r>
              <w:r>
                <w:rPr>
                  <w:vertAlign w:val="subscript"/>
                  <w:lang w:val="en-US"/>
                </w:rPr>
                <w:t>y_high</w:t>
              </w:r>
              <w:r>
                <w:rPr>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0E9DCE2" w14:textId="77777777" w:rsidR="00126CBF" w:rsidRDefault="00126CBF" w:rsidP="008645DB">
            <w:pPr>
              <w:pStyle w:val="TAL"/>
              <w:jc w:val="center"/>
              <w:rPr>
                <w:ins w:id="1332" w:author="ZTE-Ma Zhifeng" w:date="2024-08-26T15:52:00Z"/>
                <w:lang w:val="en-US"/>
              </w:rPr>
            </w:pPr>
            <w:ins w:id="1333" w:author="ZTE-Ma Zhifeng" w:date="2024-08-26T15:52:00Z">
              <w:r>
                <w:rPr>
                  <w:lang w:val="en-US"/>
                </w:rPr>
                <w:t>|2*f</w:t>
              </w:r>
              <w:r>
                <w:rPr>
                  <w:vertAlign w:val="subscript"/>
                  <w:lang w:val="en-US"/>
                </w:rPr>
                <w:t>y_low</w:t>
              </w:r>
              <w:r>
                <w:rPr>
                  <w:lang w:val="en-US"/>
                </w:rPr>
                <w:t xml:space="preserve"> + f</w:t>
              </w:r>
              <w:r>
                <w:rPr>
                  <w:vertAlign w:val="subscript"/>
                  <w:lang w:val="en-US"/>
                </w:rPr>
                <w:t>x_low</w:t>
              </w:r>
              <w:r>
                <w:rPr>
                  <w:lang w:val="en-US"/>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6CBB5EC" w14:textId="77777777" w:rsidR="00126CBF" w:rsidRDefault="00126CBF" w:rsidP="008645DB">
            <w:pPr>
              <w:pStyle w:val="TAL"/>
              <w:jc w:val="center"/>
              <w:rPr>
                <w:ins w:id="1334" w:author="ZTE-Ma Zhifeng" w:date="2024-08-26T15:52:00Z"/>
                <w:lang w:val="en-US"/>
              </w:rPr>
            </w:pPr>
            <w:ins w:id="1335" w:author="ZTE-Ma Zhifeng" w:date="2024-08-26T15:52:00Z">
              <w:r>
                <w:rPr>
                  <w:lang w:val="en-US"/>
                </w:rPr>
                <w:t>|2*f</w:t>
              </w:r>
              <w:r>
                <w:rPr>
                  <w:vertAlign w:val="subscript"/>
                  <w:lang w:val="en-US"/>
                </w:rPr>
                <w:t>y_high</w:t>
              </w:r>
              <w:r>
                <w:rPr>
                  <w:lang w:val="en-US"/>
                </w:rPr>
                <w:t xml:space="preserve"> + f</w:t>
              </w:r>
              <w:r>
                <w:rPr>
                  <w:vertAlign w:val="subscript"/>
                  <w:lang w:val="en-US"/>
                </w:rPr>
                <w:t>x_high</w:t>
              </w:r>
              <w:r>
                <w:rPr>
                  <w:lang w:val="en-US"/>
                </w:rPr>
                <w:t>|</w:t>
              </w:r>
            </w:ins>
          </w:p>
        </w:tc>
      </w:tr>
      <w:tr w:rsidR="00126CBF" w14:paraId="49954808" w14:textId="77777777" w:rsidTr="008645DB">
        <w:trPr>
          <w:trHeight w:val="187"/>
          <w:ins w:id="1336" w:author="ZTE-Ma Zhifeng" w:date="2024-08-26T15:5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9657BA" w14:textId="77777777" w:rsidR="00126CBF" w:rsidRDefault="00126CBF" w:rsidP="008645DB">
            <w:pPr>
              <w:pStyle w:val="TAL"/>
              <w:rPr>
                <w:ins w:id="1337" w:author="ZTE-Ma Zhifeng" w:date="2024-08-26T15:52:00Z"/>
                <w:lang w:val="en-US"/>
              </w:rPr>
            </w:pPr>
            <w:ins w:id="1338" w:author="ZTE-Ma Zhifeng" w:date="2024-08-26T15:52:00Z">
              <w:r>
                <w:rPr>
                  <w:lang w:val="en-US"/>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1B051DD" w14:textId="77777777" w:rsidR="00126CBF" w:rsidRDefault="00126CBF" w:rsidP="008645DB">
            <w:pPr>
              <w:keepNext/>
              <w:keepLines/>
              <w:spacing w:after="0"/>
              <w:jc w:val="center"/>
              <w:rPr>
                <w:ins w:id="1339" w:author="ZTE-Ma Zhifeng" w:date="2024-08-26T15:52:00Z"/>
                <w:sz w:val="18"/>
                <w:lang w:val="en-US"/>
              </w:rPr>
            </w:pPr>
            <w:ins w:id="1340" w:author="ZTE-Ma Zhifeng" w:date="2024-08-26T15:52:00Z">
              <w:r w:rsidRPr="00D16717">
                <w:rPr>
                  <w:sz w:val="18"/>
                  <w:lang w:val="en-US"/>
                </w:rPr>
                <w:t>2592</w:t>
              </w:r>
              <w:r>
                <w:rPr>
                  <w:sz w:val="18"/>
                  <w:lang w:val="en-US"/>
                </w:rPr>
                <w:t>–</w:t>
              </w:r>
              <w:r w:rsidRPr="00D16717">
                <w:rPr>
                  <w:sz w:val="18"/>
                  <w:lang w:val="en-US"/>
                </w:rPr>
                <w:t>2692</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415637" w14:textId="77777777" w:rsidR="00126CBF" w:rsidRDefault="00126CBF" w:rsidP="008645DB">
            <w:pPr>
              <w:keepNext/>
              <w:keepLines/>
              <w:spacing w:after="0"/>
              <w:jc w:val="center"/>
              <w:rPr>
                <w:ins w:id="1341" w:author="ZTE-Ma Zhifeng" w:date="2024-08-26T15:52:00Z"/>
                <w:sz w:val="18"/>
                <w:lang w:val="en-US"/>
              </w:rPr>
            </w:pPr>
            <w:ins w:id="1342" w:author="ZTE-Ma Zhifeng" w:date="2024-08-26T15:52:00Z">
              <w:r w:rsidRPr="00D16717">
                <w:rPr>
                  <w:sz w:val="18"/>
                  <w:lang w:val="en-US"/>
                </w:rPr>
                <w:t>2544</w:t>
              </w:r>
              <w:r>
                <w:rPr>
                  <w:sz w:val="18"/>
                  <w:lang w:val="en-US"/>
                </w:rPr>
                <w:t>–</w:t>
              </w:r>
              <w:r w:rsidRPr="00D16717">
                <w:rPr>
                  <w:sz w:val="18"/>
                  <w:lang w:val="en-US"/>
                </w:rPr>
                <w:t>2639</w:t>
              </w:r>
            </w:ins>
          </w:p>
        </w:tc>
      </w:tr>
      <w:tr w:rsidR="00126CBF" w14:paraId="2B9F3D8A" w14:textId="77777777" w:rsidTr="008645DB">
        <w:trPr>
          <w:trHeight w:val="187"/>
          <w:ins w:id="1343" w:author="ZTE-Ma Zhifeng" w:date="2024-08-26T15:5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F942C1" w14:textId="77777777" w:rsidR="00126CBF" w:rsidRDefault="00126CBF" w:rsidP="008645DB">
            <w:pPr>
              <w:pStyle w:val="TAL"/>
              <w:rPr>
                <w:ins w:id="1344" w:author="ZTE-Ma Zhifeng" w:date="2024-08-26T15:52:00Z"/>
                <w:lang w:val="en-US"/>
              </w:rPr>
            </w:pPr>
            <w:ins w:id="1345" w:author="ZTE-Ma Zhifeng" w:date="2024-08-26T15:52:00Z">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B82DCE0" w14:textId="77777777" w:rsidR="00126CBF" w:rsidRDefault="00126CBF" w:rsidP="008645DB">
            <w:pPr>
              <w:pStyle w:val="TAL"/>
              <w:jc w:val="center"/>
              <w:rPr>
                <w:ins w:id="1346" w:author="ZTE-Ma Zhifeng" w:date="2024-08-26T15:52:00Z"/>
                <w:lang w:val="en-US"/>
              </w:rPr>
            </w:pPr>
            <w:ins w:id="1347" w:author="ZTE-Ma Zhifeng" w:date="2024-08-26T15:52:00Z">
              <w:r>
                <w:rPr>
                  <w:lang w:val="en-US"/>
                </w:rPr>
                <w:t>|3*f</w:t>
              </w:r>
              <w:r>
                <w:rPr>
                  <w:vertAlign w:val="subscript"/>
                  <w:lang w:val="en-US"/>
                </w:rPr>
                <w:t>x_low</w:t>
              </w:r>
              <w:r>
                <w:rPr>
                  <w:lang w:val="en-US"/>
                </w:rPr>
                <w:t xml:space="preserve"> –1* f</w:t>
              </w:r>
              <w:r>
                <w:rPr>
                  <w:vertAlign w:val="subscript"/>
                  <w:lang w:val="en-US"/>
                </w:rPr>
                <w:t>y_high</w:t>
              </w:r>
              <w:r>
                <w:rPr>
                  <w:lang w:val="en-US"/>
                </w:rPr>
                <w:t>|</w:t>
              </w:r>
            </w:ins>
          </w:p>
        </w:tc>
        <w:tc>
          <w:tcPr>
            <w:tcW w:w="1749" w:type="dxa"/>
            <w:tcBorders>
              <w:top w:val="single" w:sz="4" w:space="0" w:color="auto"/>
              <w:left w:val="single" w:sz="4" w:space="0" w:color="auto"/>
              <w:bottom w:val="single" w:sz="4" w:space="0" w:color="auto"/>
              <w:right w:val="single" w:sz="4" w:space="0" w:color="auto"/>
            </w:tcBorders>
          </w:tcPr>
          <w:p w14:paraId="26605378" w14:textId="77777777" w:rsidR="00126CBF" w:rsidRDefault="00126CBF" w:rsidP="008645DB">
            <w:pPr>
              <w:pStyle w:val="TAL"/>
              <w:jc w:val="center"/>
              <w:rPr>
                <w:ins w:id="1348" w:author="ZTE-Ma Zhifeng" w:date="2024-08-26T15:52:00Z"/>
                <w:lang w:val="en-US"/>
              </w:rPr>
            </w:pPr>
            <w:ins w:id="1349" w:author="ZTE-Ma Zhifeng" w:date="2024-08-26T15:52:00Z">
              <w:r>
                <w:rPr>
                  <w:lang w:val="en-US"/>
                </w:rPr>
                <w:t>|3*f</w:t>
              </w:r>
              <w:r>
                <w:rPr>
                  <w:vertAlign w:val="subscript"/>
                  <w:lang w:val="en-US"/>
                </w:rPr>
                <w:t>x_high</w:t>
              </w:r>
              <w:r>
                <w:rPr>
                  <w:lang w:val="en-US"/>
                </w:rPr>
                <w:t xml:space="preserve"> – 1*f</w:t>
              </w:r>
              <w:r>
                <w:rPr>
                  <w:vertAlign w:val="subscript"/>
                  <w:lang w:val="en-US"/>
                </w:rPr>
                <w:t>y_low</w:t>
              </w:r>
              <w:r>
                <w:rPr>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86EF11E" w14:textId="77777777" w:rsidR="00126CBF" w:rsidRDefault="00126CBF" w:rsidP="008645DB">
            <w:pPr>
              <w:pStyle w:val="TAL"/>
              <w:jc w:val="center"/>
              <w:rPr>
                <w:ins w:id="1350" w:author="ZTE-Ma Zhifeng" w:date="2024-08-26T15:52:00Z"/>
                <w:lang w:val="en-US"/>
              </w:rPr>
            </w:pPr>
            <w:ins w:id="1351" w:author="ZTE-Ma Zhifeng" w:date="2024-08-26T15:52:00Z">
              <w:r>
                <w:rPr>
                  <w:lang w:val="en-US"/>
                </w:rPr>
                <w:t>|3*f</w:t>
              </w:r>
              <w:r>
                <w:rPr>
                  <w:vertAlign w:val="subscript"/>
                  <w:lang w:val="en-US"/>
                </w:rPr>
                <w:t>y_low</w:t>
              </w:r>
              <w:r>
                <w:rPr>
                  <w:lang w:val="en-US"/>
                </w:rPr>
                <w:t xml:space="preserve"> – 1*f</w:t>
              </w:r>
              <w:r>
                <w:rPr>
                  <w:vertAlign w:val="subscript"/>
                  <w:lang w:val="en-US"/>
                </w:rPr>
                <w:t>x_high</w:t>
              </w:r>
              <w:r>
                <w:rPr>
                  <w:lang w:val="en-US"/>
                </w:rPr>
                <w:t>|</w:t>
              </w:r>
            </w:ins>
          </w:p>
        </w:tc>
        <w:tc>
          <w:tcPr>
            <w:tcW w:w="1799" w:type="dxa"/>
            <w:tcBorders>
              <w:top w:val="single" w:sz="4" w:space="0" w:color="auto"/>
              <w:left w:val="single" w:sz="4" w:space="0" w:color="auto"/>
              <w:bottom w:val="single" w:sz="4" w:space="0" w:color="auto"/>
              <w:right w:val="single" w:sz="4" w:space="0" w:color="auto"/>
            </w:tcBorders>
          </w:tcPr>
          <w:p w14:paraId="3324F386" w14:textId="77777777" w:rsidR="00126CBF" w:rsidRDefault="00126CBF" w:rsidP="008645DB">
            <w:pPr>
              <w:pStyle w:val="TAL"/>
              <w:jc w:val="center"/>
              <w:rPr>
                <w:ins w:id="1352" w:author="ZTE-Ma Zhifeng" w:date="2024-08-26T15:52:00Z"/>
                <w:lang w:val="en-US"/>
              </w:rPr>
            </w:pPr>
            <w:ins w:id="1353" w:author="ZTE-Ma Zhifeng" w:date="2024-08-26T15:52:00Z">
              <w:r>
                <w:rPr>
                  <w:lang w:val="en-US"/>
                </w:rPr>
                <w:t>|3*f</w:t>
              </w:r>
              <w:r>
                <w:rPr>
                  <w:vertAlign w:val="subscript"/>
                  <w:lang w:val="en-US"/>
                </w:rPr>
                <w:t>y_high</w:t>
              </w:r>
              <w:r>
                <w:rPr>
                  <w:lang w:val="en-US"/>
                </w:rPr>
                <w:t xml:space="preserve"> – 1*f</w:t>
              </w:r>
              <w:r>
                <w:rPr>
                  <w:vertAlign w:val="subscript"/>
                  <w:lang w:val="en-US"/>
                </w:rPr>
                <w:t>x_low</w:t>
              </w:r>
              <w:r>
                <w:rPr>
                  <w:lang w:val="en-US"/>
                </w:rPr>
                <w:t>|</w:t>
              </w:r>
            </w:ins>
          </w:p>
        </w:tc>
      </w:tr>
      <w:tr w:rsidR="00126CBF" w14:paraId="7C3187C2" w14:textId="77777777" w:rsidTr="0005247C">
        <w:tblPrEx>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354" w:author="ZTE-Ma Zhifeng" w:date="2024-08-27T21:17:00Z">
            <w:tblPrEx>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187"/>
          <w:ins w:id="1355" w:author="ZTE-Ma Zhifeng" w:date="2024-08-26T15:52:00Z"/>
          <w:trPrChange w:id="1356" w:author="ZTE-Ma Zhifeng" w:date="2024-08-27T21:17:00Z">
            <w:trPr>
              <w:trHeight w:val="187"/>
            </w:trPr>
          </w:trPrChange>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Change w:id="1357" w:author="ZTE-Ma Zhifeng" w:date="2024-08-27T21:17:00Z">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tcPrChange>
          </w:tcPr>
          <w:p w14:paraId="17089327" w14:textId="77777777" w:rsidR="00126CBF" w:rsidRDefault="00126CBF" w:rsidP="008645DB">
            <w:pPr>
              <w:pStyle w:val="TAL"/>
              <w:rPr>
                <w:ins w:id="1358" w:author="ZTE-Ma Zhifeng" w:date="2024-08-26T15:52:00Z"/>
                <w:lang w:val="en-US"/>
              </w:rPr>
            </w:pPr>
            <w:ins w:id="1359" w:author="ZTE-Ma Zhifeng" w:date="2024-08-26T15:52:00Z">
              <w:r>
                <w:rPr>
                  <w:lang w:eastAsia="zh-CN"/>
                </w:rPr>
                <w:t>IMD</w:t>
              </w:r>
              <w:r>
                <w:rPr>
                  <w:lang w:val="en-US"/>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Change w:id="1360" w:author="ZTE-Ma Zhifeng" w:date="2024-08-27T21:17:00Z">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3F02059A" w14:textId="77777777" w:rsidR="00126CBF" w:rsidRDefault="00126CBF" w:rsidP="008645DB">
            <w:pPr>
              <w:keepNext/>
              <w:keepLines/>
              <w:spacing w:after="0"/>
              <w:jc w:val="center"/>
              <w:rPr>
                <w:ins w:id="1361" w:author="ZTE-Ma Zhifeng" w:date="2024-08-26T15:52:00Z"/>
                <w:sz w:val="18"/>
                <w:lang w:eastAsia="ja-JP"/>
              </w:rPr>
            </w:pPr>
            <w:ins w:id="1362" w:author="ZTE-Ma Zhifeng" w:date="2024-08-26T15:52:00Z">
              <w:r w:rsidRPr="00D16717">
                <w:rPr>
                  <w:sz w:val="18"/>
                  <w:lang w:val="en-US"/>
                </w:rPr>
                <w:t>1778</w:t>
              </w:r>
              <w:r>
                <w:rPr>
                  <w:sz w:val="18"/>
                  <w:lang w:val="en-US"/>
                </w:rPr>
                <w:t>–</w:t>
              </w:r>
              <w:r w:rsidRPr="00D16717">
                <w:rPr>
                  <w:sz w:val="18"/>
                  <w:lang w:val="en-US"/>
                </w:rPr>
                <w:t>1913</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Change w:id="1363" w:author="ZTE-Ma Zhifeng" w:date="2024-08-27T21:17:00Z">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tcPrChange>
          </w:tcPr>
          <w:p w14:paraId="4B9DB4E5" w14:textId="77777777" w:rsidR="00126CBF" w:rsidRDefault="00126CBF" w:rsidP="008645DB">
            <w:pPr>
              <w:keepNext/>
              <w:keepLines/>
              <w:spacing w:after="0"/>
              <w:jc w:val="center"/>
              <w:rPr>
                <w:ins w:id="1364" w:author="ZTE-Ma Zhifeng" w:date="2024-08-26T15:52:00Z"/>
                <w:sz w:val="18"/>
                <w:lang w:eastAsia="ja-JP"/>
              </w:rPr>
            </w:pPr>
            <w:ins w:id="1365" w:author="ZTE-Ma Zhifeng" w:date="2024-08-26T15:52:00Z">
              <w:r w:rsidRPr="00D16717">
                <w:rPr>
                  <w:sz w:val="18"/>
                  <w:lang w:val="en-US"/>
                </w:rPr>
                <w:t>1581</w:t>
              </w:r>
              <w:r>
                <w:rPr>
                  <w:sz w:val="18"/>
                  <w:lang w:val="en-US"/>
                </w:rPr>
                <w:t>–</w:t>
              </w:r>
              <w:r w:rsidRPr="00D16717">
                <w:rPr>
                  <w:sz w:val="18"/>
                  <w:lang w:val="en-US"/>
                </w:rPr>
                <w:t>1706</w:t>
              </w:r>
            </w:ins>
          </w:p>
        </w:tc>
      </w:tr>
      <w:tr w:rsidR="0005247C" w14:paraId="23CF6849" w14:textId="77777777" w:rsidTr="00945AEC">
        <w:trPr>
          <w:trHeight w:val="187"/>
          <w:ins w:id="1366" w:author="ZTE-Ma Zhifeng" w:date="2024-08-26T15:5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322420" w14:textId="77777777" w:rsidR="0005247C" w:rsidRDefault="0005247C" w:rsidP="008645DB">
            <w:pPr>
              <w:pStyle w:val="TAL"/>
              <w:rPr>
                <w:ins w:id="1367" w:author="ZTE-Ma Zhifeng" w:date="2024-08-26T15:52:00Z"/>
                <w:lang w:val="en-US"/>
              </w:rPr>
            </w:pPr>
            <w:ins w:id="1368" w:author="ZTE-Ma Zhifeng" w:date="2024-08-26T15:52:00Z">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5A0A2D7" w14:textId="77777777" w:rsidR="0005247C" w:rsidRDefault="0005247C" w:rsidP="008645DB">
            <w:pPr>
              <w:pStyle w:val="TAL"/>
              <w:jc w:val="center"/>
              <w:rPr>
                <w:ins w:id="1369" w:author="ZTE-Ma Zhifeng" w:date="2024-08-26T15:52:00Z"/>
                <w:lang w:val="en-US"/>
              </w:rPr>
            </w:pPr>
            <w:ins w:id="1370" w:author="ZTE-Ma Zhifeng" w:date="2024-08-26T15:52:00Z">
              <w:r>
                <w:rPr>
                  <w:lang w:val="en-US"/>
                </w:rPr>
                <w:t>|2*f</w:t>
              </w:r>
              <w:r>
                <w:rPr>
                  <w:vertAlign w:val="subscript"/>
                  <w:lang w:val="en-US"/>
                </w:rPr>
                <w:t>x_low</w:t>
              </w:r>
              <w:r>
                <w:rPr>
                  <w:lang w:val="en-US"/>
                </w:rPr>
                <w:t xml:space="preserve"> –2* f</w:t>
              </w:r>
              <w:r>
                <w:rPr>
                  <w:vertAlign w:val="subscript"/>
                  <w:lang w:val="en-US"/>
                </w:rPr>
                <w:t>y_high</w:t>
              </w:r>
              <w:r>
                <w:rPr>
                  <w:lang w:val="en-US"/>
                </w:rPr>
                <w:t>|</w:t>
              </w:r>
            </w:ins>
          </w:p>
        </w:tc>
        <w:tc>
          <w:tcPr>
            <w:tcW w:w="1749" w:type="dxa"/>
            <w:tcBorders>
              <w:top w:val="single" w:sz="4" w:space="0" w:color="auto"/>
              <w:left w:val="single" w:sz="4" w:space="0" w:color="auto"/>
              <w:bottom w:val="single" w:sz="4" w:space="0" w:color="auto"/>
              <w:right w:val="single" w:sz="4" w:space="0" w:color="auto"/>
            </w:tcBorders>
          </w:tcPr>
          <w:p w14:paraId="7E93C2F5" w14:textId="77777777" w:rsidR="0005247C" w:rsidRDefault="0005247C" w:rsidP="008645DB">
            <w:pPr>
              <w:pStyle w:val="TAL"/>
              <w:jc w:val="center"/>
              <w:rPr>
                <w:ins w:id="1371" w:author="ZTE-Ma Zhifeng" w:date="2024-08-26T15:52:00Z"/>
                <w:lang w:val="en-US"/>
              </w:rPr>
            </w:pPr>
            <w:ins w:id="1372" w:author="ZTE-Ma Zhifeng" w:date="2024-08-26T15:52:00Z">
              <w:r>
                <w:rPr>
                  <w:lang w:val="en-US"/>
                </w:rPr>
                <w:t>|2*f</w:t>
              </w:r>
              <w:r>
                <w:rPr>
                  <w:vertAlign w:val="subscript"/>
                  <w:lang w:val="en-US"/>
                </w:rPr>
                <w:t>x_high</w:t>
              </w:r>
              <w:r>
                <w:rPr>
                  <w:lang w:val="en-US"/>
                </w:rPr>
                <w:t xml:space="preserve"> –2* f</w:t>
              </w:r>
              <w:r>
                <w:rPr>
                  <w:vertAlign w:val="subscript"/>
                  <w:lang w:val="en-US"/>
                </w:rPr>
                <w:t>y_low</w:t>
              </w:r>
              <w:r>
                <w:rPr>
                  <w:lang w:val="en-US"/>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104435C4" w14:textId="77777777" w:rsidR="0005247C" w:rsidRDefault="0005247C" w:rsidP="008645DB">
            <w:pPr>
              <w:pStyle w:val="TAL"/>
              <w:jc w:val="center"/>
              <w:rPr>
                <w:ins w:id="1373" w:author="ZTE-Ma Zhifeng" w:date="2024-08-26T15:52:00Z"/>
                <w:lang w:val="en-US"/>
              </w:rPr>
            </w:pPr>
          </w:p>
        </w:tc>
      </w:tr>
      <w:tr w:rsidR="0005247C" w14:paraId="02C9FC3B" w14:textId="77777777" w:rsidTr="00945AEC">
        <w:trPr>
          <w:trHeight w:val="187"/>
          <w:ins w:id="1374" w:author="ZTE-Ma Zhifeng" w:date="2024-08-26T15:5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E08851" w14:textId="77777777" w:rsidR="0005247C" w:rsidRDefault="0005247C" w:rsidP="008645DB">
            <w:pPr>
              <w:pStyle w:val="TAL"/>
              <w:rPr>
                <w:ins w:id="1375" w:author="ZTE-Ma Zhifeng" w:date="2024-08-26T15:52:00Z"/>
                <w:lang w:val="en-US"/>
              </w:rPr>
            </w:pPr>
            <w:ins w:id="1376" w:author="ZTE-Ma Zhifeng" w:date="2024-08-26T15:52:00Z">
              <w:r>
                <w:rPr>
                  <w:lang w:val="en-US"/>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EDA766C" w14:textId="77777777" w:rsidR="0005247C" w:rsidRDefault="0005247C" w:rsidP="008645DB">
            <w:pPr>
              <w:keepNext/>
              <w:keepLines/>
              <w:spacing w:after="0"/>
              <w:jc w:val="center"/>
              <w:rPr>
                <w:ins w:id="1377" w:author="ZTE-Ma Zhifeng" w:date="2024-08-26T15:52:00Z"/>
                <w:sz w:val="18"/>
                <w:lang w:eastAsia="ja-JP"/>
              </w:rPr>
            </w:pPr>
            <w:ins w:id="1378" w:author="ZTE-Ma Zhifeng" w:date="2024-08-26T15:52:00Z">
              <w:r w:rsidRPr="00D16717">
                <w:rPr>
                  <w:sz w:val="18"/>
                  <w:lang w:val="en-US"/>
                </w:rPr>
                <w:t>36</w:t>
              </w:r>
              <w:r>
                <w:rPr>
                  <w:sz w:val="18"/>
                  <w:lang w:val="en-US"/>
                </w:rPr>
                <w:t>–166</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2DFDF5C3" w14:textId="77777777" w:rsidR="0005247C" w:rsidRDefault="0005247C" w:rsidP="008645DB">
            <w:pPr>
              <w:keepNext/>
              <w:keepLines/>
              <w:spacing w:after="0"/>
              <w:jc w:val="center"/>
              <w:rPr>
                <w:ins w:id="1379" w:author="ZTE-Ma Zhifeng" w:date="2024-08-26T15:52:00Z"/>
                <w:sz w:val="18"/>
                <w:lang w:eastAsia="ja-JP"/>
              </w:rPr>
            </w:pPr>
          </w:p>
        </w:tc>
      </w:tr>
      <w:tr w:rsidR="00126CBF" w14:paraId="57A465EC" w14:textId="77777777" w:rsidTr="008645DB">
        <w:trPr>
          <w:trHeight w:val="187"/>
          <w:ins w:id="1380" w:author="ZTE-Ma Zhifeng" w:date="2024-08-26T15:5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9DE145D" w14:textId="77777777" w:rsidR="00126CBF" w:rsidRDefault="00126CBF" w:rsidP="008645DB">
            <w:pPr>
              <w:keepNext/>
              <w:keepLines/>
              <w:spacing w:after="0"/>
              <w:rPr>
                <w:ins w:id="1381" w:author="ZTE-Ma Zhifeng" w:date="2024-08-26T15:52:00Z"/>
                <w:rFonts w:ascii="Arial" w:hAnsi="Arial" w:cs="Arial"/>
                <w:sz w:val="18"/>
                <w:lang w:val="en-US"/>
              </w:rPr>
            </w:pPr>
            <w:ins w:id="1382" w:author="ZTE-Ma Zhifeng" w:date="2024-08-26T15:52:00Z">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7BFFEB6" w14:textId="77777777" w:rsidR="00126CBF" w:rsidRDefault="00126CBF" w:rsidP="008645DB">
            <w:pPr>
              <w:pStyle w:val="TAL"/>
              <w:jc w:val="center"/>
              <w:rPr>
                <w:ins w:id="1383" w:author="ZTE-Ma Zhifeng" w:date="2024-08-26T15:52:00Z"/>
                <w:lang w:val="en-US"/>
              </w:rPr>
            </w:pPr>
            <w:ins w:id="1384" w:author="ZTE-Ma Zhifeng" w:date="2024-08-26T15:52:00Z">
              <w:r>
                <w:rPr>
                  <w:lang w:val="en-US"/>
                </w:rPr>
                <w:t>|3*f</w:t>
              </w:r>
              <w:r>
                <w:rPr>
                  <w:vertAlign w:val="subscript"/>
                  <w:lang w:val="en-US"/>
                </w:rPr>
                <w:t>x_low</w:t>
              </w:r>
              <w:r>
                <w:rPr>
                  <w:lang w:val="en-US"/>
                </w:rPr>
                <w:t xml:space="preserve"> +1* f</w:t>
              </w:r>
              <w:r>
                <w:rPr>
                  <w:vertAlign w:val="subscript"/>
                  <w:lang w:val="en-US"/>
                </w:rPr>
                <w:t>y_low</w:t>
              </w:r>
              <w:r>
                <w:rPr>
                  <w:lang w:val="en-US"/>
                </w:rPr>
                <w:t>|</w:t>
              </w:r>
            </w:ins>
          </w:p>
        </w:tc>
        <w:tc>
          <w:tcPr>
            <w:tcW w:w="1749" w:type="dxa"/>
            <w:tcBorders>
              <w:top w:val="single" w:sz="4" w:space="0" w:color="auto"/>
              <w:left w:val="single" w:sz="4" w:space="0" w:color="auto"/>
              <w:bottom w:val="single" w:sz="4" w:space="0" w:color="auto"/>
              <w:right w:val="single" w:sz="4" w:space="0" w:color="auto"/>
            </w:tcBorders>
          </w:tcPr>
          <w:p w14:paraId="1B9B958A" w14:textId="77777777" w:rsidR="00126CBF" w:rsidRDefault="00126CBF" w:rsidP="008645DB">
            <w:pPr>
              <w:pStyle w:val="TAL"/>
              <w:jc w:val="center"/>
              <w:rPr>
                <w:ins w:id="1385" w:author="ZTE-Ma Zhifeng" w:date="2024-08-26T15:52:00Z"/>
                <w:lang w:val="en-US"/>
              </w:rPr>
            </w:pPr>
            <w:ins w:id="1386" w:author="ZTE-Ma Zhifeng" w:date="2024-08-26T15:52:00Z">
              <w:r>
                <w:rPr>
                  <w:lang w:val="en-US"/>
                </w:rPr>
                <w:t>|3*f</w:t>
              </w:r>
              <w:r>
                <w:rPr>
                  <w:vertAlign w:val="subscript"/>
                  <w:lang w:val="en-US"/>
                </w:rPr>
                <w:t>x_high</w:t>
              </w:r>
              <w:r>
                <w:rPr>
                  <w:lang w:val="en-US"/>
                </w:rPr>
                <w:t xml:space="preserve"> + 1*f</w:t>
              </w:r>
              <w:r>
                <w:rPr>
                  <w:vertAlign w:val="subscript"/>
                  <w:lang w:val="en-US"/>
                </w:rPr>
                <w:t>y_high</w:t>
              </w:r>
              <w:r>
                <w:rPr>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AC487B4" w14:textId="77777777" w:rsidR="00126CBF" w:rsidRDefault="00126CBF" w:rsidP="008645DB">
            <w:pPr>
              <w:pStyle w:val="TAL"/>
              <w:jc w:val="center"/>
              <w:rPr>
                <w:ins w:id="1387" w:author="ZTE-Ma Zhifeng" w:date="2024-08-26T15:52:00Z"/>
                <w:lang w:val="en-US"/>
              </w:rPr>
            </w:pPr>
            <w:ins w:id="1388" w:author="ZTE-Ma Zhifeng" w:date="2024-08-26T15:52:00Z">
              <w:r>
                <w:rPr>
                  <w:lang w:val="en-US"/>
                </w:rPr>
                <w:t>|3*f</w:t>
              </w:r>
              <w:r>
                <w:rPr>
                  <w:vertAlign w:val="subscript"/>
                  <w:lang w:val="en-US"/>
                </w:rPr>
                <w:t>y_low</w:t>
              </w:r>
              <w:r>
                <w:rPr>
                  <w:lang w:val="en-US"/>
                </w:rPr>
                <w:t xml:space="preserve"> + 1*f</w:t>
              </w:r>
              <w:r>
                <w:rPr>
                  <w:vertAlign w:val="subscript"/>
                  <w:lang w:val="en-US"/>
                </w:rPr>
                <w:t>x_low</w:t>
              </w:r>
              <w:r>
                <w:rPr>
                  <w:lang w:val="en-US"/>
                </w:rPr>
                <w:t>|</w:t>
              </w:r>
            </w:ins>
          </w:p>
        </w:tc>
        <w:tc>
          <w:tcPr>
            <w:tcW w:w="1799" w:type="dxa"/>
            <w:tcBorders>
              <w:top w:val="single" w:sz="4" w:space="0" w:color="auto"/>
              <w:left w:val="single" w:sz="4" w:space="0" w:color="auto"/>
              <w:bottom w:val="single" w:sz="4" w:space="0" w:color="auto"/>
              <w:right w:val="single" w:sz="4" w:space="0" w:color="auto"/>
            </w:tcBorders>
          </w:tcPr>
          <w:p w14:paraId="2096E38D" w14:textId="77777777" w:rsidR="00126CBF" w:rsidRDefault="00126CBF" w:rsidP="008645DB">
            <w:pPr>
              <w:pStyle w:val="TAL"/>
              <w:jc w:val="center"/>
              <w:rPr>
                <w:ins w:id="1389" w:author="ZTE-Ma Zhifeng" w:date="2024-08-26T15:52:00Z"/>
                <w:lang w:val="en-US"/>
              </w:rPr>
            </w:pPr>
            <w:ins w:id="1390" w:author="ZTE-Ma Zhifeng" w:date="2024-08-26T15:52:00Z">
              <w:r>
                <w:rPr>
                  <w:lang w:val="en-US"/>
                </w:rPr>
                <w:t>|3*f</w:t>
              </w:r>
              <w:r>
                <w:rPr>
                  <w:vertAlign w:val="subscript"/>
                  <w:lang w:val="en-US"/>
                </w:rPr>
                <w:t>y_high</w:t>
              </w:r>
              <w:r>
                <w:rPr>
                  <w:lang w:val="en-US"/>
                </w:rPr>
                <w:t xml:space="preserve"> + 1*f</w:t>
              </w:r>
              <w:r>
                <w:rPr>
                  <w:vertAlign w:val="subscript"/>
                  <w:lang w:val="en-US"/>
                </w:rPr>
                <w:t>x_high</w:t>
              </w:r>
              <w:r>
                <w:rPr>
                  <w:lang w:val="en-US"/>
                </w:rPr>
                <w:t>|</w:t>
              </w:r>
            </w:ins>
          </w:p>
        </w:tc>
      </w:tr>
      <w:tr w:rsidR="00126CBF" w14:paraId="6FB193FB" w14:textId="77777777" w:rsidTr="0005247C">
        <w:tblPrEx>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391" w:author="ZTE-Ma Zhifeng" w:date="2024-08-27T21:18:00Z">
            <w:tblPrEx>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187"/>
          <w:ins w:id="1392" w:author="ZTE-Ma Zhifeng" w:date="2024-08-26T15:52:00Z"/>
          <w:trPrChange w:id="1393" w:author="ZTE-Ma Zhifeng" w:date="2024-08-27T21:18:00Z">
            <w:trPr>
              <w:trHeight w:val="187"/>
            </w:trPr>
          </w:trPrChange>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Change w:id="1394" w:author="ZTE-Ma Zhifeng" w:date="2024-08-27T21:18:00Z">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tcPrChange>
          </w:tcPr>
          <w:p w14:paraId="58E6F66F" w14:textId="77777777" w:rsidR="00126CBF" w:rsidRDefault="00126CBF" w:rsidP="008645DB">
            <w:pPr>
              <w:pStyle w:val="TAL"/>
              <w:rPr>
                <w:ins w:id="1395" w:author="ZTE-Ma Zhifeng" w:date="2024-08-26T15:52:00Z"/>
                <w:lang w:val="en-US"/>
              </w:rPr>
            </w:pPr>
            <w:ins w:id="1396" w:author="ZTE-Ma Zhifeng" w:date="2024-08-26T15:52:00Z">
              <w:r>
                <w:rPr>
                  <w:lang w:val="en-US"/>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Change w:id="1397" w:author="ZTE-Ma Zhifeng" w:date="2024-08-27T21:18:00Z">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2F88E926" w14:textId="77777777" w:rsidR="00126CBF" w:rsidRDefault="00126CBF" w:rsidP="008645DB">
            <w:pPr>
              <w:keepNext/>
              <w:keepLines/>
              <w:spacing w:after="0"/>
              <w:jc w:val="center"/>
              <w:rPr>
                <w:ins w:id="1398" w:author="ZTE-Ma Zhifeng" w:date="2024-08-26T15:52:00Z"/>
                <w:sz w:val="18"/>
                <w:lang w:eastAsia="ja-JP"/>
              </w:rPr>
            </w:pPr>
            <w:ins w:id="1399" w:author="ZTE-Ma Zhifeng" w:date="2024-08-26T15:52:00Z">
              <w:r w:rsidRPr="00D16717">
                <w:rPr>
                  <w:sz w:val="18"/>
                  <w:lang w:val="en-US"/>
                </w:rPr>
                <w:t>3472</w:t>
              </w:r>
              <w:r>
                <w:rPr>
                  <w:sz w:val="18"/>
                  <w:lang w:val="en-US"/>
                </w:rPr>
                <w:t>–</w:t>
              </w:r>
              <w:r w:rsidRPr="00D16717">
                <w:rPr>
                  <w:sz w:val="18"/>
                  <w:lang w:val="en-US"/>
                </w:rPr>
                <w:t>3607</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Change w:id="1400" w:author="ZTE-Ma Zhifeng" w:date="2024-08-27T21:18:00Z">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tcPrChange>
          </w:tcPr>
          <w:p w14:paraId="32653511" w14:textId="77777777" w:rsidR="00126CBF" w:rsidRDefault="00126CBF" w:rsidP="008645DB">
            <w:pPr>
              <w:keepNext/>
              <w:keepLines/>
              <w:spacing w:after="0"/>
              <w:jc w:val="center"/>
              <w:rPr>
                <w:ins w:id="1401" w:author="ZTE-Ma Zhifeng" w:date="2024-08-26T15:52:00Z"/>
                <w:sz w:val="18"/>
                <w:lang w:eastAsia="ja-JP"/>
              </w:rPr>
            </w:pPr>
            <w:ins w:id="1402" w:author="ZTE-Ma Zhifeng" w:date="2024-08-26T15:52:00Z">
              <w:r w:rsidRPr="00D16717">
                <w:rPr>
                  <w:sz w:val="18"/>
                  <w:lang w:val="en-US"/>
                </w:rPr>
                <w:t>3376</w:t>
              </w:r>
              <w:r>
                <w:rPr>
                  <w:sz w:val="18"/>
                  <w:lang w:val="en-US"/>
                </w:rPr>
                <w:t>–</w:t>
              </w:r>
              <w:r w:rsidRPr="00D16717">
                <w:rPr>
                  <w:sz w:val="18"/>
                  <w:lang w:val="en-US"/>
                </w:rPr>
                <w:t>3501</w:t>
              </w:r>
            </w:ins>
          </w:p>
        </w:tc>
      </w:tr>
      <w:tr w:rsidR="0005247C" w14:paraId="1EE9C456" w14:textId="77777777" w:rsidTr="00917242">
        <w:trPr>
          <w:trHeight w:val="187"/>
          <w:ins w:id="1403" w:author="ZTE-Ma Zhifeng" w:date="2024-08-26T15:5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86F6FA" w14:textId="77777777" w:rsidR="0005247C" w:rsidRDefault="0005247C" w:rsidP="008645DB">
            <w:pPr>
              <w:pStyle w:val="TAL"/>
              <w:rPr>
                <w:ins w:id="1404" w:author="ZTE-Ma Zhifeng" w:date="2024-08-26T15:52:00Z"/>
                <w:lang w:val="en-US"/>
              </w:rPr>
            </w:pPr>
            <w:ins w:id="1405" w:author="ZTE-Ma Zhifeng" w:date="2024-08-26T15:52:00Z">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6BD92C8" w14:textId="77777777" w:rsidR="0005247C" w:rsidRDefault="0005247C" w:rsidP="008645DB">
            <w:pPr>
              <w:pStyle w:val="TAL"/>
              <w:jc w:val="center"/>
              <w:rPr>
                <w:ins w:id="1406" w:author="ZTE-Ma Zhifeng" w:date="2024-08-26T15:52:00Z"/>
                <w:lang w:val="en-US"/>
              </w:rPr>
            </w:pPr>
            <w:ins w:id="1407" w:author="ZTE-Ma Zhifeng" w:date="2024-08-26T15:52:00Z">
              <w:r>
                <w:rPr>
                  <w:lang w:val="en-US"/>
                </w:rPr>
                <w:t>|2*f</w:t>
              </w:r>
              <w:r>
                <w:rPr>
                  <w:vertAlign w:val="subscript"/>
                  <w:lang w:val="en-US"/>
                </w:rPr>
                <w:t>x_low</w:t>
              </w:r>
              <w:r>
                <w:rPr>
                  <w:lang w:val="en-US"/>
                </w:rPr>
                <w:t xml:space="preserve"> +2* f</w:t>
              </w:r>
              <w:r>
                <w:rPr>
                  <w:vertAlign w:val="subscript"/>
                  <w:lang w:val="en-US"/>
                </w:rPr>
                <w:t>y_low</w:t>
              </w:r>
              <w:r>
                <w:rPr>
                  <w:lang w:val="en-US"/>
                </w:rPr>
                <w:t>|</w:t>
              </w:r>
            </w:ins>
          </w:p>
        </w:tc>
        <w:tc>
          <w:tcPr>
            <w:tcW w:w="1749" w:type="dxa"/>
            <w:tcBorders>
              <w:top w:val="single" w:sz="4" w:space="0" w:color="auto"/>
              <w:left w:val="single" w:sz="4" w:space="0" w:color="auto"/>
              <w:bottom w:val="single" w:sz="4" w:space="0" w:color="auto"/>
              <w:right w:val="single" w:sz="4" w:space="0" w:color="auto"/>
            </w:tcBorders>
          </w:tcPr>
          <w:p w14:paraId="61B50B2D" w14:textId="77777777" w:rsidR="0005247C" w:rsidRDefault="0005247C" w:rsidP="008645DB">
            <w:pPr>
              <w:pStyle w:val="TAL"/>
              <w:jc w:val="center"/>
              <w:rPr>
                <w:ins w:id="1408" w:author="ZTE-Ma Zhifeng" w:date="2024-08-26T15:52:00Z"/>
                <w:lang w:val="en-US"/>
              </w:rPr>
            </w:pPr>
            <w:ins w:id="1409" w:author="ZTE-Ma Zhifeng" w:date="2024-08-26T15:52:00Z">
              <w:r>
                <w:rPr>
                  <w:lang w:val="en-US"/>
                </w:rPr>
                <w:t>|2*f</w:t>
              </w:r>
              <w:r>
                <w:rPr>
                  <w:vertAlign w:val="subscript"/>
                  <w:lang w:val="en-US"/>
                </w:rPr>
                <w:t>x_high</w:t>
              </w:r>
              <w:r>
                <w:rPr>
                  <w:lang w:val="en-US"/>
                </w:rPr>
                <w:t xml:space="preserve"> +2* f</w:t>
              </w:r>
              <w:r>
                <w:rPr>
                  <w:vertAlign w:val="subscript"/>
                  <w:lang w:val="en-US"/>
                </w:rPr>
                <w:t>y_high</w:t>
              </w:r>
              <w:r>
                <w:rPr>
                  <w:lang w:val="en-US"/>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6EC1E136" w14:textId="77777777" w:rsidR="0005247C" w:rsidRDefault="0005247C" w:rsidP="008645DB">
            <w:pPr>
              <w:pStyle w:val="TAL"/>
              <w:jc w:val="center"/>
              <w:rPr>
                <w:ins w:id="1410" w:author="ZTE-Ma Zhifeng" w:date="2024-08-26T15:52:00Z"/>
                <w:lang w:val="en-US"/>
              </w:rPr>
            </w:pPr>
          </w:p>
        </w:tc>
      </w:tr>
      <w:tr w:rsidR="0005247C" w14:paraId="762EC72A" w14:textId="77777777" w:rsidTr="00917242">
        <w:trPr>
          <w:trHeight w:val="187"/>
          <w:ins w:id="1411" w:author="ZTE-Ma Zhifeng" w:date="2024-08-26T15:5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91DEA7E" w14:textId="77777777" w:rsidR="0005247C" w:rsidRDefault="0005247C" w:rsidP="008645DB">
            <w:pPr>
              <w:pStyle w:val="TAL"/>
              <w:rPr>
                <w:ins w:id="1412" w:author="ZTE-Ma Zhifeng" w:date="2024-08-26T15:52:00Z"/>
                <w:lang w:val="en-US"/>
              </w:rPr>
            </w:pPr>
            <w:ins w:id="1413" w:author="ZTE-Ma Zhifeng" w:date="2024-08-26T15:52:00Z">
              <w:r>
                <w:rPr>
                  <w:lang w:val="en-US"/>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BB98FAE" w14:textId="77777777" w:rsidR="0005247C" w:rsidRDefault="0005247C" w:rsidP="008645DB">
            <w:pPr>
              <w:keepNext/>
              <w:keepLines/>
              <w:spacing w:after="0"/>
              <w:jc w:val="center"/>
              <w:rPr>
                <w:ins w:id="1414" w:author="ZTE-Ma Zhifeng" w:date="2024-08-26T15:52:00Z"/>
                <w:sz w:val="18"/>
                <w:lang w:eastAsia="ja-JP"/>
              </w:rPr>
            </w:pPr>
            <w:ins w:id="1415" w:author="ZTE-Ma Zhifeng" w:date="2024-08-26T15:52:00Z">
              <w:r w:rsidRPr="00D16717">
                <w:rPr>
                  <w:sz w:val="18"/>
                  <w:lang w:val="en-US"/>
                </w:rPr>
                <w:t>3424</w:t>
              </w:r>
              <w:r>
                <w:rPr>
                  <w:sz w:val="18"/>
                  <w:lang w:val="en-US"/>
                </w:rPr>
                <w:t>–</w:t>
              </w:r>
              <w:r w:rsidRPr="00D16717">
                <w:rPr>
                  <w:sz w:val="18"/>
                  <w:lang w:val="en-US"/>
                </w:rPr>
                <w:t>3554</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78C9F0FB" w14:textId="77777777" w:rsidR="0005247C" w:rsidRDefault="0005247C" w:rsidP="008645DB">
            <w:pPr>
              <w:keepNext/>
              <w:keepLines/>
              <w:spacing w:after="0"/>
              <w:jc w:val="center"/>
              <w:rPr>
                <w:ins w:id="1416" w:author="ZTE-Ma Zhifeng" w:date="2024-08-26T15:52:00Z"/>
                <w:sz w:val="18"/>
                <w:lang w:eastAsia="ja-JP"/>
              </w:rPr>
            </w:pPr>
          </w:p>
        </w:tc>
      </w:tr>
      <w:tr w:rsidR="00126CBF" w14:paraId="77E761AA" w14:textId="77777777" w:rsidTr="008645DB">
        <w:trPr>
          <w:trHeight w:val="187"/>
          <w:ins w:id="1417" w:author="ZTE-Ma Zhifeng" w:date="2024-08-26T15:5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9B8B5E" w14:textId="77777777" w:rsidR="00126CBF" w:rsidRDefault="00126CBF" w:rsidP="008645DB">
            <w:pPr>
              <w:pStyle w:val="TAL"/>
              <w:rPr>
                <w:ins w:id="1418" w:author="ZTE-Ma Zhifeng" w:date="2024-08-26T15:52:00Z"/>
                <w:lang w:val="en-US"/>
              </w:rPr>
            </w:pPr>
            <w:ins w:id="1419" w:author="ZTE-Ma Zhifeng" w:date="2024-08-26T15:52:00Z">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93E91C2" w14:textId="77777777" w:rsidR="00126CBF" w:rsidRDefault="00126CBF" w:rsidP="008645DB">
            <w:pPr>
              <w:pStyle w:val="TAL"/>
              <w:jc w:val="center"/>
              <w:rPr>
                <w:ins w:id="1420" w:author="ZTE-Ma Zhifeng" w:date="2024-08-26T15:52:00Z"/>
                <w:lang w:val="en-US"/>
              </w:rPr>
            </w:pPr>
            <w:ins w:id="1421" w:author="ZTE-Ma Zhifeng" w:date="2024-08-26T15:52:00Z">
              <w:r>
                <w:rPr>
                  <w:lang w:val="en-US"/>
                </w:rPr>
                <w:t>|f</w:t>
              </w:r>
              <w:r>
                <w:rPr>
                  <w:vertAlign w:val="subscript"/>
                  <w:lang w:val="en-US"/>
                </w:rPr>
                <w:t>x_low</w:t>
              </w:r>
              <w:r>
                <w:rPr>
                  <w:lang w:val="en-US"/>
                </w:rPr>
                <w:t xml:space="preserve"> – 4*f</w:t>
              </w:r>
              <w:r>
                <w:rPr>
                  <w:vertAlign w:val="subscript"/>
                  <w:lang w:val="en-US"/>
                </w:rPr>
                <w:t>y_high</w:t>
              </w:r>
              <w:r>
                <w:rPr>
                  <w:lang w:val="en-US"/>
                </w:rPr>
                <w:t>|</w:t>
              </w:r>
            </w:ins>
          </w:p>
        </w:tc>
        <w:tc>
          <w:tcPr>
            <w:tcW w:w="1749" w:type="dxa"/>
            <w:tcBorders>
              <w:top w:val="single" w:sz="4" w:space="0" w:color="auto"/>
              <w:left w:val="single" w:sz="4" w:space="0" w:color="auto"/>
              <w:bottom w:val="single" w:sz="4" w:space="0" w:color="auto"/>
              <w:right w:val="single" w:sz="4" w:space="0" w:color="auto"/>
            </w:tcBorders>
          </w:tcPr>
          <w:p w14:paraId="106A75A7" w14:textId="77777777" w:rsidR="00126CBF" w:rsidRDefault="00126CBF" w:rsidP="008645DB">
            <w:pPr>
              <w:pStyle w:val="TAL"/>
              <w:jc w:val="center"/>
              <w:rPr>
                <w:ins w:id="1422" w:author="ZTE-Ma Zhifeng" w:date="2024-08-26T15:52:00Z"/>
                <w:lang w:val="en-US"/>
              </w:rPr>
            </w:pPr>
            <w:ins w:id="1423" w:author="ZTE-Ma Zhifeng" w:date="2024-08-26T15:52:00Z">
              <w:r>
                <w:rPr>
                  <w:lang w:val="en-US"/>
                </w:rPr>
                <w:t>|f</w:t>
              </w:r>
              <w:r>
                <w:rPr>
                  <w:vertAlign w:val="subscript"/>
                  <w:lang w:val="en-US"/>
                </w:rPr>
                <w:t>x_high</w:t>
              </w:r>
              <w:r>
                <w:rPr>
                  <w:lang w:val="en-US"/>
                </w:rPr>
                <w:t xml:space="preserve"> – 4*f</w:t>
              </w:r>
              <w:r>
                <w:rPr>
                  <w:vertAlign w:val="subscript"/>
                  <w:lang w:val="en-US"/>
                </w:rPr>
                <w:t>y_low</w:t>
              </w:r>
              <w:r>
                <w:rPr>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F3047A8" w14:textId="77777777" w:rsidR="00126CBF" w:rsidRDefault="00126CBF" w:rsidP="008645DB">
            <w:pPr>
              <w:pStyle w:val="TAL"/>
              <w:jc w:val="center"/>
              <w:rPr>
                <w:ins w:id="1424" w:author="ZTE-Ma Zhifeng" w:date="2024-08-26T15:52:00Z"/>
                <w:lang w:val="en-US"/>
              </w:rPr>
            </w:pPr>
            <w:ins w:id="1425" w:author="ZTE-Ma Zhifeng" w:date="2024-08-26T15:52:00Z">
              <w:r>
                <w:rPr>
                  <w:lang w:val="en-US"/>
                </w:rPr>
                <w:t>|f</w:t>
              </w:r>
              <w:r>
                <w:rPr>
                  <w:vertAlign w:val="subscript"/>
                  <w:lang w:val="en-US"/>
                </w:rPr>
                <w:t>y_low</w:t>
              </w:r>
              <w:r>
                <w:rPr>
                  <w:lang w:val="en-US"/>
                </w:rPr>
                <w:t xml:space="preserve"> – 4*f</w:t>
              </w:r>
              <w:r>
                <w:rPr>
                  <w:vertAlign w:val="subscript"/>
                  <w:lang w:val="en-US"/>
                </w:rPr>
                <w:t>x_high</w:t>
              </w:r>
              <w:r>
                <w:rPr>
                  <w:lang w:val="en-US"/>
                </w:rPr>
                <w:t>|</w:t>
              </w:r>
            </w:ins>
          </w:p>
        </w:tc>
        <w:tc>
          <w:tcPr>
            <w:tcW w:w="1799" w:type="dxa"/>
            <w:tcBorders>
              <w:top w:val="single" w:sz="4" w:space="0" w:color="auto"/>
              <w:left w:val="single" w:sz="4" w:space="0" w:color="auto"/>
              <w:bottom w:val="single" w:sz="4" w:space="0" w:color="auto"/>
              <w:right w:val="single" w:sz="4" w:space="0" w:color="auto"/>
            </w:tcBorders>
          </w:tcPr>
          <w:p w14:paraId="5A39D684" w14:textId="77777777" w:rsidR="00126CBF" w:rsidRDefault="00126CBF" w:rsidP="008645DB">
            <w:pPr>
              <w:pStyle w:val="TAL"/>
              <w:jc w:val="center"/>
              <w:rPr>
                <w:ins w:id="1426" w:author="ZTE-Ma Zhifeng" w:date="2024-08-26T15:52:00Z"/>
                <w:lang w:val="en-US"/>
              </w:rPr>
            </w:pPr>
            <w:ins w:id="1427" w:author="ZTE-Ma Zhifeng" w:date="2024-08-26T15:52:00Z">
              <w:r>
                <w:rPr>
                  <w:lang w:val="en-US"/>
                </w:rPr>
                <w:t>|f</w:t>
              </w:r>
              <w:r>
                <w:rPr>
                  <w:vertAlign w:val="subscript"/>
                  <w:lang w:val="en-US"/>
                </w:rPr>
                <w:t>y_high</w:t>
              </w:r>
              <w:r>
                <w:rPr>
                  <w:lang w:val="en-US"/>
                </w:rPr>
                <w:t xml:space="preserve"> – 4*f</w:t>
              </w:r>
              <w:r>
                <w:rPr>
                  <w:vertAlign w:val="subscript"/>
                  <w:lang w:val="en-US"/>
                </w:rPr>
                <w:t>x_low</w:t>
              </w:r>
              <w:r>
                <w:rPr>
                  <w:lang w:val="en-US"/>
                </w:rPr>
                <w:t>|</w:t>
              </w:r>
            </w:ins>
          </w:p>
        </w:tc>
      </w:tr>
      <w:tr w:rsidR="00126CBF" w14:paraId="169FB98B" w14:textId="77777777" w:rsidTr="008645DB">
        <w:trPr>
          <w:trHeight w:val="187"/>
          <w:ins w:id="1428" w:author="ZTE-Ma Zhifeng" w:date="2024-08-26T15:5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29A9D30" w14:textId="77777777" w:rsidR="00126CBF" w:rsidRDefault="00126CBF" w:rsidP="008645DB">
            <w:pPr>
              <w:pStyle w:val="TAL"/>
              <w:rPr>
                <w:ins w:id="1429" w:author="ZTE-Ma Zhifeng" w:date="2024-08-26T15:52:00Z"/>
                <w:lang w:val="en-US"/>
              </w:rPr>
            </w:pPr>
            <w:ins w:id="1430" w:author="ZTE-Ma Zhifeng" w:date="2024-08-26T15:52:00Z">
              <w:r>
                <w:rPr>
                  <w:lang w:val="en-US"/>
                </w:rPr>
                <w:t xml:space="preserve">IMD </w:t>
              </w:r>
              <w:r>
                <w:rPr>
                  <w:lang w:eastAsia="zh-CN"/>
                </w:rPr>
                <w:t>frequency</w:t>
              </w:r>
              <w:r>
                <w:rPr>
                  <w:lang w:val="en-US"/>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08CF99B" w14:textId="77777777" w:rsidR="00126CBF" w:rsidRDefault="00126CBF" w:rsidP="008645DB">
            <w:pPr>
              <w:keepNext/>
              <w:keepLines/>
              <w:spacing w:after="0"/>
              <w:jc w:val="center"/>
              <w:rPr>
                <w:ins w:id="1431" w:author="ZTE-Ma Zhifeng" w:date="2024-08-26T15:52:00Z"/>
                <w:sz w:val="18"/>
                <w:lang w:eastAsia="ja-JP"/>
              </w:rPr>
            </w:pPr>
            <w:ins w:id="1432" w:author="ZTE-Ma Zhifeng" w:date="2024-08-26T15:52:00Z">
              <w:r w:rsidRPr="00D16717">
                <w:rPr>
                  <w:sz w:val="18"/>
                  <w:lang w:val="en-US"/>
                </w:rPr>
                <w:t>2413</w:t>
              </w:r>
              <w:r>
                <w:rPr>
                  <w:sz w:val="18"/>
                  <w:lang w:val="en-US"/>
                </w:rPr>
                <w:t>–</w:t>
              </w:r>
              <w:r w:rsidRPr="00D16717">
                <w:rPr>
                  <w:sz w:val="18"/>
                  <w:lang w:val="en-US"/>
                </w:rPr>
                <w:t>2568</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506782" w14:textId="77777777" w:rsidR="00126CBF" w:rsidRDefault="00126CBF" w:rsidP="008645DB">
            <w:pPr>
              <w:keepNext/>
              <w:keepLines/>
              <w:spacing w:after="0"/>
              <w:jc w:val="center"/>
              <w:rPr>
                <w:ins w:id="1433" w:author="ZTE-Ma Zhifeng" w:date="2024-08-26T15:52:00Z"/>
                <w:sz w:val="18"/>
                <w:lang w:eastAsia="ja-JP"/>
              </w:rPr>
            </w:pPr>
            <w:ins w:id="1434" w:author="ZTE-Ma Zhifeng" w:date="2024-08-26T15:52:00Z">
              <w:r w:rsidRPr="00D16717">
                <w:rPr>
                  <w:sz w:val="18"/>
                  <w:lang w:val="en-US"/>
                </w:rPr>
                <w:t>2658</w:t>
              </w:r>
              <w:r>
                <w:rPr>
                  <w:sz w:val="18"/>
                  <w:lang w:val="en-US"/>
                </w:rPr>
                <w:t>–</w:t>
              </w:r>
              <w:r w:rsidRPr="00D16717">
                <w:rPr>
                  <w:sz w:val="18"/>
                  <w:lang w:val="en-US"/>
                </w:rPr>
                <w:t>2828</w:t>
              </w:r>
            </w:ins>
          </w:p>
        </w:tc>
      </w:tr>
      <w:tr w:rsidR="00126CBF" w14:paraId="43DFD73A" w14:textId="77777777" w:rsidTr="008645DB">
        <w:trPr>
          <w:trHeight w:val="187"/>
          <w:ins w:id="1435" w:author="ZTE-Ma Zhifeng" w:date="2024-08-26T15:5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89DCFA2" w14:textId="77777777" w:rsidR="00126CBF" w:rsidRDefault="00126CBF" w:rsidP="008645DB">
            <w:pPr>
              <w:pStyle w:val="TAL"/>
              <w:rPr>
                <w:ins w:id="1436" w:author="ZTE-Ma Zhifeng" w:date="2024-08-26T15:52:00Z"/>
                <w:lang w:val="en-US"/>
              </w:rPr>
            </w:pPr>
            <w:ins w:id="1437" w:author="ZTE-Ma Zhifeng" w:date="2024-08-26T15:52:00Z">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9332DEE" w14:textId="77777777" w:rsidR="00126CBF" w:rsidRDefault="00126CBF" w:rsidP="008645DB">
            <w:pPr>
              <w:pStyle w:val="TAL"/>
              <w:jc w:val="center"/>
              <w:rPr>
                <w:ins w:id="1438" w:author="ZTE-Ma Zhifeng" w:date="2024-08-26T15:52:00Z"/>
                <w:lang w:val="en-US"/>
              </w:rPr>
            </w:pPr>
            <w:ins w:id="1439" w:author="ZTE-Ma Zhifeng" w:date="2024-08-26T15:52:00Z">
              <w:r>
                <w:rPr>
                  <w:lang w:val="en-US"/>
                </w:rPr>
                <w:t>|2*f</w:t>
              </w:r>
              <w:r>
                <w:rPr>
                  <w:vertAlign w:val="subscript"/>
                  <w:lang w:val="en-US"/>
                </w:rPr>
                <w:t>x_low</w:t>
              </w:r>
              <w:r>
                <w:rPr>
                  <w:lang w:val="en-US"/>
                </w:rPr>
                <w:t xml:space="preserve"> - 3*f</w:t>
              </w:r>
              <w:r>
                <w:rPr>
                  <w:vertAlign w:val="subscript"/>
                  <w:lang w:val="en-US"/>
                </w:rPr>
                <w:t>y_high</w:t>
              </w:r>
              <w:r>
                <w:rPr>
                  <w:lang w:val="en-US"/>
                </w:rPr>
                <w:t>|</w:t>
              </w:r>
            </w:ins>
          </w:p>
        </w:tc>
        <w:tc>
          <w:tcPr>
            <w:tcW w:w="1749" w:type="dxa"/>
            <w:tcBorders>
              <w:top w:val="single" w:sz="4" w:space="0" w:color="auto"/>
              <w:left w:val="single" w:sz="4" w:space="0" w:color="auto"/>
              <w:bottom w:val="single" w:sz="4" w:space="0" w:color="auto"/>
              <w:right w:val="single" w:sz="4" w:space="0" w:color="auto"/>
            </w:tcBorders>
          </w:tcPr>
          <w:p w14:paraId="2B75C028" w14:textId="77777777" w:rsidR="00126CBF" w:rsidRDefault="00126CBF" w:rsidP="008645DB">
            <w:pPr>
              <w:pStyle w:val="TAL"/>
              <w:jc w:val="center"/>
              <w:rPr>
                <w:ins w:id="1440" w:author="ZTE-Ma Zhifeng" w:date="2024-08-26T15:52:00Z"/>
                <w:lang w:val="en-US"/>
              </w:rPr>
            </w:pPr>
            <w:ins w:id="1441" w:author="ZTE-Ma Zhifeng" w:date="2024-08-26T15:52:00Z">
              <w:r>
                <w:rPr>
                  <w:lang w:val="en-US"/>
                </w:rPr>
                <w:t>|2*f</w:t>
              </w:r>
              <w:r>
                <w:rPr>
                  <w:vertAlign w:val="subscript"/>
                  <w:lang w:val="en-US"/>
                </w:rPr>
                <w:t>x_high</w:t>
              </w:r>
              <w:r>
                <w:rPr>
                  <w:lang w:val="en-US"/>
                </w:rPr>
                <w:t xml:space="preserve"> - 3*f</w:t>
              </w:r>
              <w:r>
                <w:rPr>
                  <w:vertAlign w:val="subscript"/>
                  <w:lang w:val="en-US"/>
                </w:rPr>
                <w:t>y_low</w:t>
              </w:r>
              <w:r>
                <w:rPr>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F5976F3" w14:textId="77777777" w:rsidR="00126CBF" w:rsidRDefault="00126CBF" w:rsidP="008645DB">
            <w:pPr>
              <w:pStyle w:val="TAL"/>
              <w:jc w:val="center"/>
              <w:rPr>
                <w:ins w:id="1442" w:author="ZTE-Ma Zhifeng" w:date="2024-08-26T15:52:00Z"/>
                <w:lang w:val="en-US"/>
              </w:rPr>
            </w:pPr>
            <w:ins w:id="1443" w:author="ZTE-Ma Zhifeng" w:date="2024-08-26T15:52:00Z">
              <w:r>
                <w:rPr>
                  <w:lang w:val="en-US"/>
                </w:rPr>
                <w:t>|2*f</w:t>
              </w:r>
              <w:r>
                <w:rPr>
                  <w:vertAlign w:val="subscript"/>
                  <w:lang w:val="en-US"/>
                </w:rPr>
                <w:t>y_low</w:t>
              </w:r>
              <w:r>
                <w:rPr>
                  <w:lang w:val="en-US"/>
                </w:rPr>
                <w:t xml:space="preserve"> - 3*f</w:t>
              </w:r>
              <w:r>
                <w:rPr>
                  <w:vertAlign w:val="subscript"/>
                  <w:lang w:val="en-US"/>
                </w:rPr>
                <w:t>x_high</w:t>
              </w:r>
              <w:r>
                <w:rPr>
                  <w:lang w:val="en-US"/>
                </w:rPr>
                <w:t>|</w:t>
              </w:r>
            </w:ins>
          </w:p>
        </w:tc>
        <w:tc>
          <w:tcPr>
            <w:tcW w:w="1799" w:type="dxa"/>
            <w:tcBorders>
              <w:top w:val="single" w:sz="4" w:space="0" w:color="auto"/>
              <w:left w:val="single" w:sz="4" w:space="0" w:color="auto"/>
              <w:bottom w:val="single" w:sz="4" w:space="0" w:color="auto"/>
              <w:right w:val="single" w:sz="4" w:space="0" w:color="auto"/>
            </w:tcBorders>
          </w:tcPr>
          <w:p w14:paraId="06353FDE" w14:textId="77777777" w:rsidR="00126CBF" w:rsidRDefault="00126CBF" w:rsidP="008645DB">
            <w:pPr>
              <w:pStyle w:val="TAL"/>
              <w:jc w:val="center"/>
              <w:rPr>
                <w:ins w:id="1444" w:author="ZTE-Ma Zhifeng" w:date="2024-08-26T15:52:00Z"/>
                <w:lang w:val="en-US"/>
              </w:rPr>
            </w:pPr>
            <w:ins w:id="1445" w:author="ZTE-Ma Zhifeng" w:date="2024-08-26T15:52:00Z">
              <w:r>
                <w:rPr>
                  <w:lang w:val="en-US"/>
                </w:rPr>
                <w:t>|2*f</w:t>
              </w:r>
              <w:r>
                <w:rPr>
                  <w:vertAlign w:val="subscript"/>
                  <w:lang w:val="en-US"/>
                </w:rPr>
                <w:t>y_high</w:t>
              </w:r>
              <w:r>
                <w:rPr>
                  <w:lang w:val="en-US"/>
                </w:rPr>
                <w:t xml:space="preserve"> -3*f</w:t>
              </w:r>
              <w:r>
                <w:rPr>
                  <w:vertAlign w:val="subscript"/>
                  <w:lang w:val="en-US"/>
                </w:rPr>
                <w:t>x_low</w:t>
              </w:r>
              <w:r>
                <w:rPr>
                  <w:lang w:val="en-US"/>
                </w:rPr>
                <w:t>|</w:t>
              </w:r>
            </w:ins>
          </w:p>
        </w:tc>
      </w:tr>
      <w:tr w:rsidR="00126CBF" w14:paraId="36973482" w14:textId="77777777" w:rsidTr="008645DB">
        <w:trPr>
          <w:trHeight w:val="187"/>
          <w:ins w:id="1446" w:author="ZTE-Ma Zhifeng" w:date="2024-08-26T15:5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D50B305" w14:textId="77777777" w:rsidR="00126CBF" w:rsidRDefault="00126CBF" w:rsidP="008645DB">
            <w:pPr>
              <w:keepNext/>
              <w:keepLines/>
              <w:spacing w:after="0"/>
              <w:rPr>
                <w:ins w:id="1447" w:author="ZTE-Ma Zhifeng" w:date="2024-08-26T15:52:00Z"/>
                <w:rFonts w:ascii="Arial" w:hAnsi="Arial" w:cs="Arial"/>
                <w:sz w:val="18"/>
                <w:lang w:val="en-US"/>
              </w:rPr>
            </w:pPr>
            <w:ins w:id="1448" w:author="ZTE-Ma Zhifeng" w:date="2024-08-26T15:52:00Z">
              <w:r>
                <w:rPr>
                  <w:rFonts w:ascii="Arial" w:hAnsi="Arial" w:cs="Arial"/>
                  <w:sz w:val="18"/>
                  <w:lang w:val="en-US"/>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BF0B6B0" w14:textId="77777777" w:rsidR="00126CBF" w:rsidRDefault="00126CBF" w:rsidP="008645DB">
            <w:pPr>
              <w:keepNext/>
              <w:keepLines/>
              <w:spacing w:after="0"/>
              <w:jc w:val="center"/>
              <w:rPr>
                <w:ins w:id="1449" w:author="ZTE-Ma Zhifeng" w:date="2024-08-26T15:52:00Z"/>
                <w:sz w:val="18"/>
                <w:lang w:eastAsia="ja-JP"/>
              </w:rPr>
            </w:pPr>
            <w:ins w:id="1450" w:author="ZTE-Ma Zhifeng" w:date="2024-08-26T15:52:00Z">
              <w:r w:rsidRPr="00D16717">
                <w:rPr>
                  <w:sz w:val="18"/>
                  <w:lang w:val="en-US"/>
                </w:rPr>
                <w:t>666</w:t>
              </w:r>
              <w:r>
                <w:rPr>
                  <w:sz w:val="18"/>
                  <w:lang w:val="en-US"/>
                </w:rPr>
                <w:t>–</w:t>
              </w:r>
              <w:r w:rsidRPr="00D16717">
                <w:rPr>
                  <w:sz w:val="18"/>
                  <w:lang w:val="en-US"/>
                </w:rPr>
                <w:t>826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9D38C1" w14:textId="77777777" w:rsidR="00126CBF" w:rsidRDefault="00126CBF" w:rsidP="008645DB">
            <w:pPr>
              <w:keepNext/>
              <w:keepLines/>
              <w:spacing w:after="0"/>
              <w:jc w:val="center"/>
              <w:rPr>
                <w:ins w:id="1451" w:author="ZTE-Ma Zhifeng" w:date="2024-08-26T15:52:00Z"/>
                <w:sz w:val="18"/>
                <w:lang w:eastAsia="ja-JP"/>
              </w:rPr>
            </w:pPr>
            <w:ins w:id="1452" w:author="ZTE-Ma Zhifeng" w:date="2024-08-26T15:52:00Z">
              <w:r w:rsidRPr="00D16717">
                <w:rPr>
                  <w:sz w:val="18"/>
                  <w:lang w:val="en-US"/>
                </w:rPr>
                <w:t>916</w:t>
              </w:r>
              <w:r>
                <w:rPr>
                  <w:sz w:val="18"/>
                  <w:lang w:val="en-US"/>
                </w:rPr>
                <w:t>–</w:t>
              </w:r>
              <w:r w:rsidRPr="00D16717">
                <w:rPr>
                  <w:sz w:val="18"/>
                  <w:lang w:val="en-US"/>
                </w:rPr>
                <w:t>1081</w:t>
              </w:r>
            </w:ins>
          </w:p>
        </w:tc>
      </w:tr>
      <w:tr w:rsidR="00126CBF" w14:paraId="00152392" w14:textId="77777777" w:rsidTr="008645DB">
        <w:trPr>
          <w:trHeight w:val="187"/>
          <w:ins w:id="1453" w:author="ZTE-Ma Zhifeng" w:date="2024-08-26T15:5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1C62462" w14:textId="77777777" w:rsidR="00126CBF" w:rsidRDefault="00126CBF" w:rsidP="008645DB">
            <w:pPr>
              <w:pStyle w:val="TAL"/>
              <w:rPr>
                <w:ins w:id="1454" w:author="ZTE-Ma Zhifeng" w:date="2024-08-26T15:52:00Z"/>
                <w:lang w:val="en-US"/>
              </w:rPr>
            </w:pPr>
            <w:ins w:id="1455" w:author="ZTE-Ma Zhifeng" w:date="2024-08-26T15:52:00Z">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96EB68C" w14:textId="77777777" w:rsidR="00126CBF" w:rsidRDefault="00126CBF" w:rsidP="008645DB">
            <w:pPr>
              <w:pStyle w:val="TAL"/>
              <w:jc w:val="center"/>
              <w:rPr>
                <w:ins w:id="1456" w:author="ZTE-Ma Zhifeng" w:date="2024-08-26T15:52:00Z"/>
                <w:lang w:val="en-US"/>
              </w:rPr>
            </w:pPr>
            <w:ins w:id="1457" w:author="ZTE-Ma Zhifeng" w:date="2024-08-26T15:52:00Z">
              <w:r>
                <w:rPr>
                  <w:lang w:val="en-US"/>
                </w:rPr>
                <w:t>|f</w:t>
              </w:r>
              <w:r>
                <w:rPr>
                  <w:vertAlign w:val="subscript"/>
                  <w:lang w:val="en-US"/>
                </w:rPr>
                <w:t>x_low</w:t>
              </w:r>
              <w:r>
                <w:rPr>
                  <w:lang w:val="en-US"/>
                </w:rPr>
                <w:t xml:space="preserve"> + 4*f</w:t>
              </w:r>
              <w:r>
                <w:rPr>
                  <w:vertAlign w:val="subscript"/>
                  <w:lang w:val="en-US"/>
                </w:rPr>
                <w:t>y_low</w:t>
              </w:r>
              <w:r>
                <w:rPr>
                  <w:lang w:val="en-US"/>
                </w:rPr>
                <w:t>|</w:t>
              </w:r>
            </w:ins>
          </w:p>
        </w:tc>
        <w:tc>
          <w:tcPr>
            <w:tcW w:w="1749" w:type="dxa"/>
            <w:tcBorders>
              <w:top w:val="single" w:sz="4" w:space="0" w:color="auto"/>
              <w:left w:val="single" w:sz="4" w:space="0" w:color="auto"/>
              <w:bottom w:val="single" w:sz="4" w:space="0" w:color="auto"/>
              <w:right w:val="single" w:sz="4" w:space="0" w:color="auto"/>
            </w:tcBorders>
          </w:tcPr>
          <w:p w14:paraId="775DBE65" w14:textId="77777777" w:rsidR="00126CBF" w:rsidRDefault="00126CBF" w:rsidP="008645DB">
            <w:pPr>
              <w:pStyle w:val="TAL"/>
              <w:jc w:val="center"/>
              <w:rPr>
                <w:ins w:id="1458" w:author="ZTE-Ma Zhifeng" w:date="2024-08-26T15:52:00Z"/>
                <w:lang w:val="en-US"/>
              </w:rPr>
            </w:pPr>
            <w:ins w:id="1459" w:author="ZTE-Ma Zhifeng" w:date="2024-08-26T15:52:00Z">
              <w:r>
                <w:rPr>
                  <w:lang w:val="en-US"/>
                </w:rPr>
                <w:t>|f</w:t>
              </w:r>
              <w:r>
                <w:rPr>
                  <w:vertAlign w:val="subscript"/>
                  <w:lang w:val="en-US"/>
                </w:rPr>
                <w:t>x_high</w:t>
              </w:r>
              <w:r>
                <w:rPr>
                  <w:lang w:val="en-US"/>
                </w:rPr>
                <w:t xml:space="preserve"> + 4*f</w:t>
              </w:r>
              <w:r>
                <w:rPr>
                  <w:vertAlign w:val="subscript"/>
                  <w:lang w:val="en-US"/>
                </w:rPr>
                <w:t>y_high</w:t>
              </w:r>
              <w:r>
                <w:rPr>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25E28F8" w14:textId="77777777" w:rsidR="00126CBF" w:rsidRDefault="00126CBF" w:rsidP="008645DB">
            <w:pPr>
              <w:pStyle w:val="TAL"/>
              <w:jc w:val="center"/>
              <w:rPr>
                <w:ins w:id="1460" w:author="ZTE-Ma Zhifeng" w:date="2024-08-26T15:52:00Z"/>
                <w:lang w:val="en-US"/>
              </w:rPr>
            </w:pPr>
            <w:ins w:id="1461" w:author="ZTE-Ma Zhifeng" w:date="2024-08-26T15:52:00Z">
              <w:r>
                <w:rPr>
                  <w:lang w:val="en-US"/>
                </w:rPr>
                <w:t>|f</w:t>
              </w:r>
              <w:r>
                <w:rPr>
                  <w:vertAlign w:val="subscript"/>
                  <w:lang w:val="en-US"/>
                </w:rPr>
                <w:t>y_low</w:t>
              </w:r>
              <w:r>
                <w:rPr>
                  <w:lang w:val="en-US"/>
                </w:rPr>
                <w:t xml:space="preserve"> + 4*f</w:t>
              </w:r>
              <w:r>
                <w:rPr>
                  <w:vertAlign w:val="subscript"/>
                  <w:lang w:val="en-US"/>
                </w:rPr>
                <w:t>x_low</w:t>
              </w:r>
              <w:r>
                <w:rPr>
                  <w:lang w:val="en-US"/>
                </w:rPr>
                <w:t>|</w:t>
              </w:r>
            </w:ins>
          </w:p>
        </w:tc>
        <w:tc>
          <w:tcPr>
            <w:tcW w:w="1799" w:type="dxa"/>
            <w:tcBorders>
              <w:top w:val="single" w:sz="4" w:space="0" w:color="auto"/>
              <w:left w:val="single" w:sz="4" w:space="0" w:color="auto"/>
              <w:bottom w:val="single" w:sz="4" w:space="0" w:color="auto"/>
              <w:right w:val="single" w:sz="4" w:space="0" w:color="auto"/>
            </w:tcBorders>
          </w:tcPr>
          <w:p w14:paraId="51568ABC" w14:textId="77777777" w:rsidR="00126CBF" w:rsidRDefault="00126CBF" w:rsidP="008645DB">
            <w:pPr>
              <w:pStyle w:val="TAL"/>
              <w:jc w:val="center"/>
              <w:rPr>
                <w:ins w:id="1462" w:author="ZTE-Ma Zhifeng" w:date="2024-08-26T15:52:00Z"/>
                <w:lang w:val="en-US"/>
              </w:rPr>
            </w:pPr>
            <w:ins w:id="1463" w:author="ZTE-Ma Zhifeng" w:date="2024-08-26T15:52:00Z">
              <w:r>
                <w:rPr>
                  <w:lang w:val="en-US"/>
                </w:rPr>
                <w:t>|f</w:t>
              </w:r>
              <w:r>
                <w:rPr>
                  <w:vertAlign w:val="subscript"/>
                  <w:lang w:val="en-US"/>
                </w:rPr>
                <w:t>y_high</w:t>
              </w:r>
              <w:r>
                <w:rPr>
                  <w:lang w:val="en-US"/>
                </w:rPr>
                <w:t xml:space="preserve"> + 4*f</w:t>
              </w:r>
              <w:r>
                <w:rPr>
                  <w:vertAlign w:val="subscript"/>
                  <w:lang w:val="en-US"/>
                </w:rPr>
                <w:t>x_high</w:t>
              </w:r>
              <w:r>
                <w:rPr>
                  <w:lang w:val="en-US"/>
                </w:rPr>
                <w:t>|</w:t>
              </w:r>
            </w:ins>
          </w:p>
        </w:tc>
      </w:tr>
      <w:tr w:rsidR="00126CBF" w14:paraId="0057FF3B" w14:textId="77777777" w:rsidTr="008645DB">
        <w:trPr>
          <w:trHeight w:val="187"/>
          <w:ins w:id="1464" w:author="ZTE-Ma Zhifeng" w:date="2024-08-26T15:5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024047" w14:textId="77777777" w:rsidR="00126CBF" w:rsidRDefault="00126CBF" w:rsidP="008645DB">
            <w:pPr>
              <w:pStyle w:val="TAL"/>
              <w:rPr>
                <w:ins w:id="1465" w:author="ZTE-Ma Zhifeng" w:date="2024-08-26T15:52:00Z"/>
                <w:lang w:val="en-US"/>
              </w:rPr>
            </w:pPr>
            <w:ins w:id="1466" w:author="ZTE-Ma Zhifeng" w:date="2024-08-26T15:52:00Z">
              <w:r>
                <w:rPr>
                  <w:lang w:eastAsia="zh-CN"/>
                </w:rPr>
                <w:t>IMD</w:t>
              </w:r>
              <w:r>
                <w:rPr>
                  <w:lang w:val="en-US"/>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F68AC06" w14:textId="77777777" w:rsidR="00126CBF" w:rsidRDefault="00126CBF" w:rsidP="008645DB">
            <w:pPr>
              <w:keepNext/>
              <w:keepLines/>
              <w:spacing w:after="0"/>
              <w:jc w:val="center"/>
              <w:rPr>
                <w:ins w:id="1467" w:author="ZTE-Ma Zhifeng" w:date="2024-08-26T15:52:00Z"/>
                <w:sz w:val="18"/>
                <w:lang w:eastAsia="ja-JP"/>
              </w:rPr>
            </w:pPr>
            <w:ins w:id="1468" w:author="ZTE-Ma Zhifeng" w:date="2024-08-26T15:52:00Z">
              <w:r w:rsidRPr="00D16717">
                <w:rPr>
                  <w:sz w:val="18"/>
                  <w:lang w:val="en-US"/>
                </w:rPr>
                <w:t>4208</w:t>
              </w:r>
              <w:r>
                <w:rPr>
                  <w:sz w:val="18"/>
                  <w:lang w:val="en-US"/>
                </w:rPr>
                <w:t>–</w:t>
              </w:r>
              <w:r w:rsidRPr="00D16717">
                <w:rPr>
                  <w:sz w:val="18"/>
                  <w:lang w:val="en-US"/>
                </w:rPr>
                <w:t>4363</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9C4D8D" w14:textId="77777777" w:rsidR="00126CBF" w:rsidRDefault="00126CBF" w:rsidP="008645DB">
            <w:pPr>
              <w:keepNext/>
              <w:keepLines/>
              <w:spacing w:after="0"/>
              <w:jc w:val="center"/>
              <w:rPr>
                <w:ins w:id="1469" w:author="ZTE-Ma Zhifeng" w:date="2024-08-26T15:52:00Z"/>
                <w:sz w:val="18"/>
                <w:lang w:eastAsia="ja-JP"/>
              </w:rPr>
            </w:pPr>
            <w:ins w:id="1470" w:author="ZTE-Ma Zhifeng" w:date="2024-08-26T15:52:00Z">
              <w:r w:rsidRPr="00D16717">
                <w:rPr>
                  <w:sz w:val="18"/>
                  <w:lang w:val="en-US"/>
                </w:rPr>
                <w:t>4352</w:t>
              </w:r>
              <w:r>
                <w:rPr>
                  <w:sz w:val="18"/>
                  <w:lang w:val="en-US"/>
                </w:rPr>
                <w:t>–</w:t>
              </w:r>
              <w:r w:rsidRPr="00D16717">
                <w:rPr>
                  <w:sz w:val="18"/>
                  <w:lang w:val="en-US"/>
                </w:rPr>
                <w:t>4522</w:t>
              </w:r>
            </w:ins>
          </w:p>
        </w:tc>
      </w:tr>
      <w:tr w:rsidR="00126CBF" w14:paraId="5356DBC1" w14:textId="77777777" w:rsidTr="008645DB">
        <w:trPr>
          <w:trHeight w:val="187"/>
          <w:ins w:id="1471" w:author="ZTE-Ma Zhifeng" w:date="2024-08-26T15:5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E72837" w14:textId="77777777" w:rsidR="00126CBF" w:rsidRDefault="00126CBF" w:rsidP="008645DB">
            <w:pPr>
              <w:pStyle w:val="TAL"/>
              <w:rPr>
                <w:ins w:id="1472" w:author="ZTE-Ma Zhifeng" w:date="2024-08-26T15:52:00Z"/>
                <w:lang w:val="en-US"/>
              </w:rPr>
            </w:pPr>
            <w:ins w:id="1473" w:author="ZTE-Ma Zhifeng" w:date="2024-08-26T15:52:00Z">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0FE9F26" w14:textId="77777777" w:rsidR="00126CBF" w:rsidRDefault="00126CBF" w:rsidP="008645DB">
            <w:pPr>
              <w:pStyle w:val="TAL"/>
              <w:jc w:val="center"/>
              <w:rPr>
                <w:ins w:id="1474" w:author="ZTE-Ma Zhifeng" w:date="2024-08-26T15:52:00Z"/>
                <w:lang w:val="en-US"/>
              </w:rPr>
            </w:pPr>
            <w:ins w:id="1475" w:author="ZTE-Ma Zhifeng" w:date="2024-08-26T15:52:00Z">
              <w:r>
                <w:rPr>
                  <w:lang w:val="en-US"/>
                </w:rPr>
                <w:t>|2*f</w:t>
              </w:r>
              <w:r>
                <w:rPr>
                  <w:vertAlign w:val="subscript"/>
                  <w:lang w:val="en-US"/>
                </w:rPr>
                <w:t>x_low</w:t>
              </w:r>
              <w:r>
                <w:rPr>
                  <w:lang w:val="en-US"/>
                </w:rPr>
                <w:t xml:space="preserve"> + 3*f</w:t>
              </w:r>
              <w:r>
                <w:rPr>
                  <w:vertAlign w:val="subscript"/>
                  <w:lang w:val="en-US"/>
                </w:rPr>
                <w:t>y_low</w:t>
              </w:r>
              <w:r>
                <w:rPr>
                  <w:lang w:val="en-US"/>
                </w:rPr>
                <w:t>|</w:t>
              </w:r>
            </w:ins>
          </w:p>
        </w:tc>
        <w:tc>
          <w:tcPr>
            <w:tcW w:w="1749" w:type="dxa"/>
            <w:tcBorders>
              <w:top w:val="single" w:sz="4" w:space="0" w:color="auto"/>
              <w:left w:val="single" w:sz="4" w:space="0" w:color="auto"/>
              <w:bottom w:val="single" w:sz="4" w:space="0" w:color="auto"/>
              <w:right w:val="single" w:sz="4" w:space="0" w:color="auto"/>
            </w:tcBorders>
          </w:tcPr>
          <w:p w14:paraId="632C3C82" w14:textId="77777777" w:rsidR="00126CBF" w:rsidRDefault="00126CBF" w:rsidP="008645DB">
            <w:pPr>
              <w:pStyle w:val="TAL"/>
              <w:jc w:val="center"/>
              <w:rPr>
                <w:ins w:id="1476" w:author="ZTE-Ma Zhifeng" w:date="2024-08-26T15:52:00Z"/>
                <w:lang w:val="en-US"/>
              </w:rPr>
            </w:pPr>
            <w:ins w:id="1477" w:author="ZTE-Ma Zhifeng" w:date="2024-08-26T15:52:00Z">
              <w:r>
                <w:rPr>
                  <w:lang w:val="en-US"/>
                </w:rPr>
                <w:t>|2*f</w:t>
              </w:r>
              <w:r>
                <w:rPr>
                  <w:vertAlign w:val="subscript"/>
                  <w:lang w:val="en-US"/>
                </w:rPr>
                <w:t>x_high</w:t>
              </w:r>
              <w:r>
                <w:rPr>
                  <w:lang w:val="en-US"/>
                </w:rPr>
                <w:t xml:space="preserve"> + 3*f</w:t>
              </w:r>
              <w:r>
                <w:rPr>
                  <w:vertAlign w:val="subscript"/>
                  <w:lang w:val="en-US"/>
                </w:rPr>
                <w:t>y_high</w:t>
              </w:r>
              <w:r>
                <w:rPr>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31A40E9" w14:textId="77777777" w:rsidR="00126CBF" w:rsidRDefault="00126CBF" w:rsidP="008645DB">
            <w:pPr>
              <w:pStyle w:val="TAL"/>
              <w:jc w:val="center"/>
              <w:rPr>
                <w:ins w:id="1478" w:author="ZTE-Ma Zhifeng" w:date="2024-08-26T15:52:00Z"/>
                <w:lang w:val="en-US"/>
              </w:rPr>
            </w:pPr>
            <w:ins w:id="1479" w:author="ZTE-Ma Zhifeng" w:date="2024-08-26T15:52:00Z">
              <w:r>
                <w:rPr>
                  <w:lang w:val="en-US"/>
                </w:rPr>
                <w:t>|2*f</w:t>
              </w:r>
              <w:r>
                <w:rPr>
                  <w:vertAlign w:val="subscript"/>
                  <w:lang w:val="en-US"/>
                </w:rPr>
                <w:t>y_low</w:t>
              </w:r>
              <w:r>
                <w:rPr>
                  <w:lang w:val="en-US"/>
                </w:rPr>
                <w:t xml:space="preserve"> + 3*f</w:t>
              </w:r>
              <w:r>
                <w:rPr>
                  <w:vertAlign w:val="subscript"/>
                  <w:lang w:val="en-US"/>
                </w:rPr>
                <w:t>x_low</w:t>
              </w:r>
              <w:r>
                <w:rPr>
                  <w:lang w:val="en-US"/>
                </w:rPr>
                <w:t>|</w:t>
              </w:r>
            </w:ins>
          </w:p>
        </w:tc>
        <w:tc>
          <w:tcPr>
            <w:tcW w:w="1799" w:type="dxa"/>
            <w:tcBorders>
              <w:top w:val="single" w:sz="4" w:space="0" w:color="auto"/>
              <w:left w:val="single" w:sz="4" w:space="0" w:color="auto"/>
              <w:bottom w:val="single" w:sz="4" w:space="0" w:color="auto"/>
              <w:right w:val="single" w:sz="4" w:space="0" w:color="auto"/>
            </w:tcBorders>
          </w:tcPr>
          <w:p w14:paraId="113903E3" w14:textId="77777777" w:rsidR="00126CBF" w:rsidRDefault="00126CBF" w:rsidP="008645DB">
            <w:pPr>
              <w:pStyle w:val="TAL"/>
              <w:jc w:val="center"/>
              <w:rPr>
                <w:ins w:id="1480" w:author="ZTE-Ma Zhifeng" w:date="2024-08-26T15:52:00Z"/>
                <w:lang w:val="en-US"/>
              </w:rPr>
            </w:pPr>
            <w:ins w:id="1481" w:author="ZTE-Ma Zhifeng" w:date="2024-08-26T15:52:00Z">
              <w:r>
                <w:rPr>
                  <w:lang w:val="en-US"/>
                </w:rPr>
                <w:t>|2*f</w:t>
              </w:r>
              <w:r>
                <w:rPr>
                  <w:vertAlign w:val="subscript"/>
                  <w:lang w:val="en-US"/>
                </w:rPr>
                <w:t>y_high</w:t>
              </w:r>
              <w:r>
                <w:rPr>
                  <w:lang w:val="en-US"/>
                </w:rPr>
                <w:t xml:space="preserve"> + 3*f</w:t>
              </w:r>
              <w:r>
                <w:rPr>
                  <w:vertAlign w:val="subscript"/>
                  <w:lang w:val="en-US"/>
                </w:rPr>
                <w:t>x_high</w:t>
              </w:r>
              <w:r>
                <w:rPr>
                  <w:lang w:val="en-US"/>
                </w:rPr>
                <w:t>|</w:t>
              </w:r>
            </w:ins>
          </w:p>
        </w:tc>
      </w:tr>
      <w:tr w:rsidR="00126CBF" w14:paraId="7386148C" w14:textId="77777777" w:rsidTr="008645DB">
        <w:trPr>
          <w:trHeight w:val="187"/>
          <w:ins w:id="1482" w:author="ZTE-Ma Zhifeng" w:date="2024-08-26T15:5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394F1C" w14:textId="77777777" w:rsidR="00126CBF" w:rsidRDefault="00126CBF" w:rsidP="008645DB">
            <w:pPr>
              <w:pStyle w:val="TAL"/>
              <w:rPr>
                <w:ins w:id="1483" w:author="ZTE-Ma Zhifeng" w:date="2024-08-26T15:52:00Z"/>
                <w:lang w:val="en-US"/>
              </w:rPr>
            </w:pPr>
            <w:ins w:id="1484" w:author="ZTE-Ma Zhifeng" w:date="2024-08-26T15:52:00Z">
              <w:r>
                <w:rPr>
                  <w:lang w:val="en-US"/>
                </w:rPr>
                <w:t xml:space="preserve">IMD </w:t>
              </w:r>
              <w:r>
                <w:rPr>
                  <w:lang w:eastAsia="zh-CN"/>
                </w:rPr>
                <w:t>frequency</w:t>
              </w:r>
              <w:r>
                <w:rPr>
                  <w:lang w:val="en-US"/>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F9CB067" w14:textId="77777777" w:rsidR="00126CBF" w:rsidRDefault="00126CBF" w:rsidP="008645DB">
            <w:pPr>
              <w:keepNext/>
              <w:keepLines/>
              <w:spacing w:after="0"/>
              <w:jc w:val="center"/>
              <w:rPr>
                <w:ins w:id="1485" w:author="ZTE-Ma Zhifeng" w:date="2024-08-26T15:52:00Z"/>
                <w:sz w:val="18"/>
                <w:lang w:eastAsia="ja-JP"/>
              </w:rPr>
            </w:pPr>
            <w:ins w:id="1486" w:author="ZTE-Ma Zhifeng" w:date="2024-08-26T15:52:00Z">
              <w:r w:rsidRPr="00D16717">
                <w:rPr>
                  <w:sz w:val="18"/>
                  <w:lang w:val="en-US"/>
                </w:rPr>
                <w:t>4256</w:t>
              </w:r>
              <w:r>
                <w:rPr>
                  <w:sz w:val="18"/>
                  <w:lang w:val="en-US"/>
                </w:rPr>
                <w:t>–</w:t>
              </w:r>
              <w:r w:rsidRPr="00D16717">
                <w:rPr>
                  <w:sz w:val="18"/>
                  <w:lang w:val="en-US"/>
                </w:rPr>
                <w:t>4416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2820FB" w14:textId="77777777" w:rsidR="00126CBF" w:rsidRDefault="00126CBF" w:rsidP="008645DB">
            <w:pPr>
              <w:keepNext/>
              <w:keepLines/>
              <w:spacing w:after="0"/>
              <w:jc w:val="center"/>
              <w:rPr>
                <w:ins w:id="1487" w:author="ZTE-Ma Zhifeng" w:date="2024-08-26T15:52:00Z"/>
                <w:sz w:val="18"/>
                <w:lang w:eastAsia="ja-JP"/>
              </w:rPr>
            </w:pPr>
            <w:ins w:id="1488" w:author="ZTE-Ma Zhifeng" w:date="2024-08-26T15:52:00Z">
              <w:r w:rsidRPr="00D16717">
                <w:rPr>
                  <w:sz w:val="18"/>
                  <w:lang w:val="en-US"/>
                </w:rPr>
                <w:t>4304</w:t>
              </w:r>
              <w:r>
                <w:rPr>
                  <w:sz w:val="18"/>
                  <w:lang w:val="en-US"/>
                </w:rPr>
                <w:t>–</w:t>
              </w:r>
              <w:r w:rsidRPr="00D16717">
                <w:rPr>
                  <w:sz w:val="18"/>
                  <w:lang w:val="en-US"/>
                </w:rPr>
                <w:t>4469</w:t>
              </w:r>
            </w:ins>
          </w:p>
        </w:tc>
      </w:tr>
      <w:tr w:rsidR="00126CBF" w14:paraId="1D826845" w14:textId="77777777" w:rsidTr="008645DB">
        <w:trPr>
          <w:trHeight w:val="187"/>
          <w:ins w:id="1489" w:author="ZTE-Ma Zhifeng" w:date="2024-08-26T15:52: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CF371E" w14:textId="77777777" w:rsidR="00126CBF" w:rsidRDefault="00126CBF" w:rsidP="008645DB">
            <w:pPr>
              <w:pStyle w:val="TAL"/>
              <w:rPr>
                <w:ins w:id="1490" w:author="ZTE-Ma Zhifeng" w:date="2024-08-26T15:52:00Z"/>
                <w:lang w:val="en-US"/>
              </w:rPr>
            </w:pPr>
            <w:ins w:id="1491" w:author="ZTE-Ma Zhifeng" w:date="2024-08-26T15:52:00Z">
              <w:r>
                <w:t>NOTE :</w:t>
              </w:r>
              <w:r>
                <w:tab/>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w:t>
              </w:r>
              <w:r w:rsidRPr="004D6DE3">
                <w:t>The lowest even order and lowest odd order IMD MSDs shall be considered.</w:t>
              </w:r>
            </w:ins>
          </w:p>
        </w:tc>
      </w:tr>
    </w:tbl>
    <w:p w14:paraId="2EE6E7F9" w14:textId="77777777" w:rsidR="00126CBF" w:rsidRDefault="00126CBF" w:rsidP="00126CBF">
      <w:pPr>
        <w:rPr>
          <w:ins w:id="1492" w:author="ZTE-Ma Zhifeng" w:date="2024-08-26T15:52:00Z"/>
          <w:rFonts w:ascii="Arial" w:hAnsi="Arial" w:cs="Arial"/>
          <w:b/>
        </w:rPr>
      </w:pPr>
    </w:p>
    <w:p w14:paraId="6B5E0B2E" w14:textId="77777777" w:rsidR="00126CBF" w:rsidRPr="000B4D61" w:rsidRDefault="00126CBF" w:rsidP="00126CBF">
      <w:pPr>
        <w:rPr>
          <w:ins w:id="1493" w:author="ZTE-Ma Zhifeng" w:date="2024-08-26T15:52:00Z"/>
          <w:rFonts w:eastAsia="MS Mincho"/>
        </w:rPr>
      </w:pPr>
      <w:ins w:id="1494" w:author="ZTE-Ma Zhifeng" w:date="2024-08-26T15:52:00Z">
        <w:r>
          <w:rPr>
            <w:rFonts w:eastAsia="MS Mincho"/>
          </w:rPr>
          <w:t xml:space="preserve">Based on the above table, </w:t>
        </w:r>
        <w:r w:rsidRPr="000B4D61">
          <w:rPr>
            <w:rFonts w:eastAsia="MS Mincho" w:hint="eastAsia"/>
          </w:rPr>
          <w:t>no</w:t>
        </w:r>
        <w:r w:rsidRPr="000B4D61">
          <w:rPr>
            <w:rFonts w:eastAsia="MS Mincho"/>
          </w:rPr>
          <w:t xml:space="preserve"> </w:t>
        </w:r>
        <w:r w:rsidRPr="000B4D61">
          <w:rPr>
            <w:rFonts w:eastAsia="MS Mincho" w:hint="eastAsia"/>
          </w:rPr>
          <w:t>IMD</w:t>
        </w:r>
        <w:r>
          <w:rPr>
            <w:rFonts w:eastAsia="MS Mincho"/>
          </w:rPr>
          <w:t xml:space="preserve"> </w:t>
        </w:r>
        <w:r w:rsidRPr="008A0BF8">
          <w:rPr>
            <w:rFonts w:cs="等线" w:hint="eastAsia"/>
            <w:szCs w:val="21"/>
            <w:lang w:eastAsia="ko-KR"/>
          </w:rPr>
          <w:t>produced</w:t>
        </w:r>
        <w:r w:rsidRPr="008A0BF8">
          <w:rPr>
            <w:rFonts w:cs="等线"/>
            <w:szCs w:val="21"/>
            <w:lang w:eastAsia="ko-KR"/>
          </w:rPr>
          <w:t xml:space="preserve"> by U</w:t>
        </w:r>
        <w:r>
          <w:rPr>
            <w:rFonts w:eastAsia="MS Mincho"/>
          </w:rPr>
          <w:t xml:space="preserve">L </w:t>
        </w:r>
        <w:r w:rsidRPr="005A43BB">
          <w:rPr>
            <w:rFonts w:eastAsia="MS Mincho"/>
          </w:rPr>
          <w:t>C</w:t>
        </w:r>
        <w:r w:rsidRPr="008A0BF8">
          <w:rPr>
            <w:rFonts w:cs="等线"/>
            <w:szCs w:val="21"/>
            <w:lang w:eastAsia="ko-KR"/>
          </w:rPr>
          <w:t>A_n8A-n20A</w:t>
        </w:r>
        <w:r>
          <w:rPr>
            <w:rFonts w:cs="等线"/>
            <w:szCs w:val="21"/>
            <w:lang w:eastAsia="ko-KR"/>
          </w:rPr>
          <w:t xml:space="preserve"> </w:t>
        </w:r>
        <w:r w:rsidRPr="008A0BF8">
          <w:rPr>
            <w:rFonts w:cs="等线" w:hint="eastAsia"/>
            <w:szCs w:val="21"/>
            <w:lang w:eastAsia="ko-KR"/>
          </w:rPr>
          <w:t>will</w:t>
        </w:r>
        <w:r w:rsidRPr="008A0BF8">
          <w:rPr>
            <w:rFonts w:cs="等线"/>
            <w:szCs w:val="21"/>
            <w:lang w:eastAsia="ko-KR"/>
          </w:rPr>
          <w:t xml:space="preserve"> </w:t>
        </w:r>
        <w:r w:rsidRPr="008A0BF8">
          <w:rPr>
            <w:rFonts w:cs="等线" w:hint="eastAsia"/>
            <w:szCs w:val="21"/>
            <w:lang w:eastAsia="ko-KR"/>
          </w:rPr>
          <w:t>fall</w:t>
        </w:r>
        <w:r w:rsidRPr="008A0BF8">
          <w:rPr>
            <w:rFonts w:cs="等线"/>
            <w:szCs w:val="21"/>
            <w:lang w:eastAsia="ko-KR"/>
          </w:rPr>
          <w:t xml:space="preserve"> </w:t>
        </w:r>
        <w:r w:rsidRPr="00634198">
          <w:rPr>
            <w:rFonts w:cs="等线"/>
            <w:szCs w:val="21"/>
            <w:lang w:eastAsia="ko-KR"/>
          </w:rPr>
          <w:t xml:space="preserve">into </w:t>
        </w:r>
        <w:r>
          <w:rPr>
            <w:rFonts w:cs="等线"/>
            <w:szCs w:val="21"/>
            <w:lang w:eastAsia="ko-KR"/>
          </w:rPr>
          <w:t xml:space="preserve">the </w:t>
        </w:r>
        <w:r w:rsidRPr="008A0BF8">
          <w:rPr>
            <w:rFonts w:cs="等线" w:hint="eastAsia"/>
            <w:szCs w:val="21"/>
            <w:lang w:eastAsia="ko-KR"/>
          </w:rPr>
          <w:t>n</w:t>
        </w:r>
        <w:r>
          <w:rPr>
            <w:rFonts w:cs="等线"/>
            <w:szCs w:val="21"/>
            <w:lang w:eastAsia="ko-KR"/>
          </w:rPr>
          <w:t>75</w:t>
        </w:r>
        <w:r w:rsidRPr="00634198">
          <w:rPr>
            <w:rFonts w:cs="等线"/>
            <w:szCs w:val="21"/>
            <w:lang w:eastAsia="ko-KR"/>
          </w:rPr>
          <w:t xml:space="preserve"> Rx </w:t>
        </w:r>
        <w:r w:rsidRPr="008A0BF8">
          <w:rPr>
            <w:rFonts w:cs="等线" w:hint="eastAsia"/>
            <w:szCs w:val="21"/>
            <w:lang w:eastAsia="ko-KR"/>
          </w:rPr>
          <w:t>b</w:t>
        </w:r>
        <w:r w:rsidRPr="00634198">
          <w:rPr>
            <w:rFonts w:cs="等线"/>
            <w:szCs w:val="21"/>
            <w:lang w:eastAsia="ko-KR"/>
          </w:rPr>
          <w:t>and</w:t>
        </w:r>
        <w:r>
          <w:rPr>
            <w:rFonts w:cs="等线"/>
            <w:szCs w:val="21"/>
            <w:lang w:eastAsia="ko-KR"/>
          </w:rPr>
          <w:t>.</w:t>
        </w:r>
        <w:r w:rsidRPr="00634198">
          <w:rPr>
            <w:rFonts w:cs="等线"/>
            <w:szCs w:val="21"/>
            <w:lang w:eastAsia="ko-KR"/>
          </w:rPr>
          <w:t xml:space="preserve"> </w:t>
        </w:r>
      </w:ins>
    </w:p>
    <w:p w14:paraId="11DFC7BE" w14:textId="395C39AA" w:rsidR="00126CBF" w:rsidRPr="00126CBF" w:rsidRDefault="00126CBF">
      <w:pPr>
        <w:pStyle w:val="41"/>
        <w:rPr>
          <w:ins w:id="1495" w:author="ZTE-Ma Zhifeng" w:date="2024-08-26T15:52:00Z"/>
          <w:rFonts w:cs="Arial"/>
          <w:lang w:eastAsia="zh-CN"/>
          <w:rPrChange w:id="1496" w:author="ZTE-Ma Zhifeng" w:date="2024-08-26T15:57:00Z">
            <w:rPr>
              <w:ins w:id="1497" w:author="ZTE-Ma Zhifeng" w:date="2024-08-26T15:52:00Z"/>
              <w:rFonts w:eastAsia="Times New Roman"/>
              <w:lang w:eastAsia="en-GB"/>
            </w:rPr>
          </w:rPrChange>
        </w:rPr>
        <w:pPrChange w:id="1498" w:author="ZTE-Ma Zhifeng" w:date="2024-08-26T15:57:00Z">
          <w:pPr>
            <w:pStyle w:val="41"/>
            <w:overflowPunct w:val="0"/>
            <w:autoSpaceDE w:val="0"/>
            <w:autoSpaceDN w:val="0"/>
            <w:adjustRightInd w:val="0"/>
            <w:textAlignment w:val="baseline"/>
          </w:pPr>
        </w:pPrChange>
      </w:pPr>
      <w:bookmarkStart w:id="1499" w:name="_Toc175687503"/>
      <w:ins w:id="1500" w:author="ZTE-Ma Zhifeng" w:date="2024-08-26T15:52:00Z">
        <w:r w:rsidRPr="00126CBF">
          <w:rPr>
            <w:rFonts w:cs="Arial"/>
            <w:lang w:eastAsia="zh-CN"/>
            <w:rPrChange w:id="1501" w:author="ZTE-Ma Zhifeng" w:date="2024-08-26T15:57:00Z">
              <w:rPr>
                <w:rFonts w:eastAsia="Times New Roman"/>
                <w:lang w:eastAsia="en-GB"/>
              </w:rPr>
            </w:rPrChange>
          </w:rPr>
          <w:t>5.</w:t>
        </w:r>
      </w:ins>
      <w:ins w:id="1502" w:author="ZTE-Ma Zhifeng" w:date="2024-08-26T15:58:00Z">
        <w:r>
          <w:rPr>
            <w:rFonts w:cs="Arial"/>
            <w:lang w:eastAsia="zh-CN"/>
          </w:rPr>
          <w:t>2</w:t>
        </w:r>
      </w:ins>
      <w:ins w:id="1503" w:author="ZTE-Ma Zhifeng" w:date="2024-08-26T15:52:00Z">
        <w:r w:rsidRPr="00126CBF">
          <w:rPr>
            <w:rFonts w:cs="Arial"/>
            <w:lang w:eastAsia="zh-CN"/>
            <w:rPrChange w:id="1504" w:author="ZTE-Ma Zhifeng" w:date="2024-08-26T15:57:00Z">
              <w:rPr>
                <w:rFonts w:eastAsia="Times New Roman"/>
                <w:lang w:eastAsia="en-GB"/>
              </w:rPr>
            </w:rPrChange>
          </w:rPr>
          <w:t>.2.2</w:t>
        </w:r>
        <w:r w:rsidRPr="00126CBF">
          <w:rPr>
            <w:rFonts w:cs="Arial"/>
            <w:lang w:eastAsia="zh-CN"/>
            <w:rPrChange w:id="1505" w:author="ZTE-Ma Zhifeng" w:date="2024-08-26T15:57:00Z">
              <w:rPr>
                <w:rFonts w:eastAsia="Times New Roman"/>
                <w:lang w:eastAsia="en-GB"/>
              </w:rPr>
            </w:rPrChange>
          </w:rPr>
          <w:tab/>
          <w:t>REFSENS requirements</w:t>
        </w:r>
        <w:bookmarkEnd w:id="1499"/>
      </w:ins>
    </w:p>
    <w:p w14:paraId="50FE8A61" w14:textId="77777777" w:rsidR="00126CBF" w:rsidRDefault="00126CBF" w:rsidP="00126CBF">
      <w:pPr>
        <w:pStyle w:val="B1"/>
        <w:ind w:left="0" w:firstLine="0"/>
        <w:jc w:val="both"/>
        <w:rPr>
          <w:ins w:id="1506" w:author="ZTE-Ma Zhifeng" w:date="2024-08-26T16:05:00Z"/>
        </w:rPr>
      </w:pPr>
      <w:ins w:id="1507" w:author="ZTE-Ma Zhifeng" w:date="2024-08-26T15:52:00Z">
        <w:r>
          <w:t xml:space="preserve">Based on the co-existence studies there is </w:t>
        </w:r>
        <w:r>
          <w:rPr>
            <w:rFonts w:hint="eastAsia"/>
            <w:lang w:eastAsia="zh-CN"/>
          </w:rPr>
          <w:t>no</w:t>
        </w:r>
        <w:r>
          <w:t xml:space="preserve"> need to define MSD values.</w:t>
        </w:r>
      </w:ins>
    </w:p>
    <w:p w14:paraId="65B4C00D" w14:textId="77777777" w:rsidR="009B2EE2" w:rsidRDefault="009B2EE2" w:rsidP="00126CBF">
      <w:pPr>
        <w:pStyle w:val="B1"/>
        <w:ind w:left="0" w:firstLine="0"/>
        <w:jc w:val="both"/>
        <w:rPr>
          <w:ins w:id="1508" w:author="ZTE-Ma Zhifeng" w:date="2024-08-26T16:05:00Z"/>
        </w:rPr>
      </w:pPr>
    </w:p>
    <w:p w14:paraId="30696B7C" w14:textId="52EF835E" w:rsidR="009B2EE2" w:rsidRDefault="009B2EE2">
      <w:pPr>
        <w:pStyle w:val="21"/>
        <w:rPr>
          <w:ins w:id="1509" w:author="ZTE-Ma Zhifeng" w:date="2024-08-26T16:05:00Z"/>
        </w:rPr>
        <w:pPrChange w:id="1510" w:author="ZTE-Ma Zhifeng" w:date="2024-08-26T16:05:00Z">
          <w:pPr>
            <w:pStyle w:val="21"/>
            <w:spacing w:after="240"/>
            <w:ind w:left="0" w:firstLine="0"/>
          </w:pPr>
        </w:pPrChange>
      </w:pPr>
      <w:bookmarkStart w:id="1511" w:name="_Toc175687504"/>
      <w:ins w:id="1512" w:author="ZTE-Ma Zhifeng" w:date="2024-08-26T16:05:00Z">
        <w:r>
          <w:t>5.</w:t>
        </w:r>
      </w:ins>
      <w:ins w:id="1513" w:author="ZTE-Ma Zhifeng" w:date="2024-08-26T16:09:00Z">
        <w:r>
          <w:t>3</w:t>
        </w:r>
      </w:ins>
      <w:ins w:id="1514" w:author="ZTE-Ma Zhifeng" w:date="2024-08-26T16:05:00Z">
        <w:r>
          <w:tab/>
          <w:t>CA_n8-n28-n75</w:t>
        </w:r>
        <w:bookmarkEnd w:id="1511"/>
      </w:ins>
    </w:p>
    <w:p w14:paraId="574D32E9" w14:textId="24766FD9" w:rsidR="009B2EE2" w:rsidRPr="009B2EE2" w:rsidRDefault="009B2EE2" w:rsidP="009B2EE2">
      <w:pPr>
        <w:pStyle w:val="31"/>
        <w:rPr>
          <w:ins w:id="1515" w:author="ZTE-Ma Zhifeng" w:date="2024-08-26T16:05:00Z"/>
          <w:rFonts w:cs="Arial"/>
          <w:szCs w:val="28"/>
          <w:lang w:val="en-US" w:eastAsia="zh-CN"/>
          <w:rPrChange w:id="1516" w:author="ZTE-Ma Zhifeng" w:date="2024-08-26T16:06:00Z">
            <w:rPr>
              <w:ins w:id="1517" w:author="ZTE-Ma Zhifeng" w:date="2024-08-26T16:05:00Z"/>
              <w:rFonts w:cs="Arial"/>
              <w:szCs w:val="28"/>
            </w:rPr>
          </w:rPrChange>
        </w:rPr>
      </w:pPr>
      <w:bookmarkStart w:id="1518" w:name="_Toc175687505"/>
      <w:ins w:id="1519" w:author="ZTE-Ma Zhifeng" w:date="2024-08-26T16:05:00Z">
        <w:r w:rsidRPr="009B2EE2">
          <w:rPr>
            <w:rFonts w:cs="Arial"/>
            <w:szCs w:val="28"/>
            <w:lang w:val="en-US" w:eastAsia="zh-CN"/>
            <w:rPrChange w:id="1520" w:author="ZTE-Ma Zhifeng" w:date="2024-08-26T16:06:00Z">
              <w:rPr/>
            </w:rPrChange>
          </w:rPr>
          <w:t>5.</w:t>
        </w:r>
      </w:ins>
      <w:ins w:id="1521" w:author="ZTE-Ma Zhifeng" w:date="2024-08-26T16:09:00Z">
        <w:r>
          <w:rPr>
            <w:rFonts w:cs="Arial"/>
            <w:szCs w:val="28"/>
            <w:lang w:val="en-US" w:eastAsia="zh-CN"/>
          </w:rPr>
          <w:t>3</w:t>
        </w:r>
      </w:ins>
      <w:ins w:id="1522" w:author="ZTE-Ma Zhifeng" w:date="2024-08-26T16:05:00Z">
        <w:r w:rsidRPr="009B2EE2">
          <w:rPr>
            <w:rFonts w:cs="Arial"/>
            <w:szCs w:val="28"/>
            <w:lang w:val="en-US" w:eastAsia="zh-CN"/>
            <w:rPrChange w:id="1523" w:author="ZTE-Ma Zhifeng" w:date="2024-08-26T16:06:00Z">
              <w:rPr/>
            </w:rPrChange>
          </w:rPr>
          <w:t>.1</w:t>
        </w:r>
        <w:r w:rsidRPr="009B2EE2">
          <w:rPr>
            <w:rFonts w:cs="Arial"/>
            <w:szCs w:val="28"/>
            <w:lang w:val="en-US" w:eastAsia="zh-CN"/>
            <w:rPrChange w:id="1524" w:author="ZTE-Ma Zhifeng" w:date="2024-08-26T16:06:00Z">
              <w:rPr/>
            </w:rPrChange>
          </w:rPr>
          <w:tab/>
          <w:t>Common for 1 band UL and 2 bands UL CA</w:t>
        </w:r>
        <w:bookmarkEnd w:id="1518"/>
      </w:ins>
    </w:p>
    <w:p w14:paraId="47A6FDB2" w14:textId="1649DEE5" w:rsidR="009B2EE2" w:rsidRDefault="009B2EE2" w:rsidP="009B2EE2">
      <w:pPr>
        <w:pStyle w:val="41"/>
        <w:rPr>
          <w:ins w:id="1525" w:author="ZTE-Ma Zhifeng" w:date="2024-08-26T16:05:00Z"/>
          <w:rFonts w:cs="Arial"/>
          <w:lang w:eastAsia="zh-CN"/>
        </w:rPr>
      </w:pPr>
      <w:bookmarkStart w:id="1526" w:name="_Toc175687506"/>
      <w:ins w:id="1527" w:author="ZTE-Ma Zhifeng" w:date="2024-08-26T16:05:00Z">
        <w:r w:rsidRPr="009B2EE2">
          <w:rPr>
            <w:rFonts w:cs="Arial"/>
            <w:lang w:eastAsia="zh-CN"/>
            <w:rPrChange w:id="1528" w:author="ZTE-Ma Zhifeng" w:date="2024-08-26T16:07:00Z">
              <w:rPr/>
            </w:rPrChange>
          </w:rPr>
          <w:t>5.</w:t>
        </w:r>
      </w:ins>
      <w:ins w:id="1529" w:author="ZTE-Ma Zhifeng" w:date="2024-08-26T16:09:00Z">
        <w:r>
          <w:rPr>
            <w:rFonts w:cs="Arial"/>
            <w:lang w:eastAsia="zh-CN"/>
          </w:rPr>
          <w:t>3</w:t>
        </w:r>
      </w:ins>
      <w:ins w:id="1530" w:author="ZTE-Ma Zhifeng" w:date="2024-08-26T16:05:00Z">
        <w:r w:rsidRPr="009B2EE2">
          <w:rPr>
            <w:rFonts w:cs="Arial"/>
            <w:lang w:eastAsia="zh-CN"/>
            <w:rPrChange w:id="1531" w:author="ZTE-Ma Zhifeng" w:date="2024-08-26T16:07:00Z">
              <w:rPr/>
            </w:rPrChange>
          </w:rPr>
          <w:t>.1.1</w:t>
        </w:r>
        <w:r w:rsidRPr="009B2EE2">
          <w:rPr>
            <w:rFonts w:cs="Arial"/>
            <w:lang w:eastAsia="zh-CN"/>
            <w:rPrChange w:id="1532" w:author="ZTE-Ma Zhifeng" w:date="2024-08-26T16:07:00Z">
              <w:rPr/>
            </w:rPrChange>
          </w:rPr>
          <w:tab/>
        </w:r>
        <w:r>
          <w:rPr>
            <w:rFonts w:cs="Arial"/>
            <w:lang w:eastAsia="zh-CN"/>
          </w:rPr>
          <w:t>Operating bands for CA</w:t>
        </w:r>
        <w:bookmarkEnd w:id="1526"/>
      </w:ins>
    </w:p>
    <w:p w14:paraId="6C5F6277" w14:textId="22D49B7B" w:rsidR="009B2EE2" w:rsidRPr="009B2EE2" w:rsidRDefault="009B2EE2" w:rsidP="009B2EE2">
      <w:pPr>
        <w:pStyle w:val="TH"/>
        <w:rPr>
          <w:ins w:id="1533" w:author="ZTE-Ma Zhifeng" w:date="2024-08-26T16:05:00Z"/>
          <w:rFonts w:cs="Arial"/>
        </w:rPr>
      </w:pPr>
      <w:ins w:id="1534" w:author="ZTE-Ma Zhifeng" w:date="2024-08-26T16:05:00Z">
        <w:r>
          <w:rPr>
            <w:rFonts w:cs="Arial"/>
          </w:rPr>
          <w:t xml:space="preserve">Table </w:t>
        </w:r>
        <w:r w:rsidRPr="009B2EE2">
          <w:rPr>
            <w:rFonts w:cs="Arial"/>
            <w:rPrChange w:id="1535" w:author="ZTE-Ma Zhifeng" w:date="2024-08-26T16:10:00Z">
              <w:rPr>
                <w:rFonts w:cs="Arial"/>
                <w:lang w:val="en-US" w:eastAsia="zh-CN"/>
              </w:rPr>
            </w:rPrChange>
          </w:rPr>
          <w:t>5.</w:t>
        </w:r>
      </w:ins>
      <w:ins w:id="1536" w:author="ZTE-Ma Zhifeng" w:date="2024-08-26T16:09:00Z">
        <w:r w:rsidRPr="009B2EE2">
          <w:rPr>
            <w:rFonts w:cs="Arial"/>
            <w:rPrChange w:id="1537" w:author="ZTE-Ma Zhifeng" w:date="2024-08-26T16:10:00Z">
              <w:rPr>
                <w:rFonts w:cs="Arial"/>
                <w:lang w:val="en-US" w:eastAsia="zh-CN"/>
              </w:rPr>
            </w:rPrChange>
          </w:rPr>
          <w:t>3</w:t>
        </w:r>
      </w:ins>
      <w:ins w:id="1538" w:author="ZTE-Ma Zhifeng" w:date="2024-08-26T16:05:00Z">
        <w:r>
          <w:rPr>
            <w:rFonts w:cs="Arial"/>
          </w:rPr>
          <w:t>.</w:t>
        </w:r>
        <w:r w:rsidRPr="009B2EE2">
          <w:rPr>
            <w:rFonts w:cs="Arial"/>
            <w:rPrChange w:id="1539" w:author="ZTE-Ma Zhifeng" w:date="2024-08-26T16:10:00Z">
              <w:rPr>
                <w:rFonts w:cs="Arial"/>
                <w:lang w:val="en-US" w:eastAsia="zh-CN"/>
              </w:rPr>
            </w:rPrChange>
          </w:rPr>
          <w:t>1</w:t>
        </w:r>
        <w:r>
          <w:rPr>
            <w:rFonts w:cs="Arial"/>
          </w:rPr>
          <w:t>.1-1</w:t>
        </w:r>
        <w:r w:rsidRPr="009B2EE2">
          <w:rPr>
            <w:rFonts w:cs="Arial"/>
          </w:rPr>
          <w:t xml:space="preserve">: </w:t>
        </w:r>
        <w:r w:rsidRPr="009B2EE2">
          <w:rPr>
            <w:rFonts w:cs="Arial"/>
            <w:rPrChange w:id="1540" w:author="ZTE-Ma Zhifeng" w:date="2024-08-26T16:10:00Z">
              <w:rPr>
                <w:lang w:val="en-US"/>
              </w:rPr>
            </w:rPrChange>
          </w:rPr>
          <w:t>CA band combination constituent bands definition</w:t>
        </w:r>
      </w:ins>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9B2EE2" w:rsidRPr="004D6DE3" w14:paraId="5DA820F7" w14:textId="77777777" w:rsidTr="008645DB">
        <w:trPr>
          <w:trHeight w:val="56"/>
          <w:jc w:val="center"/>
          <w:ins w:id="1541" w:author="ZTE-Ma Zhifeng" w:date="2024-08-26T16:05:00Z"/>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2251500A" w14:textId="77777777" w:rsidR="009B2EE2" w:rsidRPr="004D6DE3" w:rsidRDefault="009B2EE2" w:rsidP="008645DB">
            <w:pPr>
              <w:keepNext/>
              <w:keepLines/>
              <w:spacing w:after="0"/>
              <w:jc w:val="center"/>
              <w:rPr>
                <w:ins w:id="1542" w:author="ZTE-Ma Zhifeng" w:date="2024-08-26T16:05:00Z"/>
                <w:rFonts w:ascii="Arial" w:hAnsi="Arial" w:cs="Arial"/>
                <w:b/>
                <w:sz w:val="18"/>
                <w:lang w:val="en-US" w:eastAsia="zh-CN"/>
              </w:rPr>
            </w:pPr>
            <w:ins w:id="1543" w:author="ZTE-Ma Zhifeng" w:date="2024-08-26T16:05:00Z">
              <w:r w:rsidRPr="004D6DE3">
                <w:rPr>
                  <w:rFonts w:ascii="Arial" w:hAnsi="Arial" w:cs="Arial"/>
                  <w:b/>
                  <w:sz w:val="18"/>
                  <w:lang w:val="en-US" w:eastAsia="ja-JP"/>
                </w:rPr>
                <w:t>NR</w:t>
              </w:r>
              <w:r w:rsidRPr="004D6DE3">
                <w:rPr>
                  <w:rFonts w:ascii="Arial" w:hAnsi="Arial" w:cs="Arial"/>
                  <w:b/>
                  <w:sz w:val="18"/>
                  <w:lang w:val="en-US" w:eastAsia="zh-CN"/>
                </w:rPr>
                <w:t xml:space="preserve"> Band</w:t>
              </w:r>
            </w:ins>
          </w:p>
        </w:tc>
        <w:tc>
          <w:tcPr>
            <w:tcW w:w="3536" w:type="dxa"/>
            <w:tcBorders>
              <w:top w:val="single" w:sz="4" w:space="0" w:color="auto"/>
              <w:left w:val="single" w:sz="4" w:space="0" w:color="auto"/>
              <w:bottom w:val="single" w:sz="4" w:space="0" w:color="auto"/>
              <w:right w:val="single" w:sz="4" w:space="0" w:color="auto"/>
            </w:tcBorders>
          </w:tcPr>
          <w:p w14:paraId="24785D30" w14:textId="77777777" w:rsidR="009B2EE2" w:rsidRPr="004D6DE3" w:rsidRDefault="009B2EE2" w:rsidP="008645DB">
            <w:pPr>
              <w:keepNext/>
              <w:keepLines/>
              <w:spacing w:after="0"/>
              <w:jc w:val="center"/>
              <w:rPr>
                <w:ins w:id="1544" w:author="ZTE-Ma Zhifeng" w:date="2024-08-26T16:05:00Z"/>
                <w:rFonts w:ascii="Arial" w:hAnsi="Arial" w:cs="Arial"/>
                <w:b/>
                <w:bCs/>
                <w:sz w:val="18"/>
                <w:szCs w:val="18"/>
                <w:lang w:val="en-US" w:eastAsia="zh-CN"/>
              </w:rPr>
            </w:pPr>
            <w:ins w:id="1545" w:author="ZTE-Ma Zhifeng" w:date="2024-08-26T16:05:00Z">
              <w:r w:rsidRPr="004D6DE3">
                <w:rPr>
                  <w:rFonts w:ascii="Arial" w:eastAsia="Malgun Gothic" w:hAnsi="Arial" w:cs="Arial"/>
                  <w:b/>
                  <w:bCs/>
                  <w:sz w:val="18"/>
                  <w:szCs w:val="18"/>
                </w:rPr>
                <w:t>Uplink (UL) band</w:t>
              </w:r>
            </w:ins>
          </w:p>
        </w:tc>
        <w:tc>
          <w:tcPr>
            <w:tcW w:w="3116" w:type="dxa"/>
            <w:tcBorders>
              <w:top w:val="single" w:sz="4" w:space="0" w:color="auto"/>
              <w:left w:val="single" w:sz="4" w:space="0" w:color="auto"/>
              <w:bottom w:val="single" w:sz="4" w:space="0" w:color="auto"/>
              <w:right w:val="single" w:sz="4" w:space="0" w:color="auto"/>
            </w:tcBorders>
          </w:tcPr>
          <w:p w14:paraId="389BADD7" w14:textId="77777777" w:rsidR="009B2EE2" w:rsidRPr="004D6DE3" w:rsidRDefault="009B2EE2" w:rsidP="008645DB">
            <w:pPr>
              <w:keepNext/>
              <w:keepLines/>
              <w:spacing w:after="0"/>
              <w:jc w:val="center"/>
              <w:rPr>
                <w:ins w:id="1546" w:author="ZTE-Ma Zhifeng" w:date="2024-08-26T16:05:00Z"/>
                <w:rFonts w:ascii="Arial" w:hAnsi="Arial" w:cs="Arial"/>
                <w:b/>
                <w:bCs/>
                <w:sz w:val="18"/>
                <w:szCs w:val="18"/>
                <w:lang w:val="en-US" w:eastAsia="zh-CN"/>
              </w:rPr>
            </w:pPr>
            <w:ins w:id="1547" w:author="ZTE-Ma Zhifeng" w:date="2024-08-26T16:05:00Z">
              <w:r w:rsidRPr="004D6DE3">
                <w:rPr>
                  <w:rFonts w:ascii="Arial" w:eastAsia="Malgun Gothic" w:hAnsi="Arial" w:cs="Arial"/>
                  <w:b/>
                  <w:bCs/>
                  <w:sz w:val="18"/>
                  <w:szCs w:val="18"/>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4768DBCF" w14:textId="77777777" w:rsidR="009B2EE2" w:rsidRPr="004D6DE3" w:rsidRDefault="009B2EE2" w:rsidP="008645DB">
            <w:pPr>
              <w:keepNext/>
              <w:keepLines/>
              <w:spacing w:after="0"/>
              <w:jc w:val="center"/>
              <w:rPr>
                <w:ins w:id="1548" w:author="ZTE-Ma Zhifeng" w:date="2024-08-26T16:05:00Z"/>
                <w:rFonts w:ascii="Arial" w:eastAsia="Malgun Gothic" w:hAnsi="Arial" w:cs="Arial"/>
                <w:b/>
                <w:bCs/>
                <w:sz w:val="18"/>
                <w:szCs w:val="18"/>
              </w:rPr>
            </w:pPr>
            <w:ins w:id="1549" w:author="ZTE-Ma Zhifeng" w:date="2024-08-26T16:05:00Z">
              <w:r w:rsidRPr="004D6DE3">
                <w:rPr>
                  <w:rFonts w:ascii="Arial" w:eastAsia="Malgun Gothic" w:hAnsi="Arial" w:cs="Arial"/>
                  <w:b/>
                  <w:bCs/>
                  <w:sz w:val="18"/>
                  <w:szCs w:val="18"/>
                </w:rPr>
                <w:t>Duplex</w:t>
              </w:r>
            </w:ins>
          </w:p>
          <w:p w14:paraId="1CC571B6" w14:textId="77777777" w:rsidR="009B2EE2" w:rsidRPr="004D6DE3" w:rsidRDefault="009B2EE2" w:rsidP="008645DB">
            <w:pPr>
              <w:keepNext/>
              <w:keepLines/>
              <w:spacing w:after="0"/>
              <w:jc w:val="center"/>
              <w:rPr>
                <w:ins w:id="1550" w:author="ZTE-Ma Zhifeng" w:date="2024-08-26T16:05:00Z"/>
                <w:rFonts w:ascii="Arial" w:hAnsi="Arial" w:cs="Arial"/>
                <w:b/>
                <w:bCs/>
                <w:sz w:val="18"/>
                <w:szCs w:val="18"/>
                <w:lang w:val="en-US" w:eastAsia="zh-CN"/>
              </w:rPr>
            </w:pPr>
            <w:ins w:id="1551" w:author="ZTE-Ma Zhifeng" w:date="2024-08-26T16:05:00Z">
              <w:r w:rsidRPr="004D6DE3">
                <w:rPr>
                  <w:rFonts w:ascii="Arial" w:eastAsia="Malgun Gothic" w:hAnsi="Arial" w:cs="Arial"/>
                  <w:b/>
                  <w:bCs/>
                  <w:sz w:val="18"/>
                  <w:szCs w:val="18"/>
                </w:rPr>
                <w:t>mode</w:t>
              </w:r>
            </w:ins>
          </w:p>
        </w:tc>
      </w:tr>
      <w:tr w:rsidR="009B2EE2" w:rsidRPr="004D6DE3" w14:paraId="16ADAECB" w14:textId="77777777" w:rsidTr="008645DB">
        <w:trPr>
          <w:trHeight w:val="184"/>
          <w:jc w:val="center"/>
          <w:ins w:id="1552" w:author="ZTE-Ma Zhifeng" w:date="2024-08-26T16:05:00Z"/>
        </w:trPr>
        <w:tc>
          <w:tcPr>
            <w:tcW w:w="715" w:type="dxa"/>
            <w:vMerge/>
            <w:tcBorders>
              <w:top w:val="single" w:sz="4" w:space="0" w:color="auto"/>
              <w:left w:val="single" w:sz="4" w:space="0" w:color="auto"/>
              <w:bottom w:val="single" w:sz="4" w:space="0" w:color="auto"/>
              <w:right w:val="single" w:sz="4" w:space="0" w:color="auto"/>
            </w:tcBorders>
            <w:vAlign w:val="center"/>
          </w:tcPr>
          <w:p w14:paraId="1605995F" w14:textId="77777777" w:rsidR="009B2EE2" w:rsidRPr="004D6DE3" w:rsidRDefault="009B2EE2" w:rsidP="008645DB">
            <w:pPr>
              <w:spacing w:after="0"/>
              <w:rPr>
                <w:ins w:id="1553" w:author="ZTE-Ma Zhifeng" w:date="2024-08-26T16:05:00Z"/>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6FD98BBA" w14:textId="77777777" w:rsidR="009B2EE2" w:rsidRPr="004D6DE3" w:rsidRDefault="009B2EE2" w:rsidP="008645DB">
            <w:pPr>
              <w:keepNext/>
              <w:keepLines/>
              <w:spacing w:after="0"/>
              <w:jc w:val="center"/>
              <w:rPr>
                <w:ins w:id="1554" w:author="ZTE-Ma Zhifeng" w:date="2024-08-26T16:05:00Z"/>
                <w:rFonts w:ascii="Arial" w:hAnsi="Arial" w:cs="Arial"/>
                <w:b/>
                <w:bCs/>
                <w:sz w:val="18"/>
                <w:szCs w:val="18"/>
                <w:lang w:val="en-US" w:eastAsia="zh-CN"/>
              </w:rPr>
            </w:pPr>
            <w:ins w:id="1555" w:author="ZTE-Ma Zhifeng" w:date="2024-08-26T16:05:00Z">
              <w:r w:rsidRPr="004D6DE3">
                <w:rPr>
                  <w:rFonts w:ascii="Arial" w:eastAsia="Malgun Gothic" w:hAnsi="Arial" w:cs="Arial"/>
                  <w:b/>
                  <w:bCs/>
                  <w:sz w:val="18"/>
                  <w:szCs w:val="18"/>
                </w:rPr>
                <w:t>BS receive / UE transmit</w:t>
              </w:r>
            </w:ins>
          </w:p>
        </w:tc>
        <w:tc>
          <w:tcPr>
            <w:tcW w:w="3116" w:type="dxa"/>
            <w:tcBorders>
              <w:top w:val="single" w:sz="4" w:space="0" w:color="auto"/>
              <w:left w:val="single" w:sz="4" w:space="0" w:color="auto"/>
              <w:bottom w:val="single" w:sz="4" w:space="0" w:color="auto"/>
              <w:right w:val="single" w:sz="4" w:space="0" w:color="auto"/>
            </w:tcBorders>
          </w:tcPr>
          <w:p w14:paraId="07D263F2" w14:textId="77777777" w:rsidR="009B2EE2" w:rsidRPr="004D6DE3" w:rsidRDefault="009B2EE2" w:rsidP="008645DB">
            <w:pPr>
              <w:keepNext/>
              <w:keepLines/>
              <w:spacing w:after="0"/>
              <w:jc w:val="center"/>
              <w:rPr>
                <w:ins w:id="1556" w:author="ZTE-Ma Zhifeng" w:date="2024-08-26T16:05:00Z"/>
                <w:rFonts w:ascii="Arial" w:hAnsi="Arial" w:cs="Arial"/>
                <w:b/>
                <w:bCs/>
                <w:sz w:val="18"/>
                <w:szCs w:val="18"/>
                <w:lang w:val="en-US" w:eastAsia="zh-CN"/>
              </w:rPr>
            </w:pPr>
            <w:ins w:id="1557" w:author="ZTE-Ma Zhifeng" w:date="2024-08-26T16:05:00Z">
              <w:r w:rsidRPr="004D6DE3">
                <w:rPr>
                  <w:rFonts w:ascii="Arial" w:eastAsia="Malgun Gothic" w:hAnsi="Arial" w:cs="Arial"/>
                  <w:b/>
                  <w:bCs/>
                  <w:sz w:val="18"/>
                  <w:szCs w:val="18"/>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2D50FAAE" w14:textId="77777777" w:rsidR="009B2EE2" w:rsidRPr="004D6DE3" w:rsidRDefault="009B2EE2" w:rsidP="008645DB">
            <w:pPr>
              <w:spacing w:after="0"/>
              <w:rPr>
                <w:ins w:id="1558" w:author="ZTE-Ma Zhifeng" w:date="2024-08-26T16:05:00Z"/>
                <w:rFonts w:ascii="Arial" w:eastAsia="Calibri" w:hAnsi="Arial" w:cs="Arial"/>
                <w:b/>
                <w:bCs/>
                <w:sz w:val="18"/>
                <w:szCs w:val="18"/>
                <w:lang w:val="en-US" w:eastAsia="zh-CN"/>
              </w:rPr>
            </w:pPr>
          </w:p>
        </w:tc>
      </w:tr>
      <w:tr w:rsidR="009B2EE2" w:rsidRPr="004D6DE3" w14:paraId="3DAAA958" w14:textId="77777777" w:rsidTr="008645DB">
        <w:trPr>
          <w:trHeight w:val="56"/>
          <w:jc w:val="center"/>
          <w:ins w:id="1559" w:author="ZTE-Ma Zhifeng" w:date="2024-08-26T16:05:00Z"/>
        </w:trPr>
        <w:tc>
          <w:tcPr>
            <w:tcW w:w="715" w:type="dxa"/>
            <w:vMerge/>
            <w:tcBorders>
              <w:top w:val="single" w:sz="4" w:space="0" w:color="auto"/>
              <w:left w:val="single" w:sz="4" w:space="0" w:color="auto"/>
              <w:bottom w:val="single" w:sz="4" w:space="0" w:color="auto"/>
              <w:right w:val="single" w:sz="4" w:space="0" w:color="auto"/>
            </w:tcBorders>
            <w:vAlign w:val="center"/>
          </w:tcPr>
          <w:p w14:paraId="20176376" w14:textId="77777777" w:rsidR="009B2EE2" w:rsidRPr="004D6DE3" w:rsidRDefault="009B2EE2" w:rsidP="008645DB">
            <w:pPr>
              <w:spacing w:after="0"/>
              <w:rPr>
                <w:ins w:id="1560" w:author="ZTE-Ma Zhifeng" w:date="2024-08-26T16:05:00Z"/>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3C4F64CF" w14:textId="77777777" w:rsidR="009B2EE2" w:rsidRPr="004D6DE3" w:rsidRDefault="009B2EE2" w:rsidP="008645DB">
            <w:pPr>
              <w:keepNext/>
              <w:keepLines/>
              <w:spacing w:after="0"/>
              <w:jc w:val="center"/>
              <w:rPr>
                <w:ins w:id="1561" w:author="ZTE-Ma Zhifeng" w:date="2024-08-26T16:05:00Z"/>
                <w:rFonts w:ascii="Arial" w:hAnsi="Arial" w:cs="Arial"/>
                <w:b/>
                <w:bCs/>
                <w:sz w:val="18"/>
                <w:szCs w:val="18"/>
                <w:lang w:val="en-US" w:eastAsia="zh-CN"/>
              </w:rPr>
            </w:pPr>
            <w:ins w:id="1562" w:author="ZTE-Ma Zhifeng" w:date="2024-08-26T16:05:00Z">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UL_low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UL_high</w:t>
              </w:r>
            </w:ins>
          </w:p>
        </w:tc>
        <w:tc>
          <w:tcPr>
            <w:tcW w:w="3116" w:type="dxa"/>
            <w:tcBorders>
              <w:top w:val="single" w:sz="4" w:space="0" w:color="auto"/>
              <w:left w:val="single" w:sz="4" w:space="0" w:color="auto"/>
              <w:bottom w:val="single" w:sz="4" w:space="0" w:color="auto"/>
              <w:right w:val="single" w:sz="4" w:space="0" w:color="auto"/>
            </w:tcBorders>
            <w:vAlign w:val="center"/>
          </w:tcPr>
          <w:p w14:paraId="4CDB22DA" w14:textId="77777777" w:rsidR="009B2EE2" w:rsidRPr="004D6DE3" w:rsidRDefault="009B2EE2" w:rsidP="008645DB">
            <w:pPr>
              <w:keepNext/>
              <w:keepLines/>
              <w:spacing w:after="0"/>
              <w:jc w:val="center"/>
              <w:rPr>
                <w:ins w:id="1563" w:author="ZTE-Ma Zhifeng" w:date="2024-08-26T16:05:00Z"/>
                <w:rFonts w:ascii="Arial" w:hAnsi="Arial" w:cs="Arial"/>
                <w:b/>
                <w:bCs/>
                <w:sz w:val="18"/>
                <w:szCs w:val="18"/>
                <w:lang w:val="en-US" w:eastAsia="zh-CN"/>
              </w:rPr>
            </w:pPr>
            <w:ins w:id="1564" w:author="ZTE-Ma Zhifeng" w:date="2024-08-26T16:05:00Z">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DL_low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DL_high</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0DD4F43E" w14:textId="77777777" w:rsidR="009B2EE2" w:rsidRPr="004D6DE3" w:rsidRDefault="009B2EE2" w:rsidP="008645DB">
            <w:pPr>
              <w:spacing w:after="0"/>
              <w:rPr>
                <w:ins w:id="1565" w:author="ZTE-Ma Zhifeng" w:date="2024-08-26T16:05:00Z"/>
                <w:rFonts w:ascii="Arial" w:eastAsia="Calibri" w:hAnsi="Arial" w:cs="Arial"/>
                <w:b/>
                <w:bCs/>
                <w:sz w:val="18"/>
                <w:szCs w:val="18"/>
                <w:lang w:val="en-US" w:eastAsia="zh-CN"/>
              </w:rPr>
            </w:pPr>
          </w:p>
        </w:tc>
      </w:tr>
      <w:tr w:rsidR="009B2EE2" w:rsidRPr="004D6DE3" w14:paraId="16718BD7" w14:textId="77777777" w:rsidTr="008645DB">
        <w:trPr>
          <w:trHeight w:val="56"/>
          <w:jc w:val="center"/>
          <w:ins w:id="1566" w:author="ZTE-Ma Zhifeng" w:date="2024-08-26T16:05:00Z"/>
        </w:trPr>
        <w:tc>
          <w:tcPr>
            <w:tcW w:w="715" w:type="dxa"/>
            <w:tcBorders>
              <w:top w:val="single" w:sz="4" w:space="0" w:color="auto"/>
              <w:left w:val="single" w:sz="4" w:space="0" w:color="auto"/>
              <w:bottom w:val="single" w:sz="4" w:space="0" w:color="auto"/>
              <w:right w:val="single" w:sz="4" w:space="0" w:color="auto"/>
            </w:tcBorders>
            <w:vAlign w:val="center"/>
          </w:tcPr>
          <w:p w14:paraId="572F5EFF" w14:textId="77777777" w:rsidR="009B2EE2" w:rsidRPr="004D6DE3" w:rsidRDefault="009B2EE2" w:rsidP="008645DB">
            <w:pPr>
              <w:keepNext/>
              <w:keepLines/>
              <w:spacing w:after="0"/>
              <w:jc w:val="center"/>
              <w:rPr>
                <w:ins w:id="1567" w:author="ZTE-Ma Zhifeng" w:date="2024-08-26T16:05:00Z"/>
                <w:rFonts w:ascii="Arial" w:hAnsi="Arial" w:cs="Arial"/>
                <w:color w:val="000000"/>
                <w:sz w:val="18"/>
                <w:szCs w:val="18"/>
              </w:rPr>
            </w:pPr>
            <w:ins w:id="1568" w:author="ZTE-Ma Zhifeng" w:date="2024-08-26T16:05:00Z">
              <w:r w:rsidRPr="004D6DE3">
                <w:rPr>
                  <w:rFonts w:ascii="Arial" w:hAnsi="Arial" w:cs="Arial"/>
                  <w:color w:val="000000"/>
                  <w:sz w:val="18"/>
                  <w:szCs w:val="18"/>
                </w:rPr>
                <w:t>n</w:t>
              </w:r>
              <w:r>
                <w:rPr>
                  <w:rFonts w:ascii="Arial" w:hAnsi="Arial" w:cs="Arial"/>
                  <w:color w:val="000000"/>
                  <w:sz w:val="18"/>
                  <w:szCs w:val="18"/>
                </w:rPr>
                <w:t>8</w:t>
              </w:r>
            </w:ins>
          </w:p>
        </w:tc>
        <w:tc>
          <w:tcPr>
            <w:tcW w:w="3536" w:type="dxa"/>
            <w:tcBorders>
              <w:top w:val="single" w:sz="4" w:space="0" w:color="auto"/>
              <w:left w:val="single" w:sz="4" w:space="0" w:color="auto"/>
              <w:bottom w:val="single" w:sz="4" w:space="0" w:color="auto"/>
              <w:right w:val="single" w:sz="4" w:space="0" w:color="auto"/>
            </w:tcBorders>
          </w:tcPr>
          <w:p w14:paraId="4F5C4829" w14:textId="77777777" w:rsidR="009B2EE2" w:rsidRPr="00A1115A" w:rsidRDefault="009B2EE2" w:rsidP="008645DB">
            <w:pPr>
              <w:pStyle w:val="TAC"/>
              <w:rPr>
                <w:ins w:id="1569" w:author="ZTE-Ma Zhifeng" w:date="2024-08-26T16:05:00Z"/>
              </w:rPr>
            </w:pPr>
            <w:ins w:id="1570" w:author="ZTE-Ma Zhifeng" w:date="2024-08-26T16:05:00Z">
              <w:r w:rsidRPr="00A1115A">
                <w:t>880 MHz – 915 MHz</w:t>
              </w:r>
            </w:ins>
          </w:p>
        </w:tc>
        <w:tc>
          <w:tcPr>
            <w:tcW w:w="3116" w:type="dxa"/>
            <w:tcBorders>
              <w:top w:val="single" w:sz="4" w:space="0" w:color="auto"/>
              <w:left w:val="single" w:sz="4" w:space="0" w:color="auto"/>
              <w:bottom w:val="single" w:sz="4" w:space="0" w:color="auto"/>
              <w:right w:val="single" w:sz="4" w:space="0" w:color="auto"/>
            </w:tcBorders>
          </w:tcPr>
          <w:p w14:paraId="22491979" w14:textId="77777777" w:rsidR="009B2EE2" w:rsidRPr="00A1115A" w:rsidRDefault="009B2EE2" w:rsidP="008645DB">
            <w:pPr>
              <w:pStyle w:val="TAC"/>
              <w:rPr>
                <w:ins w:id="1571" w:author="ZTE-Ma Zhifeng" w:date="2024-08-26T16:05:00Z"/>
              </w:rPr>
            </w:pPr>
            <w:ins w:id="1572" w:author="ZTE-Ma Zhifeng" w:date="2024-08-26T16:05:00Z">
              <w:r w:rsidRPr="00A1115A">
                <w:t>925 MHz – 960 MHz</w:t>
              </w:r>
            </w:ins>
          </w:p>
        </w:tc>
        <w:tc>
          <w:tcPr>
            <w:tcW w:w="1043" w:type="dxa"/>
            <w:tcBorders>
              <w:top w:val="single" w:sz="4" w:space="0" w:color="auto"/>
              <w:left w:val="single" w:sz="4" w:space="0" w:color="auto"/>
              <w:bottom w:val="single" w:sz="4" w:space="0" w:color="auto"/>
              <w:right w:val="single" w:sz="4" w:space="0" w:color="auto"/>
            </w:tcBorders>
          </w:tcPr>
          <w:p w14:paraId="696302DB" w14:textId="77777777" w:rsidR="009B2EE2" w:rsidRPr="00A1115A" w:rsidRDefault="009B2EE2" w:rsidP="008645DB">
            <w:pPr>
              <w:pStyle w:val="TAC"/>
              <w:rPr>
                <w:ins w:id="1573" w:author="ZTE-Ma Zhifeng" w:date="2024-08-26T16:05:00Z"/>
              </w:rPr>
            </w:pPr>
            <w:ins w:id="1574" w:author="ZTE-Ma Zhifeng" w:date="2024-08-26T16:05:00Z">
              <w:r w:rsidRPr="00A1115A">
                <w:t>FDD</w:t>
              </w:r>
            </w:ins>
          </w:p>
        </w:tc>
      </w:tr>
      <w:tr w:rsidR="009B2EE2" w:rsidRPr="004D6DE3" w14:paraId="510DCF70" w14:textId="77777777" w:rsidTr="008645DB">
        <w:trPr>
          <w:trHeight w:val="56"/>
          <w:jc w:val="center"/>
          <w:ins w:id="1575" w:author="ZTE-Ma Zhifeng" w:date="2024-08-26T16:05:00Z"/>
        </w:trPr>
        <w:tc>
          <w:tcPr>
            <w:tcW w:w="715" w:type="dxa"/>
            <w:tcBorders>
              <w:top w:val="single" w:sz="4" w:space="0" w:color="auto"/>
              <w:left w:val="single" w:sz="4" w:space="0" w:color="auto"/>
              <w:bottom w:val="single" w:sz="4" w:space="0" w:color="auto"/>
              <w:right w:val="single" w:sz="4" w:space="0" w:color="auto"/>
            </w:tcBorders>
            <w:vAlign w:val="center"/>
          </w:tcPr>
          <w:p w14:paraId="1D0E6963" w14:textId="77777777" w:rsidR="009B2EE2" w:rsidRPr="004D6DE3" w:rsidRDefault="009B2EE2" w:rsidP="008645DB">
            <w:pPr>
              <w:keepNext/>
              <w:keepLines/>
              <w:spacing w:after="0"/>
              <w:jc w:val="center"/>
              <w:rPr>
                <w:ins w:id="1576" w:author="ZTE-Ma Zhifeng" w:date="2024-08-26T16:05:00Z"/>
                <w:rFonts w:ascii="Arial" w:hAnsi="Arial" w:cs="Arial"/>
                <w:sz w:val="18"/>
                <w:lang w:val="sv-SE" w:eastAsia="zh-CN"/>
              </w:rPr>
            </w:pPr>
            <w:ins w:id="1577" w:author="ZTE-Ma Zhifeng" w:date="2024-08-26T16:05:00Z">
              <w:r w:rsidRPr="004D6DE3">
                <w:rPr>
                  <w:rFonts w:ascii="Arial" w:hAnsi="Arial" w:cs="Arial"/>
                  <w:color w:val="000000"/>
                  <w:sz w:val="18"/>
                  <w:szCs w:val="18"/>
                </w:rPr>
                <w:t>n</w:t>
              </w:r>
              <w:r>
                <w:rPr>
                  <w:rFonts w:ascii="Arial" w:hAnsi="Arial" w:cs="Arial"/>
                  <w:color w:val="000000"/>
                  <w:sz w:val="18"/>
                  <w:szCs w:val="18"/>
                </w:rPr>
                <w:t>28</w:t>
              </w:r>
            </w:ins>
          </w:p>
        </w:tc>
        <w:tc>
          <w:tcPr>
            <w:tcW w:w="3536" w:type="dxa"/>
            <w:tcBorders>
              <w:top w:val="single" w:sz="4" w:space="0" w:color="auto"/>
              <w:left w:val="single" w:sz="4" w:space="0" w:color="auto"/>
              <w:bottom w:val="single" w:sz="4" w:space="0" w:color="auto"/>
              <w:right w:val="single" w:sz="4" w:space="0" w:color="auto"/>
            </w:tcBorders>
          </w:tcPr>
          <w:p w14:paraId="4CEDA9DF" w14:textId="77777777" w:rsidR="009B2EE2" w:rsidRPr="00A1115A" w:rsidRDefault="009B2EE2" w:rsidP="008645DB">
            <w:pPr>
              <w:pStyle w:val="TAC"/>
              <w:rPr>
                <w:ins w:id="1578" w:author="ZTE-Ma Zhifeng" w:date="2024-08-26T16:05:00Z"/>
              </w:rPr>
            </w:pPr>
            <w:ins w:id="1579" w:author="ZTE-Ma Zhifeng" w:date="2024-08-26T16:05:00Z">
              <w:r>
                <w:t>703</w:t>
              </w:r>
              <w:r w:rsidRPr="00A1115A">
                <w:t xml:space="preserve"> MHz – </w:t>
              </w:r>
              <w:r>
                <w:t>748</w:t>
              </w:r>
              <w:r w:rsidRPr="00A1115A">
                <w:t xml:space="preserve"> MHz</w:t>
              </w:r>
            </w:ins>
          </w:p>
        </w:tc>
        <w:tc>
          <w:tcPr>
            <w:tcW w:w="3116" w:type="dxa"/>
            <w:tcBorders>
              <w:top w:val="single" w:sz="4" w:space="0" w:color="auto"/>
              <w:left w:val="single" w:sz="4" w:space="0" w:color="auto"/>
              <w:bottom w:val="single" w:sz="4" w:space="0" w:color="auto"/>
              <w:right w:val="single" w:sz="4" w:space="0" w:color="auto"/>
            </w:tcBorders>
          </w:tcPr>
          <w:p w14:paraId="549A9E9C" w14:textId="77777777" w:rsidR="009B2EE2" w:rsidRPr="00A1115A" w:rsidRDefault="009B2EE2" w:rsidP="008645DB">
            <w:pPr>
              <w:pStyle w:val="TAC"/>
              <w:rPr>
                <w:ins w:id="1580" w:author="ZTE-Ma Zhifeng" w:date="2024-08-26T16:05:00Z"/>
              </w:rPr>
            </w:pPr>
            <w:ins w:id="1581" w:author="ZTE-Ma Zhifeng" w:date="2024-08-26T16:05:00Z">
              <w:r w:rsidRPr="00A1115A">
                <w:t>7</w:t>
              </w:r>
              <w:r>
                <w:t>58</w:t>
              </w:r>
              <w:r w:rsidRPr="00A1115A">
                <w:t xml:space="preserve"> MHz – 8</w:t>
              </w:r>
              <w:r>
                <w:t>03</w:t>
              </w:r>
              <w:r w:rsidRPr="00A1115A">
                <w:t xml:space="preserve"> MHz</w:t>
              </w:r>
            </w:ins>
          </w:p>
        </w:tc>
        <w:tc>
          <w:tcPr>
            <w:tcW w:w="1043" w:type="dxa"/>
            <w:tcBorders>
              <w:top w:val="single" w:sz="4" w:space="0" w:color="auto"/>
              <w:left w:val="single" w:sz="4" w:space="0" w:color="auto"/>
              <w:bottom w:val="single" w:sz="4" w:space="0" w:color="auto"/>
              <w:right w:val="single" w:sz="4" w:space="0" w:color="auto"/>
            </w:tcBorders>
          </w:tcPr>
          <w:p w14:paraId="4AC3B544" w14:textId="77777777" w:rsidR="009B2EE2" w:rsidRPr="00A1115A" w:rsidRDefault="009B2EE2" w:rsidP="008645DB">
            <w:pPr>
              <w:pStyle w:val="TAC"/>
              <w:rPr>
                <w:ins w:id="1582" w:author="ZTE-Ma Zhifeng" w:date="2024-08-26T16:05:00Z"/>
              </w:rPr>
            </w:pPr>
            <w:ins w:id="1583" w:author="ZTE-Ma Zhifeng" w:date="2024-08-26T16:05:00Z">
              <w:r w:rsidRPr="00A1115A">
                <w:t>FDD</w:t>
              </w:r>
            </w:ins>
          </w:p>
        </w:tc>
      </w:tr>
      <w:tr w:rsidR="009B2EE2" w:rsidRPr="004D6DE3" w14:paraId="60DB0FD2" w14:textId="77777777" w:rsidTr="008645DB">
        <w:trPr>
          <w:trHeight w:val="56"/>
          <w:jc w:val="center"/>
          <w:ins w:id="1584" w:author="ZTE-Ma Zhifeng" w:date="2024-08-26T16:05:00Z"/>
        </w:trPr>
        <w:tc>
          <w:tcPr>
            <w:tcW w:w="715" w:type="dxa"/>
            <w:tcBorders>
              <w:top w:val="single" w:sz="4" w:space="0" w:color="auto"/>
              <w:left w:val="single" w:sz="4" w:space="0" w:color="auto"/>
              <w:bottom w:val="single" w:sz="4" w:space="0" w:color="auto"/>
              <w:right w:val="single" w:sz="4" w:space="0" w:color="auto"/>
            </w:tcBorders>
            <w:vAlign w:val="center"/>
          </w:tcPr>
          <w:p w14:paraId="19DBDE72" w14:textId="77777777" w:rsidR="009B2EE2" w:rsidRPr="004D6DE3" w:rsidRDefault="009B2EE2" w:rsidP="008645DB">
            <w:pPr>
              <w:keepNext/>
              <w:keepLines/>
              <w:spacing w:after="0"/>
              <w:jc w:val="center"/>
              <w:rPr>
                <w:ins w:id="1585" w:author="ZTE-Ma Zhifeng" w:date="2024-08-26T16:05:00Z"/>
                <w:rFonts w:ascii="Arial" w:hAnsi="Arial" w:cs="Arial"/>
                <w:color w:val="000000"/>
                <w:sz w:val="18"/>
                <w:szCs w:val="18"/>
              </w:rPr>
            </w:pPr>
            <w:ins w:id="1586" w:author="ZTE-Ma Zhifeng" w:date="2024-08-26T16:05:00Z">
              <w:r w:rsidRPr="004D6DE3">
                <w:rPr>
                  <w:rFonts w:ascii="Arial" w:hAnsi="Arial" w:cs="Arial"/>
                  <w:color w:val="000000"/>
                  <w:sz w:val="18"/>
                  <w:szCs w:val="18"/>
                </w:rPr>
                <w:t>n</w:t>
              </w:r>
              <w:r>
                <w:rPr>
                  <w:rFonts w:ascii="Arial" w:hAnsi="Arial" w:cs="Arial"/>
                  <w:color w:val="000000"/>
                  <w:sz w:val="18"/>
                  <w:szCs w:val="18"/>
                </w:rPr>
                <w:t>75</w:t>
              </w:r>
            </w:ins>
          </w:p>
        </w:tc>
        <w:tc>
          <w:tcPr>
            <w:tcW w:w="3536" w:type="dxa"/>
            <w:tcBorders>
              <w:top w:val="single" w:sz="4" w:space="0" w:color="auto"/>
              <w:left w:val="single" w:sz="4" w:space="0" w:color="auto"/>
              <w:bottom w:val="single" w:sz="4" w:space="0" w:color="auto"/>
              <w:right w:val="single" w:sz="4" w:space="0" w:color="auto"/>
            </w:tcBorders>
          </w:tcPr>
          <w:p w14:paraId="22F17E54" w14:textId="77777777" w:rsidR="009B2EE2" w:rsidRPr="00A1115A" w:rsidRDefault="009B2EE2" w:rsidP="008645DB">
            <w:pPr>
              <w:pStyle w:val="TAC"/>
              <w:rPr>
                <w:ins w:id="1587" w:author="ZTE-Ma Zhifeng" w:date="2024-08-26T16:05:00Z"/>
              </w:rPr>
            </w:pPr>
            <w:ins w:id="1588" w:author="ZTE-Ma Zhifeng" w:date="2024-08-26T16:05:00Z">
              <w:r w:rsidRPr="00A1115A">
                <w:t>N/A</w:t>
              </w:r>
            </w:ins>
          </w:p>
        </w:tc>
        <w:tc>
          <w:tcPr>
            <w:tcW w:w="3116" w:type="dxa"/>
            <w:tcBorders>
              <w:top w:val="single" w:sz="4" w:space="0" w:color="auto"/>
              <w:left w:val="single" w:sz="4" w:space="0" w:color="auto"/>
              <w:bottom w:val="single" w:sz="4" w:space="0" w:color="auto"/>
              <w:right w:val="single" w:sz="4" w:space="0" w:color="auto"/>
            </w:tcBorders>
          </w:tcPr>
          <w:p w14:paraId="258817DC" w14:textId="77777777" w:rsidR="009B2EE2" w:rsidRPr="00A1115A" w:rsidRDefault="009B2EE2" w:rsidP="008645DB">
            <w:pPr>
              <w:pStyle w:val="TAC"/>
              <w:rPr>
                <w:ins w:id="1589" w:author="ZTE-Ma Zhifeng" w:date="2024-08-26T16:05:00Z"/>
              </w:rPr>
            </w:pPr>
            <w:ins w:id="1590" w:author="ZTE-Ma Zhifeng" w:date="2024-08-26T16:05:00Z">
              <w:r w:rsidRPr="00A1115A">
                <w:t>1432 MHz – 1517 MHz</w:t>
              </w:r>
            </w:ins>
          </w:p>
        </w:tc>
        <w:tc>
          <w:tcPr>
            <w:tcW w:w="1043" w:type="dxa"/>
            <w:tcBorders>
              <w:top w:val="single" w:sz="4" w:space="0" w:color="auto"/>
              <w:left w:val="single" w:sz="4" w:space="0" w:color="auto"/>
              <w:bottom w:val="single" w:sz="4" w:space="0" w:color="auto"/>
              <w:right w:val="single" w:sz="4" w:space="0" w:color="auto"/>
            </w:tcBorders>
          </w:tcPr>
          <w:p w14:paraId="7108275D" w14:textId="77777777" w:rsidR="009B2EE2" w:rsidRPr="00A1115A" w:rsidRDefault="009B2EE2" w:rsidP="008645DB">
            <w:pPr>
              <w:pStyle w:val="TAC"/>
              <w:rPr>
                <w:ins w:id="1591" w:author="ZTE-Ma Zhifeng" w:date="2024-08-26T16:05:00Z"/>
              </w:rPr>
            </w:pPr>
            <w:ins w:id="1592" w:author="ZTE-Ma Zhifeng" w:date="2024-08-26T16:05:00Z">
              <w:r w:rsidRPr="00A1115A">
                <w:t>SDL</w:t>
              </w:r>
              <w:r>
                <w:rPr>
                  <w:vertAlign w:val="superscript"/>
                </w:rPr>
                <w:t>19</w:t>
              </w:r>
            </w:ins>
          </w:p>
        </w:tc>
      </w:tr>
    </w:tbl>
    <w:p w14:paraId="4EFAE100" w14:textId="77777777" w:rsidR="009B2EE2" w:rsidRDefault="009B2EE2" w:rsidP="009B2EE2">
      <w:pPr>
        <w:rPr>
          <w:ins w:id="1593" w:author="ZTE-Ma Zhifeng" w:date="2024-08-26T16:05:00Z"/>
          <w:lang w:eastAsia="zh-CN"/>
        </w:rPr>
      </w:pPr>
    </w:p>
    <w:p w14:paraId="0996A48E" w14:textId="0D5A0F10" w:rsidR="009B2EE2" w:rsidRPr="005D2633" w:rsidRDefault="009B2EE2" w:rsidP="009B2EE2">
      <w:pPr>
        <w:pStyle w:val="41"/>
        <w:rPr>
          <w:ins w:id="1594" w:author="ZTE-Ma Zhifeng" w:date="2024-08-26T16:05:00Z"/>
          <w:rFonts w:cs="Arial"/>
          <w:lang w:eastAsia="zh-CN"/>
        </w:rPr>
      </w:pPr>
      <w:bookmarkStart w:id="1595" w:name="_Toc175687507"/>
      <w:ins w:id="1596" w:author="ZTE-Ma Zhifeng" w:date="2024-08-26T16:05:00Z">
        <w:r w:rsidRPr="005D2633">
          <w:rPr>
            <w:rFonts w:cs="Arial"/>
            <w:lang w:eastAsia="zh-CN"/>
          </w:rPr>
          <w:lastRenderedPageBreak/>
          <w:t>5.</w:t>
        </w:r>
      </w:ins>
      <w:ins w:id="1597" w:author="ZTE-Ma Zhifeng" w:date="2024-08-26T16:09:00Z">
        <w:r>
          <w:rPr>
            <w:rFonts w:cs="Arial"/>
            <w:lang w:eastAsia="zh-CN"/>
          </w:rPr>
          <w:t>3</w:t>
        </w:r>
      </w:ins>
      <w:ins w:id="1598" w:author="ZTE-Ma Zhifeng" w:date="2024-08-26T16:05:00Z">
        <w:r w:rsidRPr="005D2633">
          <w:rPr>
            <w:rFonts w:cs="Arial"/>
            <w:lang w:eastAsia="zh-CN"/>
          </w:rPr>
          <w:t>.1.2</w:t>
        </w:r>
        <w:r w:rsidRPr="005D2633">
          <w:rPr>
            <w:rFonts w:cs="Arial"/>
            <w:lang w:eastAsia="zh-CN"/>
          </w:rPr>
          <w:tab/>
        </w:r>
        <w:r>
          <w:rPr>
            <w:rFonts w:cs="Arial"/>
            <w:lang w:eastAsia="zh-CN"/>
          </w:rPr>
          <w:t>Channel bandwidths per operating band for CA</w:t>
        </w:r>
        <w:bookmarkEnd w:id="1595"/>
      </w:ins>
    </w:p>
    <w:p w14:paraId="7333901C" w14:textId="593AABB9" w:rsidR="009B2EE2" w:rsidRPr="009B2EE2" w:rsidRDefault="009B2EE2" w:rsidP="009B2EE2">
      <w:pPr>
        <w:pStyle w:val="TH"/>
        <w:rPr>
          <w:ins w:id="1599" w:author="ZTE-Ma Zhifeng" w:date="2024-08-26T16:05:00Z"/>
          <w:rFonts w:cs="Arial"/>
          <w:rPrChange w:id="1600" w:author="ZTE-Ma Zhifeng" w:date="2024-08-26T16:10:00Z">
            <w:rPr>
              <w:ins w:id="1601" w:author="ZTE-Ma Zhifeng" w:date="2024-08-26T16:05:00Z"/>
              <w:lang w:val="en-US" w:eastAsia="en-GB"/>
            </w:rPr>
          </w:rPrChange>
        </w:rPr>
      </w:pPr>
      <w:ins w:id="1602" w:author="ZTE-Ma Zhifeng" w:date="2024-08-26T16:05:00Z">
        <w:r>
          <w:rPr>
            <w:rFonts w:cs="Arial"/>
          </w:rPr>
          <w:t xml:space="preserve">Table </w:t>
        </w:r>
        <w:r w:rsidRPr="009B2EE2">
          <w:rPr>
            <w:rFonts w:cs="Arial"/>
            <w:rPrChange w:id="1603" w:author="ZTE-Ma Zhifeng" w:date="2024-08-26T16:10:00Z">
              <w:rPr>
                <w:rFonts w:cs="Arial"/>
                <w:lang w:val="en-US" w:eastAsia="zh-CN"/>
              </w:rPr>
            </w:rPrChange>
          </w:rPr>
          <w:t>5.</w:t>
        </w:r>
      </w:ins>
      <w:ins w:id="1604" w:author="ZTE-Ma Zhifeng" w:date="2024-08-26T16:09:00Z">
        <w:r w:rsidRPr="009B2EE2">
          <w:rPr>
            <w:rFonts w:cs="Arial"/>
            <w:rPrChange w:id="1605" w:author="ZTE-Ma Zhifeng" w:date="2024-08-26T16:10:00Z">
              <w:rPr>
                <w:rFonts w:cs="Arial"/>
                <w:lang w:val="en-US" w:eastAsia="zh-CN"/>
              </w:rPr>
            </w:rPrChange>
          </w:rPr>
          <w:t>3</w:t>
        </w:r>
      </w:ins>
      <w:ins w:id="1606" w:author="ZTE-Ma Zhifeng" w:date="2024-08-26T16:05:00Z">
        <w:r w:rsidRPr="009B2EE2">
          <w:rPr>
            <w:rFonts w:cs="Arial"/>
            <w:rPrChange w:id="1607" w:author="ZTE-Ma Zhifeng" w:date="2024-08-26T16:10:00Z">
              <w:rPr>
                <w:rFonts w:cs="Arial"/>
                <w:lang w:val="en-US" w:eastAsia="zh-CN"/>
              </w:rPr>
            </w:rPrChange>
          </w:rPr>
          <w:t>.1</w:t>
        </w:r>
        <w:r>
          <w:rPr>
            <w:rFonts w:cs="Arial"/>
          </w:rPr>
          <w:t xml:space="preserve">.2-1: Supported bandwidths per </w:t>
        </w:r>
        <w:r w:rsidRPr="009B2EE2">
          <w:rPr>
            <w:rFonts w:cs="Arial"/>
            <w:rPrChange w:id="1608" w:author="ZTE-Ma Zhifeng" w:date="2024-08-26T16:10:00Z">
              <w:rPr>
                <w:rFonts w:cs="Arial"/>
                <w:lang w:val="en-US" w:eastAsia="zh-CN"/>
              </w:rPr>
            </w:rPrChange>
          </w:rPr>
          <w:t>CA</w:t>
        </w:r>
        <w:r>
          <w:rPr>
            <w:rFonts w:cs="Arial"/>
          </w:rPr>
          <w:t xml:space="preserve"> band combination</w:t>
        </w:r>
      </w:ins>
    </w:p>
    <w:tbl>
      <w:tblPr>
        <w:tblW w:w="4777" w:type="pct"/>
        <w:tblLook w:val="04A0" w:firstRow="1" w:lastRow="0" w:firstColumn="1" w:lastColumn="0" w:noHBand="0" w:noVBand="1"/>
      </w:tblPr>
      <w:tblGrid>
        <w:gridCol w:w="1699"/>
        <w:gridCol w:w="1878"/>
        <w:gridCol w:w="674"/>
        <w:gridCol w:w="3664"/>
        <w:gridCol w:w="1286"/>
      </w:tblGrid>
      <w:tr w:rsidR="009B2EE2" w:rsidRPr="004D6DE3" w14:paraId="6EB87AE7" w14:textId="77777777" w:rsidTr="008645DB">
        <w:trPr>
          <w:trHeight w:val="60"/>
          <w:ins w:id="1609" w:author="ZTE-Ma Zhifeng" w:date="2024-08-26T16:05: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C2C68AD" w14:textId="77777777" w:rsidR="009B2EE2" w:rsidRPr="004D6DE3" w:rsidRDefault="009B2EE2" w:rsidP="008645DB">
            <w:pPr>
              <w:pStyle w:val="TAH"/>
              <w:rPr>
                <w:ins w:id="1610" w:author="ZTE-Ma Zhifeng" w:date="2024-08-26T16:05:00Z"/>
                <w:rFonts w:cs="Arial"/>
                <w:b w:val="0"/>
                <w:bCs/>
                <w:szCs w:val="18"/>
              </w:rPr>
            </w:pPr>
            <w:ins w:id="1611" w:author="ZTE-Ma Zhifeng" w:date="2024-08-26T16:05:00Z">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ins>
          </w:p>
        </w:tc>
      </w:tr>
      <w:tr w:rsidR="009B2EE2" w:rsidRPr="004D6DE3" w14:paraId="71137D64" w14:textId="77777777" w:rsidTr="008645DB">
        <w:trPr>
          <w:trHeight w:val="60"/>
          <w:ins w:id="1612" w:author="ZTE-Ma Zhifeng" w:date="2024-08-26T16:05:00Z"/>
        </w:trPr>
        <w:tc>
          <w:tcPr>
            <w:tcW w:w="931" w:type="pct"/>
            <w:tcBorders>
              <w:top w:val="single" w:sz="4" w:space="0" w:color="auto"/>
              <w:left w:val="single" w:sz="4" w:space="0" w:color="auto"/>
              <w:bottom w:val="single" w:sz="4" w:space="0" w:color="auto"/>
              <w:right w:val="single" w:sz="4" w:space="0" w:color="auto"/>
            </w:tcBorders>
            <w:shd w:val="clear" w:color="auto" w:fill="auto"/>
            <w:vAlign w:val="center"/>
          </w:tcPr>
          <w:p w14:paraId="364FE9C1" w14:textId="77777777" w:rsidR="009B2EE2" w:rsidRPr="004D6DE3" w:rsidRDefault="009B2EE2" w:rsidP="008645DB">
            <w:pPr>
              <w:pStyle w:val="TAH"/>
              <w:rPr>
                <w:ins w:id="1613" w:author="ZTE-Ma Zhifeng" w:date="2024-08-26T16:05:00Z"/>
                <w:rFonts w:cs="Arial"/>
                <w:b w:val="0"/>
                <w:bCs/>
                <w:szCs w:val="18"/>
              </w:rPr>
            </w:pPr>
            <w:ins w:id="1614" w:author="ZTE-Ma Zhifeng" w:date="2024-08-26T16:05:00Z">
              <w:r w:rsidRPr="004D6DE3">
                <w:rPr>
                  <w:rFonts w:cs="Arial"/>
                  <w:bCs/>
                  <w:szCs w:val="18"/>
                </w:rPr>
                <w:t>NR CA configuration</w:t>
              </w:r>
            </w:ins>
          </w:p>
        </w:tc>
        <w:tc>
          <w:tcPr>
            <w:tcW w:w="1028" w:type="pct"/>
            <w:tcBorders>
              <w:top w:val="single" w:sz="4" w:space="0" w:color="auto"/>
              <w:left w:val="nil"/>
              <w:bottom w:val="single" w:sz="4" w:space="0" w:color="auto"/>
              <w:right w:val="single" w:sz="4" w:space="0" w:color="auto"/>
            </w:tcBorders>
            <w:shd w:val="clear" w:color="auto" w:fill="auto"/>
            <w:vAlign w:val="center"/>
          </w:tcPr>
          <w:p w14:paraId="32C75214" w14:textId="77777777" w:rsidR="009B2EE2" w:rsidRPr="004D6DE3" w:rsidRDefault="009B2EE2" w:rsidP="008645DB">
            <w:pPr>
              <w:spacing w:after="0"/>
              <w:jc w:val="center"/>
              <w:rPr>
                <w:ins w:id="1615" w:author="ZTE-Ma Zhifeng" w:date="2024-08-26T16:05:00Z"/>
                <w:rFonts w:ascii="Arial" w:hAnsi="Arial" w:cs="Arial"/>
                <w:b/>
                <w:bCs/>
                <w:sz w:val="18"/>
                <w:szCs w:val="18"/>
              </w:rPr>
            </w:pPr>
            <w:ins w:id="1616" w:author="ZTE-Ma Zhifeng" w:date="2024-08-26T16:05:00Z">
              <w:r w:rsidRPr="004D6DE3">
                <w:rPr>
                  <w:rFonts w:ascii="Arial" w:hAnsi="Arial" w:cs="Arial"/>
                  <w:b/>
                  <w:bCs/>
                  <w:sz w:val="18"/>
                  <w:szCs w:val="18"/>
                </w:rPr>
                <w:t xml:space="preserve">Uplink CA configuration or single uplink carrier </w:t>
              </w:r>
            </w:ins>
          </w:p>
        </w:tc>
        <w:tc>
          <w:tcPr>
            <w:tcW w:w="374" w:type="pct"/>
            <w:tcBorders>
              <w:top w:val="single" w:sz="4" w:space="0" w:color="auto"/>
              <w:left w:val="nil"/>
              <w:bottom w:val="single" w:sz="4" w:space="0" w:color="auto"/>
              <w:right w:val="single" w:sz="4" w:space="0" w:color="auto"/>
            </w:tcBorders>
            <w:shd w:val="clear" w:color="auto" w:fill="auto"/>
            <w:vAlign w:val="center"/>
          </w:tcPr>
          <w:p w14:paraId="23A48F40" w14:textId="77777777" w:rsidR="009B2EE2" w:rsidRPr="004D6DE3" w:rsidRDefault="009B2EE2" w:rsidP="008645DB">
            <w:pPr>
              <w:spacing w:after="0"/>
              <w:jc w:val="center"/>
              <w:rPr>
                <w:ins w:id="1617" w:author="ZTE-Ma Zhifeng" w:date="2024-08-26T16:05:00Z"/>
                <w:rFonts w:ascii="Arial" w:hAnsi="Arial" w:cs="Arial"/>
                <w:b/>
                <w:bCs/>
                <w:sz w:val="18"/>
                <w:szCs w:val="18"/>
              </w:rPr>
            </w:pPr>
            <w:ins w:id="1618" w:author="ZTE-Ma Zhifeng" w:date="2024-08-26T16:05:00Z">
              <w:r w:rsidRPr="004D6DE3">
                <w:rPr>
                  <w:rFonts w:ascii="Arial" w:hAnsi="Arial" w:cs="Arial"/>
                  <w:b/>
                  <w:bCs/>
                  <w:sz w:val="18"/>
                  <w:szCs w:val="18"/>
                </w:rPr>
                <w:t>NR Band</w:t>
              </w:r>
            </w:ins>
          </w:p>
        </w:tc>
        <w:tc>
          <w:tcPr>
            <w:tcW w:w="1998" w:type="pct"/>
            <w:tcBorders>
              <w:top w:val="single" w:sz="4" w:space="0" w:color="auto"/>
              <w:left w:val="nil"/>
              <w:bottom w:val="single" w:sz="4" w:space="0" w:color="auto"/>
              <w:right w:val="single" w:sz="4" w:space="0" w:color="auto"/>
            </w:tcBorders>
            <w:shd w:val="clear" w:color="auto" w:fill="auto"/>
            <w:vAlign w:val="center"/>
          </w:tcPr>
          <w:p w14:paraId="7B1856C0" w14:textId="77777777" w:rsidR="009B2EE2" w:rsidRPr="004D6DE3" w:rsidRDefault="009B2EE2" w:rsidP="008645DB">
            <w:pPr>
              <w:spacing w:after="0"/>
              <w:jc w:val="center"/>
              <w:rPr>
                <w:ins w:id="1619" w:author="ZTE-Ma Zhifeng" w:date="2024-08-26T16:05:00Z"/>
                <w:rFonts w:ascii="Arial" w:hAnsi="Arial" w:cs="Arial"/>
                <w:b/>
                <w:bCs/>
                <w:sz w:val="18"/>
                <w:szCs w:val="18"/>
              </w:rPr>
            </w:pPr>
            <w:ins w:id="1620" w:author="ZTE-Ma Zhifeng" w:date="2024-08-26T16:05:00Z">
              <w:r w:rsidRPr="004D6DE3">
                <w:rPr>
                  <w:rFonts w:ascii="Arial" w:hAnsi="Arial" w:cs="Arial"/>
                  <w:b/>
                  <w:bCs/>
                  <w:sz w:val="18"/>
                  <w:szCs w:val="18"/>
                </w:rPr>
                <w:t>Channel bandwidth (MHz)</w:t>
              </w:r>
            </w:ins>
          </w:p>
        </w:tc>
        <w:tc>
          <w:tcPr>
            <w:tcW w:w="668" w:type="pct"/>
            <w:tcBorders>
              <w:top w:val="single" w:sz="4" w:space="0" w:color="auto"/>
              <w:left w:val="nil"/>
              <w:bottom w:val="single" w:sz="4" w:space="0" w:color="auto"/>
              <w:right w:val="single" w:sz="4" w:space="0" w:color="auto"/>
            </w:tcBorders>
            <w:shd w:val="clear" w:color="auto" w:fill="auto"/>
            <w:vAlign w:val="center"/>
          </w:tcPr>
          <w:p w14:paraId="6FC4EF0B" w14:textId="77777777" w:rsidR="009B2EE2" w:rsidRPr="004D6DE3" w:rsidRDefault="009B2EE2" w:rsidP="008645DB">
            <w:pPr>
              <w:spacing w:after="0"/>
              <w:jc w:val="center"/>
              <w:rPr>
                <w:ins w:id="1621" w:author="ZTE-Ma Zhifeng" w:date="2024-08-26T16:05:00Z"/>
                <w:rFonts w:ascii="Arial" w:hAnsi="Arial" w:cs="Arial"/>
                <w:b/>
                <w:bCs/>
                <w:sz w:val="18"/>
                <w:szCs w:val="18"/>
              </w:rPr>
            </w:pPr>
            <w:ins w:id="1622" w:author="ZTE-Ma Zhifeng" w:date="2024-08-26T16:05:00Z">
              <w:r w:rsidRPr="004D6DE3">
                <w:rPr>
                  <w:rFonts w:ascii="Arial" w:hAnsi="Arial" w:cs="Arial"/>
                  <w:b/>
                  <w:bCs/>
                  <w:sz w:val="18"/>
                  <w:szCs w:val="18"/>
                </w:rPr>
                <w:t>Bandwidth combination set</w:t>
              </w:r>
            </w:ins>
          </w:p>
        </w:tc>
      </w:tr>
      <w:tr w:rsidR="009B2EE2" w:rsidRPr="004D6DE3" w14:paraId="60437126" w14:textId="77777777" w:rsidTr="008645DB">
        <w:trPr>
          <w:trHeight w:val="70"/>
          <w:ins w:id="1623" w:author="ZTE-Ma Zhifeng" w:date="2024-08-26T16:05:00Z"/>
        </w:trPr>
        <w:tc>
          <w:tcPr>
            <w:tcW w:w="931" w:type="pct"/>
            <w:tcBorders>
              <w:top w:val="single" w:sz="4" w:space="0" w:color="auto"/>
              <w:left w:val="single" w:sz="4" w:space="0" w:color="auto"/>
              <w:right w:val="single" w:sz="4" w:space="0" w:color="auto"/>
            </w:tcBorders>
            <w:shd w:val="clear" w:color="auto" w:fill="auto"/>
            <w:vAlign w:val="center"/>
          </w:tcPr>
          <w:p w14:paraId="13BE6409" w14:textId="77777777" w:rsidR="009B2EE2" w:rsidRPr="004D6DE3" w:rsidRDefault="009B2EE2" w:rsidP="008645DB">
            <w:pPr>
              <w:spacing w:after="0"/>
              <w:rPr>
                <w:ins w:id="1624" w:author="ZTE-Ma Zhifeng" w:date="2024-08-26T16:05:00Z"/>
                <w:rFonts w:ascii="Arial" w:hAnsi="Arial" w:cs="Arial"/>
                <w:color w:val="000000"/>
                <w:sz w:val="18"/>
                <w:szCs w:val="18"/>
              </w:rPr>
            </w:pPr>
            <w:ins w:id="1625" w:author="ZTE-Ma Zhifeng" w:date="2024-08-26T16:05:00Z">
              <w:r w:rsidRPr="00504502">
                <w:rPr>
                  <w:rFonts w:ascii="Arial" w:hAnsi="Arial" w:cs="Arial"/>
                  <w:color w:val="000000"/>
                  <w:sz w:val="18"/>
                  <w:szCs w:val="18"/>
                </w:rPr>
                <w:t>CA_n8A-n2</w:t>
              </w:r>
              <w:r>
                <w:rPr>
                  <w:rFonts w:ascii="Arial" w:hAnsi="Arial" w:cs="Arial"/>
                  <w:color w:val="000000"/>
                  <w:sz w:val="18"/>
                  <w:szCs w:val="18"/>
                </w:rPr>
                <w:t>8</w:t>
              </w:r>
              <w:r w:rsidRPr="00504502">
                <w:rPr>
                  <w:rFonts w:ascii="Arial" w:hAnsi="Arial" w:cs="Arial"/>
                  <w:color w:val="000000"/>
                  <w:sz w:val="18"/>
                  <w:szCs w:val="18"/>
                </w:rPr>
                <w:t>A-n75A</w:t>
              </w:r>
            </w:ins>
          </w:p>
        </w:tc>
        <w:tc>
          <w:tcPr>
            <w:tcW w:w="1028" w:type="pct"/>
            <w:tcBorders>
              <w:top w:val="single" w:sz="4" w:space="0" w:color="auto"/>
              <w:left w:val="nil"/>
              <w:right w:val="single" w:sz="4" w:space="0" w:color="auto"/>
            </w:tcBorders>
            <w:shd w:val="clear" w:color="auto" w:fill="auto"/>
          </w:tcPr>
          <w:p w14:paraId="0A1066BE" w14:textId="77777777" w:rsidR="009B2EE2" w:rsidRDefault="009B2EE2" w:rsidP="008645DB">
            <w:pPr>
              <w:spacing w:after="0"/>
              <w:rPr>
                <w:ins w:id="1626" w:author="ZTE-Ma Zhifeng" w:date="2024-08-26T16:05:00Z"/>
              </w:rPr>
            </w:pPr>
            <w:ins w:id="1627" w:author="ZTE-Ma Zhifeng" w:date="2024-08-26T16:05:00Z">
              <w:r w:rsidRPr="00F01133">
                <w:rPr>
                  <w:rFonts w:ascii="Arial" w:hAnsi="Arial" w:cs="Arial"/>
                  <w:color w:val="000000"/>
                  <w:sz w:val="18"/>
                  <w:szCs w:val="18"/>
                </w:rPr>
                <w:t>CA_n8A-n2</w:t>
              </w:r>
              <w:r>
                <w:rPr>
                  <w:rFonts w:ascii="Arial" w:hAnsi="Arial" w:cs="Arial"/>
                  <w:color w:val="000000"/>
                  <w:sz w:val="18"/>
                  <w:szCs w:val="18"/>
                </w:rPr>
                <w:t>8</w:t>
              </w:r>
              <w:r w:rsidRPr="00F01133">
                <w:rPr>
                  <w:rFonts w:ascii="Arial" w:hAnsi="Arial" w:cs="Arial"/>
                  <w:color w:val="000000"/>
                  <w:sz w:val="18"/>
                  <w:szCs w:val="18"/>
                </w:rPr>
                <w:t>A</w:t>
              </w:r>
            </w:ins>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324246B7" w14:textId="77777777" w:rsidR="009B2EE2" w:rsidRPr="004D6DE3" w:rsidRDefault="009B2EE2" w:rsidP="008645DB">
            <w:pPr>
              <w:spacing w:after="0"/>
              <w:jc w:val="center"/>
              <w:rPr>
                <w:ins w:id="1628" w:author="ZTE-Ma Zhifeng" w:date="2024-08-26T16:05:00Z"/>
                <w:rFonts w:ascii="Arial" w:hAnsi="Arial" w:cs="Arial"/>
                <w:color w:val="000000"/>
                <w:sz w:val="18"/>
                <w:szCs w:val="18"/>
              </w:rPr>
            </w:pPr>
            <w:ins w:id="1629" w:author="ZTE-Ma Zhifeng" w:date="2024-08-26T16:05:00Z">
              <w:r w:rsidRPr="004D6DE3">
                <w:rPr>
                  <w:rFonts w:ascii="Arial" w:hAnsi="Arial" w:cs="Arial"/>
                  <w:color w:val="000000"/>
                  <w:sz w:val="18"/>
                  <w:szCs w:val="18"/>
                </w:rPr>
                <w:t>n</w:t>
              </w:r>
              <w:r>
                <w:rPr>
                  <w:rFonts w:ascii="Arial" w:hAnsi="Arial" w:cs="Arial"/>
                  <w:color w:val="000000"/>
                  <w:sz w:val="18"/>
                  <w:szCs w:val="18"/>
                </w:rPr>
                <w:t>8</w:t>
              </w:r>
            </w:ins>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339F9D18" w14:textId="77777777" w:rsidR="009B2EE2" w:rsidRPr="004D6DE3" w:rsidRDefault="009B2EE2" w:rsidP="008645DB">
            <w:pPr>
              <w:spacing w:before="100" w:beforeAutospacing="1" w:after="0"/>
              <w:jc w:val="center"/>
              <w:rPr>
                <w:ins w:id="1630" w:author="ZTE-Ma Zhifeng" w:date="2024-08-26T16:05:00Z"/>
                <w:rFonts w:ascii="Arial" w:hAnsi="Arial" w:cs="Arial"/>
                <w:color w:val="000000"/>
                <w:sz w:val="18"/>
                <w:szCs w:val="18"/>
              </w:rPr>
            </w:pPr>
            <w:ins w:id="1631" w:author="ZTE-Ma Zhifeng" w:date="2024-08-26T16:05:00Z">
              <w:r w:rsidRPr="008D6E36">
                <w:rPr>
                  <w:rFonts w:ascii="Arial" w:hAnsi="Arial" w:cs="Arial"/>
                  <w:color w:val="000000"/>
                  <w:sz w:val="18"/>
                  <w:szCs w:val="18"/>
                </w:rPr>
                <w:t>n</w:t>
              </w:r>
              <w:r>
                <w:rPr>
                  <w:rFonts w:ascii="Arial" w:hAnsi="Arial" w:cs="Arial"/>
                  <w:color w:val="000000"/>
                  <w:sz w:val="18"/>
                  <w:szCs w:val="18"/>
                </w:rPr>
                <w:t>8</w:t>
              </w:r>
              <w:r w:rsidRPr="008D6E36">
                <w:rPr>
                  <w:rFonts w:ascii="Arial" w:hAnsi="Arial" w:cs="Arial"/>
                  <w:color w:val="000000"/>
                  <w:sz w:val="18"/>
                  <w:szCs w:val="18"/>
                </w:rPr>
                <w:t xml:space="preserve"> channel bandwidths in Table 5.3.5-1</w:t>
              </w:r>
            </w:ins>
          </w:p>
        </w:tc>
        <w:tc>
          <w:tcPr>
            <w:tcW w:w="668" w:type="pct"/>
            <w:tcBorders>
              <w:top w:val="single" w:sz="4" w:space="0" w:color="auto"/>
              <w:left w:val="single" w:sz="4" w:space="0" w:color="auto"/>
              <w:right w:val="single" w:sz="4" w:space="0" w:color="auto"/>
            </w:tcBorders>
            <w:shd w:val="clear" w:color="auto" w:fill="auto"/>
            <w:vAlign w:val="center"/>
          </w:tcPr>
          <w:p w14:paraId="0D5A678E" w14:textId="77777777" w:rsidR="009B2EE2" w:rsidRPr="004D6DE3" w:rsidRDefault="009B2EE2" w:rsidP="008645DB">
            <w:pPr>
              <w:spacing w:before="100" w:beforeAutospacing="1" w:after="0"/>
              <w:jc w:val="center"/>
              <w:rPr>
                <w:ins w:id="1632" w:author="ZTE-Ma Zhifeng" w:date="2024-08-26T16:05:00Z"/>
                <w:rFonts w:ascii="Arial" w:hAnsi="Arial" w:cs="Arial"/>
                <w:sz w:val="18"/>
                <w:szCs w:val="18"/>
              </w:rPr>
            </w:pPr>
            <w:ins w:id="1633" w:author="ZTE-Ma Zhifeng" w:date="2024-08-26T16:05:00Z">
              <w:r w:rsidRPr="001106AE">
                <w:rPr>
                  <w:rFonts w:ascii="Arial" w:hAnsi="Arial" w:cs="Arial"/>
                  <w:sz w:val="18"/>
                  <w:szCs w:val="18"/>
                  <w:lang w:val="en-US" w:eastAsia="zh-CN" w:bidi="ar"/>
                </w:rPr>
                <w:t xml:space="preserve">4 </w:t>
              </w:r>
              <w:r w:rsidRPr="001106AE">
                <w:rPr>
                  <w:rFonts w:ascii="Arial" w:hAnsi="Arial" w:cs="Arial" w:hint="eastAsia"/>
                  <w:sz w:val="18"/>
                  <w:szCs w:val="18"/>
                  <w:lang w:val="en-US" w:eastAsia="zh-CN" w:bidi="ar"/>
                </w:rPr>
                <w:t>and</w:t>
              </w:r>
              <w:r w:rsidRPr="001106AE">
                <w:rPr>
                  <w:rFonts w:ascii="Arial" w:hAnsi="Arial" w:cs="Arial"/>
                  <w:sz w:val="18"/>
                  <w:szCs w:val="18"/>
                </w:rPr>
                <w:t xml:space="preserve"> 5</w:t>
              </w:r>
            </w:ins>
          </w:p>
        </w:tc>
      </w:tr>
      <w:tr w:rsidR="009B2EE2" w:rsidRPr="004D6DE3" w14:paraId="43A416D1" w14:textId="77777777" w:rsidTr="008645DB">
        <w:trPr>
          <w:trHeight w:val="70"/>
          <w:ins w:id="1634" w:author="ZTE-Ma Zhifeng" w:date="2024-08-26T16:05:00Z"/>
        </w:trPr>
        <w:tc>
          <w:tcPr>
            <w:tcW w:w="931" w:type="pct"/>
            <w:tcBorders>
              <w:left w:val="single" w:sz="4" w:space="0" w:color="auto"/>
              <w:right w:val="single" w:sz="4" w:space="0" w:color="auto"/>
            </w:tcBorders>
            <w:shd w:val="clear" w:color="auto" w:fill="auto"/>
            <w:vAlign w:val="center"/>
          </w:tcPr>
          <w:p w14:paraId="1658B259" w14:textId="77777777" w:rsidR="009B2EE2" w:rsidRPr="004D6DE3" w:rsidRDefault="009B2EE2" w:rsidP="008645DB">
            <w:pPr>
              <w:spacing w:after="0"/>
              <w:rPr>
                <w:ins w:id="1635" w:author="ZTE-Ma Zhifeng" w:date="2024-08-26T16:05:00Z"/>
                <w:rFonts w:ascii="Arial" w:hAnsi="Arial" w:cs="Arial"/>
                <w:color w:val="000000"/>
                <w:sz w:val="18"/>
                <w:szCs w:val="18"/>
              </w:rPr>
            </w:pPr>
          </w:p>
        </w:tc>
        <w:tc>
          <w:tcPr>
            <w:tcW w:w="1028" w:type="pct"/>
            <w:tcBorders>
              <w:left w:val="nil"/>
              <w:right w:val="single" w:sz="4" w:space="0" w:color="auto"/>
            </w:tcBorders>
            <w:shd w:val="clear" w:color="auto" w:fill="auto"/>
          </w:tcPr>
          <w:p w14:paraId="63BEB741" w14:textId="77777777" w:rsidR="009B2EE2" w:rsidRDefault="009B2EE2" w:rsidP="008645DB">
            <w:pPr>
              <w:rPr>
                <w:ins w:id="1636" w:author="ZTE-Ma Zhifeng" w:date="2024-08-26T16:05:00Z"/>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268917ED" w14:textId="77777777" w:rsidR="009B2EE2" w:rsidRPr="004D6DE3" w:rsidRDefault="009B2EE2" w:rsidP="008645DB">
            <w:pPr>
              <w:spacing w:after="0"/>
              <w:jc w:val="center"/>
              <w:rPr>
                <w:ins w:id="1637" w:author="ZTE-Ma Zhifeng" w:date="2024-08-26T16:05:00Z"/>
                <w:rFonts w:ascii="Arial" w:hAnsi="Arial" w:cs="Arial"/>
                <w:color w:val="000000"/>
                <w:sz w:val="18"/>
                <w:szCs w:val="18"/>
              </w:rPr>
            </w:pPr>
            <w:ins w:id="1638" w:author="ZTE-Ma Zhifeng" w:date="2024-08-26T16:05:00Z">
              <w:r w:rsidRPr="004D6DE3">
                <w:rPr>
                  <w:rFonts w:ascii="Arial" w:hAnsi="Arial" w:cs="Arial"/>
                  <w:color w:val="000000"/>
                  <w:sz w:val="18"/>
                  <w:szCs w:val="18"/>
                </w:rPr>
                <w:t>n</w:t>
              </w:r>
              <w:r>
                <w:rPr>
                  <w:rFonts w:ascii="Arial" w:hAnsi="Arial" w:cs="Arial"/>
                  <w:color w:val="000000"/>
                  <w:sz w:val="18"/>
                  <w:szCs w:val="18"/>
                </w:rPr>
                <w:t>28</w:t>
              </w:r>
            </w:ins>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7467945E" w14:textId="77777777" w:rsidR="009B2EE2" w:rsidRPr="004D6DE3" w:rsidRDefault="009B2EE2" w:rsidP="008645DB">
            <w:pPr>
              <w:spacing w:before="100" w:beforeAutospacing="1" w:after="0"/>
              <w:jc w:val="center"/>
              <w:rPr>
                <w:ins w:id="1639" w:author="ZTE-Ma Zhifeng" w:date="2024-08-26T16:05:00Z"/>
                <w:rFonts w:ascii="Arial" w:hAnsi="Arial" w:cs="Arial"/>
                <w:color w:val="000000"/>
                <w:sz w:val="18"/>
                <w:szCs w:val="18"/>
              </w:rPr>
            </w:pPr>
            <w:ins w:id="1640" w:author="ZTE-Ma Zhifeng" w:date="2024-08-26T16:05:00Z">
              <w:r w:rsidRPr="008D6E36">
                <w:rPr>
                  <w:rFonts w:ascii="Arial" w:hAnsi="Arial" w:cs="Arial"/>
                  <w:color w:val="000000"/>
                  <w:sz w:val="18"/>
                  <w:szCs w:val="18"/>
                </w:rPr>
                <w:t>n</w:t>
              </w:r>
              <w:r>
                <w:rPr>
                  <w:rFonts w:ascii="Arial" w:hAnsi="Arial" w:cs="Arial"/>
                  <w:color w:val="000000"/>
                  <w:sz w:val="18"/>
                  <w:szCs w:val="18"/>
                </w:rPr>
                <w:t>28</w:t>
              </w:r>
              <w:r w:rsidRPr="008D6E36">
                <w:rPr>
                  <w:rFonts w:ascii="Arial" w:hAnsi="Arial" w:cs="Arial"/>
                  <w:color w:val="000000"/>
                  <w:sz w:val="18"/>
                  <w:szCs w:val="18"/>
                </w:rPr>
                <w:t xml:space="preserve"> channel bandwidths in Table 5.3.5-1</w:t>
              </w:r>
            </w:ins>
          </w:p>
        </w:tc>
        <w:tc>
          <w:tcPr>
            <w:tcW w:w="668" w:type="pct"/>
            <w:tcBorders>
              <w:left w:val="single" w:sz="4" w:space="0" w:color="auto"/>
              <w:right w:val="single" w:sz="4" w:space="0" w:color="auto"/>
            </w:tcBorders>
            <w:vAlign w:val="center"/>
          </w:tcPr>
          <w:p w14:paraId="44B3DFF8" w14:textId="77777777" w:rsidR="009B2EE2" w:rsidRPr="004D6DE3" w:rsidRDefault="009B2EE2" w:rsidP="008645DB">
            <w:pPr>
              <w:spacing w:after="0"/>
              <w:rPr>
                <w:ins w:id="1641" w:author="ZTE-Ma Zhifeng" w:date="2024-08-26T16:05:00Z"/>
                <w:rFonts w:ascii="Arial" w:hAnsi="Arial" w:cs="Arial"/>
                <w:sz w:val="18"/>
                <w:szCs w:val="18"/>
              </w:rPr>
            </w:pPr>
          </w:p>
        </w:tc>
      </w:tr>
      <w:tr w:rsidR="009B2EE2" w:rsidRPr="004D6DE3" w14:paraId="07D6E634" w14:textId="77777777" w:rsidTr="008645DB">
        <w:trPr>
          <w:trHeight w:val="70"/>
          <w:ins w:id="1642" w:author="ZTE-Ma Zhifeng" w:date="2024-08-26T16:05:00Z"/>
        </w:trPr>
        <w:tc>
          <w:tcPr>
            <w:tcW w:w="931" w:type="pct"/>
            <w:tcBorders>
              <w:left w:val="single" w:sz="4" w:space="0" w:color="auto"/>
              <w:bottom w:val="single" w:sz="4" w:space="0" w:color="auto"/>
              <w:right w:val="single" w:sz="4" w:space="0" w:color="auto"/>
            </w:tcBorders>
            <w:shd w:val="clear" w:color="auto" w:fill="auto"/>
            <w:vAlign w:val="center"/>
          </w:tcPr>
          <w:p w14:paraId="090C3515" w14:textId="77777777" w:rsidR="009B2EE2" w:rsidRPr="004D6DE3" w:rsidRDefault="009B2EE2" w:rsidP="008645DB">
            <w:pPr>
              <w:spacing w:after="0"/>
              <w:rPr>
                <w:ins w:id="1643" w:author="ZTE-Ma Zhifeng" w:date="2024-08-26T16:05:00Z"/>
                <w:rFonts w:ascii="Arial" w:hAnsi="Arial" w:cs="Arial"/>
                <w:color w:val="000000"/>
                <w:sz w:val="18"/>
                <w:szCs w:val="18"/>
              </w:rPr>
            </w:pPr>
          </w:p>
        </w:tc>
        <w:tc>
          <w:tcPr>
            <w:tcW w:w="1028" w:type="pct"/>
            <w:tcBorders>
              <w:left w:val="nil"/>
              <w:bottom w:val="single" w:sz="4" w:space="0" w:color="auto"/>
              <w:right w:val="single" w:sz="4" w:space="0" w:color="auto"/>
            </w:tcBorders>
            <w:shd w:val="clear" w:color="auto" w:fill="auto"/>
          </w:tcPr>
          <w:p w14:paraId="345D2259" w14:textId="77777777" w:rsidR="009B2EE2" w:rsidRDefault="009B2EE2" w:rsidP="008645DB">
            <w:pPr>
              <w:rPr>
                <w:ins w:id="1644" w:author="ZTE-Ma Zhifeng" w:date="2024-08-26T16:05:00Z"/>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73FB8140" w14:textId="77777777" w:rsidR="009B2EE2" w:rsidRPr="004D6DE3" w:rsidRDefault="009B2EE2" w:rsidP="008645DB">
            <w:pPr>
              <w:spacing w:after="0"/>
              <w:jc w:val="center"/>
              <w:rPr>
                <w:ins w:id="1645" w:author="ZTE-Ma Zhifeng" w:date="2024-08-26T16:05:00Z"/>
                <w:rFonts w:ascii="Arial" w:hAnsi="Arial" w:cs="Arial"/>
                <w:color w:val="000000"/>
                <w:sz w:val="18"/>
                <w:szCs w:val="18"/>
              </w:rPr>
            </w:pPr>
            <w:ins w:id="1646" w:author="ZTE-Ma Zhifeng" w:date="2024-08-26T16:05:00Z">
              <w:r w:rsidRPr="004D6DE3">
                <w:rPr>
                  <w:rFonts w:ascii="Arial" w:hAnsi="Arial" w:cs="Arial"/>
                  <w:color w:val="000000"/>
                  <w:sz w:val="18"/>
                  <w:szCs w:val="18"/>
                </w:rPr>
                <w:t>n</w:t>
              </w:r>
              <w:r>
                <w:rPr>
                  <w:rFonts w:ascii="Arial" w:hAnsi="Arial" w:cs="Arial"/>
                  <w:color w:val="000000"/>
                  <w:sz w:val="18"/>
                  <w:szCs w:val="18"/>
                </w:rPr>
                <w:t>75</w:t>
              </w:r>
            </w:ins>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129A7B0D" w14:textId="77777777" w:rsidR="009B2EE2" w:rsidRPr="004D6DE3" w:rsidRDefault="009B2EE2" w:rsidP="008645DB">
            <w:pPr>
              <w:spacing w:before="100" w:beforeAutospacing="1" w:after="0"/>
              <w:jc w:val="center"/>
              <w:rPr>
                <w:ins w:id="1647" w:author="ZTE-Ma Zhifeng" w:date="2024-08-26T16:05:00Z"/>
                <w:rFonts w:ascii="Arial" w:hAnsi="Arial" w:cs="Arial"/>
                <w:sz w:val="18"/>
                <w:szCs w:val="18"/>
                <w:lang w:eastAsia="zh-CN" w:bidi="ar"/>
              </w:rPr>
            </w:pPr>
            <w:ins w:id="1648" w:author="ZTE-Ma Zhifeng" w:date="2024-08-26T16:05:00Z">
              <w:r w:rsidRPr="008D6E36">
                <w:rPr>
                  <w:rFonts w:ascii="Arial" w:hAnsi="Arial" w:cs="Arial"/>
                  <w:color w:val="000000"/>
                  <w:sz w:val="18"/>
                  <w:szCs w:val="18"/>
                </w:rPr>
                <w:t>n</w:t>
              </w:r>
              <w:r>
                <w:rPr>
                  <w:rFonts w:ascii="Arial" w:hAnsi="Arial" w:cs="Arial"/>
                  <w:color w:val="000000"/>
                  <w:sz w:val="18"/>
                  <w:szCs w:val="18"/>
                </w:rPr>
                <w:t>75</w:t>
              </w:r>
              <w:r w:rsidRPr="008D6E36">
                <w:rPr>
                  <w:rFonts w:ascii="Arial" w:hAnsi="Arial" w:cs="Arial"/>
                  <w:color w:val="000000"/>
                  <w:sz w:val="18"/>
                  <w:szCs w:val="18"/>
                </w:rPr>
                <w:t xml:space="preserve"> channel bandwidths in Table 5.3.5-1</w:t>
              </w:r>
            </w:ins>
          </w:p>
        </w:tc>
        <w:tc>
          <w:tcPr>
            <w:tcW w:w="668" w:type="pct"/>
            <w:tcBorders>
              <w:left w:val="single" w:sz="4" w:space="0" w:color="auto"/>
              <w:bottom w:val="single" w:sz="4" w:space="0" w:color="auto"/>
              <w:right w:val="single" w:sz="4" w:space="0" w:color="auto"/>
            </w:tcBorders>
            <w:vAlign w:val="center"/>
          </w:tcPr>
          <w:p w14:paraId="4B6F4C82" w14:textId="77777777" w:rsidR="009B2EE2" w:rsidRPr="004D6DE3" w:rsidRDefault="009B2EE2" w:rsidP="008645DB">
            <w:pPr>
              <w:spacing w:after="0"/>
              <w:rPr>
                <w:ins w:id="1649" w:author="ZTE-Ma Zhifeng" w:date="2024-08-26T16:05:00Z"/>
                <w:rFonts w:ascii="Arial" w:hAnsi="Arial" w:cs="Arial"/>
                <w:sz w:val="18"/>
                <w:szCs w:val="18"/>
              </w:rPr>
            </w:pPr>
          </w:p>
        </w:tc>
      </w:tr>
    </w:tbl>
    <w:p w14:paraId="5A4A1D99" w14:textId="77777777" w:rsidR="009B2EE2" w:rsidRDefault="009B2EE2" w:rsidP="009B2EE2">
      <w:pPr>
        <w:spacing w:after="0"/>
        <w:rPr>
          <w:ins w:id="1650" w:author="ZTE-Ma Zhifeng" w:date="2024-08-26T16:05:00Z"/>
          <w:rFonts w:eastAsia="Calibri"/>
          <w:lang w:eastAsia="ko-KR"/>
        </w:rPr>
      </w:pPr>
    </w:p>
    <w:p w14:paraId="685E6613" w14:textId="77777777" w:rsidR="009B2EE2" w:rsidRPr="004D6DE3" w:rsidRDefault="009B2EE2" w:rsidP="009B2EE2">
      <w:pPr>
        <w:spacing w:after="0"/>
        <w:rPr>
          <w:ins w:id="1651" w:author="ZTE-Ma Zhifeng" w:date="2024-08-26T16:05:00Z"/>
          <w:rFonts w:cs="Arial"/>
          <w:i/>
          <w:color w:val="FF0000"/>
          <w:kern w:val="2"/>
          <w:lang w:val="en-US" w:eastAsia="zh-CN"/>
        </w:rPr>
      </w:pPr>
      <w:ins w:id="1652" w:author="ZTE-Ma Zhifeng" w:date="2024-08-26T16:05:00Z">
        <w:r w:rsidRPr="004D6DE3">
          <w:rPr>
            <w:rFonts w:cs="Arial" w:hint="eastAsia"/>
            <w:i/>
            <w:color w:val="FF0000"/>
            <w:kern w:val="2"/>
            <w:lang w:val="en-US" w:eastAsia="zh-CN"/>
          </w:rPr>
          <w:t xml:space="preserve">Editor's note: </w:t>
        </w:r>
        <w:r>
          <w:rPr>
            <w:rFonts w:cs="Arial"/>
            <w:i/>
            <w:color w:val="FF0000"/>
            <w:kern w:val="2"/>
            <w:lang w:val="en-US" w:eastAsia="zh-CN"/>
          </w:rPr>
          <w:t>The valid UL configurations shall refer to the Annex B.</w:t>
        </w:r>
      </w:ins>
    </w:p>
    <w:p w14:paraId="087ECB89" w14:textId="77777777" w:rsidR="009B2EE2" w:rsidRDefault="009B2EE2" w:rsidP="009B2EE2">
      <w:pPr>
        <w:rPr>
          <w:ins w:id="1653" w:author="ZTE-Ma Zhifeng" w:date="2024-08-26T16:05:00Z"/>
        </w:rPr>
      </w:pPr>
    </w:p>
    <w:p w14:paraId="0352F814" w14:textId="7503EFF9" w:rsidR="009B2EE2" w:rsidRPr="009B2EE2" w:rsidRDefault="009B2EE2" w:rsidP="009B2EE2">
      <w:pPr>
        <w:pStyle w:val="41"/>
        <w:rPr>
          <w:ins w:id="1654" w:author="ZTE-Ma Zhifeng" w:date="2024-08-26T16:05:00Z"/>
          <w:rFonts w:cs="Arial"/>
          <w:lang w:eastAsia="zh-CN"/>
          <w:rPrChange w:id="1655" w:author="ZTE-Ma Zhifeng" w:date="2024-08-26T16:07:00Z">
            <w:rPr>
              <w:ins w:id="1656" w:author="ZTE-Ma Zhifeng" w:date="2024-08-26T16:05:00Z"/>
              <w:rFonts w:cs="Arial"/>
              <w:szCs w:val="22"/>
            </w:rPr>
          </w:rPrChange>
        </w:rPr>
      </w:pPr>
      <w:bookmarkStart w:id="1657" w:name="_Toc175687508"/>
      <w:ins w:id="1658" w:author="ZTE-Ma Zhifeng" w:date="2024-08-26T16:05:00Z">
        <w:r w:rsidRPr="005D2633">
          <w:rPr>
            <w:rFonts w:cs="Arial"/>
            <w:lang w:eastAsia="zh-CN"/>
          </w:rPr>
          <w:t>5.</w:t>
        </w:r>
      </w:ins>
      <w:ins w:id="1659" w:author="ZTE-Ma Zhifeng" w:date="2024-08-26T16:09:00Z">
        <w:r>
          <w:rPr>
            <w:rFonts w:cs="Arial"/>
            <w:lang w:eastAsia="zh-CN"/>
          </w:rPr>
          <w:t>3</w:t>
        </w:r>
      </w:ins>
      <w:ins w:id="1660" w:author="ZTE-Ma Zhifeng" w:date="2024-08-26T16:05:00Z">
        <w:r w:rsidRPr="005D2633">
          <w:rPr>
            <w:rFonts w:cs="Arial"/>
            <w:lang w:eastAsia="zh-CN"/>
          </w:rPr>
          <w:t>.1.</w:t>
        </w:r>
        <w:r>
          <w:rPr>
            <w:rFonts w:cs="Arial"/>
            <w:lang w:eastAsia="zh-CN"/>
          </w:rPr>
          <w:t>3</w:t>
        </w:r>
        <w:r w:rsidRPr="005D2633">
          <w:rPr>
            <w:rFonts w:cs="Arial"/>
            <w:lang w:eastAsia="zh-CN"/>
          </w:rPr>
          <w:tab/>
        </w:r>
        <w:r w:rsidRPr="009B2EE2">
          <w:rPr>
            <w:rFonts w:cs="Arial"/>
            <w:lang w:eastAsia="zh-CN"/>
            <w:rPrChange w:id="1661" w:author="ZTE-Ma Zhifeng" w:date="2024-08-26T16:07:00Z">
              <w:rPr>
                <w:rFonts w:cs="Arial"/>
                <w:szCs w:val="22"/>
              </w:rPr>
            </w:rPrChange>
          </w:rPr>
          <w:t>∆T</w:t>
        </w:r>
        <w:r w:rsidRPr="009B2EE2">
          <w:rPr>
            <w:rFonts w:cs="Arial"/>
            <w:vertAlign w:val="subscript"/>
            <w:lang w:eastAsia="zh-CN"/>
            <w:rPrChange w:id="1662" w:author="ZTE-Ma Zhifeng" w:date="2024-08-26T16:07:00Z">
              <w:rPr>
                <w:rFonts w:cs="Arial"/>
                <w:szCs w:val="22"/>
                <w:vertAlign w:val="subscript"/>
              </w:rPr>
            </w:rPrChange>
          </w:rPr>
          <w:t>IB,c</w:t>
        </w:r>
        <w:r w:rsidRPr="009B2EE2">
          <w:rPr>
            <w:rFonts w:cs="Arial"/>
            <w:lang w:eastAsia="zh-CN"/>
            <w:rPrChange w:id="1663" w:author="ZTE-Ma Zhifeng" w:date="2024-08-26T16:07:00Z">
              <w:rPr>
                <w:rFonts w:cs="Arial"/>
                <w:szCs w:val="22"/>
              </w:rPr>
            </w:rPrChange>
          </w:rPr>
          <w:t xml:space="preserve"> and ∆R</w:t>
        </w:r>
        <w:r w:rsidRPr="009B2EE2">
          <w:rPr>
            <w:rFonts w:cs="Arial"/>
            <w:vertAlign w:val="subscript"/>
            <w:lang w:eastAsia="zh-CN"/>
            <w:rPrChange w:id="1664" w:author="ZTE-Ma Zhifeng" w:date="2024-08-26T16:07:00Z">
              <w:rPr>
                <w:rFonts w:cs="Arial"/>
                <w:szCs w:val="22"/>
                <w:vertAlign w:val="subscript"/>
              </w:rPr>
            </w:rPrChange>
          </w:rPr>
          <w:t>IB,c</w:t>
        </w:r>
        <w:r w:rsidRPr="009B2EE2">
          <w:rPr>
            <w:rFonts w:cs="Arial"/>
            <w:lang w:eastAsia="zh-CN"/>
            <w:rPrChange w:id="1665" w:author="ZTE-Ma Zhifeng" w:date="2024-08-26T16:07:00Z">
              <w:rPr>
                <w:rFonts w:cs="Arial"/>
                <w:szCs w:val="22"/>
              </w:rPr>
            </w:rPrChange>
          </w:rPr>
          <w:t xml:space="preserve"> values</w:t>
        </w:r>
        <w:bookmarkEnd w:id="1657"/>
      </w:ins>
    </w:p>
    <w:p w14:paraId="2103B850" w14:textId="77777777" w:rsidR="009B2EE2" w:rsidRDefault="009B2EE2" w:rsidP="009B2EE2">
      <w:pPr>
        <w:rPr>
          <w:ins w:id="1666" w:author="ZTE-Ma Zhifeng" w:date="2024-08-26T16:05:00Z"/>
        </w:rPr>
      </w:pPr>
      <w:ins w:id="1667" w:author="ZTE-Ma Zhifeng" w:date="2024-08-26T16:05:00Z">
        <w:r>
          <w:t xml:space="preserve">For </w:t>
        </w:r>
        <w:r>
          <w:rPr>
            <w:lang w:val="en-US" w:eastAsia="zh-CN"/>
          </w:rPr>
          <w:t>CA</w:t>
        </w:r>
        <w:r>
          <w:rPr>
            <w:lang w:eastAsia="zh-CN"/>
          </w:rPr>
          <w:t>_</w:t>
        </w:r>
        <w:r>
          <w:rPr>
            <w:lang w:val="en-US" w:eastAsia="zh-CN"/>
          </w:rPr>
          <w:t>n8</w:t>
        </w:r>
        <w:r>
          <w:rPr>
            <w:lang w:eastAsia="ja-JP"/>
          </w:rPr>
          <w:t>-n</w:t>
        </w:r>
        <w:r>
          <w:rPr>
            <w:lang w:val="en-US" w:eastAsia="zh-CN"/>
          </w:rPr>
          <w:t>28-</w:t>
        </w:r>
        <w:r>
          <w:rPr>
            <w:rFonts w:hint="eastAsia"/>
            <w:lang w:val="en-US" w:eastAsia="zh-CN"/>
          </w:rPr>
          <w:t>n</w:t>
        </w:r>
        <w:r>
          <w:rPr>
            <w:lang w:val="en-US" w:eastAsia="zh-CN"/>
          </w:rPr>
          <w:t>75</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w:t>
        </w:r>
        <w:r w:rsidRPr="005A43BB">
          <w:rPr>
            <w:rFonts w:hint="eastAsia"/>
          </w:rPr>
          <w:t>have</w:t>
        </w:r>
        <w:r>
          <w:t xml:space="preserve"> </w:t>
        </w:r>
        <w:r w:rsidRPr="00BE2404">
          <w:rPr>
            <w:rFonts w:hint="eastAsia"/>
          </w:rPr>
          <w:t>already</w:t>
        </w:r>
        <w:r>
          <w:t xml:space="preserve"> </w:t>
        </w:r>
        <w:r w:rsidRPr="005A43BB">
          <w:rPr>
            <w:rFonts w:hint="eastAsia"/>
          </w:rPr>
          <w:t>been</w:t>
        </w:r>
        <w:r>
          <w:t xml:space="preserve"> </w:t>
        </w:r>
        <w:r w:rsidRPr="00BE2404">
          <w:rPr>
            <w:rFonts w:hint="eastAsia"/>
          </w:rPr>
          <w:t>specified</w:t>
        </w:r>
        <w:r>
          <w:t xml:space="preserve"> </w:t>
        </w:r>
        <w:r w:rsidRPr="00BE2404">
          <w:rPr>
            <w:rFonts w:hint="eastAsia"/>
          </w:rPr>
          <w:t>in</w:t>
        </w:r>
        <w:r>
          <w:t xml:space="preserve"> TS 38.101-1.</w:t>
        </w:r>
      </w:ins>
    </w:p>
    <w:p w14:paraId="26C28C83" w14:textId="0CE25BA1" w:rsidR="009B2EE2" w:rsidRPr="009B2EE2" w:rsidRDefault="009B2EE2" w:rsidP="009B2EE2">
      <w:pPr>
        <w:pStyle w:val="31"/>
        <w:rPr>
          <w:ins w:id="1668" w:author="ZTE-Ma Zhifeng" w:date="2024-08-26T16:05:00Z"/>
          <w:rFonts w:cs="Arial"/>
          <w:szCs w:val="28"/>
          <w:lang w:val="en-US" w:eastAsia="zh-CN"/>
          <w:rPrChange w:id="1669" w:author="ZTE-Ma Zhifeng" w:date="2024-08-26T16:06:00Z">
            <w:rPr>
              <w:ins w:id="1670" w:author="ZTE-Ma Zhifeng" w:date="2024-08-26T16:05:00Z"/>
              <w:rFonts w:cs="Arial"/>
              <w:szCs w:val="28"/>
            </w:rPr>
          </w:rPrChange>
        </w:rPr>
      </w:pPr>
      <w:bookmarkStart w:id="1671" w:name="_Toc175687509"/>
      <w:ins w:id="1672" w:author="ZTE-Ma Zhifeng" w:date="2024-08-26T16:05:00Z">
        <w:r w:rsidRPr="009B2EE2">
          <w:rPr>
            <w:rFonts w:cs="Arial"/>
            <w:szCs w:val="28"/>
            <w:lang w:val="en-US" w:eastAsia="zh-CN"/>
            <w:rPrChange w:id="1673" w:author="ZTE-Ma Zhifeng" w:date="2024-08-26T16:06:00Z">
              <w:rPr>
                <w:rFonts w:cs="Arial"/>
                <w:szCs w:val="28"/>
              </w:rPr>
            </w:rPrChange>
          </w:rPr>
          <w:t>5.</w:t>
        </w:r>
      </w:ins>
      <w:ins w:id="1674" w:author="ZTE-Ma Zhifeng" w:date="2024-08-26T16:09:00Z">
        <w:r>
          <w:rPr>
            <w:rFonts w:cs="Arial"/>
            <w:szCs w:val="28"/>
            <w:lang w:val="en-US" w:eastAsia="zh-CN"/>
          </w:rPr>
          <w:t>3</w:t>
        </w:r>
      </w:ins>
      <w:ins w:id="1675" w:author="ZTE-Ma Zhifeng" w:date="2024-08-26T16:05:00Z">
        <w:r w:rsidRPr="009B2EE2">
          <w:rPr>
            <w:rFonts w:cs="Arial"/>
            <w:szCs w:val="28"/>
            <w:lang w:val="en-US" w:eastAsia="zh-CN"/>
            <w:rPrChange w:id="1676" w:author="ZTE-Ma Zhifeng" w:date="2024-08-26T16:06:00Z">
              <w:rPr>
                <w:rFonts w:cs="Arial"/>
                <w:szCs w:val="28"/>
              </w:rPr>
            </w:rPrChange>
          </w:rPr>
          <w:t>.2</w:t>
        </w:r>
        <w:r w:rsidRPr="009B2EE2">
          <w:rPr>
            <w:rFonts w:cs="Arial"/>
            <w:szCs w:val="28"/>
            <w:lang w:val="en-US" w:eastAsia="zh-CN"/>
            <w:rPrChange w:id="1677" w:author="ZTE-Ma Zhifeng" w:date="2024-08-26T16:06:00Z">
              <w:rPr>
                <w:rFonts w:cs="Arial"/>
                <w:szCs w:val="28"/>
              </w:rPr>
            </w:rPrChange>
          </w:rPr>
          <w:tab/>
          <w:t>Specific for 2 bands UL CA</w:t>
        </w:r>
        <w:bookmarkEnd w:id="1671"/>
      </w:ins>
    </w:p>
    <w:p w14:paraId="109557F5" w14:textId="0D4EA09B" w:rsidR="009B2EE2" w:rsidRPr="009B2EE2" w:rsidRDefault="009B2EE2">
      <w:pPr>
        <w:pStyle w:val="41"/>
        <w:rPr>
          <w:ins w:id="1678" w:author="ZTE-Ma Zhifeng" w:date="2024-08-26T16:05:00Z"/>
          <w:rFonts w:cs="Arial"/>
          <w:lang w:eastAsia="zh-CN"/>
          <w:rPrChange w:id="1679" w:author="ZTE-Ma Zhifeng" w:date="2024-08-26T16:07:00Z">
            <w:rPr>
              <w:ins w:id="1680" w:author="ZTE-Ma Zhifeng" w:date="2024-08-26T16:05:00Z"/>
              <w:rFonts w:eastAsia="Times New Roman"/>
              <w:lang w:eastAsia="en-GB"/>
            </w:rPr>
          </w:rPrChange>
        </w:rPr>
        <w:pPrChange w:id="1681" w:author="ZTE-Ma Zhifeng" w:date="2024-08-26T16:07:00Z">
          <w:pPr>
            <w:pStyle w:val="41"/>
            <w:overflowPunct w:val="0"/>
            <w:autoSpaceDE w:val="0"/>
            <w:autoSpaceDN w:val="0"/>
            <w:adjustRightInd w:val="0"/>
            <w:textAlignment w:val="baseline"/>
          </w:pPr>
        </w:pPrChange>
      </w:pPr>
      <w:bookmarkStart w:id="1682" w:name="_Toc175687510"/>
      <w:ins w:id="1683" w:author="ZTE-Ma Zhifeng" w:date="2024-08-26T16:05:00Z">
        <w:r w:rsidRPr="009B2EE2">
          <w:rPr>
            <w:rFonts w:cs="Arial"/>
            <w:lang w:eastAsia="zh-CN"/>
            <w:rPrChange w:id="1684" w:author="ZTE-Ma Zhifeng" w:date="2024-08-26T16:07:00Z">
              <w:rPr>
                <w:rFonts w:eastAsia="Times New Roman"/>
                <w:lang w:eastAsia="en-GB"/>
              </w:rPr>
            </w:rPrChange>
          </w:rPr>
          <w:t>5.</w:t>
        </w:r>
      </w:ins>
      <w:ins w:id="1685" w:author="ZTE-Ma Zhifeng" w:date="2024-08-26T16:09:00Z">
        <w:r>
          <w:rPr>
            <w:rFonts w:cs="Arial"/>
            <w:lang w:eastAsia="zh-CN"/>
          </w:rPr>
          <w:t>3</w:t>
        </w:r>
      </w:ins>
      <w:ins w:id="1686" w:author="ZTE-Ma Zhifeng" w:date="2024-08-26T16:05:00Z">
        <w:r w:rsidRPr="009B2EE2">
          <w:rPr>
            <w:rFonts w:cs="Arial"/>
            <w:lang w:eastAsia="zh-CN"/>
            <w:rPrChange w:id="1687" w:author="ZTE-Ma Zhifeng" w:date="2024-08-26T16:07:00Z">
              <w:rPr>
                <w:rFonts w:eastAsia="Times New Roman"/>
                <w:lang w:eastAsia="en-GB"/>
              </w:rPr>
            </w:rPrChange>
          </w:rPr>
          <w:t>.2.1</w:t>
        </w:r>
        <w:r w:rsidRPr="009B2EE2">
          <w:rPr>
            <w:rFonts w:cs="Arial"/>
            <w:lang w:eastAsia="zh-CN"/>
            <w:rPrChange w:id="1688" w:author="ZTE-Ma Zhifeng" w:date="2024-08-26T16:07:00Z">
              <w:rPr>
                <w:rFonts w:eastAsia="Times New Roman"/>
                <w:lang w:eastAsia="en-GB"/>
              </w:rPr>
            </w:rPrChange>
          </w:rPr>
          <w:tab/>
          <w:t>UE co-existence studies</w:t>
        </w:r>
        <w:bookmarkEnd w:id="1682"/>
      </w:ins>
    </w:p>
    <w:p w14:paraId="4C5C07BA" w14:textId="77777777" w:rsidR="009B2EE2" w:rsidRDefault="009B2EE2" w:rsidP="009B2EE2">
      <w:pPr>
        <w:rPr>
          <w:ins w:id="1689" w:author="ZTE-Ma Zhifeng" w:date="2024-08-26T16:05:00Z"/>
          <w:i/>
          <w:iCs/>
          <w:color w:val="FF0000"/>
          <w:lang w:val="en-US" w:eastAsia="zh-CN"/>
        </w:rPr>
      </w:pPr>
      <w:ins w:id="1690" w:author="ZTE-Ma Zhifeng" w:date="2024-08-26T16:05:00Z">
        <w:r>
          <w:rPr>
            <w:rFonts w:cs="Arial" w:hint="eastAsia"/>
            <w:i/>
            <w:color w:val="FF0000"/>
            <w:kern w:val="2"/>
            <w:lang w:val="en-US" w:eastAsia="zh-CN"/>
          </w:rPr>
          <w:t>Editor</w:t>
        </w:r>
        <w:r>
          <w:rPr>
            <w:rFonts w:cs="Arial"/>
            <w:i/>
            <w:color w:val="FF0000"/>
            <w:kern w:val="2"/>
            <w:lang w:val="en-US" w:eastAsia="zh-CN"/>
          </w:rPr>
          <w:t>’</w:t>
        </w:r>
        <w:r>
          <w:rPr>
            <w:rFonts w:cs="Arial" w:hint="eastAsia"/>
            <w:i/>
            <w:color w:val="FF0000"/>
            <w:kern w:val="2"/>
            <w:lang w:val="en-US" w:eastAsia="zh-CN"/>
          </w:rPr>
          <w:t xml:space="preserve">s </w:t>
        </w:r>
        <w:r>
          <w:rPr>
            <w:rFonts w:hint="eastAsia"/>
            <w:i/>
            <w:iCs/>
            <w:color w:val="FF0000"/>
            <w:lang w:val="en-US" w:eastAsia="zh-CN"/>
          </w:rPr>
          <w:t>Note: The tables in this section are provided to identify potential issues to be analy</w:t>
        </w:r>
        <w:r>
          <w:rPr>
            <w:i/>
            <w:iCs/>
            <w:color w:val="FF0000"/>
            <w:lang w:val="en-US" w:eastAsia="zh-CN"/>
          </w:rPr>
          <w:t>z</w:t>
        </w:r>
        <w:r>
          <w:rPr>
            <w:rFonts w:hint="eastAsia"/>
            <w:i/>
            <w:iCs/>
            <w:color w:val="FF0000"/>
            <w:lang w:val="en-US" w:eastAsia="zh-CN"/>
          </w:rPr>
          <w:t>ed based on interference frequency range calculations, whether to specify the MSD related to collisions with the victim receiver frequency range should be based on the detailed REFSENS analysis.</w:t>
        </w:r>
      </w:ins>
    </w:p>
    <w:p w14:paraId="01A14D7B" w14:textId="28E9B51E" w:rsidR="009B2EE2" w:rsidRPr="00242348" w:rsidRDefault="009B2EE2" w:rsidP="009B2EE2">
      <w:pPr>
        <w:pStyle w:val="51"/>
        <w:overflowPunct w:val="0"/>
        <w:autoSpaceDE w:val="0"/>
        <w:autoSpaceDN w:val="0"/>
        <w:adjustRightInd w:val="0"/>
        <w:textAlignment w:val="baseline"/>
        <w:rPr>
          <w:ins w:id="1691" w:author="ZTE-Ma Zhifeng" w:date="2024-08-26T16:05:00Z"/>
          <w:snapToGrid w:val="0"/>
          <w:lang w:eastAsia="en-GB"/>
        </w:rPr>
      </w:pPr>
      <w:bookmarkStart w:id="1692" w:name="_Toc175687511"/>
      <w:ins w:id="1693" w:author="ZTE-Ma Zhifeng" w:date="2024-08-26T16:05:00Z">
        <w:r w:rsidRPr="00242348">
          <w:rPr>
            <w:rFonts w:hint="eastAsia"/>
            <w:snapToGrid w:val="0"/>
            <w:lang w:eastAsia="en-GB"/>
          </w:rPr>
          <w:t>5.</w:t>
        </w:r>
      </w:ins>
      <w:ins w:id="1694" w:author="ZTE-Ma Zhifeng" w:date="2024-08-26T16:09:00Z">
        <w:r>
          <w:rPr>
            <w:snapToGrid w:val="0"/>
            <w:lang w:eastAsia="en-GB"/>
          </w:rPr>
          <w:t>3</w:t>
        </w:r>
      </w:ins>
      <w:ins w:id="1695" w:author="ZTE-Ma Zhifeng" w:date="2024-08-26T16:05:00Z">
        <w:r w:rsidRPr="00242348">
          <w:rPr>
            <w:snapToGrid w:val="0"/>
            <w:lang w:eastAsia="en-GB"/>
          </w:rPr>
          <w:t>.2.</w:t>
        </w:r>
        <w:r>
          <w:rPr>
            <w:snapToGrid w:val="0"/>
            <w:lang w:eastAsia="en-GB"/>
          </w:rPr>
          <w:t>1</w:t>
        </w:r>
        <w:r w:rsidRPr="00242348">
          <w:rPr>
            <w:snapToGrid w:val="0"/>
            <w:lang w:eastAsia="en-GB"/>
          </w:rPr>
          <w:t>.1</w:t>
        </w:r>
        <w:r w:rsidRPr="00242348">
          <w:rPr>
            <w:snapToGrid w:val="0"/>
            <w:lang w:eastAsia="en-GB"/>
          </w:rPr>
          <w:tab/>
          <w:t>Co-existence studies for 2UL band with 1CC per band</w:t>
        </w:r>
        <w:bookmarkEnd w:id="1692"/>
      </w:ins>
    </w:p>
    <w:p w14:paraId="2426122C" w14:textId="2CD6F775" w:rsidR="009B2EE2" w:rsidRPr="00A76C0A" w:rsidRDefault="009B2EE2" w:rsidP="009B2EE2">
      <w:pPr>
        <w:rPr>
          <w:ins w:id="1696" w:author="ZTE-Ma Zhifeng" w:date="2024-08-26T16:05:00Z"/>
          <w:rFonts w:eastAsia="MS Mincho"/>
        </w:rPr>
      </w:pPr>
      <w:ins w:id="1697" w:author="ZTE-Ma Zhifeng" w:date="2024-08-26T16:05:00Z">
        <w:r w:rsidRPr="00A76C0A">
          <w:rPr>
            <w:rFonts w:eastAsia="MS Mincho"/>
          </w:rPr>
          <w:t xml:space="preserve">Table </w:t>
        </w:r>
        <w:r w:rsidRPr="00A76C0A">
          <w:rPr>
            <w:rFonts w:eastAsia="MS Mincho" w:hint="eastAsia"/>
          </w:rPr>
          <w:t>5.</w:t>
        </w:r>
      </w:ins>
      <w:ins w:id="1698" w:author="ZTE-Ma Zhifeng" w:date="2024-08-26T16:09:00Z">
        <w:r>
          <w:rPr>
            <w:rFonts w:eastAsia="MS Mincho"/>
          </w:rPr>
          <w:t>3</w:t>
        </w:r>
      </w:ins>
      <w:ins w:id="1699" w:author="ZTE-Ma Zhifeng" w:date="2024-08-26T16:05:00Z">
        <w:r>
          <w:rPr>
            <w:rFonts w:eastAsia="MS Mincho"/>
          </w:rPr>
          <w:t>.2.1</w:t>
        </w:r>
        <w:r w:rsidRPr="00A76C0A">
          <w:rPr>
            <w:rFonts w:eastAsia="MS Mincho"/>
          </w:rPr>
          <w:t xml:space="preserve">.1-1 provides the two UL bands with one CC per band IMD interference analysis for </w:t>
        </w:r>
        <w:r w:rsidRPr="009D535B">
          <w:rPr>
            <w:rFonts w:eastAsia="MS Mincho"/>
          </w:rPr>
          <w:t>CA_n8A-n2</w:t>
        </w:r>
        <w:r>
          <w:rPr>
            <w:rFonts w:eastAsia="MS Mincho"/>
          </w:rPr>
          <w:t>8</w:t>
        </w:r>
        <w:r w:rsidRPr="009D535B">
          <w:rPr>
            <w:rFonts w:eastAsia="MS Mincho"/>
          </w:rPr>
          <w:t>A-n75A</w:t>
        </w:r>
        <w:r w:rsidRPr="00A76C0A">
          <w:rPr>
            <w:rFonts w:eastAsia="MS Mincho"/>
          </w:rPr>
          <w:t xml:space="preserve"> with UL </w:t>
        </w:r>
        <w:r w:rsidRPr="009D535B">
          <w:rPr>
            <w:rFonts w:eastAsia="MS Mincho"/>
          </w:rPr>
          <w:t>CA_n8A-n2</w:t>
        </w:r>
        <w:r>
          <w:rPr>
            <w:rFonts w:eastAsia="MS Mincho"/>
          </w:rPr>
          <w:t>8</w:t>
        </w:r>
        <w:r w:rsidRPr="009D535B">
          <w:rPr>
            <w:rFonts w:eastAsia="MS Mincho"/>
          </w:rPr>
          <w:t>A</w:t>
        </w:r>
        <w:r w:rsidRPr="00A76C0A">
          <w:rPr>
            <w:rFonts w:eastAsia="MS Mincho"/>
          </w:rPr>
          <w:t>.</w:t>
        </w:r>
      </w:ins>
    </w:p>
    <w:p w14:paraId="6393D516" w14:textId="36DD2DE5" w:rsidR="009B2EE2" w:rsidRPr="009B2EE2" w:rsidRDefault="009B2EE2">
      <w:pPr>
        <w:pStyle w:val="TH"/>
        <w:rPr>
          <w:ins w:id="1700" w:author="ZTE-Ma Zhifeng" w:date="2024-08-26T16:05:00Z"/>
          <w:rFonts w:cs="Arial"/>
          <w:b w:val="0"/>
          <w:rPrChange w:id="1701" w:author="ZTE-Ma Zhifeng" w:date="2024-08-26T16:10:00Z">
            <w:rPr>
              <w:ins w:id="1702" w:author="ZTE-Ma Zhifeng" w:date="2024-08-26T16:05:00Z"/>
              <w:rFonts w:ascii="Arial" w:hAnsi="Arial" w:cs="Arial"/>
              <w:b/>
              <w:lang w:eastAsia="zh-CN"/>
            </w:rPr>
          </w:rPrChange>
        </w:rPr>
        <w:pPrChange w:id="1703" w:author="ZTE-Ma Zhifeng" w:date="2024-08-26T16:10:00Z">
          <w:pPr>
            <w:keepNext/>
            <w:keepLines/>
            <w:spacing w:before="60"/>
            <w:jc w:val="center"/>
          </w:pPr>
        </w:pPrChange>
      </w:pPr>
      <w:ins w:id="1704" w:author="ZTE-Ma Zhifeng" w:date="2024-08-26T16:05:00Z">
        <w:r w:rsidRPr="009B2EE2">
          <w:rPr>
            <w:rFonts w:cs="Arial"/>
            <w:rPrChange w:id="1705" w:author="ZTE-Ma Zhifeng" w:date="2024-08-26T16:10:00Z">
              <w:rPr>
                <w:rFonts w:cs="Arial"/>
                <w:b/>
                <w:lang w:eastAsia="zh-CN"/>
              </w:rPr>
            </w:rPrChange>
          </w:rPr>
          <w:lastRenderedPageBreak/>
          <w:t>Table 5.</w:t>
        </w:r>
      </w:ins>
      <w:ins w:id="1706" w:author="ZTE-Ma Zhifeng" w:date="2024-08-26T16:09:00Z">
        <w:r w:rsidRPr="009B2EE2">
          <w:rPr>
            <w:rFonts w:cs="Arial"/>
            <w:rPrChange w:id="1707" w:author="ZTE-Ma Zhifeng" w:date="2024-08-26T16:10:00Z">
              <w:rPr>
                <w:rFonts w:cs="Arial"/>
                <w:b/>
                <w:lang w:eastAsia="zh-CN"/>
              </w:rPr>
            </w:rPrChange>
          </w:rPr>
          <w:t>3</w:t>
        </w:r>
      </w:ins>
      <w:ins w:id="1708" w:author="ZTE-Ma Zhifeng" w:date="2024-08-26T16:05:00Z">
        <w:r w:rsidRPr="009B2EE2">
          <w:rPr>
            <w:rFonts w:cs="Arial"/>
            <w:rPrChange w:id="1709" w:author="ZTE-Ma Zhifeng" w:date="2024-08-26T16:10:00Z">
              <w:rPr>
                <w:rFonts w:cs="Arial"/>
                <w:b/>
                <w:lang w:eastAsia="zh-CN"/>
              </w:rPr>
            </w:rPrChange>
          </w:rPr>
          <w:t>.2.1.1-1: Two UL bands IMD analysis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Change w:id="1710">
          <w:tblGrid>
            <w:gridCol w:w="2885"/>
            <w:gridCol w:w="1800"/>
            <w:gridCol w:w="1749"/>
            <w:gridCol w:w="1620"/>
            <w:gridCol w:w="1799"/>
          </w:tblGrid>
        </w:tblGridChange>
      </w:tblGrid>
      <w:tr w:rsidR="009B2EE2" w14:paraId="763A89D1" w14:textId="77777777" w:rsidTr="008645DB">
        <w:trPr>
          <w:trHeight w:val="266"/>
          <w:ins w:id="1711" w:author="ZTE-Ma Zhifeng" w:date="2024-08-26T16:0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628DB0" w14:textId="77777777" w:rsidR="009B2EE2" w:rsidRDefault="009B2EE2" w:rsidP="008645DB">
            <w:pPr>
              <w:pStyle w:val="TAH"/>
              <w:rPr>
                <w:ins w:id="1712" w:author="ZTE-Ma Zhifeng" w:date="2024-08-26T16:05:00Z"/>
                <w:b w:val="0"/>
                <w:lang w:val="en-US"/>
              </w:rPr>
            </w:pPr>
            <w:ins w:id="1713" w:author="ZTE-Ma Zhifeng" w:date="2024-08-26T16:05:00Z">
              <w:r>
                <w:t>UE UL carriers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E26F42" w14:textId="77777777" w:rsidR="009B2EE2" w:rsidRDefault="009B2EE2" w:rsidP="008645DB">
            <w:pPr>
              <w:pStyle w:val="TAH"/>
              <w:rPr>
                <w:ins w:id="1714" w:author="ZTE-Ma Zhifeng" w:date="2024-08-26T16:05:00Z"/>
              </w:rPr>
            </w:pPr>
            <w:ins w:id="1715" w:author="ZTE-Ma Zhifeng" w:date="2024-08-26T16:05:00Z">
              <w:r>
                <w:t>f</w:t>
              </w:r>
              <w:r>
                <w:rPr>
                  <w:vertAlign w:val="subscript"/>
                </w:rPr>
                <w:t>x_low</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DD2F40B" w14:textId="77777777" w:rsidR="009B2EE2" w:rsidRDefault="009B2EE2" w:rsidP="008645DB">
            <w:pPr>
              <w:pStyle w:val="TAH"/>
              <w:rPr>
                <w:ins w:id="1716" w:author="ZTE-Ma Zhifeng" w:date="2024-08-26T16:05:00Z"/>
              </w:rPr>
            </w:pPr>
            <w:ins w:id="1717" w:author="ZTE-Ma Zhifeng" w:date="2024-08-26T16:05:00Z">
              <w:r>
                <w:t>f</w:t>
              </w:r>
              <w:r>
                <w:rPr>
                  <w:vertAlign w:val="subscript"/>
                </w:rPr>
                <w:t>x_high</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0E92543" w14:textId="77777777" w:rsidR="009B2EE2" w:rsidRDefault="009B2EE2" w:rsidP="008645DB">
            <w:pPr>
              <w:pStyle w:val="TAH"/>
              <w:rPr>
                <w:ins w:id="1718" w:author="ZTE-Ma Zhifeng" w:date="2024-08-26T16:05:00Z"/>
              </w:rPr>
            </w:pPr>
            <w:ins w:id="1719" w:author="ZTE-Ma Zhifeng" w:date="2024-08-26T16:05:00Z">
              <w:r>
                <w:t>f</w:t>
              </w:r>
              <w:r>
                <w:rPr>
                  <w:vertAlign w:val="subscript"/>
                </w:rPr>
                <w:t>y_low</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4737F4" w14:textId="77777777" w:rsidR="009B2EE2" w:rsidRDefault="009B2EE2" w:rsidP="008645DB">
            <w:pPr>
              <w:pStyle w:val="TAH"/>
              <w:rPr>
                <w:ins w:id="1720" w:author="ZTE-Ma Zhifeng" w:date="2024-08-26T16:05:00Z"/>
              </w:rPr>
            </w:pPr>
            <w:ins w:id="1721" w:author="ZTE-Ma Zhifeng" w:date="2024-08-26T16:05:00Z">
              <w:r>
                <w:t>f</w:t>
              </w:r>
              <w:r>
                <w:rPr>
                  <w:vertAlign w:val="subscript"/>
                </w:rPr>
                <w:t>y_high</w:t>
              </w:r>
            </w:ins>
          </w:p>
        </w:tc>
      </w:tr>
      <w:tr w:rsidR="009B2EE2" w14:paraId="1BD5A369" w14:textId="77777777" w:rsidTr="008645DB">
        <w:trPr>
          <w:trHeight w:val="187"/>
          <w:ins w:id="1722" w:author="ZTE-Ma Zhifeng" w:date="2024-08-26T16:0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C612A2" w14:textId="77777777" w:rsidR="009B2EE2" w:rsidRDefault="009B2EE2" w:rsidP="008645DB">
            <w:pPr>
              <w:pStyle w:val="TAL"/>
              <w:rPr>
                <w:ins w:id="1723" w:author="ZTE-Ma Zhifeng" w:date="2024-08-26T16:05:00Z"/>
              </w:rPr>
            </w:pPr>
            <w:ins w:id="1724" w:author="ZTE-Ma Zhifeng" w:date="2024-08-26T16:05:00Z">
              <w:r>
                <w:t>2nd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FC5A67E" w14:textId="77777777" w:rsidR="009B2EE2" w:rsidRDefault="009B2EE2" w:rsidP="008645DB">
            <w:pPr>
              <w:pStyle w:val="TAL"/>
              <w:jc w:val="center"/>
              <w:rPr>
                <w:ins w:id="1725" w:author="ZTE-Ma Zhifeng" w:date="2024-08-26T16:05:00Z"/>
                <w:lang w:val="en-US"/>
              </w:rPr>
            </w:pPr>
            <w:ins w:id="1726" w:author="ZTE-Ma Zhifeng" w:date="2024-08-26T16:05:00Z">
              <w:r>
                <w:rPr>
                  <w:lang w:val="en-US"/>
                </w:rPr>
                <w:t>|</w:t>
              </w:r>
              <w:r>
                <w:rPr>
                  <w:lang w:eastAsia="zh-CN"/>
                </w:rPr>
                <w:t>f</w:t>
              </w:r>
              <w:r>
                <w:rPr>
                  <w:vertAlign w:val="subscript"/>
                  <w:lang w:eastAsia="zh-CN"/>
                </w:rPr>
                <w:t>y</w:t>
              </w:r>
              <w:r>
                <w:rPr>
                  <w:vertAlign w:val="subscript"/>
                  <w:lang w:val="en-US"/>
                </w:rPr>
                <w:t>_low</w:t>
              </w:r>
              <w:r>
                <w:rPr>
                  <w:lang w:val="en-US"/>
                </w:rPr>
                <w:t xml:space="preserve"> – f</w:t>
              </w:r>
              <w:r>
                <w:rPr>
                  <w:vertAlign w:val="subscript"/>
                  <w:lang w:val="en-US"/>
                </w:rPr>
                <w:t>x_high</w:t>
              </w:r>
              <w:r>
                <w:rPr>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912136" w14:textId="77777777" w:rsidR="009B2EE2" w:rsidRDefault="009B2EE2" w:rsidP="008645DB">
            <w:pPr>
              <w:pStyle w:val="TAL"/>
              <w:jc w:val="center"/>
              <w:rPr>
                <w:ins w:id="1727" w:author="ZTE-Ma Zhifeng" w:date="2024-08-26T16:05:00Z"/>
                <w:lang w:val="en-US"/>
              </w:rPr>
            </w:pPr>
            <w:ins w:id="1728" w:author="ZTE-Ma Zhifeng" w:date="2024-08-26T16:05:00Z">
              <w:r>
                <w:rPr>
                  <w:lang w:val="en-US"/>
                </w:rPr>
                <w:t>|f</w:t>
              </w:r>
              <w:r>
                <w:rPr>
                  <w:vertAlign w:val="subscript"/>
                  <w:lang w:val="en-US"/>
                </w:rPr>
                <w:t>y_high</w:t>
              </w:r>
              <w:r>
                <w:rPr>
                  <w:lang w:val="en-US"/>
                </w:rPr>
                <w:t xml:space="preserve"> – f</w:t>
              </w:r>
              <w:r>
                <w:rPr>
                  <w:vertAlign w:val="subscript"/>
                  <w:lang w:val="en-US"/>
                </w:rPr>
                <w:t>x_low</w:t>
              </w:r>
              <w:r>
                <w:rPr>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B414F9" w14:textId="77777777" w:rsidR="009B2EE2" w:rsidRDefault="009B2EE2" w:rsidP="008645DB">
            <w:pPr>
              <w:pStyle w:val="TAL"/>
              <w:jc w:val="center"/>
              <w:rPr>
                <w:ins w:id="1729" w:author="ZTE-Ma Zhifeng" w:date="2024-08-26T16:05:00Z"/>
                <w:lang w:val="en-US"/>
              </w:rPr>
            </w:pPr>
            <w:ins w:id="1730" w:author="ZTE-Ma Zhifeng" w:date="2024-08-26T16:05:00Z">
              <w:r>
                <w:rPr>
                  <w:lang w:val="en-US"/>
                </w:rPr>
                <w:t>|f</w:t>
              </w:r>
              <w:r>
                <w:rPr>
                  <w:vertAlign w:val="subscript"/>
                  <w:lang w:val="en-US"/>
                </w:rPr>
                <w:t>y_low</w:t>
              </w:r>
              <w:r>
                <w:rPr>
                  <w:lang w:val="en-US"/>
                </w:rPr>
                <w:t xml:space="preserve"> + f</w:t>
              </w:r>
              <w:r>
                <w:rPr>
                  <w:vertAlign w:val="subscript"/>
                  <w:lang w:val="en-US"/>
                </w:rPr>
                <w:t>x_low</w:t>
              </w:r>
              <w:r>
                <w:rPr>
                  <w:lang w:val="en-US"/>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5954DC8" w14:textId="77777777" w:rsidR="009B2EE2" w:rsidRDefault="009B2EE2" w:rsidP="008645DB">
            <w:pPr>
              <w:pStyle w:val="TAL"/>
              <w:jc w:val="center"/>
              <w:rPr>
                <w:ins w:id="1731" w:author="ZTE-Ma Zhifeng" w:date="2024-08-26T16:05:00Z"/>
                <w:lang w:val="en-US"/>
              </w:rPr>
            </w:pPr>
            <w:ins w:id="1732" w:author="ZTE-Ma Zhifeng" w:date="2024-08-26T16:05:00Z">
              <w:r>
                <w:rPr>
                  <w:lang w:val="en-US"/>
                </w:rPr>
                <w:t>|f</w:t>
              </w:r>
              <w:r>
                <w:rPr>
                  <w:vertAlign w:val="subscript"/>
                  <w:lang w:val="en-US"/>
                </w:rPr>
                <w:t>y_high</w:t>
              </w:r>
              <w:r>
                <w:rPr>
                  <w:lang w:val="en-US"/>
                </w:rPr>
                <w:t xml:space="preserve"> + f</w:t>
              </w:r>
              <w:r>
                <w:rPr>
                  <w:vertAlign w:val="subscript"/>
                  <w:lang w:val="en-US"/>
                </w:rPr>
                <w:t>x_high</w:t>
              </w:r>
              <w:r>
                <w:rPr>
                  <w:lang w:val="en-US"/>
                </w:rPr>
                <w:t>|</w:t>
              </w:r>
            </w:ins>
          </w:p>
        </w:tc>
      </w:tr>
      <w:tr w:rsidR="009B2EE2" w14:paraId="1C0333B6" w14:textId="77777777" w:rsidTr="008645DB">
        <w:trPr>
          <w:trHeight w:val="187"/>
          <w:ins w:id="1733" w:author="ZTE-Ma Zhifeng" w:date="2024-08-26T16:0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EABDFF" w14:textId="77777777" w:rsidR="009B2EE2" w:rsidRDefault="009B2EE2" w:rsidP="008645DB">
            <w:pPr>
              <w:pStyle w:val="TAL"/>
              <w:rPr>
                <w:ins w:id="1734" w:author="ZTE-Ma Zhifeng" w:date="2024-08-26T16:05:00Z"/>
                <w:lang w:val="en-US"/>
              </w:rPr>
            </w:pPr>
            <w:ins w:id="1735" w:author="ZTE-Ma Zhifeng" w:date="2024-08-26T16:05:00Z">
              <w:r>
                <w:rPr>
                  <w:lang w:val="en-US"/>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187CB15" w14:textId="77777777" w:rsidR="009B2EE2" w:rsidRDefault="009B2EE2" w:rsidP="008645DB">
            <w:pPr>
              <w:pStyle w:val="TAL"/>
              <w:jc w:val="center"/>
              <w:rPr>
                <w:ins w:id="1736" w:author="ZTE-Ma Zhifeng" w:date="2024-08-26T16:05:00Z"/>
                <w:lang w:val="en-US"/>
              </w:rPr>
            </w:pPr>
            <w:ins w:id="1737" w:author="ZTE-Ma Zhifeng" w:date="2024-08-26T16:05:00Z">
              <w:r>
                <w:rPr>
                  <w:lang w:val="en-US"/>
                </w:rPr>
                <w:t>132–212</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186D0C0" w14:textId="77777777" w:rsidR="009B2EE2" w:rsidRDefault="009B2EE2" w:rsidP="008645DB">
            <w:pPr>
              <w:keepNext/>
              <w:keepLines/>
              <w:spacing w:after="0"/>
              <w:jc w:val="center"/>
              <w:rPr>
                <w:ins w:id="1738" w:author="ZTE-Ma Zhifeng" w:date="2024-08-26T16:05:00Z"/>
                <w:sz w:val="18"/>
                <w:lang w:val="en-US"/>
              </w:rPr>
            </w:pPr>
            <w:ins w:id="1739" w:author="ZTE-Ma Zhifeng" w:date="2024-08-26T16:05:00Z">
              <w:r>
                <w:rPr>
                  <w:sz w:val="18"/>
                  <w:lang w:val="en-US"/>
                </w:rPr>
                <w:t>1583–</w:t>
              </w:r>
              <w:r w:rsidRPr="00D16717">
                <w:rPr>
                  <w:sz w:val="18"/>
                  <w:lang w:val="en-US"/>
                </w:rPr>
                <w:t>1</w:t>
              </w:r>
              <w:r>
                <w:rPr>
                  <w:sz w:val="18"/>
                  <w:lang w:val="en-US"/>
                </w:rPr>
                <w:t>663</w:t>
              </w:r>
            </w:ins>
          </w:p>
        </w:tc>
      </w:tr>
      <w:tr w:rsidR="009B2EE2" w14:paraId="7DB5A67C" w14:textId="77777777" w:rsidTr="008645DB">
        <w:trPr>
          <w:trHeight w:val="187"/>
          <w:ins w:id="1740" w:author="ZTE-Ma Zhifeng" w:date="2024-08-26T16:0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E39E6A" w14:textId="77777777" w:rsidR="009B2EE2" w:rsidRDefault="009B2EE2" w:rsidP="008645DB">
            <w:pPr>
              <w:pStyle w:val="TAL"/>
              <w:rPr>
                <w:ins w:id="1741" w:author="ZTE-Ma Zhifeng" w:date="2024-08-26T16:05:00Z"/>
                <w:lang w:val="en-US"/>
              </w:rPr>
            </w:pPr>
            <w:ins w:id="1742" w:author="ZTE-Ma Zhifeng" w:date="2024-08-26T16:05:00Z">
              <w:r>
                <w:rPr>
                  <w:lang w:eastAsia="zh-CN"/>
                </w:rPr>
                <w:t>Two-tone</w:t>
              </w:r>
              <w:r>
                <w:rPr>
                  <w:lang w:val="en-US"/>
                </w:rPr>
                <w:t xml:space="preserve"> 3</w:t>
              </w:r>
              <w:r>
                <w:rPr>
                  <w:vertAlign w:val="superscript"/>
                  <w:lang w:val="en-US"/>
                </w:rPr>
                <w:t>rd</w:t>
              </w:r>
              <w:r>
                <w:rPr>
                  <w:lang w:val="en-US"/>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441256B" w14:textId="77777777" w:rsidR="009B2EE2" w:rsidRDefault="009B2EE2" w:rsidP="008645DB">
            <w:pPr>
              <w:pStyle w:val="TAL"/>
              <w:jc w:val="center"/>
              <w:rPr>
                <w:ins w:id="1743" w:author="ZTE-Ma Zhifeng" w:date="2024-08-26T16:05:00Z"/>
                <w:lang w:val="en-US"/>
              </w:rPr>
            </w:pPr>
            <w:ins w:id="1744" w:author="ZTE-Ma Zhifeng" w:date="2024-08-26T16:05:00Z">
              <w:r>
                <w:rPr>
                  <w:lang w:val="en-US"/>
                </w:rPr>
                <w:t>|2*f</w:t>
              </w:r>
              <w:r>
                <w:rPr>
                  <w:vertAlign w:val="subscript"/>
                  <w:lang w:val="en-US"/>
                </w:rPr>
                <w:t>x_low</w:t>
              </w:r>
              <w:r>
                <w:rPr>
                  <w:lang w:val="en-US"/>
                </w:rPr>
                <w:t xml:space="preserve"> – f</w:t>
              </w:r>
              <w:r>
                <w:rPr>
                  <w:vertAlign w:val="subscript"/>
                  <w:lang w:val="en-US"/>
                </w:rPr>
                <w:t>y_high</w:t>
              </w:r>
              <w:r>
                <w:rPr>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2455CB3" w14:textId="77777777" w:rsidR="009B2EE2" w:rsidRDefault="009B2EE2" w:rsidP="008645DB">
            <w:pPr>
              <w:pStyle w:val="TAL"/>
              <w:jc w:val="center"/>
              <w:rPr>
                <w:ins w:id="1745" w:author="ZTE-Ma Zhifeng" w:date="2024-08-26T16:05:00Z"/>
                <w:lang w:val="en-US"/>
              </w:rPr>
            </w:pPr>
            <w:ins w:id="1746" w:author="ZTE-Ma Zhifeng" w:date="2024-08-26T16:05:00Z">
              <w:r>
                <w:rPr>
                  <w:lang w:val="en-US"/>
                </w:rPr>
                <w:t>|2*f</w:t>
              </w:r>
              <w:r>
                <w:rPr>
                  <w:vertAlign w:val="subscript"/>
                  <w:lang w:val="en-US"/>
                </w:rPr>
                <w:t>x_high</w:t>
              </w:r>
              <w:r>
                <w:rPr>
                  <w:lang w:val="en-US"/>
                </w:rPr>
                <w:t xml:space="preserve"> – f</w:t>
              </w:r>
              <w:r>
                <w:rPr>
                  <w:vertAlign w:val="subscript"/>
                  <w:lang w:val="en-US"/>
                </w:rPr>
                <w:t>y_low</w:t>
              </w:r>
              <w:r>
                <w:rPr>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A022F46" w14:textId="77777777" w:rsidR="009B2EE2" w:rsidRDefault="009B2EE2" w:rsidP="008645DB">
            <w:pPr>
              <w:pStyle w:val="TAL"/>
              <w:jc w:val="center"/>
              <w:rPr>
                <w:ins w:id="1747" w:author="ZTE-Ma Zhifeng" w:date="2024-08-26T16:05:00Z"/>
                <w:lang w:val="en-US"/>
              </w:rPr>
            </w:pPr>
            <w:ins w:id="1748" w:author="ZTE-Ma Zhifeng" w:date="2024-08-26T16:05:00Z">
              <w:r>
                <w:rPr>
                  <w:lang w:val="en-US"/>
                </w:rPr>
                <w:t>|2*f</w:t>
              </w:r>
              <w:r>
                <w:rPr>
                  <w:vertAlign w:val="subscript"/>
                  <w:lang w:val="en-US"/>
                </w:rPr>
                <w:t>y_low</w:t>
              </w:r>
              <w:r>
                <w:rPr>
                  <w:lang w:val="en-US"/>
                </w:rPr>
                <w:t xml:space="preserve"> – f</w:t>
              </w:r>
              <w:r>
                <w:rPr>
                  <w:vertAlign w:val="subscript"/>
                  <w:lang w:val="en-US"/>
                </w:rPr>
                <w:t>x_high</w:t>
              </w:r>
              <w:r>
                <w:rPr>
                  <w:lang w:val="en-US"/>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60DC47A6" w14:textId="77777777" w:rsidR="009B2EE2" w:rsidRDefault="009B2EE2" w:rsidP="008645DB">
            <w:pPr>
              <w:pStyle w:val="TAL"/>
              <w:jc w:val="center"/>
              <w:rPr>
                <w:ins w:id="1749" w:author="ZTE-Ma Zhifeng" w:date="2024-08-26T16:05:00Z"/>
                <w:lang w:val="en-US"/>
              </w:rPr>
            </w:pPr>
            <w:ins w:id="1750" w:author="ZTE-Ma Zhifeng" w:date="2024-08-26T16:05:00Z">
              <w:r>
                <w:rPr>
                  <w:lang w:val="en-US"/>
                </w:rPr>
                <w:t>|2*f</w:t>
              </w:r>
              <w:r>
                <w:rPr>
                  <w:vertAlign w:val="subscript"/>
                  <w:lang w:val="en-US"/>
                </w:rPr>
                <w:t>y_high</w:t>
              </w:r>
              <w:r>
                <w:rPr>
                  <w:lang w:val="en-US"/>
                </w:rPr>
                <w:t xml:space="preserve"> – f</w:t>
              </w:r>
              <w:r>
                <w:rPr>
                  <w:vertAlign w:val="subscript"/>
                  <w:lang w:val="en-US"/>
                </w:rPr>
                <w:t>x_low</w:t>
              </w:r>
              <w:r>
                <w:rPr>
                  <w:lang w:val="en-US"/>
                </w:rPr>
                <w:t>|</w:t>
              </w:r>
            </w:ins>
          </w:p>
        </w:tc>
      </w:tr>
      <w:tr w:rsidR="009B2EE2" w14:paraId="6D14ADFF" w14:textId="77777777" w:rsidTr="008645DB">
        <w:trPr>
          <w:trHeight w:val="187"/>
          <w:ins w:id="1751" w:author="ZTE-Ma Zhifeng" w:date="2024-08-26T16:0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C0D490" w14:textId="77777777" w:rsidR="009B2EE2" w:rsidRDefault="009B2EE2" w:rsidP="008645DB">
            <w:pPr>
              <w:pStyle w:val="TAL"/>
              <w:rPr>
                <w:ins w:id="1752" w:author="ZTE-Ma Zhifeng" w:date="2024-08-26T16:05:00Z"/>
                <w:lang w:val="en-US"/>
              </w:rPr>
            </w:pPr>
            <w:ins w:id="1753" w:author="ZTE-Ma Zhifeng" w:date="2024-08-26T16:05:00Z">
              <w:r>
                <w:rPr>
                  <w:lang w:val="en-US"/>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CA77958" w14:textId="77777777" w:rsidR="009B2EE2" w:rsidRDefault="009B2EE2" w:rsidP="008645DB">
            <w:pPr>
              <w:keepNext/>
              <w:keepLines/>
              <w:spacing w:after="0"/>
              <w:jc w:val="center"/>
              <w:rPr>
                <w:ins w:id="1754" w:author="ZTE-Ma Zhifeng" w:date="2024-08-26T16:05:00Z"/>
                <w:sz w:val="18"/>
                <w:lang w:eastAsia="ja-JP"/>
              </w:rPr>
            </w:pPr>
            <w:ins w:id="1755" w:author="ZTE-Ma Zhifeng" w:date="2024-08-26T16:05:00Z">
              <w:r>
                <w:rPr>
                  <w:sz w:val="18"/>
                  <w:lang w:val="en-US"/>
                </w:rPr>
                <w:t>1012–1127</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FE7076D" w14:textId="77777777" w:rsidR="009B2EE2" w:rsidRDefault="009B2EE2" w:rsidP="008645DB">
            <w:pPr>
              <w:keepNext/>
              <w:keepLines/>
              <w:spacing w:after="0"/>
              <w:jc w:val="center"/>
              <w:rPr>
                <w:ins w:id="1756" w:author="ZTE-Ma Zhifeng" w:date="2024-08-26T16:05:00Z"/>
                <w:sz w:val="18"/>
                <w:lang w:eastAsia="ja-JP"/>
              </w:rPr>
            </w:pPr>
            <w:ins w:id="1757" w:author="ZTE-Ma Zhifeng" w:date="2024-08-26T16:05:00Z">
              <w:r>
                <w:rPr>
                  <w:sz w:val="18"/>
                  <w:lang w:val="en-US"/>
                </w:rPr>
                <w:t>491–616</w:t>
              </w:r>
            </w:ins>
          </w:p>
        </w:tc>
      </w:tr>
      <w:tr w:rsidR="009B2EE2" w14:paraId="77128369" w14:textId="77777777" w:rsidTr="008645DB">
        <w:trPr>
          <w:trHeight w:val="187"/>
          <w:ins w:id="1758" w:author="ZTE-Ma Zhifeng" w:date="2024-08-26T16:0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6401D4" w14:textId="77777777" w:rsidR="009B2EE2" w:rsidRDefault="009B2EE2" w:rsidP="008645DB">
            <w:pPr>
              <w:pStyle w:val="TAL"/>
              <w:rPr>
                <w:ins w:id="1759" w:author="ZTE-Ma Zhifeng" w:date="2024-08-26T16:05:00Z"/>
                <w:lang w:val="en-US"/>
              </w:rPr>
            </w:pPr>
            <w:ins w:id="1760" w:author="ZTE-Ma Zhifeng" w:date="2024-08-26T16:05:00Z">
              <w:r>
                <w:rPr>
                  <w:lang w:eastAsia="zh-CN"/>
                </w:rPr>
                <w:t>Two-tone</w:t>
              </w:r>
              <w:r>
                <w:rPr>
                  <w:lang w:val="en-US"/>
                </w:rPr>
                <w:t xml:space="preserve"> 3</w:t>
              </w:r>
              <w:r>
                <w:rPr>
                  <w:vertAlign w:val="superscript"/>
                  <w:lang w:val="en-US"/>
                </w:rPr>
                <w:t>rd</w:t>
              </w:r>
              <w:r>
                <w:rPr>
                  <w:lang w:val="en-US"/>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0A6F4F7" w14:textId="77777777" w:rsidR="009B2EE2" w:rsidRDefault="009B2EE2" w:rsidP="008645DB">
            <w:pPr>
              <w:pStyle w:val="TAL"/>
              <w:jc w:val="center"/>
              <w:rPr>
                <w:ins w:id="1761" w:author="ZTE-Ma Zhifeng" w:date="2024-08-26T16:05:00Z"/>
                <w:lang w:val="en-US"/>
              </w:rPr>
            </w:pPr>
            <w:ins w:id="1762" w:author="ZTE-Ma Zhifeng" w:date="2024-08-26T16:05:00Z">
              <w:r>
                <w:rPr>
                  <w:lang w:val="en-US"/>
                </w:rPr>
                <w:t>|2*f</w:t>
              </w:r>
              <w:r>
                <w:rPr>
                  <w:vertAlign w:val="subscript"/>
                  <w:lang w:val="en-US"/>
                </w:rPr>
                <w:t>x_low</w:t>
              </w:r>
              <w:r>
                <w:rPr>
                  <w:lang w:val="en-US"/>
                </w:rPr>
                <w:t xml:space="preserve"> + f</w:t>
              </w:r>
              <w:r>
                <w:rPr>
                  <w:vertAlign w:val="subscript"/>
                  <w:lang w:val="en-US"/>
                </w:rPr>
                <w:t>y_low</w:t>
              </w:r>
              <w:r>
                <w:rPr>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0105E20" w14:textId="77777777" w:rsidR="009B2EE2" w:rsidRDefault="009B2EE2" w:rsidP="008645DB">
            <w:pPr>
              <w:pStyle w:val="TAL"/>
              <w:jc w:val="center"/>
              <w:rPr>
                <w:ins w:id="1763" w:author="ZTE-Ma Zhifeng" w:date="2024-08-26T16:05:00Z"/>
                <w:lang w:val="en-US"/>
              </w:rPr>
            </w:pPr>
            <w:ins w:id="1764" w:author="ZTE-Ma Zhifeng" w:date="2024-08-26T16:05:00Z">
              <w:r>
                <w:rPr>
                  <w:lang w:val="en-US"/>
                </w:rPr>
                <w:t>|2*f</w:t>
              </w:r>
              <w:r>
                <w:rPr>
                  <w:vertAlign w:val="subscript"/>
                  <w:lang w:val="en-US"/>
                </w:rPr>
                <w:t>x_high</w:t>
              </w:r>
              <w:r>
                <w:rPr>
                  <w:lang w:val="en-US"/>
                </w:rPr>
                <w:t xml:space="preserve"> + f</w:t>
              </w:r>
              <w:r>
                <w:rPr>
                  <w:vertAlign w:val="subscript"/>
                  <w:lang w:val="en-US"/>
                </w:rPr>
                <w:t>y_high</w:t>
              </w:r>
              <w:r>
                <w:rPr>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EF7ECE2" w14:textId="77777777" w:rsidR="009B2EE2" w:rsidRDefault="009B2EE2" w:rsidP="008645DB">
            <w:pPr>
              <w:pStyle w:val="TAL"/>
              <w:jc w:val="center"/>
              <w:rPr>
                <w:ins w:id="1765" w:author="ZTE-Ma Zhifeng" w:date="2024-08-26T16:05:00Z"/>
                <w:lang w:val="en-US"/>
              </w:rPr>
            </w:pPr>
            <w:ins w:id="1766" w:author="ZTE-Ma Zhifeng" w:date="2024-08-26T16:05:00Z">
              <w:r>
                <w:rPr>
                  <w:lang w:val="en-US"/>
                </w:rPr>
                <w:t>|2*f</w:t>
              </w:r>
              <w:r>
                <w:rPr>
                  <w:vertAlign w:val="subscript"/>
                  <w:lang w:val="en-US"/>
                </w:rPr>
                <w:t>y_low</w:t>
              </w:r>
              <w:r>
                <w:rPr>
                  <w:lang w:val="en-US"/>
                </w:rPr>
                <w:t xml:space="preserve"> + f</w:t>
              </w:r>
              <w:r>
                <w:rPr>
                  <w:vertAlign w:val="subscript"/>
                  <w:lang w:val="en-US"/>
                </w:rPr>
                <w:t>x_low</w:t>
              </w:r>
              <w:r>
                <w:rPr>
                  <w:lang w:val="en-US"/>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48476C4C" w14:textId="77777777" w:rsidR="009B2EE2" w:rsidRDefault="009B2EE2" w:rsidP="008645DB">
            <w:pPr>
              <w:pStyle w:val="TAL"/>
              <w:jc w:val="center"/>
              <w:rPr>
                <w:ins w:id="1767" w:author="ZTE-Ma Zhifeng" w:date="2024-08-26T16:05:00Z"/>
                <w:lang w:val="en-US"/>
              </w:rPr>
            </w:pPr>
            <w:ins w:id="1768" w:author="ZTE-Ma Zhifeng" w:date="2024-08-26T16:05:00Z">
              <w:r>
                <w:rPr>
                  <w:lang w:val="en-US"/>
                </w:rPr>
                <w:t>|2*f</w:t>
              </w:r>
              <w:r>
                <w:rPr>
                  <w:vertAlign w:val="subscript"/>
                  <w:lang w:val="en-US"/>
                </w:rPr>
                <w:t>y_high</w:t>
              </w:r>
              <w:r>
                <w:rPr>
                  <w:lang w:val="en-US"/>
                </w:rPr>
                <w:t xml:space="preserve"> + f</w:t>
              </w:r>
              <w:r>
                <w:rPr>
                  <w:vertAlign w:val="subscript"/>
                  <w:lang w:val="en-US"/>
                </w:rPr>
                <w:t>x_high</w:t>
              </w:r>
              <w:r>
                <w:rPr>
                  <w:lang w:val="en-US"/>
                </w:rPr>
                <w:t>|</w:t>
              </w:r>
            </w:ins>
          </w:p>
        </w:tc>
      </w:tr>
      <w:tr w:rsidR="009B2EE2" w14:paraId="54FD088D" w14:textId="77777777" w:rsidTr="008645DB">
        <w:trPr>
          <w:trHeight w:val="187"/>
          <w:ins w:id="1769" w:author="ZTE-Ma Zhifeng" w:date="2024-08-26T16:0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485140" w14:textId="77777777" w:rsidR="009B2EE2" w:rsidRDefault="009B2EE2" w:rsidP="008645DB">
            <w:pPr>
              <w:pStyle w:val="TAL"/>
              <w:rPr>
                <w:ins w:id="1770" w:author="ZTE-Ma Zhifeng" w:date="2024-08-26T16:05:00Z"/>
                <w:lang w:val="en-US"/>
              </w:rPr>
            </w:pPr>
            <w:ins w:id="1771" w:author="ZTE-Ma Zhifeng" w:date="2024-08-26T16:05:00Z">
              <w:r>
                <w:rPr>
                  <w:lang w:val="en-US"/>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D61D2B4" w14:textId="77777777" w:rsidR="009B2EE2" w:rsidRDefault="009B2EE2" w:rsidP="008645DB">
            <w:pPr>
              <w:keepNext/>
              <w:keepLines/>
              <w:spacing w:after="0"/>
              <w:jc w:val="center"/>
              <w:rPr>
                <w:ins w:id="1772" w:author="ZTE-Ma Zhifeng" w:date="2024-08-26T16:05:00Z"/>
                <w:sz w:val="18"/>
                <w:lang w:val="en-US"/>
              </w:rPr>
            </w:pPr>
            <w:ins w:id="1773" w:author="ZTE-Ma Zhifeng" w:date="2024-08-26T16:05:00Z">
              <w:r w:rsidRPr="00D16717">
                <w:rPr>
                  <w:sz w:val="18"/>
                  <w:lang w:val="en-US"/>
                </w:rPr>
                <w:t>2</w:t>
              </w:r>
              <w:r>
                <w:rPr>
                  <w:sz w:val="18"/>
                  <w:lang w:val="en-US"/>
                </w:rPr>
                <w:t>463–</w:t>
              </w:r>
              <w:r w:rsidRPr="00D16717">
                <w:rPr>
                  <w:sz w:val="18"/>
                  <w:lang w:val="en-US"/>
                </w:rPr>
                <w:t>2</w:t>
              </w:r>
              <w:r>
                <w:rPr>
                  <w:sz w:val="18"/>
                  <w:lang w:val="en-US"/>
                </w:rPr>
                <w:t>578</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CDCFDAF" w14:textId="77777777" w:rsidR="009B2EE2" w:rsidRDefault="009B2EE2" w:rsidP="008645DB">
            <w:pPr>
              <w:keepNext/>
              <w:keepLines/>
              <w:spacing w:after="0"/>
              <w:jc w:val="center"/>
              <w:rPr>
                <w:ins w:id="1774" w:author="ZTE-Ma Zhifeng" w:date="2024-08-26T16:05:00Z"/>
                <w:sz w:val="18"/>
                <w:lang w:val="en-US"/>
              </w:rPr>
            </w:pPr>
            <w:ins w:id="1775" w:author="ZTE-Ma Zhifeng" w:date="2024-08-26T16:05:00Z">
              <w:r w:rsidRPr="00D16717">
                <w:rPr>
                  <w:sz w:val="18"/>
                  <w:lang w:val="en-US"/>
                </w:rPr>
                <w:t>2</w:t>
              </w:r>
              <w:r>
                <w:rPr>
                  <w:sz w:val="18"/>
                  <w:lang w:val="en-US"/>
                </w:rPr>
                <w:t>286–</w:t>
              </w:r>
              <w:r w:rsidRPr="00D16717">
                <w:rPr>
                  <w:sz w:val="18"/>
                  <w:lang w:val="en-US"/>
                </w:rPr>
                <w:t>2</w:t>
              </w:r>
              <w:r>
                <w:rPr>
                  <w:sz w:val="18"/>
                  <w:lang w:val="en-US"/>
                </w:rPr>
                <w:t>411</w:t>
              </w:r>
            </w:ins>
          </w:p>
        </w:tc>
      </w:tr>
      <w:tr w:rsidR="009B2EE2" w14:paraId="03D167A0" w14:textId="77777777" w:rsidTr="008645DB">
        <w:trPr>
          <w:trHeight w:val="187"/>
          <w:ins w:id="1776" w:author="ZTE-Ma Zhifeng" w:date="2024-08-26T16:0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3DEB3C" w14:textId="77777777" w:rsidR="009B2EE2" w:rsidRDefault="009B2EE2" w:rsidP="008645DB">
            <w:pPr>
              <w:pStyle w:val="TAL"/>
              <w:rPr>
                <w:ins w:id="1777" w:author="ZTE-Ma Zhifeng" w:date="2024-08-26T16:05:00Z"/>
                <w:lang w:val="en-US"/>
              </w:rPr>
            </w:pPr>
            <w:ins w:id="1778" w:author="ZTE-Ma Zhifeng" w:date="2024-08-26T16:05:00Z">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4760064" w14:textId="77777777" w:rsidR="009B2EE2" w:rsidRDefault="009B2EE2" w:rsidP="008645DB">
            <w:pPr>
              <w:pStyle w:val="TAL"/>
              <w:jc w:val="center"/>
              <w:rPr>
                <w:ins w:id="1779" w:author="ZTE-Ma Zhifeng" w:date="2024-08-26T16:05:00Z"/>
                <w:lang w:val="en-US"/>
              </w:rPr>
            </w:pPr>
            <w:ins w:id="1780" w:author="ZTE-Ma Zhifeng" w:date="2024-08-26T16:05:00Z">
              <w:r>
                <w:rPr>
                  <w:lang w:val="en-US"/>
                </w:rPr>
                <w:t>|3*f</w:t>
              </w:r>
              <w:r>
                <w:rPr>
                  <w:vertAlign w:val="subscript"/>
                  <w:lang w:val="en-US"/>
                </w:rPr>
                <w:t>x_low</w:t>
              </w:r>
              <w:r>
                <w:rPr>
                  <w:lang w:val="en-US"/>
                </w:rPr>
                <w:t xml:space="preserve"> –1* f</w:t>
              </w:r>
              <w:r>
                <w:rPr>
                  <w:vertAlign w:val="subscript"/>
                  <w:lang w:val="en-US"/>
                </w:rPr>
                <w:t>y_high</w:t>
              </w:r>
              <w:r>
                <w:rPr>
                  <w:lang w:val="en-US"/>
                </w:rPr>
                <w:t>|</w:t>
              </w:r>
            </w:ins>
          </w:p>
        </w:tc>
        <w:tc>
          <w:tcPr>
            <w:tcW w:w="1749" w:type="dxa"/>
            <w:tcBorders>
              <w:top w:val="single" w:sz="4" w:space="0" w:color="auto"/>
              <w:left w:val="single" w:sz="4" w:space="0" w:color="auto"/>
              <w:bottom w:val="single" w:sz="4" w:space="0" w:color="auto"/>
              <w:right w:val="single" w:sz="4" w:space="0" w:color="auto"/>
            </w:tcBorders>
          </w:tcPr>
          <w:p w14:paraId="3DF9BA85" w14:textId="77777777" w:rsidR="009B2EE2" w:rsidRDefault="009B2EE2" w:rsidP="008645DB">
            <w:pPr>
              <w:pStyle w:val="TAL"/>
              <w:jc w:val="center"/>
              <w:rPr>
                <w:ins w:id="1781" w:author="ZTE-Ma Zhifeng" w:date="2024-08-26T16:05:00Z"/>
                <w:lang w:val="en-US"/>
              </w:rPr>
            </w:pPr>
            <w:ins w:id="1782" w:author="ZTE-Ma Zhifeng" w:date="2024-08-26T16:05:00Z">
              <w:r>
                <w:rPr>
                  <w:lang w:val="en-US"/>
                </w:rPr>
                <w:t>|3*f</w:t>
              </w:r>
              <w:r>
                <w:rPr>
                  <w:vertAlign w:val="subscript"/>
                  <w:lang w:val="en-US"/>
                </w:rPr>
                <w:t>x_high</w:t>
              </w:r>
              <w:r>
                <w:rPr>
                  <w:lang w:val="en-US"/>
                </w:rPr>
                <w:t xml:space="preserve"> – 1*f</w:t>
              </w:r>
              <w:r>
                <w:rPr>
                  <w:vertAlign w:val="subscript"/>
                  <w:lang w:val="en-US"/>
                </w:rPr>
                <w:t>y_low</w:t>
              </w:r>
              <w:r>
                <w:rPr>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0755104" w14:textId="77777777" w:rsidR="009B2EE2" w:rsidRDefault="009B2EE2" w:rsidP="008645DB">
            <w:pPr>
              <w:pStyle w:val="TAL"/>
              <w:jc w:val="center"/>
              <w:rPr>
                <w:ins w:id="1783" w:author="ZTE-Ma Zhifeng" w:date="2024-08-26T16:05:00Z"/>
                <w:lang w:val="en-US"/>
              </w:rPr>
            </w:pPr>
            <w:ins w:id="1784" w:author="ZTE-Ma Zhifeng" w:date="2024-08-26T16:05:00Z">
              <w:r>
                <w:rPr>
                  <w:lang w:val="en-US"/>
                </w:rPr>
                <w:t>|3*f</w:t>
              </w:r>
              <w:r>
                <w:rPr>
                  <w:vertAlign w:val="subscript"/>
                  <w:lang w:val="en-US"/>
                </w:rPr>
                <w:t>y_low</w:t>
              </w:r>
              <w:r>
                <w:rPr>
                  <w:lang w:val="en-US"/>
                </w:rPr>
                <w:t xml:space="preserve"> – 1*f</w:t>
              </w:r>
              <w:r>
                <w:rPr>
                  <w:vertAlign w:val="subscript"/>
                  <w:lang w:val="en-US"/>
                </w:rPr>
                <w:t>x_high</w:t>
              </w:r>
              <w:r>
                <w:rPr>
                  <w:lang w:val="en-US"/>
                </w:rPr>
                <w:t>|</w:t>
              </w:r>
            </w:ins>
          </w:p>
        </w:tc>
        <w:tc>
          <w:tcPr>
            <w:tcW w:w="1799" w:type="dxa"/>
            <w:tcBorders>
              <w:top w:val="single" w:sz="4" w:space="0" w:color="auto"/>
              <w:left w:val="single" w:sz="4" w:space="0" w:color="auto"/>
              <w:bottom w:val="single" w:sz="4" w:space="0" w:color="auto"/>
              <w:right w:val="single" w:sz="4" w:space="0" w:color="auto"/>
            </w:tcBorders>
          </w:tcPr>
          <w:p w14:paraId="1FB1D1FC" w14:textId="77777777" w:rsidR="009B2EE2" w:rsidRDefault="009B2EE2" w:rsidP="008645DB">
            <w:pPr>
              <w:pStyle w:val="TAL"/>
              <w:jc w:val="center"/>
              <w:rPr>
                <w:ins w:id="1785" w:author="ZTE-Ma Zhifeng" w:date="2024-08-26T16:05:00Z"/>
                <w:lang w:val="en-US"/>
              </w:rPr>
            </w:pPr>
            <w:ins w:id="1786" w:author="ZTE-Ma Zhifeng" w:date="2024-08-26T16:05:00Z">
              <w:r>
                <w:rPr>
                  <w:lang w:val="en-US"/>
                </w:rPr>
                <w:t>|3*f</w:t>
              </w:r>
              <w:r>
                <w:rPr>
                  <w:vertAlign w:val="subscript"/>
                  <w:lang w:val="en-US"/>
                </w:rPr>
                <w:t>y_high</w:t>
              </w:r>
              <w:r>
                <w:rPr>
                  <w:lang w:val="en-US"/>
                </w:rPr>
                <w:t xml:space="preserve"> – 1*f</w:t>
              </w:r>
              <w:r>
                <w:rPr>
                  <w:vertAlign w:val="subscript"/>
                  <w:lang w:val="en-US"/>
                </w:rPr>
                <w:t>x_low</w:t>
              </w:r>
              <w:r>
                <w:rPr>
                  <w:lang w:val="en-US"/>
                </w:rPr>
                <w:t>|</w:t>
              </w:r>
            </w:ins>
          </w:p>
        </w:tc>
      </w:tr>
      <w:tr w:rsidR="009B2EE2" w14:paraId="4F6DC34F" w14:textId="77777777" w:rsidTr="0005247C">
        <w:tblPrEx>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787" w:author="ZTE-Ma Zhifeng" w:date="2024-08-27T21:20:00Z">
            <w:tblPrEx>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187"/>
          <w:ins w:id="1788" w:author="ZTE-Ma Zhifeng" w:date="2024-08-26T16:05:00Z"/>
          <w:trPrChange w:id="1789" w:author="ZTE-Ma Zhifeng" w:date="2024-08-27T21:20:00Z">
            <w:trPr>
              <w:trHeight w:val="187"/>
            </w:trPr>
          </w:trPrChange>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Change w:id="1790" w:author="ZTE-Ma Zhifeng" w:date="2024-08-27T21:20:00Z">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tcPrChange>
          </w:tcPr>
          <w:p w14:paraId="138105A6" w14:textId="77777777" w:rsidR="009B2EE2" w:rsidRDefault="009B2EE2" w:rsidP="008645DB">
            <w:pPr>
              <w:pStyle w:val="TAL"/>
              <w:rPr>
                <w:ins w:id="1791" w:author="ZTE-Ma Zhifeng" w:date="2024-08-26T16:05:00Z"/>
                <w:lang w:val="en-US"/>
              </w:rPr>
            </w:pPr>
            <w:ins w:id="1792" w:author="ZTE-Ma Zhifeng" w:date="2024-08-26T16:05:00Z">
              <w:r>
                <w:rPr>
                  <w:lang w:eastAsia="zh-CN"/>
                </w:rPr>
                <w:t>IMD</w:t>
              </w:r>
              <w:r>
                <w:rPr>
                  <w:lang w:val="en-US"/>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Change w:id="1793" w:author="ZTE-Ma Zhifeng" w:date="2024-08-27T21:20:00Z">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57C25E56" w14:textId="77777777" w:rsidR="009B2EE2" w:rsidRDefault="009B2EE2" w:rsidP="008645DB">
            <w:pPr>
              <w:keepNext/>
              <w:keepLines/>
              <w:spacing w:after="0"/>
              <w:jc w:val="center"/>
              <w:rPr>
                <w:ins w:id="1794" w:author="ZTE-Ma Zhifeng" w:date="2024-08-26T16:05:00Z"/>
                <w:sz w:val="18"/>
                <w:lang w:eastAsia="ja-JP"/>
              </w:rPr>
            </w:pPr>
            <w:ins w:id="1795" w:author="ZTE-Ma Zhifeng" w:date="2024-08-26T16:05:00Z">
              <w:r w:rsidRPr="00D16717">
                <w:rPr>
                  <w:sz w:val="18"/>
                  <w:lang w:val="en-US"/>
                </w:rPr>
                <w:t>1</w:t>
              </w:r>
              <w:r>
                <w:rPr>
                  <w:sz w:val="18"/>
                  <w:lang w:val="en-US"/>
                </w:rPr>
                <w:t>892–2042</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Change w:id="1796" w:author="ZTE-Ma Zhifeng" w:date="2024-08-27T21:20:00Z">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tcPrChange>
          </w:tcPr>
          <w:p w14:paraId="56A9E973" w14:textId="77777777" w:rsidR="009B2EE2" w:rsidRDefault="009B2EE2" w:rsidP="008645DB">
            <w:pPr>
              <w:keepNext/>
              <w:keepLines/>
              <w:spacing w:after="0"/>
              <w:jc w:val="center"/>
              <w:rPr>
                <w:ins w:id="1797" w:author="ZTE-Ma Zhifeng" w:date="2024-08-26T16:05:00Z"/>
                <w:sz w:val="18"/>
                <w:lang w:eastAsia="ja-JP"/>
              </w:rPr>
            </w:pPr>
            <w:ins w:id="1798" w:author="ZTE-Ma Zhifeng" w:date="2024-08-26T16:05:00Z">
              <w:r w:rsidRPr="00D16717">
                <w:rPr>
                  <w:sz w:val="18"/>
                  <w:lang w:val="en-US"/>
                </w:rPr>
                <w:t>1</w:t>
              </w:r>
              <w:r>
                <w:rPr>
                  <w:sz w:val="18"/>
                  <w:lang w:val="en-US"/>
                </w:rPr>
                <w:t>194–</w:t>
              </w:r>
              <w:r w:rsidRPr="00D16717">
                <w:rPr>
                  <w:sz w:val="18"/>
                  <w:lang w:val="en-US"/>
                </w:rPr>
                <w:t>1</w:t>
              </w:r>
              <w:r>
                <w:rPr>
                  <w:sz w:val="18"/>
                  <w:lang w:val="en-US"/>
                </w:rPr>
                <w:t>364</w:t>
              </w:r>
            </w:ins>
          </w:p>
        </w:tc>
      </w:tr>
      <w:tr w:rsidR="0005247C" w14:paraId="36A7B398" w14:textId="77777777" w:rsidTr="002A2B63">
        <w:trPr>
          <w:trHeight w:val="187"/>
          <w:ins w:id="1799" w:author="ZTE-Ma Zhifeng" w:date="2024-08-26T16:0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EA8212" w14:textId="77777777" w:rsidR="0005247C" w:rsidRDefault="0005247C" w:rsidP="008645DB">
            <w:pPr>
              <w:pStyle w:val="TAL"/>
              <w:rPr>
                <w:ins w:id="1800" w:author="ZTE-Ma Zhifeng" w:date="2024-08-26T16:05:00Z"/>
                <w:lang w:val="en-US"/>
              </w:rPr>
            </w:pPr>
            <w:ins w:id="1801" w:author="ZTE-Ma Zhifeng" w:date="2024-08-26T16:05:00Z">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F8CB43E" w14:textId="77777777" w:rsidR="0005247C" w:rsidRDefault="0005247C" w:rsidP="008645DB">
            <w:pPr>
              <w:pStyle w:val="TAL"/>
              <w:jc w:val="center"/>
              <w:rPr>
                <w:ins w:id="1802" w:author="ZTE-Ma Zhifeng" w:date="2024-08-26T16:05:00Z"/>
                <w:lang w:val="en-US"/>
              </w:rPr>
            </w:pPr>
            <w:ins w:id="1803" w:author="ZTE-Ma Zhifeng" w:date="2024-08-26T16:05:00Z">
              <w:r>
                <w:rPr>
                  <w:lang w:val="en-US"/>
                </w:rPr>
                <w:t>|2*f</w:t>
              </w:r>
              <w:r>
                <w:rPr>
                  <w:vertAlign w:val="subscript"/>
                  <w:lang w:val="en-US"/>
                </w:rPr>
                <w:t>x_low</w:t>
              </w:r>
              <w:r>
                <w:rPr>
                  <w:lang w:val="en-US"/>
                </w:rPr>
                <w:t xml:space="preserve"> –2* f</w:t>
              </w:r>
              <w:r>
                <w:rPr>
                  <w:vertAlign w:val="subscript"/>
                  <w:lang w:val="en-US"/>
                </w:rPr>
                <w:t>y_high</w:t>
              </w:r>
              <w:r>
                <w:rPr>
                  <w:lang w:val="en-US"/>
                </w:rPr>
                <w:t>|</w:t>
              </w:r>
            </w:ins>
          </w:p>
        </w:tc>
        <w:tc>
          <w:tcPr>
            <w:tcW w:w="1749" w:type="dxa"/>
            <w:tcBorders>
              <w:top w:val="single" w:sz="4" w:space="0" w:color="auto"/>
              <w:left w:val="single" w:sz="4" w:space="0" w:color="auto"/>
              <w:bottom w:val="single" w:sz="4" w:space="0" w:color="auto"/>
              <w:right w:val="single" w:sz="4" w:space="0" w:color="auto"/>
            </w:tcBorders>
          </w:tcPr>
          <w:p w14:paraId="53EBA835" w14:textId="77777777" w:rsidR="0005247C" w:rsidRDefault="0005247C" w:rsidP="008645DB">
            <w:pPr>
              <w:pStyle w:val="TAL"/>
              <w:jc w:val="center"/>
              <w:rPr>
                <w:ins w:id="1804" w:author="ZTE-Ma Zhifeng" w:date="2024-08-26T16:05:00Z"/>
                <w:lang w:val="en-US"/>
              </w:rPr>
            </w:pPr>
            <w:ins w:id="1805" w:author="ZTE-Ma Zhifeng" w:date="2024-08-26T16:05:00Z">
              <w:r>
                <w:rPr>
                  <w:lang w:val="en-US"/>
                </w:rPr>
                <w:t>|2*f</w:t>
              </w:r>
              <w:r>
                <w:rPr>
                  <w:vertAlign w:val="subscript"/>
                  <w:lang w:val="en-US"/>
                </w:rPr>
                <w:t>x_high</w:t>
              </w:r>
              <w:r>
                <w:rPr>
                  <w:lang w:val="en-US"/>
                </w:rPr>
                <w:t xml:space="preserve"> –2* f</w:t>
              </w:r>
              <w:r>
                <w:rPr>
                  <w:vertAlign w:val="subscript"/>
                  <w:lang w:val="en-US"/>
                </w:rPr>
                <w:t>y_low</w:t>
              </w:r>
              <w:r>
                <w:rPr>
                  <w:lang w:val="en-US"/>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3EB8126D" w14:textId="77777777" w:rsidR="0005247C" w:rsidRDefault="0005247C" w:rsidP="008645DB">
            <w:pPr>
              <w:pStyle w:val="TAL"/>
              <w:jc w:val="center"/>
              <w:rPr>
                <w:ins w:id="1806" w:author="ZTE-Ma Zhifeng" w:date="2024-08-26T16:05:00Z"/>
                <w:lang w:val="en-US"/>
              </w:rPr>
            </w:pPr>
          </w:p>
        </w:tc>
      </w:tr>
      <w:tr w:rsidR="0005247C" w14:paraId="1BDD245B" w14:textId="77777777" w:rsidTr="002A2B63">
        <w:trPr>
          <w:trHeight w:val="187"/>
          <w:ins w:id="1807" w:author="ZTE-Ma Zhifeng" w:date="2024-08-26T16:0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AA19972" w14:textId="77777777" w:rsidR="0005247C" w:rsidRDefault="0005247C" w:rsidP="008645DB">
            <w:pPr>
              <w:pStyle w:val="TAL"/>
              <w:rPr>
                <w:ins w:id="1808" w:author="ZTE-Ma Zhifeng" w:date="2024-08-26T16:05:00Z"/>
                <w:lang w:val="en-US"/>
              </w:rPr>
            </w:pPr>
            <w:ins w:id="1809" w:author="ZTE-Ma Zhifeng" w:date="2024-08-26T16:05:00Z">
              <w:r>
                <w:rPr>
                  <w:lang w:val="en-US"/>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4889258" w14:textId="77777777" w:rsidR="0005247C" w:rsidRDefault="0005247C" w:rsidP="008645DB">
            <w:pPr>
              <w:keepNext/>
              <w:keepLines/>
              <w:spacing w:after="0"/>
              <w:jc w:val="center"/>
              <w:rPr>
                <w:ins w:id="1810" w:author="ZTE-Ma Zhifeng" w:date="2024-08-26T16:05:00Z"/>
                <w:sz w:val="18"/>
                <w:lang w:eastAsia="ja-JP"/>
              </w:rPr>
            </w:pPr>
            <w:ins w:id="1811" w:author="ZTE-Ma Zhifeng" w:date="2024-08-26T16:05:00Z">
              <w:r>
                <w:rPr>
                  <w:sz w:val="18"/>
                  <w:lang w:val="en-US"/>
                </w:rPr>
                <w:t>264–424</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0662EAFA" w14:textId="77777777" w:rsidR="0005247C" w:rsidRDefault="0005247C" w:rsidP="008645DB">
            <w:pPr>
              <w:keepNext/>
              <w:keepLines/>
              <w:spacing w:after="0"/>
              <w:jc w:val="center"/>
              <w:rPr>
                <w:ins w:id="1812" w:author="ZTE-Ma Zhifeng" w:date="2024-08-26T16:05:00Z"/>
                <w:sz w:val="18"/>
                <w:lang w:eastAsia="ja-JP"/>
              </w:rPr>
            </w:pPr>
          </w:p>
        </w:tc>
      </w:tr>
      <w:tr w:rsidR="009B2EE2" w14:paraId="354E8B4C" w14:textId="77777777" w:rsidTr="008645DB">
        <w:trPr>
          <w:trHeight w:val="187"/>
          <w:ins w:id="1813" w:author="ZTE-Ma Zhifeng" w:date="2024-08-26T16:0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DC87EFE" w14:textId="77777777" w:rsidR="009B2EE2" w:rsidRDefault="009B2EE2" w:rsidP="008645DB">
            <w:pPr>
              <w:keepNext/>
              <w:keepLines/>
              <w:spacing w:after="0"/>
              <w:rPr>
                <w:ins w:id="1814" w:author="ZTE-Ma Zhifeng" w:date="2024-08-26T16:05:00Z"/>
                <w:rFonts w:ascii="Arial" w:hAnsi="Arial" w:cs="Arial"/>
                <w:sz w:val="18"/>
                <w:lang w:val="en-US"/>
              </w:rPr>
            </w:pPr>
            <w:ins w:id="1815" w:author="ZTE-Ma Zhifeng" w:date="2024-08-26T16:05:00Z">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FBC9822" w14:textId="77777777" w:rsidR="009B2EE2" w:rsidRDefault="009B2EE2" w:rsidP="008645DB">
            <w:pPr>
              <w:pStyle w:val="TAL"/>
              <w:jc w:val="center"/>
              <w:rPr>
                <w:ins w:id="1816" w:author="ZTE-Ma Zhifeng" w:date="2024-08-26T16:05:00Z"/>
                <w:lang w:val="en-US"/>
              </w:rPr>
            </w:pPr>
            <w:ins w:id="1817" w:author="ZTE-Ma Zhifeng" w:date="2024-08-26T16:05:00Z">
              <w:r>
                <w:rPr>
                  <w:lang w:val="en-US"/>
                </w:rPr>
                <w:t>|3*f</w:t>
              </w:r>
              <w:r>
                <w:rPr>
                  <w:vertAlign w:val="subscript"/>
                  <w:lang w:val="en-US"/>
                </w:rPr>
                <w:t>x_low</w:t>
              </w:r>
              <w:r>
                <w:rPr>
                  <w:lang w:val="en-US"/>
                </w:rPr>
                <w:t xml:space="preserve"> +1* f</w:t>
              </w:r>
              <w:r>
                <w:rPr>
                  <w:vertAlign w:val="subscript"/>
                  <w:lang w:val="en-US"/>
                </w:rPr>
                <w:t>y_low</w:t>
              </w:r>
              <w:r>
                <w:rPr>
                  <w:lang w:val="en-US"/>
                </w:rPr>
                <w:t>|</w:t>
              </w:r>
            </w:ins>
          </w:p>
        </w:tc>
        <w:tc>
          <w:tcPr>
            <w:tcW w:w="1749" w:type="dxa"/>
            <w:tcBorders>
              <w:top w:val="single" w:sz="4" w:space="0" w:color="auto"/>
              <w:left w:val="single" w:sz="4" w:space="0" w:color="auto"/>
              <w:bottom w:val="single" w:sz="4" w:space="0" w:color="auto"/>
              <w:right w:val="single" w:sz="4" w:space="0" w:color="auto"/>
            </w:tcBorders>
          </w:tcPr>
          <w:p w14:paraId="61254397" w14:textId="77777777" w:rsidR="009B2EE2" w:rsidRDefault="009B2EE2" w:rsidP="008645DB">
            <w:pPr>
              <w:pStyle w:val="TAL"/>
              <w:jc w:val="center"/>
              <w:rPr>
                <w:ins w:id="1818" w:author="ZTE-Ma Zhifeng" w:date="2024-08-26T16:05:00Z"/>
                <w:lang w:val="en-US"/>
              </w:rPr>
            </w:pPr>
            <w:ins w:id="1819" w:author="ZTE-Ma Zhifeng" w:date="2024-08-26T16:05:00Z">
              <w:r>
                <w:rPr>
                  <w:lang w:val="en-US"/>
                </w:rPr>
                <w:t>|3*f</w:t>
              </w:r>
              <w:r>
                <w:rPr>
                  <w:vertAlign w:val="subscript"/>
                  <w:lang w:val="en-US"/>
                </w:rPr>
                <w:t>x_high</w:t>
              </w:r>
              <w:r>
                <w:rPr>
                  <w:lang w:val="en-US"/>
                </w:rPr>
                <w:t xml:space="preserve"> + 1*f</w:t>
              </w:r>
              <w:r>
                <w:rPr>
                  <w:vertAlign w:val="subscript"/>
                  <w:lang w:val="en-US"/>
                </w:rPr>
                <w:t>y_high</w:t>
              </w:r>
              <w:r>
                <w:rPr>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D9EDFA1" w14:textId="77777777" w:rsidR="009B2EE2" w:rsidRDefault="009B2EE2" w:rsidP="008645DB">
            <w:pPr>
              <w:pStyle w:val="TAL"/>
              <w:jc w:val="center"/>
              <w:rPr>
                <w:ins w:id="1820" w:author="ZTE-Ma Zhifeng" w:date="2024-08-26T16:05:00Z"/>
                <w:lang w:val="en-US"/>
              </w:rPr>
            </w:pPr>
            <w:ins w:id="1821" w:author="ZTE-Ma Zhifeng" w:date="2024-08-26T16:05:00Z">
              <w:r>
                <w:rPr>
                  <w:lang w:val="en-US"/>
                </w:rPr>
                <w:t>|3*f</w:t>
              </w:r>
              <w:r>
                <w:rPr>
                  <w:vertAlign w:val="subscript"/>
                  <w:lang w:val="en-US"/>
                </w:rPr>
                <w:t>y_low</w:t>
              </w:r>
              <w:r>
                <w:rPr>
                  <w:lang w:val="en-US"/>
                </w:rPr>
                <w:t xml:space="preserve"> + 1*f</w:t>
              </w:r>
              <w:r>
                <w:rPr>
                  <w:vertAlign w:val="subscript"/>
                  <w:lang w:val="en-US"/>
                </w:rPr>
                <w:t>x_low</w:t>
              </w:r>
              <w:r>
                <w:rPr>
                  <w:lang w:val="en-US"/>
                </w:rPr>
                <w:t>|</w:t>
              </w:r>
            </w:ins>
          </w:p>
        </w:tc>
        <w:tc>
          <w:tcPr>
            <w:tcW w:w="1799" w:type="dxa"/>
            <w:tcBorders>
              <w:top w:val="single" w:sz="4" w:space="0" w:color="auto"/>
              <w:left w:val="single" w:sz="4" w:space="0" w:color="auto"/>
              <w:bottom w:val="single" w:sz="4" w:space="0" w:color="auto"/>
              <w:right w:val="single" w:sz="4" w:space="0" w:color="auto"/>
            </w:tcBorders>
          </w:tcPr>
          <w:p w14:paraId="02F61349" w14:textId="77777777" w:rsidR="009B2EE2" w:rsidRDefault="009B2EE2" w:rsidP="008645DB">
            <w:pPr>
              <w:pStyle w:val="TAL"/>
              <w:jc w:val="center"/>
              <w:rPr>
                <w:ins w:id="1822" w:author="ZTE-Ma Zhifeng" w:date="2024-08-26T16:05:00Z"/>
                <w:lang w:val="en-US"/>
              </w:rPr>
            </w:pPr>
            <w:ins w:id="1823" w:author="ZTE-Ma Zhifeng" w:date="2024-08-26T16:05:00Z">
              <w:r>
                <w:rPr>
                  <w:lang w:val="en-US"/>
                </w:rPr>
                <w:t>|3*f</w:t>
              </w:r>
              <w:r>
                <w:rPr>
                  <w:vertAlign w:val="subscript"/>
                  <w:lang w:val="en-US"/>
                </w:rPr>
                <w:t>y_high</w:t>
              </w:r>
              <w:r>
                <w:rPr>
                  <w:lang w:val="en-US"/>
                </w:rPr>
                <w:t xml:space="preserve"> + 1*f</w:t>
              </w:r>
              <w:r>
                <w:rPr>
                  <w:vertAlign w:val="subscript"/>
                  <w:lang w:val="en-US"/>
                </w:rPr>
                <w:t>x_high</w:t>
              </w:r>
              <w:r>
                <w:rPr>
                  <w:lang w:val="en-US"/>
                </w:rPr>
                <w:t>|</w:t>
              </w:r>
            </w:ins>
          </w:p>
        </w:tc>
      </w:tr>
      <w:tr w:rsidR="009B2EE2" w14:paraId="5FB4BBCA" w14:textId="77777777" w:rsidTr="00231FDB">
        <w:tblPrEx>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824" w:author="ZTE-Ma Zhifeng" w:date="2024-08-27T21:21:00Z">
            <w:tblPrEx>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187"/>
          <w:ins w:id="1825" w:author="ZTE-Ma Zhifeng" w:date="2024-08-26T16:05:00Z"/>
          <w:trPrChange w:id="1826" w:author="ZTE-Ma Zhifeng" w:date="2024-08-27T21:21:00Z">
            <w:trPr>
              <w:trHeight w:val="187"/>
            </w:trPr>
          </w:trPrChange>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Change w:id="1827" w:author="ZTE-Ma Zhifeng" w:date="2024-08-27T21:21:00Z">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tcPrChange>
          </w:tcPr>
          <w:p w14:paraId="2142A9CC" w14:textId="77777777" w:rsidR="009B2EE2" w:rsidRDefault="009B2EE2" w:rsidP="008645DB">
            <w:pPr>
              <w:pStyle w:val="TAL"/>
              <w:rPr>
                <w:ins w:id="1828" w:author="ZTE-Ma Zhifeng" w:date="2024-08-26T16:05:00Z"/>
                <w:lang w:val="en-US"/>
              </w:rPr>
            </w:pPr>
            <w:ins w:id="1829" w:author="ZTE-Ma Zhifeng" w:date="2024-08-26T16:05:00Z">
              <w:r>
                <w:rPr>
                  <w:lang w:val="en-US"/>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Change w:id="1830" w:author="ZTE-Ma Zhifeng" w:date="2024-08-27T21:21:00Z">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1578B0A8" w14:textId="77777777" w:rsidR="009B2EE2" w:rsidRDefault="009B2EE2" w:rsidP="008645DB">
            <w:pPr>
              <w:keepNext/>
              <w:keepLines/>
              <w:spacing w:after="0"/>
              <w:jc w:val="center"/>
              <w:rPr>
                <w:ins w:id="1831" w:author="ZTE-Ma Zhifeng" w:date="2024-08-26T16:05:00Z"/>
                <w:sz w:val="18"/>
                <w:lang w:eastAsia="ja-JP"/>
              </w:rPr>
            </w:pPr>
            <w:ins w:id="1832" w:author="ZTE-Ma Zhifeng" w:date="2024-08-26T16:05:00Z">
              <w:r w:rsidRPr="00D16717">
                <w:rPr>
                  <w:sz w:val="18"/>
                  <w:lang w:val="en-US"/>
                </w:rPr>
                <w:t>3</w:t>
              </w:r>
              <w:r>
                <w:rPr>
                  <w:sz w:val="18"/>
                  <w:lang w:val="en-US"/>
                </w:rPr>
                <w:t>343–</w:t>
              </w:r>
              <w:r w:rsidRPr="00D16717">
                <w:rPr>
                  <w:sz w:val="18"/>
                  <w:lang w:val="en-US"/>
                </w:rPr>
                <w:t>3</w:t>
              </w:r>
              <w:r>
                <w:rPr>
                  <w:sz w:val="18"/>
                  <w:lang w:val="en-US"/>
                </w:rPr>
                <w:t>493</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Change w:id="1833" w:author="ZTE-Ma Zhifeng" w:date="2024-08-27T21:21:00Z">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tcPrChange>
          </w:tcPr>
          <w:p w14:paraId="521DE3B0" w14:textId="77777777" w:rsidR="009B2EE2" w:rsidRDefault="009B2EE2" w:rsidP="008645DB">
            <w:pPr>
              <w:keepNext/>
              <w:keepLines/>
              <w:spacing w:after="0"/>
              <w:jc w:val="center"/>
              <w:rPr>
                <w:ins w:id="1834" w:author="ZTE-Ma Zhifeng" w:date="2024-08-26T16:05:00Z"/>
                <w:sz w:val="18"/>
                <w:lang w:eastAsia="ja-JP"/>
              </w:rPr>
            </w:pPr>
            <w:ins w:id="1835" w:author="ZTE-Ma Zhifeng" w:date="2024-08-26T16:05:00Z">
              <w:r>
                <w:rPr>
                  <w:sz w:val="18"/>
                  <w:lang w:val="en-US"/>
                </w:rPr>
                <w:t>2989–</w:t>
              </w:r>
              <w:r w:rsidRPr="00D16717">
                <w:rPr>
                  <w:sz w:val="18"/>
                  <w:lang w:val="en-US"/>
                </w:rPr>
                <w:t>3</w:t>
              </w:r>
              <w:r>
                <w:rPr>
                  <w:sz w:val="18"/>
                  <w:lang w:val="en-US"/>
                </w:rPr>
                <w:t>159</w:t>
              </w:r>
            </w:ins>
          </w:p>
        </w:tc>
      </w:tr>
      <w:tr w:rsidR="00231FDB" w14:paraId="5AADBC46" w14:textId="77777777" w:rsidTr="00582131">
        <w:trPr>
          <w:trHeight w:val="187"/>
          <w:ins w:id="1836" w:author="ZTE-Ma Zhifeng" w:date="2024-08-26T16:0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9520F4" w14:textId="77777777" w:rsidR="00231FDB" w:rsidRDefault="00231FDB" w:rsidP="008645DB">
            <w:pPr>
              <w:pStyle w:val="TAL"/>
              <w:rPr>
                <w:ins w:id="1837" w:author="ZTE-Ma Zhifeng" w:date="2024-08-26T16:05:00Z"/>
                <w:lang w:val="en-US"/>
              </w:rPr>
            </w:pPr>
            <w:ins w:id="1838" w:author="ZTE-Ma Zhifeng" w:date="2024-08-26T16:05:00Z">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B1E120B" w14:textId="77777777" w:rsidR="00231FDB" w:rsidRDefault="00231FDB" w:rsidP="008645DB">
            <w:pPr>
              <w:pStyle w:val="TAL"/>
              <w:jc w:val="center"/>
              <w:rPr>
                <w:ins w:id="1839" w:author="ZTE-Ma Zhifeng" w:date="2024-08-26T16:05:00Z"/>
                <w:lang w:val="en-US"/>
              </w:rPr>
            </w:pPr>
            <w:ins w:id="1840" w:author="ZTE-Ma Zhifeng" w:date="2024-08-26T16:05:00Z">
              <w:r>
                <w:rPr>
                  <w:lang w:val="en-US"/>
                </w:rPr>
                <w:t>|2*f</w:t>
              </w:r>
              <w:r>
                <w:rPr>
                  <w:vertAlign w:val="subscript"/>
                  <w:lang w:val="en-US"/>
                </w:rPr>
                <w:t>x_low</w:t>
              </w:r>
              <w:r>
                <w:rPr>
                  <w:lang w:val="en-US"/>
                </w:rPr>
                <w:t xml:space="preserve"> +2* f</w:t>
              </w:r>
              <w:r>
                <w:rPr>
                  <w:vertAlign w:val="subscript"/>
                  <w:lang w:val="en-US"/>
                </w:rPr>
                <w:t>y_low</w:t>
              </w:r>
              <w:r>
                <w:rPr>
                  <w:lang w:val="en-US"/>
                </w:rPr>
                <w:t>|</w:t>
              </w:r>
            </w:ins>
          </w:p>
        </w:tc>
        <w:tc>
          <w:tcPr>
            <w:tcW w:w="1749" w:type="dxa"/>
            <w:tcBorders>
              <w:top w:val="single" w:sz="4" w:space="0" w:color="auto"/>
              <w:left w:val="single" w:sz="4" w:space="0" w:color="auto"/>
              <w:bottom w:val="single" w:sz="4" w:space="0" w:color="auto"/>
              <w:right w:val="single" w:sz="4" w:space="0" w:color="auto"/>
            </w:tcBorders>
          </w:tcPr>
          <w:p w14:paraId="4BA7354B" w14:textId="77777777" w:rsidR="00231FDB" w:rsidRDefault="00231FDB" w:rsidP="008645DB">
            <w:pPr>
              <w:pStyle w:val="TAL"/>
              <w:jc w:val="center"/>
              <w:rPr>
                <w:ins w:id="1841" w:author="ZTE-Ma Zhifeng" w:date="2024-08-26T16:05:00Z"/>
                <w:lang w:val="en-US"/>
              </w:rPr>
            </w:pPr>
            <w:ins w:id="1842" w:author="ZTE-Ma Zhifeng" w:date="2024-08-26T16:05:00Z">
              <w:r>
                <w:rPr>
                  <w:lang w:val="en-US"/>
                </w:rPr>
                <w:t>|2*f</w:t>
              </w:r>
              <w:r>
                <w:rPr>
                  <w:vertAlign w:val="subscript"/>
                  <w:lang w:val="en-US"/>
                </w:rPr>
                <w:t>x_high</w:t>
              </w:r>
              <w:r>
                <w:rPr>
                  <w:lang w:val="en-US"/>
                </w:rPr>
                <w:t xml:space="preserve"> +2* f</w:t>
              </w:r>
              <w:r>
                <w:rPr>
                  <w:vertAlign w:val="subscript"/>
                  <w:lang w:val="en-US"/>
                </w:rPr>
                <w:t>y_high</w:t>
              </w:r>
              <w:r>
                <w:rPr>
                  <w:lang w:val="en-US"/>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6A730C5A" w14:textId="77777777" w:rsidR="00231FDB" w:rsidRDefault="00231FDB" w:rsidP="008645DB">
            <w:pPr>
              <w:pStyle w:val="TAL"/>
              <w:jc w:val="center"/>
              <w:rPr>
                <w:ins w:id="1843" w:author="ZTE-Ma Zhifeng" w:date="2024-08-26T16:05:00Z"/>
                <w:lang w:val="en-US"/>
              </w:rPr>
            </w:pPr>
          </w:p>
        </w:tc>
      </w:tr>
      <w:tr w:rsidR="00231FDB" w14:paraId="56458D84" w14:textId="77777777" w:rsidTr="00582131">
        <w:trPr>
          <w:trHeight w:val="187"/>
          <w:ins w:id="1844" w:author="ZTE-Ma Zhifeng" w:date="2024-08-26T16:0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61CB2A1" w14:textId="77777777" w:rsidR="00231FDB" w:rsidRDefault="00231FDB" w:rsidP="008645DB">
            <w:pPr>
              <w:pStyle w:val="TAL"/>
              <w:rPr>
                <w:ins w:id="1845" w:author="ZTE-Ma Zhifeng" w:date="2024-08-26T16:05:00Z"/>
                <w:lang w:val="en-US"/>
              </w:rPr>
            </w:pPr>
            <w:ins w:id="1846" w:author="ZTE-Ma Zhifeng" w:date="2024-08-26T16:05:00Z">
              <w:r>
                <w:rPr>
                  <w:lang w:val="en-US"/>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5FDA53A" w14:textId="77777777" w:rsidR="00231FDB" w:rsidRDefault="00231FDB" w:rsidP="008645DB">
            <w:pPr>
              <w:keepNext/>
              <w:keepLines/>
              <w:spacing w:after="0"/>
              <w:jc w:val="center"/>
              <w:rPr>
                <w:ins w:id="1847" w:author="ZTE-Ma Zhifeng" w:date="2024-08-26T16:05:00Z"/>
                <w:sz w:val="18"/>
                <w:lang w:eastAsia="ja-JP"/>
              </w:rPr>
            </w:pPr>
            <w:ins w:id="1848" w:author="ZTE-Ma Zhifeng" w:date="2024-08-26T16:05:00Z">
              <w:r w:rsidRPr="00D16717">
                <w:rPr>
                  <w:sz w:val="18"/>
                  <w:lang w:val="en-US"/>
                </w:rPr>
                <w:t>3</w:t>
              </w:r>
              <w:r>
                <w:rPr>
                  <w:sz w:val="18"/>
                  <w:lang w:val="en-US"/>
                </w:rPr>
                <w:t>166–</w:t>
              </w:r>
              <w:r w:rsidRPr="00D16717">
                <w:rPr>
                  <w:sz w:val="18"/>
                  <w:lang w:val="en-US"/>
                </w:rPr>
                <w:t>3</w:t>
              </w:r>
              <w:r>
                <w:rPr>
                  <w:sz w:val="18"/>
                  <w:lang w:val="en-US"/>
                </w:rPr>
                <w:t>326</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0EB87AA4" w14:textId="77777777" w:rsidR="00231FDB" w:rsidRDefault="00231FDB" w:rsidP="008645DB">
            <w:pPr>
              <w:keepNext/>
              <w:keepLines/>
              <w:spacing w:after="0"/>
              <w:jc w:val="center"/>
              <w:rPr>
                <w:ins w:id="1849" w:author="ZTE-Ma Zhifeng" w:date="2024-08-26T16:05:00Z"/>
                <w:sz w:val="18"/>
                <w:lang w:eastAsia="ja-JP"/>
              </w:rPr>
            </w:pPr>
          </w:p>
        </w:tc>
      </w:tr>
      <w:tr w:rsidR="009B2EE2" w14:paraId="46C4C2D4" w14:textId="77777777" w:rsidTr="008645DB">
        <w:trPr>
          <w:trHeight w:val="187"/>
          <w:ins w:id="1850" w:author="ZTE-Ma Zhifeng" w:date="2024-08-26T16:0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52D3AD" w14:textId="77777777" w:rsidR="009B2EE2" w:rsidRDefault="009B2EE2" w:rsidP="008645DB">
            <w:pPr>
              <w:pStyle w:val="TAL"/>
              <w:rPr>
                <w:ins w:id="1851" w:author="ZTE-Ma Zhifeng" w:date="2024-08-26T16:05:00Z"/>
                <w:lang w:val="en-US"/>
              </w:rPr>
            </w:pPr>
            <w:ins w:id="1852" w:author="ZTE-Ma Zhifeng" w:date="2024-08-26T16:05:00Z">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58F5BB5" w14:textId="77777777" w:rsidR="009B2EE2" w:rsidRDefault="009B2EE2" w:rsidP="008645DB">
            <w:pPr>
              <w:pStyle w:val="TAL"/>
              <w:jc w:val="center"/>
              <w:rPr>
                <w:ins w:id="1853" w:author="ZTE-Ma Zhifeng" w:date="2024-08-26T16:05:00Z"/>
                <w:lang w:val="en-US"/>
              </w:rPr>
            </w:pPr>
            <w:ins w:id="1854" w:author="ZTE-Ma Zhifeng" w:date="2024-08-26T16:05:00Z">
              <w:r>
                <w:rPr>
                  <w:lang w:val="en-US"/>
                </w:rPr>
                <w:t>|f</w:t>
              </w:r>
              <w:r>
                <w:rPr>
                  <w:vertAlign w:val="subscript"/>
                  <w:lang w:val="en-US"/>
                </w:rPr>
                <w:t>x_low</w:t>
              </w:r>
              <w:r>
                <w:rPr>
                  <w:lang w:val="en-US"/>
                </w:rPr>
                <w:t xml:space="preserve"> – 4*f</w:t>
              </w:r>
              <w:r>
                <w:rPr>
                  <w:vertAlign w:val="subscript"/>
                  <w:lang w:val="en-US"/>
                </w:rPr>
                <w:t>y_high</w:t>
              </w:r>
              <w:r>
                <w:rPr>
                  <w:lang w:val="en-US"/>
                </w:rPr>
                <w:t>|</w:t>
              </w:r>
            </w:ins>
          </w:p>
        </w:tc>
        <w:tc>
          <w:tcPr>
            <w:tcW w:w="1749" w:type="dxa"/>
            <w:tcBorders>
              <w:top w:val="single" w:sz="4" w:space="0" w:color="auto"/>
              <w:left w:val="single" w:sz="4" w:space="0" w:color="auto"/>
              <w:bottom w:val="single" w:sz="4" w:space="0" w:color="auto"/>
              <w:right w:val="single" w:sz="4" w:space="0" w:color="auto"/>
            </w:tcBorders>
          </w:tcPr>
          <w:p w14:paraId="37BDE9A6" w14:textId="77777777" w:rsidR="009B2EE2" w:rsidRDefault="009B2EE2" w:rsidP="008645DB">
            <w:pPr>
              <w:pStyle w:val="TAL"/>
              <w:jc w:val="center"/>
              <w:rPr>
                <w:ins w:id="1855" w:author="ZTE-Ma Zhifeng" w:date="2024-08-26T16:05:00Z"/>
                <w:lang w:val="en-US"/>
              </w:rPr>
            </w:pPr>
            <w:ins w:id="1856" w:author="ZTE-Ma Zhifeng" w:date="2024-08-26T16:05:00Z">
              <w:r>
                <w:rPr>
                  <w:lang w:val="en-US"/>
                </w:rPr>
                <w:t>|f</w:t>
              </w:r>
              <w:r>
                <w:rPr>
                  <w:vertAlign w:val="subscript"/>
                  <w:lang w:val="en-US"/>
                </w:rPr>
                <w:t>x_high</w:t>
              </w:r>
              <w:r>
                <w:rPr>
                  <w:lang w:val="en-US"/>
                </w:rPr>
                <w:t xml:space="preserve"> – 4*f</w:t>
              </w:r>
              <w:r>
                <w:rPr>
                  <w:vertAlign w:val="subscript"/>
                  <w:lang w:val="en-US"/>
                </w:rPr>
                <w:t>y_low</w:t>
              </w:r>
              <w:r>
                <w:rPr>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BB9564E" w14:textId="77777777" w:rsidR="009B2EE2" w:rsidRDefault="009B2EE2" w:rsidP="008645DB">
            <w:pPr>
              <w:pStyle w:val="TAL"/>
              <w:jc w:val="center"/>
              <w:rPr>
                <w:ins w:id="1857" w:author="ZTE-Ma Zhifeng" w:date="2024-08-26T16:05:00Z"/>
                <w:lang w:val="en-US"/>
              </w:rPr>
            </w:pPr>
            <w:ins w:id="1858" w:author="ZTE-Ma Zhifeng" w:date="2024-08-26T16:05:00Z">
              <w:r>
                <w:rPr>
                  <w:lang w:val="en-US"/>
                </w:rPr>
                <w:t>|f</w:t>
              </w:r>
              <w:r>
                <w:rPr>
                  <w:vertAlign w:val="subscript"/>
                  <w:lang w:val="en-US"/>
                </w:rPr>
                <w:t>y_low</w:t>
              </w:r>
              <w:r>
                <w:rPr>
                  <w:lang w:val="en-US"/>
                </w:rPr>
                <w:t xml:space="preserve"> – 4*f</w:t>
              </w:r>
              <w:r>
                <w:rPr>
                  <w:vertAlign w:val="subscript"/>
                  <w:lang w:val="en-US"/>
                </w:rPr>
                <w:t>x_high</w:t>
              </w:r>
              <w:r>
                <w:rPr>
                  <w:lang w:val="en-US"/>
                </w:rPr>
                <w:t>|</w:t>
              </w:r>
            </w:ins>
          </w:p>
        </w:tc>
        <w:tc>
          <w:tcPr>
            <w:tcW w:w="1799" w:type="dxa"/>
            <w:tcBorders>
              <w:top w:val="single" w:sz="4" w:space="0" w:color="auto"/>
              <w:left w:val="single" w:sz="4" w:space="0" w:color="auto"/>
              <w:bottom w:val="single" w:sz="4" w:space="0" w:color="auto"/>
              <w:right w:val="single" w:sz="4" w:space="0" w:color="auto"/>
            </w:tcBorders>
          </w:tcPr>
          <w:p w14:paraId="6030AF5F" w14:textId="77777777" w:rsidR="009B2EE2" w:rsidRDefault="009B2EE2" w:rsidP="008645DB">
            <w:pPr>
              <w:pStyle w:val="TAL"/>
              <w:jc w:val="center"/>
              <w:rPr>
                <w:ins w:id="1859" w:author="ZTE-Ma Zhifeng" w:date="2024-08-26T16:05:00Z"/>
                <w:lang w:val="en-US"/>
              </w:rPr>
            </w:pPr>
            <w:ins w:id="1860" w:author="ZTE-Ma Zhifeng" w:date="2024-08-26T16:05:00Z">
              <w:r>
                <w:rPr>
                  <w:lang w:val="en-US"/>
                </w:rPr>
                <w:t>|f</w:t>
              </w:r>
              <w:r>
                <w:rPr>
                  <w:vertAlign w:val="subscript"/>
                  <w:lang w:val="en-US"/>
                </w:rPr>
                <w:t>y_high</w:t>
              </w:r>
              <w:r>
                <w:rPr>
                  <w:lang w:val="en-US"/>
                </w:rPr>
                <w:t xml:space="preserve"> – 4*f</w:t>
              </w:r>
              <w:r>
                <w:rPr>
                  <w:vertAlign w:val="subscript"/>
                  <w:lang w:val="en-US"/>
                </w:rPr>
                <w:t>x_low</w:t>
              </w:r>
              <w:r>
                <w:rPr>
                  <w:lang w:val="en-US"/>
                </w:rPr>
                <w:t>|</w:t>
              </w:r>
            </w:ins>
          </w:p>
        </w:tc>
      </w:tr>
      <w:tr w:rsidR="009B2EE2" w14:paraId="1CE3D0A3" w14:textId="77777777" w:rsidTr="008645DB">
        <w:trPr>
          <w:trHeight w:val="187"/>
          <w:ins w:id="1861" w:author="ZTE-Ma Zhifeng" w:date="2024-08-26T16:0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5730766" w14:textId="77777777" w:rsidR="009B2EE2" w:rsidRDefault="009B2EE2" w:rsidP="008645DB">
            <w:pPr>
              <w:pStyle w:val="TAL"/>
              <w:rPr>
                <w:ins w:id="1862" w:author="ZTE-Ma Zhifeng" w:date="2024-08-26T16:05:00Z"/>
                <w:lang w:val="en-US"/>
              </w:rPr>
            </w:pPr>
            <w:ins w:id="1863" w:author="ZTE-Ma Zhifeng" w:date="2024-08-26T16:05:00Z">
              <w:r>
                <w:rPr>
                  <w:lang w:val="en-US"/>
                </w:rPr>
                <w:t xml:space="preserve">IMD </w:t>
              </w:r>
              <w:r>
                <w:rPr>
                  <w:lang w:eastAsia="zh-CN"/>
                </w:rPr>
                <w:t>frequency</w:t>
              </w:r>
              <w:r>
                <w:rPr>
                  <w:lang w:val="en-US"/>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8EF995D" w14:textId="77777777" w:rsidR="009B2EE2" w:rsidRDefault="009B2EE2" w:rsidP="008645DB">
            <w:pPr>
              <w:keepNext/>
              <w:keepLines/>
              <w:spacing w:after="0"/>
              <w:jc w:val="center"/>
              <w:rPr>
                <w:ins w:id="1864" w:author="ZTE-Ma Zhifeng" w:date="2024-08-26T16:05:00Z"/>
                <w:sz w:val="18"/>
                <w:lang w:eastAsia="ja-JP"/>
              </w:rPr>
            </w:pPr>
            <w:ins w:id="1865" w:author="ZTE-Ma Zhifeng" w:date="2024-08-26T16:05:00Z">
              <w:r>
                <w:rPr>
                  <w:sz w:val="18"/>
                  <w:lang w:val="en-US"/>
                </w:rPr>
                <w:t>1897–</w:t>
              </w:r>
              <w:r w:rsidRPr="00D16717">
                <w:rPr>
                  <w:sz w:val="18"/>
                  <w:lang w:val="en-US"/>
                </w:rPr>
                <w:t>2</w:t>
              </w:r>
              <w:r>
                <w:rPr>
                  <w:sz w:val="18"/>
                  <w:lang w:val="en-US"/>
                </w:rPr>
                <w:t>112</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DB5F4D" w14:textId="77777777" w:rsidR="009B2EE2" w:rsidRDefault="009B2EE2" w:rsidP="008645DB">
            <w:pPr>
              <w:keepNext/>
              <w:keepLines/>
              <w:spacing w:after="0"/>
              <w:jc w:val="center"/>
              <w:rPr>
                <w:ins w:id="1866" w:author="ZTE-Ma Zhifeng" w:date="2024-08-26T16:05:00Z"/>
                <w:sz w:val="18"/>
                <w:lang w:eastAsia="ja-JP"/>
              </w:rPr>
            </w:pPr>
            <w:ins w:id="1867" w:author="ZTE-Ma Zhifeng" w:date="2024-08-26T16:05:00Z">
              <w:r w:rsidRPr="00D16717">
                <w:rPr>
                  <w:sz w:val="18"/>
                  <w:lang w:val="en-US"/>
                </w:rPr>
                <w:t>2</w:t>
              </w:r>
              <w:r>
                <w:rPr>
                  <w:sz w:val="18"/>
                  <w:lang w:val="en-US"/>
                </w:rPr>
                <w:t>772–</w:t>
              </w:r>
              <w:r w:rsidRPr="00D16717">
                <w:rPr>
                  <w:sz w:val="18"/>
                  <w:lang w:val="en-US"/>
                </w:rPr>
                <w:t>2</w:t>
              </w:r>
              <w:r>
                <w:rPr>
                  <w:sz w:val="18"/>
                  <w:lang w:val="en-US"/>
                </w:rPr>
                <w:t>957</w:t>
              </w:r>
            </w:ins>
          </w:p>
        </w:tc>
      </w:tr>
      <w:tr w:rsidR="009B2EE2" w14:paraId="06FBB50C" w14:textId="77777777" w:rsidTr="008645DB">
        <w:trPr>
          <w:trHeight w:val="187"/>
          <w:ins w:id="1868" w:author="ZTE-Ma Zhifeng" w:date="2024-08-26T16:0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C7B183" w14:textId="77777777" w:rsidR="009B2EE2" w:rsidRDefault="009B2EE2" w:rsidP="008645DB">
            <w:pPr>
              <w:pStyle w:val="TAL"/>
              <w:rPr>
                <w:ins w:id="1869" w:author="ZTE-Ma Zhifeng" w:date="2024-08-26T16:05:00Z"/>
                <w:lang w:val="en-US"/>
              </w:rPr>
            </w:pPr>
            <w:ins w:id="1870" w:author="ZTE-Ma Zhifeng" w:date="2024-08-26T16:05:00Z">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9F1E68E" w14:textId="77777777" w:rsidR="009B2EE2" w:rsidRDefault="009B2EE2" w:rsidP="008645DB">
            <w:pPr>
              <w:pStyle w:val="TAL"/>
              <w:jc w:val="center"/>
              <w:rPr>
                <w:ins w:id="1871" w:author="ZTE-Ma Zhifeng" w:date="2024-08-26T16:05:00Z"/>
                <w:lang w:val="en-US"/>
              </w:rPr>
            </w:pPr>
            <w:ins w:id="1872" w:author="ZTE-Ma Zhifeng" w:date="2024-08-26T16:05:00Z">
              <w:r>
                <w:rPr>
                  <w:lang w:val="en-US"/>
                </w:rPr>
                <w:t>|2*f</w:t>
              </w:r>
              <w:r>
                <w:rPr>
                  <w:vertAlign w:val="subscript"/>
                  <w:lang w:val="en-US"/>
                </w:rPr>
                <w:t>x_low</w:t>
              </w:r>
              <w:r>
                <w:rPr>
                  <w:lang w:val="en-US"/>
                </w:rPr>
                <w:t xml:space="preserve"> - 3*f</w:t>
              </w:r>
              <w:r>
                <w:rPr>
                  <w:vertAlign w:val="subscript"/>
                  <w:lang w:val="en-US"/>
                </w:rPr>
                <w:t>y_high</w:t>
              </w:r>
              <w:r>
                <w:rPr>
                  <w:lang w:val="en-US"/>
                </w:rPr>
                <w:t>|</w:t>
              </w:r>
            </w:ins>
          </w:p>
        </w:tc>
        <w:tc>
          <w:tcPr>
            <w:tcW w:w="1749" w:type="dxa"/>
            <w:tcBorders>
              <w:top w:val="single" w:sz="4" w:space="0" w:color="auto"/>
              <w:left w:val="single" w:sz="4" w:space="0" w:color="auto"/>
              <w:bottom w:val="single" w:sz="4" w:space="0" w:color="auto"/>
              <w:right w:val="single" w:sz="4" w:space="0" w:color="auto"/>
            </w:tcBorders>
          </w:tcPr>
          <w:p w14:paraId="202681B9" w14:textId="77777777" w:rsidR="009B2EE2" w:rsidRDefault="009B2EE2" w:rsidP="008645DB">
            <w:pPr>
              <w:pStyle w:val="TAL"/>
              <w:jc w:val="center"/>
              <w:rPr>
                <w:ins w:id="1873" w:author="ZTE-Ma Zhifeng" w:date="2024-08-26T16:05:00Z"/>
                <w:lang w:val="en-US"/>
              </w:rPr>
            </w:pPr>
            <w:ins w:id="1874" w:author="ZTE-Ma Zhifeng" w:date="2024-08-26T16:05:00Z">
              <w:r>
                <w:rPr>
                  <w:lang w:val="en-US"/>
                </w:rPr>
                <w:t>|2*f</w:t>
              </w:r>
              <w:r>
                <w:rPr>
                  <w:vertAlign w:val="subscript"/>
                  <w:lang w:val="en-US"/>
                </w:rPr>
                <w:t>x_high</w:t>
              </w:r>
              <w:r>
                <w:rPr>
                  <w:lang w:val="en-US"/>
                </w:rPr>
                <w:t xml:space="preserve"> - 3*f</w:t>
              </w:r>
              <w:r>
                <w:rPr>
                  <w:vertAlign w:val="subscript"/>
                  <w:lang w:val="en-US"/>
                </w:rPr>
                <w:t>y_low</w:t>
              </w:r>
              <w:r>
                <w:rPr>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04B492A" w14:textId="77777777" w:rsidR="009B2EE2" w:rsidRDefault="009B2EE2" w:rsidP="008645DB">
            <w:pPr>
              <w:pStyle w:val="TAL"/>
              <w:jc w:val="center"/>
              <w:rPr>
                <w:ins w:id="1875" w:author="ZTE-Ma Zhifeng" w:date="2024-08-26T16:05:00Z"/>
                <w:lang w:val="en-US"/>
              </w:rPr>
            </w:pPr>
            <w:ins w:id="1876" w:author="ZTE-Ma Zhifeng" w:date="2024-08-26T16:05:00Z">
              <w:r>
                <w:rPr>
                  <w:lang w:val="en-US"/>
                </w:rPr>
                <w:t>|2*f</w:t>
              </w:r>
              <w:r>
                <w:rPr>
                  <w:vertAlign w:val="subscript"/>
                  <w:lang w:val="en-US"/>
                </w:rPr>
                <w:t>y_low</w:t>
              </w:r>
              <w:r>
                <w:rPr>
                  <w:lang w:val="en-US"/>
                </w:rPr>
                <w:t xml:space="preserve"> - 3*f</w:t>
              </w:r>
              <w:r>
                <w:rPr>
                  <w:vertAlign w:val="subscript"/>
                  <w:lang w:val="en-US"/>
                </w:rPr>
                <w:t>x_high</w:t>
              </w:r>
              <w:r>
                <w:rPr>
                  <w:lang w:val="en-US"/>
                </w:rPr>
                <w:t>|</w:t>
              </w:r>
            </w:ins>
          </w:p>
        </w:tc>
        <w:tc>
          <w:tcPr>
            <w:tcW w:w="1799" w:type="dxa"/>
            <w:tcBorders>
              <w:top w:val="single" w:sz="4" w:space="0" w:color="auto"/>
              <w:left w:val="single" w:sz="4" w:space="0" w:color="auto"/>
              <w:bottom w:val="single" w:sz="4" w:space="0" w:color="auto"/>
              <w:right w:val="single" w:sz="4" w:space="0" w:color="auto"/>
            </w:tcBorders>
          </w:tcPr>
          <w:p w14:paraId="63427126" w14:textId="77777777" w:rsidR="009B2EE2" w:rsidRDefault="009B2EE2" w:rsidP="008645DB">
            <w:pPr>
              <w:pStyle w:val="TAL"/>
              <w:jc w:val="center"/>
              <w:rPr>
                <w:ins w:id="1877" w:author="ZTE-Ma Zhifeng" w:date="2024-08-26T16:05:00Z"/>
                <w:lang w:val="en-US"/>
              </w:rPr>
            </w:pPr>
            <w:ins w:id="1878" w:author="ZTE-Ma Zhifeng" w:date="2024-08-26T16:05:00Z">
              <w:r>
                <w:rPr>
                  <w:lang w:val="en-US"/>
                </w:rPr>
                <w:t>|2*f</w:t>
              </w:r>
              <w:r>
                <w:rPr>
                  <w:vertAlign w:val="subscript"/>
                  <w:lang w:val="en-US"/>
                </w:rPr>
                <w:t>y_high</w:t>
              </w:r>
              <w:r>
                <w:rPr>
                  <w:lang w:val="en-US"/>
                </w:rPr>
                <w:t xml:space="preserve"> -3*f</w:t>
              </w:r>
              <w:r>
                <w:rPr>
                  <w:vertAlign w:val="subscript"/>
                  <w:lang w:val="en-US"/>
                </w:rPr>
                <w:t>x_low</w:t>
              </w:r>
              <w:r>
                <w:rPr>
                  <w:lang w:val="en-US"/>
                </w:rPr>
                <w:t>|</w:t>
              </w:r>
            </w:ins>
          </w:p>
        </w:tc>
      </w:tr>
      <w:tr w:rsidR="009B2EE2" w14:paraId="36A15BCD" w14:textId="77777777" w:rsidTr="008645DB">
        <w:trPr>
          <w:trHeight w:val="187"/>
          <w:ins w:id="1879" w:author="ZTE-Ma Zhifeng" w:date="2024-08-26T16:0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15D40FD" w14:textId="77777777" w:rsidR="009B2EE2" w:rsidRDefault="009B2EE2" w:rsidP="008645DB">
            <w:pPr>
              <w:keepNext/>
              <w:keepLines/>
              <w:spacing w:after="0"/>
              <w:rPr>
                <w:ins w:id="1880" w:author="ZTE-Ma Zhifeng" w:date="2024-08-26T16:05:00Z"/>
                <w:rFonts w:ascii="Arial" w:hAnsi="Arial" w:cs="Arial"/>
                <w:sz w:val="18"/>
                <w:lang w:val="en-US"/>
              </w:rPr>
            </w:pPr>
            <w:ins w:id="1881" w:author="ZTE-Ma Zhifeng" w:date="2024-08-26T16:05:00Z">
              <w:r>
                <w:rPr>
                  <w:rFonts w:ascii="Arial" w:hAnsi="Arial" w:cs="Arial"/>
                  <w:sz w:val="18"/>
                  <w:lang w:val="en-US"/>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192E327" w14:textId="77777777" w:rsidR="009B2EE2" w:rsidRDefault="009B2EE2" w:rsidP="008645DB">
            <w:pPr>
              <w:keepNext/>
              <w:keepLines/>
              <w:spacing w:after="0"/>
              <w:jc w:val="center"/>
              <w:rPr>
                <w:ins w:id="1882" w:author="ZTE-Ma Zhifeng" w:date="2024-08-26T16:05:00Z"/>
                <w:sz w:val="18"/>
                <w:lang w:eastAsia="ja-JP"/>
              </w:rPr>
            </w:pPr>
            <w:ins w:id="1883" w:author="ZTE-Ma Zhifeng" w:date="2024-08-26T16:05:00Z">
              <w:r>
                <w:rPr>
                  <w:sz w:val="18"/>
                  <w:lang w:val="en-US"/>
                </w:rPr>
                <w:t>279–484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2146AE" w14:textId="77777777" w:rsidR="009B2EE2" w:rsidRDefault="009B2EE2" w:rsidP="008645DB">
            <w:pPr>
              <w:keepNext/>
              <w:keepLines/>
              <w:spacing w:after="0"/>
              <w:jc w:val="center"/>
              <w:rPr>
                <w:ins w:id="1884" w:author="ZTE-Ma Zhifeng" w:date="2024-08-26T16:05:00Z"/>
                <w:sz w:val="18"/>
                <w:lang w:eastAsia="ja-JP"/>
              </w:rPr>
            </w:pPr>
            <w:ins w:id="1885" w:author="ZTE-Ma Zhifeng" w:date="2024-08-26T16:05:00Z">
              <w:r>
                <w:rPr>
                  <w:sz w:val="18"/>
                  <w:lang w:val="en-US"/>
                </w:rPr>
                <w:t>1144–</w:t>
              </w:r>
              <w:r w:rsidRPr="00D16717">
                <w:rPr>
                  <w:sz w:val="18"/>
                  <w:lang w:val="en-US"/>
                </w:rPr>
                <w:t>1</w:t>
              </w:r>
              <w:r>
                <w:rPr>
                  <w:sz w:val="18"/>
                  <w:lang w:val="en-US"/>
                </w:rPr>
                <w:t>339</w:t>
              </w:r>
            </w:ins>
          </w:p>
        </w:tc>
      </w:tr>
      <w:tr w:rsidR="009B2EE2" w14:paraId="141FFE10" w14:textId="77777777" w:rsidTr="008645DB">
        <w:trPr>
          <w:trHeight w:val="187"/>
          <w:ins w:id="1886" w:author="ZTE-Ma Zhifeng" w:date="2024-08-26T16:0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74B9219" w14:textId="77777777" w:rsidR="009B2EE2" w:rsidRDefault="009B2EE2" w:rsidP="008645DB">
            <w:pPr>
              <w:pStyle w:val="TAL"/>
              <w:rPr>
                <w:ins w:id="1887" w:author="ZTE-Ma Zhifeng" w:date="2024-08-26T16:05:00Z"/>
                <w:lang w:val="en-US"/>
              </w:rPr>
            </w:pPr>
            <w:ins w:id="1888" w:author="ZTE-Ma Zhifeng" w:date="2024-08-26T16:05:00Z">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930C5FC" w14:textId="77777777" w:rsidR="009B2EE2" w:rsidRDefault="009B2EE2" w:rsidP="008645DB">
            <w:pPr>
              <w:pStyle w:val="TAL"/>
              <w:jc w:val="center"/>
              <w:rPr>
                <w:ins w:id="1889" w:author="ZTE-Ma Zhifeng" w:date="2024-08-26T16:05:00Z"/>
                <w:lang w:val="en-US"/>
              </w:rPr>
            </w:pPr>
            <w:ins w:id="1890" w:author="ZTE-Ma Zhifeng" w:date="2024-08-26T16:05:00Z">
              <w:r>
                <w:rPr>
                  <w:lang w:val="en-US"/>
                </w:rPr>
                <w:t>|f</w:t>
              </w:r>
              <w:r>
                <w:rPr>
                  <w:vertAlign w:val="subscript"/>
                  <w:lang w:val="en-US"/>
                </w:rPr>
                <w:t>x_low</w:t>
              </w:r>
              <w:r>
                <w:rPr>
                  <w:lang w:val="en-US"/>
                </w:rPr>
                <w:t xml:space="preserve"> + 4*f</w:t>
              </w:r>
              <w:r>
                <w:rPr>
                  <w:vertAlign w:val="subscript"/>
                  <w:lang w:val="en-US"/>
                </w:rPr>
                <w:t>y_low</w:t>
              </w:r>
              <w:r>
                <w:rPr>
                  <w:lang w:val="en-US"/>
                </w:rPr>
                <w:t>|</w:t>
              </w:r>
            </w:ins>
          </w:p>
        </w:tc>
        <w:tc>
          <w:tcPr>
            <w:tcW w:w="1749" w:type="dxa"/>
            <w:tcBorders>
              <w:top w:val="single" w:sz="4" w:space="0" w:color="auto"/>
              <w:left w:val="single" w:sz="4" w:space="0" w:color="auto"/>
              <w:bottom w:val="single" w:sz="4" w:space="0" w:color="auto"/>
              <w:right w:val="single" w:sz="4" w:space="0" w:color="auto"/>
            </w:tcBorders>
          </w:tcPr>
          <w:p w14:paraId="3F284CE2" w14:textId="77777777" w:rsidR="009B2EE2" w:rsidRDefault="009B2EE2" w:rsidP="008645DB">
            <w:pPr>
              <w:pStyle w:val="TAL"/>
              <w:jc w:val="center"/>
              <w:rPr>
                <w:ins w:id="1891" w:author="ZTE-Ma Zhifeng" w:date="2024-08-26T16:05:00Z"/>
                <w:lang w:val="en-US"/>
              </w:rPr>
            </w:pPr>
            <w:ins w:id="1892" w:author="ZTE-Ma Zhifeng" w:date="2024-08-26T16:05:00Z">
              <w:r>
                <w:rPr>
                  <w:lang w:val="en-US"/>
                </w:rPr>
                <w:t>|f</w:t>
              </w:r>
              <w:r>
                <w:rPr>
                  <w:vertAlign w:val="subscript"/>
                  <w:lang w:val="en-US"/>
                </w:rPr>
                <w:t>x_high</w:t>
              </w:r>
              <w:r>
                <w:rPr>
                  <w:lang w:val="en-US"/>
                </w:rPr>
                <w:t xml:space="preserve"> + 4*f</w:t>
              </w:r>
              <w:r>
                <w:rPr>
                  <w:vertAlign w:val="subscript"/>
                  <w:lang w:val="en-US"/>
                </w:rPr>
                <w:t>y_high</w:t>
              </w:r>
              <w:r>
                <w:rPr>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81A4901" w14:textId="77777777" w:rsidR="009B2EE2" w:rsidRDefault="009B2EE2" w:rsidP="008645DB">
            <w:pPr>
              <w:pStyle w:val="TAL"/>
              <w:jc w:val="center"/>
              <w:rPr>
                <w:ins w:id="1893" w:author="ZTE-Ma Zhifeng" w:date="2024-08-26T16:05:00Z"/>
                <w:lang w:val="en-US"/>
              </w:rPr>
            </w:pPr>
            <w:ins w:id="1894" w:author="ZTE-Ma Zhifeng" w:date="2024-08-26T16:05:00Z">
              <w:r>
                <w:rPr>
                  <w:lang w:val="en-US"/>
                </w:rPr>
                <w:t>|f</w:t>
              </w:r>
              <w:r>
                <w:rPr>
                  <w:vertAlign w:val="subscript"/>
                  <w:lang w:val="en-US"/>
                </w:rPr>
                <w:t>y_low</w:t>
              </w:r>
              <w:r>
                <w:rPr>
                  <w:lang w:val="en-US"/>
                </w:rPr>
                <w:t xml:space="preserve"> + 4*f</w:t>
              </w:r>
              <w:r>
                <w:rPr>
                  <w:vertAlign w:val="subscript"/>
                  <w:lang w:val="en-US"/>
                </w:rPr>
                <w:t>x_low</w:t>
              </w:r>
              <w:r>
                <w:rPr>
                  <w:lang w:val="en-US"/>
                </w:rPr>
                <w:t>|</w:t>
              </w:r>
            </w:ins>
          </w:p>
        </w:tc>
        <w:tc>
          <w:tcPr>
            <w:tcW w:w="1799" w:type="dxa"/>
            <w:tcBorders>
              <w:top w:val="single" w:sz="4" w:space="0" w:color="auto"/>
              <w:left w:val="single" w:sz="4" w:space="0" w:color="auto"/>
              <w:bottom w:val="single" w:sz="4" w:space="0" w:color="auto"/>
              <w:right w:val="single" w:sz="4" w:space="0" w:color="auto"/>
            </w:tcBorders>
          </w:tcPr>
          <w:p w14:paraId="736F691A" w14:textId="77777777" w:rsidR="009B2EE2" w:rsidRDefault="009B2EE2" w:rsidP="008645DB">
            <w:pPr>
              <w:pStyle w:val="TAL"/>
              <w:jc w:val="center"/>
              <w:rPr>
                <w:ins w:id="1895" w:author="ZTE-Ma Zhifeng" w:date="2024-08-26T16:05:00Z"/>
                <w:lang w:val="en-US"/>
              </w:rPr>
            </w:pPr>
            <w:ins w:id="1896" w:author="ZTE-Ma Zhifeng" w:date="2024-08-26T16:05:00Z">
              <w:r>
                <w:rPr>
                  <w:lang w:val="en-US"/>
                </w:rPr>
                <w:t>|f</w:t>
              </w:r>
              <w:r>
                <w:rPr>
                  <w:vertAlign w:val="subscript"/>
                  <w:lang w:val="en-US"/>
                </w:rPr>
                <w:t>y_high</w:t>
              </w:r>
              <w:r>
                <w:rPr>
                  <w:lang w:val="en-US"/>
                </w:rPr>
                <w:t xml:space="preserve"> + 4*f</w:t>
              </w:r>
              <w:r>
                <w:rPr>
                  <w:vertAlign w:val="subscript"/>
                  <w:lang w:val="en-US"/>
                </w:rPr>
                <w:t>x_high</w:t>
              </w:r>
              <w:r>
                <w:rPr>
                  <w:lang w:val="en-US"/>
                </w:rPr>
                <w:t>|</w:t>
              </w:r>
            </w:ins>
          </w:p>
        </w:tc>
      </w:tr>
      <w:tr w:rsidR="009B2EE2" w14:paraId="5444C46F" w14:textId="77777777" w:rsidTr="008645DB">
        <w:trPr>
          <w:trHeight w:val="187"/>
          <w:ins w:id="1897" w:author="ZTE-Ma Zhifeng" w:date="2024-08-26T16:0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A6269C8" w14:textId="77777777" w:rsidR="009B2EE2" w:rsidRDefault="009B2EE2" w:rsidP="008645DB">
            <w:pPr>
              <w:pStyle w:val="TAL"/>
              <w:rPr>
                <w:ins w:id="1898" w:author="ZTE-Ma Zhifeng" w:date="2024-08-26T16:05:00Z"/>
                <w:lang w:val="en-US"/>
              </w:rPr>
            </w:pPr>
            <w:ins w:id="1899" w:author="ZTE-Ma Zhifeng" w:date="2024-08-26T16:05:00Z">
              <w:r>
                <w:rPr>
                  <w:lang w:eastAsia="zh-CN"/>
                </w:rPr>
                <w:t>IMD</w:t>
              </w:r>
              <w:r>
                <w:rPr>
                  <w:lang w:val="en-US"/>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C80D974" w14:textId="77777777" w:rsidR="009B2EE2" w:rsidRDefault="009B2EE2" w:rsidP="008645DB">
            <w:pPr>
              <w:keepNext/>
              <w:keepLines/>
              <w:spacing w:after="0"/>
              <w:jc w:val="center"/>
              <w:rPr>
                <w:ins w:id="1900" w:author="ZTE-Ma Zhifeng" w:date="2024-08-26T16:05:00Z"/>
                <w:sz w:val="18"/>
                <w:lang w:eastAsia="ja-JP"/>
              </w:rPr>
            </w:pPr>
            <w:ins w:id="1901" w:author="ZTE-Ma Zhifeng" w:date="2024-08-26T16:05:00Z">
              <w:r>
                <w:rPr>
                  <w:sz w:val="18"/>
                  <w:lang w:val="en-US"/>
                </w:rPr>
                <w:t>3692–3907</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22E8AC" w14:textId="77777777" w:rsidR="009B2EE2" w:rsidRDefault="009B2EE2" w:rsidP="008645DB">
            <w:pPr>
              <w:keepNext/>
              <w:keepLines/>
              <w:spacing w:after="0"/>
              <w:jc w:val="center"/>
              <w:rPr>
                <w:ins w:id="1902" w:author="ZTE-Ma Zhifeng" w:date="2024-08-26T16:05:00Z"/>
                <w:sz w:val="18"/>
                <w:lang w:eastAsia="ja-JP"/>
              </w:rPr>
            </w:pPr>
            <w:ins w:id="1903" w:author="ZTE-Ma Zhifeng" w:date="2024-08-26T16:05:00Z">
              <w:r w:rsidRPr="00D16717">
                <w:rPr>
                  <w:sz w:val="18"/>
                  <w:lang w:val="en-US"/>
                </w:rPr>
                <w:t>4</w:t>
              </w:r>
              <w:r>
                <w:rPr>
                  <w:sz w:val="18"/>
                  <w:lang w:val="en-US"/>
                </w:rPr>
                <w:t>008–</w:t>
              </w:r>
              <w:r w:rsidRPr="00D16717">
                <w:rPr>
                  <w:sz w:val="18"/>
                  <w:lang w:val="en-US"/>
                </w:rPr>
                <w:t>4</w:t>
              </w:r>
              <w:r>
                <w:rPr>
                  <w:sz w:val="18"/>
                  <w:lang w:val="en-US"/>
                </w:rPr>
                <w:t>223</w:t>
              </w:r>
            </w:ins>
          </w:p>
        </w:tc>
      </w:tr>
      <w:tr w:rsidR="009B2EE2" w14:paraId="637BA8A9" w14:textId="77777777" w:rsidTr="008645DB">
        <w:trPr>
          <w:trHeight w:val="187"/>
          <w:ins w:id="1904" w:author="ZTE-Ma Zhifeng" w:date="2024-08-26T16:0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30A7C5" w14:textId="77777777" w:rsidR="009B2EE2" w:rsidRDefault="009B2EE2" w:rsidP="008645DB">
            <w:pPr>
              <w:pStyle w:val="TAL"/>
              <w:rPr>
                <w:ins w:id="1905" w:author="ZTE-Ma Zhifeng" w:date="2024-08-26T16:05:00Z"/>
                <w:lang w:val="en-US"/>
              </w:rPr>
            </w:pPr>
            <w:ins w:id="1906" w:author="ZTE-Ma Zhifeng" w:date="2024-08-26T16:05:00Z">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EA11B69" w14:textId="77777777" w:rsidR="009B2EE2" w:rsidRDefault="009B2EE2" w:rsidP="008645DB">
            <w:pPr>
              <w:pStyle w:val="TAL"/>
              <w:jc w:val="center"/>
              <w:rPr>
                <w:ins w:id="1907" w:author="ZTE-Ma Zhifeng" w:date="2024-08-26T16:05:00Z"/>
                <w:lang w:val="en-US"/>
              </w:rPr>
            </w:pPr>
            <w:ins w:id="1908" w:author="ZTE-Ma Zhifeng" w:date="2024-08-26T16:05:00Z">
              <w:r>
                <w:rPr>
                  <w:lang w:val="en-US"/>
                </w:rPr>
                <w:t>|2*f</w:t>
              </w:r>
              <w:r>
                <w:rPr>
                  <w:vertAlign w:val="subscript"/>
                  <w:lang w:val="en-US"/>
                </w:rPr>
                <w:t>x_low</w:t>
              </w:r>
              <w:r>
                <w:rPr>
                  <w:lang w:val="en-US"/>
                </w:rPr>
                <w:t xml:space="preserve"> + 3*f</w:t>
              </w:r>
              <w:r>
                <w:rPr>
                  <w:vertAlign w:val="subscript"/>
                  <w:lang w:val="en-US"/>
                </w:rPr>
                <w:t>y_low</w:t>
              </w:r>
              <w:r>
                <w:rPr>
                  <w:lang w:val="en-US"/>
                </w:rPr>
                <w:t>|</w:t>
              </w:r>
            </w:ins>
          </w:p>
        </w:tc>
        <w:tc>
          <w:tcPr>
            <w:tcW w:w="1749" w:type="dxa"/>
            <w:tcBorders>
              <w:top w:val="single" w:sz="4" w:space="0" w:color="auto"/>
              <w:left w:val="single" w:sz="4" w:space="0" w:color="auto"/>
              <w:bottom w:val="single" w:sz="4" w:space="0" w:color="auto"/>
              <w:right w:val="single" w:sz="4" w:space="0" w:color="auto"/>
            </w:tcBorders>
          </w:tcPr>
          <w:p w14:paraId="05A58C40" w14:textId="77777777" w:rsidR="009B2EE2" w:rsidRDefault="009B2EE2" w:rsidP="008645DB">
            <w:pPr>
              <w:pStyle w:val="TAL"/>
              <w:jc w:val="center"/>
              <w:rPr>
                <w:ins w:id="1909" w:author="ZTE-Ma Zhifeng" w:date="2024-08-26T16:05:00Z"/>
                <w:lang w:val="en-US"/>
              </w:rPr>
            </w:pPr>
            <w:ins w:id="1910" w:author="ZTE-Ma Zhifeng" w:date="2024-08-26T16:05:00Z">
              <w:r>
                <w:rPr>
                  <w:lang w:val="en-US"/>
                </w:rPr>
                <w:t>|2*f</w:t>
              </w:r>
              <w:r>
                <w:rPr>
                  <w:vertAlign w:val="subscript"/>
                  <w:lang w:val="en-US"/>
                </w:rPr>
                <w:t>x_high</w:t>
              </w:r>
              <w:r>
                <w:rPr>
                  <w:lang w:val="en-US"/>
                </w:rPr>
                <w:t xml:space="preserve"> + 3*f</w:t>
              </w:r>
              <w:r>
                <w:rPr>
                  <w:vertAlign w:val="subscript"/>
                  <w:lang w:val="en-US"/>
                </w:rPr>
                <w:t>y_high</w:t>
              </w:r>
              <w:r>
                <w:rPr>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B022587" w14:textId="77777777" w:rsidR="009B2EE2" w:rsidRDefault="009B2EE2" w:rsidP="008645DB">
            <w:pPr>
              <w:pStyle w:val="TAL"/>
              <w:jc w:val="center"/>
              <w:rPr>
                <w:ins w:id="1911" w:author="ZTE-Ma Zhifeng" w:date="2024-08-26T16:05:00Z"/>
                <w:lang w:val="en-US"/>
              </w:rPr>
            </w:pPr>
            <w:ins w:id="1912" w:author="ZTE-Ma Zhifeng" w:date="2024-08-26T16:05:00Z">
              <w:r>
                <w:rPr>
                  <w:lang w:val="en-US"/>
                </w:rPr>
                <w:t>|2*f</w:t>
              </w:r>
              <w:r>
                <w:rPr>
                  <w:vertAlign w:val="subscript"/>
                  <w:lang w:val="en-US"/>
                </w:rPr>
                <w:t>y_low</w:t>
              </w:r>
              <w:r>
                <w:rPr>
                  <w:lang w:val="en-US"/>
                </w:rPr>
                <w:t xml:space="preserve"> + 3*f</w:t>
              </w:r>
              <w:r>
                <w:rPr>
                  <w:vertAlign w:val="subscript"/>
                  <w:lang w:val="en-US"/>
                </w:rPr>
                <w:t>x_low</w:t>
              </w:r>
              <w:r>
                <w:rPr>
                  <w:lang w:val="en-US"/>
                </w:rPr>
                <w:t>|</w:t>
              </w:r>
            </w:ins>
          </w:p>
        </w:tc>
        <w:tc>
          <w:tcPr>
            <w:tcW w:w="1799" w:type="dxa"/>
            <w:tcBorders>
              <w:top w:val="single" w:sz="4" w:space="0" w:color="auto"/>
              <w:left w:val="single" w:sz="4" w:space="0" w:color="auto"/>
              <w:bottom w:val="single" w:sz="4" w:space="0" w:color="auto"/>
              <w:right w:val="single" w:sz="4" w:space="0" w:color="auto"/>
            </w:tcBorders>
          </w:tcPr>
          <w:p w14:paraId="5C66814F" w14:textId="77777777" w:rsidR="009B2EE2" w:rsidRDefault="009B2EE2" w:rsidP="008645DB">
            <w:pPr>
              <w:pStyle w:val="TAL"/>
              <w:jc w:val="center"/>
              <w:rPr>
                <w:ins w:id="1913" w:author="ZTE-Ma Zhifeng" w:date="2024-08-26T16:05:00Z"/>
                <w:lang w:val="en-US"/>
              </w:rPr>
            </w:pPr>
            <w:ins w:id="1914" w:author="ZTE-Ma Zhifeng" w:date="2024-08-26T16:05:00Z">
              <w:r>
                <w:rPr>
                  <w:lang w:val="en-US"/>
                </w:rPr>
                <w:t>|2*f</w:t>
              </w:r>
              <w:r>
                <w:rPr>
                  <w:vertAlign w:val="subscript"/>
                  <w:lang w:val="en-US"/>
                </w:rPr>
                <w:t>y_high</w:t>
              </w:r>
              <w:r>
                <w:rPr>
                  <w:lang w:val="en-US"/>
                </w:rPr>
                <w:t xml:space="preserve"> + 3*f</w:t>
              </w:r>
              <w:r>
                <w:rPr>
                  <w:vertAlign w:val="subscript"/>
                  <w:lang w:val="en-US"/>
                </w:rPr>
                <w:t>x_high</w:t>
              </w:r>
              <w:r>
                <w:rPr>
                  <w:lang w:val="en-US"/>
                </w:rPr>
                <w:t>|</w:t>
              </w:r>
            </w:ins>
          </w:p>
        </w:tc>
      </w:tr>
      <w:tr w:rsidR="009B2EE2" w14:paraId="53D5EDF0" w14:textId="77777777" w:rsidTr="008645DB">
        <w:trPr>
          <w:trHeight w:val="187"/>
          <w:ins w:id="1915" w:author="ZTE-Ma Zhifeng" w:date="2024-08-26T16:0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A0249FE" w14:textId="77777777" w:rsidR="009B2EE2" w:rsidRDefault="009B2EE2" w:rsidP="008645DB">
            <w:pPr>
              <w:pStyle w:val="TAL"/>
              <w:rPr>
                <w:ins w:id="1916" w:author="ZTE-Ma Zhifeng" w:date="2024-08-26T16:05:00Z"/>
                <w:lang w:val="en-US"/>
              </w:rPr>
            </w:pPr>
            <w:ins w:id="1917" w:author="ZTE-Ma Zhifeng" w:date="2024-08-26T16:05:00Z">
              <w:r>
                <w:rPr>
                  <w:lang w:val="en-US"/>
                </w:rPr>
                <w:t xml:space="preserve">IMD </w:t>
              </w:r>
              <w:r>
                <w:rPr>
                  <w:lang w:eastAsia="zh-CN"/>
                </w:rPr>
                <w:t>frequency</w:t>
              </w:r>
              <w:r>
                <w:rPr>
                  <w:lang w:val="en-US"/>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4DD4CA5" w14:textId="77777777" w:rsidR="009B2EE2" w:rsidRDefault="009B2EE2" w:rsidP="008645DB">
            <w:pPr>
              <w:keepNext/>
              <w:keepLines/>
              <w:spacing w:after="0"/>
              <w:jc w:val="center"/>
              <w:rPr>
                <w:ins w:id="1918" w:author="ZTE-Ma Zhifeng" w:date="2024-08-26T16:05:00Z"/>
                <w:sz w:val="18"/>
                <w:lang w:eastAsia="ja-JP"/>
              </w:rPr>
            </w:pPr>
            <w:ins w:id="1919" w:author="ZTE-Ma Zhifeng" w:date="2024-08-26T16:05:00Z">
              <w:r>
                <w:rPr>
                  <w:sz w:val="18"/>
                  <w:lang w:val="en-US"/>
                </w:rPr>
                <w:t>3869–</w:t>
              </w:r>
              <w:r w:rsidRPr="00D16717">
                <w:rPr>
                  <w:sz w:val="18"/>
                  <w:lang w:val="en-US"/>
                </w:rPr>
                <w:t>4</w:t>
              </w:r>
              <w:r>
                <w:rPr>
                  <w:sz w:val="18"/>
                  <w:lang w:val="en-US"/>
                </w:rPr>
                <w:t>074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D238B3" w14:textId="77777777" w:rsidR="009B2EE2" w:rsidRDefault="009B2EE2" w:rsidP="008645DB">
            <w:pPr>
              <w:keepNext/>
              <w:keepLines/>
              <w:spacing w:after="0"/>
              <w:jc w:val="center"/>
              <w:rPr>
                <w:ins w:id="1920" w:author="ZTE-Ma Zhifeng" w:date="2024-08-26T16:05:00Z"/>
                <w:sz w:val="18"/>
                <w:lang w:eastAsia="ja-JP"/>
              </w:rPr>
            </w:pPr>
            <w:ins w:id="1921" w:author="ZTE-Ma Zhifeng" w:date="2024-08-26T16:05:00Z">
              <w:r w:rsidRPr="00D16717">
                <w:rPr>
                  <w:sz w:val="18"/>
                  <w:lang w:val="en-US"/>
                </w:rPr>
                <w:t>4</w:t>
              </w:r>
              <w:r>
                <w:rPr>
                  <w:sz w:val="18"/>
                  <w:lang w:val="en-US"/>
                </w:rPr>
                <w:t>046–</w:t>
              </w:r>
              <w:r w:rsidRPr="00D16717">
                <w:rPr>
                  <w:sz w:val="18"/>
                  <w:lang w:val="en-US"/>
                </w:rPr>
                <w:t>4</w:t>
              </w:r>
              <w:r>
                <w:rPr>
                  <w:sz w:val="18"/>
                  <w:lang w:val="en-US"/>
                </w:rPr>
                <w:t>241</w:t>
              </w:r>
            </w:ins>
          </w:p>
        </w:tc>
      </w:tr>
      <w:tr w:rsidR="009B2EE2" w14:paraId="51EDB2A3" w14:textId="77777777" w:rsidTr="008645DB">
        <w:trPr>
          <w:trHeight w:val="187"/>
          <w:ins w:id="1922" w:author="ZTE-Ma Zhifeng" w:date="2024-08-26T16:05: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115F1E5" w14:textId="77777777" w:rsidR="009B2EE2" w:rsidRDefault="009B2EE2" w:rsidP="008645DB">
            <w:pPr>
              <w:pStyle w:val="TAL"/>
              <w:rPr>
                <w:ins w:id="1923" w:author="ZTE-Ma Zhifeng" w:date="2024-08-26T16:05:00Z"/>
                <w:lang w:val="en-US"/>
              </w:rPr>
            </w:pPr>
            <w:ins w:id="1924" w:author="ZTE-Ma Zhifeng" w:date="2024-08-26T16:05:00Z">
              <w:r>
                <w:t>NOTE :</w:t>
              </w:r>
              <w:r>
                <w:tab/>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w:t>
              </w:r>
              <w:r w:rsidRPr="004D6DE3">
                <w:t>The lowest even order and lowest odd order IMD MSDs shall be considered.</w:t>
              </w:r>
            </w:ins>
          </w:p>
        </w:tc>
      </w:tr>
    </w:tbl>
    <w:p w14:paraId="26EAE5E4" w14:textId="77777777" w:rsidR="009B2EE2" w:rsidRDefault="009B2EE2" w:rsidP="009B2EE2">
      <w:pPr>
        <w:rPr>
          <w:ins w:id="1925" w:author="ZTE-Ma Zhifeng" w:date="2024-08-26T16:05:00Z"/>
          <w:rFonts w:ascii="Arial" w:hAnsi="Arial" w:cs="Arial"/>
          <w:b/>
        </w:rPr>
      </w:pPr>
    </w:p>
    <w:p w14:paraId="1C822B08" w14:textId="77777777" w:rsidR="009B2EE2" w:rsidRPr="000B4D61" w:rsidRDefault="009B2EE2" w:rsidP="009B2EE2">
      <w:pPr>
        <w:rPr>
          <w:ins w:id="1926" w:author="ZTE-Ma Zhifeng" w:date="2024-08-26T16:05:00Z"/>
          <w:rFonts w:eastAsia="MS Mincho"/>
        </w:rPr>
      </w:pPr>
      <w:ins w:id="1927" w:author="ZTE-Ma Zhifeng" w:date="2024-08-26T16:05:00Z">
        <w:r>
          <w:rPr>
            <w:rFonts w:eastAsia="MS Mincho"/>
          </w:rPr>
          <w:t>Based on the above table, t</w:t>
        </w:r>
        <w:r w:rsidRPr="000B4D61">
          <w:rPr>
            <w:rFonts w:eastAsia="MS Mincho" w:hint="eastAsia"/>
          </w:rPr>
          <w:t>here</w:t>
        </w:r>
        <w:r w:rsidRPr="000B4D61">
          <w:rPr>
            <w:rFonts w:eastAsia="MS Mincho"/>
          </w:rPr>
          <w:t xml:space="preserve"> </w:t>
        </w:r>
        <w:r w:rsidRPr="000B4D61">
          <w:rPr>
            <w:rFonts w:eastAsia="MS Mincho" w:hint="eastAsia"/>
          </w:rPr>
          <w:t>is</w:t>
        </w:r>
        <w:r w:rsidRPr="000B4D61">
          <w:rPr>
            <w:rFonts w:eastAsia="MS Mincho"/>
          </w:rPr>
          <w:t xml:space="preserve"> </w:t>
        </w:r>
        <w:r w:rsidRPr="000B4D61">
          <w:rPr>
            <w:rFonts w:eastAsia="MS Mincho" w:hint="eastAsia"/>
          </w:rPr>
          <w:t>no</w:t>
        </w:r>
        <w:r w:rsidRPr="000B4D61">
          <w:rPr>
            <w:rFonts w:eastAsia="MS Mincho"/>
          </w:rPr>
          <w:t xml:space="preserve"> </w:t>
        </w:r>
        <w:r w:rsidRPr="000B4D61">
          <w:rPr>
            <w:rFonts w:eastAsia="MS Mincho" w:hint="eastAsia"/>
          </w:rPr>
          <w:t>IMD</w:t>
        </w:r>
        <w:r>
          <w:rPr>
            <w:rFonts w:eastAsia="MS Mincho"/>
          </w:rPr>
          <w:t xml:space="preserve"> </w:t>
        </w:r>
        <w:r w:rsidRPr="000B4D61">
          <w:rPr>
            <w:rFonts w:eastAsia="MS Mincho" w:hint="eastAsia"/>
          </w:rPr>
          <w:t>produc</w:t>
        </w:r>
        <w:r>
          <w:rPr>
            <w:rFonts w:eastAsia="MS Mincho"/>
          </w:rPr>
          <w:t xml:space="preserve">ed by UL </w:t>
        </w:r>
        <w:r w:rsidRPr="005A43BB">
          <w:rPr>
            <w:rFonts w:eastAsia="MS Mincho"/>
          </w:rPr>
          <w:t>CA_n8A-n2</w:t>
        </w:r>
        <w:r>
          <w:rPr>
            <w:rFonts w:eastAsia="MS Mincho"/>
          </w:rPr>
          <w:t>8</w:t>
        </w:r>
        <w:r w:rsidRPr="005A43BB">
          <w:rPr>
            <w:rFonts w:eastAsia="MS Mincho"/>
          </w:rPr>
          <w:t>A</w:t>
        </w:r>
        <w:r>
          <w:rPr>
            <w:rFonts w:eastAsia="MS Mincho"/>
          </w:rPr>
          <w:t xml:space="preserve"> will fall into the</w:t>
        </w:r>
        <w:r w:rsidRPr="005A43BB">
          <w:rPr>
            <w:rFonts w:eastAsia="MS Mincho"/>
          </w:rPr>
          <w:t xml:space="preserve"> </w:t>
        </w:r>
        <w:r w:rsidRPr="00E6740C">
          <w:rPr>
            <w:rFonts w:eastAsia="MS Mincho" w:hint="eastAsia"/>
          </w:rPr>
          <w:t>n</w:t>
        </w:r>
        <w:r>
          <w:rPr>
            <w:rFonts w:eastAsia="MS Mincho"/>
          </w:rPr>
          <w:t xml:space="preserve">75 </w:t>
        </w:r>
        <w:r w:rsidRPr="000B4D61">
          <w:rPr>
            <w:rFonts w:eastAsia="MS Mincho" w:hint="eastAsia"/>
          </w:rPr>
          <w:t>DL</w:t>
        </w:r>
        <w:r w:rsidRPr="000B4D61">
          <w:rPr>
            <w:rFonts w:eastAsia="MS Mincho"/>
          </w:rPr>
          <w:t xml:space="preserve"> </w:t>
        </w:r>
        <w:r w:rsidRPr="000B4D61">
          <w:rPr>
            <w:rFonts w:eastAsia="MS Mincho" w:hint="eastAsia"/>
          </w:rPr>
          <w:t>spectrum.</w:t>
        </w:r>
      </w:ins>
    </w:p>
    <w:p w14:paraId="48B98528" w14:textId="6CD8940D" w:rsidR="009B2EE2" w:rsidRPr="009B2EE2" w:rsidRDefault="009B2EE2">
      <w:pPr>
        <w:pStyle w:val="41"/>
        <w:rPr>
          <w:ins w:id="1928" w:author="ZTE-Ma Zhifeng" w:date="2024-08-26T16:05:00Z"/>
          <w:rFonts w:cs="Arial"/>
          <w:lang w:eastAsia="zh-CN"/>
          <w:rPrChange w:id="1929" w:author="ZTE-Ma Zhifeng" w:date="2024-08-26T16:08:00Z">
            <w:rPr>
              <w:ins w:id="1930" w:author="ZTE-Ma Zhifeng" w:date="2024-08-26T16:05:00Z"/>
              <w:rFonts w:eastAsia="Times New Roman"/>
              <w:lang w:eastAsia="en-GB"/>
            </w:rPr>
          </w:rPrChange>
        </w:rPr>
        <w:pPrChange w:id="1931" w:author="ZTE-Ma Zhifeng" w:date="2024-08-26T16:08:00Z">
          <w:pPr>
            <w:pStyle w:val="41"/>
            <w:overflowPunct w:val="0"/>
            <w:autoSpaceDE w:val="0"/>
            <w:autoSpaceDN w:val="0"/>
            <w:adjustRightInd w:val="0"/>
            <w:textAlignment w:val="baseline"/>
          </w:pPr>
        </w:pPrChange>
      </w:pPr>
      <w:bookmarkStart w:id="1932" w:name="_Toc175687512"/>
      <w:ins w:id="1933" w:author="ZTE-Ma Zhifeng" w:date="2024-08-26T16:05:00Z">
        <w:r w:rsidRPr="009B2EE2">
          <w:rPr>
            <w:rFonts w:cs="Arial"/>
            <w:lang w:eastAsia="zh-CN"/>
            <w:rPrChange w:id="1934" w:author="ZTE-Ma Zhifeng" w:date="2024-08-26T16:08:00Z">
              <w:rPr>
                <w:rFonts w:eastAsia="Times New Roman"/>
                <w:lang w:eastAsia="en-GB"/>
              </w:rPr>
            </w:rPrChange>
          </w:rPr>
          <w:t>5.</w:t>
        </w:r>
      </w:ins>
      <w:ins w:id="1935" w:author="ZTE-Ma Zhifeng" w:date="2024-08-26T16:10:00Z">
        <w:r>
          <w:rPr>
            <w:rFonts w:cs="Arial"/>
            <w:lang w:eastAsia="zh-CN"/>
          </w:rPr>
          <w:t>3</w:t>
        </w:r>
      </w:ins>
      <w:ins w:id="1936" w:author="ZTE-Ma Zhifeng" w:date="2024-08-26T16:05:00Z">
        <w:r w:rsidRPr="009B2EE2">
          <w:rPr>
            <w:rFonts w:cs="Arial"/>
            <w:lang w:eastAsia="zh-CN"/>
            <w:rPrChange w:id="1937" w:author="ZTE-Ma Zhifeng" w:date="2024-08-26T16:08:00Z">
              <w:rPr>
                <w:rFonts w:eastAsia="Times New Roman"/>
                <w:lang w:eastAsia="en-GB"/>
              </w:rPr>
            </w:rPrChange>
          </w:rPr>
          <w:t>.2.2</w:t>
        </w:r>
        <w:r w:rsidRPr="009B2EE2">
          <w:rPr>
            <w:rFonts w:cs="Arial"/>
            <w:lang w:eastAsia="zh-CN"/>
            <w:rPrChange w:id="1938" w:author="ZTE-Ma Zhifeng" w:date="2024-08-26T16:08:00Z">
              <w:rPr>
                <w:rFonts w:eastAsia="Times New Roman"/>
                <w:lang w:eastAsia="en-GB"/>
              </w:rPr>
            </w:rPrChange>
          </w:rPr>
          <w:tab/>
          <w:t>REFSENS requirements</w:t>
        </w:r>
        <w:bookmarkEnd w:id="1932"/>
      </w:ins>
    </w:p>
    <w:p w14:paraId="103632AA" w14:textId="77777777" w:rsidR="009B2EE2" w:rsidRPr="00CD619B" w:rsidRDefault="009B2EE2" w:rsidP="009B2EE2">
      <w:pPr>
        <w:pStyle w:val="B1"/>
        <w:ind w:left="0" w:firstLine="0"/>
        <w:jc w:val="both"/>
        <w:rPr>
          <w:ins w:id="1939" w:author="ZTE-Ma Zhifeng" w:date="2024-08-26T16:05:00Z"/>
          <w:rFonts w:ascii="Arial" w:hAnsi="Arial" w:cs="Arial"/>
          <w:b/>
          <w:color w:val="FF0000"/>
          <w:sz w:val="24"/>
          <w:lang w:eastAsia="zh-CN"/>
        </w:rPr>
      </w:pPr>
      <w:ins w:id="1940" w:author="ZTE-Ma Zhifeng" w:date="2024-08-26T16:05:00Z">
        <w:r>
          <w:t xml:space="preserve">Based on the co-existence studies there is </w:t>
        </w:r>
        <w:r>
          <w:rPr>
            <w:rFonts w:hint="eastAsia"/>
            <w:lang w:eastAsia="zh-CN"/>
          </w:rPr>
          <w:t>no</w:t>
        </w:r>
        <w:r>
          <w:t xml:space="preserve"> need to define MSD values.</w:t>
        </w:r>
      </w:ins>
    </w:p>
    <w:p w14:paraId="62389999" w14:textId="77777777" w:rsidR="009B2EE2" w:rsidRDefault="009B2EE2" w:rsidP="00126CBF">
      <w:pPr>
        <w:pStyle w:val="B1"/>
        <w:ind w:left="0" w:firstLine="0"/>
        <w:jc w:val="both"/>
        <w:rPr>
          <w:ins w:id="1941" w:author="ZTE-Ma Zhifeng" w:date="2024-08-26T16:10:00Z"/>
          <w:rFonts w:ascii="Arial" w:hAnsi="Arial" w:cs="Arial"/>
          <w:b/>
          <w:color w:val="FF0000"/>
          <w:sz w:val="24"/>
          <w:lang w:eastAsia="zh-CN"/>
        </w:rPr>
      </w:pPr>
    </w:p>
    <w:p w14:paraId="37A9D677" w14:textId="3E2E4504" w:rsidR="008645DB" w:rsidRDefault="008645DB">
      <w:pPr>
        <w:pStyle w:val="21"/>
        <w:rPr>
          <w:ins w:id="1942" w:author="ZTE-Ma Zhifeng" w:date="2024-08-26T16:13:00Z"/>
        </w:rPr>
        <w:pPrChange w:id="1943" w:author="ZTE-Ma Zhifeng" w:date="2024-08-26T16:13:00Z">
          <w:pPr>
            <w:pStyle w:val="21"/>
            <w:keepNext w:val="0"/>
            <w:keepLines w:val="0"/>
            <w:numPr>
              <w:ilvl w:val="1"/>
            </w:numPr>
            <w:tabs>
              <w:tab w:val="num" w:pos="397"/>
            </w:tabs>
            <w:spacing w:before="100" w:beforeAutospacing="1" w:afterLines="100" w:after="240"/>
            <w:ind w:left="0" w:firstLine="0"/>
          </w:pPr>
        </w:pPrChange>
      </w:pPr>
      <w:bookmarkStart w:id="1944" w:name="_Toc175687513"/>
      <w:ins w:id="1945" w:author="ZTE-Ma Zhifeng" w:date="2024-08-26T16:13:00Z">
        <w:r>
          <w:t>5.</w:t>
        </w:r>
      </w:ins>
      <w:ins w:id="1946" w:author="ZTE-Ma Zhifeng" w:date="2024-08-26T16:16:00Z">
        <w:r>
          <w:t>4</w:t>
        </w:r>
      </w:ins>
      <w:ins w:id="1947" w:author="ZTE-Ma Zhifeng" w:date="2024-08-26T16:13:00Z">
        <w:r>
          <w:tab/>
          <w:t>CA_n20-n28-n75</w:t>
        </w:r>
        <w:bookmarkEnd w:id="1944"/>
      </w:ins>
    </w:p>
    <w:p w14:paraId="09957398" w14:textId="61722406" w:rsidR="008645DB" w:rsidRPr="008645DB" w:rsidRDefault="008645DB" w:rsidP="008645DB">
      <w:pPr>
        <w:pStyle w:val="31"/>
        <w:rPr>
          <w:ins w:id="1948" w:author="ZTE-Ma Zhifeng" w:date="2024-08-26T16:13:00Z"/>
          <w:rFonts w:cs="Arial"/>
          <w:szCs w:val="28"/>
          <w:lang w:val="en-US" w:eastAsia="zh-CN"/>
          <w:rPrChange w:id="1949" w:author="ZTE-Ma Zhifeng" w:date="2024-08-26T16:13:00Z">
            <w:rPr>
              <w:ins w:id="1950" w:author="ZTE-Ma Zhifeng" w:date="2024-08-26T16:13:00Z"/>
              <w:rFonts w:cs="Arial"/>
              <w:szCs w:val="28"/>
            </w:rPr>
          </w:rPrChange>
        </w:rPr>
      </w:pPr>
      <w:bookmarkStart w:id="1951" w:name="_Toc175687514"/>
      <w:ins w:id="1952" w:author="ZTE-Ma Zhifeng" w:date="2024-08-26T16:13:00Z">
        <w:r w:rsidRPr="008645DB">
          <w:rPr>
            <w:rFonts w:cs="Arial"/>
            <w:szCs w:val="28"/>
            <w:lang w:val="en-US" w:eastAsia="zh-CN"/>
            <w:rPrChange w:id="1953" w:author="ZTE-Ma Zhifeng" w:date="2024-08-26T16:13:00Z">
              <w:rPr/>
            </w:rPrChange>
          </w:rPr>
          <w:t>5.</w:t>
        </w:r>
      </w:ins>
      <w:ins w:id="1954" w:author="ZTE-Ma Zhifeng" w:date="2024-08-26T16:16:00Z">
        <w:r>
          <w:rPr>
            <w:rFonts w:cs="Arial"/>
            <w:szCs w:val="28"/>
            <w:lang w:val="en-US" w:eastAsia="zh-CN"/>
          </w:rPr>
          <w:t>4</w:t>
        </w:r>
      </w:ins>
      <w:ins w:id="1955" w:author="ZTE-Ma Zhifeng" w:date="2024-08-26T16:13:00Z">
        <w:r w:rsidRPr="008645DB">
          <w:rPr>
            <w:rFonts w:cs="Arial"/>
            <w:szCs w:val="28"/>
            <w:lang w:val="en-US" w:eastAsia="zh-CN"/>
            <w:rPrChange w:id="1956" w:author="ZTE-Ma Zhifeng" w:date="2024-08-26T16:13:00Z">
              <w:rPr/>
            </w:rPrChange>
          </w:rPr>
          <w:t>.1</w:t>
        </w:r>
        <w:r w:rsidRPr="008645DB">
          <w:rPr>
            <w:rFonts w:cs="Arial"/>
            <w:szCs w:val="28"/>
            <w:lang w:val="en-US" w:eastAsia="zh-CN"/>
            <w:rPrChange w:id="1957" w:author="ZTE-Ma Zhifeng" w:date="2024-08-26T16:13:00Z">
              <w:rPr/>
            </w:rPrChange>
          </w:rPr>
          <w:tab/>
          <w:t>Common for 1 band UL and 2 bands UL CA</w:t>
        </w:r>
        <w:bookmarkEnd w:id="1951"/>
      </w:ins>
    </w:p>
    <w:p w14:paraId="458031F6" w14:textId="1F8D3529" w:rsidR="008645DB" w:rsidRPr="008645DB" w:rsidRDefault="008645DB" w:rsidP="008645DB">
      <w:pPr>
        <w:pStyle w:val="41"/>
        <w:rPr>
          <w:ins w:id="1958" w:author="ZTE-Ma Zhifeng" w:date="2024-08-26T16:13:00Z"/>
        </w:rPr>
      </w:pPr>
      <w:bookmarkStart w:id="1959" w:name="_Toc175687515"/>
      <w:ins w:id="1960" w:author="ZTE-Ma Zhifeng" w:date="2024-08-26T16:13:00Z">
        <w:r>
          <w:t>5.</w:t>
        </w:r>
      </w:ins>
      <w:ins w:id="1961" w:author="ZTE-Ma Zhifeng" w:date="2024-08-26T16:16:00Z">
        <w:r>
          <w:t>4</w:t>
        </w:r>
      </w:ins>
      <w:ins w:id="1962" w:author="ZTE-Ma Zhifeng" w:date="2024-08-26T16:13:00Z">
        <w:r>
          <w:t>.1.1</w:t>
        </w:r>
        <w:r>
          <w:tab/>
        </w:r>
        <w:r w:rsidRPr="008645DB">
          <w:t>Operating bands for CA</w:t>
        </w:r>
        <w:bookmarkEnd w:id="1959"/>
      </w:ins>
    </w:p>
    <w:p w14:paraId="6209767E" w14:textId="4EC69A64" w:rsidR="008645DB" w:rsidRPr="008645DB" w:rsidRDefault="008645DB" w:rsidP="008645DB">
      <w:pPr>
        <w:pStyle w:val="TH"/>
        <w:rPr>
          <w:ins w:id="1963" w:author="ZTE-Ma Zhifeng" w:date="2024-08-26T16:13:00Z"/>
          <w:rFonts w:cs="Arial"/>
        </w:rPr>
      </w:pPr>
      <w:ins w:id="1964" w:author="ZTE-Ma Zhifeng" w:date="2024-08-26T16:13:00Z">
        <w:r>
          <w:rPr>
            <w:rFonts w:cs="Arial"/>
          </w:rPr>
          <w:t xml:space="preserve">Table </w:t>
        </w:r>
        <w:r w:rsidRPr="008645DB">
          <w:rPr>
            <w:rFonts w:cs="Arial"/>
            <w:rPrChange w:id="1965" w:author="ZTE-Ma Zhifeng" w:date="2024-08-26T16:15:00Z">
              <w:rPr>
                <w:rFonts w:cs="Arial"/>
                <w:lang w:val="en-US" w:eastAsia="zh-CN"/>
              </w:rPr>
            </w:rPrChange>
          </w:rPr>
          <w:t>5.</w:t>
        </w:r>
      </w:ins>
      <w:ins w:id="1966" w:author="ZTE-Ma Zhifeng" w:date="2024-08-26T16:16:00Z">
        <w:r>
          <w:rPr>
            <w:rFonts w:cs="Arial"/>
          </w:rPr>
          <w:t>4</w:t>
        </w:r>
      </w:ins>
      <w:ins w:id="1967" w:author="ZTE-Ma Zhifeng" w:date="2024-08-26T16:13:00Z">
        <w:r>
          <w:rPr>
            <w:rFonts w:cs="Arial"/>
          </w:rPr>
          <w:t>.</w:t>
        </w:r>
        <w:r w:rsidRPr="008645DB">
          <w:rPr>
            <w:rFonts w:cs="Arial"/>
            <w:rPrChange w:id="1968" w:author="ZTE-Ma Zhifeng" w:date="2024-08-26T16:15:00Z">
              <w:rPr>
                <w:rFonts w:cs="Arial"/>
                <w:lang w:val="en-US" w:eastAsia="zh-CN"/>
              </w:rPr>
            </w:rPrChange>
          </w:rPr>
          <w:t>1</w:t>
        </w:r>
        <w:r>
          <w:rPr>
            <w:rFonts w:cs="Arial"/>
          </w:rPr>
          <w:t>.1-1</w:t>
        </w:r>
        <w:r w:rsidRPr="008645DB">
          <w:rPr>
            <w:rFonts w:cs="Arial"/>
          </w:rPr>
          <w:t xml:space="preserve">: </w:t>
        </w:r>
        <w:r w:rsidRPr="008645DB">
          <w:rPr>
            <w:rFonts w:cs="Arial"/>
            <w:rPrChange w:id="1969" w:author="ZTE-Ma Zhifeng" w:date="2024-08-26T16:15:00Z">
              <w:rPr>
                <w:lang w:val="en-US"/>
              </w:rPr>
            </w:rPrChange>
          </w:rPr>
          <w:t>CA band combination constituent bands definition</w:t>
        </w:r>
      </w:ins>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8645DB" w:rsidRPr="004D6DE3" w14:paraId="69DFA527" w14:textId="77777777" w:rsidTr="008645DB">
        <w:trPr>
          <w:trHeight w:val="56"/>
          <w:jc w:val="center"/>
          <w:ins w:id="1970" w:author="ZTE-Ma Zhifeng" w:date="2024-08-26T16:13:00Z"/>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2013AE98" w14:textId="77777777" w:rsidR="008645DB" w:rsidRPr="004D6DE3" w:rsidRDefault="008645DB" w:rsidP="008645DB">
            <w:pPr>
              <w:keepNext/>
              <w:keepLines/>
              <w:spacing w:after="0"/>
              <w:jc w:val="center"/>
              <w:rPr>
                <w:ins w:id="1971" w:author="ZTE-Ma Zhifeng" w:date="2024-08-26T16:13:00Z"/>
                <w:rFonts w:ascii="Arial" w:hAnsi="Arial" w:cs="Arial"/>
                <w:b/>
                <w:sz w:val="18"/>
                <w:lang w:val="en-US" w:eastAsia="zh-CN"/>
              </w:rPr>
            </w:pPr>
            <w:ins w:id="1972" w:author="ZTE-Ma Zhifeng" w:date="2024-08-26T16:13:00Z">
              <w:r w:rsidRPr="004D6DE3">
                <w:rPr>
                  <w:rFonts w:ascii="Arial" w:hAnsi="Arial" w:cs="Arial"/>
                  <w:b/>
                  <w:sz w:val="18"/>
                  <w:lang w:val="en-US" w:eastAsia="ja-JP"/>
                </w:rPr>
                <w:t>NR</w:t>
              </w:r>
              <w:r w:rsidRPr="004D6DE3">
                <w:rPr>
                  <w:rFonts w:ascii="Arial" w:hAnsi="Arial" w:cs="Arial"/>
                  <w:b/>
                  <w:sz w:val="18"/>
                  <w:lang w:val="en-US" w:eastAsia="zh-CN"/>
                </w:rPr>
                <w:t xml:space="preserve"> Band</w:t>
              </w:r>
            </w:ins>
          </w:p>
        </w:tc>
        <w:tc>
          <w:tcPr>
            <w:tcW w:w="3536" w:type="dxa"/>
            <w:tcBorders>
              <w:top w:val="single" w:sz="4" w:space="0" w:color="auto"/>
              <w:left w:val="single" w:sz="4" w:space="0" w:color="auto"/>
              <w:bottom w:val="single" w:sz="4" w:space="0" w:color="auto"/>
              <w:right w:val="single" w:sz="4" w:space="0" w:color="auto"/>
            </w:tcBorders>
          </w:tcPr>
          <w:p w14:paraId="2E1DC97F" w14:textId="77777777" w:rsidR="008645DB" w:rsidRPr="004D6DE3" w:rsidRDefault="008645DB" w:rsidP="008645DB">
            <w:pPr>
              <w:keepNext/>
              <w:keepLines/>
              <w:spacing w:after="0"/>
              <w:jc w:val="center"/>
              <w:rPr>
                <w:ins w:id="1973" w:author="ZTE-Ma Zhifeng" w:date="2024-08-26T16:13:00Z"/>
                <w:rFonts w:ascii="Arial" w:hAnsi="Arial" w:cs="Arial"/>
                <w:b/>
                <w:bCs/>
                <w:sz w:val="18"/>
                <w:szCs w:val="18"/>
                <w:lang w:val="en-US" w:eastAsia="zh-CN"/>
              </w:rPr>
            </w:pPr>
            <w:ins w:id="1974" w:author="ZTE-Ma Zhifeng" w:date="2024-08-26T16:13:00Z">
              <w:r w:rsidRPr="004D6DE3">
                <w:rPr>
                  <w:rFonts w:ascii="Arial" w:eastAsia="Malgun Gothic" w:hAnsi="Arial" w:cs="Arial"/>
                  <w:b/>
                  <w:bCs/>
                  <w:sz w:val="18"/>
                  <w:szCs w:val="18"/>
                </w:rPr>
                <w:t>Uplink (UL) band</w:t>
              </w:r>
            </w:ins>
          </w:p>
        </w:tc>
        <w:tc>
          <w:tcPr>
            <w:tcW w:w="3116" w:type="dxa"/>
            <w:tcBorders>
              <w:top w:val="single" w:sz="4" w:space="0" w:color="auto"/>
              <w:left w:val="single" w:sz="4" w:space="0" w:color="auto"/>
              <w:bottom w:val="single" w:sz="4" w:space="0" w:color="auto"/>
              <w:right w:val="single" w:sz="4" w:space="0" w:color="auto"/>
            </w:tcBorders>
          </w:tcPr>
          <w:p w14:paraId="47C7E387" w14:textId="77777777" w:rsidR="008645DB" w:rsidRPr="004D6DE3" w:rsidRDefault="008645DB" w:rsidP="008645DB">
            <w:pPr>
              <w:keepNext/>
              <w:keepLines/>
              <w:spacing w:after="0"/>
              <w:jc w:val="center"/>
              <w:rPr>
                <w:ins w:id="1975" w:author="ZTE-Ma Zhifeng" w:date="2024-08-26T16:13:00Z"/>
                <w:rFonts w:ascii="Arial" w:hAnsi="Arial" w:cs="Arial"/>
                <w:b/>
                <w:bCs/>
                <w:sz w:val="18"/>
                <w:szCs w:val="18"/>
                <w:lang w:val="en-US" w:eastAsia="zh-CN"/>
              </w:rPr>
            </w:pPr>
            <w:ins w:id="1976" w:author="ZTE-Ma Zhifeng" w:date="2024-08-26T16:13:00Z">
              <w:r w:rsidRPr="004D6DE3">
                <w:rPr>
                  <w:rFonts w:ascii="Arial" w:eastAsia="Malgun Gothic" w:hAnsi="Arial" w:cs="Arial"/>
                  <w:b/>
                  <w:bCs/>
                  <w:sz w:val="18"/>
                  <w:szCs w:val="18"/>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5A709C71" w14:textId="77777777" w:rsidR="008645DB" w:rsidRPr="004D6DE3" w:rsidRDefault="008645DB" w:rsidP="008645DB">
            <w:pPr>
              <w:keepNext/>
              <w:keepLines/>
              <w:spacing w:after="0"/>
              <w:jc w:val="center"/>
              <w:rPr>
                <w:ins w:id="1977" w:author="ZTE-Ma Zhifeng" w:date="2024-08-26T16:13:00Z"/>
                <w:rFonts w:ascii="Arial" w:eastAsia="Malgun Gothic" w:hAnsi="Arial" w:cs="Arial"/>
                <w:b/>
                <w:bCs/>
                <w:sz w:val="18"/>
                <w:szCs w:val="18"/>
              </w:rPr>
            </w:pPr>
            <w:ins w:id="1978" w:author="ZTE-Ma Zhifeng" w:date="2024-08-26T16:13:00Z">
              <w:r w:rsidRPr="004D6DE3">
                <w:rPr>
                  <w:rFonts w:ascii="Arial" w:eastAsia="Malgun Gothic" w:hAnsi="Arial" w:cs="Arial"/>
                  <w:b/>
                  <w:bCs/>
                  <w:sz w:val="18"/>
                  <w:szCs w:val="18"/>
                </w:rPr>
                <w:t>Duplex</w:t>
              </w:r>
            </w:ins>
          </w:p>
          <w:p w14:paraId="2D2E7232" w14:textId="77777777" w:rsidR="008645DB" w:rsidRPr="004D6DE3" w:rsidRDefault="008645DB" w:rsidP="008645DB">
            <w:pPr>
              <w:keepNext/>
              <w:keepLines/>
              <w:spacing w:after="0"/>
              <w:jc w:val="center"/>
              <w:rPr>
                <w:ins w:id="1979" w:author="ZTE-Ma Zhifeng" w:date="2024-08-26T16:13:00Z"/>
                <w:rFonts w:ascii="Arial" w:hAnsi="Arial" w:cs="Arial"/>
                <w:b/>
                <w:bCs/>
                <w:sz w:val="18"/>
                <w:szCs w:val="18"/>
                <w:lang w:val="en-US" w:eastAsia="zh-CN"/>
              </w:rPr>
            </w:pPr>
            <w:ins w:id="1980" w:author="ZTE-Ma Zhifeng" w:date="2024-08-26T16:13:00Z">
              <w:r w:rsidRPr="004D6DE3">
                <w:rPr>
                  <w:rFonts w:ascii="Arial" w:eastAsia="Malgun Gothic" w:hAnsi="Arial" w:cs="Arial"/>
                  <w:b/>
                  <w:bCs/>
                  <w:sz w:val="18"/>
                  <w:szCs w:val="18"/>
                </w:rPr>
                <w:t>mode</w:t>
              </w:r>
            </w:ins>
          </w:p>
        </w:tc>
      </w:tr>
      <w:tr w:rsidR="008645DB" w:rsidRPr="004D6DE3" w14:paraId="6FDEACF3" w14:textId="77777777" w:rsidTr="008645DB">
        <w:trPr>
          <w:trHeight w:val="184"/>
          <w:jc w:val="center"/>
          <w:ins w:id="1981" w:author="ZTE-Ma Zhifeng" w:date="2024-08-26T16:13:00Z"/>
        </w:trPr>
        <w:tc>
          <w:tcPr>
            <w:tcW w:w="715" w:type="dxa"/>
            <w:vMerge/>
            <w:tcBorders>
              <w:top w:val="single" w:sz="4" w:space="0" w:color="auto"/>
              <w:left w:val="single" w:sz="4" w:space="0" w:color="auto"/>
              <w:bottom w:val="single" w:sz="4" w:space="0" w:color="auto"/>
              <w:right w:val="single" w:sz="4" w:space="0" w:color="auto"/>
            </w:tcBorders>
            <w:vAlign w:val="center"/>
          </w:tcPr>
          <w:p w14:paraId="43CFC3D3" w14:textId="77777777" w:rsidR="008645DB" w:rsidRPr="004D6DE3" w:rsidRDefault="008645DB" w:rsidP="008645DB">
            <w:pPr>
              <w:spacing w:after="0"/>
              <w:rPr>
                <w:ins w:id="1982" w:author="ZTE-Ma Zhifeng" w:date="2024-08-26T16:13:00Z"/>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14985CC2" w14:textId="77777777" w:rsidR="008645DB" w:rsidRPr="004D6DE3" w:rsidRDefault="008645DB" w:rsidP="008645DB">
            <w:pPr>
              <w:keepNext/>
              <w:keepLines/>
              <w:spacing w:after="0"/>
              <w:jc w:val="center"/>
              <w:rPr>
                <w:ins w:id="1983" w:author="ZTE-Ma Zhifeng" w:date="2024-08-26T16:13:00Z"/>
                <w:rFonts w:ascii="Arial" w:hAnsi="Arial" w:cs="Arial"/>
                <w:b/>
                <w:bCs/>
                <w:sz w:val="18"/>
                <w:szCs w:val="18"/>
                <w:lang w:val="en-US" w:eastAsia="zh-CN"/>
              </w:rPr>
            </w:pPr>
            <w:ins w:id="1984" w:author="ZTE-Ma Zhifeng" w:date="2024-08-26T16:13:00Z">
              <w:r w:rsidRPr="004D6DE3">
                <w:rPr>
                  <w:rFonts w:ascii="Arial" w:eastAsia="Malgun Gothic" w:hAnsi="Arial" w:cs="Arial"/>
                  <w:b/>
                  <w:bCs/>
                  <w:sz w:val="18"/>
                  <w:szCs w:val="18"/>
                </w:rPr>
                <w:t>BS receive / UE transmit</w:t>
              </w:r>
            </w:ins>
          </w:p>
        </w:tc>
        <w:tc>
          <w:tcPr>
            <w:tcW w:w="3116" w:type="dxa"/>
            <w:tcBorders>
              <w:top w:val="single" w:sz="4" w:space="0" w:color="auto"/>
              <w:left w:val="single" w:sz="4" w:space="0" w:color="auto"/>
              <w:bottom w:val="single" w:sz="4" w:space="0" w:color="auto"/>
              <w:right w:val="single" w:sz="4" w:space="0" w:color="auto"/>
            </w:tcBorders>
          </w:tcPr>
          <w:p w14:paraId="342B2F8E" w14:textId="77777777" w:rsidR="008645DB" w:rsidRPr="004D6DE3" w:rsidRDefault="008645DB" w:rsidP="008645DB">
            <w:pPr>
              <w:keepNext/>
              <w:keepLines/>
              <w:spacing w:after="0"/>
              <w:jc w:val="center"/>
              <w:rPr>
                <w:ins w:id="1985" w:author="ZTE-Ma Zhifeng" w:date="2024-08-26T16:13:00Z"/>
                <w:rFonts w:ascii="Arial" w:hAnsi="Arial" w:cs="Arial"/>
                <w:b/>
                <w:bCs/>
                <w:sz w:val="18"/>
                <w:szCs w:val="18"/>
                <w:lang w:val="en-US" w:eastAsia="zh-CN"/>
              </w:rPr>
            </w:pPr>
            <w:ins w:id="1986" w:author="ZTE-Ma Zhifeng" w:date="2024-08-26T16:13:00Z">
              <w:r w:rsidRPr="004D6DE3">
                <w:rPr>
                  <w:rFonts w:ascii="Arial" w:eastAsia="Malgun Gothic" w:hAnsi="Arial" w:cs="Arial"/>
                  <w:b/>
                  <w:bCs/>
                  <w:sz w:val="18"/>
                  <w:szCs w:val="18"/>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77CC3373" w14:textId="77777777" w:rsidR="008645DB" w:rsidRPr="004D6DE3" w:rsidRDefault="008645DB" w:rsidP="008645DB">
            <w:pPr>
              <w:spacing w:after="0"/>
              <w:rPr>
                <w:ins w:id="1987" w:author="ZTE-Ma Zhifeng" w:date="2024-08-26T16:13:00Z"/>
                <w:rFonts w:ascii="Arial" w:eastAsia="Calibri" w:hAnsi="Arial" w:cs="Arial"/>
                <w:b/>
                <w:bCs/>
                <w:sz w:val="18"/>
                <w:szCs w:val="18"/>
                <w:lang w:val="en-US" w:eastAsia="zh-CN"/>
              </w:rPr>
            </w:pPr>
          </w:p>
        </w:tc>
      </w:tr>
      <w:tr w:rsidR="008645DB" w:rsidRPr="004D6DE3" w14:paraId="2BDD1C75" w14:textId="77777777" w:rsidTr="008645DB">
        <w:trPr>
          <w:trHeight w:val="56"/>
          <w:jc w:val="center"/>
          <w:ins w:id="1988" w:author="ZTE-Ma Zhifeng" w:date="2024-08-26T16:13:00Z"/>
        </w:trPr>
        <w:tc>
          <w:tcPr>
            <w:tcW w:w="715" w:type="dxa"/>
            <w:vMerge/>
            <w:tcBorders>
              <w:top w:val="single" w:sz="4" w:space="0" w:color="auto"/>
              <w:left w:val="single" w:sz="4" w:space="0" w:color="auto"/>
              <w:bottom w:val="single" w:sz="4" w:space="0" w:color="auto"/>
              <w:right w:val="single" w:sz="4" w:space="0" w:color="auto"/>
            </w:tcBorders>
            <w:vAlign w:val="center"/>
          </w:tcPr>
          <w:p w14:paraId="4C9DCEF4" w14:textId="77777777" w:rsidR="008645DB" w:rsidRPr="004D6DE3" w:rsidRDefault="008645DB" w:rsidP="008645DB">
            <w:pPr>
              <w:spacing w:after="0"/>
              <w:rPr>
                <w:ins w:id="1989" w:author="ZTE-Ma Zhifeng" w:date="2024-08-26T16:13:00Z"/>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5D19370A" w14:textId="77777777" w:rsidR="008645DB" w:rsidRPr="004D6DE3" w:rsidRDefault="008645DB" w:rsidP="008645DB">
            <w:pPr>
              <w:keepNext/>
              <w:keepLines/>
              <w:spacing w:after="0"/>
              <w:jc w:val="center"/>
              <w:rPr>
                <w:ins w:id="1990" w:author="ZTE-Ma Zhifeng" w:date="2024-08-26T16:13:00Z"/>
                <w:rFonts w:ascii="Arial" w:hAnsi="Arial" w:cs="Arial"/>
                <w:b/>
                <w:bCs/>
                <w:sz w:val="18"/>
                <w:szCs w:val="18"/>
                <w:lang w:val="en-US" w:eastAsia="zh-CN"/>
              </w:rPr>
            </w:pPr>
            <w:ins w:id="1991" w:author="ZTE-Ma Zhifeng" w:date="2024-08-26T16:13:00Z">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UL_low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UL_high</w:t>
              </w:r>
            </w:ins>
          </w:p>
        </w:tc>
        <w:tc>
          <w:tcPr>
            <w:tcW w:w="3116" w:type="dxa"/>
            <w:tcBorders>
              <w:top w:val="single" w:sz="4" w:space="0" w:color="auto"/>
              <w:left w:val="single" w:sz="4" w:space="0" w:color="auto"/>
              <w:bottom w:val="single" w:sz="4" w:space="0" w:color="auto"/>
              <w:right w:val="single" w:sz="4" w:space="0" w:color="auto"/>
            </w:tcBorders>
            <w:vAlign w:val="center"/>
          </w:tcPr>
          <w:p w14:paraId="2B6150A7" w14:textId="77777777" w:rsidR="008645DB" w:rsidRPr="004D6DE3" w:rsidRDefault="008645DB" w:rsidP="008645DB">
            <w:pPr>
              <w:keepNext/>
              <w:keepLines/>
              <w:spacing w:after="0"/>
              <w:jc w:val="center"/>
              <w:rPr>
                <w:ins w:id="1992" w:author="ZTE-Ma Zhifeng" w:date="2024-08-26T16:13:00Z"/>
                <w:rFonts w:ascii="Arial" w:hAnsi="Arial" w:cs="Arial"/>
                <w:b/>
                <w:bCs/>
                <w:sz w:val="18"/>
                <w:szCs w:val="18"/>
                <w:lang w:val="en-US" w:eastAsia="zh-CN"/>
              </w:rPr>
            </w:pPr>
            <w:ins w:id="1993" w:author="ZTE-Ma Zhifeng" w:date="2024-08-26T16:13:00Z">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DL_low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DL_high</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4F5FDE39" w14:textId="77777777" w:rsidR="008645DB" w:rsidRPr="004D6DE3" w:rsidRDefault="008645DB" w:rsidP="008645DB">
            <w:pPr>
              <w:spacing w:after="0"/>
              <w:rPr>
                <w:ins w:id="1994" w:author="ZTE-Ma Zhifeng" w:date="2024-08-26T16:13:00Z"/>
                <w:rFonts w:ascii="Arial" w:eastAsia="Calibri" w:hAnsi="Arial" w:cs="Arial"/>
                <w:b/>
                <w:bCs/>
                <w:sz w:val="18"/>
                <w:szCs w:val="18"/>
                <w:lang w:val="en-US" w:eastAsia="zh-CN"/>
              </w:rPr>
            </w:pPr>
          </w:p>
        </w:tc>
      </w:tr>
      <w:tr w:rsidR="008645DB" w:rsidRPr="004D6DE3" w14:paraId="1B5DFF42" w14:textId="77777777" w:rsidTr="008645DB">
        <w:trPr>
          <w:trHeight w:val="56"/>
          <w:jc w:val="center"/>
          <w:ins w:id="1995" w:author="ZTE-Ma Zhifeng" w:date="2024-08-26T16:13:00Z"/>
        </w:trPr>
        <w:tc>
          <w:tcPr>
            <w:tcW w:w="715" w:type="dxa"/>
            <w:tcBorders>
              <w:top w:val="single" w:sz="4" w:space="0" w:color="auto"/>
              <w:left w:val="single" w:sz="4" w:space="0" w:color="auto"/>
              <w:bottom w:val="single" w:sz="4" w:space="0" w:color="auto"/>
              <w:right w:val="single" w:sz="4" w:space="0" w:color="auto"/>
            </w:tcBorders>
            <w:vAlign w:val="center"/>
          </w:tcPr>
          <w:p w14:paraId="5C996F9F" w14:textId="77777777" w:rsidR="008645DB" w:rsidRPr="004D6DE3" w:rsidRDefault="008645DB" w:rsidP="008645DB">
            <w:pPr>
              <w:keepNext/>
              <w:keepLines/>
              <w:spacing w:after="0"/>
              <w:jc w:val="center"/>
              <w:rPr>
                <w:ins w:id="1996" w:author="ZTE-Ma Zhifeng" w:date="2024-08-26T16:13:00Z"/>
                <w:rFonts w:ascii="Arial" w:hAnsi="Arial" w:cs="Arial"/>
                <w:sz w:val="18"/>
                <w:lang w:val="sv-SE" w:eastAsia="zh-CN"/>
              </w:rPr>
            </w:pPr>
            <w:ins w:id="1997" w:author="ZTE-Ma Zhifeng" w:date="2024-08-26T16:13:00Z">
              <w:r w:rsidRPr="004D6DE3">
                <w:rPr>
                  <w:rFonts w:ascii="Arial" w:hAnsi="Arial" w:cs="Arial"/>
                  <w:color w:val="000000"/>
                  <w:sz w:val="18"/>
                  <w:szCs w:val="18"/>
                </w:rPr>
                <w:t>n</w:t>
              </w:r>
              <w:r>
                <w:rPr>
                  <w:rFonts w:ascii="Arial" w:hAnsi="Arial" w:cs="Arial"/>
                  <w:color w:val="000000"/>
                  <w:sz w:val="18"/>
                  <w:szCs w:val="18"/>
                </w:rPr>
                <w:t>20</w:t>
              </w:r>
            </w:ins>
          </w:p>
        </w:tc>
        <w:tc>
          <w:tcPr>
            <w:tcW w:w="3536" w:type="dxa"/>
            <w:tcBorders>
              <w:top w:val="single" w:sz="4" w:space="0" w:color="auto"/>
              <w:left w:val="single" w:sz="4" w:space="0" w:color="auto"/>
              <w:bottom w:val="single" w:sz="4" w:space="0" w:color="auto"/>
              <w:right w:val="single" w:sz="4" w:space="0" w:color="auto"/>
            </w:tcBorders>
          </w:tcPr>
          <w:p w14:paraId="055C0CAB" w14:textId="77777777" w:rsidR="008645DB" w:rsidRPr="00A1115A" w:rsidRDefault="008645DB" w:rsidP="008645DB">
            <w:pPr>
              <w:pStyle w:val="TAC"/>
              <w:rPr>
                <w:ins w:id="1998" w:author="ZTE-Ma Zhifeng" w:date="2024-08-26T16:13:00Z"/>
              </w:rPr>
            </w:pPr>
            <w:ins w:id="1999" w:author="ZTE-Ma Zhifeng" w:date="2024-08-26T16:13:00Z">
              <w:r w:rsidRPr="00A1115A">
                <w:t>832 MHz – 862 MHz</w:t>
              </w:r>
            </w:ins>
          </w:p>
        </w:tc>
        <w:tc>
          <w:tcPr>
            <w:tcW w:w="3116" w:type="dxa"/>
            <w:tcBorders>
              <w:top w:val="single" w:sz="4" w:space="0" w:color="auto"/>
              <w:left w:val="single" w:sz="4" w:space="0" w:color="auto"/>
              <w:bottom w:val="single" w:sz="4" w:space="0" w:color="auto"/>
              <w:right w:val="single" w:sz="4" w:space="0" w:color="auto"/>
            </w:tcBorders>
          </w:tcPr>
          <w:p w14:paraId="375EB0CC" w14:textId="77777777" w:rsidR="008645DB" w:rsidRPr="00A1115A" w:rsidRDefault="008645DB" w:rsidP="008645DB">
            <w:pPr>
              <w:pStyle w:val="TAC"/>
              <w:rPr>
                <w:ins w:id="2000" w:author="ZTE-Ma Zhifeng" w:date="2024-08-26T16:13:00Z"/>
              </w:rPr>
            </w:pPr>
            <w:ins w:id="2001" w:author="ZTE-Ma Zhifeng" w:date="2024-08-26T16:13:00Z">
              <w:r w:rsidRPr="00A1115A">
                <w:t>791 MHz – 821 MHz</w:t>
              </w:r>
            </w:ins>
          </w:p>
        </w:tc>
        <w:tc>
          <w:tcPr>
            <w:tcW w:w="1043" w:type="dxa"/>
            <w:tcBorders>
              <w:top w:val="single" w:sz="4" w:space="0" w:color="auto"/>
              <w:left w:val="single" w:sz="4" w:space="0" w:color="auto"/>
              <w:bottom w:val="single" w:sz="4" w:space="0" w:color="auto"/>
              <w:right w:val="single" w:sz="4" w:space="0" w:color="auto"/>
            </w:tcBorders>
          </w:tcPr>
          <w:p w14:paraId="46B1502F" w14:textId="77777777" w:rsidR="008645DB" w:rsidRPr="00A1115A" w:rsidRDefault="008645DB" w:rsidP="008645DB">
            <w:pPr>
              <w:pStyle w:val="TAC"/>
              <w:rPr>
                <w:ins w:id="2002" w:author="ZTE-Ma Zhifeng" w:date="2024-08-26T16:13:00Z"/>
              </w:rPr>
            </w:pPr>
            <w:ins w:id="2003" w:author="ZTE-Ma Zhifeng" w:date="2024-08-26T16:13:00Z">
              <w:r w:rsidRPr="00A1115A">
                <w:t>FDD</w:t>
              </w:r>
            </w:ins>
          </w:p>
        </w:tc>
      </w:tr>
      <w:tr w:rsidR="008645DB" w:rsidRPr="004D6DE3" w14:paraId="1D7082EF" w14:textId="77777777" w:rsidTr="008645DB">
        <w:trPr>
          <w:trHeight w:val="56"/>
          <w:jc w:val="center"/>
          <w:ins w:id="2004" w:author="ZTE-Ma Zhifeng" w:date="2024-08-26T16:13:00Z"/>
        </w:trPr>
        <w:tc>
          <w:tcPr>
            <w:tcW w:w="715" w:type="dxa"/>
            <w:tcBorders>
              <w:top w:val="single" w:sz="4" w:space="0" w:color="auto"/>
              <w:left w:val="single" w:sz="4" w:space="0" w:color="auto"/>
              <w:bottom w:val="single" w:sz="4" w:space="0" w:color="auto"/>
              <w:right w:val="single" w:sz="4" w:space="0" w:color="auto"/>
            </w:tcBorders>
            <w:vAlign w:val="center"/>
          </w:tcPr>
          <w:p w14:paraId="001634D6" w14:textId="77777777" w:rsidR="008645DB" w:rsidRPr="004D6DE3" w:rsidRDefault="008645DB" w:rsidP="008645DB">
            <w:pPr>
              <w:keepNext/>
              <w:keepLines/>
              <w:spacing w:after="0"/>
              <w:jc w:val="center"/>
              <w:rPr>
                <w:ins w:id="2005" w:author="ZTE-Ma Zhifeng" w:date="2024-08-26T16:13:00Z"/>
                <w:rFonts w:ascii="Arial" w:hAnsi="Arial" w:cs="Arial"/>
                <w:sz w:val="18"/>
                <w:lang w:val="sv-SE" w:eastAsia="zh-CN"/>
              </w:rPr>
            </w:pPr>
            <w:ins w:id="2006" w:author="ZTE-Ma Zhifeng" w:date="2024-08-26T16:13:00Z">
              <w:r w:rsidRPr="004D6DE3">
                <w:rPr>
                  <w:rFonts w:ascii="Arial" w:hAnsi="Arial" w:cs="Arial"/>
                  <w:color w:val="000000"/>
                  <w:sz w:val="18"/>
                  <w:szCs w:val="18"/>
                </w:rPr>
                <w:t>n</w:t>
              </w:r>
              <w:r>
                <w:rPr>
                  <w:rFonts w:ascii="Arial" w:hAnsi="Arial" w:cs="Arial"/>
                  <w:color w:val="000000"/>
                  <w:sz w:val="18"/>
                  <w:szCs w:val="18"/>
                </w:rPr>
                <w:t>28</w:t>
              </w:r>
            </w:ins>
          </w:p>
        </w:tc>
        <w:tc>
          <w:tcPr>
            <w:tcW w:w="3536" w:type="dxa"/>
            <w:tcBorders>
              <w:top w:val="single" w:sz="4" w:space="0" w:color="auto"/>
              <w:left w:val="single" w:sz="4" w:space="0" w:color="auto"/>
              <w:bottom w:val="single" w:sz="4" w:space="0" w:color="auto"/>
              <w:right w:val="single" w:sz="4" w:space="0" w:color="auto"/>
            </w:tcBorders>
          </w:tcPr>
          <w:p w14:paraId="6EF5AF82" w14:textId="77777777" w:rsidR="008645DB" w:rsidRPr="00A1115A" w:rsidRDefault="008645DB" w:rsidP="008645DB">
            <w:pPr>
              <w:pStyle w:val="TAC"/>
              <w:rPr>
                <w:ins w:id="2007" w:author="ZTE-Ma Zhifeng" w:date="2024-08-26T16:13:00Z"/>
              </w:rPr>
            </w:pPr>
            <w:ins w:id="2008" w:author="ZTE-Ma Zhifeng" w:date="2024-08-26T16:13:00Z">
              <w:r>
                <w:t>703</w:t>
              </w:r>
              <w:r w:rsidRPr="00A1115A">
                <w:t xml:space="preserve"> MHz – </w:t>
              </w:r>
              <w:r>
                <w:t>748</w:t>
              </w:r>
              <w:r w:rsidRPr="00A1115A">
                <w:t xml:space="preserve"> MHz</w:t>
              </w:r>
            </w:ins>
          </w:p>
        </w:tc>
        <w:tc>
          <w:tcPr>
            <w:tcW w:w="3116" w:type="dxa"/>
            <w:tcBorders>
              <w:top w:val="single" w:sz="4" w:space="0" w:color="auto"/>
              <w:left w:val="single" w:sz="4" w:space="0" w:color="auto"/>
              <w:bottom w:val="single" w:sz="4" w:space="0" w:color="auto"/>
              <w:right w:val="single" w:sz="4" w:space="0" w:color="auto"/>
            </w:tcBorders>
          </w:tcPr>
          <w:p w14:paraId="625B1027" w14:textId="77777777" w:rsidR="008645DB" w:rsidRPr="00A1115A" w:rsidRDefault="008645DB" w:rsidP="008645DB">
            <w:pPr>
              <w:pStyle w:val="TAC"/>
              <w:rPr>
                <w:ins w:id="2009" w:author="ZTE-Ma Zhifeng" w:date="2024-08-26T16:13:00Z"/>
              </w:rPr>
            </w:pPr>
            <w:ins w:id="2010" w:author="ZTE-Ma Zhifeng" w:date="2024-08-26T16:13:00Z">
              <w:r w:rsidRPr="00A1115A">
                <w:t>7</w:t>
              </w:r>
              <w:r>
                <w:t>58</w:t>
              </w:r>
              <w:r w:rsidRPr="00A1115A">
                <w:t xml:space="preserve"> MHz – 8</w:t>
              </w:r>
              <w:r>
                <w:t>03</w:t>
              </w:r>
              <w:r w:rsidRPr="00A1115A">
                <w:t xml:space="preserve"> MHz</w:t>
              </w:r>
            </w:ins>
          </w:p>
        </w:tc>
        <w:tc>
          <w:tcPr>
            <w:tcW w:w="1043" w:type="dxa"/>
            <w:tcBorders>
              <w:top w:val="single" w:sz="4" w:space="0" w:color="auto"/>
              <w:left w:val="single" w:sz="4" w:space="0" w:color="auto"/>
              <w:bottom w:val="single" w:sz="4" w:space="0" w:color="auto"/>
              <w:right w:val="single" w:sz="4" w:space="0" w:color="auto"/>
            </w:tcBorders>
          </w:tcPr>
          <w:p w14:paraId="5A878E72" w14:textId="77777777" w:rsidR="008645DB" w:rsidRPr="00A1115A" w:rsidRDefault="008645DB" w:rsidP="008645DB">
            <w:pPr>
              <w:pStyle w:val="TAC"/>
              <w:rPr>
                <w:ins w:id="2011" w:author="ZTE-Ma Zhifeng" w:date="2024-08-26T16:13:00Z"/>
              </w:rPr>
            </w:pPr>
            <w:ins w:id="2012" w:author="ZTE-Ma Zhifeng" w:date="2024-08-26T16:13:00Z">
              <w:r w:rsidRPr="00A1115A">
                <w:t>FDD</w:t>
              </w:r>
            </w:ins>
          </w:p>
        </w:tc>
      </w:tr>
      <w:tr w:rsidR="008645DB" w:rsidRPr="004D6DE3" w14:paraId="1156DB41" w14:textId="77777777" w:rsidTr="008645DB">
        <w:trPr>
          <w:trHeight w:val="56"/>
          <w:jc w:val="center"/>
          <w:ins w:id="2013" w:author="ZTE-Ma Zhifeng" w:date="2024-08-26T16:13:00Z"/>
        </w:trPr>
        <w:tc>
          <w:tcPr>
            <w:tcW w:w="715" w:type="dxa"/>
            <w:tcBorders>
              <w:top w:val="single" w:sz="4" w:space="0" w:color="auto"/>
              <w:left w:val="single" w:sz="4" w:space="0" w:color="auto"/>
              <w:bottom w:val="single" w:sz="4" w:space="0" w:color="auto"/>
              <w:right w:val="single" w:sz="4" w:space="0" w:color="auto"/>
            </w:tcBorders>
            <w:vAlign w:val="center"/>
          </w:tcPr>
          <w:p w14:paraId="005BC44C" w14:textId="77777777" w:rsidR="008645DB" w:rsidRPr="004D6DE3" w:rsidRDefault="008645DB" w:rsidP="008645DB">
            <w:pPr>
              <w:keepNext/>
              <w:keepLines/>
              <w:spacing w:after="0"/>
              <w:jc w:val="center"/>
              <w:rPr>
                <w:ins w:id="2014" w:author="ZTE-Ma Zhifeng" w:date="2024-08-26T16:13:00Z"/>
                <w:rFonts w:ascii="Arial" w:hAnsi="Arial" w:cs="Arial"/>
                <w:color w:val="000000"/>
                <w:sz w:val="18"/>
                <w:szCs w:val="18"/>
              </w:rPr>
            </w:pPr>
            <w:ins w:id="2015" w:author="ZTE-Ma Zhifeng" w:date="2024-08-26T16:13:00Z">
              <w:r w:rsidRPr="004D6DE3">
                <w:rPr>
                  <w:rFonts w:ascii="Arial" w:hAnsi="Arial" w:cs="Arial"/>
                  <w:color w:val="000000"/>
                  <w:sz w:val="18"/>
                  <w:szCs w:val="18"/>
                </w:rPr>
                <w:t>n</w:t>
              </w:r>
              <w:r>
                <w:rPr>
                  <w:rFonts w:ascii="Arial" w:hAnsi="Arial" w:cs="Arial"/>
                  <w:color w:val="000000"/>
                  <w:sz w:val="18"/>
                  <w:szCs w:val="18"/>
                </w:rPr>
                <w:t>75</w:t>
              </w:r>
            </w:ins>
          </w:p>
        </w:tc>
        <w:tc>
          <w:tcPr>
            <w:tcW w:w="3536" w:type="dxa"/>
            <w:tcBorders>
              <w:top w:val="single" w:sz="4" w:space="0" w:color="auto"/>
              <w:left w:val="single" w:sz="4" w:space="0" w:color="auto"/>
              <w:bottom w:val="single" w:sz="4" w:space="0" w:color="auto"/>
              <w:right w:val="single" w:sz="4" w:space="0" w:color="auto"/>
            </w:tcBorders>
          </w:tcPr>
          <w:p w14:paraId="5B86574C" w14:textId="77777777" w:rsidR="008645DB" w:rsidRPr="00A1115A" w:rsidRDefault="008645DB" w:rsidP="008645DB">
            <w:pPr>
              <w:pStyle w:val="TAC"/>
              <w:rPr>
                <w:ins w:id="2016" w:author="ZTE-Ma Zhifeng" w:date="2024-08-26T16:13:00Z"/>
              </w:rPr>
            </w:pPr>
            <w:ins w:id="2017" w:author="ZTE-Ma Zhifeng" w:date="2024-08-26T16:13:00Z">
              <w:r w:rsidRPr="00A1115A">
                <w:t>N/A</w:t>
              </w:r>
            </w:ins>
          </w:p>
        </w:tc>
        <w:tc>
          <w:tcPr>
            <w:tcW w:w="3116" w:type="dxa"/>
            <w:tcBorders>
              <w:top w:val="single" w:sz="4" w:space="0" w:color="auto"/>
              <w:left w:val="single" w:sz="4" w:space="0" w:color="auto"/>
              <w:bottom w:val="single" w:sz="4" w:space="0" w:color="auto"/>
              <w:right w:val="single" w:sz="4" w:space="0" w:color="auto"/>
            </w:tcBorders>
          </w:tcPr>
          <w:p w14:paraId="4BCFE796" w14:textId="77777777" w:rsidR="008645DB" w:rsidRPr="00A1115A" w:rsidRDefault="008645DB" w:rsidP="008645DB">
            <w:pPr>
              <w:pStyle w:val="TAC"/>
              <w:rPr>
                <w:ins w:id="2018" w:author="ZTE-Ma Zhifeng" w:date="2024-08-26T16:13:00Z"/>
              </w:rPr>
            </w:pPr>
            <w:ins w:id="2019" w:author="ZTE-Ma Zhifeng" w:date="2024-08-26T16:13:00Z">
              <w:r w:rsidRPr="00A1115A">
                <w:t>1432 MHz – 1517 MHz</w:t>
              </w:r>
            </w:ins>
          </w:p>
        </w:tc>
        <w:tc>
          <w:tcPr>
            <w:tcW w:w="1043" w:type="dxa"/>
            <w:tcBorders>
              <w:top w:val="single" w:sz="4" w:space="0" w:color="auto"/>
              <w:left w:val="single" w:sz="4" w:space="0" w:color="auto"/>
              <w:bottom w:val="single" w:sz="4" w:space="0" w:color="auto"/>
              <w:right w:val="single" w:sz="4" w:space="0" w:color="auto"/>
            </w:tcBorders>
          </w:tcPr>
          <w:p w14:paraId="01F439B7" w14:textId="77777777" w:rsidR="008645DB" w:rsidRPr="00A1115A" w:rsidRDefault="008645DB" w:rsidP="008645DB">
            <w:pPr>
              <w:pStyle w:val="TAC"/>
              <w:rPr>
                <w:ins w:id="2020" w:author="ZTE-Ma Zhifeng" w:date="2024-08-26T16:13:00Z"/>
              </w:rPr>
            </w:pPr>
            <w:ins w:id="2021" w:author="ZTE-Ma Zhifeng" w:date="2024-08-26T16:13:00Z">
              <w:r w:rsidRPr="00A1115A">
                <w:t>SDL</w:t>
              </w:r>
              <w:r>
                <w:rPr>
                  <w:vertAlign w:val="superscript"/>
                </w:rPr>
                <w:t>19</w:t>
              </w:r>
            </w:ins>
          </w:p>
        </w:tc>
      </w:tr>
    </w:tbl>
    <w:p w14:paraId="4C2601D0" w14:textId="77777777" w:rsidR="008645DB" w:rsidRDefault="008645DB" w:rsidP="008645DB">
      <w:pPr>
        <w:rPr>
          <w:ins w:id="2022" w:author="ZTE-Ma Zhifeng" w:date="2024-08-26T16:13:00Z"/>
          <w:lang w:eastAsia="zh-CN"/>
        </w:rPr>
      </w:pPr>
    </w:p>
    <w:p w14:paraId="6920780E" w14:textId="73C3403E" w:rsidR="008645DB" w:rsidRPr="008645DB" w:rsidRDefault="008645DB" w:rsidP="008645DB">
      <w:pPr>
        <w:pStyle w:val="41"/>
        <w:rPr>
          <w:ins w:id="2023" w:author="ZTE-Ma Zhifeng" w:date="2024-08-26T16:13:00Z"/>
        </w:rPr>
      </w:pPr>
      <w:bookmarkStart w:id="2024" w:name="_Toc175687516"/>
      <w:ins w:id="2025" w:author="ZTE-Ma Zhifeng" w:date="2024-08-26T16:13:00Z">
        <w:r w:rsidRPr="008645DB">
          <w:lastRenderedPageBreak/>
          <w:t>5.</w:t>
        </w:r>
      </w:ins>
      <w:ins w:id="2026" w:author="ZTE-Ma Zhifeng" w:date="2024-08-26T16:16:00Z">
        <w:r>
          <w:t>4</w:t>
        </w:r>
      </w:ins>
      <w:ins w:id="2027" w:author="ZTE-Ma Zhifeng" w:date="2024-08-26T16:13:00Z">
        <w:r w:rsidRPr="008645DB">
          <w:t>.1.2</w:t>
        </w:r>
        <w:r w:rsidRPr="008645DB">
          <w:tab/>
          <w:t>Channel bandwidths per operating band for CA</w:t>
        </w:r>
        <w:bookmarkEnd w:id="2024"/>
      </w:ins>
    </w:p>
    <w:p w14:paraId="1DAA95B8" w14:textId="11B7EBDD" w:rsidR="008645DB" w:rsidRPr="008645DB" w:rsidRDefault="008645DB" w:rsidP="008645DB">
      <w:pPr>
        <w:pStyle w:val="TH"/>
        <w:rPr>
          <w:ins w:id="2028" w:author="ZTE-Ma Zhifeng" w:date="2024-08-26T16:13:00Z"/>
          <w:rFonts w:cs="Arial"/>
          <w:rPrChange w:id="2029" w:author="ZTE-Ma Zhifeng" w:date="2024-08-26T16:15:00Z">
            <w:rPr>
              <w:ins w:id="2030" w:author="ZTE-Ma Zhifeng" w:date="2024-08-26T16:13:00Z"/>
              <w:lang w:val="en-US" w:eastAsia="en-GB"/>
            </w:rPr>
          </w:rPrChange>
        </w:rPr>
      </w:pPr>
      <w:ins w:id="2031" w:author="ZTE-Ma Zhifeng" w:date="2024-08-26T16:13:00Z">
        <w:r>
          <w:rPr>
            <w:rFonts w:cs="Arial"/>
          </w:rPr>
          <w:t xml:space="preserve">Table </w:t>
        </w:r>
        <w:r w:rsidRPr="008645DB">
          <w:rPr>
            <w:rFonts w:cs="Arial"/>
            <w:rPrChange w:id="2032" w:author="ZTE-Ma Zhifeng" w:date="2024-08-26T16:15:00Z">
              <w:rPr>
                <w:rFonts w:cs="Arial"/>
                <w:lang w:val="en-US" w:eastAsia="zh-CN"/>
              </w:rPr>
            </w:rPrChange>
          </w:rPr>
          <w:t>5.</w:t>
        </w:r>
      </w:ins>
      <w:ins w:id="2033" w:author="ZTE-Ma Zhifeng" w:date="2024-08-26T16:16:00Z">
        <w:r>
          <w:rPr>
            <w:rFonts w:cs="Arial"/>
          </w:rPr>
          <w:t>4.</w:t>
        </w:r>
      </w:ins>
      <w:ins w:id="2034" w:author="ZTE-Ma Zhifeng" w:date="2024-08-26T16:13:00Z">
        <w:r w:rsidRPr="008645DB">
          <w:rPr>
            <w:rFonts w:cs="Arial"/>
            <w:rPrChange w:id="2035" w:author="ZTE-Ma Zhifeng" w:date="2024-08-26T16:15:00Z">
              <w:rPr>
                <w:rFonts w:cs="Arial"/>
                <w:lang w:val="en-US" w:eastAsia="zh-CN"/>
              </w:rPr>
            </w:rPrChange>
          </w:rPr>
          <w:t>1</w:t>
        </w:r>
        <w:r>
          <w:rPr>
            <w:rFonts w:cs="Arial"/>
          </w:rPr>
          <w:t xml:space="preserve">.2-1: Supported bandwidths per </w:t>
        </w:r>
        <w:r w:rsidRPr="008645DB">
          <w:rPr>
            <w:rFonts w:cs="Arial"/>
            <w:rPrChange w:id="2036" w:author="ZTE-Ma Zhifeng" w:date="2024-08-26T16:15:00Z">
              <w:rPr>
                <w:rFonts w:cs="Arial"/>
                <w:lang w:val="en-US" w:eastAsia="zh-CN"/>
              </w:rPr>
            </w:rPrChange>
          </w:rPr>
          <w:t>CA</w:t>
        </w:r>
        <w:r>
          <w:rPr>
            <w:rFonts w:cs="Arial"/>
          </w:rPr>
          <w:t xml:space="preserve"> band combination</w:t>
        </w:r>
      </w:ins>
    </w:p>
    <w:tbl>
      <w:tblPr>
        <w:tblW w:w="4826" w:type="pct"/>
        <w:tblLook w:val="04A0" w:firstRow="1" w:lastRow="0" w:firstColumn="1" w:lastColumn="0" w:noHBand="0" w:noVBand="1"/>
      </w:tblPr>
      <w:tblGrid>
        <w:gridCol w:w="1722"/>
        <w:gridCol w:w="1900"/>
        <w:gridCol w:w="684"/>
        <w:gridCol w:w="3704"/>
        <w:gridCol w:w="1286"/>
      </w:tblGrid>
      <w:tr w:rsidR="008645DB" w:rsidRPr="004D6DE3" w14:paraId="58BB2A36" w14:textId="77777777" w:rsidTr="008645DB">
        <w:trPr>
          <w:trHeight w:val="46"/>
          <w:ins w:id="2037" w:author="ZTE-Ma Zhifeng" w:date="2024-08-26T16:13: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43E6526" w14:textId="77777777" w:rsidR="008645DB" w:rsidRPr="004D6DE3" w:rsidRDefault="008645DB" w:rsidP="008645DB">
            <w:pPr>
              <w:pStyle w:val="TAH"/>
              <w:rPr>
                <w:ins w:id="2038" w:author="ZTE-Ma Zhifeng" w:date="2024-08-26T16:13:00Z"/>
                <w:rFonts w:cs="Arial"/>
                <w:b w:val="0"/>
                <w:bCs/>
                <w:szCs w:val="18"/>
              </w:rPr>
            </w:pPr>
            <w:ins w:id="2039" w:author="ZTE-Ma Zhifeng" w:date="2024-08-26T16:13:00Z">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ins>
          </w:p>
        </w:tc>
      </w:tr>
      <w:tr w:rsidR="008645DB" w:rsidRPr="004D6DE3" w14:paraId="2F2A5E5D" w14:textId="77777777" w:rsidTr="008645DB">
        <w:trPr>
          <w:trHeight w:val="46"/>
          <w:ins w:id="2040" w:author="ZTE-Ma Zhifeng" w:date="2024-08-26T16:13:00Z"/>
        </w:trPr>
        <w:tc>
          <w:tcPr>
            <w:tcW w:w="932" w:type="pct"/>
            <w:tcBorders>
              <w:top w:val="single" w:sz="4" w:space="0" w:color="auto"/>
              <w:left w:val="single" w:sz="4" w:space="0" w:color="auto"/>
              <w:bottom w:val="single" w:sz="4" w:space="0" w:color="auto"/>
              <w:right w:val="single" w:sz="4" w:space="0" w:color="auto"/>
            </w:tcBorders>
            <w:shd w:val="clear" w:color="auto" w:fill="auto"/>
            <w:vAlign w:val="center"/>
          </w:tcPr>
          <w:p w14:paraId="1F4F376E" w14:textId="77777777" w:rsidR="008645DB" w:rsidRPr="004D6DE3" w:rsidRDefault="008645DB" w:rsidP="008645DB">
            <w:pPr>
              <w:pStyle w:val="TAH"/>
              <w:rPr>
                <w:ins w:id="2041" w:author="ZTE-Ma Zhifeng" w:date="2024-08-26T16:13:00Z"/>
                <w:rFonts w:cs="Arial"/>
                <w:b w:val="0"/>
                <w:bCs/>
                <w:szCs w:val="18"/>
              </w:rPr>
            </w:pPr>
            <w:ins w:id="2042" w:author="ZTE-Ma Zhifeng" w:date="2024-08-26T16:13:00Z">
              <w:r w:rsidRPr="004D6DE3">
                <w:rPr>
                  <w:rFonts w:cs="Arial"/>
                  <w:bCs/>
                  <w:szCs w:val="18"/>
                </w:rPr>
                <w:t>NR CA configuration</w:t>
              </w:r>
            </w:ins>
          </w:p>
        </w:tc>
        <w:tc>
          <w:tcPr>
            <w:tcW w:w="1028" w:type="pct"/>
            <w:tcBorders>
              <w:top w:val="single" w:sz="4" w:space="0" w:color="auto"/>
              <w:left w:val="nil"/>
              <w:bottom w:val="single" w:sz="4" w:space="0" w:color="auto"/>
              <w:right w:val="single" w:sz="4" w:space="0" w:color="auto"/>
            </w:tcBorders>
            <w:shd w:val="clear" w:color="auto" w:fill="auto"/>
            <w:vAlign w:val="center"/>
          </w:tcPr>
          <w:p w14:paraId="3D0E3A52" w14:textId="77777777" w:rsidR="008645DB" w:rsidRPr="004D6DE3" w:rsidRDefault="008645DB" w:rsidP="008645DB">
            <w:pPr>
              <w:spacing w:after="0"/>
              <w:jc w:val="center"/>
              <w:rPr>
                <w:ins w:id="2043" w:author="ZTE-Ma Zhifeng" w:date="2024-08-26T16:13:00Z"/>
                <w:rFonts w:ascii="Arial" w:hAnsi="Arial" w:cs="Arial"/>
                <w:b/>
                <w:bCs/>
                <w:sz w:val="18"/>
                <w:szCs w:val="18"/>
              </w:rPr>
            </w:pPr>
            <w:ins w:id="2044" w:author="ZTE-Ma Zhifeng" w:date="2024-08-26T16:13:00Z">
              <w:r w:rsidRPr="004D6DE3">
                <w:rPr>
                  <w:rFonts w:ascii="Arial" w:hAnsi="Arial" w:cs="Arial"/>
                  <w:b/>
                  <w:bCs/>
                  <w:sz w:val="18"/>
                  <w:szCs w:val="18"/>
                </w:rPr>
                <w:t xml:space="preserve">Uplink CA configuration or single uplink carrier </w:t>
              </w:r>
            </w:ins>
          </w:p>
        </w:tc>
        <w:tc>
          <w:tcPr>
            <w:tcW w:w="374" w:type="pct"/>
            <w:tcBorders>
              <w:top w:val="single" w:sz="4" w:space="0" w:color="auto"/>
              <w:left w:val="nil"/>
              <w:bottom w:val="single" w:sz="4" w:space="0" w:color="auto"/>
              <w:right w:val="single" w:sz="4" w:space="0" w:color="auto"/>
            </w:tcBorders>
            <w:shd w:val="clear" w:color="auto" w:fill="auto"/>
            <w:vAlign w:val="center"/>
          </w:tcPr>
          <w:p w14:paraId="65E040F1" w14:textId="77777777" w:rsidR="008645DB" w:rsidRPr="004D6DE3" w:rsidRDefault="008645DB" w:rsidP="008645DB">
            <w:pPr>
              <w:spacing w:after="0"/>
              <w:jc w:val="center"/>
              <w:rPr>
                <w:ins w:id="2045" w:author="ZTE-Ma Zhifeng" w:date="2024-08-26T16:13:00Z"/>
                <w:rFonts w:ascii="Arial" w:hAnsi="Arial" w:cs="Arial"/>
                <w:b/>
                <w:bCs/>
                <w:sz w:val="18"/>
                <w:szCs w:val="18"/>
              </w:rPr>
            </w:pPr>
            <w:ins w:id="2046" w:author="ZTE-Ma Zhifeng" w:date="2024-08-26T16:13:00Z">
              <w:r w:rsidRPr="004D6DE3">
                <w:rPr>
                  <w:rFonts w:ascii="Arial" w:hAnsi="Arial" w:cs="Arial"/>
                  <w:b/>
                  <w:bCs/>
                  <w:sz w:val="18"/>
                  <w:szCs w:val="18"/>
                </w:rPr>
                <w:t>NR Band</w:t>
              </w:r>
            </w:ins>
          </w:p>
        </w:tc>
        <w:tc>
          <w:tcPr>
            <w:tcW w:w="1998" w:type="pct"/>
            <w:tcBorders>
              <w:top w:val="single" w:sz="4" w:space="0" w:color="auto"/>
              <w:left w:val="nil"/>
              <w:bottom w:val="single" w:sz="4" w:space="0" w:color="auto"/>
              <w:right w:val="single" w:sz="4" w:space="0" w:color="auto"/>
            </w:tcBorders>
            <w:shd w:val="clear" w:color="auto" w:fill="auto"/>
            <w:vAlign w:val="center"/>
          </w:tcPr>
          <w:p w14:paraId="67283FA1" w14:textId="77777777" w:rsidR="008645DB" w:rsidRPr="004D6DE3" w:rsidRDefault="008645DB" w:rsidP="008645DB">
            <w:pPr>
              <w:spacing w:after="0"/>
              <w:jc w:val="center"/>
              <w:rPr>
                <w:ins w:id="2047" w:author="ZTE-Ma Zhifeng" w:date="2024-08-26T16:13:00Z"/>
                <w:rFonts w:ascii="Arial" w:hAnsi="Arial" w:cs="Arial"/>
                <w:b/>
                <w:bCs/>
                <w:sz w:val="18"/>
                <w:szCs w:val="18"/>
              </w:rPr>
            </w:pPr>
            <w:ins w:id="2048" w:author="ZTE-Ma Zhifeng" w:date="2024-08-26T16:13:00Z">
              <w:r w:rsidRPr="004D6DE3">
                <w:rPr>
                  <w:rFonts w:ascii="Arial" w:hAnsi="Arial" w:cs="Arial"/>
                  <w:b/>
                  <w:bCs/>
                  <w:sz w:val="18"/>
                  <w:szCs w:val="18"/>
                </w:rPr>
                <w:t>Channel bandwidth (MHz)</w:t>
              </w:r>
              <w:r w:rsidRPr="003A114E">
                <w:rPr>
                  <w:rFonts w:ascii="Arial" w:hAnsi="Arial" w:cs="Arial"/>
                  <w:b/>
                  <w:bCs/>
                  <w:sz w:val="18"/>
                  <w:szCs w:val="18"/>
                </w:rPr>
                <w:t xml:space="preserve"> </w:t>
              </w:r>
            </w:ins>
          </w:p>
        </w:tc>
        <w:tc>
          <w:tcPr>
            <w:tcW w:w="668" w:type="pct"/>
            <w:tcBorders>
              <w:top w:val="single" w:sz="4" w:space="0" w:color="auto"/>
              <w:left w:val="nil"/>
              <w:bottom w:val="single" w:sz="4" w:space="0" w:color="auto"/>
              <w:right w:val="single" w:sz="4" w:space="0" w:color="auto"/>
            </w:tcBorders>
            <w:shd w:val="clear" w:color="auto" w:fill="auto"/>
            <w:vAlign w:val="center"/>
          </w:tcPr>
          <w:p w14:paraId="0E1DFAC7" w14:textId="77777777" w:rsidR="008645DB" w:rsidRPr="004D6DE3" w:rsidRDefault="008645DB" w:rsidP="008645DB">
            <w:pPr>
              <w:spacing w:after="0"/>
              <w:jc w:val="center"/>
              <w:rPr>
                <w:ins w:id="2049" w:author="ZTE-Ma Zhifeng" w:date="2024-08-26T16:13:00Z"/>
                <w:rFonts w:ascii="Arial" w:hAnsi="Arial" w:cs="Arial"/>
                <w:b/>
                <w:bCs/>
                <w:sz w:val="18"/>
                <w:szCs w:val="18"/>
              </w:rPr>
            </w:pPr>
            <w:ins w:id="2050" w:author="ZTE-Ma Zhifeng" w:date="2024-08-26T16:13:00Z">
              <w:r w:rsidRPr="004D6DE3">
                <w:rPr>
                  <w:rFonts w:ascii="Arial" w:hAnsi="Arial" w:cs="Arial"/>
                  <w:b/>
                  <w:bCs/>
                  <w:sz w:val="18"/>
                  <w:szCs w:val="18"/>
                </w:rPr>
                <w:t>Bandwidth combination set</w:t>
              </w:r>
            </w:ins>
          </w:p>
        </w:tc>
      </w:tr>
      <w:tr w:rsidR="008645DB" w:rsidRPr="004D6DE3" w14:paraId="12C0B814" w14:textId="77777777" w:rsidTr="008645DB">
        <w:trPr>
          <w:trHeight w:val="54"/>
          <w:ins w:id="2051" w:author="ZTE-Ma Zhifeng" w:date="2024-08-26T16:13:00Z"/>
        </w:trPr>
        <w:tc>
          <w:tcPr>
            <w:tcW w:w="932" w:type="pct"/>
            <w:tcBorders>
              <w:top w:val="single" w:sz="4" w:space="0" w:color="auto"/>
              <w:left w:val="single" w:sz="4" w:space="0" w:color="auto"/>
              <w:right w:val="single" w:sz="4" w:space="0" w:color="auto"/>
            </w:tcBorders>
            <w:shd w:val="clear" w:color="auto" w:fill="auto"/>
            <w:vAlign w:val="center"/>
          </w:tcPr>
          <w:p w14:paraId="0772E6DD" w14:textId="77777777" w:rsidR="008645DB" w:rsidRPr="004D6DE3" w:rsidRDefault="008645DB" w:rsidP="008645DB">
            <w:pPr>
              <w:spacing w:after="0"/>
              <w:rPr>
                <w:ins w:id="2052" w:author="ZTE-Ma Zhifeng" w:date="2024-08-26T16:13:00Z"/>
                <w:rFonts w:ascii="Arial" w:hAnsi="Arial" w:cs="Arial"/>
                <w:color w:val="000000"/>
                <w:sz w:val="18"/>
                <w:szCs w:val="18"/>
              </w:rPr>
            </w:pPr>
            <w:ins w:id="2053" w:author="ZTE-Ma Zhifeng" w:date="2024-08-26T16:13:00Z">
              <w:r w:rsidRPr="00504502">
                <w:rPr>
                  <w:rFonts w:ascii="Arial" w:hAnsi="Arial" w:cs="Arial"/>
                  <w:color w:val="000000"/>
                  <w:sz w:val="18"/>
                  <w:szCs w:val="18"/>
                </w:rPr>
                <w:t>CA_n</w:t>
              </w:r>
              <w:r>
                <w:rPr>
                  <w:rFonts w:ascii="Arial" w:hAnsi="Arial" w:cs="Arial"/>
                  <w:color w:val="000000"/>
                  <w:sz w:val="18"/>
                  <w:szCs w:val="18"/>
                </w:rPr>
                <w:t>20</w:t>
              </w:r>
              <w:r w:rsidRPr="00504502">
                <w:rPr>
                  <w:rFonts w:ascii="Arial" w:hAnsi="Arial" w:cs="Arial"/>
                  <w:color w:val="000000"/>
                  <w:sz w:val="18"/>
                  <w:szCs w:val="18"/>
                </w:rPr>
                <w:t>A-n2</w:t>
              </w:r>
              <w:r>
                <w:rPr>
                  <w:rFonts w:ascii="Arial" w:hAnsi="Arial" w:cs="Arial"/>
                  <w:color w:val="000000"/>
                  <w:sz w:val="18"/>
                  <w:szCs w:val="18"/>
                </w:rPr>
                <w:t>8</w:t>
              </w:r>
              <w:r w:rsidRPr="00504502">
                <w:rPr>
                  <w:rFonts w:ascii="Arial" w:hAnsi="Arial" w:cs="Arial"/>
                  <w:color w:val="000000"/>
                  <w:sz w:val="18"/>
                  <w:szCs w:val="18"/>
                </w:rPr>
                <w:t>A-n75A</w:t>
              </w:r>
            </w:ins>
          </w:p>
        </w:tc>
        <w:tc>
          <w:tcPr>
            <w:tcW w:w="1028" w:type="pct"/>
            <w:tcBorders>
              <w:top w:val="single" w:sz="4" w:space="0" w:color="auto"/>
              <w:left w:val="nil"/>
              <w:right w:val="single" w:sz="4" w:space="0" w:color="auto"/>
            </w:tcBorders>
            <w:shd w:val="clear" w:color="auto" w:fill="auto"/>
          </w:tcPr>
          <w:p w14:paraId="5E0F4DED" w14:textId="77777777" w:rsidR="008645DB" w:rsidRDefault="008645DB" w:rsidP="008645DB">
            <w:pPr>
              <w:spacing w:after="0"/>
              <w:rPr>
                <w:ins w:id="2054" w:author="ZTE-Ma Zhifeng" w:date="2024-08-26T16:13:00Z"/>
              </w:rPr>
            </w:pPr>
            <w:ins w:id="2055" w:author="ZTE-Ma Zhifeng" w:date="2024-08-26T16:13:00Z">
              <w:r w:rsidRPr="000F6E41">
                <w:rPr>
                  <w:rFonts w:ascii="Arial" w:hAnsi="Arial" w:cs="Arial"/>
                  <w:color w:val="000000"/>
                  <w:sz w:val="18"/>
                  <w:szCs w:val="18"/>
                </w:rPr>
                <w:t>CA_n20A-n28A</w:t>
              </w:r>
            </w:ins>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0C2D6C4B" w14:textId="77777777" w:rsidR="008645DB" w:rsidRPr="004D6DE3" w:rsidRDefault="008645DB" w:rsidP="008645DB">
            <w:pPr>
              <w:spacing w:after="0"/>
              <w:jc w:val="center"/>
              <w:rPr>
                <w:ins w:id="2056" w:author="ZTE-Ma Zhifeng" w:date="2024-08-26T16:13:00Z"/>
                <w:rFonts w:ascii="Arial" w:hAnsi="Arial" w:cs="Arial"/>
                <w:color w:val="000000"/>
                <w:sz w:val="18"/>
                <w:szCs w:val="18"/>
              </w:rPr>
            </w:pPr>
            <w:ins w:id="2057" w:author="ZTE-Ma Zhifeng" w:date="2024-08-26T16:13:00Z">
              <w:r w:rsidRPr="004D6DE3">
                <w:rPr>
                  <w:rFonts w:ascii="Arial" w:hAnsi="Arial" w:cs="Arial"/>
                  <w:color w:val="000000"/>
                  <w:sz w:val="18"/>
                  <w:szCs w:val="18"/>
                </w:rPr>
                <w:t>n</w:t>
              </w:r>
              <w:r>
                <w:rPr>
                  <w:rFonts w:ascii="Arial" w:hAnsi="Arial" w:cs="Arial"/>
                  <w:color w:val="000000"/>
                  <w:sz w:val="18"/>
                  <w:szCs w:val="18"/>
                </w:rPr>
                <w:t>20</w:t>
              </w:r>
            </w:ins>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45A04200" w14:textId="77777777" w:rsidR="008645DB" w:rsidRPr="004D6DE3" w:rsidRDefault="008645DB" w:rsidP="008645DB">
            <w:pPr>
              <w:spacing w:before="100" w:beforeAutospacing="1" w:after="0"/>
              <w:jc w:val="center"/>
              <w:rPr>
                <w:ins w:id="2058" w:author="ZTE-Ma Zhifeng" w:date="2024-08-26T16:13:00Z"/>
                <w:rFonts w:ascii="Arial" w:hAnsi="Arial" w:cs="Arial"/>
                <w:color w:val="000000"/>
                <w:sz w:val="18"/>
                <w:szCs w:val="18"/>
              </w:rPr>
            </w:pPr>
            <w:ins w:id="2059" w:author="ZTE-Ma Zhifeng" w:date="2024-08-26T16:13:00Z">
              <w:r w:rsidRPr="008D6E36">
                <w:rPr>
                  <w:rFonts w:ascii="Arial" w:hAnsi="Arial" w:cs="Arial"/>
                  <w:color w:val="000000"/>
                  <w:sz w:val="18"/>
                  <w:szCs w:val="18"/>
                </w:rPr>
                <w:t>n</w:t>
              </w:r>
              <w:r>
                <w:rPr>
                  <w:rFonts w:ascii="Arial" w:hAnsi="Arial" w:cs="Arial"/>
                  <w:color w:val="000000"/>
                  <w:sz w:val="18"/>
                  <w:szCs w:val="18"/>
                </w:rPr>
                <w:t>20</w:t>
              </w:r>
              <w:r w:rsidRPr="008D6E36">
                <w:rPr>
                  <w:rFonts w:ascii="Arial" w:hAnsi="Arial" w:cs="Arial"/>
                  <w:color w:val="000000"/>
                  <w:sz w:val="18"/>
                  <w:szCs w:val="18"/>
                </w:rPr>
                <w:t xml:space="preserve"> channel bandwidths in Table 5.3.5-1</w:t>
              </w:r>
            </w:ins>
          </w:p>
        </w:tc>
        <w:tc>
          <w:tcPr>
            <w:tcW w:w="668" w:type="pct"/>
            <w:tcBorders>
              <w:top w:val="single" w:sz="4" w:space="0" w:color="auto"/>
              <w:left w:val="single" w:sz="4" w:space="0" w:color="auto"/>
              <w:right w:val="single" w:sz="4" w:space="0" w:color="auto"/>
            </w:tcBorders>
            <w:shd w:val="clear" w:color="auto" w:fill="auto"/>
            <w:vAlign w:val="center"/>
          </w:tcPr>
          <w:p w14:paraId="3010E227" w14:textId="77777777" w:rsidR="008645DB" w:rsidRPr="00A91867" w:rsidRDefault="008645DB" w:rsidP="008645DB">
            <w:pPr>
              <w:spacing w:after="0"/>
              <w:jc w:val="center"/>
              <w:rPr>
                <w:ins w:id="2060" w:author="ZTE-Ma Zhifeng" w:date="2024-08-26T16:13:00Z"/>
                <w:rFonts w:ascii="Arial" w:hAnsi="Arial" w:cs="Arial"/>
                <w:sz w:val="18"/>
                <w:szCs w:val="18"/>
              </w:rPr>
            </w:pPr>
            <w:ins w:id="2061" w:author="ZTE-Ma Zhifeng" w:date="2024-08-26T16:13:00Z">
              <w:r w:rsidRPr="00984489">
                <w:rPr>
                  <w:rFonts w:ascii="Arial" w:hAnsi="Arial" w:cs="Arial"/>
                  <w:sz w:val="18"/>
                  <w:szCs w:val="18"/>
                </w:rPr>
                <w:t xml:space="preserve">4 and </w:t>
              </w:r>
              <w:r w:rsidRPr="00A91867">
                <w:rPr>
                  <w:rFonts w:ascii="Arial" w:hAnsi="Arial" w:cs="Arial"/>
                  <w:sz w:val="18"/>
                  <w:szCs w:val="18"/>
                </w:rPr>
                <w:t>5</w:t>
              </w:r>
            </w:ins>
          </w:p>
        </w:tc>
      </w:tr>
      <w:tr w:rsidR="008645DB" w:rsidRPr="004D6DE3" w14:paraId="57E2EB5B" w14:textId="77777777" w:rsidTr="008645DB">
        <w:trPr>
          <w:trHeight w:val="54"/>
          <w:ins w:id="2062" w:author="ZTE-Ma Zhifeng" w:date="2024-08-26T16:13:00Z"/>
        </w:trPr>
        <w:tc>
          <w:tcPr>
            <w:tcW w:w="932" w:type="pct"/>
            <w:tcBorders>
              <w:left w:val="single" w:sz="4" w:space="0" w:color="auto"/>
              <w:right w:val="single" w:sz="4" w:space="0" w:color="auto"/>
            </w:tcBorders>
            <w:shd w:val="clear" w:color="auto" w:fill="auto"/>
            <w:vAlign w:val="center"/>
          </w:tcPr>
          <w:p w14:paraId="06629CCE" w14:textId="77777777" w:rsidR="008645DB" w:rsidRPr="004D6DE3" w:rsidRDefault="008645DB" w:rsidP="008645DB">
            <w:pPr>
              <w:spacing w:after="0"/>
              <w:rPr>
                <w:ins w:id="2063" w:author="ZTE-Ma Zhifeng" w:date="2024-08-26T16:13:00Z"/>
                <w:rFonts w:ascii="Arial" w:hAnsi="Arial" w:cs="Arial"/>
                <w:color w:val="000000"/>
                <w:sz w:val="18"/>
                <w:szCs w:val="18"/>
              </w:rPr>
            </w:pPr>
          </w:p>
        </w:tc>
        <w:tc>
          <w:tcPr>
            <w:tcW w:w="1028" w:type="pct"/>
            <w:tcBorders>
              <w:left w:val="nil"/>
              <w:right w:val="single" w:sz="4" w:space="0" w:color="auto"/>
            </w:tcBorders>
            <w:shd w:val="clear" w:color="auto" w:fill="auto"/>
          </w:tcPr>
          <w:p w14:paraId="10262D88" w14:textId="77777777" w:rsidR="008645DB" w:rsidRDefault="008645DB" w:rsidP="008645DB">
            <w:pPr>
              <w:rPr>
                <w:ins w:id="2064" w:author="ZTE-Ma Zhifeng" w:date="2024-08-26T16:13:00Z"/>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23AD71B5" w14:textId="77777777" w:rsidR="008645DB" w:rsidRPr="004D6DE3" w:rsidRDefault="008645DB" w:rsidP="008645DB">
            <w:pPr>
              <w:spacing w:after="0"/>
              <w:jc w:val="center"/>
              <w:rPr>
                <w:ins w:id="2065" w:author="ZTE-Ma Zhifeng" w:date="2024-08-26T16:13:00Z"/>
                <w:rFonts w:ascii="Arial" w:hAnsi="Arial" w:cs="Arial"/>
                <w:color w:val="000000"/>
                <w:sz w:val="18"/>
                <w:szCs w:val="18"/>
              </w:rPr>
            </w:pPr>
            <w:ins w:id="2066" w:author="ZTE-Ma Zhifeng" w:date="2024-08-26T16:13:00Z">
              <w:r w:rsidRPr="004D6DE3">
                <w:rPr>
                  <w:rFonts w:ascii="Arial" w:hAnsi="Arial" w:cs="Arial"/>
                  <w:color w:val="000000"/>
                  <w:sz w:val="18"/>
                  <w:szCs w:val="18"/>
                </w:rPr>
                <w:t>n</w:t>
              </w:r>
              <w:r>
                <w:rPr>
                  <w:rFonts w:ascii="Arial" w:hAnsi="Arial" w:cs="Arial"/>
                  <w:color w:val="000000"/>
                  <w:sz w:val="18"/>
                  <w:szCs w:val="18"/>
                </w:rPr>
                <w:t>28</w:t>
              </w:r>
            </w:ins>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4FEFE22D" w14:textId="77777777" w:rsidR="008645DB" w:rsidRPr="004D6DE3" w:rsidRDefault="008645DB" w:rsidP="008645DB">
            <w:pPr>
              <w:spacing w:before="100" w:beforeAutospacing="1" w:after="0"/>
              <w:jc w:val="center"/>
              <w:rPr>
                <w:ins w:id="2067" w:author="ZTE-Ma Zhifeng" w:date="2024-08-26T16:13:00Z"/>
                <w:rFonts w:ascii="Arial" w:hAnsi="Arial" w:cs="Arial"/>
                <w:color w:val="000000"/>
                <w:sz w:val="18"/>
                <w:szCs w:val="18"/>
              </w:rPr>
            </w:pPr>
            <w:ins w:id="2068" w:author="ZTE-Ma Zhifeng" w:date="2024-08-26T16:13:00Z">
              <w:r w:rsidRPr="008D6E36">
                <w:rPr>
                  <w:rFonts w:ascii="Arial" w:hAnsi="Arial" w:cs="Arial"/>
                  <w:color w:val="000000"/>
                  <w:sz w:val="18"/>
                  <w:szCs w:val="18"/>
                </w:rPr>
                <w:t>n</w:t>
              </w:r>
              <w:r>
                <w:rPr>
                  <w:rFonts w:ascii="Arial" w:hAnsi="Arial" w:cs="Arial"/>
                  <w:color w:val="000000"/>
                  <w:sz w:val="18"/>
                  <w:szCs w:val="18"/>
                </w:rPr>
                <w:t>28</w:t>
              </w:r>
              <w:r w:rsidRPr="008D6E36">
                <w:rPr>
                  <w:rFonts w:ascii="Arial" w:hAnsi="Arial" w:cs="Arial"/>
                  <w:color w:val="000000"/>
                  <w:sz w:val="18"/>
                  <w:szCs w:val="18"/>
                </w:rPr>
                <w:t xml:space="preserve"> channel bandwidths in Table 5.3.5-1</w:t>
              </w:r>
            </w:ins>
          </w:p>
        </w:tc>
        <w:tc>
          <w:tcPr>
            <w:tcW w:w="668" w:type="pct"/>
            <w:tcBorders>
              <w:left w:val="single" w:sz="4" w:space="0" w:color="auto"/>
              <w:right w:val="single" w:sz="4" w:space="0" w:color="auto"/>
            </w:tcBorders>
            <w:vAlign w:val="center"/>
          </w:tcPr>
          <w:p w14:paraId="40C4C5BE" w14:textId="77777777" w:rsidR="008645DB" w:rsidRPr="004D6DE3" w:rsidRDefault="008645DB" w:rsidP="008645DB">
            <w:pPr>
              <w:spacing w:after="0"/>
              <w:rPr>
                <w:ins w:id="2069" w:author="ZTE-Ma Zhifeng" w:date="2024-08-26T16:13:00Z"/>
                <w:rFonts w:ascii="Arial" w:hAnsi="Arial" w:cs="Arial"/>
                <w:sz w:val="18"/>
                <w:szCs w:val="18"/>
              </w:rPr>
            </w:pPr>
          </w:p>
        </w:tc>
      </w:tr>
      <w:tr w:rsidR="008645DB" w:rsidRPr="004D6DE3" w14:paraId="2C0AE846" w14:textId="77777777" w:rsidTr="008645DB">
        <w:trPr>
          <w:trHeight w:val="54"/>
          <w:ins w:id="2070" w:author="ZTE-Ma Zhifeng" w:date="2024-08-26T16:13:00Z"/>
        </w:trPr>
        <w:tc>
          <w:tcPr>
            <w:tcW w:w="932" w:type="pct"/>
            <w:tcBorders>
              <w:left w:val="single" w:sz="4" w:space="0" w:color="auto"/>
              <w:bottom w:val="single" w:sz="4" w:space="0" w:color="auto"/>
              <w:right w:val="single" w:sz="4" w:space="0" w:color="auto"/>
            </w:tcBorders>
            <w:shd w:val="clear" w:color="auto" w:fill="auto"/>
            <w:vAlign w:val="center"/>
          </w:tcPr>
          <w:p w14:paraId="376BDA06" w14:textId="77777777" w:rsidR="008645DB" w:rsidRPr="004D6DE3" w:rsidRDefault="008645DB" w:rsidP="008645DB">
            <w:pPr>
              <w:spacing w:after="0"/>
              <w:rPr>
                <w:ins w:id="2071" w:author="ZTE-Ma Zhifeng" w:date="2024-08-26T16:13:00Z"/>
                <w:rFonts w:ascii="Arial" w:hAnsi="Arial" w:cs="Arial"/>
                <w:color w:val="000000"/>
                <w:sz w:val="18"/>
                <w:szCs w:val="18"/>
              </w:rPr>
            </w:pPr>
          </w:p>
        </w:tc>
        <w:tc>
          <w:tcPr>
            <w:tcW w:w="1028" w:type="pct"/>
            <w:tcBorders>
              <w:left w:val="nil"/>
              <w:bottom w:val="single" w:sz="4" w:space="0" w:color="auto"/>
              <w:right w:val="single" w:sz="4" w:space="0" w:color="auto"/>
            </w:tcBorders>
            <w:shd w:val="clear" w:color="auto" w:fill="auto"/>
          </w:tcPr>
          <w:p w14:paraId="3F97FB76" w14:textId="77777777" w:rsidR="008645DB" w:rsidRDefault="008645DB" w:rsidP="008645DB">
            <w:pPr>
              <w:rPr>
                <w:ins w:id="2072" w:author="ZTE-Ma Zhifeng" w:date="2024-08-26T16:13:00Z"/>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4496AB31" w14:textId="77777777" w:rsidR="008645DB" w:rsidRPr="004D6DE3" w:rsidRDefault="008645DB" w:rsidP="008645DB">
            <w:pPr>
              <w:spacing w:after="0"/>
              <w:jc w:val="center"/>
              <w:rPr>
                <w:ins w:id="2073" w:author="ZTE-Ma Zhifeng" w:date="2024-08-26T16:13:00Z"/>
                <w:rFonts w:ascii="Arial" w:hAnsi="Arial" w:cs="Arial"/>
                <w:color w:val="000000"/>
                <w:sz w:val="18"/>
                <w:szCs w:val="18"/>
              </w:rPr>
            </w:pPr>
            <w:ins w:id="2074" w:author="ZTE-Ma Zhifeng" w:date="2024-08-26T16:13:00Z">
              <w:r w:rsidRPr="004D6DE3">
                <w:rPr>
                  <w:rFonts w:ascii="Arial" w:hAnsi="Arial" w:cs="Arial"/>
                  <w:color w:val="000000"/>
                  <w:sz w:val="18"/>
                  <w:szCs w:val="18"/>
                </w:rPr>
                <w:t>n</w:t>
              </w:r>
              <w:r>
                <w:rPr>
                  <w:rFonts w:ascii="Arial" w:hAnsi="Arial" w:cs="Arial"/>
                  <w:color w:val="000000"/>
                  <w:sz w:val="18"/>
                  <w:szCs w:val="18"/>
                </w:rPr>
                <w:t>75</w:t>
              </w:r>
            </w:ins>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63326205" w14:textId="77777777" w:rsidR="008645DB" w:rsidRPr="004D6DE3" w:rsidRDefault="008645DB" w:rsidP="008645DB">
            <w:pPr>
              <w:spacing w:before="100" w:beforeAutospacing="1" w:after="0"/>
              <w:jc w:val="center"/>
              <w:rPr>
                <w:ins w:id="2075" w:author="ZTE-Ma Zhifeng" w:date="2024-08-26T16:13:00Z"/>
                <w:rFonts w:ascii="Arial" w:hAnsi="Arial" w:cs="Arial"/>
                <w:sz w:val="18"/>
                <w:szCs w:val="18"/>
                <w:lang w:eastAsia="zh-CN" w:bidi="ar"/>
              </w:rPr>
            </w:pPr>
            <w:ins w:id="2076" w:author="ZTE-Ma Zhifeng" w:date="2024-08-26T16:13:00Z">
              <w:r w:rsidRPr="008D6E36">
                <w:rPr>
                  <w:rFonts w:ascii="Arial" w:hAnsi="Arial" w:cs="Arial"/>
                  <w:color w:val="000000"/>
                  <w:sz w:val="18"/>
                  <w:szCs w:val="18"/>
                </w:rPr>
                <w:t>n</w:t>
              </w:r>
              <w:r>
                <w:rPr>
                  <w:rFonts w:ascii="Arial" w:hAnsi="Arial" w:cs="Arial"/>
                  <w:color w:val="000000"/>
                  <w:sz w:val="18"/>
                  <w:szCs w:val="18"/>
                </w:rPr>
                <w:t>75</w:t>
              </w:r>
              <w:r w:rsidRPr="008D6E36">
                <w:rPr>
                  <w:rFonts w:ascii="Arial" w:hAnsi="Arial" w:cs="Arial"/>
                  <w:color w:val="000000"/>
                  <w:sz w:val="18"/>
                  <w:szCs w:val="18"/>
                </w:rPr>
                <w:t xml:space="preserve"> channel bandwidths in Table 5.3.5-1</w:t>
              </w:r>
            </w:ins>
          </w:p>
        </w:tc>
        <w:tc>
          <w:tcPr>
            <w:tcW w:w="668" w:type="pct"/>
            <w:tcBorders>
              <w:left w:val="single" w:sz="4" w:space="0" w:color="auto"/>
              <w:bottom w:val="single" w:sz="4" w:space="0" w:color="auto"/>
              <w:right w:val="single" w:sz="4" w:space="0" w:color="auto"/>
            </w:tcBorders>
            <w:vAlign w:val="center"/>
          </w:tcPr>
          <w:p w14:paraId="1EE75740" w14:textId="77777777" w:rsidR="008645DB" w:rsidRPr="004D6DE3" w:rsidRDefault="008645DB" w:rsidP="008645DB">
            <w:pPr>
              <w:spacing w:after="0"/>
              <w:rPr>
                <w:ins w:id="2077" w:author="ZTE-Ma Zhifeng" w:date="2024-08-26T16:13:00Z"/>
                <w:rFonts w:ascii="Arial" w:hAnsi="Arial" w:cs="Arial"/>
                <w:sz w:val="18"/>
                <w:szCs w:val="18"/>
              </w:rPr>
            </w:pPr>
          </w:p>
        </w:tc>
      </w:tr>
    </w:tbl>
    <w:p w14:paraId="397D9DD9" w14:textId="77777777" w:rsidR="008645DB" w:rsidRPr="00A91867" w:rsidRDefault="008645DB" w:rsidP="008645DB">
      <w:pPr>
        <w:spacing w:after="0"/>
        <w:rPr>
          <w:ins w:id="2078" w:author="ZTE-Ma Zhifeng" w:date="2024-08-26T16:13:00Z"/>
          <w:rFonts w:eastAsia="Calibri"/>
          <w:lang w:eastAsia="ko-KR"/>
        </w:rPr>
      </w:pPr>
    </w:p>
    <w:p w14:paraId="231D4E33" w14:textId="77777777" w:rsidR="008645DB" w:rsidRPr="004D6DE3" w:rsidRDefault="008645DB" w:rsidP="008645DB">
      <w:pPr>
        <w:spacing w:after="0"/>
        <w:rPr>
          <w:ins w:id="2079" w:author="ZTE-Ma Zhifeng" w:date="2024-08-26T16:13:00Z"/>
          <w:rFonts w:cs="Arial"/>
          <w:i/>
          <w:color w:val="FF0000"/>
          <w:kern w:val="2"/>
          <w:lang w:val="en-US" w:eastAsia="zh-CN"/>
        </w:rPr>
      </w:pPr>
      <w:ins w:id="2080" w:author="ZTE-Ma Zhifeng" w:date="2024-08-26T16:13:00Z">
        <w:r w:rsidRPr="004D6DE3">
          <w:rPr>
            <w:rFonts w:cs="Arial" w:hint="eastAsia"/>
            <w:i/>
            <w:color w:val="FF0000"/>
            <w:kern w:val="2"/>
            <w:lang w:val="en-US" w:eastAsia="zh-CN"/>
          </w:rPr>
          <w:t xml:space="preserve">Editor's note: </w:t>
        </w:r>
        <w:r>
          <w:rPr>
            <w:rFonts w:cs="Arial"/>
            <w:i/>
            <w:color w:val="FF0000"/>
            <w:kern w:val="2"/>
            <w:lang w:val="en-US" w:eastAsia="zh-CN"/>
          </w:rPr>
          <w:t>The valid UL configurations shall refer to the Annex B.</w:t>
        </w:r>
      </w:ins>
    </w:p>
    <w:p w14:paraId="364DAF21" w14:textId="77777777" w:rsidR="008645DB" w:rsidRDefault="008645DB" w:rsidP="008645DB">
      <w:pPr>
        <w:rPr>
          <w:ins w:id="2081" w:author="ZTE-Ma Zhifeng" w:date="2024-08-26T16:13:00Z"/>
        </w:rPr>
      </w:pPr>
    </w:p>
    <w:p w14:paraId="5D444C18" w14:textId="505C47C2" w:rsidR="008645DB" w:rsidRPr="008645DB" w:rsidRDefault="008645DB" w:rsidP="008645DB">
      <w:pPr>
        <w:pStyle w:val="41"/>
        <w:rPr>
          <w:ins w:id="2082" w:author="ZTE-Ma Zhifeng" w:date="2024-08-26T16:13:00Z"/>
        </w:rPr>
      </w:pPr>
      <w:bookmarkStart w:id="2083" w:name="_Toc175687517"/>
      <w:ins w:id="2084" w:author="ZTE-Ma Zhifeng" w:date="2024-08-26T16:13:00Z">
        <w:r w:rsidRPr="008645DB">
          <w:t>5.</w:t>
        </w:r>
      </w:ins>
      <w:ins w:id="2085" w:author="ZTE-Ma Zhifeng" w:date="2024-08-26T16:16:00Z">
        <w:r>
          <w:t>4</w:t>
        </w:r>
      </w:ins>
      <w:ins w:id="2086" w:author="ZTE-Ma Zhifeng" w:date="2024-08-26T16:13:00Z">
        <w:r w:rsidRPr="008645DB">
          <w:t>.1.3</w:t>
        </w:r>
        <w:r w:rsidRPr="008645DB">
          <w:tab/>
          <w:t>∆T</w:t>
        </w:r>
        <w:r w:rsidRPr="008645DB">
          <w:rPr>
            <w:vertAlign w:val="subscript"/>
          </w:rPr>
          <w:t>IB</w:t>
        </w:r>
        <w:r w:rsidRPr="008645DB">
          <w:rPr>
            <w:rFonts w:hint="eastAsia"/>
            <w:vertAlign w:val="subscript"/>
          </w:rPr>
          <w:t>,c</w:t>
        </w:r>
        <w:r w:rsidRPr="008645DB">
          <w:t xml:space="preserve"> and ∆R</w:t>
        </w:r>
        <w:r w:rsidRPr="008645DB">
          <w:rPr>
            <w:vertAlign w:val="subscript"/>
          </w:rPr>
          <w:t>IB</w:t>
        </w:r>
        <w:r w:rsidRPr="008645DB">
          <w:rPr>
            <w:rFonts w:hint="eastAsia"/>
            <w:vertAlign w:val="subscript"/>
          </w:rPr>
          <w:t>,c</w:t>
        </w:r>
        <w:r w:rsidRPr="008645DB">
          <w:t xml:space="preserve"> values</w:t>
        </w:r>
        <w:bookmarkEnd w:id="2083"/>
      </w:ins>
    </w:p>
    <w:p w14:paraId="20281D05" w14:textId="77777777" w:rsidR="008645DB" w:rsidRPr="008A04AB" w:rsidRDefault="008645DB" w:rsidP="008645DB">
      <w:pPr>
        <w:rPr>
          <w:ins w:id="2087" w:author="ZTE-Ma Zhifeng" w:date="2024-08-26T16:13:00Z"/>
          <w:rFonts w:cs="Arial"/>
          <w:i/>
          <w:color w:val="FF0000"/>
          <w:kern w:val="2"/>
          <w:lang w:val="en-US" w:eastAsia="zh-CN"/>
        </w:rPr>
      </w:pPr>
      <w:ins w:id="2088" w:author="ZTE-Ma Zhifeng" w:date="2024-08-26T16:13:00Z">
        <w:r w:rsidRPr="008A04AB">
          <w:rPr>
            <w:rFonts w:cs="Arial" w:hint="eastAsia"/>
            <w:i/>
            <w:color w:val="FF0000"/>
            <w:kern w:val="2"/>
            <w:lang w:val="en-US" w:eastAsia="zh-CN"/>
          </w:rPr>
          <w:t>Editor</w:t>
        </w:r>
        <w:r w:rsidRPr="008A04AB">
          <w:rPr>
            <w:rFonts w:cs="Arial" w:hint="eastAsia"/>
            <w:i/>
            <w:color w:val="FF0000"/>
            <w:kern w:val="2"/>
            <w:lang w:val="en-US" w:eastAsia="zh-CN"/>
          </w:rPr>
          <w:t>’</w:t>
        </w:r>
        <w:r w:rsidRPr="008A04AB">
          <w:rPr>
            <w:rFonts w:cs="Arial" w:hint="eastAsia"/>
            <w:i/>
            <w:color w:val="FF0000"/>
            <w:kern w:val="2"/>
            <w:lang w:val="en-US" w:eastAsia="zh-CN"/>
          </w:rPr>
          <w:t>s</w:t>
        </w:r>
        <w:r>
          <w:rPr>
            <w:rFonts w:cs="Arial" w:hint="eastAsia"/>
            <w:i/>
            <w:color w:val="FF0000"/>
            <w:kern w:val="2"/>
            <w:lang w:val="en-US" w:eastAsia="zh-CN"/>
          </w:rPr>
          <w:t xml:space="preserve"> note: F</w:t>
        </w:r>
        <w:r w:rsidRPr="008A04AB">
          <w:rPr>
            <w:rFonts w:cs="Arial" w:hint="eastAsia"/>
            <w:i/>
            <w:color w:val="FF0000"/>
            <w:kern w:val="2"/>
            <w:lang w:val="en-US" w:eastAsia="zh-CN"/>
          </w:rPr>
          <w:t xml:space="preserve">or the table of </w:t>
        </w:r>
        <w:r w:rsidRPr="008A04AB">
          <w:rPr>
            <w:rFonts w:ascii="MS Gothic" w:eastAsia="MS Gothic" w:hAnsi="MS Gothic" w:cs="MS Gothic" w:hint="eastAsia"/>
            <w:i/>
            <w:color w:val="FF0000"/>
            <w:kern w:val="2"/>
            <w:lang w:val="en-US" w:eastAsia="zh-CN"/>
          </w:rPr>
          <w:t>∆</w:t>
        </w:r>
        <w:r w:rsidRPr="008A04AB">
          <w:rPr>
            <w:rFonts w:cs="Arial" w:hint="eastAsia"/>
            <w:i/>
            <w:color w:val="FF0000"/>
            <w:kern w:val="2"/>
            <w:lang w:val="en-US" w:eastAsia="zh-CN"/>
          </w:rPr>
          <w:t>T</w:t>
        </w:r>
        <w:r w:rsidRPr="008A04AB">
          <w:rPr>
            <w:rFonts w:cs="Arial" w:hint="eastAsia"/>
            <w:i/>
            <w:color w:val="FF0000"/>
            <w:kern w:val="2"/>
            <w:vertAlign w:val="subscript"/>
            <w:lang w:val="en-US" w:eastAsia="zh-CN"/>
          </w:rPr>
          <w:t>IB,c</w:t>
        </w:r>
        <w:r w:rsidRPr="008A04AB">
          <w:rPr>
            <w:rFonts w:cs="Arial" w:hint="eastAsia"/>
            <w:i/>
            <w:color w:val="FF0000"/>
            <w:kern w:val="2"/>
            <w:lang w:val="en-US" w:eastAsia="zh-CN"/>
          </w:rPr>
          <w:t xml:space="preserve"> and </w:t>
        </w:r>
        <w:r w:rsidRPr="008A04AB">
          <w:rPr>
            <w:rFonts w:ascii="MS Gothic" w:eastAsia="MS Gothic" w:hAnsi="MS Gothic" w:cs="MS Gothic" w:hint="eastAsia"/>
            <w:i/>
            <w:color w:val="FF0000"/>
            <w:kern w:val="2"/>
            <w:lang w:val="en-US" w:eastAsia="zh-CN"/>
          </w:rPr>
          <w:t>∆</w:t>
        </w:r>
        <w:r w:rsidRPr="008A04AB">
          <w:rPr>
            <w:rFonts w:cs="Arial" w:hint="eastAsia"/>
            <w:i/>
            <w:color w:val="FF0000"/>
            <w:kern w:val="2"/>
            <w:lang w:val="en-US" w:eastAsia="zh-CN"/>
          </w:rPr>
          <w:t>R</w:t>
        </w:r>
        <w:r w:rsidRPr="008A04AB">
          <w:rPr>
            <w:rFonts w:cs="Arial" w:hint="eastAsia"/>
            <w:i/>
            <w:color w:val="FF0000"/>
            <w:kern w:val="2"/>
            <w:vertAlign w:val="subscript"/>
            <w:lang w:val="en-US" w:eastAsia="zh-CN"/>
          </w:rPr>
          <w:t>IB,c</w:t>
        </w:r>
        <w:r w:rsidRPr="008A04AB">
          <w:rPr>
            <w:rFonts w:cs="Arial" w:hint="eastAsia"/>
            <w:i/>
            <w:color w:val="FF0000"/>
            <w:kern w:val="2"/>
            <w:lang w:val="en-US" w:eastAsia="zh-CN"/>
          </w:rPr>
          <w:t xml:space="preserve"> values, please use the same table format as in the latest TS 38.101-1.</w:t>
        </w:r>
      </w:ins>
    </w:p>
    <w:p w14:paraId="3DEE1CA9" w14:textId="77777777" w:rsidR="008645DB" w:rsidRDefault="008645DB" w:rsidP="008645DB">
      <w:pPr>
        <w:rPr>
          <w:ins w:id="2089" w:author="ZTE-Ma Zhifeng" w:date="2024-08-26T16:13:00Z"/>
        </w:rPr>
      </w:pPr>
      <w:ins w:id="2090" w:author="ZTE-Ma Zhifeng" w:date="2024-08-26T16:13:00Z">
        <w:r>
          <w:t xml:space="preserve">For </w:t>
        </w:r>
        <w:r>
          <w:rPr>
            <w:lang w:val="en-US" w:eastAsia="zh-CN"/>
          </w:rPr>
          <w:t>CA</w:t>
        </w:r>
        <w:r>
          <w:rPr>
            <w:lang w:eastAsia="zh-CN"/>
          </w:rPr>
          <w:t>_</w:t>
        </w:r>
        <w:r>
          <w:rPr>
            <w:lang w:val="en-US" w:eastAsia="zh-CN"/>
          </w:rPr>
          <w:t>n8</w:t>
        </w:r>
        <w:r>
          <w:rPr>
            <w:lang w:eastAsia="ja-JP"/>
          </w:rPr>
          <w:t>-n</w:t>
        </w:r>
        <w:r>
          <w:rPr>
            <w:lang w:val="en-US" w:eastAsia="zh-CN"/>
          </w:rPr>
          <w:t>28-</w:t>
        </w:r>
        <w:r>
          <w:rPr>
            <w:rFonts w:hint="eastAsia"/>
            <w:lang w:val="en-US" w:eastAsia="zh-CN"/>
          </w:rPr>
          <w:t>n</w:t>
        </w:r>
        <w:r>
          <w:rPr>
            <w:lang w:val="en-US" w:eastAsia="zh-CN"/>
          </w:rPr>
          <w:t>75</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w:t>
        </w:r>
        <w:r w:rsidRPr="005A43BB">
          <w:rPr>
            <w:rFonts w:hint="eastAsia"/>
          </w:rPr>
          <w:t>have</w:t>
        </w:r>
        <w:r>
          <w:t xml:space="preserve"> </w:t>
        </w:r>
        <w:r w:rsidRPr="00BE2404">
          <w:rPr>
            <w:rFonts w:hint="eastAsia"/>
          </w:rPr>
          <w:t>already</w:t>
        </w:r>
        <w:r>
          <w:t xml:space="preserve"> </w:t>
        </w:r>
        <w:r w:rsidRPr="005A43BB">
          <w:rPr>
            <w:rFonts w:hint="eastAsia"/>
          </w:rPr>
          <w:t>been</w:t>
        </w:r>
        <w:r>
          <w:t xml:space="preserve"> </w:t>
        </w:r>
        <w:r w:rsidRPr="00BE2404">
          <w:rPr>
            <w:rFonts w:hint="eastAsia"/>
          </w:rPr>
          <w:t>specified</w:t>
        </w:r>
        <w:r>
          <w:t xml:space="preserve"> </w:t>
        </w:r>
        <w:r w:rsidRPr="00BE2404">
          <w:rPr>
            <w:rFonts w:hint="eastAsia"/>
          </w:rPr>
          <w:t>in</w:t>
        </w:r>
        <w:r>
          <w:t xml:space="preserve"> TS 38.101-1.</w:t>
        </w:r>
      </w:ins>
    </w:p>
    <w:p w14:paraId="72CE630C" w14:textId="6698F4CF" w:rsidR="008645DB" w:rsidRPr="008645DB" w:rsidRDefault="008645DB" w:rsidP="008645DB">
      <w:pPr>
        <w:pStyle w:val="31"/>
        <w:rPr>
          <w:ins w:id="2091" w:author="ZTE-Ma Zhifeng" w:date="2024-08-26T16:13:00Z"/>
          <w:rFonts w:cs="Arial"/>
          <w:szCs w:val="28"/>
          <w:lang w:val="en-US" w:eastAsia="zh-CN"/>
          <w:rPrChange w:id="2092" w:author="ZTE-Ma Zhifeng" w:date="2024-08-26T16:13:00Z">
            <w:rPr>
              <w:ins w:id="2093" w:author="ZTE-Ma Zhifeng" w:date="2024-08-26T16:13:00Z"/>
              <w:rFonts w:cs="Arial"/>
              <w:szCs w:val="28"/>
            </w:rPr>
          </w:rPrChange>
        </w:rPr>
      </w:pPr>
      <w:bookmarkStart w:id="2094" w:name="_Toc175687518"/>
      <w:ins w:id="2095" w:author="ZTE-Ma Zhifeng" w:date="2024-08-26T16:13:00Z">
        <w:r w:rsidRPr="008645DB">
          <w:rPr>
            <w:rFonts w:cs="Arial"/>
            <w:szCs w:val="28"/>
            <w:lang w:val="en-US" w:eastAsia="zh-CN"/>
            <w:rPrChange w:id="2096" w:author="ZTE-Ma Zhifeng" w:date="2024-08-26T16:13:00Z">
              <w:rPr>
                <w:rFonts w:cs="Arial"/>
                <w:szCs w:val="28"/>
              </w:rPr>
            </w:rPrChange>
          </w:rPr>
          <w:t>5.</w:t>
        </w:r>
      </w:ins>
      <w:ins w:id="2097" w:author="ZTE-Ma Zhifeng" w:date="2024-08-26T16:16:00Z">
        <w:r>
          <w:rPr>
            <w:rFonts w:cs="Arial"/>
            <w:szCs w:val="28"/>
            <w:lang w:val="en-US" w:eastAsia="zh-CN"/>
          </w:rPr>
          <w:t>4</w:t>
        </w:r>
      </w:ins>
      <w:ins w:id="2098" w:author="ZTE-Ma Zhifeng" w:date="2024-08-26T16:13:00Z">
        <w:r w:rsidRPr="008645DB">
          <w:rPr>
            <w:rFonts w:cs="Arial"/>
            <w:szCs w:val="28"/>
            <w:lang w:val="en-US" w:eastAsia="zh-CN"/>
            <w:rPrChange w:id="2099" w:author="ZTE-Ma Zhifeng" w:date="2024-08-26T16:13:00Z">
              <w:rPr>
                <w:rFonts w:cs="Arial"/>
                <w:szCs w:val="28"/>
              </w:rPr>
            </w:rPrChange>
          </w:rPr>
          <w:t>.2</w:t>
        </w:r>
        <w:r w:rsidRPr="008645DB">
          <w:rPr>
            <w:rFonts w:cs="Arial"/>
            <w:szCs w:val="28"/>
            <w:lang w:val="en-US" w:eastAsia="zh-CN"/>
            <w:rPrChange w:id="2100" w:author="ZTE-Ma Zhifeng" w:date="2024-08-26T16:13:00Z">
              <w:rPr>
                <w:rFonts w:cs="Arial"/>
                <w:szCs w:val="28"/>
              </w:rPr>
            </w:rPrChange>
          </w:rPr>
          <w:tab/>
          <w:t>Specific for 2 bands UL CA</w:t>
        </w:r>
        <w:bookmarkEnd w:id="2094"/>
      </w:ins>
    </w:p>
    <w:p w14:paraId="72BAB386" w14:textId="053112D7" w:rsidR="008645DB" w:rsidRPr="008645DB" w:rsidRDefault="008645DB">
      <w:pPr>
        <w:pStyle w:val="41"/>
        <w:rPr>
          <w:ins w:id="2101" w:author="ZTE-Ma Zhifeng" w:date="2024-08-26T16:13:00Z"/>
          <w:rPrChange w:id="2102" w:author="ZTE-Ma Zhifeng" w:date="2024-08-26T16:14:00Z">
            <w:rPr>
              <w:ins w:id="2103" w:author="ZTE-Ma Zhifeng" w:date="2024-08-26T16:13:00Z"/>
              <w:rFonts w:eastAsia="Times New Roman"/>
              <w:lang w:eastAsia="en-GB"/>
            </w:rPr>
          </w:rPrChange>
        </w:rPr>
        <w:pPrChange w:id="2104" w:author="ZTE-Ma Zhifeng" w:date="2024-08-26T16:14:00Z">
          <w:pPr>
            <w:pStyle w:val="41"/>
            <w:overflowPunct w:val="0"/>
            <w:autoSpaceDE w:val="0"/>
            <w:autoSpaceDN w:val="0"/>
            <w:adjustRightInd w:val="0"/>
            <w:textAlignment w:val="baseline"/>
          </w:pPr>
        </w:pPrChange>
      </w:pPr>
      <w:bookmarkStart w:id="2105" w:name="_Toc175687519"/>
      <w:ins w:id="2106" w:author="ZTE-Ma Zhifeng" w:date="2024-08-26T16:13:00Z">
        <w:r w:rsidRPr="008645DB">
          <w:rPr>
            <w:rPrChange w:id="2107" w:author="ZTE-Ma Zhifeng" w:date="2024-08-26T16:14:00Z">
              <w:rPr>
                <w:rFonts w:eastAsia="Times New Roman"/>
                <w:lang w:eastAsia="en-GB"/>
              </w:rPr>
            </w:rPrChange>
          </w:rPr>
          <w:t>5.</w:t>
        </w:r>
      </w:ins>
      <w:ins w:id="2108" w:author="ZTE-Ma Zhifeng" w:date="2024-08-26T16:16:00Z">
        <w:r>
          <w:t>4</w:t>
        </w:r>
      </w:ins>
      <w:ins w:id="2109" w:author="ZTE-Ma Zhifeng" w:date="2024-08-26T16:13:00Z">
        <w:r w:rsidRPr="008645DB">
          <w:rPr>
            <w:rPrChange w:id="2110" w:author="ZTE-Ma Zhifeng" w:date="2024-08-26T16:14:00Z">
              <w:rPr>
                <w:rFonts w:eastAsia="Times New Roman"/>
                <w:lang w:eastAsia="en-GB"/>
              </w:rPr>
            </w:rPrChange>
          </w:rPr>
          <w:t>.2.1</w:t>
        </w:r>
        <w:r w:rsidRPr="008645DB">
          <w:rPr>
            <w:rPrChange w:id="2111" w:author="ZTE-Ma Zhifeng" w:date="2024-08-26T16:14:00Z">
              <w:rPr>
                <w:rFonts w:eastAsia="Times New Roman"/>
                <w:lang w:eastAsia="en-GB"/>
              </w:rPr>
            </w:rPrChange>
          </w:rPr>
          <w:tab/>
          <w:t>UE co-existence studies</w:t>
        </w:r>
        <w:bookmarkEnd w:id="2105"/>
      </w:ins>
    </w:p>
    <w:p w14:paraId="7F8618BB" w14:textId="77777777" w:rsidR="008645DB" w:rsidRDefault="008645DB" w:rsidP="008645DB">
      <w:pPr>
        <w:rPr>
          <w:ins w:id="2112" w:author="ZTE-Ma Zhifeng" w:date="2024-08-26T16:13:00Z"/>
          <w:i/>
          <w:iCs/>
          <w:color w:val="FF0000"/>
          <w:lang w:val="en-US" w:eastAsia="zh-CN"/>
        </w:rPr>
      </w:pPr>
      <w:ins w:id="2113" w:author="ZTE-Ma Zhifeng" w:date="2024-08-26T16:13:00Z">
        <w:r>
          <w:rPr>
            <w:rFonts w:cs="Arial" w:hint="eastAsia"/>
            <w:i/>
            <w:color w:val="FF0000"/>
            <w:kern w:val="2"/>
            <w:lang w:val="en-US" w:eastAsia="zh-CN"/>
          </w:rPr>
          <w:t>Editor</w:t>
        </w:r>
        <w:r>
          <w:rPr>
            <w:rFonts w:cs="Arial"/>
            <w:i/>
            <w:color w:val="FF0000"/>
            <w:kern w:val="2"/>
            <w:lang w:val="en-US" w:eastAsia="zh-CN"/>
          </w:rPr>
          <w:t>’</w:t>
        </w:r>
        <w:r>
          <w:rPr>
            <w:rFonts w:cs="Arial" w:hint="eastAsia"/>
            <w:i/>
            <w:color w:val="FF0000"/>
            <w:kern w:val="2"/>
            <w:lang w:val="en-US" w:eastAsia="zh-CN"/>
          </w:rPr>
          <w:t xml:space="preserve">s </w:t>
        </w:r>
        <w:r>
          <w:rPr>
            <w:rFonts w:hint="eastAsia"/>
            <w:i/>
            <w:iCs/>
            <w:color w:val="FF0000"/>
            <w:lang w:val="en-US" w:eastAsia="zh-CN"/>
          </w:rPr>
          <w:t>Note: The tables in this section are provided to identify potential issues to be analy</w:t>
        </w:r>
        <w:r>
          <w:rPr>
            <w:i/>
            <w:iCs/>
            <w:color w:val="FF0000"/>
            <w:lang w:val="en-US" w:eastAsia="zh-CN"/>
          </w:rPr>
          <w:t>z</w:t>
        </w:r>
        <w:r>
          <w:rPr>
            <w:rFonts w:hint="eastAsia"/>
            <w:i/>
            <w:iCs/>
            <w:color w:val="FF0000"/>
            <w:lang w:val="en-US" w:eastAsia="zh-CN"/>
          </w:rPr>
          <w:t>ed based on interference frequency range calculations, whether to specify the MSD related to collisions with the victim receiver frequency range should be based on the detailed REFSENS analysis.</w:t>
        </w:r>
      </w:ins>
    </w:p>
    <w:p w14:paraId="566FC447" w14:textId="620D9C74" w:rsidR="008645DB" w:rsidRPr="00242348" w:rsidRDefault="008645DB" w:rsidP="008645DB">
      <w:pPr>
        <w:pStyle w:val="51"/>
        <w:overflowPunct w:val="0"/>
        <w:autoSpaceDE w:val="0"/>
        <w:autoSpaceDN w:val="0"/>
        <w:adjustRightInd w:val="0"/>
        <w:textAlignment w:val="baseline"/>
        <w:rPr>
          <w:ins w:id="2114" w:author="ZTE-Ma Zhifeng" w:date="2024-08-26T16:13:00Z"/>
          <w:snapToGrid w:val="0"/>
          <w:lang w:eastAsia="en-GB"/>
        </w:rPr>
      </w:pPr>
      <w:bookmarkStart w:id="2115" w:name="_Toc175687520"/>
      <w:ins w:id="2116" w:author="ZTE-Ma Zhifeng" w:date="2024-08-26T16:13:00Z">
        <w:r w:rsidRPr="00242348">
          <w:rPr>
            <w:rFonts w:hint="eastAsia"/>
            <w:snapToGrid w:val="0"/>
            <w:lang w:eastAsia="en-GB"/>
          </w:rPr>
          <w:t>5.</w:t>
        </w:r>
      </w:ins>
      <w:ins w:id="2117" w:author="ZTE-Ma Zhifeng" w:date="2024-08-26T16:17:00Z">
        <w:r>
          <w:rPr>
            <w:snapToGrid w:val="0"/>
            <w:lang w:eastAsia="en-GB"/>
          </w:rPr>
          <w:t>4</w:t>
        </w:r>
      </w:ins>
      <w:ins w:id="2118" w:author="ZTE-Ma Zhifeng" w:date="2024-08-26T16:13:00Z">
        <w:r w:rsidRPr="00242348">
          <w:rPr>
            <w:snapToGrid w:val="0"/>
            <w:lang w:eastAsia="en-GB"/>
          </w:rPr>
          <w:t>.2.</w:t>
        </w:r>
        <w:r>
          <w:rPr>
            <w:snapToGrid w:val="0"/>
            <w:lang w:eastAsia="en-GB"/>
          </w:rPr>
          <w:t>1</w:t>
        </w:r>
        <w:r w:rsidRPr="00242348">
          <w:rPr>
            <w:snapToGrid w:val="0"/>
            <w:lang w:eastAsia="en-GB"/>
          </w:rPr>
          <w:t>.1</w:t>
        </w:r>
        <w:r w:rsidRPr="00242348">
          <w:rPr>
            <w:snapToGrid w:val="0"/>
            <w:lang w:eastAsia="en-GB"/>
          </w:rPr>
          <w:tab/>
          <w:t>Co-existence studies for 2UL band with 1CC per band</w:t>
        </w:r>
        <w:bookmarkEnd w:id="2115"/>
      </w:ins>
    </w:p>
    <w:p w14:paraId="18C9CBDC" w14:textId="77777777" w:rsidR="008645DB" w:rsidRPr="0007219E" w:rsidRDefault="008645DB" w:rsidP="008645DB">
      <w:pPr>
        <w:rPr>
          <w:ins w:id="2119" w:author="ZTE-Ma Zhifeng" w:date="2024-08-26T16:13:00Z"/>
          <w:i/>
          <w:iCs/>
          <w:color w:val="FF0000"/>
          <w:lang w:val="en-US" w:eastAsia="zh-CN"/>
        </w:rPr>
      </w:pPr>
      <w:ins w:id="2120" w:author="ZTE-Ma Zhifeng" w:date="2024-08-26T16:13:00Z">
        <w:r>
          <w:rPr>
            <w:rFonts w:cs="Arial" w:hint="eastAsia"/>
            <w:i/>
            <w:color w:val="FF0000"/>
            <w:kern w:val="2"/>
            <w:lang w:val="en-US" w:eastAsia="zh-CN"/>
          </w:rPr>
          <w:t>Editor</w:t>
        </w:r>
        <w:r>
          <w:rPr>
            <w:rFonts w:cs="Arial"/>
            <w:i/>
            <w:color w:val="FF0000"/>
            <w:kern w:val="2"/>
            <w:lang w:val="en-US" w:eastAsia="zh-CN"/>
          </w:rPr>
          <w:t>’</w:t>
        </w:r>
        <w:r>
          <w:rPr>
            <w:rFonts w:cs="Arial" w:hint="eastAsia"/>
            <w:i/>
            <w:color w:val="FF0000"/>
            <w:kern w:val="2"/>
            <w:lang w:val="en-US" w:eastAsia="zh-CN"/>
          </w:rPr>
          <w:t xml:space="preserve">s </w:t>
        </w:r>
        <w:r>
          <w:rPr>
            <w:rFonts w:hint="eastAsia"/>
            <w:i/>
            <w:iCs/>
            <w:color w:val="FF0000"/>
            <w:lang w:val="en-US" w:eastAsia="zh-CN"/>
          </w:rPr>
          <w:t xml:space="preserve">Note: </w:t>
        </w:r>
        <w:r w:rsidRPr="0007219E">
          <w:rPr>
            <w:i/>
            <w:iCs/>
            <w:color w:val="FF0000"/>
            <w:lang w:val="en-US" w:eastAsia="zh-CN"/>
          </w:rPr>
          <w:t>Since the IMD tables have already been calculated for the different two band fallbacks, the tables below may skip the IMD calculations and refer to the relevant two band TP tables. Nonetheless, the IMD issues should be stated, and the related TPs referenced.</w:t>
        </w:r>
        <w:r>
          <w:rPr>
            <w:i/>
            <w:iCs/>
            <w:color w:val="FF0000"/>
            <w:lang w:val="en-US" w:eastAsia="zh-CN"/>
          </w:rPr>
          <w:t xml:space="preserve"> Only one example table is provided in this template but there may be up to three cases for the victim DL band and as many tables may be needed.</w:t>
        </w:r>
      </w:ins>
    </w:p>
    <w:p w14:paraId="109E7843" w14:textId="610FFFBB" w:rsidR="008645DB" w:rsidRPr="00A76C0A" w:rsidRDefault="008645DB" w:rsidP="008645DB">
      <w:pPr>
        <w:rPr>
          <w:ins w:id="2121" w:author="ZTE-Ma Zhifeng" w:date="2024-08-26T16:13:00Z"/>
          <w:rFonts w:eastAsia="MS Mincho"/>
        </w:rPr>
      </w:pPr>
      <w:ins w:id="2122" w:author="ZTE-Ma Zhifeng" w:date="2024-08-26T16:13:00Z">
        <w:r w:rsidRPr="00A76C0A">
          <w:rPr>
            <w:rFonts w:eastAsia="MS Mincho"/>
          </w:rPr>
          <w:t xml:space="preserve">Table </w:t>
        </w:r>
        <w:r w:rsidRPr="00A76C0A">
          <w:rPr>
            <w:rFonts w:eastAsia="MS Mincho" w:hint="eastAsia"/>
          </w:rPr>
          <w:t>5.</w:t>
        </w:r>
      </w:ins>
      <w:ins w:id="2123" w:author="ZTE-Ma Zhifeng" w:date="2024-08-26T16:17:00Z">
        <w:r>
          <w:rPr>
            <w:rFonts w:eastAsia="MS Mincho"/>
          </w:rPr>
          <w:t>4</w:t>
        </w:r>
      </w:ins>
      <w:ins w:id="2124" w:author="ZTE-Ma Zhifeng" w:date="2024-08-26T16:13:00Z">
        <w:r>
          <w:rPr>
            <w:rFonts w:eastAsia="MS Mincho"/>
          </w:rPr>
          <w:t>.2.1</w:t>
        </w:r>
        <w:r w:rsidRPr="00A76C0A">
          <w:rPr>
            <w:rFonts w:eastAsia="MS Mincho"/>
          </w:rPr>
          <w:t xml:space="preserve">.1-1 provides the two UL bands with one CC per band IMD interference analysis for </w:t>
        </w:r>
        <w:r w:rsidRPr="009D535B">
          <w:rPr>
            <w:rFonts w:eastAsia="MS Mincho"/>
          </w:rPr>
          <w:t>CA_n</w:t>
        </w:r>
        <w:r>
          <w:rPr>
            <w:rFonts w:eastAsia="MS Mincho"/>
          </w:rPr>
          <w:t>20</w:t>
        </w:r>
        <w:r w:rsidRPr="009D535B">
          <w:rPr>
            <w:rFonts w:eastAsia="MS Mincho"/>
          </w:rPr>
          <w:t>A-n2</w:t>
        </w:r>
        <w:r>
          <w:rPr>
            <w:rFonts w:eastAsia="MS Mincho"/>
          </w:rPr>
          <w:t>8</w:t>
        </w:r>
        <w:r w:rsidRPr="009D535B">
          <w:rPr>
            <w:rFonts w:eastAsia="MS Mincho"/>
          </w:rPr>
          <w:t>A-n75A</w:t>
        </w:r>
        <w:r w:rsidRPr="00A76C0A">
          <w:rPr>
            <w:rFonts w:eastAsia="MS Mincho"/>
          </w:rPr>
          <w:t xml:space="preserve"> with UL </w:t>
        </w:r>
        <w:r w:rsidRPr="009D535B">
          <w:rPr>
            <w:rFonts w:eastAsia="MS Mincho"/>
          </w:rPr>
          <w:t>CA_n</w:t>
        </w:r>
        <w:r>
          <w:rPr>
            <w:rFonts w:eastAsia="MS Mincho"/>
          </w:rPr>
          <w:t>20</w:t>
        </w:r>
        <w:r w:rsidRPr="009D535B">
          <w:rPr>
            <w:rFonts w:eastAsia="MS Mincho"/>
          </w:rPr>
          <w:t>A-n2</w:t>
        </w:r>
        <w:r>
          <w:rPr>
            <w:rFonts w:eastAsia="MS Mincho"/>
          </w:rPr>
          <w:t>8</w:t>
        </w:r>
        <w:r w:rsidRPr="009D535B">
          <w:rPr>
            <w:rFonts w:eastAsia="MS Mincho"/>
          </w:rPr>
          <w:t>A</w:t>
        </w:r>
        <w:r w:rsidRPr="00A76C0A">
          <w:rPr>
            <w:rFonts w:eastAsia="MS Mincho"/>
          </w:rPr>
          <w:t>.</w:t>
        </w:r>
      </w:ins>
    </w:p>
    <w:p w14:paraId="2A7864CE" w14:textId="51992476" w:rsidR="008645DB" w:rsidRPr="008645DB" w:rsidRDefault="008645DB">
      <w:pPr>
        <w:pStyle w:val="TH"/>
        <w:rPr>
          <w:ins w:id="2125" w:author="ZTE-Ma Zhifeng" w:date="2024-08-26T16:13:00Z"/>
          <w:rFonts w:cs="Arial"/>
          <w:b w:val="0"/>
          <w:rPrChange w:id="2126" w:author="ZTE-Ma Zhifeng" w:date="2024-08-26T16:15:00Z">
            <w:rPr>
              <w:ins w:id="2127" w:author="ZTE-Ma Zhifeng" w:date="2024-08-26T16:13:00Z"/>
              <w:rFonts w:ascii="Arial" w:hAnsi="Arial" w:cs="Arial"/>
              <w:b/>
              <w:lang w:eastAsia="zh-CN"/>
            </w:rPr>
          </w:rPrChange>
        </w:rPr>
        <w:pPrChange w:id="2128" w:author="ZTE-Ma Zhifeng" w:date="2024-08-26T16:15:00Z">
          <w:pPr>
            <w:keepNext/>
            <w:keepLines/>
            <w:spacing w:before="60"/>
            <w:jc w:val="center"/>
          </w:pPr>
        </w:pPrChange>
      </w:pPr>
      <w:ins w:id="2129" w:author="ZTE-Ma Zhifeng" w:date="2024-08-26T16:13:00Z">
        <w:r w:rsidRPr="008645DB">
          <w:rPr>
            <w:rFonts w:cs="Arial"/>
            <w:rPrChange w:id="2130" w:author="ZTE-Ma Zhifeng" w:date="2024-08-26T16:15:00Z">
              <w:rPr>
                <w:rFonts w:cs="Arial"/>
                <w:lang w:eastAsia="zh-CN"/>
              </w:rPr>
            </w:rPrChange>
          </w:rPr>
          <w:lastRenderedPageBreak/>
          <w:t>Table 5.</w:t>
        </w:r>
      </w:ins>
      <w:ins w:id="2131" w:author="ZTE-Ma Zhifeng" w:date="2024-08-26T16:17:00Z">
        <w:r>
          <w:rPr>
            <w:rFonts w:cs="Arial"/>
          </w:rPr>
          <w:t>4</w:t>
        </w:r>
      </w:ins>
      <w:ins w:id="2132" w:author="ZTE-Ma Zhifeng" w:date="2024-08-26T16:13:00Z">
        <w:r w:rsidRPr="008645DB">
          <w:rPr>
            <w:rFonts w:cs="Arial"/>
            <w:rPrChange w:id="2133" w:author="ZTE-Ma Zhifeng" w:date="2024-08-26T16:15:00Z">
              <w:rPr>
                <w:rFonts w:cs="Arial"/>
                <w:lang w:eastAsia="zh-CN"/>
              </w:rPr>
            </w:rPrChange>
          </w:rPr>
          <w:t>.2.1.1-1: Two UL bands IMD analysis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Change w:id="2134">
          <w:tblGrid>
            <w:gridCol w:w="2885"/>
            <w:gridCol w:w="1800"/>
            <w:gridCol w:w="1749"/>
            <w:gridCol w:w="1620"/>
            <w:gridCol w:w="1799"/>
          </w:tblGrid>
        </w:tblGridChange>
      </w:tblGrid>
      <w:tr w:rsidR="008645DB" w14:paraId="6118588C" w14:textId="77777777" w:rsidTr="008645DB">
        <w:trPr>
          <w:trHeight w:val="266"/>
          <w:ins w:id="2135" w:author="ZTE-Ma Zhifeng" w:date="2024-08-26T16:1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BFEABB" w14:textId="77777777" w:rsidR="008645DB" w:rsidRDefault="008645DB" w:rsidP="008645DB">
            <w:pPr>
              <w:pStyle w:val="TAH"/>
              <w:rPr>
                <w:ins w:id="2136" w:author="ZTE-Ma Zhifeng" w:date="2024-08-26T16:13:00Z"/>
                <w:b w:val="0"/>
                <w:lang w:val="en-US"/>
              </w:rPr>
            </w:pPr>
            <w:ins w:id="2137" w:author="ZTE-Ma Zhifeng" w:date="2024-08-26T16:13:00Z">
              <w:r>
                <w:t>UE UL carriers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9CF51B" w14:textId="77777777" w:rsidR="008645DB" w:rsidRDefault="008645DB" w:rsidP="008645DB">
            <w:pPr>
              <w:pStyle w:val="TAH"/>
              <w:rPr>
                <w:ins w:id="2138" w:author="ZTE-Ma Zhifeng" w:date="2024-08-26T16:13:00Z"/>
              </w:rPr>
            </w:pPr>
            <w:ins w:id="2139" w:author="ZTE-Ma Zhifeng" w:date="2024-08-26T16:13:00Z">
              <w:r>
                <w:t>f</w:t>
              </w:r>
              <w:r>
                <w:rPr>
                  <w:vertAlign w:val="subscript"/>
                </w:rPr>
                <w:t>x_low</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73D93C" w14:textId="77777777" w:rsidR="008645DB" w:rsidRDefault="008645DB" w:rsidP="008645DB">
            <w:pPr>
              <w:pStyle w:val="TAH"/>
              <w:rPr>
                <w:ins w:id="2140" w:author="ZTE-Ma Zhifeng" w:date="2024-08-26T16:13:00Z"/>
              </w:rPr>
            </w:pPr>
            <w:ins w:id="2141" w:author="ZTE-Ma Zhifeng" w:date="2024-08-26T16:13:00Z">
              <w:r>
                <w:t>f</w:t>
              </w:r>
              <w:r>
                <w:rPr>
                  <w:vertAlign w:val="subscript"/>
                </w:rPr>
                <w:t>x_high</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F61B721" w14:textId="77777777" w:rsidR="008645DB" w:rsidRDefault="008645DB" w:rsidP="008645DB">
            <w:pPr>
              <w:pStyle w:val="TAH"/>
              <w:rPr>
                <w:ins w:id="2142" w:author="ZTE-Ma Zhifeng" w:date="2024-08-26T16:13:00Z"/>
              </w:rPr>
            </w:pPr>
            <w:ins w:id="2143" w:author="ZTE-Ma Zhifeng" w:date="2024-08-26T16:13:00Z">
              <w:r>
                <w:t>f</w:t>
              </w:r>
              <w:r>
                <w:rPr>
                  <w:vertAlign w:val="subscript"/>
                </w:rPr>
                <w:t>y_low</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2BB28C9" w14:textId="77777777" w:rsidR="008645DB" w:rsidRDefault="008645DB" w:rsidP="008645DB">
            <w:pPr>
              <w:pStyle w:val="TAH"/>
              <w:rPr>
                <w:ins w:id="2144" w:author="ZTE-Ma Zhifeng" w:date="2024-08-26T16:13:00Z"/>
              </w:rPr>
            </w:pPr>
            <w:ins w:id="2145" w:author="ZTE-Ma Zhifeng" w:date="2024-08-26T16:13:00Z">
              <w:r>
                <w:t>f</w:t>
              </w:r>
              <w:r>
                <w:rPr>
                  <w:vertAlign w:val="subscript"/>
                </w:rPr>
                <w:t>y_high</w:t>
              </w:r>
            </w:ins>
          </w:p>
        </w:tc>
      </w:tr>
      <w:tr w:rsidR="008645DB" w14:paraId="221B3110" w14:textId="77777777" w:rsidTr="008645DB">
        <w:trPr>
          <w:trHeight w:val="187"/>
          <w:ins w:id="2146" w:author="ZTE-Ma Zhifeng" w:date="2024-08-26T16:1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09CF2B" w14:textId="77777777" w:rsidR="008645DB" w:rsidRDefault="008645DB" w:rsidP="008645DB">
            <w:pPr>
              <w:pStyle w:val="TAL"/>
              <w:rPr>
                <w:ins w:id="2147" w:author="ZTE-Ma Zhifeng" w:date="2024-08-26T16:13:00Z"/>
              </w:rPr>
            </w:pPr>
            <w:ins w:id="2148" w:author="ZTE-Ma Zhifeng" w:date="2024-08-26T16:13:00Z">
              <w:r>
                <w:t>2nd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95DB36F" w14:textId="77777777" w:rsidR="008645DB" w:rsidRDefault="008645DB" w:rsidP="008645DB">
            <w:pPr>
              <w:pStyle w:val="TAL"/>
              <w:jc w:val="center"/>
              <w:rPr>
                <w:ins w:id="2149" w:author="ZTE-Ma Zhifeng" w:date="2024-08-26T16:13:00Z"/>
                <w:lang w:val="en-US"/>
              </w:rPr>
            </w:pPr>
            <w:ins w:id="2150" w:author="ZTE-Ma Zhifeng" w:date="2024-08-26T16:13:00Z">
              <w:r>
                <w:rPr>
                  <w:lang w:val="en-US"/>
                </w:rPr>
                <w:t>|</w:t>
              </w:r>
              <w:r>
                <w:rPr>
                  <w:lang w:eastAsia="zh-CN"/>
                </w:rPr>
                <w:t>f</w:t>
              </w:r>
              <w:r>
                <w:rPr>
                  <w:vertAlign w:val="subscript"/>
                  <w:lang w:eastAsia="zh-CN"/>
                </w:rPr>
                <w:t>y</w:t>
              </w:r>
              <w:r>
                <w:rPr>
                  <w:vertAlign w:val="subscript"/>
                  <w:lang w:val="en-US"/>
                </w:rPr>
                <w:t>_low</w:t>
              </w:r>
              <w:r>
                <w:rPr>
                  <w:lang w:val="en-US"/>
                </w:rPr>
                <w:t xml:space="preserve"> – f</w:t>
              </w:r>
              <w:r>
                <w:rPr>
                  <w:vertAlign w:val="subscript"/>
                  <w:lang w:val="en-US"/>
                </w:rPr>
                <w:t>x_high</w:t>
              </w:r>
              <w:r>
                <w:rPr>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AB98B41" w14:textId="77777777" w:rsidR="008645DB" w:rsidRDefault="008645DB" w:rsidP="008645DB">
            <w:pPr>
              <w:pStyle w:val="TAL"/>
              <w:jc w:val="center"/>
              <w:rPr>
                <w:ins w:id="2151" w:author="ZTE-Ma Zhifeng" w:date="2024-08-26T16:13:00Z"/>
                <w:lang w:val="en-US"/>
              </w:rPr>
            </w:pPr>
            <w:ins w:id="2152" w:author="ZTE-Ma Zhifeng" w:date="2024-08-26T16:13:00Z">
              <w:r>
                <w:rPr>
                  <w:lang w:val="en-US"/>
                </w:rPr>
                <w:t>|f</w:t>
              </w:r>
              <w:r>
                <w:rPr>
                  <w:vertAlign w:val="subscript"/>
                  <w:lang w:val="en-US"/>
                </w:rPr>
                <w:t>y_high</w:t>
              </w:r>
              <w:r>
                <w:rPr>
                  <w:lang w:val="en-US"/>
                </w:rPr>
                <w:t xml:space="preserve"> – f</w:t>
              </w:r>
              <w:r>
                <w:rPr>
                  <w:vertAlign w:val="subscript"/>
                  <w:lang w:val="en-US"/>
                </w:rPr>
                <w:t>x_low</w:t>
              </w:r>
              <w:r>
                <w:rPr>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2025F7" w14:textId="77777777" w:rsidR="008645DB" w:rsidRDefault="008645DB" w:rsidP="008645DB">
            <w:pPr>
              <w:pStyle w:val="TAL"/>
              <w:jc w:val="center"/>
              <w:rPr>
                <w:ins w:id="2153" w:author="ZTE-Ma Zhifeng" w:date="2024-08-26T16:13:00Z"/>
                <w:lang w:val="en-US"/>
              </w:rPr>
            </w:pPr>
            <w:ins w:id="2154" w:author="ZTE-Ma Zhifeng" w:date="2024-08-26T16:13:00Z">
              <w:r>
                <w:rPr>
                  <w:lang w:val="en-US"/>
                </w:rPr>
                <w:t>|f</w:t>
              </w:r>
              <w:r>
                <w:rPr>
                  <w:vertAlign w:val="subscript"/>
                  <w:lang w:val="en-US"/>
                </w:rPr>
                <w:t>y_low</w:t>
              </w:r>
              <w:r>
                <w:rPr>
                  <w:lang w:val="en-US"/>
                </w:rPr>
                <w:t xml:space="preserve"> + f</w:t>
              </w:r>
              <w:r>
                <w:rPr>
                  <w:vertAlign w:val="subscript"/>
                  <w:lang w:val="en-US"/>
                </w:rPr>
                <w:t>x_low</w:t>
              </w:r>
              <w:r>
                <w:rPr>
                  <w:lang w:val="en-US"/>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B5D3731" w14:textId="77777777" w:rsidR="008645DB" w:rsidRDefault="008645DB" w:rsidP="008645DB">
            <w:pPr>
              <w:pStyle w:val="TAL"/>
              <w:jc w:val="center"/>
              <w:rPr>
                <w:ins w:id="2155" w:author="ZTE-Ma Zhifeng" w:date="2024-08-26T16:13:00Z"/>
                <w:lang w:val="en-US"/>
              </w:rPr>
            </w:pPr>
            <w:ins w:id="2156" w:author="ZTE-Ma Zhifeng" w:date="2024-08-26T16:13:00Z">
              <w:r>
                <w:rPr>
                  <w:lang w:val="en-US"/>
                </w:rPr>
                <w:t>|f</w:t>
              </w:r>
              <w:r>
                <w:rPr>
                  <w:vertAlign w:val="subscript"/>
                  <w:lang w:val="en-US"/>
                </w:rPr>
                <w:t>y_high</w:t>
              </w:r>
              <w:r>
                <w:rPr>
                  <w:lang w:val="en-US"/>
                </w:rPr>
                <w:t xml:space="preserve"> + f</w:t>
              </w:r>
              <w:r>
                <w:rPr>
                  <w:vertAlign w:val="subscript"/>
                  <w:lang w:val="en-US"/>
                </w:rPr>
                <w:t>x_high</w:t>
              </w:r>
              <w:r>
                <w:rPr>
                  <w:lang w:val="en-US"/>
                </w:rPr>
                <w:t>|</w:t>
              </w:r>
            </w:ins>
          </w:p>
        </w:tc>
      </w:tr>
      <w:tr w:rsidR="008645DB" w14:paraId="350B5F5C" w14:textId="77777777" w:rsidTr="008645DB">
        <w:trPr>
          <w:trHeight w:val="187"/>
          <w:ins w:id="2157" w:author="ZTE-Ma Zhifeng" w:date="2024-08-26T16:1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835F9A0" w14:textId="77777777" w:rsidR="008645DB" w:rsidRDefault="008645DB" w:rsidP="008645DB">
            <w:pPr>
              <w:pStyle w:val="TAL"/>
              <w:rPr>
                <w:ins w:id="2158" w:author="ZTE-Ma Zhifeng" w:date="2024-08-26T16:13:00Z"/>
                <w:lang w:val="en-US"/>
              </w:rPr>
            </w:pPr>
            <w:ins w:id="2159" w:author="ZTE-Ma Zhifeng" w:date="2024-08-26T16:13:00Z">
              <w:r>
                <w:rPr>
                  <w:lang w:val="en-US"/>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9B61531" w14:textId="77777777" w:rsidR="008645DB" w:rsidRDefault="008645DB" w:rsidP="008645DB">
            <w:pPr>
              <w:pStyle w:val="TAL"/>
              <w:jc w:val="center"/>
              <w:rPr>
                <w:ins w:id="2160" w:author="ZTE-Ma Zhifeng" w:date="2024-08-26T16:13:00Z"/>
                <w:lang w:val="en-US"/>
              </w:rPr>
            </w:pPr>
            <w:ins w:id="2161" w:author="ZTE-Ma Zhifeng" w:date="2024-08-26T16:13:00Z">
              <w:r>
                <w:rPr>
                  <w:lang w:val="en-US"/>
                </w:rPr>
                <w:t>84–159</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57B6C3" w14:textId="77777777" w:rsidR="008645DB" w:rsidRDefault="008645DB" w:rsidP="008645DB">
            <w:pPr>
              <w:keepNext/>
              <w:keepLines/>
              <w:spacing w:after="0"/>
              <w:jc w:val="center"/>
              <w:rPr>
                <w:ins w:id="2162" w:author="ZTE-Ma Zhifeng" w:date="2024-08-26T16:13:00Z"/>
                <w:sz w:val="18"/>
                <w:lang w:val="en-US"/>
              </w:rPr>
            </w:pPr>
            <w:ins w:id="2163" w:author="ZTE-Ma Zhifeng" w:date="2024-08-26T16:13:00Z">
              <w:r>
                <w:rPr>
                  <w:sz w:val="18"/>
                  <w:lang w:val="en-US"/>
                </w:rPr>
                <w:t>1535–</w:t>
              </w:r>
              <w:r w:rsidRPr="00D16717">
                <w:rPr>
                  <w:sz w:val="18"/>
                  <w:lang w:val="en-US"/>
                </w:rPr>
                <w:t>1</w:t>
              </w:r>
              <w:r>
                <w:rPr>
                  <w:sz w:val="18"/>
                  <w:lang w:val="en-US"/>
                </w:rPr>
                <w:t>610</w:t>
              </w:r>
            </w:ins>
          </w:p>
        </w:tc>
      </w:tr>
      <w:tr w:rsidR="008645DB" w14:paraId="7C2A4F46" w14:textId="77777777" w:rsidTr="008645DB">
        <w:trPr>
          <w:trHeight w:val="187"/>
          <w:ins w:id="2164" w:author="ZTE-Ma Zhifeng" w:date="2024-08-26T16:1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562477" w14:textId="77777777" w:rsidR="008645DB" w:rsidRDefault="008645DB" w:rsidP="008645DB">
            <w:pPr>
              <w:pStyle w:val="TAL"/>
              <w:rPr>
                <w:ins w:id="2165" w:author="ZTE-Ma Zhifeng" w:date="2024-08-26T16:13:00Z"/>
                <w:lang w:val="en-US"/>
              </w:rPr>
            </w:pPr>
            <w:ins w:id="2166" w:author="ZTE-Ma Zhifeng" w:date="2024-08-26T16:13:00Z">
              <w:r>
                <w:rPr>
                  <w:lang w:eastAsia="zh-CN"/>
                </w:rPr>
                <w:t>Two-tone</w:t>
              </w:r>
              <w:r>
                <w:rPr>
                  <w:lang w:val="en-US"/>
                </w:rPr>
                <w:t xml:space="preserve"> 3</w:t>
              </w:r>
              <w:r>
                <w:rPr>
                  <w:vertAlign w:val="superscript"/>
                  <w:lang w:val="en-US"/>
                </w:rPr>
                <w:t>rd</w:t>
              </w:r>
              <w:r>
                <w:rPr>
                  <w:lang w:val="en-US"/>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3C1AD1D" w14:textId="77777777" w:rsidR="008645DB" w:rsidRDefault="008645DB" w:rsidP="008645DB">
            <w:pPr>
              <w:pStyle w:val="TAL"/>
              <w:jc w:val="center"/>
              <w:rPr>
                <w:ins w:id="2167" w:author="ZTE-Ma Zhifeng" w:date="2024-08-26T16:13:00Z"/>
                <w:lang w:val="en-US"/>
              </w:rPr>
            </w:pPr>
            <w:ins w:id="2168" w:author="ZTE-Ma Zhifeng" w:date="2024-08-26T16:13:00Z">
              <w:r>
                <w:rPr>
                  <w:lang w:val="en-US"/>
                </w:rPr>
                <w:t>|2*f</w:t>
              </w:r>
              <w:r>
                <w:rPr>
                  <w:vertAlign w:val="subscript"/>
                  <w:lang w:val="en-US"/>
                </w:rPr>
                <w:t>x_low</w:t>
              </w:r>
              <w:r>
                <w:rPr>
                  <w:lang w:val="en-US"/>
                </w:rPr>
                <w:t xml:space="preserve"> – f</w:t>
              </w:r>
              <w:r>
                <w:rPr>
                  <w:vertAlign w:val="subscript"/>
                  <w:lang w:val="en-US"/>
                </w:rPr>
                <w:t>y_high</w:t>
              </w:r>
              <w:r>
                <w:rPr>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81B211A" w14:textId="77777777" w:rsidR="008645DB" w:rsidRDefault="008645DB" w:rsidP="008645DB">
            <w:pPr>
              <w:pStyle w:val="TAL"/>
              <w:jc w:val="center"/>
              <w:rPr>
                <w:ins w:id="2169" w:author="ZTE-Ma Zhifeng" w:date="2024-08-26T16:13:00Z"/>
                <w:lang w:val="en-US"/>
              </w:rPr>
            </w:pPr>
            <w:ins w:id="2170" w:author="ZTE-Ma Zhifeng" w:date="2024-08-26T16:13:00Z">
              <w:r>
                <w:rPr>
                  <w:lang w:val="en-US"/>
                </w:rPr>
                <w:t>|2*f</w:t>
              </w:r>
              <w:r>
                <w:rPr>
                  <w:vertAlign w:val="subscript"/>
                  <w:lang w:val="en-US"/>
                </w:rPr>
                <w:t>x_high</w:t>
              </w:r>
              <w:r>
                <w:rPr>
                  <w:lang w:val="en-US"/>
                </w:rPr>
                <w:t xml:space="preserve"> – f</w:t>
              </w:r>
              <w:r>
                <w:rPr>
                  <w:vertAlign w:val="subscript"/>
                  <w:lang w:val="en-US"/>
                </w:rPr>
                <w:t>y_low</w:t>
              </w:r>
              <w:r>
                <w:rPr>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3D1CE0B" w14:textId="77777777" w:rsidR="008645DB" w:rsidRDefault="008645DB" w:rsidP="008645DB">
            <w:pPr>
              <w:pStyle w:val="TAL"/>
              <w:jc w:val="center"/>
              <w:rPr>
                <w:ins w:id="2171" w:author="ZTE-Ma Zhifeng" w:date="2024-08-26T16:13:00Z"/>
                <w:lang w:val="en-US"/>
              </w:rPr>
            </w:pPr>
            <w:ins w:id="2172" w:author="ZTE-Ma Zhifeng" w:date="2024-08-26T16:13:00Z">
              <w:r>
                <w:rPr>
                  <w:lang w:val="en-US"/>
                </w:rPr>
                <w:t>|2*f</w:t>
              </w:r>
              <w:r>
                <w:rPr>
                  <w:vertAlign w:val="subscript"/>
                  <w:lang w:val="en-US"/>
                </w:rPr>
                <w:t>y_low</w:t>
              </w:r>
              <w:r>
                <w:rPr>
                  <w:lang w:val="en-US"/>
                </w:rPr>
                <w:t xml:space="preserve"> – f</w:t>
              </w:r>
              <w:r>
                <w:rPr>
                  <w:vertAlign w:val="subscript"/>
                  <w:lang w:val="en-US"/>
                </w:rPr>
                <w:t>x_high</w:t>
              </w:r>
              <w:r>
                <w:rPr>
                  <w:lang w:val="en-US"/>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32DA4F8B" w14:textId="77777777" w:rsidR="008645DB" w:rsidRDefault="008645DB" w:rsidP="008645DB">
            <w:pPr>
              <w:pStyle w:val="TAL"/>
              <w:jc w:val="center"/>
              <w:rPr>
                <w:ins w:id="2173" w:author="ZTE-Ma Zhifeng" w:date="2024-08-26T16:13:00Z"/>
                <w:lang w:val="en-US"/>
              </w:rPr>
            </w:pPr>
            <w:ins w:id="2174" w:author="ZTE-Ma Zhifeng" w:date="2024-08-26T16:13:00Z">
              <w:r>
                <w:rPr>
                  <w:lang w:val="en-US"/>
                </w:rPr>
                <w:t>|2*f</w:t>
              </w:r>
              <w:r>
                <w:rPr>
                  <w:vertAlign w:val="subscript"/>
                  <w:lang w:val="en-US"/>
                </w:rPr>
                <w:t>y_high</w:t>
              </w:r>
              <w:r>
                <w:rPr>
                  <w:lang w:val="en-US"/>
                </w:rPr>
                <w:t xml:space="preserve"> – f</w:t>
              </w:r>
              <w:r>
                <w:rPr>
                  <w:vertAlign w:val="subscript"/>
                  <w:lang w:val="en-US"/>
                </w:rPr>
                <w:t>x_low</w:t>
              </w:r>
              <w:r>
                <w:rPr>
                  <w:lang w:val="en-US"/>
                </w:rPr>
                <w:t>|</w:t>
              </w:r>
            </w:ins>
          </w:p>
        </w:tc>
      </w:tr>
      <w:tr w:rsidR="008645DB" w14:paraId="22B5E9BF" w14:textId="77777777" w:rsidTr="008645DB">
        <w:trPr>
          <w:trHeight w:val="187"/>
          <w:ins w:id="2175" w:author="ZTE-Ma Zhifeng" w:date="2024-08-26T16:1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303114" w14:textId="77777777" w:rsidR="008645DB" w:rsidRDefault="008645DB" w:rsidP="008645DB">
            <w:pPr>
              <w:pStyle w:val="TAL"/>
              <w:rPr>
                <w:ins w:id="2176" w:author="ZTE-Ma Zhifeng" w:date="2024-08-26T16:13:00Z"/>
                <w:lang w:val="en-US"/>
              </w:rPr>
            </w:pPr>
            <w:ins w:id="2177" w:author="ZTE-Ma Zhifeng" w:date="2024-08-26T16:13:00Z">
              <w:r>
                <w:rPr>
                  <w:lang w:val="en-US"/>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9D7C7D3" w14:textId="77777777" w:rsidR="008645DB" w:rsidRDefault="008645DB" w:rsidP="008645DB">
            <w:pPr>
              <w:keepNext/>
              <w:keepLines/>
              <w:spacing w:after="0"/>
              <w:jc w:val="center"/>
              <w:rPr>
                <w:ins w:id="2178" w:author="ZTE-Ma Zhifeng" w:date="2024-08-26T16:13:00Z"/>
                <w:sz w:val="18"/>
                <w:lang w:eastAsia="ja-JP"/>
              </w:rPr>
            </w:pPr>
            <w:ins w:id="2179" w:author="ZTE-Ma Zhifeng" w:date="2024-08-26T16:13:00Z">
              <w:r>
                <w:rPr>
                  <w:sz w:val="18"/>
                  <w:lang w:val="en-US"/>
                </w:rPr>
                <w:t>916–1021</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19B15D" w14:textId="77777777" w:rsidR="008645DB" w:rsidRDefault="008645DB" w:rsidP="008645DB">
            <w:pPr>
              <w:keepNext/>
              <w:keepLines/>
              <w:spacing w:after="0"/>
              <w:jc w:val="center"/>
              <w:rPr>
                <w:ins w:id="2180" w:author="ZTE-Ma Zhifeng" w:date="2024-08-26T16:13:00Z"/>
                <w:sz w:val="18"/>
                <w:lang w:eastAsia="ja-JP"/>
              </w:rPr>
            </w:pPr>
            <w:ins w:id="2181" w:author="ZTE-Ma Zhifeng" w:date="2024-08-26T16:13:00Z">
              <w:r>
                <w:rPr>
                  <w:sz w:val="18"/>
                  <w:lang w:val="en-US"/>
                </w:rPr>
                <w:t>544–664</w:t>
              </w:r>
            </w:ins>
          </w:p>
        </w:tc>
      </w:tr>
      <w:tr w:rsidR="008645DB" w14:paraId="47B78885" w14:textId="77777777" w:rsidTr="008645DB">
        <w:trPr>
          <w:trHeight w:val="187"/>
          <w:ins w:id="2182" w:author="ZTE-Ma Zhifeng" w:date="2024-08-26T16:1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D4F744" w14:textId="77777777" w:rsidR="008645DB" w:rsidRDefault="008645DB" w:rsidP="008645DB">
            <w:pPr>
              <w:pStyle w:val="TAL"/>
              <w:rPr>
                <w:ins w:id="2183" w:author="ZTE-Ma Zhifeng" w:date="2024-08-26T16:13:00Z"/>
                <w:lang w:val="en-US"/>
              </w:rPr>
            </w:pPr>
            <w:ins w:id="2184" w:author="ZTE-Ma Zhifeng" w:date="2024-08-26T16:13:00Z">
              <w:r>
                <w:rPr>
                  <w:lang w:eastAsia="zh-CN"/>
                </w:rPr>
                <w:t>Two-tone</w:t>
              </w:r>
              <w:r>
                <w:rPr>
                  <w:lang w:val="en-US"/>
                </w:rPr>
                <w:t xml:space="preserve"> 3</w:t>
              </w:r>
              <w:r>
                <w:rPr>
                  <w:vertAlign w:val="superscript"/>
                  <w:lang w:val="en-US"/>
                </w:rPr>
                <w:t>rd</w:t>
              </w:r>
              <w:r>
                <w:rPr>
                  <w:lang w:val="en-US"/>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01EABFF" w14:textId="77777777" w:rsidR="008645DB" w:rsidRDefault="008645DB" w:rsidP="008645DB">
            <w:pPr>
              <w:pStyle w:val="TAL"/>
              <w:jc w:val="center"/>
              <w:rPr>
                <w:ins w:id="2185" w:author="ZTE-Ma Zhifeng" w:date="2024-08-26T16:13:00Z"/>
                <w:lang w:val="en-US"/>
              </w:rPr>
            </w:pPr>
            <w:ins w:id="2186" w:author="ZTE-Ma Zhifeng" w:date="2024-08-26T16:13:00Z">
              <w:r>
                <w:rPr>
                  <w:lang w:val="en-US"/>
                </w:rPr>
                <w:t>|2*f</w:t>
              </w:r>
              <w:r>
                <w:rPr>
                  <w:vertAlign w:val="subscript"/>
                  <w:lang w:val="en-US"/>
                </w:rPr>
                <w:t>x_low</w:t>
              </w:r>
              <w:r>
                <w:rPr>
                  <w:lang w:val="en-US"/>
                </w:rPr>
                <w:t xml:space="preserve"> + f</w:t>
              </w:r>
              <w:r>
                <w:rPr>
                  <w:vertAlign w:val="subscript"/>
                  <w:lang w:val="en-US"/>
                </w:rPr>
                <w:t>y_low</w:t>
              </w:r>
              <w:r>
                <w:rPr>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3B90345" w14:textId="77777777" w:rsidR="008645DB" w:rsidRDefault="008645DB" w:rsidP="008645DB">
            <w:pPr>
              <w:pStyle w:val="TAL"/>
              <w:jc w:val="center"/>
              <w:rPr>
                <w:ins w:id="2187" w:author="ZTE-Ma Zhifeng" w:date="2024-08-26T16:13:00Z"/>
                <w:lang w:val="en-US"/>
              </w:rPr>
            </w:pPr>
            <w:ins w:id="2188" w:author="ZTE-Ma Zhifeng" w:date="2024-08-26T16:13:00Z">
              <w:r>
                <w:rPr>
                  <w:lang w:val="en-US"/>
                </w:rPr>
                <w:t>|2*f</w:t>
              </w:r>
              <w:r>
                <w:rPr>
                  <w:vertAlign w:val="subscript"/>
                  <w:lang w:val="en-US"/>
                </w:rPr>
                <w:t>x_high</w:t>
              </w:r>
              <w:r>
                <w:rPr>
                  <w:lang w:val="en-US"/>
                </w:rPr>
                <w:t xml:space="preserve"> + f</w:t>
              </w:r>
              <w:r>
                <w:rPr>
                  <w:vertAlign w:val="subscript"/>
                  <w:lang w:val="en-US"/>
                </w:rPr>
                <w:t>y_high</w:t>
              </w:r>
              <w:r>
                <w:rPr>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BBF394B" w14:textId="77777777" w:rsidR="008645DB" w:rsidRDefault="008645DB" w:rsidP="008645DB">
            <w:pPr>
              <w:pStyle w:val="TAL"/>
              <w:jc w:val="center"/>
              <w:rPr>
                <w:ins w:id="2189" w:author="ZTE-Ma Zhifeng" w:date="2024-08-26T16:13:00Z"/>
                <w:lang w:val="en-US"/>
              </w:rPr>
            </w:pPr>
            <w:ins w:id="2190" w:author="ZTE-Ma Zhifeng" w:date="2024-08-26T16:13:00Z">
              <w:r>
                <w:rPr>
                  <w:lang w:val="en-US"/>
                </w:rPr>
                <w:t>|2*f</w:t>
              </w:r>
              <w:r>
                <w:rPr>
                  <w:vertAlign w:val="subscript"/>
                  <w:lang w:val="en-US"/>
                </w:rPr>
                <w:t>y_low</w:t>
              </w:r>
              <w:r>
                <w:rPr>
                  <w:lang w:val="en-US"/>
                </w:rPr>
                <w:t xml:space="preserve"> + f</w:t>
              </w:r>
              <w:r>
                <w:rPr>
                  <w:vertAlign w:val="subscript"/>
                  <w:lang w:val="en-US"/>
                </w:rPr>
                <w:t>x_low</w:t>
              </w:r>
              <w:r>
                <w:rPr>
                  <w:lang w:val="en-US"/>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205E88F" w14:textId="77777777" w:rsidR="008645DB" w:rsidRDefault="008645DB" w:rsidP="008645DB">
            <w:pPr>
              <w:pStyle w:val="TAL"/>
              <w:jc w:val="center"/>
              <w:rPr>
                <w:ins w:id="2191" w:author="ZTE-Ma Zhifeng" w:date="2024-08-26T16:13:00Z"/>
                <w:lang w:val="en-US"/>
              </w:rPr>
            </w:pPr>
            <w:ins w:id="2192" w:author="ZTE-Ma Zhifeng" w:date="2024-08-26T16:13:00Z">
              <w:r>
                <w:rPr>
                  <w:lang w:val="en-US"/>
                </w:rPr>
                <w:t>|2*f</w:t>
              </w:r>
              <w:r>
                <w:rPr>
                  <w:vertAlign w:val="subscript"/>
                  <w:lang w:val="en-US"/>
                </w:rPr>
                <w:t>y_high</w:t>
              </w:r>
              <w:r>
                <w:rPr>
                  <w:lang w:val="en-US"/>
                </w:rPr>
                <w:t xml:space="preserve"> + f</w:t>
              </w:r>
              <w:r>
                <w:rPr>
                  <w:vertAlign w:val="subscript"/>
                  <w:lang w:val="en-US"/>
                </w:rPr>
                <w:t>x_high</w:t>
              </w:r>
              <w:r>
                <w:rPr>
                  <w:lang w:val="en-US"/>
                </w:rPr>
                <w:t>|</w:t>
              </w:r>
            </w:ins>
          </w:p>
        </w:tc>
      </w:tr>
      <w:tr w:rsidR="008645DB" w14:paraId="53595DD2" w14:textId="77777777" w:rsidTr="008645DB">
        <w:trPr>
          <w:trHeight w:val="187"/>
          <w:ins w:id="2193" w:author="ZTE-Ma Zhifeng" w:date="2024-08-26T16:1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FD3699" w14:textId="77777777" w:rsidR="008645DB" w:rsidRDefault="008645DB" w:rsidP="008645DB">
            <w:pPr>
              <w:pStyle w:val="TAL"/>
              <w:rPr>
                <w:ins w:id="2194" w:author="ZTE-Ma Zhifeng" w:date="2024-08-26T16:13:00Z"/>
                <w:lang w:val="en-US"/>
              </w:rPr>
            </w:pPr>
            <w:ins w:id="2195" w:author="ZTE-Ma Zhifeng" w:date="2024-08-26T16:13:00Z">
              <w:r>
                <w:rPr>
                  <w:lang w:val="en-US"/>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B247515" w14:textId="77777777" w:rsidR="008645DB" w:rsidRDefault="008645DB" w:rsidP="008645DB">
            <w:pPr>
              <w:keepNext/>
              <w:keepLines/>
              <w:spacing w:after="0"/>
              <w:jc w:val="center"/>
              <w:rPr>
                <w:ins w:id="2196" w:author="ZTE-Ma Zhifeng" w:date="2024-08-26T16:13:00Z"/>
                <w:sz w:val="18"/>
                <w:lang w:val="en-US"/>
              </w:rPr>
            </w:pPr>
            <w:ins w:id="2197" w:author="ZTE-Ma Zhifeng" w:date="2024-08-26T16:13:00Z">
              <w:r w:rsidRPr="00D16717">
                <w:rPr>
                  <w:sz w:val="18"/>
                  <w:lang w:val="en-US"/>
                </w:rPr>
                <w:t>2</w:t>
              </w:r>
              <w:r>
                <w:rPr>
                  <w:sz w:val="18"/>
                  <w:lang w:val="en-US"/>
                </w:rPr>
                <w:t>367–</w:t>
              </w:r>
              <w:r w:rsidRPr="00D16717">
                <w:rPr>
                  <w:sz w:val="18"/>
                  <w:lang w:val="en-US"/>
                </w:rPr>
                <w:t>2</w:t>
              </w:r>
              <w:r>
                <w:rPr>
                  <w:sz w:val="18"/>
                  <w:lang w:val="en-US"/>
                </w:rPr>
                <w:t>472</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0AC76E0" w14:textId="77777777" w:rsidR="008645DB" w:rsidRDefault="008645DB" w:rsidP="008645DB">
            <w:pPr>
              <w:keepNext/>
              <w:keepLines/>
              <w:spacing w:after="0"/>
              <w:jc w:val="center"/>
              <w:rPr>
                <w:ins w:id="2198" w:author="ZTE-Ma Zhifeng" w:date="2024-08-26T16:13:00Z"/>
                <w:sz w:val="18"/>
                <w:lang w:val="en-US"/>
              </w:rPr>
            </w:pPr>
            <w:ins w:id="2199" w:author="ZTE-Ma Zhifeng" w:date="2024-08-26T16:13:00Z">
              <w:r w:rsidRPr="00D16717">
                <w:rPr>
                  <w:sz w:val="18"/>
                  <w:lang w:val="en-US"/>
                </w:rPr>
                <w:t>2</w:t>
              </w:r>
              <w:r>
                <w:rPr>
                  <w:sz w:val="18"/>
                  <w:lang w:val="en-US"/>
                </w:rPr>
                <w:t>238–</w:t>
              </w:r>
              <w:r w:rsidRPr="00D16717">
                <w:rPr>
                  <w:sz w:val="18"/>
                  <w:lang w:val="en-US"/>
                </w:rPr>
                <w:t>2</w:t>
              </w:r>
              <w:r>
                <w:rPr>
                  <w:sz w:val="18"/>
                  <w:lang w:val="en-US"/>
                </w:rPr>
                <w:t>358</w:t>
              </w:r>
            </w:ins>
          </w:p>
        </w:tc>
      </w:tr>
      <w:tr w:rsidR="008645DB" w14:paraId="6FE54917" w14:textId="77777777" w:rsidTr="008645DB">
        <w:trPr>
          <w:trHeight w:val="187"/>
          <w:ins w:id="2200" w:author="ZTE-Ma Zhifeng" w:date="2024-08-26T16:1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6711117" w14:textId="77777777" w:rsidR="008645DB" w:rsidRDefault="008645DB" w:rsidP="008645DB">
            <w:pPr>
              <w:pStyle w:val="TAL"/>
              <w:rPr>
                <w:ins w:id="2201" w:author="ZTE-Ma Zhifeng" w:date="2024-08-26T16:13:00Z"/>
                <w:lang w:val="en-US"/>
              </w:rPr>
            </w:pPr>
            <w:ins w:id="2202" w:author="ZTE-Ma Zhifeng" w:date="2024-08-26T16:13:00Z">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AA963FD" w14:textId="77777777" w:rsidR="008645DB" w:rsidRDefault="008645DB" w:rsidP="008645DB">
            <w:pPr>
              <w:pStyle w:val="TAL"/>
              <w:jc w:val="center"/>
              <w:rPr>
                <w:ins w:id="2203" w:author="ZTE-Ma Zhifeng" w:date="2024-08-26T16:13:00Z"/>
                <w:lang w:val="en-US"/>
              </w:rPr>
            </w:pPr>
            <w:ins w:id="2204" w:author="ZTE-Ma Zhifeng" w:date="2024-08-26T16:13:00Z">
              <w:r>
                <w:rPr>
                  <w:lang w:val="en-US"/>
                </w:rPr>
                <w:t>|3*f</w:t>
              </w:r>
              <w:r>
                <w:rPr>
                  <w:vertAlign w:val="subscript"/>
                  <w:lang w:val="en-US"/>
                </w:rPr>
                <w:t>x_low</w:t>
              </w:r>
              <w:r>
                <w:rPr>
                  <w:lang w:val="en-US"/>
                </w:rPr>
                <w:t xml:space="preserve"> –1* f</w:t>
              </w:r>
              <w:r>
                <w:rPr>
                  <w:vertAlign w:val="subscript"/>
                  <w:lang w:val="en-US"/>
                </w:rPr>
                <w:t>y_high</w:t>
              </w:r>
              <w:r>
                <w:rPr>
                  <w:lang w:val="en-US"/>
                </w:rPr>
                <w:t>|</w:t>
              </w:r>
            </w:ins>
          </w:p>
        </w:tc>
        <w:tc>
          <w:tcPr>
            <w:tcW w:w="1749" w:type="dxa"/>
            <w:tcBorders>
              <w:top w:val="single" w:sz="4" w:space="0" w:color="auto"/>
              <w:left w:val="single" w:sz="4" w:space="0" w:color="auto"/>
              <w:bottom w:val="single" w:sz="4" w:space="0" w:color="auto"/>
              <w:right w:val="single" w:sz="4" w:space="0" w:color="auto"/>
            </w:tcBorders>
          </w:tcPr>
          <w:p w14:paraId="2F6DC970" w14:textId="77777777" w:rsidR="008645DB" w:rsidRDefault="008645DB" w:rsidP="008645DB">
            <w:pPr>
              <w:pStyle w:val="TAL"/>
              <w:jc w:val="center"/>
              <w:rPr>
                <w:ins w:id="2205" w:author="ZTE-Ma Zhifeng" w:date="2024-08-26T16:13:00Z"/>
                <w:lang w:val="en-US"/>
              </w:rPr>
            </w:pPr>
            <w:ins w:id="2206" w:author="ZTE-Ma Zhifeng" w:date="2024-08-26T16:13:00Z">
              <w:r>
                <w:rPr>
                  <w:lang w:val="en-US"/>
                </w:rPr>
                <w:t>|3*f</w:t>
              </w:r>
              <w:r>
                <w:rPr>
                  <w:vertAlign w:val="subscript"/>
                  <w:lang w:val="en-US"/>
                </w:rPr>
                <w:t>x_high</w:t>
              </w:r>
              <w:r>
                <w:rPr>
                  <w:lang w:val="en-US"/>
                </w:rPr>
                <w:t xml:space="preserve"> – 1*f</w:t>
              </w:r>
              <w:r>
                <w:rPr>
                  <w:vertAlign w:val="subscript"/>
                  <w:lang w:val="en-US"/>
                </w:rPr>
                <w:t>y_low</w:t>
              </w:r>
              <w:r>
                <w:rPr>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1D59013" w14:textId="77777777" w:rsidR="008645DB" w:rsidRDefault="008645DB" w:rsidP="008645DB">
            <w:pPr>
              <w:pStyle w:val="TAL"/>
              <w:jc w:val="center"/>
              <w:rPr>
                <w:ins w:id="2207" w:author="ZTE-Ma Zhifeng" w:date="2024-08-26T16:13:00Z"/>
                <w:lang w:val="en-US"/>
              </w:rPr>
            </w:pPr>
            <w:ins w:id="2208" w:author="ZTE-Ma Zhifeng" w:date="2024-08-26T16:13:00Z">
              <w:r>
                <w:rPr>
                  <w:lang w:val="en-US"/>
                </w:rPr>
                <w:t>|3*f</w:t>
              </w:r>
              <w:r>
                <w:rPr>
                  <w:vertAlign w:val="subscript"/>
                  <w:lang w:val="en-US"/>
                </w:rPr>
                <w:t>y_low</w:t>
              </w:r>
              <w:r>
                <w:rPr>
                  <w:lang w:val="en-US"/>
                </w:rPr>
                <w:t xml:space="preserve"> – 1*f</w:t>
              </w:r>
              <w:r>
                <w:rPr>
                  <w:vertAlign w:val="subscript"/>
                  <w:lang w:val="en-US"/>
                </w:rPr>
                <w:t>x_high</w:t>
              </w:r>
              <w:r>
                <w:rPr>
                  <w:lang w:val="en-US"/>
                </w:rPr>
                <w:t>|</w:t>
              </w:r>
            </w:ins>
          </w:p>
        </w:tc>
        <w:tc>
          <w:tcPr>
            <w:tcW w:w="1799" w:type="dxa"/>
            <w:tcBorders>
              <w:top w:val="single" w:sz="4" w:space="0" w:color="auto"/>
              <w:left w:val="single" w:sz="4" w:space="0" w:color="auto"/>
              <w:bottom w:val="single" w:sz="4" w:space="0" w:color="auto"/>
              <w:right w:val="single" w:sz="4" w:space="0" w:color="auto"/>
            </w:tcBorders>
          </w:tcPr>
          <w:p w14:paraId="19050032" w14:textId="77777777" w:rsidR="008645DB" w:rsidRDefault="008645DB" w:rsidP="008645DB">
            <w:pPr>
              <w:pStyle w:val="TAL"/>
              <w:jc w:val="center"/>
              <w:rPr>
                <w:ins w:id="2209" w:author="ZTE-Ma Zhifeng" w:date="2024-08-26T16:13:00Z"/>
                <w:lang w:val="en-US"/>
              </w:rPr>
            </w:pPr>
            <w:ins w:id="2210" w:author="ZTE-Ma Zhifeng" w:date="2024-08-26T16:13:00Z">
              <w:r>
                <w:rPr>
                  <w:lang w:val="en-US"/>
                </w:rPr>
                <w:t>|3*f</w:t>
              </w:r>
              <w:r>
                <w:rPr>
                  <w:vertAlign w:val="subscript"/>
                  <w:lang w:val="en-US"/>
                </w:rPr>
                <w:t>y_high</w:t>
              </w:r>
              <w:r>
                <w:rPr>
                  <w:lang w:val="en-US"/>
                </w:rPr>
                <w:t xml:space="preserve"> – 1*f</w:t>
              </w:r>
              <w:r>
                <w:rPr>
                  <w:vertAlign w:val="subscript"/>
                  <w:lang w:val="en-US"/>
                </w:rPr>
                <w:t>x_low</w:t>
              </w:r>
              <w:r>
                <w:rPr>
                  <w:lang w:val="en-US"/>
                </w:rPr>
                <w:t>|</w:t>
              </w:r>
            </w:ins>
          </w:p>
        </w:tc>
      </w:tr>
      <w:tr w:rsidR="008645DB" w14:paraId="20D88E20" w14:textId="77777777" w:rsidTr="00231FDB">
        <w:tblPrEx>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211" w:author="ZTE-Ma Zhifeng" w:date="2024-08-27T21:22:00Z">
            <w:tblPrEx>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187"/>
          <w:ins w:id="2212" w:author="ZTE-Ma Zhifeng" w:date="2024-08-26T16:13:00Z"/>
          <w:trPrChange w:id="2213" w:author="ZTE-Ma Zhifeng" w:date="2024-08-27T21:22:00Z">
            <w:trPr>
              <w:trHeight w:val="187"/>
            </w:trPr>
          </w:trPrChange>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Change w:id="2214" w:author="ZTE-Ma Zhifeng" w:date="2024-08-27T21:22:00Z">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tcPrChange>
          </w:tcPr>
          <w:p w14:paraId="4A31E9C5" w14:textId="77777777" w:rsidR="008645DB" w:rsidRDefault="008645DB" w:rsidP="008645DB">
            <w:pPr>
              <w:pStyle w:val="TAL"/>
              <w:rPr>
                <w:ins w:id="2215" w:author="ZTE-Ma Zhifeng" w:date="2024-08-26T16:13:00Z"/>
                <w:lang w:val="en-US"/>
              </w:rPr>
            </w:pPr>
            <w:ins w:id="2216" w:author="ZTE-Ma Zhifeng" w:date="2024-08-26T16:13:00Z">
              <w:r>
                <w:rPr>
                  <w:lang w:eastAsia="zh-CN"/>
                </w:rPr>
                <w:t>IMD</w:t>
              </w:r>
              <w:r>
                <w:rPr>
                  <w:lang w:val="en-US"/>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Change w:id="2217" w:author="ZTE-Ma Zhifeng" w:date="2024-08-27T21:22:00Z">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77E2127D" w14:textId="77777777" w:rsidR="008645DB" w:rsidRDefault="008645DB" w:rsidP="008645DB">
            <w:pPr>
              <w:keepNext/>
              <w:keepLines/>
              <w:spacing w:after="0"/>
              <w:jc w:val="center"/>
              <w:rPr>
                <w:ins w:id="2218" w:author="ZTE-Ma Zhifeng" w:date="2024-08-26T16:13:00Z"/>
                <w:sz w:val="18"/>
                <w:lang w:eastAsia="ja-JP"/>
              </w:rPr>
            </w:pPr>
            <w:ins w:id="2219" w:author="ZTE-Ma Zhifeng" w:date="2024-08-26T16:13:00Z">
              <w:r w:rsidRPr="00D16717">
                <w:rPr>
                  <w:sz w:val="18"/>
                  <w:lang w:val="en-US"/>
                </w:rPr>
                <w:t>1</w:t>
              </w:r>
              <w:r>
                <w:rPr>
                  <w:sz w:val="18"/>
                  <w:lang w:val="en-US"/>
                </w:rPr>
                <w:t>748–1883</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Change w:id="2220" w:author="ZTE-Ma Zhifeng" w:date="2024-08-27T21:22:00Z">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tcPrChange>
          </w:tcPr>
          <w:p w14:paraId="36EC4324" w14:textId="77777777" w:rsidR="008645DB" w:rsidRDefault="008645DB" w:rsidP="008645DB">
            <w:pPr>
              <w:keepNext/>
              <w:keepLines/>
              <w:spacing w:after="0"/>
              <w:jc w:val="center"/>
              <w:rPr>
                <w:ins w:id="2221" w:author="ZTE-Ma Zhifeng" w:date="2024-08-26T16:13:00Z"/>
                <w:sz w:val="18"/>
                <w:lang w:eastAsia="ja-JP"/>
              </w:rPr>
            </w:pPr>
            <w:ins w:id="2222" w:author="ZTE-Ma Zhifeng" w:date="2024-08-26T16:13:00Z">
              <w:r w:rsidRPr="00D16717">
                <w:rPr>
                  <w:sz w:val="18"/>
                  <w:lang w:val="en-US"/>
                </w:rPr>
                <w:t>1</w:t>
              </w:r>
              <w:r>
                <w:rPr>
                  <w:sz w:val="18"/>
                  <w:lang w:val="en-US"/>
                </w:rPr>
                <w:t>247–</w:t>
              </w:r>
              <w:r w:rsidRPr="00D16717">
                <w:rPr>
                  <w:sz w:val="18"/>
                  <w:lang w:val="en-US"/>
                </w:rPr>
                <w:t>1</w:t>
              </w:r>
              <w:r>
                <w:rPr>
                  <w:sz w:val="18"/>
                  <w:lang w:val="en-US"/>
                </w:rPr>
                <w:t>412</w:t>
              </w:r>
            </w:ins>
          </w:p>
        </w:tc>
      </w:tr>
      <w:tr w:rsidR="00231FDB" w14:paraId="01746C02" w14:textId="77777777" w:rsidTr="00905A97">
        <w:trPr>
          <w:trHeight w:val="187"/>
          <w:ins w:id="2223" w:author="ZTE-Ma Zhifeng" w:date="2024-08-26T16:1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ED1377F" w14:textId="77777777" w:rsidR="00231FDB" w:rsidRDefault="00231FDB" w:rsidP="008645DB">
            <w:pPr>
              <w:pStyle w:val="TAL"/>
              <w:rPr>
                <w:ins w:id="2224" w:author="ZTE-Ma Zhifeng" w:date="2024-08-26T16:13:00Z"/>
                <w:lang w:val="en-US"/>
              </w:rPr>
            </w:pPr>
            <w:ins w:id="2225" w:author="ZTE-Ma Zhifeng" w:date="2024-08-26T16:13:00Z">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B4ABCC2" w14:textId="77777777" w:rsidR="00231FDB" w:rsidRDefault="00231FDB" w:rsidP="008645DB">
            <w:pPr>
              <w:pStyle w:val="TAL"/>
              <w:jc w:val="center"/>
              <w:rPr>
                <w:ins w:id="2226" w:author="ZTE-Ma Zhifeng" w:date="2024-08-26T16:13:00Z"/>
                <w:lang w:val="en-US"/>
              </w:rPr>
            </w:pPr>
            <w:ins w:id="2227" w:author="ZTE-Ma Zhifeng" w:date="2024-08-26T16:13:00Z">
              <w:r>
                <w:rPr>
                  <w:lang w:val="en-US"/>
                </w:rPr>
                <w:t>|2*f</w:t>
              </w:r>
              <w:r>
                <w:rPr>
                  <w:vertAlign w:val="subscript"/>
                  <w:lang w:val="en-US"/>
                </w:rPr>
                <w:t>x_low</w:t>
              </w:r>
              <w:r>
                <w:rPr>
                  <w:lang w:val="en-US"/>
                </w:rPr>
                <w:t xml:space="preserve"> –2* f</w:t>
              </w:r>
              <w:r>
                <w:rPr>
                  <w:vertAlign w:val="subscript"/>
                  <w:lang w:val="en-US"/>
                </w:rPr>
                <w:t>y_high</w:t>
              </w:r>
              <w:r>
                <w:rPr>
                  <w:lang w:val="en-US"/>
                </w:rPr>
                <w:t>|</w:t>
              </w:r>
            </w:ins>
          </w:p>
        </w:tc>
        <w:tc>
          <w:tcPr>
            <w:tcW w:w="1749" w:type="dxa"/>
            <w:tcBorders>
              <w:top w:val="single" w:sz="4" w:space="0" w:color="auto"/>
              <w:left w:val="single" w:sz="4" w:space="0" w:color="auto"/>
              <w:bottom w:val="single" w:sz="4" w:space="0" w:color="auto"/>
              <w:right w:val="single" w:sz="4" w:space="0" w:color="auto"/>
            </w:tcBorders>
          </w:tcPr>
          <w:p w14:paraId="6D382C1A" w14:textId="77777777" w:rsidR="00231FDB" w:rsidRDefault="00231FDB" w:rsidP="008645DB">
            <w:pPr>
              <w:pStyle w:val="TAL"/>
              <w:jc w:val="center"/>
              <w:rPr>
                <w:ins w:id="2228" w:author="ZTE-Ma Zhifeng" w:date="2024-08-26T16:13:00Z"/>
                <w:lang w:val="en-US"/>
              </w:rPr>
            </w:pPr>
            <w:ins w:id="2229" w:author="ZTE-Ma Zhifeng" w:date="2024-08-26T16:13:00Z">
              <w:r>
                <w:rPr>
                  <w:lang w:val="en-US"/>
                </w:rPr>
                <w:t>|2*f</w:t>
              </w:r>
              <w:r>
                <w:rPr>
                  <w:vertAlign w:val="subscript"/>
                  <w:lang w:val="en-US"/>
                </w:rPr>
                <w:t>x_high</w:t>
              </w:r>
              <w:r>
                <w:rPr>
                  <w:lang w:val="en-US"/>
                </w:rPr>
                <w:t xml:space="preserve"> –2* f</w:t>
              </w:r>
              <w:r>
                <w:rPr>
                  <w:vertAlign w:val="subscript"/>
                  <w:lang w:val="en-US"/>
                </w:rPr>
                <w:t>y_low</w:t>
              </w:r>
              <w:r>
                <w:rPr>
                  <w:lang w:val="en-US"/>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7B26255D" w14:textId="77777777" w:rsidR="00231FDB" w:rsidRDefault="00231FDB" w:rsidP="008645DB">
            <w:pPr>
              <w:pStyle w:val="TAL"/>
              <w:jc w:val="center"/>
              <w:rPr>
                <w:ins w:id="2230" w:author="ZTE-Ma Zhifeng" w:date="2024-08-26T16:13:00Z"/>
                <w:lang w:val="en-US"/>
              </w:rPr>
            </w:pPr>
          </w:p>
        </w:tc>
      </w:tr>
      <w:tr w:rsidR="00231FDB" w14:paraId="5029601C" w14:textId="77777777" w:rsidTr="00905A97">
        <w:trPr>
          <w:trHeight w:val="187"/>
          <w:ins w:id="2231" w:author="ZTE-Ma Zhifeng" w:date="2024-08-26T16:1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6028B8" w14:textId="77777777" w:rsidR="00231FDB" w:rsidRDefault="00231FDB" w:rsidP="008645DB">
            <w:pPr>
              <w:pStyle w:val="TAL"/>
              <w:rPr>
                <w:ins w:id="2232" w:author="ZTE-Ma Zhifeng" w:date="2024-08-26T16:13:00Z"/>
                <w:lang w:val="en-US"/>
              </w:rPr>
            </w:pPr>
            <w:ins w:id="2233" w:author="ZTE-Ma Zhifeng" w:date="2024-08-26T16:13:00Z">
              <w:r>
                <w:rPr>
                  <w:lang w:val="en-US"/>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6070A31" w14:textId="77777777" w:rsidR="00231FDB" w:rsidRDefault="00231FDB" w:rsidP="008645DB">
            <w:pPr>
              <w:keepNext/>
              <w:keepLines/>
              <w:spacing w:after="0"/>
              <w:jc w:val="center"/>
              <w:rPr>
                <w:ins w:id="2234" w:author="ZTE-Ma Zhifeng" w:date="2024-08-26T16:13:00Z"/>
                <w:sz w:val="18"/>
                <w:lang w:eastAsia="ja-JP"/>
              </w:rPr>
            </w:pPr>
            <w:ins w:id="2235" w:author="ZTE-Ma Zhifeng" w:date="2024-08-26T16:13:00Z">
              <w:r>
                <w:rPr>
                  <w:sz w:val="18"/>
                  <w:lang w:val="en-US"/>
                </w:rPr>
                <w:t>168–318</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571EB598" w14:textId="77777777" w:rsidR="00231FDB" w:rsidRDefault="00231FDB" w:rsidP="008645DB">
            <w:pPr>
              <w:keepNext/>
              <w:keepLines/>
              <w:spacing w:after="0"/>
              <w:jc w:val="center"/>
              <w:rPr>
                <w:ins w:id="2236" w:author="ZTE-Ma Zhifeng" w:date="2024-08-26T16:13:00Z"/>
                <w:sz w:val="18"/>
                <w:lang w:eastAsia="ja-JP"/>
              </w:rPr>
            </w:pPr>
          </w:p>
        </w:tc>
      </w:tr>
      <w:tr w:rsidR="008645DB" w14:paraId="053C2792" w14:textId="77777777" w:rsidTr="008645DB">
        <w:trPr>
          <w:trHeight w:val="187"/>
          <w:ins w:id="2237" w:author="ZTE-Ma Zhifeng" w:date="2024-08-26T16:1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58EE7B" w14:textId="77777777" w:rsidR="008645DB" w:rsidRDefault="008645DB" w:rsidP="008645DB">
            <w:pPr>
              <w:keepNext/>
              <w:keepLines/>
              <w:spacing w:after="0"/>
              <w:rPr>
                <w:ins w:id="2238" w:author="ZTE-Ma Zhifeng" w:date="2024-08-26T16:13:00Z"/>
                <w:rFonts w:ascii="Arial" w:hAnsi="Arial" w:cs="Arial"/>
                <w:sz w:val="18"/>
                <w:lang w:val="en-US"/>
              </w:rPr>
            </w:pPr>
            <w:ins w:id="2239" w:author="ZTE-Ma Zhifeng" w:date="2024-08-26T16:13:00Z">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4C1DC7F" w14:textId="77777777" w:rsidR="008645DB" w:rsidRDefault="008645DB" w:rsidP="008645DB">
            <w:pPr>
              <w:pStyle w:val="TAL"/>
              <w:jc w:val="center"/>
              <w:rPr>
                <w:ins w:id="2240" w:author="ZTE-Ma Zhifeng" w:date="2024-08-26T16:13:00Z"/>
                <w:lang w:val="en-US"/>
              </w:rPr>
            </w:pPr>
            <w:ins w:id="2241" w:author="ZTE-Ma Zhifeng" w:date="2024-08-26T16:13:00Z">
              <w:r>
                <w:rPr>
                  <w:lang w:val="en-US"/>
                </w:rPr>
                <w:t>|3*f</w:t>
              </w:r>
              <w:r>
                <w:rPr>
                  <w:vertAlign w:val="subscript"/>
                  <w:lang w:val="en-US"/>
                </w:rPr>
                <w:t>x_low</w:t>
              </w:r>
              <w:r>
                <w:rPr>
                  <w:lang w:val="en-US"/>
                </w:rPr>
                <w:t xml:space="preserve"> +1* f</w:t>
              </w:r>
              <w:r>
                <w:rPr>
                  <w:vertAlign w:val="subscript"/>
                  <w:lang w:val="en-US"/>
                </w:rPr>
                <w:t>y_low</w:t>
              </w:r>
              <w:r>
                <w:rPr>
                  <w:lang w:val="en-US"/>
                </w:rPr>
                <w:t>|</w:t>
              </w:r>
            </w:ins>
          </w:p>
        </w:tc>
        <w:tc>
          <w:tcPr>
            <w:tcW w:w="1749" w:type="dxa"/>
            <w:tcBorders>
              <w:top w:val="single" w:sz="4" w:space="0" w:color="auto"/>
              <w:left w:val="single" w:sz="4" w:space="0" w:color="auto"/>
              <w:bottom w:val="single" w:sz="4" w:space="0" w:color="auto"/>
              <w:right w:val="single" w:sz="4" w:space="0" w:color="auto"/>
            </w:tcBorders>
          </w:tcPr>
          <w:p w14:paraId="6C34B89E" w14:textId="77777777" w:rsidR="008645DB" w:rsidRDefault="008645DB" w:rsidP="008645DB">
            <w:pPr>
              <w:pStyle w:val="TAL"/>
              <w:jc w:val="center"/>
              <w:rPr>
                <w:ins w:id="2242" w:author="ZTE-Ma Zhifeng" w:date="2024-08-26T16:13:00Z"/>
                <w:lang w:val="en-US"/>
              </w:rPr>
            </w:pPr>
            <w:ins w:id="2243" w:author="ZTE-Ma Zhifeng" w:date="2024-08-26T16:13:00Z">
              <w:r>
                <w:rPr>
                  <w:lang w:val="en-US"/>
                </w:rPr>
                <w:t>|3*f</w:t>
              </w:r>
              <w:r>
                <w:rPr>
                  <w:vertAlign w:val="subscript"/>
                  <w:lang w:val="en-US"/>
                </w:rPr>
                <w:t>x_high</w:t>
              </w:r>
              <w:r>
                <w:rPr>
                  <w:lang w:val="en-US"/>
                </w:rPr>
                <w:t xml:space="preserve"> + 1*f</w:t>
              </w:r>
              <w:r>
                <w:rPr>
                  <w:vertAlign w:val="subscript"/>
                  <w:lang w:val="en-US"/>
                </w:rPr>
                <w:t>y_high</w:t>
              </w:r>
              <w:r>
                <w:rPr>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D9B865A" w14:textId="77777777" w:rsidR="008645DB" w:rsidRDefault="008645DB" w:rsidP="008645DB">
            <w:pPr>
              <w:pStyle w:val="TAL"/>
              <w:jc w:val="center"/>
              <w:rPr>
                <w:ins w:id="2244" w:author="ZTE-Ma Zhifeng" w:date="2024-08-26T16:13:00Z"/>
                <w:lang w:val="en-US"/>
              </w:rPr>
            </w:pPr>
            <w:ins w:id="2245" w:author="ZTE-Ma Zhifeng" w:date="2024-08-26T16:13:00Z">
              <w:r>
                <w:rPr>
                  <w:lang w:val="en-US"/>
                </w:rPr>
                <w:t>|3*f</w:t>
              </w:r>
              <w:r>
                <w:rPr>
                  <w:vertAlign w:val="subscript"/>
                  <w:lang w:val="en-US"/>
                </w:rPr>
                <w:t>y_low</w:t>
              </w:r>
              <w:r>
                <w:rPr>
                  <w:lang w:val="en-US"/>
                </w:rPr>
                <w:t xml:space="preserve"> + 1*f</w:t>
              </w:r>
              <w:r>
                <w:rPr>
                  <w:vertAlign w:val="subscript"/>
                  <w:lang w:val="en-US"/>
                </w:rPr>
                <w:t>x_low</w:t>
              </w:r>
              <w:r>
                <w:rPr>
                  <w:lang w:val="en-US"/>
                </w:rPr>
                <w:t>|</w:t>
              </w:r>
            </w:ins>
          </w:p>
        </w:tc>
        <w:tc>
          <w:tcPr>
            <w:tcW w:w="1799" w:type="dxa"/>
            <w:tcBorders>
              <w:top w:val="single" w:sz="4" w:space="0" w:color="auto"/>
              <w:left w:val="single" w:sz="4" w:space="0" w:color="auto"/>
              <w:bottom w:val="single" w:sz="4" w:space="0" w:color="auto"/>
              <w:right w:val="single" w:sz="4" w:space="0" w:color="auto"/>
            </w:tcBorders>
          </w:tcPr>
          <w:p w14:paraId="127DF567" w14:textId="77777777" w:rsidR="008645DB" w:rsidRDefault="008645DB" w:rsidP="008645DB">
            <w:pPr>
              <w:pStyle w:val="TAL"/>
              <w:jc w:val="center"/>
              <w:rPr>
                <w:ins w:id="2246" w:author="ZTE-Ma Zhifeng" w:date="2024-08-26T16:13:00Z"/>
                <w:lang w:val="en-US"/>
              </w:rPr>
            </w:pPr>
            <w:ins w:id="2247" w:author="ZTE-Ma Zhifeng" w:date="2024-08-26T16:13:00Z">
              <w:r>
                <w:rPr>
                  <w:lang w:val="en-US"/>
                </w:rPr>
                <w:t>|3*f</w:t>
              </w:r>
              <w:r>
                <w:rPr>
                  <w:vertAlign w:val="subscript"/>
                  <w:lang w:val="en-US"/>
                </w:rPr>
                <w:t>y_high</w:t>
              </w:r>
              <w:r>
                <w:rPr>
                  <w:lang w:val="en-US"/>
                </w:rPr>
                <w:t xml:space="preserve"> + 1*f</w:t>
              </w:r>
              <w:r>
                <w:rPr>
                  <w:vertAlign w:val="subscript"/>
                  <w:lang w:val="en-US"/>
                </w:rPr>
                <w:t>x_high</w:t>
              </w:r>
              <w:r>
                <w:rPr>
                  <w:lang w:val="en-US"/>
                </w:rPr>
                <w:t>|</w:t>
              </w:r>
            </w:ins>
          </w:p>
        </w:tc>
      </w:tr>
      <w:tr w:rsidR="008645DB" w14:paraId="44CDB87A" w14:textId="77777777" w:rsidTr="00231FDB">
        <w:tblPrEx>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248" w:author="ZTE-Ma Zhifeng" w:date="2024-08-27T21:23:00Z">
            <w:tblPrEx>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187"/>
          <w:ins w:id="2249" w:author="ZTE-Ma Zhifeng" w:date="2024-08-26T16:13:00Z"/>
          <w:trPrChange w:id="2250" w:author="ZTE-Ma Zhifeng" w:date="2024-08-27T21:23:00Z">
            <w:trPr>
              <w:trHeight w:val="187"/>
            </w:trPr>
          </w:trPrChange>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Change w:id="2251" w:author="ZTE-Ma Zhifeng" w:date="2024-08-27T21:23:00Z">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tcPrChange>
          </w:tcPr>
          <w:p w14:paraId="6FC6B386" w14:textId="77777777" w:rsidR="008645DB" w:rsidRDefault="008645DB" w:rsidP="008645DB">
            <w:pPr>
              <w:pStyle w:val="TAL"/>
              <w:rPr>
                <w:ins w:id="2252" w:author="ZTE-Ma Zhifeng" w:date="2024-08-26T16:13:00Z"/>
                <w:lang w:val="en-US"/>
              </w:rPr>
            </w:pPr>
            <w:ins w:id="2253" w:author="ZTE-Ma Zhifeng" w:date="2024-08-26T16:13:00Z">
              <w:r>
                <w:rPr>
                  <w:lang w:val="en-US"/>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Change w:id="2254" w:author="ZTE-Ma Zhifeng" w:date="2024-08-27T21:23:00Z">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34E21151" w14:textId="77777777" w:rsidR="008645DB" w:rsidRDefault="008645DB" w:rsidP="008645DB">
            <w:pPr>
              <w:keepNext/>
              <w:keepLines/>
              <w:spacing w:after="0"/>
              <w:jc w:val="center"/>
              <w:rPr>
                <w:ins w:id="2255" w:author="ZTE-Ma Zhifeng" w:date="2024-08-26T16:13:00Z"/>
                <w:sz w:val="18"/>
                <w:lang w:eastAsia="ja-JP"/>
              </w:rPr>
            </w:pPr>
            <w:ins w:id="2256" w:author="ZTE-Ma Zhifeng" w:date="2024-08-26T16:13:00Z">
              <w:r w:rsidRPr="00D16717">
                <w:rPr>
                  <w:sz w:val="18"/>
                  <w:lang w:val="en-US"/>
                </w:rPr>
                <w:t>3</w:t>
              </w:r>
              <w:r>
                <w:rPr>
                  <w:sz w:val="18"/>
                  <w:lang w:val="en-US"/>
                </w:rPr>
                <w:t>199–</w:t>
              </w:r>
              <w:r w:rsidRPr="00D16717">
                <w:rPr>
                  <w:sz w:val="18"/>
                  <w:lang w:val="en-US"/>
                </w:rPr>
                <w:t>3</w:t>
              </w:r>
              <w:r>
                <w:rPr>
                  <w:sz w:val="18"/>
                  <w:lang w:val="en-US"/>
                </w:rPr>
                <w:t>334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Change w:id="2257" w:author="ZTE-Ma Zhifeng" w:date="2024-08-27T21:23:00Z">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tcPrChange>
          </w:tcPr>
          <w:p w14:paraId="5FBF3128" w14:textId="77777777" w:rsidR="008645DB" w:rsidRDefault="008645DB" w:rsidP="008645DB">
            <w:pPr>
              <w:keepNext/>
              <w:keepLines/>
              <w:spacing w:after="0"/>
              <w:jc w:val="center"/>
              <w:rPr>
                <w:ins w:id="2258" w:author="ZTE-Ma Zhifeng" w:date="2024-08-26T16:13:00Z"/>
                <w:sz w:val="18"/>
                <w:lang w:eastAsia="ja-JP"/>
              </w:rPr>
            </w:pPr>
            <w:ins w:id="2259" w:author="ZTE-Ma Zhifeng" w:date="2024-08-26T16:13:00Z">
              <w:r>
                <w:rPr>
                  <w:sz w:val="18"/>
                  <w:lang w:val="en-US"/>
                </w:rPr>
                <w:t>2941–</w:t>
              </w:r>
              <w:r w:rsidRPr="00D16717">
                <w:rPr>
                  <w:sz w:val="18"/>
                  <w:lang w:val="en-US"/>
                </w:rPr>
                <w:t>3</w:t>
              </w:r>
              <w:r>
                <w:rPr>
                  <w:sz w:val="18"/>
                  <w:lang w:val="en-US"/>
                </w:rPr>
                <w:t>106</w:t>
              </w:r>
            </w:ins>
          </w:p>
        </w:tc>
      </w:tr>
      <w:tr w:rsidR="00231FDB" w14:paraId="324BC5E9" w14:textId="77777777" w:rsidTr="005E335A">
        <w:trPr>
          <w:trHeight w:val="187"/>
          <w:ins w:id="2260" w:author="ZTE-Ma Zhifeng" w:date="2024-08-26T16:1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32AFE35" w14:textId="77777777" w:rsidR="00231FDB" w:rsidRDefault="00231FDB" w:rsidP="008645DB">
            <w:pPr>
              <w:pStyle w:val="TAL"/>
              <w:rPr>
                <w:ins w:id="2261" w:author="ZTE-Ma Zhifeng" w:date="2024-08-26T16:13:00Z"/>
                <w:lang w:val="en-US"/>
              </w:rPr>
            </w:pPr>
            <w:ins w:id="2262" w:author="ZTE-Ma Zhifeng" w:date="2024-08-26T16:13:00Z">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3670195" w14:textId="77777777" w:rsidR="00231FDB" w:rsidRDefault="00231FDB" w:rsidP="008645DB">
            <w:pPr>
              <w:pStyle w:val="TAL"/>
              <w:jc w:val="center"/>
              <w:rPr>
                <w:ins w:id="2263" w:author="ZTE-Ma Zhifeng" w:date="2024-08-26T16:13:00Z"/>
                <w:lang w:val="en-US"/>
              </w:rPr>
            </w:pPr>
            <w:ins w:id="2264" w:author="ZTE-Ma Zhifeng" w:date="2024-08-26T16:13:00Z">
              <w:r>
                <w:rPr>
                  <w:lang w:val="en-US"/>
                </w:rPr>
                <w:t>|2*f</w:t>
              </w:r>
              <w:r>
                <w:rPr>
                  <w:vertAlign w:val="subscript"/>
                  <w:lang w:val="en-US"/>
                </w:rPr>
                <w:t>x_low</w:t>
              </w:r>
              <w:r>
                <w:rPr>
                  <w:lang w:val="en-US"/>
                </w:rPr>
                <w:t xml:space="preserve"> +2* f</w:t>
              </w:r>
              <w:r>
                <w:rPr>
                  <w:vertAlign w:val="subscript"/>
                  <w:lang w:val="en-US"/>
                </w:rPr>
                <w:t>y_low</w:t>
              </w:r>
              <w:r>
                <w:rPr>
                  <w:lang w:val="en-US"/>
                </w:rPr>
                <w:t>|</w:t>
              </w:r>
            </w:ins>
          </w:p>
        </w:tc>
        <w:tc>
          <w:tcPr>
            <w:tcW w:w="1749" w:type="dxa"/>
            <w:tcBorders>
              <w:top w:val="single" w:sz="4" w:space="0" w:color="auto"/>
              <w:left w:val="single" w:sz="4" w:space="0" w:color="auto"/>
              <w:bottom w:val="single" w:sz="4" w:space="0" w:color="auto"/>
              <w:right w:val="single" w:sz="4" w:space="0" w:color="auto"/>
            </w:tcBorders>
          </w:tcPr>
          <w:p w14:paraId="61B49229" w14:textId="77777777" w:rsidR="00231FDB" w:rsidRDefault="00231FDB" w:rsidP="008645DB">
            <w:pPr>
              <w:pStyle w:val="TAL"/>
              <w:jc w:val="center"/>
              <w:rPr>
                <w:ins w:id="2265" w:author="ZTE-Ma Zhifeng" w:date="2024-08-26T16:13:00Z"/>
                <w:lang w:val="en-US"/>
              </w:rPr>
            </w:pPr>
            <w:ins w:id="2266" w:author="ZTE-Ma Zhifeng" w:date="2024-08-26T16:13:00Z">
              <w:r>
                <w:rPr>
                  <w:lang w:val="en-US"/>
                </w:rPr>
                <w:t>|2*f</w:t>
              </w:r>
              <w:r>
                <w:rPr>
                  <w:vertAlign w:val="subscript"/>
                  <w:lang w:val="en-US"/>
                </w:rPr>
                <w:t>x_high</w:t>
              </w:r>
              <w:r>
                <w:rPr>
                  <w:lang w:val="en-US"/>
                </w:rPr>
                <w:t xml:space="preserve"> +2* f</w:t>
              </w:r>
              <w:r>
                <w:rPr>
                  <w:vertAlign w:val="subscript"/>
                  <w:lang w:val="en-US"/>
                </w:rPr>
                <w:t>y_high</w:t>
              </w:r>
              <w:r>
                <w:rPr>
                  <w:lang w:val="en-US"/>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389E7719" w14:textId="77777777" w:rsidR="00231FDB" w:rsidRDefault="00231FDB" w:rsidP="008645DB">
            <w:pPr>
              <w:pStyle w:val="TAL"/>
              <w:jc w:val="center"/>
              <w:rPr>
                <w:ins w:id="2267" w:author="ZTE-Ma Zhifeng" w:date="2024-08-26T16:13:00Z"/>
                <w:lang w:val="en-US"/>
              </w:rPr>
            </w:pPr>
          </w:p>
        </w:tc>
      </w:tr>
      <w:tr w:rsidR="00231FDB" w14:paraId="6E82F471" w14:textId="77777777" w:rsidTr="005E335A">
        <w:trPr>
          <w:trHeight w:val="187"/>
          <w:ins w:id="2268" w:author="ZTE-Ma Zhifeng" w:date="2024-08-26T16:1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F44E98" w14:textId="77777777" w:rsidR="00231FDB" w:rsidRDefault="00231FDB" w:rsidP="008645DB">
            <w:pPr>
              <w:pStyle w:val="TAL"/>
              <w:rPr>
                <w:ins w:id="2269" w:author="ZTE-Ma Zhifeng" w:date="2024-08-26T16:13:00Z"/>
                <w:lang w:val="en-US"/>
              </w:rPr>
            </w:pPr>
            <w:ins w:id="2270" w:author="ZTE-Ma Zhifeng" w:date="2024-08-26T16:13:00Z">
              <w:r>
                <w:rPr>
                  <w:lang w:val="en-US"/>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A77D39D" w14:textId="77777777" w:rsidR="00231FDB" w:rsidRDefault="00231FDB" w:rsidP="008645DB">
            <w:pPr>
              <w:keepNext/>
              <w:keepLines/>
              <w:spacing w:after="0"/>
              <w:jc w:val="center"/>
              <w:rPr>
                <w:ins w:id="2271" w:author="ZTE-Ma Zhifeng" w:date="2024-08-26T16:13:00Z"/>
                <w:sz w:val="18"/>
                <w:lang w:eastAsia="ja-JP"/>
              </w:rPr>
            </w:pPr>
            <w:ins w:id="2272" w:author="ZTE-Ma Zhifeng" w:date="2024-08-26T16:13:00Z">
              <w:r w:rsidRPr="00D16717">
                <w:rPr>
                  <w:sz w:val="18"/>
                  <w:lang w:val="en-US"/>
                </w:rPr>
                <w:t>3</w:t>
              </w:r>
              <w:r>
                <w:rPr>
                  <w:sz w:val="18"/>
                  <w:lang w:val="en-US"/>
                </w:rPr>
                <w:t>070–</w:t>
              </w:r>
              <w:r w:rsidRPr="00D16717">
                <w:rPr>
                  <w:sz w:val="18"/>
                  <w:lang w:val="en-US"/>
                </w:rPr>
                <w:t>3</w:t>
              </w:r>
              <w:r>
                <w:rPr>
                  <w:sz w:val="18"/>
                  <w:lang w:val="en-US"/>
                </w:rPr>
                <w:t>220</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61FE294A" w14:textId="77777777" w:rsidR="00231FDB" w:rsidRDefault="00231FDB" w:rsidP="008645DB">
            <w:pPr>
              <w:keepNext/>
              <w:keepLines/>
              <w:spacing w:after="0"/>
              <w:jc w:val="center"/>
              <w:rPr>
                <w:ins w:id="2273" w:author="ZTE-Ma Zhifeng" w:date="2024-08-26T16:13:00Z"/>
                <w:sz w:val="18"/>
                <w:lang w:eastAsia="ja-JP"/>
              </w:rPr>
            </w:pPr>
          </w:p>
        </w:tc>
      </w:tr>
      <w:tr w:rsidR="008645DB" w14:paraId="5898F6A3" w14:textId="77777777" w:rsidTr="008645DB">
        <w:trPr>
          <w:trHeight w:val="187"/>
          <w:ins w:id="2274" w:author="ZTE-Ma Zhifeng" w:date="2024-08-26T16:1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E876DB" w14:textId="77777777" w:rsidR="008645DB" w:rsidRDefault="008645DB" w:rsidP="008645DB">
            <w:pPr>
              <w:pStyle w:val="TAL"/>
              <w:rPr>
                <w:ins w:id="2275" w:author="ZTE-Ma Zhifeng" w:date="2024-08-26T16:13:00Z"/>
                <w:lang w:val="en-US"/>
              </w:rPr>
            </w:pPr>
            <w:ins w:id="2276" w:author="ZTE-Ma Zhifeng" w:date="2024-08-26T16:13:00Z">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124874C" w14:textId="77777777" w:rsidR="008645DB" w:rsidRDefault="008645DB" w:rsidP="008645DB">
            <w:pPr>
              <w:pStyle w:val="TAL"/>
              <w:jc w:val="center"/>
              <w:rPr>
                <w:ins w:id="2277" w:author="ZTE-Ma Zhifeng" w:date="2024-08-26T16:13:00Z"/>
                <w:lang w:val="en-US"/>
              </w:rPr>
            </w:pPr>
            <w:ins w:id="2278" w:author="ZTE-Ma Zhifeng" w:date="2024-08-26T16:13:00Z">
              <w:r>
                <w:rPr>
                  <w:lang w:val="en-US"/>
                </w:rPr>
                <w:t>|f</w:t>
              </w:r>
              <w:r>
                <w:rPr>
                  <w:vertAlign w:val="subscript"/>
                  <w:lang w:val="en-US"/>
                </w:rPr>
                <w:t>x_low</w:t>
              </w:r>
              <w:r>
                <w:rPr>
                  <w:lang w:val="en-US"/>
                </w:rPr>
                <w:t xml:space="preserve"> – 4*f</w:t>
              </w:r>
              <w:r>
                <w:rPr>
                  <w:vertAlign w:val="subscript"/>
                  <w:lang w:val="en-US"/>
                </w:rPr>
                <w:t>y_high</w:t>
              </w:r>
              <w:r>
                <w:rPr>
                  <w:lang w:val="en-US"/>
                </w:rPr>
                <w:t>|</w:t>
              </w:r>
            </w:ins>
          </w:p>
        </w:tc>
        <w:tc>
          <w:tcPr>
            <w:tcW w:w="1749" w:type="dxa"/>
            <w:tcBorders>
              <w:top w:val="single" w:sz="4" w:space="0" w:color="auto"/>
              <w:left w:val="single" w:sz="4" w:space="0" w:color="auto"/>
              <w:bottom w:val="single" w:sz="4" w:space="0" w:color="auto"/>
              <w:right w:val="single" w:sz="4" w:space="0" w:color="auto"/>
            </w:tcBorders>
          </w:tcPr>
          <w:p w14:paraId="51676359" w14:textId="77777777" w:rsidR="008645DB" w:rsidRDefault="008645DB" w:rsidP="008645DB">
            <w:pPr>
              <w:pStyle w:val="TAL"/>
              <w:jc w:val="center"/>
              <w:rPr>
                <w:ins w:id="2279" w:author="ZTE-Ma Zhifeng" w:date="2024-08-26T16:13:00Z"/>
                <w:lang w:val="en-US"/>
              </w:rPr>
            </w:pPr>
            <w:ins w:id="2280" w:author="ZTE-Ma Zhifeng" w:date="2024-08-26T16:13:00Z">
              <w:r>
                <w:rPr>
                  <w:lang w:val="en-US"/>
                </w:rPr>
                <w:t>|f</w:t>
              </w:r>
              <w:r>
                <w:rPr>
                  <w:vertAlign w:val="subscript"/>
                  <w:lang w:val="en-US"/>
                </w:rPr>
                <w:t>x_high</w:t>
              </w:r>
              <w:r>
                <w:rPr>
                  <w:lang w:val="en-US"/>
                </w:rPr>
                <w:t xml:space="preserve"> – 4*f</w:t>
              </w:r>
              <w:r>
                <w:rPr>
                  <w:vertAlign w:val="subscript"/>
                  <w:lang w:val="en-US"/>
                </w:rPr>
                <w:t>y_low</w:t>
              </w:r>
              <w:r>
                <w:rPr>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65B2706" w14:textId="77777777" w:rsidR="008645DB" w:rsidRDefault="008645DB" w:rsidP="008645DB">
            <w:pPr>
              <w:pStyle w:val="TAL"/>
              <w:jc w:val="center"/>
              <w:rPr>
                <w:ins w:id="2281" w:author="ZTE-Ma Zhifeng" w:date="2024-08-26T16:13:00Z"/>
                <w:lang w:val="en-US"/>
              </w:rPr>
            </w:pPr>
            <w:ins w:id="2282" w:author="ZTE-Ma Zhifeng" w:date="2024-08-26T16:13:00Z">
              <w:r>
                <w:rPr>
                  <w:lang w:val="en-US"/>
                </w:rPr>
                <w:t>|f</w:t>
              </w:r>
              <w:r>
                <w:rPr>
                  <w:vertAlign w:val="subscript"/>
                  <w:lang w:val="en-US"/>
                </w:rPr>
                <w:t>y_low</w:t>
              </w:r>
              <w:r>
                <w:rPr>
                  <w:lang w:val="en-US"/>
                </w:rPr>
                <w:t xml:space="preserve"> – 4*f</w:t>
              </w:r>
              <w:r>
                <w:rPr>
                  <w:vertAlign w:val="subscript"/>
                  <w:lang w:val="en-US"/>
                </w:rPr>
                <w:t>x_high</w:t>
              </w:r>
              <w:r>
                <w:rPr>
                  <w:lang w:val="en-US"/>
                </w:rPr>
                <w:t>|</w:t>
              </w:r>
            </w:ins>
          </w:p>
        </w:tc>
        <w:tc>
          <w:tcPr>
            <w:tcW w:w="1799" w:type="dxa"/>
            <w:tcBorders>
              <w:top w:val="single" w:sz="4" w:space="0" w:color="auto"/>
              <w:left w:val="single" w:sz="4" w:space="0" w:color="auto"/>
              <w:bottom w:val="single" w:sz="4" w:space="0" w:color="auto"/>
              <w:right w:val="single" w:sz="4" w:space="0" w:color="auto"/>
            </w:tcBorders>
          </w:tcPr>
          <w:p w14:paraId="71F4D4EA" w14:textId="77777777" w:rsidR="008645DB" w:rsidRDefault="008645DB" w:rsidP="008645DB">
            <w:pPr>
              <w:pStyle w:val="TAL"/>
              <w:jc w:val="center"/>
              <w:rPr>
                <w:ins w:id="2283" w:author="ZTE-Ma Zhifeng" w:date="2024-08-26T16:13:00Z"/>
                <w:lang w:val="en-US"/>
              </w:rPr>
            </w:pPr>
            <w:ins w:id="2284" w:author="ZTE-Ma Zhifeng" w:date="2024-08-26T16:13:00Z">
              <w:r>
                <w:rPr>
                  <w:lang w:val="en-US"/>
                </w:rPr>
                <w:t>|f</w:t>
              </w:r>
              <w:r>
                <w:rPr>
                  <w:vertAlign w:val="subscript"/>
                  <w:lang w:val="en-US"/>
                </w:rPr>
                <w:t>y_high</w:t>
              </w:r>
              <w:r>
                <w:rPr>
                  <w:lang w:val="en-US"/>
                </w:rPr>
                <w:t xml:space="preserve"> – 4*f</w:t>
              </w:r>
              <w:r>
                <w:rPr>
                  <w:vertAlign w:val="subscript"/>
                  <w:lang w:val="en-US"/>
                </w:rPr>
                <w:t>x_low</w:t>
              </w:r>
              <w:r>
                <w:rPr>
                  <w:lang w:val="en-US"/>
                </w:rPr>
                <w:t>|</w:t>
              </w:r>
            </w:ins>
          </w:p>
        </w:tc>
      </w:tr>
      <w:tr w:rsidR="008645DB" w14:paraId="51922B2D" w14:textId="77777777" w:rsidTr="008645DB">
        <w:trPr>
          <w:trHeight w:val="187"/>
          <w:ins w:id="2285" w:author="ZTE-Ma Zhifeng" w:date="2024-08-26T16:1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3ABF20" w14:textId="77777777" w:rsidR="008645DB" w:rsidRDefault="008645DB" w:rsidP="008645DB">
            <w:pPr>
              <w:pStyle w:val="TAL"/>
              <w:rPr>
                <w:ins w:id="2286" w:author="ZTE-Ma Zhifeng" w:date="2024-08-26T16:13:00Z"/>
                <w:lang w:val="en-US"/>
              </w:rPr>
            </w:pPr>
            <w:ins w:id="2287" w:author="ZTE-Ma Zhifeng" w:date="2024-08-26T16:13:00Z">
              <w:r>
                <w:rPr>
                  <w:lang w:val="en-US"/>
                </w:rPr>
                <w:t xml:space="preserve">IMD </w:t>
              </w:r>
              <w:r>
                <w:rPr>
                  <w:lang w:eastAsia="zh-CN"/>
                </w:rPr>
                <w:t>frequency</w:t>
              </w:r>
              <w:r>
                <w:rPr>
                  <w:lang w:val="en-US"/>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BC32EC2" w14:textId="77777777" w:rsidR="008645DB" w:rsidRDefault="008645DB" w:rsidP="008645DB">
            <w:pPr>
              <w:keepNext/>
              <w:keepLines/>
              <w:spacing w:after="0"/>
              <w:jc w:val="center"/>
              <w:rPr>
                <w:ins w:id="2288" w:author="ZTE-Ma Zhifeng" w:date="2024-08-26T16:13:00Z"/>
                <w:sz w:val="18"/>
                <w:lang w:eastAsia="ja-JP"/>
              </w:rPr>
            </w:pPr>
            <w:ins w:id="2289" w:author="ZTE-Ma Zhifeng" w:date="2024-08-26T16:13:00Z">
              <w:r>
                <w:rPr>
                  <w:sz w:val="18"/>
                  <w:lang w:val="en-US"/>
                </w:rPr>
                <w:t>1950–</w:t>
              </w:r>
              <w:r w:rsidRPr="00D16717">
                <w:rPr>
                  <w:sz w:val="18"/>
                  <w:lang w:val="en-US"/>
                </w:rPr>
                <w:t>2</w:t>
              </w:r>
              <w:r>
                <w:rPr>
                  <w:sz w:val="18"/>
                  <w:lang w:val="en-US"/>
                </w:rPr>
                <w:t>160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E56CF7" w14:textId="77777777" w:rsidR="008645DB" w:rsidRDefault="008645DB" w:rsidP="008645DB">
            <w:pPr>
              <w:keepNext/>
              <w:keepLines/>
              <w:spacing w:after="0"/>
              <w:jc w:val="center"/>
              <w:rPr>
                <w:ins w:id="2290" w:author="ZTE-Ma Zhifeng" w:date="2024-08-26T16:13:00Z"/>
                <w:sz w:val="18"/>
                <w:lang w:eastAsia="ja-JP"/>
              </w:rPr>
            </w:pPr>
            <w:ins w:id="2291" w:author="ZTE-Ma Zhifeng" w:date="2024-08-26T16:13:00Z">
              <w:r w:rsidRPr="00D16717">
                <w:rPr>
                  <w:sz w:val="18"/>
                  <w:lang w:val="en-US"/>
                </w:rPr>
                <w:t>2</w:t>
              </w:r>
              <w:r>
                <w:rPr>
                  <w:sz w:val="18"/>
                  <w:lang w:val="en-US"/>
                </w:rPr>
                <w:t>580–</w:t>
              </w:r>
              <w:r w:rsidRPr="00D16717">
                <w:rPr>
                  <w:sz w:val="18"/>
                  <w:lang w:val="en-US"/>
                </w:rPr>
                <w:t>2</w:t>
              </w:r>
              <w:r>
                <w:rPr>
                  <w:sz w:val="18"/>
                  <w:lang w:val="en-US"/>
                </w:rPr>
                <w:t>745</w:t>
              </w:r>
            </w:ins>
          </w:p>
        </w:tc>
      </w:tr>
      <w:tr w:rsidR="008645DB" w14:paraId="74C48BCC" w14:textId="77777777" w:rsidTr="008645DB">
        <w:trPr>
          <w:trHeight w:val="187"/>
          <w:ins w:id="2292" w:author="ZTE-Ma Zhifeng" w:date="2024-08-26T16:1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F8F4951" w14:textId="77777777" w:rsidR="008645DB" w:rsidRDefault="008645DB" w:rsidP="008645DB">
            <w:pPr>
              <w:pStyle w:val="TAL"/>
              <w:rPr>
                <w:ins w:id="2293" w:author="ZTE-Ma Zhifeng" w:date="2024-08-26T16:13:00Z"/>
                <w:lang w:val="en-US"/>
              </w:rPr>
            </w:pPr>
            <w:ins w:id="2294" w:author="ZTE-Ma Zhifeng" w:date="2024-08-26T16:13:00Z">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6FC9ECF" w14:textId="77777777" w:rsidR="008645DB" w:rsidRDefault="008645DB" w:rsidP="008645DB">
            <w:pPr>
              <w:pStyle w:val="TAL"/>
              <w:jc w:val="center"/>
              <w:rPr>
                <w:ins w:id="2295" w:author="ZTE-Ma Zhifeng" w:date="2024-08-26T16:13:00Z"/>
                <w:lang w:val="en-US"/>
              </w:rPr>
            </w:pPr>
            <w:ins w:id="2296" w:author="ZTE-Ma Zhifeng" w:date="2024-08-26T16:13:00Z">
              <w:r>
                <w:rPr>
                  <w:lang w:val="en-US"/>
                </w:rPr>
                <w:t>|2*f</w:t>
              </w:r>
              <w:r>
                <w:rPr>
                  <w:vertAlign w:val="subscript"/>
                  <w:lang w:val="en-US"/>
                </w:rPr>
                <w:t>x_low</w:t>
              </w:r>
              <w:r>
                <w:rPr>
                  <w:lang w:val="en-US"/>
                </w:rPr>
                <w:t xml:space="preserve"> - 3*f</w:t>
              </w:r>
              <w:r>
                <w:rPr>
                  <w:vertAlign w:val="subscript"/>
                  <w:lang w:val="en-US"/>
                </w:rPr>
                <w:t>y_high</w:t>
              </w:r>
              <w:r>
                <w:rPr>
                  <w:lang w:val="en-US"/>
                </w:rPr>
                <w:t>|</w:t>
              </w:r>
            </w:ins>
          </w:p>
        </w:tc>
        <w:tc>
          <w:tcPr>
            <w:tcW w:w="1749" w:type="dxa"/>
            <w:tcBorders>
              <w:top w:val="single" w:sz="4" w:space="0" w:color="auto"/>
              <w:left w:val="single" w:sz="4" w:space="0" w:color="auto"/>
              <w:bottom w:val="single" w:sz="4" w:space="0" w:color="auto"/>
              <w:right w:val="single" w:sz="4" w:space="0" w:color="auto"/>
            </w:tcBorders>
          </w:tcPr>
          <w:p w14:paraId="04656B1B" w14:textId="77777777" w:rsidR="008645DB" w:rsidRDefault="008645DB" w:rsidP="008645DB">
            <w:pPr>
              <w:pStyle w:val="TAL"/>
              <w:jc w:val="center"/>
              <w:rPr>
                <w:ins w:id="2297" w:author="ZTE-Ma Zhifeng" w:date="2024-08-26T16:13:00Z"/>
                <w:lang w:val="en-US"/>
              </w:rPr>
            </w:pPr>
            <w:ins w:id="2298" w:author="ZTE-Ma Zhifeng" w:date="2024-08-26T16:13:00Z">
              <w:r>
                <w:rPr>
                  <w:lang w:val="en-US"/>
                </w:rPr>
                <w:t>|2*f</w:t>
              </w:r>
              <w:r>
                <w:rPr>
                  <w:vertAlign w:val="subscript"/>
                  <w:lang w:val="en-US"/>
                </w:rPr>
                <w:t>x_high</w:t>
              </w:r>
              <w:r>
                <w:rPr>
                  <w:lang w:val="en-US"/>
                </w:rPr>
                <w:t xml:space="preserve"> - 3*f</w:t>
              </w:r>
              <w:r>
                <w:rPr>
                  <w:vertAlign w:val="subscript"/>
                  <w:lang w:val="en-US"/>
                </w:rPr>
                <w:t>y_low</w:t>
              </w:r>
              <w:r>
                <w:rPr>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1CAA09B" w14:textId="77777777" w:rsidR="008645DB" w:rsidRDefault="008645DB" w:rsidP="008645DB">
            <w:pPr>
              <w:pStyle w:val="TAL"/>
              <w:jc w:val="center"/>
              <w:rPr>
                <w:ins w:id="2299" w:author="ZTE-Ma Zhifeng" w:date="2024-08-26T16:13:00Z"/>
                <w:lang w:val="en-US"/>
              </w:rPr>
            </w:pPr>
            <w:ins w:id="2300" w:author="ZTE-Ma Zhifeng" w:date="2024-08-26T16:13:00Z">
              <w:r>
                <w:rPr>
                  <w:lang w:val="en-US"/>
                </w:rPr>
                <w:t>|2*f</w:t>
              </w:r>
              <w:r>
                <w:rPr>
                  <w:vertAlign w:val="subscript"/>
                  <w:lang w:val="en-US"/>
                </w:rPr>
                <w:t>y_low</w:t>
              </w:r>
              <w:r>
                <w:rPr>
                  <w:lang w:val="en-US"/>
                </w:rPr>
                <w:t xml:space="preserve"> - 3*f</w:t>
              </w:r>
              <w:r>
                <w:rPr>
                  <w:vertAlign w:val="subscript"/>
                  <w:lang w:val="en-US"/>
                </w:rPr>
                <w:t>x_high</w:t>
              </w:r>
              <w:r>
                <w:rPr>
                  <w:lang w:val="en-US"/>
                </w:rPr>
                <w:t>|</w:t>
              </w:r>
            </w:ins>
          </w:p>
        </w:tc>
        <w:tc>
          <w:tcPr>
            <w:tcW w:w="1799" w:type="dxa"/>
            <w:tcBorders>
              <w:top w:val="single" w:sz="4" w:space="0" w:color="auto"/>
              <w:left w:val="single" w:sz="4" w:space="0" w:color="auto"/>
              <w:bottom w:val="single" w:sz="4" w:space="0" w:color="auto"/>
              <w:right w:val="single" w:sz="4" w:space="0" w:color="auto"/>
            </w:tcBorders>
          </w:tcPr>
          <w:p w14:paraId="1580442F" w14:textId="77777777" w:rsidR="008645DB" w:rsidRDefault="008645DB" w:rsidP="008645DB">
            <w:pPr>
              <w:pStyle w:val="TAL"/>
              <w:jc w:val="center"/>
              <w:rPr>
                <w:ins w:id="2301" w:author="ZTE-Ma Zhifeng" w:date="2024-08-26T16:13:00Z"/>
                <w:lang w:val="en-US"/>
              </w:rPr>
            </w:pPr>
            <w:ins w:id="2302" w:author="ZTE-Ma Zhifeng" w:date="2024-08-26T16:13:00Z">
              <w:r>
                <w:rPr>
                  <w:lang w:val="en-US"/>
                </w:rPr>
                <w:t>|2*f</w:t>
              </w:r>
              <w:r>
                <w:rPr>
                  <w:vertAlign w:val="subscript"/>
                  <w:lang w:val="en-US"/>
                </w:rPr>
                <w:t>y_high</w:t>
              </w:r>
              <w:r>
                <w:rPr>
                  <w:lang w:val="en-US"/>
                </w:rPr>
                <w:t xml:space="preserve"> -3*f</w:t>
              </w:r>
              <w:r>
                <w:rPr>
                  <w:vertAlign w:val="subscript"/>
                  <w:lang w:val="en-US"/>
                </w:rPr>
                <w:t>x_low</w:t>
              </w:r>
              <w:r>
                <w:rPr>
                  <w:lang w:val="en-US"/>
                </w:rPr>
                <w:t>|</w:t>
              </w:r>
            </w:ins>
          </w:p>
        </w:tc>
      </w:tr>
      <w:tr w:rsidR="008645DB" w14:paraId="76EE7C33" w14:textId="77777777" w:rsidTr="008645DB">
        <w:trPr>
          <w:trHeight w:val="187"/>
          <w:ins w:id="2303" w:author="ZTE-Ma Zhifeng" w:date="2024-08-26T16:1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341150" w14:textId="77777777" w:rsidR="008645DB" w:rsidRDefault="008645DB" w:rsidP="008645DB">
            <w:pPr>
              <w:keepNext/>
              <w:keepLines/>
              <w:spacing w:after="0"/>
              <w:rPr>
                <w:ins w:id="2304" w:author="ZTE-Ma Zhifeng" w:date="2024-08-26T16:13:00Z"/>
                <w:rFonts w:ascii="Arial" w:hAnsi="Arial" w:cs="Arial"/>
                <w:sz w:val="18"/>
                <w:lang w:val="en-US"/>
              </w:rPr>
            </w:pPr>
            <w:ins w:id="2305" w:author="ZTE-Ma Zhifeng" w:date="2024-08-26T16:13:00Z">
              <w:r>
                <w:rPr>
                  <w:rFonts w:ascii="Arial" w:hAnsi="Arial" w:cs="Arial"/>
                  <w:sz w:val="18"/>
                  <w:lang w:val="en-US"/>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F88FBCF" w14:textId="77777777" w:rsidR="008645DB" w:rsidRDefault="008645DB" w:rsidP="008645DB">
            <w:pPr>
              <w:keepNext/>
              <w:keepLines/>
              <w:spacing w:after="0"/>
              <w:jc w:val="center"/>
              <w:rPr>
                <w:ins w:id="2306" w:author="ZTE-Ma Zhifeng" w:date="2024-08-26T16:13:00Z"/>
                <w:sz w:val="18"/>
                <w:lang w:eastAsia="ja-JP"/>
              </w:rPr>
            </w:pPr>
            <w:ins w:id="2307" w:author="ZTE-Ma Zhifeng" w:date="2024-08-26T16:13:00Z">
              <w:r>
                <w:rPr>
                  <w:sz w:val="18"/>
                  <w:lang w:val="en-US"/>
                </w:rPr>
                <w:t>385–580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31148E" w14:textId="77777777" w:rsidR="008645DB" w:rsidRDefault="008645DB" w:rsidP="008645DB">
            <w:pPr>
              <w:keepNext/>
              <w:keepLines/>
              <w:spacing w:after="0"/>
              <w:jc w:val="center"/>
              <w:rPr>
                <w:ins w:id="2308" w:author="ZTE-Ma Zhifeng" w:date="2024-08-26T16:13:00Z"/>
                <w:sz w:val="18"/>
                <w:lang w:eastAsia="ja-JP"/>
              </w:rPr>
            </w:pPr>
            <w:ins w:id="2309" w:author="ZTE-Ma Zhifeng" w:date="2024-08-26T16:13:00Z">
              <w:r>
                <w:rPr>
                  <w:sz w:val="18"/>
                  <w:lang w:val="en-US"/>
                </w:rPr>
                <w:t>1000–</w:t>
              </w:r>
              <w:r w:rsidRPr="00D16717">
                <w:rPr>
                  <w:sz w:val="18"/>
                  <w:lang w:val="en-US"/>
                </w:rPr>
                <w:t>1</w:t>
              </w:r>
              <w:r>
                <w:rPr>
                  <w:sz w:val="18"/>
                  <w:lang w:val="en-US"/>
                </w:rPr>
                <w:t>180</w:t>
              </w:r>
            </w:ins>
          </w:p>
        </w:tc>
      </w:tr>
      <w:tr w:rsidR="008645DB" w14:paraId="5D5F7CC5" w14:textId="77777777" w:rsidTr="008645DB">
        <w:trPr>
          <w:trHeight w:val="187"/>
          <w:ins w:id="2310" w:author="ZTE-Ma Zhifeng" w:date="2024-08-26T16:1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1FB108" w14:textId="77777777" w:rsidR="008645DB" w:rsidRDefault="008645DB" w:rsidP="008645DB">
            <w:pPr>
              <w:pStyle w:val="TAL"/>
              <w:rPr>
                <w:ins w:id="2311" w:author="ZTE-Ma Zhifeng" w:date="2024-08-26T16:13:00Z"/>
                <w:lang w:val="en-US"/>
              </w:rPr>
            </w:pPr>
            <w:ins w:id="2312" w:author="ZTE-Ma Zhifeng" w:date="2024-08-26T16:13:00Z">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8D74729" w14:textId="77777777" w:rsidR="008645DB" w:rsidRDefault="008645DB" w:rsidP="008645DB">
            <w:pPr>
              <w:pStyle w:val="TAL"/>
              <w:jc w:val="center"/>
              <w:rPr>
                <w:ins w:id="2313" w:author="ZTE-Ma Zhifeng" w:date="2024-08-26T16:13:00Z"/>
                <w:lang w:val="en-US"/>
              </w:rPr>
            </w:pPr>
            <w:ins w:id="2314" w:author="ZTE-Ma Zhifeng" w:date="2024-08-26T16:13:00Z">
              <w:r>
                <w:rPr>
                  <w:lang w:val="en-US"/>
                </w:rPr>
                <w:t>|f</w:t>
              </w:r>
              <w:r>
                <w:rPr>
                  <w:vertAlign w:val="subscript"/>
                  <w:lang w:val="en-US"/>
                </w:rPr>
                <w:t>x_low</w:t>
              </w:r>
              <w:r>
                <w:rPr>
                  <w:lang w:val="en-US"/>
                </w:rPr>
                <w:t xml:space="preserve"> + 4*f</w:t>
              </w:r>
              <w:r>
                <w:rPr>
                  <w:vertAlign w:val="subscript"/>
                  <w:lang w:val="en-US"/>
                </w:rPr>
                <w:t>y_low</w:t>
              </w:r>
              <w:r>
                <w:rPr>
                  <w:lang w:val="en-US"/>
                </w:rPr>
                <w:t>|</w:t>
              </w:r>
            </w:ins>
          </w:p>
        </w:tc>
        <w:tc>
          <w:tcPr>
            <w:tcW w:w="1749" w:type="dxa"/>
            <w:tcBorders>
              <w:top w:val="single" w:sz="4" w:space="0" w:color="auto"/>
              <w:left w:val="single" w:sz="4" w:space="0" w:color="auto"/>
              <w:bottom w:val="single" w:sz="4" w:space="0" w:color="auto"/>
              <w:right w:val="single" w:sz="4" w:space="0" w:color="auto"/>
            </w:tcBorders>
          </w:tcPr>
          <w:p w14:paraId="75D1E621" w14:textId="77777777" w:rsidR="008645DB" w:rsidRDefault="008645DB" w:rsidP="008645DB">
            <w:pPr>
              <w:pStyle w:val="TAL"/>
              <w:jc w:val="center"/>
              <w:rPr>
                <w:ins w:id="2315" w:author="ZTE-Ma Zhifeng" w:date="2024-08-26T16:13:00Z"/>
                <w:lang w:val="en-US"/>
              </w:rPr>
            </w:pPr>
            <w:ins w:id="2316" w:author="ZTE-Ma Zhifeng" w:date="2024-08-26T16:13:00Z">
              <w:r>
                <w:rPr>
                  <w:lang w:val="en-US"/>
                </w:rPr>
                <w:t>|f</w:t>
              </w:r>
              <w:r>
                <w:rPr>
                  <w:vertAlign w:val="subscript"/>
                  <w:lang w:val="en-US"/>
                </w:rPr>
                <w:t>x_high</w:t>
              </w:r>
              <w:r>
                <w:rPr>
                  <w:lang w:val="en-US"/>
                </w:rPr>
                <w:t xml:space="preserve"> + 4*f</w:t>
              </w:r>
              <w:r>
                <w:rPr>
                  <w:vertAlign w:val="subscript"/>
                  <w:lang w:val="en-US"/>
                </w:rPr>
                <w:t>y_high</w:t>
              </w:r>
              <w:r>
                <w:rPr>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076721B" w14:textId="77777777" w:rsidR="008645DB" w:rsidRDefault="008645DB" w:rsidP="008645DB">
            <w:pPr>
              <w:pStyle w:val="TAL"/>
              <w:jc w:val="center"/>
              <w:rPr>
                <w:ins w:id="2317" w:author="ZTE-Ma Zhifeng" w:date="2024-08-26T16:13:00Z"/>
                <w:lang w:val="en-US"/>
              </w:rPr>
            </w:pPr>
            <w:ins w:id="2318" w:author="ZTE-Ma Zhifeng" w:date="2024-08-26T16:13:00Z">
              <w:r>
                <w:rPr>
                  <w:lang w:val="en-US"/>
                </w:rPr>
                <w:t>|f</w:t>
              </w:r>
              <w:r>
                <w:rPr>
                  <w:vertAlign w:val="subscript"/>
                  <w:lang w:val="en-US"/>
                </w:rPr>
                <w:t>y_low</w:t>
              </w:r>
              <w:r>
                <w:rPr>
                  <w:lang w:val="en-US"/>
                </w:rPr>
                <w:t xml:space="preserve"> + 4*f</w:t>
              </w:r>
              <w:r>
                <w:rPr>
                  <w:vertAlign w:val="subscript"/>
                  <w:lang w:val="en-US"/>
                </w:rPr>
                <w:t>x_low</w:t>
              </w:r>
              <w:r>
                <w:rPr>
                  <w:lang w:val="en-US"/>
                </w:rPr>
                <w:t>|</w:t>
              </w:r>
            </w:ins>
          </w:p>
        </w:tc>
        <w:tc>
          <w:tcPr>
            <w:tcW w:w="1799" w:type="dxa"/>
            <w:tcBorders>
              <w:top w:val="single" w:sz="4" w:space="0" w:color="auto"/>
              <w:left w:val="single" w:sz="4" w:space="0" w:color="auto"/>
              <w:bottom w:val="single" w:sz="4" w:space="0" w:color="auto"/>
              <w:right w:val="single" w:sz="4" w:space="0" w:color="auto"/>
            </w:tcBorders>
          </w:tcPr>
          <w:p w14:paraId="2B0441DD" w14:textId="77777777" w:rsidR="008645DB" w:rsidRDefault="008645DB" w:rsidP="008645DB">
            <w:pPr>
              <w:pStyle w:val="TAL"/>
              <w:jc w:val="center"/>
              <w:rPr>
                <w:ins w:id="2319" w:author="ZTE-Ma Zhifeng" w:date="2024-08-26T16:13:00Z"/>
                <w:lang w:val="en-US"/>
              </w:rPr>
            </w:pPr>
            <w:ins w:id="2320" w:author="ZTE-Ma Zhifeng" w:date="2024-08-26T16:13:00Z">
              <w:r>
                <w:rPr>
                  <w:lang w:val="en-US"/>
                </w:rPr>
                <w:t>|f</w:t>
              </w:r>
              <w:r>
                <w:rPr>
                  <w:vertAlign w:val="subscript"/>
                  <w:lang w:val="en-US"/>
                </w:rPr>
                <w:t>y_high</w:t>
              </w:r>
              <w:r>
                <w:rPr>
                  <w:lang w:val="en-US"/>
                </w:rPr>
                <w:t xml:space="preserve"> + 4*f</w:t>
              </w:r>
              <w:r>
                <w:rPr>
                  <w:vertAlign w:val="subscript"/>
                  <w:lang w:val="en-US"/>
                </w:rPr>
                <w:t>x_high</w:t>
              </w:r>
              <w:r>
                <w:rPr>
                  <w:lang w:val="en-US"/>
                </w:rPr>
                <w:t>|</w:t>
              </w:r>
            </w:ins>
          </w:p>
        </w:tc>
      </w:tr>
      <w:tr w:rsidR="008645DB" w14:paraId="1A2B82E7" w14:textId="77777777" w:rsidTr="008645DB">
        <w:trPr>
          <w:trHeight w:val="187"/>
          <w:ins w:id="2321" w:author="ZTE-Ma Zhifeng" w:date="2024-08-26T16:1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428854" w14:textId="77777777" w:rsidR="008645DB" w:rsidRDefault="008645DB" w:rsidP="008645DB">
            <w:pPr>
              <w:pStyle w:val="TAL"/>
              <w:rPr>
                <w:ins w:id="2322" w:author="ZTE-Ma Zhifeng" w:date="2024-08-26T16:13:00Z"/>
                <w:lang w:val="en-US"/>
              </w:rPr>
            </w:pPr>
            <w:ins w:id="2323" w:author="ZTE-Ma Zhifeng" w:date="2024-08-26T16:13:00Z">
              <w:r>
                <w:rPr>
                  <w:lang w:eastAsia="zh-CN"/>
                </w:rPr>
                <w:t>IMD</w:t>
              </w:r>
              <w:r>
                <w:rPr>
                  <w:lang w:val="en-US"/>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A74D489" w14:textId="77777777" w:rsidR="008645DB" w:rsidRDefault="008645DB" w:rsidP="008645DB">
            <w:pPr>
              <w:keepNext/>
              <w:keepLines/>
              <w:spacing w:after="0"/>
              <w:jc w:val="center"/>
              <w:rPr>
                <w:ins w:id="2324" w:author="ZTE-Ma Zhifeng" w:date="2024-08-26T16:13:00Z"/>
                <w:sz w:val="18"/>
                <w:lang w:eastAsia="ja-JP"/>
              </w:rPr>
            </w:pPr>
            <w:ins w:id="2325" w:author="ZTE-Ma Zhifeng" w:date="2024-08-26T16:13:00Z">
              <w:r>
                <w:rPr>
                  <w:sz w:val="18"/>
                  <w:lang w:val="en-US"/>
                </w:rPr>
                <w:t>3644–3854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F0A5354" w14:textId="77777777" w:rsidR="008645DB" w:rsidRDefault="008645DB" w:rsidP="008645DB">
            <w:pPr>
              <w:keepNext/>
              <w:keepLines/>
              <w:spacing w:after="0"/>
              <w:jc w:val="center"/>
              <w:rPr>
                <w:ins w:id="2326" w:author="ZTE-Ma Zhifeng" w:date="2024-08-26T16:13:00Z"/>
                <w:sz w:val="18"/>
                <w:lang w:eastAsia="ja-JP"/>
              </w:rPr>
            </w:pPr>
            <w:ins w:id="2327" w:author="ZTE-Ma Zhifeng" w:date="2024-08-26T16:13:00Z">
              <w:r w:rsidRPr="00D16717">
                <w:rPr>
                  <w:sz w:val="18"/>
                  <w:lang w:val="en-US"/>
                </w:rPr>
                <w:t>4</w:t>
              </w:r>
              <w:r>
                <w:rPr>
                  <w:sz w:val="18"/>
                  <w:lang w:val="en-US"/>
                </w:rPr>
                <w:t>031–</w:t>
              </w:r>
              <w:r w:rsidRPr="00D16717">
                <w:rPr>
                  <w:sz w:val="18"/>
                  <w:lang w:val="en-US"/>
                </w:rPr>
                <w:t>4</w:t>
              </w:r>
              <w:r>
                <w:rPr>
                  <w:sz w:val="18"/>
                  <w:lang w:val="en-US"/>
                </w:rPr>
                <w:t>196</w:t>
              </w:r>
            </w:ins>
          </w:p>
        </w:tc>
      </w:tr>
      <w:tr w:rsidR="008645DB" w14:paraId="0A34D5F8" w14:textId="77777777" w:rsidTr="008645DB">
        <w:trPr>
          <w:trHeight w:val="187"/>
          <w:ins w:id="2328" w:author="ZTE-Ma Zhifeng" w:date="2024-08-26T16:1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49930A" w14:textId="77777777" w:rsidR="008645DB" w:rsidRDefault="008645DB" w:rsidP="008645DB">
            <w:pPr>
              <w:pStyle w:val="TAL"/>
              <w:rPr>
                <w:ins w:id="2329" w:author="ZTE-Ma Zhifeng" w:date="2024-08-26T16:13:00Z"/>
                <w:lang w:val="en-US"/>
              </w:rPr>
            </w:pPr>
            <w:ins w:id="2330" w:author="ZTE-Ma Zhifeng" w:date="2024-08-26T16:13:00Z">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B9AA62C" w14:textId="77777777" w:rsidR="008645DB" w:rsidRDefault="008645DB" w:rsidP="008645DB">
            <w:pPr>
              <w:pStyle w:val="TAL"/>
              <w:jc w:val="center"/>
              <w:rPr>
                <w:ins w:id="2331" w:author="ZTE-Ma Zhifeng" w:date="2024-08-26T16:13:00Z"/>
                <w:lang w:val="en-US"/>
              </w:rPr>
            </w:pPr>
            <w:ins w:id="2332" w:author="ZTE-Ma Zhifeng" w:date="2024-08-26T16:13:00Z">
              <w:r>
                <w:rPr>
                  <w:lang w:val="en-US"/>
                </w:rPr>
                <w:t>|2*f</w:t>
              </w:r>
              <w:r>
                <w:rPr>
                  <w:vertAlign w:val="subscript"/>
                  <w:lang w:val="en-US"/>
                </w:rPr>
                <w:t>x_low</w:t>
              </w:r>
              <w:r>
                <w:rPr>
                  <w:lang w:val="en-US"/>
                </w:rPr>
                <w:t xml:space="preserve"> + 3*f</w:t>
              </w:r>
              <w:r>
                <w:rPr>
                  <w:vertAlign w:val="subscript"/>
                  <w:lang w:val="en-US"/>
                </w:rPr>
                <w:t>y_low</w:t>
              </w:r>
              <w:r>
                <w:rPr>
                  <w:lang w:val="en-US"/>
                </w:rPr>
                <w:t>|</w:t>
              </w:r>
            </w:ins>
          </w:p>
        </w:tc>
        <w:tc>
          <w:tcPr>
            <w:tcW w:w="1749" w:type="dxa"/>
            <w:tcBorders>
              <w:top w:val="single" w:sz="4" w:space="0" w:color="auto"/>
              <w:left w:val="single" w:sz="4" w:space="0" w:color="auto"/>
              <w:bottom w:val="single" w:sz="4" w:space="0" w:color="auto"/>
              <w:right w:val="single" w:sz="4" w:space="0" w:color="auto"/>
            </w:tcBorders>
          </w:tcPr>
          <w:p w14:paraId="66E5C105" w14:textId="77777777" w:rsidR="008645DB" w:rsidRDefault="008645DB" w:rsidP="008645DB">
            <w:pPr>
              <w:pStyle w:val="TAL"/>
              <w:jc w:val="center"/>
              <w:rPr>
                <w:ins w:id="2333" w:author="ZTE-Ma Zhifeng" w:date="2024-08-26T16:13:00Z"/>
                <w:lang w:val="en-US"/>
              </w:rPr>
            </w:pPr>
            <w:ins w:id="2334" w:author="ZTE-Ma Zhifeng" w:date="2024-08-26T16:13:00Z">
              <w:r>
                <w:rPr>
                  <w:lang w:val="en-US"/>
                </w:rPr>
                <w:t>|2*f</w:t>
              </w:r>
              <w:r>
                <w:rPr>
                  <w:vertAlign w:val="subscript"/>
                  <w:lang w:val="en-US"/>
                </w:rPr>
                <w:t>x_high</w:t>
              </w:r>
              <w:r>
                <w:rPr>
                  <w:lang w:val="en-US"/>
                </w:rPr>
                <w:t xml:space="preserve"> + 3*f</w:t>
              </w:r>
              <w:r>
                <w:rPr>
                  <w:vertAlign w:val="subscript"/>
                  <w:lang w:val="en-US"/>
                </w:rPr>
                <w:t>y_high</w:t>
              </w:r>
              <w:r>
                <w:rPr>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72AD142" w14:textId="77777777" w:rsidR="008645DB" w:rsidRDefault="008645DB" w:rsidP="008645DB">
            <w:pPr>
              <w:pStyle w:val="TAL"/>
              <w:jc w:val="center"/>
              <w:rPr>
                <w:ins w:id="2335" w:author="ZTE-Ma Zhifeng" w:date="2024-08-26T16:13:00Z"/>
                <w:lang w:val="en-US"/>
              </w:rPr>
            </w:pPr>
            <w:ins w:id="2336" w:author="ZTE-Ma Zhifeng" w:date="2024-08-26T16:13:00Z">
              <w:r>
                <w:rPr>
                  <w:lang w:val="en-US"/>
                </w:rPr>
                <w:t>|2*f</w:t>
              </w:r>
              <w:r>
                <w:rPr>
                  <w:vertAlign w:val="subscript"/>
                  <w:lang w:val="en-US"/>
                </w:rPr>
                <w:t>y_low</w:t>
              </w:r>
              <w:r>
                <w:rPr>
                  <w:lang w:val="en-US"/>
                </w:rPr>
                <w:t xml:space="preserve"> + 3*f</w:t>
              </w:r>
              <w:r>
                <w:rPr>
                  <w:vertAlign w:val="subscript"/>
                  <w:lang w:val="en-US"/>
                </w:rPr>
                <w:t>x_low</w:t>
              </w:r>
              <w:r>
                <w:rPr>
                  <w:lang w:val="en-US"/>
                </w:rPr>
                <w:t>|</w:t>
              </w:r>
            </w:ins>
          </w:p>
        </w:tc>
        <w:tc>
          <w:tcPr>
            <w:tcW w:w="1799" w:type="dxa"/>
            <w:tcBorders>
              <w:top w:val="single" w:sz="4" w:space="0" w:color="auto"/>
              <w:left w:val="single" w:sz="4" w:space="0" w:color="auto"/>
              <w:bottom w:val="single" w:sz="4" w:space="0" w:color="auto"/>
              <w:right w:val="single" w:sz="4" w:space="0" w:color="auto"/>
            </w:tcBorders>
          </w:tcPr>
          <w:p w14:paraId="60AA8ECA" w14:textId="77777777" w:rsidR="008645DB" w:rsidRDefault="008645DB" w:rsidP="008645DB">
            <w:pPr>
              <w:pStyle w:val="TAL"/>
              <w:jc w:val="center"/>
              <w:rPr>
                <w:ins w:id="2337" w:author="ZTE-Ma Zhifeng" w:date="2024-08-26T16:13:00Z"/>
                <w:lang w:val="en-US"/>
              </w:rPr>
            </w:pPr>
            <w:ins w:id="2338" w:author="ZTE-Ma Zhifeng" w:date="2024-08-26T16:13:00Z">
              <w:r>
                <w:rPr>
                  <w:lang w:val="en-US"/>
                </w:rPr>
                <w:t>|2*f</w:t>
              </w:r>
              <w:r>
                <w:rPr>
                  <w:vertAlign w:val="subscript"/>
                  <w:lang w:val="en-US"/>
                </w:rPr>
                <w:t>y_high</w:t>
              </w:r>
              <w:r>
                <w:rPr>
                  <w:lang w:val="en-US"/>
                </w:rPr>
                <w:t xml:space="preserve"> + 3*f</w:t>
              </w:r>
              <w:r>
                <w:rPr>
                  <w:vertAlign w:val="subscript"/>
                  <w:lang w:val="en-US"/>
                </w:rPr>
                <w:t>x_high</w:t>
              </w:r>
              <w:r>
                <w:rPr>
                  <w:lang w:val="en-US"/>
                </w:rPr>
                <w:t>|</w:t>
              </w:r>
            </w:ins>
          </w:p>
        </w:tc>
      </w:tr>
      <w:tr w:rsidR="008645DB" w14:paraId="1675D57D" w14:textId="77777777" w:rsidTr="008645DB">
        <w:trPr>
          <w:trHeight w:val="187"/>
          <w:ins w:id="2339" w:author="ZTE-Ma Zhifeng" w:date="2024-08-26T16:1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0144DE" w14:textId="77777777" w:rsidR="008645DB" w:rsidRDefault="008645DB" w:rsidP="008645DB">
            <w:pPr>
              <w:pStyle w:val="TAL"/>
              <w:rPr>
                <w:ins w:id="2340" w:author="ZTE-Ma Zhifeng" w:date="2024-08-26T16:13:00Z"/>
                <w:lang w:val="en-US"/>
              </w:rPr>
            </w:pPr>
            <w:ins w:id="2341" w:author="ZTE-Ma Zhifeng" w:date="2024-08-26T16:13:00Z">
              <w:r>
                <w:rPr>
                  <w:lang w:val="en-US"/>
                </w:rPr>
                <w:t xml:space="preserve">IMD </w:t>
              </w:r>
              <w:r>
                <w:rPr>
                  <w:lang w:eastAsia="zh-CN"/>
                </w:rPr>
                <w:t>frequency</w:t>
              </w:r>
              <w:r>
                <w:rPr>
                  <w:lang w:val="en-US"/>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3BBADD9" w14:textId="77777777" w:rsidR="008645DB" w:rsidRDefault="008645DB" w:rsidP="008645DB">
            <w:pPr>
              <w:keepNext/>
              <w:keepLines/>
              <w:spacing w:after="0"/>
              <w:jc w:val="center"/>
              <w:rPr>
                <w:ins w:id="2342" w:author="ZTE-Ma Zhifeng" w:date="2024-08-26T16:13:00Z"/>
                <w:sz w:val="18"/>
                <w:lang w:eastAsia="ja-JP"/>
              </w:rPr>
            </w:pPr>
            <w:ins w:id="2343" w:author="ZTE-Ma Zhifeng" w:date="2024-08-26T16:13:00Z">
              <w:r>
                <w:rPr>
                  <w:sz w:val="18"/>
                  <w:lang w:val="en-US"/>
                </w:rPr>
                <w:t>3773–3968</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093652" w14:textId="77777777" w:rsidR="008645DB" w:rsidRDefault="008645DB" w:rsidP="008645DB">
            <w:pPr>
              <w:keepNext/>
              <w:keepLines/>
              <w:spacing w:after="0"/>
              <w:jc w:val="center"/>
              <w:rPr>
                <w:ins w:id="2344" w:author="ZTE-Ma Zhifeng" w:date="2024-08-26T16:13:00Z"/>
                <w:sz w:val="18"/>
                <w:lang w:eastAsia="ja-JP"/>
              </w:rPr>
            </w:pPr>
            <w:ins w:id="2345" w:author="ZTE-Ma Zhifeng" w:date="2024-08-26T16:13:00Z">
              <w:r>
                <w:rPr>
                  <w:sz w:val="18"/>
                  <w:lang w:val="en-US"/>
                </w:rPr>
                <w:t>3902–</w:t>
              </w:r>
              <w:r w:rsidRPr="00D16717">
                <w:rPr>
                  <w:sz w:val="18"/>
                  <w:lang w:val="en-US"/>
                </w:rPr>
                <w:t>4</w:t>
              </w:r>
              <w:r>
                <w:rPr>
                  <w:sz w:val="18"/>
                  <w:lang w:val="en-US"/>
                </w:rPr>
                <w:t>082</w:t>
              </w:r>
            </w:ins>
          </w:p>
        </w:tc>
      </w:tr>
      <w:tr w:rsidR="008645DB" w14:paraId="2B400E50" w14:textId="77777777" w:rsidTr="008645DB">
        <w:trPr>
          <w:trHeight w:val="187"/>
          <w:ins w:id="2346" w:author="ZTE-Ma Zhifeng" w:date="2024-08-26T16:13: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8BCCE4" w14:textId="77777777" w:rsidR="008645DB" w:rsidRDefault="008645DB" w:rsidP="008645DB">
            <w:pPr>
              <w:pStyle w:val="TAL"/>
              <w:rPr>
                <w:ins w:id="2347" w:author="ZTE-Ma Zhifeng" w:date="2024-08-26T16:13:00Z"/>
                <w:lang w:val="en-US"/>
              </w:rPr>
            </w:pPr>
            <w:ins w:id="2348" w:author="ZTE-Ma Zhifeng" w:date="2024-08-26T16:13:00Z">
              <w:r>
                <w:t>NOTE :</w:t>
              </w:r>
              <w:r>
                <w:tab/>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w:t>
              </w:r>
              <w:r w:rsidRPr="004D6DE3">
                <w:t>The lowest even order and lowest odd order IMD MSDs shall be considered.</w:t>
              </w:r>
            </w:ins>
          </w:p>
        </w:tc>
      </w:tr>
    </w:tbl>
    <w:p w14:paraId="5371D17A" w14:textId="77777777" w:rsidR="008645DB" w:rsidRDefault="008645DB" w:rsidP="008645DB">
      <w:pPr>
        <w:rPr>
          <w:ins w:id="2349" w:author="ZTE-Ma Zhifeng" w:date="2024-08-26T16:13:00Z"/>
          <w:rFonts w:ascii="Arial" w:hAnsi="Arial" w:cs="Arial"/>
          <w:b/>
        </w:rPr>
      </w:pPr>
    </w:p>
    <w:p w14:paraId="507E1AEC" w14:textId="77777777" w:rsidR="008645DB" w:rsidRPr="000B4D61" w:rsidRDefault="008645DB" w:rsidP="008645DB">
      <w:pPr>
        <w:rPr>
          <w:ins w:id="2350" w:author="ZTE-Ma Zhifeng" w:date="2024-08-26T16:13:00Z"/>
          <w:rFonts w:eastAsia="MS Mincho"/>
        </w:rPr>
      </w:pPr>
      <w:ins w:id="2351" w:author="ZTE-Ma Zhifeng" w:date="2024-08-26T16:13:00Z">
        <w:r>
          <w:rPr>
            <w:rFonts w:eastAsia="MS Mincho"/>
          </w:rPr>
          <w:t>Based on the above table, t</w:t>
        </w:r>
        <w:r w:rsidRPr="000B4D61">
          <w:rPr>
            <w:rFonts w:eastAsia="MS Mincho" w:hint="eastAsia"/>
          </w:rPr>
          <w:t>here</w:t>
        </w:r>
        <w:r w:rsidRPr="000B4D61">
          <w:rPr>
            <w:rFonts w:eastAsia="MS Mincho"/>
          </w:rPr>
          <w:t xml:space="preserve"> </w:t>
        </w:r>
        <w:r w:rsidRPr="000B4D61">
          <w:rPr>
            <w:rFonts w:eastAsia="MS Mincho" w:hint="eastAsia"/>
          </w:rPr>
          <w:t>is</w:t>
        </w:r>
        <w:r w:rsidRPr="000B4D61">
          <w:rPr>
            <w:rFonts w:eastAsia="MS Mincho"/>
          </w:rPr>
          <w:t xml:space="preserve"> </w:t>
        </w:r>
        <w:r w:rsidRPr="000B4D61">
          <w:rPr>
            <w:rFonts w:eastAsia="MS Mincho" w:hint="eastAsia"/>
          </w:rPr>
          <w:t>no</w:t>
        </w:r>
        <w:r w:rsidRPr="000B4D61">
          <w:rPr>
            <w:rFonts w:eastAsia="MS Mincho"/>
          </w:rPr>
          <w:t xml:space="preserve"> </w:t>
        </w:r>
        <w:r w:rsidRPr="000B4D61">
          <w:rPr>
            <w:rFonts w:eastAsia="MS Mincho" w:hint="eastAsia"/>
          </w:rPr>
          <w:t>IMD</w:t>
        </w:r>
        <w:r>
          <w:rPr>
            <w:rFonts w:eastAsia="MS Mincho"/>
          </w:rPr>
          <w:t xml:space="preserve"> </w:t>
        </w:r>
        <w:r w:rsidRPr="000B4D61">
          <w:rPr>
            <w:rFonts w:eastAsia="MS Mincho" w:hint="eastAsia"/>
          </w:rPr>
          <w:t>produc</w:t>
        </w:r>
        <w:r>
          <w:rPr>
            <w:rFonts w:eastAsia="MS Mincho"/>
          </w:rPr>
          <w:t xml:space="preserve">ed by UL </w:t>
        </w:r>
        <w:r w:rsidRPr="005A43BB">
          <w:rPr>
            <w:rFonts w:eastAsia="MS Mincho"/>
          </w:rPr>
          <w:t>CA_n</w:t>
        </w:r>
        <w:r>
          <w:rPr>
            <w:rFonts w:eastAsia="MS Mincho"/>
          </w:rPr>
          <w:t>20</w:t>
        </w:r>
        <w:r w:rsidRPr="005A43BB">
          <w:rPr>
            <w:rFonts w:eastAsia="MS Mincho"/>
          </w:rPr>
          <w:t>A-n2</w:t>
        </w:r>
        <w:r>
          <w:rPr>
            <w:rFonts w:eastAsia="MS Mincho"/>
          </w:rPr>
          <w:t>8</w:t>
        </w:r>
        <w:r w:rsidRPr="005A43BB">
          <w:rPr>
            <w:rFonts w:eastAsia="MS Mincho"/>
          </w:rPr>
          <w:t>A</w:t>
        </w:r>
        <w:r>
          <w:rPr>
            <w:rFonts w:eastAsia="MS Mincho"/>
          </w:rPr>
          <w:t xml:space="preserve"> will fall inte the</w:t>
        </w:r>
        <w:r w:rsidRPr="005A43BB">
          <w:rPr>
            <w:rFonts w:eastAsia="MS Mincho"/>
          </w:rPr>
          <w:t xml:space="preserve"> </w:t>
        </w:r>
        <w:r w:rsidRPr="00E6740C">
          <w:rPr>
            <w:rFonts w:eastAsia="MS Mincho" w:hint="eastAsia"/>
          </w:rPr>
          <w:t>n</w:t>
        </w:r>
        <w:r>
          <w:rPr>
            <w:rFonts w:eastAsia="MS Mincho"/>
          </w:rPr>
          <w:t xml:space="preserve">75 </w:t>
        </w:r>
        <w:r w:rsidRPr="000B4D61">
          <w:rPr>
            <w:rFonts w:eastAsia="MS Mincho" w:hint="eastAsia"/>
          </w:rPr>
          <w:t>DL</w:t>
        </w:r>
        <w:r w:rsidRPr="000B4D61">
          <w:rPr>
            <w:rFonts w:eastAsia="MS Mincho"/>
          </w:rPr>
          <w:t xml:space="preserve"> </w:t>
        </w:r>
        <w:r>
          <w:rPr>
            <w:rFonts w:eastAsia="MS Mincho"/>
          </w:rPr>
          <w:t>spectrum</w:t>
        </w:r>
        <w:r w:rsidRPr="000B4D61">
          <w:rPr>
            <w:rFonts w:eastAsia="MS Mincho" w:hint="eastAsia"/>
          </w:rPr>
          <w:t>.</w:t>
        </w:r>
      </w:ins>
    </w:p>
    <w:p w14:paraId="10DBB544" w14:textId="7AC4D779" w:rsidR="008645DB" w:rsidRPr="008645DB" w:rsidRDefault="008645DB">
      <w:pPr>
        <w:pStyle w:val="41"/>
        <w:rPr>
          <w:ins w:id="2352" w:author="ZTE-Ma Zhifeng" w:date="2024-08-26T16:13:00Z"/>
          <w:rPrChange w:id="2353" w:author="ZTE-Ma Zhifeng" w:date="2024-08-26T16:14:00Z">
            <w:rPr>
              <w:ins w:id="2354" w:author="ZTE-Ma Zhifeng" w:date="2024-08-26T16:13:00Z"/>
              <w:rFonts w:eastAsia="Times New Roman"/>
              <w:lang w:eastAsia="en-GB"/>
            </w:rPr>
          </w:rPrChange>
        </w:rPr>
        <w:pPrChange w:id="2355" w:author="ZTE-Ma Zhifeng" w:date="2024-08-26T16:14:00Z">
          <w:pPr>
            <w:pStyle w:val="41"/>
            <w:overflowPunct w:val="0"/>
            <w:autoSpaceDE w:val="0"/>
            <w:autoSpaceDN w:val="0"/>
            <w:adjustRightInd w:val="0"/>
            <w:textAlignment w:val="baseline"/>
          </w:pPr>
        </w:pPrChange>
      </w:pPr>
      <w:bookmarkStart w:id="2356" w:name="_Toc175687521"/>
      <w:ins w:id="2357" w:author="ZTE-Ma Zhifeng" w:date="2024-08-26T16:13:00Z">
        <w:r w:rsidRPr="008645DB">
          <w:rPr>
            <w:rPrChange w:id="2358" w:author="ZTE-Ma Zhifeng" w:date="2024-08-26T16:14:00Z">
              <w:rPr>
                <w:rFonts w:eastAsia="Times New Roman"/>
                <w:lang w:eastAsia="en-GB"/>
              </w:rPr>
            </w:rPrChange>
          </w:rPr>
          <w:t>5.</w:t>
        </w:r>
      </w:ins>
      <w:ins w:id="2359" w:author="ZTE-Ma Zhifeng" w:date="2024-08-26T16:17:00Z">
        <w:r>
          <w:t>4</w:t>
        </w:r>
      </w:ins>
      <w:ins w:id="2360" w:author="ZTE-Ma Zhifeng" w:date="2024-08-26T16:13:00Z">
        <w:r w:rsidRPr="008645DB">
          <w:rPr>
            <w:rPrChange w:id="2361" w:author="ZTE-Ma Zhifeng" w:date="2024-08-26T16:14:00Z">
              <w:rPr>
                <w:rFonts w:eastAsia="Times New Roman"/>
                <w:lang w:eastAsia="en-GB"/>
              </w:rPr>
            </w:rPrChange>
          </w:rPr>
          <w:t>.2.2</w:t>
        </w:r>
        <w:r w:rsidRPr="008645DB">
          <w:rPr>
            <w:rPrChange w:id="2362" w:author="ZTE-Ma Zhifeng" w:date="2024-08-26T16:14:00Z">
              <w:rPr>
                <w:rFonts w:eastAsia="Times New Roman"/>
                <w:lang w:eastAsia="en-GB"/>
              </w:rPr>
            </w:rPrChange>
          </w:rPr>
          <w:tab/>
          <w:t>REFSENS requirements</w:t>
        </w:r>
        <w:bookmarkEnd w:id="2356"/>
      </w:ins>
    </w:p>
    <w:p w14:paraId="57C5A9E6" w14:textId="77777777" w:rsidR="008645DB" w:rsidRPr="00833273" w:rsidRDefault="008645DB" w:rsidP="008645DB">
      <w:pPr>
        <w:pStyle w:val="B1"/>
        <w:ind w:left="0" w:firstLine="0"/>
        <w:jc w:val="both"/>
        <w:rPr>
          <w:ins w:id="2363" w:author="ZTE-Ma Zhifeng" w:date="2024-08-26T16:13:00Z"/>
          <w:rFonts w:ascii="Arial" w:hAnsi="Arial" w:cs="Arial"/>
          <w:b/>
          <w:color w:val="FF0000"/>
          <w:sz w:val="24"/>
          <w:lang w:eastAsia="zh-CN"/>
        </w:rPr>
      </w:pPr>
      <w:ins w:id="2364" w:author="ZTE-Ma Zhifeng" w:date="2024-08-26T16:13:00Z">
        <w:r>
          <w:t xml:space="preserve">Based on the co-existence studies there is </w:t>
        </w:r>
        <w:r>
          <w:rPr>
            <w:rFonts w:hint="eastAsia"/>
            <w:lang w:eastAsia="zh-CN"/>
          </w:rPr>
          <w:t>no</w:t>
        </w:r>
        <w:r>
          <w:t xml:space="preserve"> need to define MSD values.</w:t>
        </w:r>
      </w:ins>
    </w:p>
    <w:p w14:paraId="4BB49954" w14:textId="77777777" w:rsidR="009B2EE2" w:rsidRDefault="009B2EE2" w:rsidP="00126CBF">
      <w:pPr>
        <w:pStyle w:val="B1"/>
        <w:ind w:left="0" w:firstLine="0"/>
        <w:jc w:val="both"/>
        <w:rPr>
          <w:ins w:id="2365" w:author="ZTE-Ma Zhifeng" w:date="2024-08-26T16:11:00Z"/>
          <w:rFonts w:ascii="Arial" w:hAnsi="Arial" w:cs="Arial"/>
          <w:b/>
          <w:color w:val="FF0000"/>
          <w:sz w:val="24"/>
          <w:lang w:eastAsia="zh-CN"/>
        </w:rPr>
      </w:pPr>
    </w:p>
    <w:p w14:paraId="6A10CE96" w14:textId="6A3ED963" w:rsidR="00705F82" w:rsidRDefault="00705F82">
      <w:pPr>
        <w:pStyle w:val="21"/>
        <w:rPr>
          <w:ins w:id="2366" w:author="ZTE-Ma Zhifeng" w:date="2024-08-26T16:47:00Z"/>
        </w:rPr>
        <w:pPrChange w:id="2367" w:author="ZTE-Ma Zhifeng" w:date="2024-08-26T16:47:00Z">
          <w:pPr>
            <w:pStyle w:val="21"/>
            <w:spacing w:after="240"/>
            <w:ind w:left="0" w:firstLine="0"/>
          </w:pPr>
        </w:pPrChange>
      </w:pPr>
      <w:bookmarkStart w:id="2368" w:name="_Toc175687522"/>
      <w:ins w:id="2369" w:author="ZTE-Ma Zhifeng" w:date="2024-08-26T16:47:00Z">
        <w:r>
          <w:t>5.</w:t>
        </w:r>
      </w:ins>
      <w:ins w:id="2370" w:author="ZTE-Ma Zhifeng" w:date="2024-08-26T16:49:00Z">
        <w:r>
          <w:t>5</w:t>
        </w:r>
      </w:ins>
      <w:ins w:id="2371" w:author="ZTE-Ma Zhifeng" w:date="2024-08-26T16:47:00Z">
        <w:r>
          <w:tab/>
          <w:t>CA_n3-n7-n75</w:t>
        </w:r>
        <w:bookmarkEnd w:id="2368"/>
      </w:ins>
    </w:p>
    <w:p w14:paraId="21D23486" w14:textId="707C4C99" w:rsidR="00705F82" w:rsidRPr="00705F82" w:rsidRDefault="00705F82" w:rsidP="00705F82">
      <w:pPr>
        <w:pStyle w:val="31"/>
        <w:rPr>
          <w:ins w:id="2372" w:author="ZTE-Ma Zhifeng" w:date="2024-08-26T16:47:00Z"/>
          <w:rFonts w:cs="Arial"/>
          <w:szCs w:val="28"/>
          <w:lang w:val="en-US" w:eastAsia="zh-CN"/>
          <w:rPrChange w:id="2373" w:author="ZTE-Ma Zhifeng" w:date="2024-08-26T16:47:00Z">
            <w:rPr>
              <w:ins w:id="2374" w:author="ZTE-Ma Zhifeng" w:date="2024-08-26T16:47:00Z"/>
              <w:rFonts w:cs="Arial"/>
              <w:szCs w:val="28"/>
            </w:rPr>
          </w:rPrChange>
        </w:rPr>
      </w:pPr>
      <w:bookmarkStart w:id="2375" w:name="_Toc175687523"/>
      <w:ins w:id="2376" w:author="ZTE-Ma Zhifeng" w:date="2024-08-26T16:47:00Z">
        <w:r w:rsidRPr="00705F82">
          <w:rPr>
            <w:rFonts w:cs="Arial"/>
            <w:szCs w:val="28"/>
            <w:lang w:val="en-US" w:eastAsia="zh-CN"/>
          </w:rPr>
          <w:t>5.</w:t>
        </w:r>
      </w:ins>
      <w:ins w:id="2377" w:author="ZTE-Ma Zhifeng" w:date="2024-08-26T16:49:00Z">
        <w:r>
          <w:rPr>
            <w:rFonts w:cs="Arial"/>
            <w:szCs w:val="28"/>
            <w:lang w:val="en-US" w:eastAsia="zh-CN"/>
          </w:rPr>
          <w:t>5</w:t>
        </w:r>
      </w:ins>
      <w:ins w:id="2378" w:author="ZTE-Ma Zhifeng" w:date="2024-08-26T16:47:00Z">
        <w:r w:rsidRPr="00705F82">
          <w:rPr>
            <w:rFonts w:cs="Arial"/>
            <w:szCs w:val="28"/>
            <w:lang w:val="en-US" w:eastAsia="zh-CN"/>
            <w:rPrChange w:id="2379" w:author="ZTE-Ma Zhifeng" w:date="2024-08-26T16:47:00Z">
              <w:rPr/>
            </w:rPrChange>
          </w:rPr>
          <w:t>.1</w:t>
        </w:r>
        <w:r w:rsidRPr="00705F82">
          <w:rPr>
            <w:rFonts w:cs="Arial"/>
            <w:szCs w:val="28"/>
            <w:lang w:val="en-US" w:eastAsia="zh-CN"/>
            <w:rPrChange w:id="2380" w:author="ZTE-Ma Zhifeng" w:date="2024-08-26T16:47:00Z">
              <w:rPr/>
            </w:rPrChange>
          </w:rPr>
          <w:tab/>
          <w:t>Common for 1 band UL and 2 bands UL CA</w:t>
        </w:r>
        <w:bookmarkEnd w:id="2375"/>
      </w:ins>
    </w:p>
    <w:p w14:paraId="1835BEF7" w14:textId="46C9974A" w:rsidR="00705F82" w:rsidRPr="00705F82" w:rsidRDefault="00705F82" w:rsidP="00705F82">
      <w:pPr>
        <w:pStyle w:val="41"/>
        <w:rPr>
          <w:ins w:id="2381" w:author="ZTE-Ma Zhifeng" w:date="2024-08-26T16:47:00Z"/>
        </w:rPr>
      </w:pPr>
      <w:bookmarkStart w:id="2382" w:name="_Toc175687524"/>
      <w:ins w:id="2383" w:author="ZTE-Ma Zhifeng" w:date="2024-08-26T16:47:00Z">
        <w:r>
          <w:t>5.</w:t>
        </w:r>
      </w:ins>
      <w:ins w:id="2384" w:author="ZTE-Ma Zhifeng" w:date="2024-08-26T16:49:00Z">
        <w:r>
          <w:t>5</w:t>
        </w:r>
      </w:ins>
      <w:ins w:id="2385" w:author="ZTE-Ma Zhifeng" w:date="2024-08-26T16:47:00Z">
        <w:r>
          <w:t>.1.1</w:t>
        </w:r>
        <w:r>
          <w:tab/>
        </w:r>
        <w:r w:rsidRPr="00705F82">
          <w:t>Operating bands for CA</w:t>
        </w:r>
        <w:bookmarkEnd w:id="2382"/>
      </w:ins>
    </w:p>
    <w:p w14:paraId="60EBCBBE" w14:textId="125CE876" w:rsidR="00705F82" w:rsidRPr="00705F82" w:rsidRDefault="00705F82" w:rsidP="00705F82">
      <w:pPr>
        <w:pStyle w:val="TH"/>
        <w:rPr>
          <w:ins w:id="2386" w:author="ZTE-Ma Zhifeng" w:date="2024-08-26T16:47:00Z"/>
          <w:rFonts w:cs="Arial"/>
        </w:rPr>
      </w:pPr>
      <w:ins w:id="2387" w:author="ZTE-Ma Zhifeng" w:date="2024-08-26T16:47:00Z">
        <w:r>
          <w:rPr>
            <w:rFonts w:cs="Arial"/>
          </w:rPr>
          <w:t xml:space="preserve">Table </w:t>
        </w:r>
        <w:r w:rsidRPr="00705F82">
          <w:rPr>
            <w:rFonts w:cs="Arial"/>
            <w:rPrChange w:id="2388" w:author="ZTE-Ma Zhifeng" w:date="2024-08-26T16:49:00Z">
              <w:rPr>
                <w:rFonts w:cs="Arial"/>
                <w:lang w:val="en-US" w:eastAsia="zh-CN"/>
              </w:rPr>
            </w:rPrChange>
          </w:rPr>
          <w:t>5.</w:t>
        </w:r>
      </w:ins>
      <w:ins w:id="2389" w:author="ZTE-Ma Zhifeng" w:date="2024-08-26T16:49:00Z">
        <w:r>
          <w:rPr>
            <w:rFonts w:cs="Arial"/>
          </w:rPr>
          <w:t>5</w:t>
        </w:r>
      </w:ins>
      <w:ins w:id="2390" w:author="ZTE-Ma Zhifeng" w:date="2024-08-26T16:47:00Z">
        <w:r>
          <w:rPr>
            <w:rFonts w:cs="Arial"/>
          </w:rPr>
          <w:t>.</w:t>
        </w:r>
        <w:r w:rsidRPr="00705F82">
          <w:rPr>
            <w:rFonts w:cs="Arial"/>
            <w:rPrChange w:id="2391" w:author="ZTE-Ma Zhifeng" w:date="2024-08-26T16:49:00Z">
              <w:rPr>
                <w:rFonts w:cs="Arial"/>
                <w:lang w:val="en-US" w:eastAsia="zh-CN"/>
              </w:rPr>
            </w:rPrChange>
          </w:rPr>
          <w:t>1</w:t>
        </w:r>
        <w:r>
          <w:rPr>
            <w:rFonts w:cs="Arial"/>
          </w:rPr>
          <w:t>.1-1</w:t>
        </w:r>
        <w:r w:rsidRPr="00705F82">
          <w:rPr>
            <w:rFonts w:cs="Arial"/>
          </w:rPr>
          <w:t xml:space="preserve">: </w:t>
        </w:r>
        <w:r w:rsidRPr="00705F82">
          <w:rPr>
            <w:rFonts w:cs="Arial"/>
            <w:rPrChange w:id="2392" w:author="ZTE-Ma Zhifeng" w:date="2024-08-26T16:49:00Z">
              <w:rPr>
                <w:lang w:val="en-US"/>
              </w:rPr>
            </w:rPrChange>
          </w:rPr>
          <w:t>CA band combination constituent bands definition</w:t>
        </w:r>
      </w:ins>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705F82" w:rsidRPr="004D6DE3" w14:paraId="7AD63062" w14:textId="77777777" w:rsidTr="002D5D5E">
        <w:trPr>
          <w:trHeight w:val="56"/>
          <w:jc w:val="center"/>
          <w:ins w:id="2393" w:author="ZTE-Ma Zhifeng" w:date="2024-08-26T16:47:00Z"/>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50F412D6" w14:textId="77777777" w:rsidR="00705F82" w:rsidRPr="004D6DE3" w:rsidRDefault="00705F82" w:rsidP="002D5D5E">
            <w:pPr>
              <w:keepNext/>
              <w:keepLines/>
              <w:spacing w:after="0"/>
              <w:jc w:val="center"/>
              <w:rPr>
                <w:ins w:id="2394" w:author="ZTE-Ma Zhifeng" w:date="2024-08-26T16:47:00Z"/>
                <w:rFonts w:ascii="Arial" w:hAnsi="Arial" w:cs="Arial"/>
                <w:b/>
                <w:sz w:val="18"/>
                <w:lang w:val="en-US" w:eastAsia="zh-CN"/>
              </w:rPr>
            </w:pPr>
            <w:ins w:id="2395" w:author="ZTE-Ma Zhifeng" w:date="2024-08-26T16:47:00Z">
              <w:r w:rsidRPr="004D6DE3">
                <w:rPr>
                  <w:rFonts w:ascii="Arial" w:hAnsi="Arial" w:cs="Arial"/>
                  <w:b/>
                  <w:sz w:val="18"/>
                  <w:lang w:val="en-US" w:eastAsia="ja-JP"/>
                </w:rPr>
                <w:t>NR</w:t>
              </w:r>
              <w:r w:rsidRPr="004D6DE3">
                <w:rPr>
                  <w:rFonts w:ascii="Arial" w:hAnsi="Arial" w:cs="Arial"/>
                  <w:b/>
                  <w:sz w:val="18"/>
                  <w:lang w:val="en-US" w:eastAsia="zh-CN"/>
                </w:rPr>
                <w:t xml:space="preserve"> Band</w:t>
              </w:r>
            </w:ins>
          </w:p>
        </w:tc>
        <w:tc>
          <w:tcPr>
            <w:tcW w:w="3536" w:type="dxa"/>
            <w:tcBorders>
              <w:top w:val="single" w:sz="4" w:space="0" w:color="auto"/>
              <w:left w:val="single" w:sz="4" w:space="0" w:color="auto"/>
              <w:bottom w:val="single" w:sz="4" w:space="0" w:color="auto"/>
              <w:right w:val="single" w:sz="4" w:space="0" w:color="auto"/>
            </w:tcBorders>
          </w:tcPr>
          <w:p w14:paraId="3E837B47" w14:textId="77777777" w:rsidR="00705F82" w:rsidRPr="004D6DE3" w:rsidRDefault="00705F82" w:rsidP="002D5D5E">
            <w:pPr>
              <w:keepNext/>
              <w:keepLines/>
              <w:spacing w:after="0"/>
              <w:jc w:val="center"/>
              <w:rPr>
                <w:ins w:id="2396" w:author="ZTE-Ma Zhifeng" w:date="2024-08-26T16:47:00Z"/>
                <w:rFonts w:ascii="Arial" w:hAnsi="Arial" w:cs="Arial"/>
                <w:b/>
                <w:bCs/>
                <w:sz w:val="18"/>
                <w:szCs w:val="18"/>
                <w:lang w:val="en-US" w:eastAsia="zh-CN"/>
              </w:rPr>
            </w:pPr>
            <w:ins w:id="2397" w:author="ZTE-Ma Zhifeng" w:date="2024-08-26T16:47:00Z">
              <w:r w:rsidRPr="004D6DE3">
                <w:rPr>
                  <w:rFonts w:ascii="Arial" w:eastAsia="Malgun Gothic" w:hAnsi="Arial" w:cs="Arial"/>
                  <w:b/>
                  <w:bCs/>
                  <w:sz w:val="18"/>
                  <w:szCs w:val="18"/>
                </w:rPr>
                <w:t>Uplink (UL) band</w:t>
              </w:r>
            </w:ins>
          </w:p>
        </w:tc>
        <w:tc>
          <w:tcPr>
            <w:tcW w:w="3116" w:type="dxa"/>
            <w:tcBorders>
              <w:top w:val="single" w:sz="4" w:space="0" w:color="auto"/>
              <w:left w:val="single" w:sz="4" w:space="0" w:color="auto"/>
              <w:bottom w:val="single" w:sz="4" w:space="0" w:color="auto"/>
              <w:right w:val="single" w:sz="4" w:space="0" w:color="auto"/>
            </w:tcBorders>
          </w:tcPr>
          <w:p w14:paraId="551D1CF9" w14:textId="77777777" w:rsidR="00705F82" w:rsidRPr="004D6DE3" w:rsidRDefault="00705F82" w:rsidP="002D5D5E">
            <w:pPr>
              <w:keepNext/>
              <w:keepLines/>
              <w:spacing w:after="0"/>
              <w:jc w:val="center"/>
              <w:rPr>
                <w:ins w:id="2398" w:author="ZTE-Ma Zhifeng" w:date="2024-08-26T16:47:00Z"/>
                <w:rFonts w:ascii="Arial" w:hAnsi="Arial" w:cs="Arial"/>
                <w:b/>
                <w:bCs/>
                <w:sz w:val="18"/>
                <w:szCs w:val="18"/>
                <w:lang w:val="en-US" w:eastAsia="zh-CN"/>
              </w:rPr>
            </w:pPr>
            <w:ins w:id="2399" w:author="ZTE-Ma Zhifeng" w:date="2024-08-26T16:47:00Z">
              <w:r w:rsidRPr="004D6DE3">
                <w:rPr>
                  <w:rFonts w:ascii="Arial" w:eastAsia="Malgun Gothic" w:hAnsi="Arial" w:cs="Arial"/>
                  <w:b/>
                  <w:bCs/>
                  <w:sz w:val="18"/>
                  <w:szCs w:val="18"/>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58ED4F8D" w14:textId="77777777" w:rsidR="00705F82" w:rsidRPr="004D6DE3" w:rsidRDefault="00705F82" w:rsidP="002D5D5E">
            <w:pPr>
              <w:keepNext/>
              <w:keepLines/>
              <w:spacing w:after="0"/>
              <w:jc w:val="center"/>
              <w:rPr>
                <w:ins w:id="2400" w:author="ZTE-Ma Zhifeng" w:date="2024-08-26T16:47:00Z"/>
                <w:rFonts w:ascii="Arial" w:eastAsia="Malgun Gothic" w:hAnsi="Arial" w:cs="Arial"/>
                <w:b/>
                <w:bCs/>
                <w:sz w:val="18"/>
                <w:szCs w:val="18"/>
              </w:rPr>
            </w:pPr>
            <w:ins w:id="2401" w:author="ZTE-Ma Zhifeng" w:date="2024-08-26T16:47:00Z">
              <w:r w:rsidRPr="004D6DE3">
                <w:rPr>
                  <w:rFonts w:ascii="Arial" w:eastAsia="Malgun Gothic" w:hAnsi="Arial" w:cs="Arial"/>
                  <w:b/>
                  <w:bCs/>
                  <w:sz w:val="18"/>
                  <w:szCs w:val="18"/>
                </w:rPr>
                <w:t>Duplex</w:t>
              </w:r>
            </w:ins>
          </w:p>
          <w:p w14:paraId="2311BEEC" w14:textId="77777777" w:rsidR="00705F82" w:rsidRPr="004D6DE3" w:rsidRDefault="00705F82" w:rsidP="002D5D5E">
            <w:pPr>
              <w:keepNext/>
              <w:keepLines/>
              <w:spacing w:after="0"/>
              <w:jc w:val="center"/>
              <w:rPr>
                <w:ins w:id="2402" w:author="ZTE-Ma Zhifeng" w:date="2024-08-26T16:47:00Z"/>
                <w:rFonts w:ascii="Arial" w:hAnsi="Arial" w:cs="Arial"/>
                <w:b/>
                <w:bCs/>
                <w:sz w:val="18"/>
                <w:szCs w:val="18"/>
                <w:lang w:val="en-US" w:eastAsia="zh-CN"/>
              </w:rPr>
            </w:pPr>
            <w:ins w:id="2403" w:author="ZTE-Ma Zhifeng" w:date="2024-08-26T16:47:00Z">
              <w:r w:rsidRPr="004D6DE3">
                <w:rPr>
                  <w:rFonts w:ascii="Arial" w:eastAsia="Malgun Gothic" w:hAnsi="Arial" w:cs="Arial"/>
                  <w:b/>
                  <w:bCs/>
                  <w:sz w:val="18"/>
                  <w:szCs w:val="18"/>
                </w:rPr>
                <w:t>mode</w:t>
              </w:r>
            </w:ins>
          </w:p>
        </w:tc>
      </w:tr>
      <w:tr w:rsidR="00705F82" w:rsidRPr="004D6DE3" w14:paraId="58254AC8" w14:textId="77777777" w:rsidTr="002D5D5E">
        <w:trPr>
          <w:trHeight w:val="184"/>
          <w:jc w:val="center"/>
          <w:ins w:id="2404" w:author="ZTE-Ma Zhifeng" w:date="2024-08-26T16:47:00Z"/>
        </w:trPr>
        <w:tc>
          <w:tcPr>
            <w:tcW w:w="715" w:type="dxa"/>
            <w:vMerge/>
            <w:tcBorders>
              <w:top w:val="single" w:sz="4" w:space="0" w:color="auto"/>
              <w:left w:val="single" w:sz="4" w:space="0" w:color="auto"/>
              <w:bottom w:val="single" w:sz="4" w:space="0" w:color="auto"/>
              <w:right w:val="single" w:sz="4" w:space="0" w:color="auto"/>
            </w:tcBorders>
            <w:vAlign w:val="center"/>
          </w:tcPr>
          <w:p w14:paraId="060B18D7" w14:textId="77777777" w:rsidR="00705F82" w:rsidRPr="004D6DE3" w:rsidRDefault="00705F82" w:rsidP="002D5D5E">
            <w:pPr>
              <w:spacing w:after="0"/>
              <w:rPr>
                <w:ins w:id="2405" w:author="ZTE-Ma Zhifeng" w:date="2024-08-26T16:47:00Z"/>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72C49FAF" w14:textId="77777777" w:rsidR="00705F82" w:rsidRPr="004D6DE3" w:rsidRDefault="00705F82" w:rsidP="002D5D5E">
            <w:pPr>
              <w:keepNext/>
              <w:keepLines/>
              <w:spacing w:after="0"/>
              <w:jc w:val="center"/>
              <w:rPr>
                <w:ins w:id="2406" w:author="ZTE-Ma Zhifeng" w:date="2024-08-26T16:47:00Z"/>
                <w:rFonts w:ascii="Arial" w:hAnsi="Arial" w:cs="Arial"/>
                <w:b/>
                <w:bCs/>
                <w:sz w:val="18"/>
                <w:szCs w:val="18"/>
                <w:lang w:val="en-US" w:eastAsia="zh-CN"/>
              </w:rPr>
            </w:pPr>
            <w:ins w:id="2407" w:author="ZTE-Ma Zhifeng" w:date="2024-08-26T16:47:00Z">
              <w:r w:rsidRPr="004D6DE3">
                <w:rPr>
                  <w:rFonts w:ascii="Arial" w:eastAsia="Malgun Gothic" w:hAnsi="Arial" w:cs="Arial"/>
                  <w:b/>
                  <w:bCs/>
                  <w:sz w:val="18"/>
                  <w:szCs w:val="18"/>
                </w:rPr>
                <w:t>BS receive / UE transmit</w:t>
              </w:r>
            </w:ins>
          </w:p>
        </w:tc>
        <w:tc>
          <w:tcPr>
            <w:tcW w:w="3116" w:type="dxa"/>
            <w:tcBorders>
              <w:top w:val="single" w:sz="4" w:space="0" w:color="auto"/>
              <w:left w:val="single" w:sz="4" w:space="0" w:color="auto"/>
              <w:bottom w:val="single" w:sz="4" w:space="0" w:color="auto"/>
              <w:right w:val="single" w:sz="4" w:space="0" w:color="auto"/>
            </w:tcBorders>
          </w:tcPr>
          <w:p w14:paraId="7C2EE386" w14:textId="77777777" w:rsidR="00705F82" w:rsidRPr="004D6DE3" w:rsidRDefault="00705F82" w:rsidP="002D5D5E">
            <w:pPr>
              <w:keepNext/>
              <w:keepLines/>
              <w:spacing w:after="0"/>
              <w:jc w:val="center"/>
              <w:rPr>
                <w:ins w:id="2408" w:author="ZTE-Ma Zhifeng" w:date="2024-08-26T16:47:00Z"/>
                <w:rFonts w:ascii="Arial" w:hAnsi="Arial" w:cs="Arial"/>
                <w:b/>
                <w:bCs/>
                <w:sz w:val="18"/>
                <w:szCs w:val="18"/>
                <w:lang w:val="en-US" w:eastAsia="zh-CN"/>
              </w:rPr>
            </w:pPr>
            <w:ins w:id="2409" w:author="ZTE-Ma Zhifeng" w:date="2024-08-26T16:47:00Z">
              <w:r w:rsidRPr="004D6DE3">
                <w:rPr>
                  <w:rFonts w:ascii="Arial" w:eastAsia="Malgun Gothic" w:hAnsi="Arial" w:cs="Arial"/>
                  <w:b/>
                  <w:bCs/>
                  <w:sz w:val="18"/>
                  <w:szCs w:val="18"/>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2DDB7BB3" w14:textId="77777777" w:rsidR="00705F82" w:rsidRPr="004D6DE3" w:rsidRDefault="00705F82" w:rsidP="002D5D5E">
            <w:pPr>
              <w:spacing w:after="0"/>
              <w:rPr>
                <w:ins w:id="2410" w:author="ZTE-Ma Zhifeng" w:date="2024-08-26T16:47:00Z"/>
                <w:rFonts w:ascii="Arial" w:eastAsia="Calibri" w:hAnsi="Arial" w:cs="Arial"/>
                <w:b/>
                <w:bCs/>
                <w:sz w:val="18"/>
                <w:szCs w:val="18"/>
                <w:lang w:val="en-US" w:eastAsia="zh-CN"/>
              </w:rPr>
            </w:pPr>
          </w:p>
        </w:tc>
      </w:tr>
      <w:tr w:rsidR="00705F82" w:rsidRPr="004D6DE3" w14:paraId="3B3972EF" w14:textId="77777777" w:rsidTr="002D5D5E">
        <w:trPr>
          <w:trHeight w:val="56"/>
          <w:jc w:val="center"/>
          <w:ins w:id="2411" w:author="ZTE-Ma Zhifeng" w:date="2024-08-26T16:47:00Z"/>
        </w:trPr>
        <w:tc>
          <w:tcPr>
            <w:tcW w:w="715" w:type="dxa"/>
            <w:vMerge/>
            <w:tcBorders>
              <w:top w:val="single" w:sz="4" w:space="0" w:color="auto"/>
              <w:left w:val="single" w:sz="4" w:space="0" w:color="auto"/>
              <w:bottom w:val="single" w:sz="4" w:space="0" w:color="auto"/>
              <w:right w:val="single" w:sz="4" w:space="0" w:color="auto"/>
            </w:tcBorders>
            <w:vAlign w:val="center"/>
          </w:tcPr>
          <w:p w14:paraId="29B2C2CF" w14:textId="77777777" w:rsidR="00705F82" w:rsidRPr="004D6DE3" w:rsidRDefault="00705F82" w:rsidP="002D5D5E">
            <w:pPr>
              <w:spacing w:after="0"/>
              <w:rPr>
                <w:ins w:id="2412" w:author="ZTE-Ma Zhifeng" w:date="2024-08-26T16:47:00Z"/>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49E8451B" w14:textId="77777777" w:rsidR="00705F82" w:rsidRPr="004D6DE3" w:rsidRDefault="00705F82" w:rsidP="002D5D5E">
            <w:pPr>
              <w:keepNext/>
              <w:keepLines/>
              <w:spacing w:after="0"/>
              <w:jc w:val="center"/>
              <w:rPr>
                <w:ins w:id="2413" w:author="ZTE-Ma Zhifeng" w:date="2024-08-26T16:47:00Z"/>
                <w:rFonts w:ascii="Arial" w:hAnsi="Arial" w:cs="Arial"/>
                <w:b/>
                <w:bCs/>
                <w:sz w:val="18"/>
                <w:szCs w:val="18"/>
                <w:lang w:val="en-US" w:eastAsia="zh-CN"/>
              </w:rPr>
            </w:pPr>
            <w:ins w:id="2414" w:author="ZTE-Ma Zhifeng" w:date="2024-08-26T16:47:00Z">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UL_low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UL_high</w:t>
              </w:r>
            </w:ins>
          </w:p>
        </w:tc>
        <w:tc>
          <w:tcPr>
            <w:tcW w:w="3116" w:type="dxa"/>
            <w:tcBorders>
              <w:top w:val="single" w:sz="4" w:space="0" w:color="auto"/>
              <w:left w:val="single" w:sz="4" w:space="0" w:color="auto"/>
              <w:bottom w:val="single" w:sz="4" w:space="0" w:color="auto"/>
              <w:right w:val="single" w:sz="4" w:space="0" w:color="auto"/>
            </w:tcBorders>
            <w:vAlign w:val="center"/>
          </w:tcPr>
          <w:p w14:paraId="6EB008B4" w14:textId="77777777" w:rsidR="00705F82" w:rsidRPr="004D6DE3" w:rsidRDefault="00705F82" w:rsidP="002D5D5E">
            <w:pPr>
              <w:keepNext/>
              <w:keepLines/>
              <w:spacing w:after="0"/>
              <w:jc w:val="center"/>
              <w:rPr>
                <w:ins w:id="2415" w:author="ZTE-Ma Zhifeng" w:date="2024-08-26T16:47:00Z"/>
                <w:rFonts w:ascii="Arial" w:hAnsi="Arial" w:cs="Arial"/>
                <w:b/>
                <w:bCs/>
                <w:sz w:val="18"/>
                <w:szCs w:val="18"/>
                <w:lang w:val="en-US" w:eastAsia="zh-CN"/>
              </w:rPr>
            </w:pPr>
            <w:ins w:id="2416" w:author="ZTE-Ma Zhifeng" w:date="2024-08-26T16:47:00Z">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DL_low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DL_high</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724AD0CE" w14:textId="77777777" w:rsidR="00705F82" w:rsidRPr="004D6DE3" w:rsidRDefault="00705F82" w:rsidP="002D5D5E">
            <w:pPr>
              <w:spacing w:after="0"/>
              <w:rPr>
                <w:ins w:id="2417" w:author="ZTE-Ma Zhifeng" w:date="2024-08-26T16:47:00Z"/>
                <w:rFonts w:ascii="Arial" w:eastAsia="Calibri" w:hAnsi="Arial" w:cs="Arial"/>
                <w:b/>
                <w:bCs/>
                <w:sz w:val="18"/>
                <w:szCs w:val="18"/>
                <w:lang w:val="en-US" w:eastAsia="zh-CN"/>
              </w:rPr>
            </w:pPr>
          </w:p>
        </w:tc>
      </w:tr>
      <w:tr w:rsidR="00705F82" w:rsidRPr="004D6DE3" w14:paraId="1D4587C5" w14:textId="77777777" w:rsidTr="002D5D5E">
        <w:trPr>
          <w:trHeight w:val="56"/>
          <w:jc w:val="center"/>
          <w:ins w:id="2418" w:author="ZTE-Ma Zhifeng" w:date="2024-08-26T16:47:00Z"/>
        </w:trPr>
        <w:tc>
          <w:tcPr>
            <w:tcW w:w="715" w:type="dxa"/>
            <w:tcBorders>
              <w:top w:val="single" w:sz="4" w:space="0" w:color="auto"/>
              <w:left w:val="single" w:sz="4" w:space="0" w:color="auto"/>
              <w:bottom w:val="single" w:sz="4" w:space="0" w:color="auto"/>
              <w:right w:val="single" w:sz="4" w:space="0" w:color="auto"/>
            </w:tcBorders>
            <w:vAlign w:val="center"/>
          </w:tcPr>
          <w:p w14:paraId="25FB1DA8" w14:textId="77777777" w:rsidR="00705F82" w:rsidRPr="004D6DE3" w:rsidRDefault="00705F82" w:rsidP="002D5D5E">
            <w:pPr>
              <w:keepNext/>
              <w:keepLines/>
              <w:spacing w:after="0"/>
              <w:jc w:val="center"/>
              <w:rPr>
                <w:ins w:id="2419" w:author="ZTE-Ma Zhifeng" w:date="2024-08-26T16:47:00Z"/>
                <w:rFonts w:ascii="Arial" w:hAnsi="Arial" w:cs="Arial"/>
                <w:sz w:val="18"/>
                <w:lang w:val="sv-SE" w:eastAsia="zh-CN"/>
              </w:rPr>
            </w:pPr>
            <w:ins w:id="2420" w:author="ZTE-Ma Zhifeng" w:date="2024-08-26T16:47:00Z">
              <w:r w:rsidRPr="004D6DE3">
                <w:rPr>
                  <w:rFonts w:ascii="Arial" w:hAnsi="Arial" w:cs="Arial"/>
                  <w:color w:val="000000"/>
                  <w:sz w:val="18"/>
                  <w:szCs w:val="18"/>
                </w:rPr>
                <w:t>n</w:t>
              </w:r>
              <w:r>
                <w:rPr>
                  <w:rFonts w:ascii="Arial" w:hAnsi="Arial" w:cs="Arial"/>
                  <w:color w:val="000000"/>
                  <w:sz w:val="18"/>
                  <w:szCs w:val="18"/>
                </w:rPr>
                <w:t>3</w:t>
              </w:r>
            </w:ins>
          </w:p>
        </w:tc>
        <w:tc>
          <w:tcPr>
            <w:tcW w:w="3536" w:type="dxa"/>
            <w:tcBorders>
              <w:top w:val="single" w:sz="4" w:space="0" w:color="auto"/>
              <w:left w:val="single" w:sz="4" w:space="0" w:color="auto"/>
              <w:bottom w:val="single" w:sz="4" w:space="0" w:color="auto"/>
              <w:right w:val="single" w:sz="4" w:space="0" w:color="auto"/>
            </w:tcBorders>
          </w:tcPr>
          <w:p w14:paraId="2DAD7FE9" w14:textId="77777777" w:rsidR="00705F82" w:rsidRPr="00A1115A" w:rsidRDefault="00705F82" w:rsidP="002D5D5E">
            <w:pPr>
              <w:pStyle w:val="TAC"/>
              <w:rPr>
                <w:ins w:id="2421" w:author="ZTE-Ma Zhifeng" w:date="2024-08-26T16:47:00Z"/>
              </w:rPr>
            </w:pPr>
            <w:ins w:id="2422" w:author="ZTE-Ma Zhifeng" w:date="2024-08-26T16:47:00Z">
              <w:r w:rsidRPr="00A1115A">
                <w:t>1710 MHz – 1785 MHz</w:t>
              </w:r>
            </w:ins>
          </w:p>
        </w:tc>
        <w:tc>
          <w:tcPr>
            <w:tcW w:w="3116" w:type="dxa"/>
            <w:tcBorders>
              <w:top w:val="single" w:sz="4" w:space="0" w:color="auto"/>
              <w:left w:val="single" w:sz="4" w:space="0" w:color="auto"/>
              <w:bottom w:val="single" w:sz="4" w:space="0" w:color="auto"/>
              <w:right w:val="single" w:sz="4" w:space="0" w:color="auto"/>
            </w:tcBorders>
          </w:tcPr>
          <w:p w14:paraId="7410EB3A" w14:textId="77777777" w:rsidR="00705F82" w:rsidRPr="00A1115A" w:rsidRDefault="00705F82" w:rsidP="002D5D5E">
            <w:pPr>
              <w:pStyle w:val="TAC"/>
              <w:rPr>
                <w:ins w:id="2423" w:author="ZTE-Ma Zhifeng" w:date="2024-08-26T16:47:00Z"/>
              </w:rPr>
            </w:pPr>
            <w:ins w:id="2424" w:author="ZTE-Ma Zhifeng" w:date="2024-08-26T16:47:00Z">
              <w:r w:rsidRPr="00A1115A">
                <w:t>1805 MHz – 1880 MHz</w:t>
              </w:r>
            </w:ins>
          </w:p>
        </w:tc>
        <w:tc>
          <w:tcPr>
            <w:tcW w:w="1043" w:type="dxa"/>
            <w:tcBorders>
              <w:top w:val="single" w:sz="4" w:space="0" w:color="auto"/>
              <w:left w:val="single" w:sz="4" w:space="0" w:color="auto"/>
              <w:bottom w:val="single" w:sz="4" w:space="0" w:color="auto"/>
              <w:right w:val="single" w:sz="4" w:space="0" w:color="auto"/>
            </w:tcBorders>
          </w:tcPr>
          <w:p w14:paraId="481D0B41" w14:textId="77777777" w:rsidR="00705F82" w:rsidRPr="00A1115A" w:rsidRDefault="00705F82" w:rsidP="002D5D5E">
            <w:pPr>
              <w:pStyle w:val="TAC"/>
              <w:rPr>
                <w:ins w:id="2425" w:author="ZTE-Ma Zhifeng" w:date="2024-08-26T16:47:00Z"/>
              </w:rPr>
            </w:pPr>
            <w:ins w:id="2426" w:author="ZTE-Ma Zhifeng" w:date="2024-08-26T16:47:00Z">
              <w:r w:rsidRPr="00A1115A">
                <w:t>FDD</w:t>
              </w:r>
            </w:ins>
          </w:p>
        </w:tc>
      </w:tr>
      <w:tr w:rsidR="00705F82" w:rsidRPr="004D6DE3" w14:paraId="59D234BB" w14:textId="77777777" w:rsidTr="002D5D5E">
        <w:trPr>
          <w:trHeight w:val="56"/>
          <w:jc w:val="center"/>
          <w:ins w:id="2427" w:author="ZTE-Ma Zhifeng" w:date="2024-08-26T16:47:00Z"/>
        </w:trPr>
        <w:tc>
          <w:tcPr>
            <w:tcW w:w="715" w:type="dxa"/>
            <w:tcBorders>
              <w:top w:val="single" w:sz="4" w:space="0" w:color="auto"/>
              <w:left w:val="single" w:sz="4" w:space="0" w:color="auto"/>
              <w:bottom w:val="single" w:sz="4" w:space="0" w:color="auto"/>
              <w:right w:val="single" w:sz="4" w:space="0" w:color="auto"/>
            </w:tcBorders>
            <w:vAlign w:val="center"/>
          </w:tcPr>
          <w:p w14:paraId="0F764B2A" w14:textId="77777777" w:rsidR="00705F82" w:rsidRPr="004D6DE3" w:rsidRDefault="00705F82" w:rsidP="002D5D5E">
            <w:pPr>
              <w:keepNext/>
              <w:keepLines/>
              <w:spacing w:after="0"/>
              <w:jc w:val="center"/>
              <w:rPr>
                <w:ins w:id="2428" w:author="ZTE-Ma Zhifeng" w:date="2024-08-26T16:47:00Z"/>
                <w:rFonts w:ascii="Arial" w:hAnsi="Arial" w:cs="Arial"/>
                <w:sz w:val="18"/>
                <w:lang w:val="sv-SE" w:eastAsia="zh-CN"/>
              </w:rPr>
            </w:pPr>
            <w:ins w:id="2429" w:author="ZTE-Ma Zhifeng" w:date="2024-08-26T16:47:00Z">
              <w:r w:rsidRPr="004D6DE3">
                <w:rPr>
                  <w:rFonts w:ascii="Arial" w:hAnsi="Arial" w:cs="Arial"/>
                  <w:color w:val="000000"/>
                  <w:sz w:val="18"/>
                  <w:szCs w:val="18"/>
                </w:rPr>
                <w:t>n</w:t>
              </w:r>
              <w:r>
                <w:rPr>
                  <w:rFonts w:ascii="Arial" w:hAnsi="Arial" w:cs="Arial"/>
                  <w:color w:val="000000"/>
                  <w:sz w:val="18"/>
                  <w:szCs w:val="18"/>
                </w:rPr>
                <w:t>7</w:t>
              </w:r>
            </w:ins>
          </w:p>
        </w:tc>
        <w:tc>
          <w:tcPr>
            <w:tcW w:w="3536" w:type="dxa"/>
            <w:tcBorders>
              <w:top w:val="single" w:sz="4" w:space="0" w:color="auto"/>
              <w:left w:val="single" w:sz="4" w:space="0" w:color="auto"/>
              <w:bottom w:val="single" w:sz="4" w:space="0" w:color="auto"/>
              <w:right w:val="single" w:sz="4" w:space="0" w:color="auto"/>
            </w:tcBorders>
          </w:tcPr>
          <w:p w14:paraId="482E3F62" w14:textId="77777777" w:rsidR="00705F82" w:rsidRPr="00A1115A" w:rsidRDefault="00705F82" w:rsidP="002D5D5E">
            <w:pPr>
              <w:pStyle w:val="TAC"/>
              <w:rPr>
                <w:ins w:id="2430" w:author="ZTE-Ma Zhifeng" w:date="2024-08-26T16:47:00Z"/>
              </w:rPr>
            </w:pPr>
            <w:ins w:id="2431" w:author="ZTE-Ma Zhifeng" w:date="2024-08-26T16:47:00Z">
              <w:r w:rsidRPr="00A1115A">
                <w:t>2500 MHz – 2570 MHz</w:t>
              </w:r>
            </w:ins>
          </w:p>
        </w:tc>
        <w:tc>
          <w:tcPr>
            <w:tcW w:w="3116" w:type="dxa"/>
            <w:tcBorders>
              <w:top w:val="single" w:sz="4" w:space="0" w:color="auto"/>
              <w:left w:val="single" w:sz="4" w:space="0" w:color="auto"/>
              <w:bottom w:val="single" w:sz="4" w:space="0" w:color="auto"/>
              <w:right w:val="single" w:sz="4" w:space="0" w:color="auto"/>
            </w:tcBorders>
          </w:tcPr>
          <w:p w14:paraId="31426420" w14:textId="77777777" w:rsidR="00705F82" w:rsidRPr="00A1115A" w:rsidRDefault="00705F82" w:rsidP="002D5D5E">
            <w:pPr>
              <w:pStyle w:val="TAC"/>
              <w:rPr>
                <w:ins w:id="2432" w:author="ZTE-Ma Zhifeng" w:date="2024-08-26T16:47:00Z"/>
              </w:rPr>
            </w:pPr>
            <w:ins w:id="2433" w:author="ZTE-Ma Zhifeng" w:date="2024-08-26T16:47:00Z">
              <w:r w:rsidRPr="00A1115A">
                <w:t>2620 MHz – 2690 MHz</w:t>
              </w:r>
            </w:ins>
          </w:p>
        </w:tc>
        <w:tc>
          <w:tcPr>
            <w:tcW w:w="1043" w:type="dxa"/>
            <w:tcBorders>
              <w:top w:val="single" w:sz="4" w:space="0" w:color="auto"/>
              <w:left w:val="single" w:sz="4" w:space="0" w:color="auto"/>
              <w:bottom w:val="single" w:sz="4" w:space="0" w:color="auto"/>
              <w:right w:val="single" w:sz="4" w:space="0" w:color="auto"/>
            </w:tcBorders>
          </w:tcPr>
          <w:p w14:paraId="5B07EB14" w14:textId="77777777" w:rsidR="00705F82" w:rsidRPr="00A1115A" w:rsidRDefault="00705F82" w:rsidP="002D5D5E">
            <w:pPr>
              <w:pStyle w:val="TAC"/>
              <w:rPr>
                <w:ins w:id="2434" w:author="ZTE-Ma Zhifeng" w:date="2024-08-26T16:47:00Z"/>
              </w:rPr>
            </w:pPr>
            <w:ins w:id="2435" w:author="ZTE-Ma Zhifeng" w:date="2024-08-26T16:47:00Z">
              <w:r w:rsidRPr="00A1115A">
                <w:t>FDD</w:t>
              </w:r>
            </w:ins>
          </w:p>
        </w:tc>
      </w:tr>
      <w:tr w:rsidR="00705F82" w:rsidRPr="004D6DE3" w14:paraId="298DF736" w14:textId="77777777" w:rsidTr="002D5D5E">
        <w:trPr>
          <w:trHeight w:val="56"/>
          <w:jc w:val="center"/>
          <w:ins w:id="2436" w:author="ZTE-Ma Zhifeng" w:date="2024-08-26T16:47:00Z"/>
        </w:trPr>
        <w:tc>
          <w:tcPr>
            <w:tcW w:w="715" w:type="dxa"/>
            <w:tcBorders>
              <w:top w:val="single" w:sz="4" w:space="0" w:color="auto"/>
              <w:left w:val="single" w:sz="4" w:space="0" w:color="auto"/>
              <w:bottom w:val="single" w:sz="4" w:space="0" w:color="auto"/>
              <w:right w:val="single" w:sz="4" w:space="0" w:color="auto"/>
            </w:tcBorders>
            <w:vAlign w:val="center"/>
          </w:tcPr>
          <w:p w14:paraId="703DDB4C" w14:textId="77777777" w:rsidR="00705F82" w:rsidRPr="004D6DE3" w:rsidRDefault="00705F82" w:rsidP="002D5D5E">
            <w:pPr>
              <w:keepNext/>
              <w:keepLines/>
              <w:spacing w:after="0"/>
              <w:jc w:val="center"/>
              <w:rPr>
                <w:ins w:id="2437" w:author="ZTE-Ma Zhifeng" w:date="2024-08-26T16:47:00Z"/>
                <w:rFonts w:ascii="Arial" w:hAnsi="Arial" w:cs="Arial"/>
                <w:color w:val="000000"/>
                <w:sz w:val="18"/>
                <w:szCs w:val="18"/>
              </w:rPr>
            </w:pPr>
            <w:ins w:id="2438" w:author="ZTE-Ma Zhifeng" w:date="2024-08-26T16:47:00Z">
              <w:r w:rsidRPr="004D6DE3">
                <w:rPr>
                  <w:rFonts w:ascii="Arial" w:hAnsi="Arial" w:cs="Arial"/>
                  <w:color w:val="000000"/>
                  <w:sz w:val="18"/>
                  <w:szCs w:val="18"/>
                </w:rPr>
                <w:t>n</w:t>
              </w:r>
              <w:r>
                <w:rPr>
                  <w:rFonts w:ascii="Arial" w:hAnsi="Arial" w:cs="Arial"/>
                  <w:color w:val="000000"/>
                  <w:sz w:val="18"/>
                  <w:szCs w:val="18"/>
                </w:rPr>
                <w:t>75</w:t>
              </w:r>
            </w:ins>
          </w:p>
        </w:tc>
        <w:tc>
          <w:tcPr>
            <w:tcW w:w="3536" w:type="dxa"/>
            <w:tcBorders>
              <w:top w:val="single" w:sz="4" w:space="0" w:color="auto"/>
              <w:left w:val="single" w:sz="4" w:space="0" w:color="auto"/>
              <w:bottom w:val="single" w:sz="4" w:space="0" w:color="auto"/>
              <w:right w:val="single" w:sz="4" w:space="0" w:color="auto"/>
            </w:tcBorders>
          </w:tcPr>
          <w:p w14:paraId="1012EBFF" w14:textId="77777777" w:rsidR="00705F82" w:rsidRPr="00A1115A" w:rsidRDefault="00705F82" w:rsidP="002D5D5E">
            <w:pPr>
              <w:pStyle w:val="TAC"/>
              <w:rPr>
                <w:ins w:id="2439" w:author="ZTE-Ma Zhifeng" w:date="2024-08-26T16:47:00Z"/>
              </w:rPr>
            </w:pPr>
            <w:ins w:id="2440" w:author="ZTE-Ma Zhifeng" w:date="2024-08-26T16:47:00Z">
              <w:r w:rsidRPr="00A1115A">
                <w:t>N/A</w:t>
              </w:r>
            </w:ins>
          </w:p>
        </w:tc>
        <w:tc>
          <w:tcPr>
            <w:tcW w:w="3116" w:type="dxa"/>
            <w:tcBorders>
              <w:top w:val="single" w:sz="4" w:space="0" w:color="auto"/>
              <w:left w:val="single" w:sz="4" w:space="0" w:color="auto"/>
              <w:bottom w:val="single" w:sz="4" w:space="0" w:color="auto"/>
              <w:right w:val="single" w:sz="4" w:space="0" w:color="auto"/>
            </w:tcBorders>
          </w:tcPr>
          <w:p w14:paraId="40F45301" w14:textId="77777777" w:rsidR="00705F82" w:rsidRPr="00A1115A" w:rsidRDefault="00705F82" w:rsidP="002D5D5E">
            <w:pPr>
              <w:pStyle w:val="TAC"/>
              <w:rPr>
                <w:ins w:id="2441" w:author="ZTE-Ma Zhifeng" w:date="2024-08-26T16:47:00Z"/>
              </w:rPr>
            </w:pPr>
            <w:ins w:id="2442" w:author="ZTE-Ma Zhifeng" w:date="2024-08-26T16:47:00Z">
              <w:r w:rsidRPr="00A1115A">
                <w:t>1432 MHz – 1517 MHz</w:t>
              </w:r>
            </w:ins>
          </w:p>
        </w:tc>
        <w:tc>
          <w:tcPr>
            <w:tcW w:w="1043" w:type="dxa"/>
            <w:tcBorders>
              <w:top w:val="single" w:sz="4" w:space="0" w:color="auto"/>
              <w:left w:val="single" w:sz="4" w:space="0" w:color="auto"/>
              <w:bottom w:val="single" w:sz="4" w:space="0" w:color="auto"/>
              <w:right w:val="single" w:sz="4" w:space="0" w:color="auto"/>
            </w:tcBorders>
          </w:tcPr>
          <w:p w14:paraId="78211E22" w14:textId="77777777" w:rsidR="00705F82" w:rsidRPr="00A1115A" w:rsidRDefault="00705F82" w:rsidP="002D5D5E">
            <w:pPr>
              <w:pStyle w:val="TAC"/>
              <w:rPr>
                <w:ins w:id="2443" w:author="ZTE-Ma Zhifeng" w:date="2024-08-26T16:47:00Z"/>
              </w:rPr>
            </w:pPr>
            <w:ins w:id="2444" w:author="ZTE-Ma Zhifeng" w:date="2024-08-26T16:47:00Z">
              <w:r w:rsidRPr="00A1115A">
                <w:t>SDL</w:t>
              </w:r>
              <w:r>
                <w:rPr>
                  <w:vertAlign w:val="superscript"/>
                </w:rPr>
                <w:t>19</w:t>
              </w:r>
            </w:ins>
          </w:p>
        </w:tc>
      </w:tr>
    </w:tbl>
    <w:p w14:paraId="4651AC02" w14:textId="77777777" w:rsidR="00705F82" w:rsidRDefault="00705F82" w:rsidP="00705F82">
      <w:pPr>
        <w:rPr>
          <w:ins w:id="2445" w:author="ZTE-Ma Zhifeng" w:date="2024-08-26T16:47:00Z"/>
          <w:lang w:eastAsia="zh-CN"/>
        </w:rPr>
      </w:pPr>
    </w:p>
    <w:p w14:paraId="464096F4" w14:textId="2AC850CB" w:rsidR="00705F82" w:rsidRPr="00705F82" w:rsidRDefault="00705F82" w:rsidP="00705F82">
      <w:pPr>
        <w:pStyle w:val="41"/>
        <w:rPr>
          <w:ins w:id="2446" w:author="ZTE-Ma Zhifeng" w:date="2024-08-26T16:47:00Z"/>
        </w:rPr>
      </w:pPr>
      <w:bookmarkStart w:id="2447" w:name="_Toc175687525"/>
      <w:ins w:id="2448" w:author="ZTE-Ma Zhifeng" w:date="2024-08-26T16:47:00Z">
        <w:r>
          <w:lastRenderedPageBreak/>
          <w:t>5.</w:t>
        </w:r>
      </w:ins>
      <w:ins w:id="2449" w:author="ZTE-Ma Zhifeng" w:date="2024-08-26T16:49:00Z">
        <w:r>
          <w:t>5</w:t>
        </w:r>
      </w:ins>
      <w:ins w:id="2450" w:author="ZTE-Ma Zhifeng" w:date="2024-08-26T16:47:00Z">
        <w:r w:rsidRPr="00705F82">
          <w:t>.1.2</w:t>
        </w:r>
        <w:r w:rsidRPr="00705F82">
          <w:tab/>
          <w:t>Channel bandwidths per operating band for CA</w:t>
        </w:r>
        <w:bookmarkEnd w:id="2447"/>
      </w:ins>
    </w:p>
    <w:p w14:paraId="36EBDA65" w14:textId="488C68BC" w:rsidR="00705F82" w:rsidRPr="00705F82" w:rsidRDefault="00705F82" w:rsidP="00705F82">
      <w:pPr>
        <w:pStyle w:val="TH"/>
        <w:rPr>
          <w:ins w:id="2451" w:author="ZTE-Ma Zhifeng" w:date="2024-08-26T16:47:00Z"/>
          <w:rFonts w:cs="Arial"/>
          <w:rPrChange w:id="2452" w:author="ZTE-Ma Zhifeng" w:date="2024-08-26T16:49:00Z">
            <w:rPr>
              <w:ins w:id="2453" w:author="ZTE-Ma Zhifeng" w:date="2024-08-26T16:47:00Z"/>
              <w:lang w:val="en-US" w:eastAsia="en-GB"/>
            </w:rPr>
          </w:rPrChange>
        </w:rPr>
      </w:pPr>
      <w:ins w:id="2454" w:author="ZTE-Ma Zhifeng" w:date="2024-08-26T16:47:00Z">
        <w:r>
          <w:rPr>
            <w:rFonts w:cs="Arial"/>
          </w:rPr>
          <w:t xml:space="preserve">Table </w:t>
        </w:r>
        <w:r w:rsidRPr="00705F82">
          <w:rPr>
            <w:rFonts w:cs="Arial" w:hint="eastAsia"/>
          </w:rPr>
          <w:t>5.</w:t>
        </w:r>
      </w:ins>
      <w:ins w:id="2455" w:author="ZTE-Ma Zhifeng" w:date="2024-08-26T16:50:00Z">
        <w:r>
          <w:rPr>
            <w:rFonts w:cs="Arial"/>
          </w:rPr>
          <w:t>5</w:t>
        </w:r>
      </w:ins>
      <w:ins w:id="2456" w:author="ZTE-Ma Zhifeng" w:date="2024-08-26T16:47:00Z">
        <w:r w:rsidRPr="00705F82">
          <w:rPr>
            <w:rFonts w:cs="Arial"/>
            <w:rPrChange w:id="2457" w:author="ZTE-Ma Zhifeng" w:date="2024-08-26T16:49:00Z">
              <w:rPr>
                <w:rFonts w:cs="Arial"/>
                <w:lang w:val="en-US" w:eastAsia="zh-CN"/>
              </w:rPr>
            </w:rPrChange>
          </w:rPr>
          <w:t>.1</w:t>
        </w:r>
        <w:r>
          <w:rPr>
            <w:rFonts w:cs="Arial"/>
          </w:rPr>
          <w:t xml:space="preserve">.2-1: Supported bandwidths per </w:t>
        </w:r>
        <w:r w:rsidRPr="00705F82">
          <w:rPr>
            <w:rFonts w:cs="Arial"/>
            <w:rPrChange w:id="2458" w:author="ZTE-Ma Zhifeng" w:date="2024-08-26T16:49:00Z">
              <w:rPr>
                <w:rFonts w:cs="Arial"/>
                <w:lang w:val="en-US" w:eastAsia="zh-CN"/>
              </w:rPr>
            </w:rPrChange>
          </w:rPr>
          <w:t>CA</w:t>
        </w:r>
        <w:r>
          <w:rPr>
            <w:rFonts w:cs="Arial"/>
          </w:rPr>
          <w:t xml:space="preserve"> band combination</w:t>
        </w:r>
      </w:ins>
    </w:p>
    <w:tbl>
      <w:tblPr>
        <w:tblW w:w="4786" w:type="pct"/>
        <w:tblLook w:val="04A0" w:firstRow="1" w:lastRow="0" w:firstColumn="1" w:lastColumn="0" w:noHBand="0" w:noVBand="1"/>
      </w:tblPr>
      <w:tblGrid>
        <w:gridCol w:w="1704"/>
        <w:gridCol w:w="1881"/>
        <w:gridCol w:w="677"/>
        <w:gridCol w:w="3671"/>
        <w:gridCol w:w="1286"/>
      </w:tblGrid>
      <w:tr w:rsidR="00705F82" w:rsidRPr="004D6DE3" w14:paraId="7EC02100" w14:textId="77777777" w:rsidTr="002D5D5E">
        <w:trPr>
          <w:trHeight w:val="47"/>
          <w:ins w:id="2459" w:author="ZTE-Ma Zhifeng" w:date="2024-08-26T16:47: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12620AC" w14:textId="77777777" w:rsidR="00705F82" w:rsidRPr="004D6DE3" w:rsidRDefault="00705F82" w:rsidP="002D5D5E">
            <w:pPr>
              <w:pStyle w:val="TAH"/>
              <w:rPr>
                <w:ins w:id="2460" w:author="ZTE-Ma Zhifeng" w:date="2024-08-26T16:47:00Z"/>
                <w:rFonts w:cs="Arial"/>
                <w:b w:val="0"/>
                <w:bCs/>
                <w:szCs w:val="18"/>
              </w:rPr>
            </w:pPr>
            <w:ins w:id="2461" w:author="ZTE-Ma Zhifeng" w:date="2024-08-26T16:47:00Z">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ins>
          </w:p>
        </w:tc>
      </w:tr>
      <w:tr w:rsidR="00705F82" w:rsidRPr="004D6DE3" w14:paraId="5819FFC9" w14:textId="77777777" w:rsidTr="002D5D5E">
        <w:trPr>
          <w:trHeight w:val="47"/>
          <w:ins w:id="2462" w:author="ZTE-Ma Zhifeng" w:date="2024-08-26T16:47:00Z"/>
        </w:trPr>
        <w:tc>
          <w:tcPr>
            <w:tcW w:w="932" w:type="pct"/>
            <w:tcBorders>
              <w:top w:val="single" w:sz="4" w:space="0" w:color="auto"/>
              <w:left w:val="single" w:sz="4" w:space="0" w:color="auto"/>
              <w:bottom w:val="single" w:sz="4" w:space="0" w:color="auto"/>
              <w:right w:val="single" w:sz="4" w:space="0" w:color="auto"/>
            </w:tcBorders>
            <w:shd w:val="clear" w:color="auto" w:fill="auto"/>
            <w:vAlign w:val="center"/>
          </w:tcPr>
          <w:p w14:paraId="2BBEF7E2" w14:textId="77777777" w:rsidR="00705F82" w:rsidRPr="004D6DE3" w:rsidRDefault="00705F82" w:rsidP="002D5D5E">
            <w:pPr>
              <w:pStyle w:val="TAH"/>
              <w:rPr>
                <w:ins w:id="2463" w:author="ZTE-Ma Zhifeng" w:date="2024-08-26T16:47:00Z"/>
                <w:rFonts w:cs="Arial"/>
                <w:b w:val="0"/>
                <w:bCs/>
                <w:szCs w:val="18"/>
              </w:rPr>
            </w:pPr>
            <w:ins w:id="2464" w:author="ZTE-Ma Zhifeng" w:date="2024-08-26T16:47:00Z">
              <w:r w:rsidRPr="004D6DE3">
                <w:rPr>
                  <w:rFonts w:cs="Arial"/>
                  <w:bCs/>
                  <w:szCs w:val="18"/>
                </w:rPr>
                <w:t>NR CA configuration</w:t>
              </w:r>
            </w:ins>
          </w:p>
        </w:tc>
        <w:tc>
          <w:tcPr>
            <w:tcW w:w="1028" w:type="pct"/>
            <w:tcBorders>
              <w:top w:val="single" w:sz="4" w:space="0" w:color="auto"/>
              <w:left w:val="nil"/>
              <w:bottom w:val="single" w:sz="4" w:space="0" w:color="auto"/>
              <w:right w:val="single" w:sz="4" w:space="0" w:color="auto"/>
            </w:tcBorders>
            <w:shd w:val="clear" w:color="auto" w:fill="auto"/>
            <w:vAlign w:val="center"/>
          </w:tcPr>
          <w:p w14:paraId="58386EBE" w14:textId="77777777" w:rsidR="00705F82" w:rsidRPr="004D6DE3" w:rsidRDefault="00705F82" w:rsidP="002D5D5E">
            <w:pPr>
              <w:spacing w:after="0"/>
              <w:jc w:val="center"/>
              <w:rPr>
                <w:ins w:id="2465" w:author="ZTE-Ma Zhifeng" w:date="2024-08-26T16:47:00Z"/>
                <w:rFonts w:ascii="Arial" w:hAnsi="Arial" w:cs="Arial"/>
                <w:b/>
                <w:bCs/>
                <w:sz w:val="18"/>
                <w:szCs w:val="18"/>
              </w:rPr>
            </w:pPr>
            <w:ins w:id="2466" w:author="ZTE-Ma Zhifeng" w:date="2024-08-26T16:47:00Z">
              <w:r w:rsidRPr="004D6DE3">
                <w:rPr>
                  <w:rFonts w:ascii="Arial" w:hAnsi="Arial" w:cs="Arial"/>
                  <w:b/>
                  <w:bCs/>
                  <w:sz w:val="18"/>
                  <w:szCs w:val="18"/>
                </w:rPr>
                <w:t xml:space="preserve">Uplink CA configuration or single uplink carrier </w:t>
              </w:r>
            </w:ins>
          </w:p>
        </w:tc>
        <w:tc>
          <w:tcPr>
            <w:tcW w:w="374" w:type="pct"/>
            <w:tcBorders>
              <w:top w:val="single" w:sz="4" w:space="0" w:color="auto"/>
              <w:left w:val="nil"/>
              <w:bottom w:val="single" w:sz="4" w:space="0" w:color="auto"/>
              <w:right w:val="single" w:sz="4" w:space="0" w:color="auto"/>
            </w:tcBorders>
            <w:shd w:val="clear" w:color="auto" w:fill="auto"/>
            <w:vAlign w:val="center"/>
          </w:tcPr>
          <w:p w14:paraId="07FD6078" w14:textId="77777777" w:rsidR="00705F82" w:rsidRPr="004D6DE3" w:rsidRDefault="00705F82" w:rsidP="002D5D5E">
            <w:pPr>
              <w:spacing w:after="0"/>
              <w:jc w:val="center"/>
              <w:rPr>
                <w:ins w:id="2467" w:author="ZTE-Ma Zhifeng" w:date="2024-08-26T16:47:00Z"/>
                <w:rFonts w:ascii="Arial" w:hAnsi="Arial" w:cs="Arial"/>
                <w:b/>
                <w:bCs/>
                <w:sz w:val="18"/>
                <w:szCs w:val="18"/>
              </w:rPr>
            </w:pPr>
            <w:ins w:id="2468" w:author="ZTE-Ma Zhifeng" w:date="2024-08-26T16:47:00Z">
              <w:r w:rsidRPr="004D6DE3">
                <w:rPr>
                  <w:rFonts w:ascii="Arial" w:hAnsi="Arial" w:cs="Arial"/>
                  <w:b/>
                  <w:bCs/>
                  <w:sz w:val="18"/>
                  <w:szCs w:val="18"/>
                </w:rPr>
                <w:t>NR Band</w:t>
              </w:r>
            </w:ins>
          </w:p>
        </w:tc>
        <w:tc>
          <w:tcPr>
            <w:tcW w:w="1998" w:type="pct"/>
            <w:tcBorders>
              <w:top w:val="single" w:sz="4" w:space="0" w:color="auto"/>
              <w:left w:val="nil"/>
              <w:bottom w:val="single" w:sz="4" w:space="0" w:color="auto"/>
              <w:right w:val="single" w:sz="4" w:space="0" w:color="auto"/>
            </w:tcBorders>
            <w:shd w:val="clear" w:color="auto" w:fill="auto"/>
            <w:vAlign w:val="center"/>
          </w:tcPr>
          <w:p w14:paraId="1E6A8F39" w14:textId="77777777" w:rsidR="00705F82" w:rsidRPr="004D6DE3" w:rsidRDefault="00705F82" w:rsidP="002D5D5E">
            <w:pPr>
              <w:spacing w:after="0"/>
              <w:jc w:val="center"/>
              <w:rPr>
                <w:ins w:id="2469" w:author="ZTE-Ma Zhifeng" w:date="2024-08-26T16:47:00Z"/>
                <w:rFonts w:ascii="Arial" w:hAnsi="Arial" w:cs="Arial"/>
                <w:b/>
                <w:bCs/>
                <w:sz w:val="18"/>
                <w:szCs w:val="18"/>
              </w:rPr>
            </w:pPr>
            <w:ins w:id="2470" w:author="ZTE-Ma Zhifeng" w:date="2024-08-26T16:47:00Z">
              <w:r w:rsidRPr="004D6DE3">
                <w:rPr>
                  <w:rFonts w:ascii="Arial" w:hAnsi="Arial" w:cs="Arial"/>
                  <w:b/>
                  <w:bCs/>
                  <w:sz w:val="18"/>
                  <w:szCs w:val="18"/>
                </w:rPr>
                <w:t>Channel bandwidth (MHz)</w:t>
              </w:r>
              <w:r w:rsidRPr="003A114E">
                <w:rPr>
                  <w:rFonts w:ascii="Arial" w:hAnsi="Arial" w:cs="Arial"/>
                  <w:b/>
                  <w:bCs/>
                  <w:sz w:val="18"/>
                  <w:szCs w:val="18"/>
                </w:rPr>
                <w:t xml:space="preserve"> (</w:t>
              </w:r>
              <w:r w:rsidRPr="003A114E">
                <w:rPr>
                  <w:rFonts w:ascii="Arial" w:hAnsi="Arial" w:cs="Arial" w:hint="eastAsia"/>
                  <w:b/>
                  <w:bCs/>
                  <w:sz w:val="18"/>
                  <w:szCs w:val="18"/>
                </w:rPr>
                <w:t>N</w:t>
              </w:r>
              <w:r w:rsidRPr="003A114E">
                <w:rPr>
                  <w:rFonts w:ascii="Arial" w:hAnsi="Arial" w:cs="Arial"/>
                  <w:b/>
                  <w:bCs/>
                  <w:sz w:val="18"/>
                  <w:szCs w:val="18"/>
                </w:rPr>
                <w:t>OTE 1)</w:t>
              </w:r>
            </w:ins>
          </w:p>
        </w:tc>
        <w:tc>
          <w:tcPr>
            <w:tcW w:w="668" w:type="pct"/>
            <w:tcBorders>
              <w:top w:val="single" w:sz="4" w:space="0" w:color="auto"/>
              <w:left w:val="nil"/>
              <w:bottom w:val="single" w:sz="4" w:space="0" w:color="auto"/>
              <w:right w:val="single" w:sz="4" w:space="0" w:color="auto"/>
            </w:tcBorders>
            <w:shd w:val="clear" w:color="auto" w:fill="auto"/>
            <w:vAlign w:val="center"/>
          </w:tcPr>
          <w:p w14:paraId="790536F3" w14:textId="77777777" w:rsidR="00705F82" w:rsidRPr="004D6DE3" w:rsidRDefault="00705F82" w:rsidP="002D5D5E">
            <w:pPr>
              <w:spacing w:after="0"/>
              <w:jc w:val="center"/>
              <w:rPr>
                <w:ins w:id="2471" w:author="ZTE-Ma Zhifeng" w:date="2024-08-26T16:47:00Z"/>
                <w:rFonts w:ascii="Arial" w:hAnsi="Arial" w:cs="Arial"/>
                <w:b/>
                <w:bCs/>
                <w:sz w:val="18"/>
                <w:szCs w:val="18"/>
              </w:rPr>
            </w:pPr>
            <w:ins w:id="2472" w:author="ZTE-Ma Zhifeng" w:date="2024-08-26T16:47:00Z">
              <w:r w:rsidRPr="004D6DE3">
                <w:rPr>
                  <w:rFonts w:ascii="Arial" w:hAnsi="Arial" w:cs="Arial"/>
                  <w:b/>
                  <w:bCs/>
                  <w:sz w:val="18"/>
                  <w:szCs w:val="18"/>
                </w:rPr>
                <w:t>Bandwidth combination set</w:t>
              </w:r>
            </w:ins>
          </w:p>
        </w:tc>
      </w:tr>
      <w:tr w:rsidR="00705F82" w:rsidRPr="004D6DE3" w14:paraId="5107078B" w14:textId="77777777" w:rsidTr="002D5D5E">
        <w:trPr>
          <w:trHeight w:val="55"/>
          <w:ins w:id="2473" w:author="ZTE-Ma Zhifeng" w:date="2024-08-26T16:47:00Z"/>
        </w:trPr>
        <w:tc>
          <w:tcPr>
            <w:tcW w:w="932" w:type="pct"/>
            <w:tcBorders>
              <w:top w:val="single" w:sz="4" w:space="0" w:color="auto"/>
              <w:left w:val="single" w:sz="4" w:space="0" w:color="auto"/>
              <w:right w:val="single" w:sz="4" w:space="0" w:color="auto"/>
            </w:tcBorders>
            <w:shd w:val="clear" w:color="auto" w:fill="auto"/>
            <w:vAlign w:val="center"/>
          </w:tcPr>
          <w:p w14:paraId="7876B76E" w14:textId="77777777" w:rsidR="00705F82" w:rsidRPr="004D6DE3" w:rsidRDefault="00705F82" w:rsidP="002D5D5E">
            <w:pPr>
              <w:spacing w:after="0"/>
              <w:rPr>
                <w:ins w:id="2474" w:author="ZTE-Ma Zhifeng" w:date="2024-08-26T16:47:00Z"/>
                <w:rFonts w:ascii="Arial" w:hAnsi="Arial" w:cs="Arial"/>
                <w:color w:val="000000"/>
                <w:sz w:val="18"/>
                <w:szCs w:val="18"/>
              </w:rPr>
            </w:pPr>
            <w:ins w:id="2475" w:author="ZTE-Ma Zhifeng" w:date="2024-08-26T16:47:00Z">
              <w:r w:rsidRPr="004D52EE">
                <w:rPr>
                  <w:rFonts w:ascii="Arial" w:hAnsi="Arial" w:cs="Arial"/>
                  <w:color w:val="000000"/>
                  <w:sz w:val="18"/>
                  <w:szCs w:val="18"/>
                </w:rPr>
                <w:t>CA_n3A-n7A-n75A</w:t>
              </w:r>
            </w:ins>
          </w:p>
        </w:tc>
        <w:tc>
          <w:tcPr>
            <w:tcW w:w="1028" w:type="pct"/>
            <w:tcBorders>
              <w:top w:val="single" w:sz="4" w:space="0" w:color="auto"/>
              <w:left w:val="nil"/>
              <w:right w:val="single" w:sz="4" w:space="0" w:color="auto"/>
            </w:tcBorders>
            <w:shd w:val="clear" w:color="auto" w:fill="auto"/>
          </w:tcPr>
          <w:p w14:paraId="7D67E900" w14:textId="77777777" w:rsidR="00705F82" w:rsidRDefault="00705F82" w:rsidP="002D5D5E">
            <w:pPr>
              <w:spacing w:after="0"/>
              <w:rPr>
                <w:ins w:id="2476" w:author="ZTE-Ma Zhifeng" w:date="2024-08-26T16:47:00Z"/>
              </w:rPr>
            </w:pPr>
            <w:ins w:id="2477" w:author="ZTE-Ma Zhifeng" w:date="2024-08-26T16:47:00Z">
              <w:r w:rsidRPr="0018070C">
                <w:rPr>
                  <w:rFonts w:ascii="Arial" w:hAnsi="Arial" w:cs="Arial"/>
                  <w:color w:val="000000"/>
                  <w:sz w:val="18"/>
                  <w:szCs w:val="18"/>
                </w:rPr>
                <w:t>CA_n3A-n7A</w:t>
              </w:r>
            </w:ins>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16629086" w14:textId="77777777" w:rsidR="00705F82" w:rsidRPr="004D6DE3" w:rsidRDefault="00705F82" w:rsidP="002D5D5E">
            <w:pPr>
              <w:spacing w:after="0"/>
              <w:jc w:val="center"/>
              <w:rPr>
                <w:ins w:id="2478" w:author="ZTE-Ma Zhifeng" w:date="2024-08-26T16:47:00Z"/>
                <w:rFonts w:ascii="Arial" w:hAnsi="Arial" w:cs="Arial"/>
                <w:color w:val="000000"/>
                <w:sz w:val="18"/>
                <w:szCs w:val="18"/>
              </w:rPr>
            </w:pPr>
            <w:ins w:id="2479" w:author="ZTE-Ma Zhifeng" w:date="2024-08-26T16:47:00Z">
              <w:r w:rsidRPr="004D6DE3">
                <w:rPr>
                  <w:rFonts w:ascii="Arial" w:hAnsi="Arial" w:cs="Arial"/>
                  <w:color w:val="000000"/>
                  <w:sz w:val="18"/>
                  <w:szCs w:val="18"/>
                </w:rPr>
                <w:t>n</w:t>
              </w:r>
              <w:r>
                <w:rPr>
                  <w:rFonts w:ascii="Arial" w:hAnsi="Arial" w:cs="Arial"/>
                  <w:color w:val="000000"/>
                  <w:sz w:val="18"/>
                  <w:szCs w:val="18"/>
                </w:rPr>
                <w:t>3</w:t>
              </w:r>
            </w:ins>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5E4F3154" w14:textId="77777777" w:rsidR="00705F82" w:rsidRPr="004D6DE3" w:rsidRDefault="00705F82" w:rsidP="002D5D5E">
            <w:pPr>
              <w:spacing w:before="100" w:beforeAutospacing="1" w:after="0"/>
              <w:jc w:val="center"/>
              <w:rPr>
                <w:ins w:id="2480" w:author="ZTE-Ma Zhifeng" w:date="2024-08-26T16:47:00Z"/>
                <w:rFonts w:ascii="Arial" w:hAnsi="Arial" w:cs="Arial"/>
                <w:color w:val="000000"/>
                <w:sz w:val="18"/>
                <w:szCs w:val="18"/>
              </w:rPr>
            </w:pPr>
            <w:ins w:id="2481" w:author="ZTE-Ma Zhifeng" w:date="2024-08-26T16:47:00Z">
              <w:r w:rsidRPr="008D6E36">
                <w:rPr>
                  <w:rFonts w:ascii="Arial" w:hAnsi="Arial" w:cs="Arial"/>
                  <w:color w:val="000000"/>
                  <w:sz w:val="18"/>
                  <w:szCs w:val="18"/>
                </w:rPr>
                <w:t>n</w:t>
              </w:r>
              <w:r>
                <w:rPr>
                  <w:rFonts w:ascii="Arial" w:hAnsi="Arial" w:cs="Arial"/>
                  <w:color w:val="000000"/>
                  <w:sz w:val="18"/>
                  <w:szCs w:val="18"/>
                </w:rPr>
                <w:t>3</w:t>
              </w:r>
              <w:r w:rsidRPr="008D6E36">
                <w:rPr>
                  <w:rFonts w:ascii="Arial" w:hAnsi="Arial" w:cs="Arial"/>
                  <w:color w:val="000000"/>
                  <w:sz w:val="18"/>
                  <w:szCs w:val="18"/>
                </w:rPr>
                <w:t xml:space="preserve"> channel bandwidths in Table 5.3.5-1</w:t>
              </w:r>
            </w:ins>
          </w:p>
        </w:tc>
        <w:tc>
          <w:tcPr>
            <w:tcW w:w="668" w:type="pct"/>
            <w:tcBorders>
              <w:top w:val="single" w:sz="4" w:space="0" w:color="auto"/>
              <w:left w:val="single" w:sz="4" w:space="0" w:color="auto"/>
              <w:right w:val="single" w:sz="4" w:space="0" w:color="auto"/>
            </w:tcBorders>
            <w:shd w:val="clear" w:color="auto" w:fill="auto"/>
            <w:vAlign w:val="center"/>
          </w:tcPr>
          <w:p w14:paraId="1F245CC0" w14:textId="77777777" w:rsidR="00705F82" w:rsidRPr="004D6DE3" w:rsidRDefault="00705F82" w:rsidP="002D5D5E">
            <w:pPr>
              <w:spacing w:after="0"/>
              <w:jc w:val="center"/>
              <w:rPr>
                <w:ins w:id="2482" w:author="ZTE-Ma Zhifeng" w:date="2024-08-26T16:47:00Z"/>
                <w:rFonts w:ascii="Arial" w:hAnsi="Arial" w:cs="Arial"/>
                <w:sz w:val="18"/>
                <w:szCs w:val="18"/>
              </w:rPr>
            </w:pPr>
            <w:ins w:id="2483" w:author="ZTE-Ma Zhifeng" w:date="2024-08-26T16:47:00Z">
              <w:r w:rsidRPr="003A114E">
                <w:rPr>
                  <w:rFonts w:ascii="Arial" w:hAnsi="Arial" w:cs="Arial"/>
                  <w:sz w:val="18"/>
                  <w:szCs w:val="18"/>
                </w:rPr>
                <w:t xml:space="preserve">4 </w:t>
              </w:r>
              <w:r w:rsidRPr="00DB2F3B">
                <w:rPr>
                  <w:rFonts w:ascii="Arial" w:eastAsia="等线" w:hAnsi="Arial" w:cs="Arial"/>
                  <w:sz w:val="18"/>
                  <w:szCs w:val="18"/>
                  <w:lang w:eastAsia="zh-CN"/>
                </w:rPr>
                <w:t>and</w:t>
              </w:r>
              <w:r w:rsidRPr="003A114E">
                <w:rPr>
                  <w:rFonts w:ascii="Arial" w:hAnsi="Arial" w:cs="Arial"/>
                  <w:sz w:val="18"/>
                  <w:szCs w:val="18"/>
                </w:rPr>
                <w:t xml:space="preserve"> 5</w:t>
              </w:r>
            </w:ins>
          </w:p>
        </w:tc>
      </w:tr>
      <w:tr w:rsidR="00705F82" w:rsidRPr="004D6DE3" w14:paraId="0E8D2570" w14:textId="77777777" w:rsidTr="002D5D5E">
        <w:trPr>
          <w:trHeight w:val="55"/>
          <w:ins w:id="2484" w:author="ZTE-Ma Zhifeng" w:date="2024-08-26T16:47:00Z"/>
        </w:trPr>
        <w:tc>
          <w:tcPr>
            <w:tcW w:w="932" w:type="pct"/>
            <w:tcBorders>
              <w:left w:val="single" w:sz="4" w:space="0" w:color="auto"/>
              <w:right w:val="single" w:sz="4" w:space="0" w:color="auto"/>
            </w:tcBorders>
            <w:shd w:val="clear" w:color="auto" w:fill="auto"/>
            <w:vAlign w:val="center"/>
          </w:tcPr>
          <w:p w14:paraId="15B93884" w14:textId="77777777" w:rsidR="00705F82" w:rsidRPr="004D6DE3" w:rsidRDefault="00705F82" w:rsidP="002D5D5E">
            <w:pPr>
              <w:spacing w:after="0"/>
              <w:rPr>
                <w:ins w:id="2485" w:author="ZTE-Ma Zhifeng" w:date="2024-08-26T16:47:00Z"/>
                <w:rFonts w:ascii="Arial" w:hAnsi="Arial" w:cs="Arial"/>
                <w:color w:val="000000"/>
                <w:sz w:val="18"/>
                <w:szCs w:val="18"/>
              </w:rPr>
            </w:pPr>
          </w:p>
        </w:tc>
        <w:tc>
          <w:tcPr>
            <w:tcW w:w="1028" w:type="pct"/>
            <w:tcBorders>
              <w:left w:val="nil"/>
              <w:right w:val="single" w:sz="4" w:space="0" w:color="auto"/>
            </w:tcBorders>
            <w:shd w:val="clear" w:color="auto" w:fill="auto"/>
          </w:tcPr>
          <w:p w14:paraId="7DB9CB55" w14:textId="77777777" w:rsidR="00705F82" w:rsidRDefault="00705F82" w:rsidP="002D5D5E">
            <w:pPr>
              <w:rPr>
                <w:ins w:id="2486" w:author="ZTE-Ma Zhifeng" w:date="2024-08-26T16:47:00Z"/>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5BBA8299" w14:textId="77777777" w:rsidR="00705F82" w:rsidRPr="004D6DE3" w:rsidRDefault="00705F82" w:rsidP="002D5D5E">
            <w:pPr>
              <w:spacing w:after="0"/>
              <w:jc w:val="center"/>
              <w:rPr>
                <w:ins w:id="2487" w:author="ZTE-Ma Zhifeng" w:date="2024-08-26T16:47:00Z"/>
                <w:rFonts w:ascii="Arial" w:hAnsi="Arial" w:cs="Arial"/>
                <w:color w:val="000000"/>
                <w:sz w:val="18"/>
                <w:szCs w:val="18"/>
              </w:rPr>
            </w:pPr>
            <w:ins w:id="2488" w:author="ZTE-Ma Zhifeng" w:date="2024-08-26T16:47:00Z">
              <w:r w:rsidRPr="004D6DE3">
                <w:rPr>
                  <w:rFonts w:ascii="Arial" w:hAnsi="Arial" w:cs="Arial"/>
                  <w:color w:val="000000"/>
                  <w:sz w:val="18"/>
                  <w:szCs w:val="18"/>
                </w:rPr>
                <w:t>n</w:t>
              </w:r>
              <w:r>
                <w:rPr>
                  <w:rFonts w:ascii="Arial" w:hAnsi="Arial" w:cs="Arial"/>
                  <w:color w:val="000000"/>
                  <w:sz w:val="18"/>
                  <w:szCs w:val="18"/>
                </w:rPr>
                <w:t>7</w:t>
              </w:r>
            </w:ins>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1D311834" w14:textId="77777777" w:rsidR="00705F82" w:rsidRPr="004D6DE3" w:rsidRDefault="00705F82" w:rsidP="002D5D5E">
            <w:pPr>
              <w:spacing w:before="100" w:beforeAutospacing="1" w:after="0"/>
              <w:jc w:val="center"/>
              <w:rPr>
                <w:ins w:id="2489" w:author="ZTE-Ma Zhifeng" w:date="2024-08-26T16:47:00Z"/>
                <w:rFonts w:ascii="Arial" w:hAnsi="Arial" w:cs="Arial"/>
                <w:color w:val="000000"/>
                <w:sz w:val="18"/>
                <w:szCs w:val="18"/>
              </w:rPr>
            </w:pPr>
            <w:ins w:id="2490" w:author="ZTE-Ma Zhifeng" w:date="2024-08-26T16:47:00Z">
              <w:r w:rsidRPr="008D6E36">
                <w:rPr>
                  <w:rFonts w:ascii="Arial" w:hAnsi="Arial" w:cs="Arial"/>
                  <w:color w:val="000000"/>
                  <w:sz w:val="18"/>
                  <w:szCs w:val="18"/>
                </w:rPr>
                <w:t>n</w:t>
              </w:r>
              <w:r>
                <w:rPr>
                  <w:rFonts w:ascii="Arial" w:hAnsi="Arial" w:cs="Arial"/>
                  <w:color w:val="000000"/>
                  <w:sz w:val="18"/>
                  <w:szCs w:val="18"/>
                </w:rPr>
                <w:t>7</w:t>
              </w:r>
              <w:r w:rsidRPr="008D6E36">
                <w:rPr>
                  <w:rFonts w:ascii="Arial" w:hAnsi="Arial" w:cs="Arial"/>
                  <w:color w:val="000000"/>
                  <w:sz w:val="18"/>
                  <w:szCs w:val="18"/>
                </w:rPr>
                <w:t xml:space="preserve"> channel bandwidths in Table 5.3.5-1</w:t>
              </w:r>
            </w:ins>
          </w:p>
        </w:tc>
        <w:tc>
          <w:tcPr>
            <w:tcW w:w="668" w:type="pct"/>
            <w:tcBorders>
              <w:left w:val="single" w:sz="4" w:space="0" w:color="auto"/>
              <w:right w:val="single" w:sz="4" w:space="0" w:color="auto"/>
            </w:tcBorders>
            <w:vAlign w:val="center"/>
          </w:tcPr>
          <w:p w14:paraId="7F7A3696" w14:textId="77777777" w:rsidR="00705F82" w:rsidRPr="004D6DE3" w:rsidRDefault="00705F82" w:rsidP="002D5D5E">
            <w:pPr>
              <w:spacing w:after="0"/>
              <w:rPr>
                <w:ins w:id="2491" w:author="ZTE-Ma Zhifeng" w:date="2024-08-26T16:47:00Z"/>
                <w:rFonts w:ascii="Arial" w:hAnsi="Arial" w:cs="Arial"/>
                <w:sz w:val="18"/>
                <w:szCs w:val="18"/>
              </w:rPr>
            </w:pPr>
          </w:p>
        </w:tc>
      </w:tr>
      <w:tr w:rsidR="00705F82" w:rsidRPr="004D6DE3" w14:paraId="6C52EECA" w14:textId="77777777" w:rsidTr="002D5D5E">
        <w:trPr>
          <w:trHeight w:val="55"/>
          <w:ins w:id="2492" w:author="ZTE-Ma Zhifeng" w:date="2024-08-26T16:47:00Z"/>
        </w:trPr>
        <w:tc>
          <w:tcPr>
            <w:tcW w:w="932" w:type="pct"/>
            <w:tcBorders>
              <w:left w:val="single" w:sz="4" w:space="0" w:color="auto"/>
              <w:bottom w:val="single" w:sz="4" w:space="0" w:color="auto"/>
              <w:right w:val="single" w:sz="4" w:space="0" w:color="auto"/>
            </w:tcBorders>
            <w:shd w:val="clear" w:color="auto" w:fill="auto"/>
            <w:vAlign w:val="center"/>
          </w:tcPr>
          <w:p w14:paraId="57E1E06D" w14:textId="77777777" w:rsidR="00705F82" w:rsidRPr="004D6DE3" w:rsidRDefault="00705F82" w:rsidP="002D5D5E">
            <w:pPr>
              <w:spacing w:after="0"/>
              <w:rPr>
                <w:ins w:id="2493" w:author="ZTE-Ma Zhifeng" w:date="2024-08-26T16:47:00Z"/>
                <w:rFonts w:ascii="Arial" w:hAnsi="Arial" w:cs="Arial"/>
                <w:color w:val="000000"/>
                <w:sz w:val="18"/>
                <w:szCs w:val="18"/>
              </w:rPr>
            </w:pPr>
          </w:p>
        </w:tc>
        <w:tc>
          <w:tcPr>
            <w:tcW w:w="1028" w:type="pct"/>
            <w:tcBorders>
              <w:left w:val="nil"/>
              <w:bottom w:val="single" w:sz="4" w:space="0" w:color="auto"/>
              <w:right w:val="single" w:sz="4" w:space="0" w:color="auto"/>
            </w:tcBorders>
            <w:shd w:val="clear" w:color="auto" w:fill="auto"/>
          </w:tcPr>
          <w:p w14:paraId="0F6B8BEB" w14:textId="77777777" w:rsidR="00705F82" w:rsidRDefault="00705F82" w:rsidP="002D5D5E">
            <w:pPr>
              <w:rPr>
                <w:ins w:id="2494" w:author="ZTE-Ma Zhifeng" w:date="2024-08-26T16:47:00Z"/>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2BE37370" w14:textId="77777777" w:rsidR="00705F82" w:rsidRPr="004D6DE3" w:rsidRDefault="00705F82" w:rsidP="002D5D5E">
            <w:pPr>
              <w:spacing w:after="0"/>
              <w:jc w:val="center"/>
              <w:rPr>
                <w:ins w:id="2495" w:author="ZTE-Ma Zhifeng" w:date="2024-08-26T16:47:00Z"/>
                <w:rFonts w:ascii="Arial" w:hAnsi="Arial" w:cs="Arial"/>
                <w:color w:val="000000"/>
                <w:sz w:val="18"/>
                <w:szCs w:val="18"/>
              </w:rPr>
            </w:pPr>
            <w:ins w:id="2496" w:author="ZTE-Ma Zhifeng" w:date="2024-08-26T16:47:00Z">
              <w:r w:rsidRPr="004D6DE3">
                <w:rPr>
                  <w:rFonts w:ascii="Arial" w:hAnsi="Arial" w:cs="Arial"/>
                  <w:color w:val="000000"/>
                  <w:sz w:val="18"/>
                  <w:szCs w:val="18"/>
                </w:rPr>
                <w:t>n</w:t>
              </w:r>
              <w:r>
                <w:rPr>
                  <w:rFonts w:ascii="Arial" w:hAnsi="Arial" w:cs="Arial"/>
                  <w:color w:val="000000"/>
                  <w:sz w:val="18"/>
                  <w:szCs w:val="18"/>
                </w:rPr>
                <w:t>75</w:t>
              </w:r>
            </w:ins>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4FD06AF3" w14:textId="77777777" w:rsidR="00705F82" w:rsidRPr="004D6DE3" w:rsidRDefault="00705F82" w:rsidP="002D5D5E">
            <w:pPr>
              <w:spacing w:before="100" w:beforeAutospacing="1" w:after="0"/>
              <w:jc w:val="center"/>
              <w:rPr>
                <w:ins w:id="2497" w:author="ZTE-Ma Zhifeng" w:date="2024-08-26T16:47:00Z"/>
                <w:rFonts w:ascii="Arial" w:hAnsi="Arial" w:cs="Arial"/>
                <w:sz w:val="18"/>
                <w:szCs w:val="18"/>
                <w:lang w:eastAsia="zh-CN" w:bidi="ar"/>
              </w:rPr>
            </w:pPr>
            <w:ins w:id="2498" w:author="ZTE-Ma Zhifeng" w:date="2024-08-26T16:47:00Z">
              <w:r w:rsidRPr="008D6E36">
                <w:rPr>
                  <w:rFonts w:ascii="Arial" w:hAnsi="Arial" w:cs="Arial"/>
                  <w:color w:val="000000"/>
                  <w:sz w:val="18"/>
                  <w:szCs w:val="18"/>
                </w:rPr>
                <w:t>n</w:t>
              </w:r>
              <w:r>
                <w:rPr>
                  <w:rFonts w:ascii="Arial" w:hAnsi="Arial" w:cs="Arial"/>
                  <w:color w:val="000000"/>
                  <w:sz w:val="18"/>
                  <w:szCs w:val="18"/>
                </w:rPr>
                <w:t>75</w:t>
              </w:r>
              <w:r w:rsidRPr="008D6E36">
                <w:rPr>
                  <w:rFonts w:ascii="Arial" w:hAnsi="Arial" w:cs="Arial"/>
                  <w:color w:val="000000"/>
                  <w:sz w:val="18"/>
                  <w:szCs w:val="18"/>
                </w:rPr>
                <w:t xml:space="preserve"> channel bandwidths in Table 5.3.5-1</w:t>
              </w:r>
            </w:ins>
          </w:p>
        </w:tc>
        <w:tc>
          <w:tcPr>
            <w:tcW w:w="668" w:type="pct"/>
            <w:tcBorders>
              <w:left w:val="single" w:sz="4" w:space="0" w:color="auto"/>
              <w:bottom w:val="single" w:sz="4" w:space="0" w:color="auto"/>
              <w:right w:val="single" w:sz="4" w:space="0" w:color="auto"/>
            </w:tcBorders>
            <w:vAlign w:val="center"/>
          </w:tcPr>
          <w:p w14:paraId="09A3CF43" w14:textId="77777777" w:rsidR="00705F82" w:rsidRPr="004D6DE3" w:rsidRDefault="00705F82" w:rsidP="002D5D5E">
            <w:pPr>
              <w:spacing w:after="0"/>
              <w:rPr>
                <w:ins w:id="2499" w:author="ZTE-Ma Zhifeng" w:date="2024-08-26T16:47:00Z"/>
                <w:rFonts w:ascii="Arial" w:hAnsi="Arial" w:cs="Arial"/>
                <w:sz w:val="18"/>
                <w:szCs w:val="18"/>
              </w:rPr>
            </w:pPr>
          </w:p>
        </w:tc>
      </w:tr>
    </w:tbl>
    <w:p w14:paraId="449FB717" w14:textId="77777777" w:rsidR="00705F82" w:rsidRDefault="00705F82" w:rsidP="00705F82">
      <w:pPr>
        <w:spacing w:after="0"/>
        <w:rPr>
          <w:ins w:id="2500" w:author="ZTE-Ma Zhifeng" w:date="2024-08-26T16:47:00Z"/>
          <w:rFonts w:eastAsia="Calibri"/>
          <w:lang w:eastAsia="ko-KR"/>
        </w:rPr>
      </w:pPr>
    </w:p>
    <w:p w14:paraId="3E3FC300" w14:textId="77777777" w:rsidR="00705F82" w:rsidRPr="004D6DE3" w:rsidRDefault="00705F82" w:rsidP="00705F82">
      <w:pPr>
        <w:spacing w:after="0"/>
        <w:rPr>
          <w:ins w:id="2501" w:author="ZTE-Ma Zhifeng" w:date="2024-08-26T16:47:00Z"/>
          <w:rFonts w:cs="Arial"/>
          <w:i/>
          <w:color w:val="FF0000"/>
          <w:kern w:val="2"/>
          <w:lang w:val="en-US" w:eastAsia="zh-CN"/>
        </w:rPr>
      </w:pPr>
      <w:ins w:id="2502" w:author="ZTE-Ma Zhifeng" w:date="2024-08-26T16:47:00Z">
        <w:r w:rsidRPr="004D6DE3">
          <w:rPr>
            <w:rFonts w:cs="Arial" w:hint="eastAsia"/>
            <w:i/>
            <w:color w:val="FF0000"/>
            <w:kern w:val="2"/>
            <w:lang w:val="en-US" w:eastAsia="zh-CN"/>
          </w:rPr>
          <w:t xml:space="preserve">Editor's note: </w:t>
        </w:r>
        <w:r>
          <w:rPr>
            <w:rFonts w:cs="Arial"/>
            <w:i/>
            <w:color w:val="FF0000"/>
            <w:kern w:val="2"/>
            <w:lang w:val="en-US" w:eastAsia="zh-CN"/>
          </w:rPr>
          <w:t>The valid UL configurations shall refer to the Annex B.</w:t>
        </w:r>
      </w:ins>
    </w:p>
    <w:p w14:paraId="2F28A214" w14:textId="77777777" w:rsidR="00705F82" w:rsidRDefault="00705F82" w:rsidP="00705F82">
      <w:pPr>
        <w:rPr>
          <w:ins w:id="2503" w:author="ZTE-Ma Zhifeng" w:date="2024-08-26T16:47:00Z"/>
        </w:rPr>
      </w:pPr>
    </w:p>
    <w:p w14:paraId="44DEB341" w14:textId="24E947C9" w:rsidR="00705F82" w:rsidRDefault="00705F82" w:rsidP="00705F82">
      <w:pPr>
        <w:pStyle w:val="41"/>
        <w:rPr>
          <w:ins w:id="2504" w:author="ZTE-Ma Zhifeng" w:date="2024-08-26T16:47:00Z"/>
          <w:rFonts w:cs="Arial"/>
          <w:szCs w:val="22"/>
        </w:rPr>
      </w:pPr>
      <w:bookmarkStart w:id="2505" w:name="_Toc175687526"/>
      <w:ins w:id="2506" w:author="ZTE-Ma Zhifeng" w:date="2024-08-26T16:47:00Z">
        <w:r>
          <w:rPr>
            <w:rFonts w:cs="Arial"/>
          </w:rPr>
          <w:t>5.</w:t>
        </w:r>
      </w:ins>
      <w:ins w:id="2507" w:author="ZTE-Ma Zhifeng" w:date="2024-08-26T16:50:00Z">
        <w:r>
          <w:rPr>
            <w:rFonts w:cs="Arial"/>
          </w:rPr>
          <w:t>5</w:t>
        </w:r>
      </w:ins>
      <w:ins w:id="2508" w:author="ZTE-Ma Zhifeng" w:date="2024-08-26T16:47:00Z">
        <w:r w:rsidRPr="005D2633">
          <w:rPr>
            <w:rFonts w:cs="Arial"/>
          </w:rPr>
          <w:t>.1.</w:t>
        </w:r>
        <w:r>
          <w:rPr>
            <w:rFonts w:cs="Arial"/>
          </w:rPr>
          <w:t>3</w:t>
        </w:r>
        <w:r w:rsidRPr="005D2633">
          <w:rPr>
            <w:rFonts w:cs="Arial"/>
          </w:rPr>
          <w:tab/>
        </w:r>
        <w:r>
          <w:rPr>
            <w:rFonts w:cs="Arial"/>
            <w:szCs w:val="22"/>
          </w:rPr>
          <w:t>∆T</w:t>
        </w:r>
        <w:r>
          <w:rPr>
            <w:rFonts w:cs="Arial"/>
            <w:szCs w:val="22"/>
            <w:vertAlign w:val="subscript"/>
          </w:rPr>
          <w:t>IB</w:t>
        </w:r>
        <w:r>
          <w:rPr>
            <w:rFonts w:cs="Arial" w:hint="eastAsia"/>
            <w:szCs w:val="22"/>
            <w:vertAlign w:val="subscript"/>
          </w:rPr>
          <w:t>,c</w:t>
        </w:r>
        <w:r>
          <w:rPr>
            <w:rFonts w:cs="Arial"/>
            <w:szCs w:val="22"/>
          </w:rPr>
          <w:t xml:space="preserve"> and ∆R</w:t>
        </w:r>
        <w:r>
          <w:rPr>
            <w:rFonts w:cs="Arial"/>
            <w:szCs w:val="22"/>
            <w:vertAlign w:val="subscript"/>
          </w:rPr>
          <w:t>IB</w:t>
        </w:r>
        <w:r>
          <w:rPr>
            <w:rFonts w:cs="Arial" w:hint="eastAsia"/>
            <w:szCs w:val="22"/>
            <w:vertAlign w:val="subscript"/>
          </w:rPr>
          <w:t>,c</w:t>
        </w:r>
        <w:r>
          <w:rPr>
            <w:rFonts w:cs="Arial"/>
            <w:szCs w:val="22"/>
          </w:rPr>
          <w:t xml:space="preserve"> values</w:t>
        </w:r>
        <w:bookmarkEnd w:id="2505"/>
      </w:ins>
    </w:p>
    <w:p w14:paraId="2E8FA439" w14:textId="77777777" w:rsidR="00705F82" w:rsidRPr="008A04AB" w:rsidRDefault="00705F82" w:rsidP="00705F82">
      <w:pPr>
        <w:rPr>
          <w:ins w:id="2509" w:author="ZTE-Ma Zhifeng" w:date="2024-08-26T16:47:00Z"/>
          <w:rFonts w:cs="Arial"/>
          <w:i/>
          <w:color w:val="FF0000"/>
          <w:kern w:val="2"/>
          <w:lang w:val="en-US" w:eastAsia="zh-CN"/>
        </w:rPr>
      </w:pPr>
      <w:ins w:id="2510" w:author="ZTE-Ma Zhifeng" w:date="2024-08-26T16:47:00Z">
        <w:r w:rsidRPr="008A04AB">
          <w:rPr>
            <w:rFonts w:cs="Arial" w:hint="eastAsia"/>
            <w:i/>
            <w:color w:val="FF0000"/>
            <w:kern w:val="2"/>
            <w:lang w:val="en-US" w:eastAsia="zh-CN"/>
          </w:rPr>
          <w:t>Editor</w:t>
        </w:r>
        <w:r w:rsidRPr="008A04AB">
          <w:rPr>
            <w:rFonts w:cs="Arial" w:hint="eastAsia"/>
            <w:i/>
            <w:color w:val="FF0000"/>
            <w:kern w:val="2"/>
            <w:lang w:val="en-US" w:eastAsia="zh-CN"/>
          </w:rPr>
          <w:t>’</w:t>
        </w:r>
        <w:r w:rsidRPr="008A04AB">
          <w:rPr>
            <w:rFonts w:cs="Arial" w:hint="eastAsia"/>
            <w:i/>
            <w:color w:val="FF0000"/>
            <w:kern w:val="2"/>
            <w:lang w:val="en-US" w:eastAsia="zh-CN"/>
          </w:rPr>
          <w:t>s</w:t>
        </w:r>
        <w:r>
          <w:rPr>
            <w:rFonts w:cs="Arial" w:hint="eastAsia"/>
            <w:i/>
            <w:color w:val="FF0000"/>
            <w:kern w:val="2"/>
            <w:lang w:val="en-US" w:eastAsia="zh-CN"/>
          </w:rPr>
          <w:t xml:space="preserve"> note: F</w:t>
        </w:r>
        <w:r w:rsidRPr="008A04AB">
          <w:rPr>
            <w:rFonts w:cs="Arial" w:hint="eastAsia"/>
            <w:i/>
            <w:color w:val="FF0000"/>
            <w:kern w:val="2"/>
            <w:lang w:val="en-US" w:eastAsia="zh-CN"/>
          </w:rPr>
          <w:t xml:space="preserve">or the table of </w:t>
        </w:r>
        <w:r w:rsidRPr="008A04AB">
          <w:rPr>
            <w:rFonts w:ascii="MS Gothic" w:eastAsia="MS Gothic" w:hAnsi="MS Gothic" w:cs="MS Gothic" w:hint="eastAsia"/>
            <w:i/>
            <w:color w:val="FF0000"/>
            <w:kern w:val="2"/>
            <w:lang w:val="en-US" w:eastAsia="zh-CN"/>
          </w:rPr>
          <w:t>∆</w:t>
        </w:r>
        <w:r w:rsidRPr="008A04AB">
          <w:rPr>
            <w:rFonts w:cs="Arial" w:hint="eastAsia"/>
            <w:i/>
            <w:color w:val="FF0000"/>
            <w:kern w:val="2"/>
            <w:lang w:val="en-US" w:eastAsia="zh-CN"/>
          </w:rPr>
          <w:t>T</w:t>
        </w:r>
        <w:r w:rsidRPr="008A04AB">
          <w:rPr>
            <w:rFonts w:cs="Arial" w:hint="eastAsia"/>
            <w:i/>
            <w:color w:val="FF0000"/>
            <w:kern w:val="2"/>
            <w:vertAlign w:val="subscript"/>
            <w:lang w:val="en-US" w:eastAsia="zh-CN"/>
          </w:rPr>
          <w:t>IB,c</w:t>
        </w:r>
        <w:r w:rsidRPr="008A04AB">
          <w:rPr>
            <w:rFonts w:cs="Arial" w:hint="eastAsia"/>
            <w:i/>
            <w:color w:val="FF0000"/>
            <w:kern w:val="2"/>
            <w:lang w:val="en-US" w:eastAsia="zh-CN"/>
          </w:rPr>
          <w:t xml:space="preserve"> and </w:t>
        </w:r>
        <w:r w:rsidRPr="008A04AB">
          <w:rPr>
            <w:rFonts w:ascii="MS Gothic" w:eastAsia="MS Gothic" w:hAnsi="MS Gothic" w:cs="MS Gothic" w:hint="eastAsia"/>
            <w:i/>
            <w:color w:val="FF0000"/>
            <w:kern w:val="2"/>
            <w:lang w:val="en-US" w:eastAsia="zh-CN"/>
          </w:rPr>
          <w:t>∆</w:t>
        </w:r>
        <w:r w:rsidRPr="008A04AB">
          <w:rPr>
            <w:rFonts w:cs="Arial" w:hint="eastAsia"/>
            <w:i/>
            <w:color w:val="FF0000"/>
            <w:kern w:val="2"/>
            <w:lang w:val="en-US" w:eastAsia="zh-CN"/>
          </w:rPr>
          <w:t>R</w:t>
        </w:r>
        <w:r w:rsidRPr="008A04AB">
          <w:rPr>
            <w:rFonts w:cs="Arial" w:hint="eastAsia"/>
            <w:i/>
            <w:color w:val="FF0000"/>
            <w:kern w:val="2"/>
            <w:vertAlign w:val="subscript"/>
            <w:lang w:val="en-US" w:eastAsia="zh-CN"/>
          </w:rPr>
          <w:t>IB,c</w:t>
        </w:r>
        <w:r w:rsidRPr="008A04AB">
          <w:rPr>
            <w:rFonts w:cs="Arial" w:hint="eastAsia"/>
            <w:i/>
            <w:color w:val="FF0000"/>
            <w:kern w:val="2"/>
            <w:lang w:val="en-US" w:eastAsia="zh-CN"/>
          </w:rPr>
          <w:t xml:space="preserve"> values, please use the same table format as in the latest TS 38.101-1.</w:t>
        </w:r>
      </w:ins>
    </w:p>
    <w:p w14:paraId="579BEFDA" w14:textId="77777777" w:rsidR="00705F82" w:rsidRDefault="00705F82" w:rsidP="00705F82">
      <w:pPr>
        <w:rPr>
          <w:ins w:id="2511" w:author="ZTE-Ma Zhifeng" w:date="2024-08-26T16:47:00Z"/>
        </w:rPr>
      </w:pPr>
      <w:ins w:id="2512" w:author="ZTE-Ma Zhifeng" w:date="2024-08-26T16:47:00Z">
        <w:r>
          <w:t xml:space="preserve">For </w:t>
        </w:r>
        <w:r>
          <w:rPr>
            <w:lang w:val="en-US" w:eastAsia="zh-CN"/>
          </w:rPr>
          <w:t>CA</w:t>
        </w:r>
        <w:r>
          <w:rPr>
            <w:lang w:eastAsia="zh-CN"/>
          </w:rPr>
          <w:t>_</w:t>
        </w:r>
        <w:r>
          <w:rPr>
            <w:lang w:val="en-US" w:eastAsia="zh-CN"/>
          </w:rPr>
          <w:t>n8</w:t>
        </w:r>
        <w:r>
          <w:rPr>
            <w:lang w:eastAsia="ja-JP"/>
          </w:rPr>
          <w:t>-n</w:t>
        </w:r>
        <w:r>
          <w:rPr>
            <w:lang w:val="en-US" w:eastAsia="zh-CN"/>
          </w:rPr>
          <w:t>28-</w:t>
        </w:r>
        <w:r>
          <w:rPr>
            <w:rFonts w:hint="eastAsia"/>
            <w:lang w:val="en-US" w:eastAsia="zh-CN"/>
          </w:rPr>
          <w:t>n</w:t>
        </w:r>
        <w:r>
          <w:rPr>
            <w:lang w:val="en-US" w:eastAsia="zh-CN"/>
          </w:rPr>
          <w:t>75</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w:t>
        </w:r>
        <w:r w:rsidRPr="005A43BB">
          <w:rPr>
            <w:rFonts w:hint="eastAsia"/>
          </w:rPr>
          <w:t>have</w:t>
        </w:r>
        <w:r>
          <w:t xml:space="preserve"> </w:t>
        </w:r>
        <w:r w:rsidRPr="00BE2404">
          <w:rPr>
            <w:rFonts w:hint="eastAsia"/>
          </w:rPr>
          <w:t>already</w:t>
        </w:r>
        <w:r>
          <w:t xml:space="preserve"> </w:t>
        </w:r>
        <w:r w:rsidRPr="005A43BB">
          <w:rPr>
            <w:rFonts w:hint="eastAsia"/>
          </w:rPr>
          <w:t>been</w:t>
        </w:r>
        <w:r>
          <w:t xml:space="preserve"> </w:t>
        </w:r>
        <w:r w:rsidRPr="00BE2404">
          <w:rPr>
            <w:rFonts w:hint="eastAsia"/>
          </w:rPr>
          <w:t>specified</w:t>
        </w:r>
        <w:r>
          <w:t xml:space="preserve"> </w:t>
        </w:r>
        <w:r w:rsidRPr="00BE2404">
          <w:rPr>
            <w:rFonts w:hint="eastAsia"/>
          </w:rPr>
          <w:t>in</w:t>
        </w:r>
        <w:r>
          <w:t xml:space="preserve"> TS 38.101-1.</w:t>
        </w:r>
      </w:ins>
    </w:p>
    <w:p w14:paraId="144D7389" w14:textId="035947AA" w:rsidR="00705F82" w:rsidRPr="00705F82" w:rsidRDefault="00705F82" w:rsidP="00705F82">
      <w:pPr>
        <w:pStyle w:val="31"/>
        <w:rPr>
          <w:ins w:id="2513" w:author="ZTE-Ma Zhifeng" w:date="2024-08-26T16:47:00Z"/>
          <w:rFonts w:cs="Arial"/>
          <w:szCs w:val="28"/>
          <w:lang w:val="en-US" w:eastAsia="zh-CN"/>
          <w:rPrChange w:id="2514" w:author="ZTE-Ma Zhifeng" w:date="2024-08-26T16:47:00Z">
            <w:rPr>
              <w:ins w:id="2515" w:author="ZTE-Ma Zhifeng" w:date="2024-08-26T16:47:00Z"/>
              <w:rFonts w:cs="Arial"/>
              <w:szCs w:val="28"/>
            </w:rPr>
          </w:rPrChange>
        </w:rPr>
      </w:pPr>
      <w:bookmarkStart w:id="2516" w:name="_Toc175687527"/>
      <w:ins w:id="2517" w:author="ZTE-Ma Zhifeng" w:date="2024-08-26T16:47:00Z">
        <w:r w:rsidRPr="00705F82">
          <w:rPr>
            <w:rFonts w:cs="Arial"/>
            <w:szCs w:val="28"/>
            <w:lang w:val="en-US" w:eastAsia="zh-CN"/>
          </w:rPr>
          <w:t>5.</w:t>
        </w:r>
      </w:ins>
      <w:ins w:id="2518" w:author="ZTE-Ma Zhifeng" w:date="2024-08-26T16:50:00Z">
        <w:r>
          <w:rPr>
            <w:rFonts w:cs="Arial"/>
            <w:szCs w:val="28"/>
            <w:lang w:val="en-US" w:eastAsia="zh-CN"/>
          </w:rPr>
          <w:t>5</w:t>
        </w:r>
      </w:ins>
      <w:ins w:id="2519" w:author="ZTE-Ma Zhifeng" w:date="2024-08-26T16:47:00Z">
        <w:r w:rsidRPr="00705F82">
          <w:rPr>
            <w:rFonts w:cs="Arial"/>
            <w:szCs w:val="28"/>
            <w:lang w:val="en-US" w:eastAsia="zh-CN"/>
            <w:rPrChange w:id="2520" w:author="ZTE-Ma Zhifeng" w:date="2024-08-26T16:47:00Z">
              <w:rPr>
                <w:rFonts w:cs="Arial"/>
                <w:szCs w:val="28"/>
              </w:rPr>
            </w:rPrChange>
          </w:rPr>
          <w:t>.2</w:t>
        </w:r>
        <w:r w:rsidRPr="00705F82">
          <w:rPr>
            <w:rFonts w:cs="Arial"/>
            <w:szCs w:val="28"/>
            <w:lang w:val="en-US" w:eastAsia="zh-CN"/>
            <w:rPrChange w:id="2521" w:author="ZTE-Ma Zhifeng" w:date="2024-08-26T16:47:00Z">
              <w:rPr>
                <w:rFonts w:cs="Arial"/>
                <w:szCs w:val="28"/>
              </w:rPr>
            </w:rPrChange>
          </w:rPr>
          <w:tab/>
          <w:t>Specific for 2 bands UL CA</w:t>
        </w:r>
        <w:bookmarkEnd w:id="2516"/>
      </w:ins>
    </w:p>
    <w:p w14:paraId="7A56137A" w14:textId="4A739E3F" w:rsidR="00705F82" w:rsidRPr="00705F82" w:rsidRDefault="00705F82">
      <w:pPr>
        <w:pStyle w:val="41"/>
        <w:rPr>
          <w:ins w:id="2522" w:author="ZTE-Ma Zhifeng" w:date="2024-08-26T16:47:00Z"/>
          <w:rPrChange w:id="2523" w:author="ZTE-Ma Zhifeng" w:date="2024-08-26T16:48:00Z">
            <w:rPr>
              <w:ins w:id="2524" w:author="ZTE-Ma Zhifeng" w:date="2024-08-26T16:47:00Z"/>
              <w:rFonts w:eastAsia="Times New Roman"/>
              <w:lang w:eastAsia="en-GB"/>
            </w:rPr>
          </w:rPrChange>
        </w:rPr>
        <w:pPrChange w:id="2525" w:author="ZTE-Ma Zhifeng" w:date="2024-08-26T16:48:00Z">
          <w:pPr>
            <w:pStyle w:val="41"/>
            <w:overflowPunct w:val="0"/>
            <w:autoSpaceDE w:val="0"/>
            <w:autoSpaceDN w:val="0"/>
            <w:adjustRightInd w:val="0"/>
            <w:textAlignment w:val="baseline"/>
          </w:pPr>
        </w:pPrChange>
      </w:pPr>
      <w:bookmarkStart w:id="2526" w:name="_Toc175687528"/>
      <w:ins w:id="2527" w:author="ZTE-Ma Zhifeng" w:date="2024-08-26T16:47:00Z">
        <w:r w:rsidRPr="00705F82">
          <w:t>5.</w:t>
        </w:r>
      </w:ins>
      <w:ins w:id="2528" w:author="ZTE-Ma Zhifeng" w:date="2024-08-26T16:50:00Z">
        <w:r>
          <w:t>5</w:t>
        </w:r>
      </w:ins>
      <w:ins w:id="2529" w:author="ZTE-Ma Zhifeng" w:date="2024-08-26T16:47:00Z">
        <w:r w:rsidRPr="00705F82">
          <w:rPr>
            <w:rPrChange w:id="2530" w:author="ZTE-Ma Zhifeng" w:date="2024-08-26T16:48:00Z">
              <w:rPr>
                <w:rFonts w:eastAsia="Times New Roman"/>
                <w:lang w:eastAsia="en-GB"/>
              </w:rPr>
            </w:rPrChange>
          </w:rPr>
          <w:t>.2.1</w:t>
        </w:r>
        <w:r w:rsidRPr="00705F82">
          <w:rPr>
            <w:rPrChange w:id="2531" w:author="ZTE-Ma Zhifeng" w:date="2024-08-26T16:48:00Z">
              <w:rPr>
                <w:rFonts w:eastAsia="Times New Roman"/>
                <w:lang w:eastAsia="en-GB"/>
              </w:rPr>
            </w:rPrChange>
          </w:rPr>
          <w:tab/>
          <w:t>UE co-existence studies</w:t>
        </w:r>
        <w:bookmarkEnd w:id="2526"/>
      </w:ins>
    </w:p>
    <w:p w14:paraId="53361ED0" w14:textId="77777777" w:rsidR="00705F82" w:rsidRDefault="00705F82" w:rsidP="00705F82">
      <w:pPr>
        <w:rPr>
          <w:ins w:id="2532" w:author="ZTE-Ma Zhifeng" w:date="2024-08-26T16:47:00Z"/>
          <w:i/>
          <w:iCs/>
          <w:color w:val="FF0000"/>
          <w:lang w:val="en-US" w:eastAsia="zh-CN"/>
        </w:rPr>
      </w:pPr>
      <w:ins w:id="2533" w:author="ZTE-Ma Zhifeng" w:date="2024-08-26T16:47:00Z">
        <w:r>
          <w:rPr>
            <w:rFonts w:cs="Arial" w:hint="eastAsia"/>
            <w:i/>
            <w:color w:val="FF0000"/>
            <w:kern w:val="2"/>
            <w:lang w:val="en-US" w:eastAsia="zh-CN"/>
          </w:rPr>
          <w:t>Editor</w:t>
        </w:r>
        <w:r>
          <w:rPr>
            <w:rFonts w:cs="Arial"/>
            <w:i/>
            <w:color w:val="FF0000"/>
            <w:kern w:val="2"/>
            <w:lang w:val="en-US" w:eastAsia="zh-CN"/>
          </w:rPr>
          <w:t>’</w:t>
        </w:r>
        <w:r>
          <w:rPr>
            <w:rFonts w:cs="Arial" w:hint="eastAsia"/>
            <w:i/>
            <w:color w:val="FF0000"/>
            <w:kern w:val="2"/>
            <w:lang w:val="en-US" w:eastAsia="zh-CN"/>
          </w:rPr>
          <w:t xml:space="preserve">s </w:t>
        </w:r>
        <w:r>
          <w:rPr>
            <w:rFonts w:hint="eastAsia"/>
            <w:i/>
            <w:iCs/>
            <w:color w:val="FF0000"/>
            <w:lang w:val="en-US" w:eastAsia="zh-CN"/>
          </w:rPr>
          <w:t>Note: The tables in this section are provided to identify potential issues to be analy</w:t>
        </w:r>
        <w:r>
          <w:rPr>
            <w:i/>
            <w:iCs/>
            <w:color w:val="FF0000"/>
            <w:lang w:val="en-US" w:eastAsia="zh-CN"/>
          </w:rPr>
          <w:t>z</w:t>
        </w:r>
        <w:r>
          <w:rPr>
            <w:rFonts w:hint="eastAsia"/>
            <w:i/>
            <w:iCs/>
            <w:color w:val="FF0000"/>
            <w:lang w:val="en-US" w:eastAsia="zh-CN"/>
          </w:rPr>
          <w:t>ed based on interference frequency range calculations, whether to specify the MSD related to collisions with the victim receiver frequency range should be based on the detailed REFSENS analysis.</w:t>
        </w:r>
      </w:ins>
    </w:p>
    <w:p w14:paraId="5E48F631" w14:textId="757C4C4A" w:rsidR="00705F82" w:rsidRPr="00242348" w:rsidRDefault="00705F82" w:rsidP="00705F82">
      <w:pPr>
        <w:pStyle w:val="51"/>
        <w:overflowPunct w:val="0"/>
        <w:autoSpaceDE w:val="0"/>
        <w:autoSpaceDN w:val="0"/>
        <w:adjustRightInd w:val="0"/>
        <w:textAlignment w:val="baseline"/>
        <w:rPr>
          <w:ins w:id="2534" w:author="ZTE-Ma Zhifeng" w:date="2024-08-26T16:47:00Z"/>
          <w:snapToGrid w:val="0"/>
          <w:lang w:eastAsia="en-GB"/>
        </w:rPr>
      </w:pPr>
      <w:bookmarkStart w:id="2535" w:name="_Toc175687529"/>
      <w:ins w:id="2536" w:author="ZTE-Ma Zhifeng" w:date="2024-08-26T16:47:00Z">
        <w:r w:rsidRPr="00242348">
          <w:rPr>
            <w:rFonts w:hint="eastAsia"/>
            <w:snapToGrid w:val="0"/>
            <w:lang w:eastAsia="en-GB"/>
          </w:rPr>
          <w:t>5.</w:t>
        </w:r>
      </w:ins>
      <w:ins w:id="2537" w:author="ZTE-Ma Zhifeng" w:date="2024-08-26T16:50:00Z">
        <w:r>
          <w:rPr>
            <w:snapToGrid w:val="0"/>
            <w:lang w:eastAsia="en-GB"/>
          </w:rPr>
          <w:t>5</w:t>
        </w:r>
      </w:ins>
      <w:ins w:id="2538" w:author="ZTE-Ma Zhifeng" w:date="2024-08-26T16:47:00Z">
        <w:r w:rsidRPr="00242348">
          <w:rPr>
            <w:snapToGrid w:val="0"/>
            <w:lang w:eastAsia="en-GB"/>
          </w:rPr>
          <w:t>.2.</w:t>
        </w:r>
        <w:r>
          <w:rPr>
            <w:snapToGrid w:val="0"/>
            <w:lang w:eastAsia="en-GB"/>
          </w:rPr>
          <w:t>1</w:t>
        </w:r>
        <w:r w:rsidRPr="00242348">
          <w:rPr>
            <w:snapToGrid w:val="0"/>
            <w:lang w:eastAsia="en-GB"/>
          </w:rPr>
          <w:t>.1</w:t>
        </w:r>
        <w:r w:rsidRPr="00242348">
          <w:rPr>
            <w:snapToGrid w:val="0"/>
            <w:lang w:eastAsia="en-GB"/>
          </w:rPr>
          <w:tab/>
          <w:t>Co-existence studies for 2UL band with 1CC per band</w:t>
        </w:r>
        <w:bookmarkEnd w:id="2535"/>
      </w:ins>
    </w:p>
    <w:p w14:paraId="30198D78" w14:textId="77777777" w:rsidR="00705F82" w:rsidRPr="0007219E" w:rsidRDefault="00705F82" w:rsidP="00705F82">
      <w:pPr>
        <w:rPr>
          <w:ins w:id="2539" w:author="ZTE-Ma Zhifeng" w:date="2024-08-26T16:47:00Z"/>
          <w:i/>
          <w:iCs/>
          <w:color w:val="FF0000"/>
          <w:lang w:val="en-US" w:eastAsia="zh-CN"/>
        </w:rPr>
      </w:pPr>
      <w:ins w:id="2540" w:author="ZTE-Ma Zhifeng" w:date="2024-08-26T16:47:00Z">
        <w:r>
          <w:rPr>
            <w:rFonts w:cs="Arial" w:hint="eastAsia"/>
            <w:i/>
            <w:color w:val="FF0000"/>
            <w:kern w:val="2"/>
            <w:lang w:val="en-US" w:eastAsia="zh-CN"/>
          </w:rPr>
          <w:t>Editor</w:t>
        </w:r>
        <w:r>
          <w:rPr>
            <w:rFonts w:cs="Arial"/>
            <w:i/>
            <w:color w:val="FF0000"/>
            <w:kern w:val="2"/>
            <w:lang w:val="en-US" w:eastAsia="zh-CN"/>
          </w:rPr>
          <w:t>’</w:t>
        </w:r>
        <w:r>
          <w:rPr>
            <w:rFonts w:cs="Arial" w:hint="eastAsia"/>
            <w:i/>
            <w:color w:val="FF0000"/>
            <w:kern w:val="2"/>
            <w:lang w:val="en-US" w:eastAsia="zh-CN"/>
          </w:rPr>
          <w:t xml:space="preserve">s </w:t>
        </w:r>
        <w:r>
          <w:rPr>
            <w:rFonts w:hint="eastAsia"/>
            <w:i/>
            <w:iCs/>
            <w:color w:val="FF0000"/>
            <w:lang w:val="en-US" w:eastAsia="zh-CN"/>
          </w:rPr>
          <w:t xml:space="preserve">Note: </w:t>
        </w:r>
        <w:r w:rsidRPr="0007219E">
          <w:rPr>
            <w:i/>
            <w:iCs/>
            <w:color w:val="FF0000"/>
            <w:lang w:val="en-US" w:eastAsia="zh-CN"/>
          </w:rPr>
          <w:t>Since the IMD tables have already been calculated for the different two band fallbacks, the tables below may skip the IMD calculations and refer to the relevant two band TP tables. Nonetheless, the IMD issues should be stated, and the related TPs referenced.</w:t>
        </w:r>
        <w:r>
          <w:rPr>
            <w:i/>
            <w:iCs/>
            <w:color w:val="FF0000"/>
            <w:lang w:val="en-US" w:eastAsia="zh-CN"/>
          </w:rPr>
          <w:t xml:space="preserve"> Only one example table is provided in this template but there may be up to three cases for the victim DL band and as many tables may be needed.</w:t>
        </w:r>
      </w:ins>
    </w:p>
    <w:p w14:paraId="5F54FC00" w14:textId="3A8CC028" w:rsidR="00705F82" w:rsidRPr="00A76C0A" w:rsidRDefault="00705F82" w:rsidP="00705F82">
      <w:pPr>
        <w:rPr>
          <w:ins w:id="2541" w:author="ZTE-Ma Zhifeng" w:date="2024-08-26T16:47:00Z"/>
          <w:rFonts w:eastAsia="MS Mincho"/>
        </w:rPr>
      </w:pPr>
      <w:ins w:id="2542" w:author="ZTE-Ma Zhifeng" w:date="2024-08-26T16:47:00Z">
        <w:r w:rsidRPr="00A76C0A">
          <w:rPr>
            <w:rFonts w:eastAsia="MS Mincho"/>
          </w:rPr>
          <w:t xml:space="preserve">Table </w:t>
        </w:r>
        <w:r w:rsidRPr="00A76C0A">
          <w:rPr>
            <w:rFonts w:eastAsia="MS Mincho" w:hint="eastAsia"/>
          </w:rPr>
          <w:t>5.</w:t>
        </w:r>
      </w:ins>
      <w:ins w:id="2543" w:author="ZTE-Ma Zhifeng" w:date="2024-08-26T16:50:00Z">
        <w:r>
          <w:rPr>
            <w:rFonts w:eastAsia="MS Mincho"/>
          </w:rPr>
          <w:t>5</w:t>
        </w:r>
      </w:ins>
      <w:ins w:id="2544" w:author="ZTE-Ma Zhifeng" w:date="2024-08-26T16:47:00Z">
        <w:r>
          <w:rPr>
            <w:rFonts w:eastAsia="MS Mincho"/>
          </w:rPr>
          <w:t>.2.1</w:t>
        </w:r>
        <w:r w:rsidRPr="00A76C0A">
          <w:rPr>
            <w:rFonts w:eastAsia="MS Mincho"/>
          </w:rPr>
          <w:t xml:space="preserve">.1-1 provides the two UL bands with one CC per band IMD interference analysis for </w:t>
        </w:r>
        <w:r w:rsidRPr="009D535B">
          <w:rPr>
            <w:rFonts w:eastAsia="MS Mincho"/>
          </w:rPr>
          <w:t>CA_n</w:t>
        </w:r>
        <w:r>
          <w:rPr>
            <w:rFonts w:eastAsia="MS Mincho"/>
          </w:rPr>
          <w:t>3</w:t>
        </w:r>
        <w:r w:rsidRPr="009D535B">
          <w:rPr>
            <w:rFonts w:eastAsia="MS Mincho"/>
          </w:rPr>
          <w:t>A-n</w:t>
        </w:r>
        <w:r>
          <w:rPr>
            <w:rFonts w:eastAsia="MS Mincho"/>
          </w:rPr>
          <w:t>7</w:t>
        </w:r>
        <w:r w:rsidRPr="009D535B">
          <w:rPr>
            <w:rFonts w:eastAsia="MS Mincho"/>
          </w:rPr>
          <w:t>A-n75A</w:t>
        </w:r>
        <w:r w:rsidRPr="00A76C0A">
          <w:rPr>
            <w:rFonts w:eastAsia="MS Mincho"/>
          </w:rPr>
          <w:t xml:space="preserve"> with UL </w:t>
        </w:r>
        <w:r w:rsidRPr="009D535B">
          <w:rPr>
            <w:rFonts w:eastAsia="MS Mincho"/>
          </w:rPr>
          <w:t>CA_n</w:t>
        </w:r>
        <w:r>
          <w:rPr>
            <w:rFonts w:eastAsia="MS Mincho"/>
          </w:rPr>
          <w:t>3</w:t>
        </w:r>
        <w:r w:rsidRPr="009D535B">
          <w:rPr>
            <w:rFonts w:eastAsia="MS Mincho"/>
          </w:rPr>
          <w:t>A-n</w:t>
        </w:r>
        <w:r>
          <w:rPr>
            <w:rFonts w:eastAsia="MS Mincho"/>
          </w:rPr>
          <w:t>7</w:t>
        </w:r>
        <w:r w:rsidRPr="009D535B">
          <w:rPr>
            <w:rFonts w:eastAsia="MS Mincho"/>
          </w:rPr>
          <w:t>A</w:t>
        </w:r>
        <w:r w:rsidRPr="00A76C0A">
          <w:rPr>
            <w:rFonts w:eastAsia="MS Mincho"/>
          </w:rPr>
          <w:t>.</w:t>
        </w:r>
      </w:ins>
    </w:p>
    <w:p w14:paraId="5A5469CF" w14:textId="5EF2E9EF" w:rsidR="00705F82" w:rsidRPr="00705F82" w:rsidRDefault="00705F82">
      <w:pPr>
        <w:pStyle w:val="TH"/>
        <w:rPr>
          <w:ins w:id="2545" w:author="ZTE-Ma Zhifeng" w:date="2024-08-26T16:47:00Z"/>
          <w:rFonts w:cs="Arial"/>
          <w:b w:val="0"/>
          <w:rPrChange w:id="2546" w:author="ZTE-Ma Zhifeng" w:date="2024-08-26T16:49:00Z">
            <w:rPr>
              <w:ins w:id="2547" w:author="ZTE-Ma Zhifeng" w:date="2024-08-26T16:47:00Z"/>
              <w:rFonts w:ascii="Arial" w:hAnsi="Arial" w:cs="Arial"/>
              <w:b/>
              <w:lang w:eastAsia="zh-CN"/>
            </w:rPr>
          </w:rPrChange>
        </w:rPr>
        <w:pPrChange w:id="2548" w:author="ZTE-Ma Zhifeng" w:date="2024-08-26T16:49:00Z">
          <w:pPr>
            <w:keepNext/>
            <w:keepLines/>
            <w:spacing w:before="60"/>
            <w:jc w:val="center"/>
          </w:pPr>
        </w:pPrChange>
      </w:pPr>
      <w:ins w:id="2549" w:author="ZTE-Ma Zhifeng" w:date="2024-08-26T16:47:00Z">
        <w:r w:rsidRPr="00705F82">
          <w:rPr>
            <w:rFonts w:cs="Arial"/>
            <w:rPrChange w:id="2550" w:author="ZTE-Ma Zhifeng" w:date="2024-08-26T16:49:00Z">
              <w:rPr>
                <w:rFonts w:cs="Arial"/>
                <w:lang w:eastAsia="zh-CN"/>
              </w:rPr>
            </w:rPrChange>
          </w:rPr>
          <w:lastRenderedPageBreak/>
          <w:t>Table 5.</w:t>
        </w:r>
      </w:ins>
      <w:ins w:id="2551" w:author="ZTE-Ma Zhifeng" w:date="2024-08-26T16:50:00Z">
        <w:r>
          <w:rPr>
            <w:rFonts w:cs="Arial"/>
          </w:rPr>
          <w:t>5</w:t>
        </w:r>
      </w:ins>
      <w:ins w:id="2552" w:author="ZTE-Ma Zhifeng" w:date="2024-08-26T16:47:00Z">
        <w:r w:rsidRPr="00705F82">
          <w:rPr>
            <w:rFonts w:cs="Arial"/>
            <w:rPrChange w:id="2553" w:author="ZTE-Ma Zhifeng" w:date="2024-08-26T16:49:00Z">
              <w:rPr>
                <w:rFonts w:cs="Arial"/>
                <w:lang w:eastAsia="zh-CN"/>
              </w:rPr>
            </w:rPrChange>
          </w:rPr>
          <w:t>.2.1.1-1: Two UL bands IMD analysis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Change w:id="2554">
          <w:tblGrid>
            <w:gridCol w:w="2885"/>
            <w:gridCol w:w="1800"/>
            <w:gridCol w:w="1749"/>
            <w:gridCol w:w="1620"/>
            <w:gridCol w:w="1799"/>
          </w:tblGrid>
        </w:tblGridChange>
      </w:tblGrid>
      <w:tr w:rsidR="00705F82" w14:paraId="4F6712D6" w14:textId="77777777" w:rsidTr="002D5D5E">
        <w:trPr>
          <w:trHeight w:val="266"/>
          <w:ins w:id="2555" w:author="ZTE-Ma Zhifeng" w:date="2024-08-26T16:4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36C13EC" w14:textId="77777777" w:rsidR="00705F82" w:rsidRDefault="00705F82" w:rsidP="002D5D5E">
            <w:pPr>
              <w:pStyle w:val="TAH"/>
              <w:rPr>
                <w:ins w:id="2556" w:author="ZTE-Ma Zhifeng" w:date="2024-08-26T16:47:00Z"/>
                <w:b w:val="0"/>
                <w:lang w:val="en-US"/>
              </w:rPr>
            </w:pPr>
            <w:ins w:id="2557" w:author="ZTE-Ma Zhifeng" w:date="2024-08-26T16:47:00Z">
              <w:r>
                <w:t>UE UL carriers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4529E4" w14:textId="77777777" w:rsidR="00705F82" w:rsidRDefault="00705F82" w:rsidP="002D5D5E">
            <w:pPr>
              <w:pStyle w:val="TAH"/>
              <w:rPr>
                <w:ins w:id="2558" w:author="ZTE-Ma Zhifeng" w:date="2024-08-26T16:47:00Z"/>
              </w:rPr>
            </w:pPr>
            <w:ins w:id="2559" w:author="ZTE-Ma Zhifeng" w:date="2024-08-26T16:47:00Z">
              <w:r>
                <w:t>f</w:t>
              </w:r>
              <w:r>
                <w:rPr>
                  <w:vertAlign w:val="subscript"/>
                </w:rPr>
                <w:t>x_low</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C64CBB2" w14:textId="77777777" w:rsidR="00705F82" w:rsidRDefault="00705F82" w:rsidP="002D5D5E">
            <w:pPr>
              <w:pStyle w:val="TAH"/>
              <w:rPr>
                <w:ins w:id="2560" w:author="ZTE-Ma Zhifeng" w:date="2024-08-26T16:47:00Z"/>
              </w:rPr>
            </w:pPr>
            <w:ins w:id="2561" w:author="ZTE-Ma Zhifeng" w:date="2024-08-26T16:47:00Z">
              <w:r>
                <w:t>f</w:t>
              </w:r>
              <w:r>
                <w:rPr>
                  <w:vertAlign w:val="subscript"/>
                </w:rPr>
                <w:t>x_high</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E74A87" w14:textId="77777777" w:rsidR="00705F82" w:rsidRDefault="00705F82" w:rsidP="002D5D5E">
            <w:pPr>
              <w:pStyle w:val="TAH"/>
              <w:rPr>
                <w:ins w:id="2562" w:author="ZTE-Ma Zhifeng" w:date="2024-08-26T16:47:00Z"/>
              </w:rPr>
            </w:pPr>
            <w:ins w:id="2563" w:author="ZTE-Ma Zhifeng" w:date="2024-08-26T16:47:00Z">
              <w:r>
                <w:t>f</w:t>
              </w:r>
              <w:r>
                <w:rPr>
                  <w:vertAlign w:val="subscript"/>
                </w:rPr>
                <w:t>y_low</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122CEDF" w14:textId="77777777" w:rsidR="00705F82" w:rsidRDefault="00705F82" w:rsidP="002D5D5E">
            <w:pPr>
              <w:pStyle w:val="TAH"/>
              <w:rPr>
                <w:ins w:id="2564" w:author="ZTE-Ma Zhifeng" w:date="2024-08-26T16:47:00Z"/>
              </w:rPr>
            </w:pPr>
            <w:ins w:id="2565" w:author="ZTE-Ma Zhifeng" w:date="2024-08-26T16:47:00Z">
              <w:r>
                <w:t>f</w:t>
              </w:r>
              <w:r>
                <w:rPr>
                  <w:vertAlign w:val="subscript"/>
                </w:rPr>
                <w:t>y_high</w:t>
              </w:r>
            </w:ins>
          </w:p>
        </w:tc>
      </w:tr>
      <w:tr w:rsidR="00705F82" w14:paraId="42602B95" w14:textId="77777777" w:rsidTr="002D5D5E">
        <w:trPr>
          <w:trHeight w:val="187"/>
          <w:ins w:id="2566" w:author="ZTE-Ma Zhifeng" w:date="2024-08-26T16:4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4A73B5" w14:textId="77777777" w:rsidR="00705F82" w:rsidRDefault="00705F82" w:rsidP="002D5D5E">
            <w:pPr>
              <w:pStyle w:val="TAL"/>
              <w:rPr>
                <w:ins w:id="2567" w:author="ZTE-Ma Zhifeng" w:date="2024-08-26T16:47:00Z"/>
              </w:rPr>
            </w:pPr>
            <w:ins w:id="2568" w:author="ZTE-Ma Zhifeng" w:date="2024-08-26T16:47:00Z">
              <w:r>
                <w:t>2nd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345CA0A" w14:textId="77777777" w:rsidR="00705F82" w:rsidRDefault="00705F82" w:rsidP="002D5D5E">
            <w:pPr>
              <w:pStyle w:val="TAL"/>
              <w:jc w:val="center"/>
              <w:rPr>
                <w:ins w:id="2569" w:author="ZTE-Ma Zhifeng" w:date="2024-08-26T16:47:00Z"/>
                <w:lang w:val="en-US"/>
              </w:rPr>
            </w:pPr>
            <w:ins w:id="2570" w:author="ZTE-Ma Zhifeng" w:date="2024-08-26T16:47:00Z">
              <w:r>
                <w:rPr>
                  <w:lang w:val="en-US"/>
                </w:rPr>
                <w:t>|</w:t>
              </w:r>
              <w:r>
                <w:rPr>
                  <w:lang w:eastAsia="zh-CN"/>
                </w:rPr>
                <w:t>f</w:t>
              </w:r>
              <w:r>
                <w:rPr>
                  <w:vertAlign w:val="subscript"/>
                  <w:lang w:eastAsia="zh-CN"/>
                </w:rPr>
                <w:t>y</w:t>
              </w:r>
              <w:r>
                <w:rPr>
                  <w:vertAlign w:val="subscript"/>
                  <w:lang w:val="en-US"/>
                </w:rPr>
                <w:t>_low</w:t>
              </w:r>
              <w:r>
                <w:rPr>
                  <w:lang w:val="en-US"/>
                </w:rPr>
                <w:t xml:space="preserve"> – f</w:t>
              </w:r>
              <w:r>
                <w:rPr>
                  <w:vertAlign w:val="subscript"/>
                  <w:lang w:val="en-US"/>
                </w:rPr>
                <w:t>x_high</w:t>
              </w:r>
              <w:r>
                <w:rPr>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648899" w14:textId="77777777" w:rsidR="00705F82" w:rsidRDefault="00705F82" w:rsidP="002D5D5E">
            <w:pPr>
              <w:pStyle w:val="TAL"/>
              <w:jc w:val="center"/>
              <w:rPr>
                <w:ins w:id="2571" w:author="ZTE-Ma Zhifeng" w:date="2024-08-26T16:47:00Z"/>
                <w:lang w:val="en-US"/>
              </w:rPr>
            </w:pPr>
            <w:ins w:id="2572" w:author="ZTE-Ma Zhifeng" w:date="2024-08-26T16:47:00Z">
              <w:r>
                <w:rPr>
                  <w:lang w:val="en-US"/>
                </w:rPr>
                <w:t>|f</w:t>
              </w:r>
              <w:r>
                <w:rPr>
                  <w:vertAlign w:val="subscript"/>
                  <w:lang w:val="en-US"/>
                </w:rPr>
                <w:t>y_high</w:t>
              </w:r>
              <w:r>
                <w:rPr>
                  <w:lang w:val="en-US"/>
                </w:rPr>
                <w:t xml:space="preserve"> – f</w:t>
              </w:r>
              <w:r>
                <w:rPr>
                  <w:vertAlign w:val="subscript"/>
                  <w:lang w:val="en-US"/>
                </w:rPr>
                <w:t>x_low</w:t>
              </w:r>
              <w:r>
                <w:rPr>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6D91A71" w14:textId="77777777" w:rsidR="00705F82" w:rsidRDefault="00705F82" w:rsidP="002D5D5E">
            <w:pPr>
              <w:pStyle w:val="TAL"/>
              <w:jc w:val="center"/>
              <w:rPr>
                <w:ins w:id="2573" w:author="ZTE-Ma Zhifeng" w:date="2024-08-26T16:47:00Z"/>
                <w:lang w:val="en-US"/>
              </w:rPr>
            </w:pPr>
            <w:ins w:id="2574" w:author="ZTE-Ma Zhifeng" w:date="2024-08-26T16:47:00Z">
              <w:r>
                <w:rPr>
                  <w:lang w:val="en-US"/>
                </w:rPr>
                <w:t>|f</w:t>
              </w:r>
              <w:r>
                <w:rPr>
                  <w:vertAlign w:val="subscript"/>
                  <w:lang w:val="en-US"/>
                </w:rPr>
                <w:t>y_low</w:t>
              </w:r>
              <w:r>
                <w:rPr>
                  <w:lang w:val="en-US"/>
                </w:rPr>
                <w:t xml:space="preserve"> + f</w:t>
              </w:r>
              <w:r>
                <w:rPr>
                  <w:vertAlign w:val="subscript"/>
                  <w:lang w:val="en-US"/>
                </w:rPr>
                <w:t>x_low</w:t>
              </w:r>
              <w:r>
                <w:rPr>
                  <w:lang w:val="en-US"/>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1D84F1E" w14:textId="77777777" w:rsidR="00705F82" w:rsidRDefault="00705F82" w:rsidP="002D5D5E">
            <w:pPr>
              <w:pStyle w:val="TAL"/>
              <w:jc w:val="center"/>
              <w:rPr>
                <w:ins w:id="2575" w:author="ZTE-Ma Zhifeng" w:date="2024-08-26T16:47:00Z"/>
                <w:lang w:val="en-US"/>
              </w:rPr>
            </w:pPr>
            <w:ins w:id="2576" w:author="ZTE-Ma Zhifeng" w:date="2024-08-26T16:47:00Z">
              <w:r>
                <w:rPr>
                  <w:lang w:val="en-US"/>
                </w:rPr>
                <w:t>|f</w:t>
              </w:r>
              <w:r>
                <w:rPr>
                  <w:vertAlign w:val="subscript"/>
                  <w:lang w:val="en-US"/>
                </w:rPr>
                <w:t>y_high</w:t>
              </w:r>
              <w:r>
                <w:rPr>
                  <w:lang w:val="en-US"/>
                </w:rPr>
                <w:t xml:space="preserve"> + f</w:t>
              </w:r>
              <w:r>
                <w:rPr>
                  <w:vertAlign w:val="subscript"/>
                  <w:lang w:val="en-US"/>
                </w:rPr>
                <w:t>x_high</w:t>
              </w:r>
              <w:r>
                <w:rPr>
                  <w:lang w:val="en-US"/>
                </w:rPr>
                <w:t>|</w:t>
              </w:r>
            </w:ins>
          </w:p>
        </w:tc>
      </w:tr>
      <w:tr w:rsidR="00705F82" w14:paraId="04A23A91" w14:textId="77777777" w:rsidTr="002D5D5E">
        <w:trPr>
          <w:trHeight w:val="187"/>
          <w:ins w:id="2577" w:author="ZTE-Ma Zhifeng" w:date="2024-08-26T16:4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74CC5D" w14:textId="77777777" w:rsidR="00705F82" w:rsidRDefault="00705F82" w:rsidP="002D5D5E">
            <w:pPr>
              <w:pStyle w:val="TAL"/>
              <w:rPr>
                <w:ins w:id="2578" w:author="ZTE-Ma Zhifeng" w:date="2024-08-26T16:47:00Z"/>
                <w:lang w:val="en-US"/>
              </w:rPr>
            </w:pPr>
            <w:ins w:id="2579" w:author="ZTE-Ma Zhifeng" w:date="2024-08-26T16:47:00Z">
              <w:r>
                <w:rPr>
                  <w:lang w:val="en-US"/>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1D118CC" w14:textId="77777777" w:rsidR="00705F82" w:rsidRDefault="00705F82" w:rsidP="002D5D5E">
            <w:pPr>
              <w:keepNext/>
              <w:keepLines/>
              <w:spacing w:after="0"/>
              <w:jc w:val="center"/>
              <w:rPr>
                <w:ins w:id="2580" w:author="ZTE-Ma Zhifeng" w:date="2024-08-26T16:47:00Z"/>
                <w:lang w:val="en-US"/>
              </w:rPr>
            </w:pPr>
            <w:ins w:id="2581" w:author="ZTE-Ma Zhifeng" w:date="2024-08-26T16:47:00Z">
              <w:r w:rsidRPr="00A96128">
                <w:rPr>
                  <w:sz w:val="18"/>
                  <w:lang w:val="en-US"/>
                </w:rPr>
                <w:t>715–860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B1449E" w14:textId="77777777" w:rsidR="00705F82" w:rsidRDefault="00705F82" w:rsidP="002D5D5E">
            <w:pPr>
              <w:keepNext/>
              <w:keepLines/>
              <w:spacing w:after="0"/>
              <w:jc w:val="center"/>
              <w:rPr>
                <w:ins w:id="2582" w:author="ZTE-Ma Zhifeng" w:date="2024-08-26T16:47:00Z"/>
                <w:sz w:val="18"/>
                <w:lang w:val="en-US"/>
              </w:rPr>
            </w:pPr>
            <w:ins w:id="2583" w:author="ZTE-Ma Zhifeng" w:date="2024-08-26T16:47:00Z">
              <w:r>
                <w:rPr>
                  <w:sz w:val="18"/>
                  <w:lang w:val="en-US"/>
                </w:rPr>
                <w:t>4210–4355</w:t>
              </w:r>
            </w:ins>
          </w:p>
        </w:tc>
      </w:tr>
      <w:tr w:rsidR="00705F82" w14:paraId="7EC29FCF" w14:textId="77777777" w:rsidTr="002D5D5E">
        <w:trPr>
          <w:trHeight w:val="187"/>
          <w:ins w:id="2584" w:author="ZTE-Ma Zhifeng" w:date="2024-08-26T16:4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AD85FF" w14:textId="77777777" w:rsidR="00705F82" w:rsidRDefault="00705F82" w:rsidP="002D5D5E">
            <w:pPr>
              <w:pStyle w:val="TAL"/>
              <w:rPr>
                <w:ins w:id="2585" w:author="ZTE-Ma Zhifeng" w:date="2024-08-26T16:47:00Z"/>
                <w:lang w:val="en-US"/>
              </w:rPr>
            </w:pPr>
            <w:ins w:id="2586" w:author="ZTE-Ma Zhifeng" w:date="2024-08-26T16:47:00Z">
              <w:r>
                <w:rPr>
                  <w:lang w:eastAsia="zh-CN"/>
                </w:rPr>
                <w:t>Two-tone</w:t>
              </w:r>
              <w:r>
                <w:rPr>
                  <w:lang w:val="en-US"/>
                </w:rPr>
                <w:t xml:space="preserve"> 3</w:t>
              </w:r>
              <w:r>
                <w:rPr>
                  <w:vertAlign w:val="superscript"/>
                  <w:lang w:val="en-US"/>
                </w:rPr>
                <w:t>rd</w:t>
              </w:r>
              <w:r>
                <w:rPr>
                  <w:lang w:val="en-US"/>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1FA5FC1" w14:textId="77777777" w:rsidR="00705F82" w:rsidRDefault="00705F82" w:rsidP="002D5D5E">
            <w:pPr>
              <w:pStyle w:val="TAL"/>
              <w:jc w:val="center"/>
              <w:rPr>
                <w:ins w:id="2587" w:author="ZTE-Ma Zhifeng" w:date="2024-08-26T16:47:00Z"/>
                <w:lang w:val="en-US"/>
              </w:rPr>
            </w:pPr>
            <w:ins w:id="2588" w:author="ZTE-Ma Zhifeng" w:date="2024-08-26T16:47:00Z">
              <w:r>
                <w:rPr>
                  <w:lang w:val="en-US"/>
                </w:rPr>
                <w:t>|2*f</w:t>
              </w:r>
              <w:r>
                <w:rPr>
                  <w:vertAlign w:val="subscript"/>
                  <w:lang w:val="en-US"/>
                </w:rPr>
                <w:t>x_low</w:t>
              </w:r>
              <w:r>
                <w:rPr>
                  <w:lang w:val="en-US"/>
                </w:rPr>
                <w:t xml:space="preserve"> – f</w:t>
              </w:r>
              <w:r>
                <w:rPr>
                  <w:vertAlign w:val="subscript"/>
                  <w:lang w:val="en-US"/>
                </w:rPr>
                <w:t>y_high</w:t>
              </w:r>
              <w:r>
                <w:rPr>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D3839F8" w14:textId="77777777" w:rsidR="00705F82" w:rsidRDefault="00705F82" w:rsidP="002D5D5E">
            <w:pPr>
              <w:pStyle w:val="TAL"/>
              <w:jc w:val="center"/>
              <w:rPr>
                <w:ins w:id="2589" w:author="ZTE-Ma Zhifeng" w:date="2024-08-26T16:47:00Z"/>
                <w:lang w:val="en-US"/>
              </w:rPr>
            </w:pPr>
            <w:ins w:id="2590" w:author="ZTE-Ma Zhifeng" w:date="2024-08-26T16:47:00Z">
              <w:r>
                <w:rPr>
                  <w:lang w:val="en-US"/>
                </w:rPr>
                <w:t>|2*f</w:t>
              </w:r>
              <w:r>
                <w:rPr>
                  <w:vertAlign w:val="subscript"/>
                  <w:lang w:val="en-US"/>
                </w:rPr>
                <w:t>x_high</w:t>
              </w:r>
              <w:r>
                <w:rPr>
                  <w:lang w:val="en-US"/>
                </w:rPr>
                <w:t xml:space="preserve"> – f</w:t>
              </w:r>
              <w:r>
                <w:rPr>
                  <w:vertAlign w:val="subscript"/>
                  <w:lang w:val="en-US"/>
                </w:rPr>
                <w:t>y_low</w:t>
              </w:r>
              <w:r>
                <w:rPr>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114A42E" w14:textId="77777777" w:rsidR="00705F82" w:rsidRDefault="00705F82" w:rsidP="002D5D5E">
            <w:pPr>
              <w:pStyle w:val="TAL"/>
              <w:jc w:val="center"/>
              <w:rPr>
                <w:ins w:id="2591" w:author="ZTE-Ma Zhifeng" w:date="2024-08-26T16:47:00Z"/>
                <w:lang w:val="en-US"/>
              </w:rPr>
            </w:pPr>
            <w:ins w:id="2592" w:author="ZTE-Ma Zhifeng" w:date="2024-08-26T16:47:00Z">
              <w:r>
                <w:rPr>
                  <w:lang w:val="en-US"/>
                </w:rPr>
                <w:t>|2*f</w:t>
              </w:r>
              <w:r>
                <w:rPr>
                  <w:vertAlign w:val="subscript"/>
                  <w:lang w:val="en-US"/>
                </w:rPr>
                <w:t>y_low</w:t>
              </w:r>
              <w:r>
                <w:rPr>
                  <w:lang w:val="en-US"/>
                </w:rPr>
                <w:t xml:space="preserve"> – f</w:t>
              </w:r>
              <w:r>
                <w:rPr>
                  <w:vertAlign w:val="subscript"/>
                  <w:lang w:val="en-US"/>
                </w:rPr>
                <w:t>x_high</w:t>
              </w:r>
              <w:r>
                <w:rPr>
                  <w:lang w:val="en-US"/>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7FEB3E51" w14:textId="77777777" w:rsidR="00705F82" w:rsidRDefault="00705F82" w:rsidP="002D5D5E">
            <w:pPr>
              <w:pStyle w:val="TAL"/>
              <w:jc w:val="center"/>
              <w:rPr>
                <w:ins w:id="2593" w:author="ZTE-Ma Zhifeng" w:date="2024-08-26T16:47:00Z"/>
                <w:lang w:val="en-US"/>
              </w:rPr>
            </w:pPr>
            <w:ins w:id="2594" w:author="ZTE-Ma Zhifeng" w:date="2024-08-26T16:47:00Z">
              <w:r>
                <w:rPr>
                  <w:lang w:val="en-US"/>
                </w:rPr>
                <w:t>|2*f</w:t>
              </w:r>
              <w:r>
                <w:rPr>
                  <w:vertAlign w:val="subscript"/>
                  <w:lang w:val="en-US"/>
                </w:rPr>
                <w:t>y_high</w:t>
              </w:r>
              <w:r>
                <w:rPr>
                  <w:lang w:val="en-US"/>
                </w:rPr>
                <w:t xml:space="preserve"> – f</w:t>
              </w:r>
              <w:r>
                <w:rPr>
                  <w:vertAlign w:val="subscript"/>
                  <w:lang w:val="en-US"/>
                </w:rPr>
                <w:t>x_low</w:t>
              </w:r>
              <w:r>
                <w:rPr>
                  <w:lang w:val="en-US"/>
                </w:rPr>
                <w:t>|</w:t>
              </w:r>
            </w:ins>
          </w:p>
        </w:tc>
      </w:tr>
      <w:tr w:rsidR="00705F82" w14:paraId="1618C6B2" w14:textId="77777777" w:rsidTr="002D5D5E">
        <w:trPr>
          <w:trHeight w:val="187"/>
          <w:ins w:id="2595" w:author="ZTE-Ma Zhifeng" w:date="2024-08-26T16:4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B79C81B" w14:textId="77777777" w:rsidR="00705F82" w:rsidRDefault="00705F82" w:rsidP="002D5D5E">
            <w:pPr>
              <w:pStyle w:val="TAL"/>
              <w:rPr>
                <w:ins w:id="2596" w:author="ZTE-Ma Zhifeng" w:date="2024-08-26T16:47:00Z"/>
                <w:lang w:val="en-US"/>
              </w:rPr>
            </w:pPr>
            <w:ins w:id="2597" w:author="ZTE-Ma Zhifeng" w:date="2024-08-26T16:47:00Z">
              <w:r>
                <w:rPr>
                  <w:lang w:val="en-US"/>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9FE69AE" w14:textId="77777777" w:rsidR="00705F82" w:rsidRDefault="00705F82" w:rsidP="002D5D5E">
            <w:pPr>
              <w:keepNext/>
              <w:keepLines/>
              <w:spacing w:after="0"/>
              <w:jc w:val="center"/>
              <w:rPr>
                <w:ins w:id="2598" w:author="ZTE-Ma Zhifeng" w:date="2024-08-26T16:47:00Z"/>
                <w:sz w:val="18"/>
                <w:lang w:eastAsia="ja-JP"/>
              </w:rPr>
            </w:pPr>
            <w:ins w:id="2599" w:author="ZTE-Ma Zhifeng" w:date="2024-08-26T16:47:00Z">
              <w:r>
                <w:rPr>
                  <w:sz w:val="18"/>
                  <w:lang w:val="en-US"/>
                </w:rPr>
                <w:t>850–1070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29290E" w14:textId="77777777" w:rsidR="00705F82" w:rsidRDefault="00705F82" w:rsidP="002D5D5E">
            <w:pPr>
              <w:keepNext/>
              <w:keepLines/>
              <w:spacing w:after="0"/>
              <w:jc w:val="center"/>
              <w:rPr>
                <w:ins w:id="2600" w:author="ZTE-Ma Zhifeng" w:date="2024-08-26T16:47:00Z"/>
                <w:sz w:val="18"/>
                <w:lang w:eastAsia="ja-JP"/>
              </w:rPr>
            </w:pPr>
            <w:ins w:id="2601" w:author="ZTE-Ma Zhifeng" w:date="2024-08-26T16:47:00Z">
              <w:r>
                <w:rPr>
                  <w:sz w:val="18"/>
                  <w:lang w:val="en-US"/>
                </w:rPr>
                <w:t>3215–3430</w:t>
              </w:r>
            </w:ins>
          </w:p>
        </w:tc>
      </w:tr>
      <w:tr w:rsidR="00705F82" w14:paraId="792D0ADD" w14:textId="77777777" w:rsidTr="002D5D5E">
        <w:trPr>
          <w:trHeight w:val="187"/>
          <w:ins w:id="2602" w:author="ZTE-Ma Zhifeng" w:date="2024-08-26T16:4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F8B4E84" w14:textId="77777777" w:rsidR="00705F82" w:rsidRDefault="00705F82" w:rsidP="002D5D5E">
            <w:pPr>
              <w:pStyle w:val="TAL"/>
              <w:rPr>
                <w:ins w:id="2603" w:author="ZTE-Ma Zhifeng" w:date="2024-08-26T16:47:00Z"/>
                <w:lang w:val="en-US"/>
              </w:rPr>
            </w:pPr>
            <w:ins w:id="2604" w:author="ZTE-Ma Zhifeng" w:date="2024-08-26T16:47:00Z">
              <w:r>
                <w:rPr>
                  <w:lang w:eastAsia="zh-CN"/>
                </w:rPr>
                <w:t>Two-tone</w:t>
              </w:r>
              <w:r>
                <w:rPr>
                  <w:lang w:val="en-US"/>
                </w:rPr>
                <w:t xml:space="preserve"> 3</w:t>
              </w:r>
              <w:r>
                <w:rPr>
                  <w:vertAlign w:val="superscript"/>
                  <w:lang w:val="en-US"/>
                </w:rPr>
                <w:t>rd</w:t>
              </w:r>
              <w:r>
                <w:rPr>
                  <w:lang w:val="en-US"/>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E4FEC1B" w14:textId="77777777" w:rsidR="00705F82" w:rsidRDefault="00705F82" w:rsidP="002D5D5E">
            <w:pPr>
              <w:pStyle w:val="TAL"/>
              <w:jc w:val="center"/>
              <w:rPr>
                <w:ins w:id="2605" w:author="ZTE-Ma Zhifeng" w:date="2024-08-26T16:47:00Z"/>
                <w:lang w:val="en-US"/>
              </w:rPr>
            </w:pPr>
            <w:ins w:id="2606" w:author="ZTE-Ma Zhifeng" w:date="2024-08-26T16:47:00Z">
              <w:r>
                <w:rPr>
                  <w:lang w:val="en-US"/>
                </w:rPr>
                <w:t>|2*f</w:t>
              </w:r>
              <w:r>
                <w:rPr>
                  <w:vertAlign w:val="subscript"/>
                  <w:lang w:val="en-US"/>
                </w:rPr>
                <w:t>x_low</w:t>
              </w:r>
              <w:r>
                <w:rPr>
                  <w:lang w:val="en-US"/>
                </w:rPr>
                <w:t xml:space="preserve"> + f</w:t>
              </w:r>
              <w:r>
                <w:rPr>
                  <w:vertAlign w:val="subscript"/>
                  <w:lang w:val="en-US"/>
                </w:rPr>
                <w:t>y_low</w:t>
              </w:r>
              <w:r>
                <w:rPr>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B218C98" w14:textId="77777777" w:rsidR="00705F82" w:rsidRDefault="00705F82" w:rsidP="002D5D5E">
            <w:pPr>
              <w:pStyle w:val="TAL"/>
              <w:jc w:val="center"/>
              <w:rPr>
                <w:ins w:id="2607" w:author="ZTE-Ma Zhifeng" w:date="2024-08-26T16:47:00Z"/>
                <w:lang w:val="en-US"/>
              </w:rPr>
            </w:pPr>
            <w:ins w:id="2608" w:author="ZTE-Ma Zhifeng" w:date="2024-08-26T16:47:00Z">
              <w:r>
                <w:rPr>
                  <w:lang w:val="en-US"/>
                </w:rPr>
                <w:t>|2*f</w:t>
              </w:r>
              <w:r>
                <w:rPr>
                  <w:vertAlign w:val="subscript"/>
                  <w:lang w:val="en-US"/>
                </w:rPr>
                <w:t>x_high</w:t>
              </w:r>
              <w:r>
                <w:rPr>
                  <w:lang w:val="en-US"/>
                </w:rPr>
                <w:t xml:space="preserve"> + f</w:t>
              </w:r>
              <w:r>
                <w:rPr>
                  <w:vertAlign w:val="subscript"/>
                  <w:lang w:val="en-US"/>
                </w:rPr>
                <w:t>y_high</w:t>
              </w:r>
              <w:r>
                <w:rPr>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11B7351" w14:textId="77777777" w:rsidR="00705F82" w:rsidRDefault="00705F82" w:rsidP="002D5D5E">
            <w:pPr>
              <w:pStyle w:val="TAL"/>
              <w:jc w:val="center"/>
              <w:rPr>
                <w:ins w:id="2609" w:author="ZTE-Ma Zhifeng" w:date="2024-08-26T16:47:00Z"/>
                <w:lang w:val="en-US"/>
              </w:rPr>
            </w:pPr>
            <w:ins w:id="2610" w:author="ZTE-Ma Zhifeng" w:date="2024-08-26T16:47:00Z">
              <w:r>
                <w:rPr>
                  <w:lang w:val="en-US"/>
                </w:rPr>
                <w:t>|2*f</w:t>
              </w:r>
              <w:r>
                <w:rPr>
                  <w:vertAlign w:val="subscript"/>
                  <w:lang w:val="en-US"/>
                </w:rPr>
                <w:t>y_low</w:t>
              </w:r>
              <w:r>
                <w:rPr>
                  <w:lang w:val="en-US"/>
                </w:rPr>
                <w:t xml:space="preserve"> + f</w:t>
              </w:r>
              <w:r>
                <w:rPr>
                  <w:vertAlign w:val="subscript"/>
                  <w:lang w:val="en-US"/>
                </w:rPr>
                <w:t>x_low</w:t>
              </w:r>
              <w:r>
                <w:rPr>
                  <w:lang w:val="en-US"/>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7523CAEE" w14:textId="77777777" w:rsidR="00705F82" w:rsidRDefault="00705F82" w:rsidP="002D5D5E">
            <w:pPr>
              <w:pStyle w:val="TAL"/>
              <w:jc w:val="center"/>
              <w:rPr>
                <w:ins w:id="2611" w:author="ZTE-Ma Zhifeng" w:date="2024-08-26T16:47:00Z"/>
                <w:lang w:val="en-US"/>
              </w:rPr>
            </w:pPr>
            <w:ins w:id="2612" w:author="ZTE-Ma Zhifeng" w:date="2024-08-26T16:47:00Z">
              <w:r>
                <w:rPr>
                  <w:lang w:val="en-US"/>
                </w:rPr>
                <w:t>|2*f</w:t>
              </w:r>
              <w:r>
                <w:rPr>
                  <w:vertAlign w:val="subscript"/>
                  <w:lang w:val="en-US"/>
                </w:rPr>
                <w:t>y_high</w:t>
              </w:r>
              <w:r>
                <w:rPr>
                  <w:lang w:val="en-US"/>
                </w:rPr>
                <w:t xml:space="preserve"> + f</w:t>
              </w:r>
              <w:r>
                <w:rPr>
                  <w:vertAlign w:val="subscript"/>
                  <w:lang w:val="en-US"/>
                </w:rPr>
                <w:t>x_high</w:t>
              </w:r>
              <w:r>
                <w:rPr>
                  <w:lang w:val="en-US"/>
                </w:rPr>
                <w:t>|</w:t>
              </w:r>
            </w:ins>
          </w:p>
        </w:tc>
      </w:tr>
      <w:tr w:rsidR="00705F82" w14:paraId="5AF294B9" w14:textId="77777777" w:rsidTr="002D5D5E">
        <w:trPr>
          <w:trHeight w:val="187"/>
          <w:ins w:id="2613" w:author="ZTE-Ma Zhifeng" w:date="2024-08-26T16:4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006AA9C" w14:textId="77777777" w:rsidR="00705F82" w:rsidRDefault="00705F82" w:rsidP="002D5D5E">
            <w:pPr>
              <w:pStyle w:val="TAL"/>
              <w:rPr>
                <w:ins w:id="2614" w:author="ZTE-Ma Zhifeng" w:date="2024-08-26T16:47:00Z"/>
                <w:lang w:val="en-US"/>
              </w:rPr>
            </w:pPr>
            <w:ins w:id="2615" w:author="ZTE-Ma Zhifeng" w:date="2024-08-26T16:47:00Z">
              <w:r>
                <w:rPr>
                  <w:lang w:val="en-US"/>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ACBF2EC" w14:textId="77777777" w:rsidR="00705F82" w:rsidRDefault="00705F82" w:rsidP="002D5D5E">
            <w:pPr>
              <w:keepNext/>
              <w:keepLines/>
              <w:spacing w:after="0"/>
              <w:jc w:val="center"/>
              <w:rPr>
                <w:ins w:id="2616" w:author="ZTE-Ma Zhifeng" w:date="2024-08-26T16:47:00Z"/>
                <w:sz w:val="18"/>
                <w:lang w:val="en-US"/>
              </w:rPr>
            </w:pPr>
            <w:ins w:id="2617" w:author="ZTE-Ma Zhifeng" w:date="2024-08-26T16:47:00Z">
              <w:r>
                <w:rPr>
                  <w:sz w:val="18"/>
                  <w:lang w:val="en-US"/>
                </w:rPr>
                <w:t>5920–6140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330FD0" w14:textId="77777777" w:rsidR="00705F82" w:rsidRDefault="00705F82" w:rsidP="002D5D5E">
            <w:pPr>
              <w:keepNext/>
              <w:keepLines/>
              <w:spacing w:after="0"/>
              <w:jc w:val="center"/>
              <w:rPr>
                <w:ins w:id="2618" w:author="ZTE-Ma Zhifeng" w:date="2024-08-26T16:47:00Z"/>
                <w:sz w:val="18"/>
                <w:lang w:val="en-US"/>
              </w:rPr>
            </w:pPr>
            <w:ins w:id="2619" w:author="ZTE-Ma Zhifeng" w:date="2024-08-26T16:47:00Z">
              <w:r>
                <w:rPr>
                  <w:sz w:val="18"/>
                  <w:lang w:val="en-US"/>
                </w:rPr>
                <w:t>6710–6925</w:t>
              </w:r>
            </w:ins>
          </w:p>
        </w:tc>
      </w:tr>
      <w:tr w:rsidR="00705F82" w14:paraId="2427E17D" w14:textId="77777777" w:rsidTr="002D5D5E">
        <w:trPr>
          <w:trHeight w:val="187"/>
          <w:ins w:id="2620" w:author="ZTE-Ma Zhifeng" w:date="2024-08-26T16:4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406848" w14:textId="77777777" w:rsidR="00705F82" w:rsidRDefault="00705F82" w:rsidP="002D5D5E">
            <w:pPr>
              <w:pStyle w:val="TAL"/>
              <w:rPr>
                <w:ins w:id="2621" w:author="ZTE-Ma Zhifeng" w:date="2024-08-26T16:47:00Z"/>
                <w:lang w:val="en-US"/>
              </w:rPr>
            </w:pPr>
            <w:ins w:id="2622" w:author="ZTE-Ma Zhifeng" w:date="2024-08-26T16:47:00Z">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CED5B49" w14:textId="77777777" w:rsidR="00705F82" w:rsidRDefault="00705F82" w:rsidP="002D5D5E">
            <w:pPr>
              <w:pStyle w:val="TAL"/>
              <w:jc w:val="center"/>
              <w:rPr>
                <w:ins w:id="2623" w:author="ZTE-Ma Zhifeng" w:date="2024-08-26T16:47:00Z"/>
                <w:lang w:val="en-US"/>
              </w:rPr>
            </w:pPr>
            <w:ins w:id="2624" w:author="ZTE-Ma Zhifeng" w:date="2024-08-26T16:47:00Z">
              <w:r>
                <w:rPr>
                  <w:lang w:val="en-US"/>
                </w:rPr>
                <w:t>|3*f</w:t>
              </w:r>
              <w:r>
                <w:rPr>
                  <w:vertAlign w:val="subscript"/>
                  <w:lang w:val="en-US"/>
                </w:rPr>
                <w:t>x_low</w:t>
              </w:r>
              <w:r>
                <w:rPr>
                  <w:lang w:val="en-US"/>
                </w:rPr>
                <w:t xml:space="preserve"> –1* f</w:t>
              </w:r>
              <w:r>
                <w:rPr>
                  <w:vertAlign w:val="subscript"/>
                  <w:lang w:val="en-US"/>
                </w:rPr>
                <w:t>y_high</w:t>
              </w:r>
              <w:r>
                <w:rPr>
                  <w:lang w:val="en-US"/>
                </w:rPr>
                <w:t>|</w:t>
              </w:r>
            </w:ins>
          </w:p>
        </w:tc>
        <w:tc>
          <w:tcPr>
            <w:tcW w:w="1749" w:type="dxa"/>
            <w:tcBorders>
              <w:top w:val="single" w:sz="4" w:space="0" w:color="auto"/>
              <w:left w:val="single" w:sz="4" w:space="0" w:color="auto"/>
              <w:bottom w:val="single" w:sz="4" w:space="0" w:color="auto"/>
              <w:right w:val="single" w:sz="4" w:space="0" w:color="auto"/>
            </w:tcBorders>
          </w:tcPr>
          <w:p w14:paraId="68D3E425" w14:textId="77777777" w:rsidR="00705F82" w:rsidRDefault="00705F82" w:rsidP="002D5D5E">
            <w:pPr>
              <w:pStyle w:val="TAL"/>
              <w:jc w:val="center"/>
              <w:rPr>
                <w:ins w:id="2625" w:author="ZTE-Ma Zhifeng" w:date="2024-08-26T16:47:00Z"/>
                <w:lang w:val="en-US"/>
              </w:rPr>
            </w:pPr>
            <w:ins w:id="2626" w:author="ZTE-Ma Zhifeng" w:date="2024-08-26T16:47:00Z">
              <w:r>
                <w:rPr>
                  <w:lang w:val="en-US"/>
                </w:rPr>
                <w:t>|3*f</w:t>
              </w:r>
              <w:r>
                <w:rPr>
                  <w:vertAlign w:val="subscript"/>
                  <w:lang w:val="en-US"/>
                </w:rPr>
                <w:t>x_high</w:t>
              </w:r>
              <w:r>
                <w:rPr>
                  <w:lang w:val="en-US"/>
                </w:rPr>
                <w:t xml:space="preserve"> – 1*f</w:t>
              </w:r>
              <w:r>
                <w:rPr>
                  <w:vertAlign w:val="subscript"/>
                  <w:lang w:val="en-US"/>
                </w:rPr>
                <w:t>y_low</w:t>
              </w:r>
              <w:r>
                <w:rPr>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3E45D8C" w14:textId="77777777" w:rsidR="00705F82" w:rsidRDefault="00705F82" w:rsidP="002D5D5E">
            <w:pPr>
              <w:pStyle w:val="TAL"/>
              <w:jc w:val="center"/>
              <w:rPr>
                <w:ins w:id="2627" w:author="ZTE-Ma Zhifeng" w:date="2024-08-26T16:47:00Z"/>
                <w:lang w:val="en-US"/>
              </w:rPr>
            </w:pPr>
            <w:ins w:id="2628" w:author="ZTE-Ma Zhifeng" w:date="2024-08-26T16:47:00Z">
              <w:r>
                <w:rPr>
                  <w:lang w:val="en-US"/>
                </w:rPr>
                <w:t>|3*f</w:t>
              </w:r>
              <w:r>
                <w:rPr>
                  <w:vertAlign w:val="subscript"/>
                  <w:lang w:val="en-US"/>
                </w:rPr>
                <w:t>y_low</w:t>
              </w:r>
              <w:r>
                <w:rPr>
                  <w:lang w:val="en-US"/>
                </w:rPr>
                <w:t xml:space="preserve"> – 1*f</w:t>
              </w:r>
              <w:r>
                <w:rPr>
                  <w:vertAlign w:val="subscript"/>
                  <w:lang w:val="en-US"/>
                </w:rPr>
                <w:t>x_high</w:t>
              </w:r>
              <w:r>
                <w:rPr>
                  <w:lang w:val="en-US"/>
                </w:rPr>
                <w:t>|</w:t>
              </w:r>
            </w:ins>
          </w:p>
        </w:tc>
        <w:tc>
          <w:tcPr>
            <w:tcW w:w="1799" w:type="dxa"/>
            <w:tcBorders>
              <w:top w:val="single" w:sz="4" w:space="0" w:color="auto"/>
              <w:left w:val="single" w:sz="4" w:space="0" w:color="auto"/>
              <w:bottom w:val="single" w:sz="4" w:space="0" w:color="auto"/>
              <w:right w:val="single" w:sz="4" w:space="0" w:color="auto"/>
            </w:tcBorders>
          </w:tcPr>
          <w:p w14:paraId="0AE5923D" w14:textId="77777777" w:rsidR="00705F82" w:rsidRDefault="00705F82" w:rsidP="002D5D5E">
            <w:pPr>
              <w:pStyle w:val="TAL"/>
              <w:jc w:val="center"/>
              <w:rPr>
                <w:ins w:id="2629" w:author="ZTE-Ma Zhifeng" w:date="2024-08-26T16:47:00Z"/>
                <w:lang w:val="en-US"/>
              </w:rPr>
            </w:pPr>
            <w:ins w:id="2630" w:author="ZTE-Ma Zhifeng" w:date="2024-08-26T16:47:00Z">
              <w:r>
                <w:rPr>
                  <w:lang w:val="en-US"/>
                </w:rPr>
                <w:t>|3*f</w:t>
              </w:r>
              <w:r>
                <w:rPr>
                  <w:vertAlign w:val="subscript"/>
                  <w:lang w:val="en-US"/>
                </w:rPr>
                <w:t>y_high</w:t>
              </w:r>
              <w:r>
                <w:rPr>
                  <w:lang w:val="en-US"/>
                </w:rPr>
                <w:t xml:space="preserve"> – 1*f</w:t>
              </w:r>
              <w:r>
                <w:rPr>
                  <w:vertAlign w:val="subscript"/>
                  <w:lang w:val="en-US"/>
                </w:rPr>
                <w:t>x_low</w:t>
              </w:r>
              <w:r>
                <w:rPr>
                  <w:lang w:val="en-US"/>
                </w:rPr>
                <w:t>|</w:t>
              </w:r>
            </w:ins>
          </w:p>
        </w:tc>
      </w:tr>
      <w:tr w:rsidR="00705F82" w14:paraId="714A6B08" w14:textId="77777777" w:rsidTr="00231FDB">
        <w:tblPrEx>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631" w:author="ZTE-Ma Zhifeng" w:date="2024-08-27T21:24:00Z">
            <w:tblPrEx>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187"/>
          <w:ins w:id="2632" w:author="ZTE-Ma Zhifeng" w:date="2024-08-26T16:47:00Z"/>
          <w:trPrChange w:id="2633" w:author="ZTE-Ma Zhifeng" w:date="2024-08-27T21:24:00Z">
            <w:trPr>
              <w:trHeight w:val="187"/>
            </w:trPr>
          </w:trPrChange>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Change w:id="2634" w:author="ZTE-Ma Zhifeng" w:date="2024-08-27T21:24:00Z">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tcPrChange>
          </w:tcPr>
          <w:p w14:paraId="29023C26" w14:textId="77777777" w:rsidR="00705F82" w:rsidRDefault="00705F82" w:rsidP="002D5D5E">
            <w:pPr>
              <w:pStyle w:val="TAL"/>
              <w:rPr>
                <w:ins w:id="2635" w:author="ZTE-Ma Zhifeng" w:date="2024-08-26T16:47:00Z"/>
                <w:lang w:val="en-US"/>
              </w:rPr>
            </w:pPr>
            <w:ins w:id="2636" w:author="ZTE-Ma Zhifeng" w:date="2024-08-26T16:47:00Z">
              <w:r>
                <w:rPr>
                  <w:lang w:eastAsia="zh-CN"/>
                </w:rPr>
                <w:t>IMD</w:t>
              </w:r>
              <w:r>
                <w:rPr>
                  <w:lang w:val="en-US"/>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Change w:id="2637" w:author="ZTE-Ma Zhifeng" w:date="2024-08-27T21:24:00Z">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55CA3912" w14:textId="77777777" w:rsidR="00705F82" w:rsidRDefault="00705F82" w:rsidP="002D5D5E">
            <w:pPr>
              <w:keepNext/>
              <w:keepLines/>
              <w:spacing w:after="0"/>
              <w:jc w:val="center"/>
              <w:rPr>
                <w:ins w:id="2638" w:author="ZTE-Ma Zhifeng" w:date="2024-08-26T16:47:00Z"/>
                <w:sz w:val="18"/>
                <w:lang w:eastAsia="ja-JP"/>
              </w:rPr>
            </w:pPr>
            <w:ins w:id="2639" w:author="ZTE-Ma Zhifeng" w:date="2024-08-26T16:47:00Z">
              <w:r>
                <w:rPr>
                  <w:sz w:val="18"/>
                  <w:lang w:val="en-US"/>
                </w:rPr>
                <w:t>2560–2855</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Change w:id="2640" w:author="ZTE-Ma Zhifeng" w:date="2024-08-27T21:24:00Z">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tcPrChange>
          </w:tcPr>
          <w:p w14:paraId="49FC5B61" w14:textId="77777777" w:rsidR="00705F82" w:rsidRDefault="00705F82" w:rsidP="002D5D5E">
            <w:pPr>
              <w:keepNext/>
              <w:keepLines/>
              <w:spacing w:after="0"/>
              <w:jc w:val="center"/>
              <w:rPr>
                <w:ins w:id="2641" w:author="ZTE-Ma Zhifeng" w:date="2024-08-26T16:47:00Z"/>
                <w:sz w:val="18"/>
                <w:lang w:eastAsia="ja-JP"/>
              </w:rPr>
            </w:pPr>
            <w:ins w:id="2642" w:author="ZTE-Ma Zhifeng" w:date="2024-08-26T16:47:00Z">
              <w:r>
                <w:rPr>
                  <w:sz w:val="18"/>
                  <w:lang w:val="en-US"/>
                </w:rPr>
                <w:t>5715–6000</w:t>
              </w:r>
            </w:ins>
          </w:p>
        </w:tc>
      </w:tr>
      <w:tr w:rsidR="00231FDB" w14:paraId="3B90BD8D" w14:textId="77777777" w:rsidTr="00295991">
        <w:trPr>
          <w:trHeight w:val="187"/>
          <w:ins w:id="2643" w:author="ZTE-Ma Zhifeng" w:date="2024-08-26T16:4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F90718" w14:textId="77777777" w:rsidR="00231FDB" w:rsidRDefault="00231FDB" w:rsidP="002D5D5E">
            <w:pPr>
              <w:pStyle w:val="TAL"/>
              <w:rPr>
                <w:ins w:id="2644" w:author="ZTE-Ma Zhifeng" w:date="2024-08-26T16:47:00Z"/>
                <w:lang w:val="en-US"/>
              </w:rPr>
            </w:pPr>
            <w:ins w:id="2645" w:author="ZTE-Ma Zhifeng" w:date="2024-08-26T16:47:00Z">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29200DB" w14:textId="77777777" w:rsidR="00231FDB" w:rsidRDefault="00231FDB" w:rsidP="002D5D5E">
            <w:pPr>
              <w:pStyle w:val="TAL"/>
              <w:jc w:val="center"/>
              <w:rPr>
                <w:ins w:id="2646" w:author="ZTE-Ma Zhifeng" w:date="2024-08-26T16:47:00Z"/>
                <w:lang w:val="en-US"/>
              </w:rPr>
            </w:pPr>
            <w:ins w:id="2647" w:author="ZTE-Ma Zhifeng" w:date="2024-08-26T16:47:00Z">
              <w:r>
                <w:rPr>
                  <w:lang w:val="en-US"/>
                </w:rPr>
                <w:t>|2*f</w:t>
              </w:r>
              <w:r>
                <w:rPr>
                  <w:vertAlign w:val="subscript"/>
                  <w:lang w:val="en-US"/>
                </w:rPr>
                <w:t>x_low</w:t>
              </w:r>
              <w:r>
                <w:rPr>
                  <w:lang w:val="en-US"/>
                </w:rPr>
                <w:t xml:space="preserve"> –2* f</w:t>
              </w:r>
              <w:r>
                <w:rPr>
                  <w:vertAlign w:val="subscript"/>
                  <w:lang w:val="en-US"/>
                </w:rPr>
                <w:t>y_high</w:t>
              </w:r>
              <w:r>
                <w:rPr>
                  <w:lang w:val="en-US"/>
                </w:rPr>
                <w:t>|</w:t>
              </w:r>
            </w:ins>
          </w:p>
        </w:tc>
        <w:tc>
          <w:tcPr>
            <w:tcW w:w="1749" w:type="dxa"/>
            <w:tcBorders>
              <w:top w:val="single" w:sz="4" w:space="0" w:color="auto"/>
              <w:left w:val="single" w:sz="4" w:space="0" w:color="auto"/>
              <w:bottom w:val="single" w:sz="4" w:space="0" w:color="auto"/>
              <w:right w:val="single" w:sz="4" w:space="0" w:color="auto"/>
            </w:tcBorders>
          </w:tcPr>
          <w:p w14:paraId="7637A2EE" w14:textId="77777777" w:rsidR="00231FDB" w:rsidRDefault="00231FDB" w:rsidP="002D5D5E">
            <w:pPr>
              <w:pStyle w:val="TAL"/>
              <w:jc w:val="center"/>
              <w:rPr>
                <w:ins w:id="2648" w:author="ZTE-Ma Zhifeng" w:date="2024-08-26T16:47:00Z"/>
                <w:lang w:val="en-US"/>
              </w:rPr>
            </w:pPr>
            <w:ins w:id="2649" w:author="ZTE-Ma Zhifeng" w:date="2024-08-26T16:47:00Z">
              <w:r>
                <w:rPr>
                  <w:lang w:val="en-US"/>
                </w:rPr>
                <w:t>|2*f</w:t>
              </w:r>
              <w:r>
                <w:rPr>
                  <w:vertAlign w:val="subscript"/>
                  <w:lang w:val="en-US"/>
                </w:rPr>
                <w:t>x_high</w:t>
              </w:r>
              <w:r>
                <w:rPr>
                  <w:lang w:val="en-US"/>
                </w:rPr>
                <w:t xml:space="preserve"> –2* f</w:t>
              </w:r>
              <w:r>
                <w:rPr>
                  <w:vertAlign w:val="subscript"/>
                  <w:lang w:val="en-US"/>
                </w:rPr>
                <w:t>y_low</w:t>
              </w:r>
              <w:r>
                <w:rPr>
                  <w:lang w:val="en-US"/>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7319B063" w14:textId="77777777" w:rsidR="00231FDB" w:rsidRDefault="00231FDB" w:rsidP="002D5D5E">
            <w:pPr>
              <w:pStyle w:val="TAL"/>
              <w:jc w:val="center"/>
              <w:rPr>
                <w:ins w:id="2650" w:author="ZTE-Ma Zhifeng" w:date="2024-08-26T16:47:00Z"/>
                <w:lang w:val="en-US"/>
              </w:rPr>
            </w:pPr>
          </w:p>
        </w:tc>
      </w:tr>
      <w:tr w:rsidR="00231FDB" w14:paraId="69E0A55E" w14:textId="77777777" w:rsidTr="00295991">
        <w:trPr>
          <w:trHeight w:val="187"/>
          <w:ins w:id="2651" w:author="ZTE-Ma Zhifeng" w:date="2024-08-26T16:4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AC4A02B" w14:textId="77777777" w:rsidR="00231FDB" w:rsidRDefault="00231FDB" w:rsidP="002D5D5E">
            <w:pPr>
              <w:pStyle w:val="TAL"/>
              <w:rPr>
                <w:ins w:id="2652" w:author="ZTE-Ma Zhifeng" w:date="2024-08-26T16:47:00Z"/>
                <w:lang w:val="en-US"/>
              </w:rPr>
            </w:pPr>
            <w:ins w:id="2653" w:author="ZTE-Ma Zhifeng" w:date="2024-08-26T16:47:00Z">
              <w:r>
                <w:rPr>
                  <w:lang w:val="en-US"/>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4415236" w14:textId="77777777" w:rsidR="00231FDB" w:rsidRPr="00A96128" w:rsidRDefault="00231FDB" w:rsidP="002D5D5E">
            <w:pPr>
              <w:keepNext/>
              <w:keepLines/>
              <w:spacing w:after="0"/>
              <w:jc w:val="center"/>
              <w:rPr>
                <w:ins w:id="2654" w:author="ZTE-Ma Zhifeng" w:date="2024-08-26T16:47:00Z"/>
                <w:sz w:val="18"/>
                <w:lang w:eastAsia="ja-JP"/>
              </w:rPr>
            </w:pPr>
            <w:ins w:id="2655" w:author="ZTE-Ma Zhifeng" w:date="2024-08-26T16:47:00Z">
              <w:r w:rsidRPr="00A96128">
                <w:rPr>
                  <w:sz w:val="18"/>
                  <w:highlight w:val="yellow"/>
                  <w:lang w:val="en-US"/>
                </w:rPr>
                <w:t>1430–1720</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78FBAB1E" w14:textId="77777777" w:rsidR="00231FDB" w:rsidRDefault="00231FDB" w:rsidP="002D5D5E">
            <w:pPr>
              <w:keepNext/>
              <w:keepLines/>
              <w:spacing w:after="0"/>
              <w:jc w:val="center"/>
              <w:rPr>
                <w:ins w:id="2656" w:author="ZTE-Ma Zhifeng" w:date="2024-08-26T16:47:00Z"/>
                <w:sz w:val="18"/>
                <w:lang w:eastAsia="ja-JP"/>
              </w:rPr>
            </w:pPr>
          </w:p>
        </w:tc>
      </w:tr>
      <w:tr w:rsidR="00705F82" w14:paraId="019667C5" w14:textId="77777777" w:rsidTr="002D5D5E">
        <w:trPr>
          <w:trHeight w:val="187"/>
          <w:ins w:id="2657" w:author="ZTE-Ma Zhifeng" w:date="2024-08-26T16:4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34F092" w14:textId="77777777" w:rsidR="00705F82" w:rsidRDefault="00705F82" w:rsidP="002D5D5E">
            <w:pPr>
              <w:keepNext/>
              <w:keepLines/>
              <w:spacing w:after="0"/>
              <w:rPr>
                <w:ins w:id="2658" w:author="ZTE-Ma Zhifeng" w:date="2024-08-26T16:47:00Z"/>
                <w:rFonts w:ascii="Arial" w:hAnsi="Arial" w:cs="Arial"/>
                <w:sz w:val="18"/>
                <w:lang w:val="en-US"/>
              </w:rPr>
            </w:pPr>
            <w:ins w:id="2659" w:author="ZTE-Ma Zhifeng" w:date="2024-08-26T16:47:00Z">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BFE00B0" w14:textId="77777777" w:rsidR="00705F82" w:rsidRDefault="00705F82" w:rsidP="002D5D5E">
            <w:pPr>
              <w:pStyle w:val="TAL"/>
              <w:jc w:val="center"/>
              <w:rPr>
                <w:ins w:id="2660" w:author="ZTE-Ma Zhifeng" w:date="2024-08-26T16:47:00Z"/>
                <w:lang w:val="en-US"/>
              </w:rPr>
            </w:pPr>
            <w:ins w:id="2661" w:author="ZTE-Ma Zhifeng" w:date="2024-08-26T16:47:00Z">
              <w:r>
                <w:rPr>
                  <w:lang w:val="en-US"/>
                </w:rPr>
                <w:t>|3*f</w:t>
              </w:r>
              <w:r>
                <w:rPr>
                  <w:vertAlign w:val="subscript"/>
                  <w:lang w:val="en-US"/>
                </w:rPr>
                <w:t>x_low</w:t>
              </w:r>
              <w:r>
                <w:rPr>
                  <w:lang w:val="en-US"/>
                </w:rPr>
                <w:t xml:space="preserve"> +1* f</w:t>
              </w:r>
              <w:r>
                <w:rPr>
                  <w:vertAlign w:val="subscript"/>
                  <w:lang w:val="en-US"/>
                </w:rPr>
                <w:t>y_low</w:t>
              </w:r>
              <w:r>
                <w:rPr>
                  <w:lang w:val="en-US"/>
                </w:rPr>
                <w:t>|</w:t>
              </w:r>
            </w:ins>
          </w:p>
        </w:tc>
        <w:tc>
          <w:tcPr>
            <w:tcW w:w="1749" w:type="dxa"/>
            <w:tcBorders>
              <w:top w:val="single" w:sz="4" w:space="0" w:color="auto"/>
              <w:left w:val="single" w:sz="4" w:space="0" w:color="auto"/>
              <w:bottom w:val="single" w:sz="4" w:space="0" w:color="auto"/>
              <w:right w:val="single" w:sz="4" w:space="0" w:color="auto"/>
            </w:tcBorders>
          </w:tcPr>
          <w:p w14:paraId="2A6D05C7" w14:textId="77777777" w:rsidR="00705F82" w:rsidRDefault="00705F82" w:rsidP="002D5D5E">
            <w:pPr>
              <w:pStyle w:val="TAL"/>
              <w:jc w:val="center"/>
              <w:rPr>
                <w:ins w:id="2662" w:author="ZTE-Ma Zhifeng" w:date="2024-08-26T16:47:00Z"/>
                <w:lang w:val="en-US"/>
              </w:rPr>
            </w:pPr>
            <w:ins w:id="2663" w:author="ZTE-Ma Zhifeng" w:date="2024-08-26T16:47:00Z">
              <w:r>
                <w:rPr>
                  <w:lang w:val="en-US"/>
                </w:rPr>
                <w:t>|3*f</w:t>
              </w:r>
              <w:r>
                <w:rPr>
                  <w:vertAlign w:val="subscript"/>
                  <w:lang w:val="en-US"/>
                </w:rPr>
                <w:t>x_high</w:t>
              </w:r>
              <w:r>
                <w:rPr>
                  <w:lang w:val="en-US"/>
                </w:rPr>
                <w:t xml:space="preserve"> + 1*f</w:t>
              </w:r>
              <w:r>
                <w:rPr>
                  <w:vertAlign w:val="subscript"/>
                  <w:lang w:val="en-US"/>
                </w:rPr>
                <w:t>y_high</w:t>
              </w:r>
              <w:r>
                <w:rPr>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38372B8" w14:textId="77777777" w:rsidR="00705F82" w:rsidRDefault="00705F82" w:rsidP="002D5D5E">
            <w:pPr>
              <w:pStyle w:val="TAL"/>
              <w:jc w:val="center"/>
              <w:rPr>
                <w:ins w:id="2664" w:author="ZTE-Ma Zhifeng" w:date="2024-08-26T16:47:00Z"/>
                <w:lang w:val="en-US"/>
              </w:rPr>
            </w:pPr>
            <w:ins w:id="2665" w:author="ZTE-Ma Zhifeng" w:date="2024-08-26T16:47:00Z">
              <w:r>
                <w:rPr>
                  <w:lang w:val="en-US"/>
                </w:rPr>
                <w:t>|3*f</w:t>
              </w:r>
              <w:r>
                <w:rPr>
                  <w:vertAlign w:val="subscript"/>
                  <w:lang w:val="en-US"/>
                </w:rPr>
                <w:t>y_low</w:t>
              </w:r>
              <w:r>
                <w:rPr>
                  <w:lang w:val="en-US"/>
                </w:rPr>
                <w:t xml:space="preserve"> + 1*f</w:t>
              </w:r>
              <w:r>
                <w:rPr>
                  <w:vertAlign w:val="subscript"/>
                  <w:lang w:val="en-US"/>
                </w:rPr>
                <w:t>x_low</w:t>
              </w:r>
              <w:r>
                <w:rPr>
                  <w:lang w:val="en-US"/>
                </w:rPr>
                <w:t>|</w:t>
              </w:r>
            </w:ins>
          </w:p>
        </w:tc>
        <w:tc>
          <w:tcPr>
            <w:tcW w:w="1799" w:type="dxa"/>
            <w:tcBorders>
              <w:top w:val="single" w:sz="4" w:space="0" w:color="auto"/>
              <w:left w:val="single" w:sz="4" w:space="0" w:color="auto"/>
              <w:bottom w:val="single" w:sz="4" w:space="0" w:color="auto"/>
              <w:right w:val="single" w:sz="4" w:space="0" w:color="auto"/>
            </w:tcBorders>
          </w:tcPr>
          <w:p w14:paraId="54D4C500" w14:textId="77777777" w:rsidR="00705F82" w:rsidRDefault="00705F82" w:rsidP="002D5D5E">
            <w:pPr>
              <w:pStyle w:val="TAL"/>
              <w:jc w:val="center"/>
              <w:rPr>
                <w:ins w:id="2666" w:author="ZTE-Ma Zhifeng" w:date="2024-08-26T16:47:00Z"/>
                <w:lang w:val="en-US"/>
              </w:rPr>
            </w:pPr>
            <w:ins w:id="2667" w:author="ZTE-Ma Zhifeng" w:date="2024-08-26T16:47:00Z">
              <w:r>
                <w:rPr>
                  <w:lang w:val="en-US"/>
                </w:rPr>
                <w:t>|3*f</w:t>
              </w:r>
              <w:r>
                <w:rPr>
                  <w:vertAlign w:val="subscript"/>
                  <w:lang w:val="en-US"/>
                </w:rPr>
                <w:t>y_high</w:t>
              </w:r>
              <w:r>
                <w:rPr>
                  <w:lang w:val="en-US"/>
                </w:rPr>
                <w:t xml:space="preserve"> + 1*f</w:t>
              </w:r>
              <w:r>
                <w:rPr>
                  <w:vertAlign w:val="subscript"/>
                  <w:lang w:val="en-US"/>
                </w:rPr>
                <w:t>x_high</w:t>
              </w:r>
              <w:r>
                <w:rPr>
                  <w:lang w:val="en-US"/>
                </w:rPr>
                <w:t>|</w:t>
              </w:r>
            </w:ins>
          </w:p>
        </w:tc>
      </w:tr>
      <w:tr w:rsidR="00705F82" w14:paraId="5174B047" w14:textId="77777777" w:rsidTr="00231FDB">
        <w:tblPrEx>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668" w:author="ZTE-Ma Zhifeng" w:date="2024-08-27T21:24:00Z">
            <w:tblPrEx>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187"/>
          <w:ins w:id="2669" w:author="ZTE-Ma Zhifeng" w:date="2024-08-26T16:47:00Z"/>
          <w:trPrChange w:id="2670" w:author="ZTE-Ma Zhifeng" w:date="2024-08-27T21:24:00Z">
            <w:trPr>
              <w:trHeight w:val="187"/>
            </w:trPr>
          </w:trPrChange>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Change w:id="2671" w:author="ZTE-Ma Zhifeng" w:date="2024-08-27T21:24:00Z">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tcPrChange>
          </w:tcPr>
          <w:p w14:paraId="0217B115" w14:textId="77777777" w:rsidR="00705F82" w:rsidRDefault="00705F82" w:rsidP="002D5D5E">
            <w:pPr>
              <w:pStyle w:val="TAL"/>
              <w:rPr>
                <w:ins w:id="2672" w:author="ZTE-Ma Zhifeng" w:date="2024-08-26T16:47:00Z"/>
                <w:lang w:val="en-US"/>
              </w:rPr>
            </w:pPr>
            <w:ins w:id="2673" w:author="ZTE-Ma Zhifeng" w:date="2024-08-26T16:47:00Z">
              <w:r>
                <w:rPr>
                  <w:lang w:val="en-US"/>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Change w:id="2674" w:author="ZTE-Ma Zhifeng" w:date="2024-08-27T21:24:00Z">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61F1352A" w14:textId="77777777" w:rsidR="00705F82" w:rsidRDefault="00705F82" w:rsidP="002D5D5E">
            <w:pPr>
              <w:keepNext/>
              <w:keepLines/>
              <w:spacing w:after="0"/>
              <w:jc w:val="center"/>
              <w:rPr>
                <w:ins w:id="2675" w:author="ZTE-Ma Zhifeng" w:date="2024-08-26T16:47:00Z"/>
                <w:sz w:val="18"/>
                <w:lang w:eastAsia="ja-JP"/>
              </w:rPr>
            </w:pPr>
            <w:ins w:id="2676" w:author="ZTE-Ma Zhifeng" w:date="2024-08-26T16:47:00Z">
              <w:r>
                <w:rPr>
                  <w:sz w:val="18"/>
                  <w:lang w:val="en-US"/>
                </w:rPr>
                <w:t>7630–7925</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Change w:id="2677" w:author="ZTE-Ma Zhifeng" w:date="2024-08-27T21:24:00Z">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tcPrChange>
          </w:tcPr>
          <w:p w14:paraId="7D917CFB" w14:textId="77777777" w:rsidR="00705F82" w:rsidRDefault="00705F82" w:rsidP="002D5D5E">
            <w:pPr>
              <w:keepNext/>
              <w:keepLines/>
              <w:spacing w:after="0"/>
              <w:jc w:val="center"/>
              <w:rPr>
                <w:ins w:id="2678" w:author="ZTE-Ma Zhifeng" w:date="2024-08-26T16:47:00Z"/>
                <w:sz w:val="18"/>
                <w:lang w:eastAsia="ja-JP"/>
              </w:rPr>
            </w:pPr>
            <w:ins w:id="2679" w:author="ZTE-Ma Zhifeng" w:date="2024-08-26T16:47:00Z">
              <w:r>
                <w:rPr>
                  <w:sz w:val="18"/>
                  <w:lang w:val="en-US"/>
                </w:rPr>
                <w:t>9210–9495</w:t>
              </w:r>
            </w:ins>
          </w:p>
        </w:tc>
      </w:tr>
      <w:tr w:rsidR="00231FDB" w14:paraId="52225407" w14:textId="77777777" w:rsidTr="001A5C1E">
        <w:trPr>
          <w:trHeight w:val="187"/>
          <w:ins w:id="2680" w:author="ZTE-Ma Zhifeng" w:date="2024-08-26T16:4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49B80D1" w14:textId="77777777" w:rsidR="00231FDB" w:rsidRDefault="00231FDB" w:rsidP="002D5D5E">
            <w:pPr>
              <w:pStyle w:val="TAL"/>
              <w:rPr>
                <w:ins w:id="2681" w:author="ZTE-Ma Zhifeng" w:date="2024-08-26T16:47:00Z"/>
                <w:lang w:val="en-US"/>
              </w:rPr>
            </w:pPr>
            <w:ins w:id="2682" w:author="ZTE-Ma Zhifeng" w:date="2024-08-26T16:47:00Z">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CA9906A" w14:textId="77777777" w:rsidR="00231FDB" w:rsidRDefault="00231FDB" w:rsidP="002D5D5E">
            <w:pPr>
              <w:pStyle w:val="TAL"/>
              <w:jc w:val="center"/>
              <w:rPr>
                <w:ins w:id="2683" w:author="ZTE-Ma Zhifeng" w:date="2024-08-26T16:47:00Z"/>
                <w:lang w:val="en-US"/>
              </w:rPr>
            </w:pPr>
            <w:ins w:id="2684" w:author="ZTE-Ma Zhifeng" w:date="2024-08-26T16:47:00Z">
              <w:r>
                <w:rPr>
                  <w:lang w:val="en-US"/>
                </w:rPr>
                <w:t>|2*f</w:t>
              </w:r>
              <w:r>
                <w:rPr>
                  <w:vertAlign w:val="subscript"/>
                  <w:lang w:val="en-US"/>
                </w:rPr>
                <w:t>x_low</w:t>
              </w:r>
              <w:r>
                <w:rPr>
                  <w:lang w:val="en-US"/>
                </w:rPr>
                <w:t xml:space="preserve"> +2* f</w:t>
              </w:r>
              <w:r>
                <w:rPr>
                  <w:vertAlign w:val="subscript"/>
                  <w:lang w:val="en-US"/>
                </w:rPr>
                <w:t>y_low</w:t>
              </w:r>
              <w:r>
                <w:rPr>
                  <w:lang w:val="en-US"/>
                </w:rPr>
                <w:t>|</w:t>
              </w:r>
            </w:ins>
          </w:p>
        </w:tc>
        <w:tc>
          <w:tcPr>
            <w:tcW w:w="1749" w:type="dxa"/>
            <w:tcBorders>
              <w:top w:val="single" w:sz="4" w:space="0" w:color="auto"/>
              <w:left w:val="single" w:sz="4" w:space="0" w:color="auto"/>
              <w:bottom w:val="single" w:sz="4" w:space="0" w:color="auto"/>
              <w:right w:val="single" w:sz="4" w:space="0" w:color="auto"/>
            </w:tcBorders>
          </w:tcPr>
          <w:p w14:paraId="70161F14" w14:textId="77777777" w:rsidR="00231FDB" w:rsidRDefault="00231FDB" w:rsidP="002D5D5E">
            <w:pPr>
              <w:pStyle w:val="TAL"/>
              <w:jc w:val="center"/>
              <w:rPr>
                <w:ins w:id="2685" w:author="ZTE-Ma Zhifeng" w:date="2024-08-26T16:47:00Z"/>
                <w:lang w:val="en-US"/>
              </w:rPr>
            </w:pPr>
            <w:ins w:id="2686" w:author="ZTE-Ma Zhifeng" w:date="2024-08-26T16:47:00Z">
              <w:r>
                <w:rPr>
                  <w:lang w:val="en-US"/>
                </w:rPr>
                <w:t>|2*f</w:t>
              </w:r>
              <w:r>
                <w:rPr>
                  <w:vertAlign w:val="subscript"/>
                  <w:lang w:val="en-US"/>
                </w:rPr>
                <w:t>x_high</w:t>
              </w:r>
              <w:r>
                <w:rPr>
                  <w:lang w:val="en-US"/>
                </w:rPr>
                <w:t xml:space="preserve"> +2* f</w:t>
              </w:r>
              <w:r>
                <w:rPr>
                  <w:vertAlign w:val="subscript"/>
                  <w:lang w:val="en-US"/>
                </w:rPr>
                <w:t>y_high</w:t>
              </w:r>
              <w:r>
                <w:rPr>
                  <w:lang w:val="en-US"/>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426C5C6B" w14:textId="77777777" w:rsidR="00231FDB" w:rsidRDefault="00231FDB" w:rsidP="002D5D5E">
            <w:pPr>
              <w:pStyle w:val="TAL"/>
              <w:jc w:val="center"/>
              <w:rPr>
                <w:ins w:id="2687" w:author="ZTE-Ma Zhifeng" w:date="2024-08-26T16:47:00Z"/>
                <w:lang w:val="en-US"/>
              </w:rPr>
            </w:pPr>
          </w:p>
        </w:tc>
      </w:tr>
      <w:tr w:rsidR="00231FDB" w14:paraId="145D867C" w14:textId="77777777" w:rsidTr="001A5C1E">
        <w:trPr>
          <w:trHeight w:val="187"/>
          <w:ins w:id="2688" w:author="ZTE-Ma Zhifeng" w:date="2024-08-26T16:4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9FE849C" w14:textId="77777777" w:rsidR="00231FDB" w:rsidRDefault="00231FDB" w:rsidP="002D5D5E">
            <w:pPr>
              <w:pStyle w:val="TAL"/>
              <w:rPr>
                <w:ins w:id="2689" w:author="ZTE-Ma Zhifeng" w:date="2024-08-26T16:47:00Z"/>
                <w:lang w:val="en-US"/>
              </w:rPr>
            </w:pPr>
            <w:ins w:id="2690" w:author="ZTE-Ma Zhifeng" w:date="2024-08-26T16:47:00Z">
              <w:r>
                <w:rPr>
                  <w:lang w:val="en-US"/>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4321603" w14:textId="77777777" w:rsidR="00231FDB" w:rsidRDefault="00231FDB" w:rsidP="002D5D5E">
            <w:pPr>
              <w:keepNext/>
              <w:keepLines/>
              <w:spacing w:after="0"/>
              <w:jc w:val="center"/>
              <w:rPr>
                <w:ins w:id="2691" w:author="ZTE-Ma Zhifeng" w:date="2024-08-26T16:47:00Z"/>
                <w:sz w:val="18"/>
                <w:lang w:eastAsia="ja-JP"/>
              </w:rPr>
            </w:pPr>
            <w:ins w:id="2692" w:author="ZTE-Ma Zhifeng" w:date="2024-08-26T16:47:00Z">
              <w:r>
                <w:rPr>
                  <w:sz w:val="18"/>
                  <w:lang w:val="en-US"/>
                </w:rPr>
                <w:t>8420–8710</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1083338E" w14:textId="77777777" w:rsidR="00231FDB" w:rsidRDefault="00231FDB" w:rsidP="002D5D5E">
            <w:pPr>
              <w:keepNext/>
              <w:keepLines/>
              <w:spacing w:after="0"/>
              <w:jc w:val="center"/>
              <w:rPr>
                <w:ins w:id="2693" w:author="ZTE-Ma Zhifeng" w:date="2024-08-26T16:47:00Z"/>
                <w:sz w:val="18"/>
                <w:lang w:eastAsia="ja-JP"/>
              </w:rPr>
            </w:pPr>
          </w:p>
        </w:tc>
      </w:tr>
      <w:tr w:rsidR="00705F82" w14:paraId="52BFC4A9" w14:textId="77777777" w:rsidTr="002D5D5E">
        <w:trPr>
          <w:trHeight w:val="187"/>
          <w:ins w:id="2694" w:author="ZTE-Ma Zhifeng" w:date="2024-08-26T16:4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FD09DA" w14:textId="77777777" w:rsidR="00705F82" w:rsidRDefault="00705F82" w:rsidP="002D5D5E">
            <w:pPr>
              <w:pStyle w:val="TAL"/>
              <w:rPr>
                <w:ins w:id="2695" w:author="ZTE-Ma Zhifeng" w:date="2024-08-26T16:47:00Z"/>
                <w:lang w:val="en-US"/>
              </w:rPr>
            </w:pPr>
            <w:ins w:id="2696" w:author="ZTE-Ma Zhifeng" w:date="2024-08-26T16:47:00Z">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06FE2FD" w14:textId="77777777" w:rsidR="00705F82" w:rsidRDefault="00705F82" w:rsidP="002D5D5E">
            <w:pPr>
              <w:pStyle w:val="TAL"/>
              <w:jc w:val="center"/>
              <w:rPr>
                <w:ins w:id="2697" w:author="ZTE-Ma Zhifeng" w:date="2024-08-26T16:47:00Z"/>
                <w:lang w:val="en-US"/>
              </w:rPr>
            </w:pPr>
            <w:ins w:id="2698" w:author="ZTE-Ma Zhifeng" w:date="2024-08-26T16:47:00Z">
              <w:r>
                <w:rPr>
                  <w:lang w:val="en-US"/>
                </w:rPr>
                <w:t>|f</w:t>
              </w:r>
              <w:r>
                <w:rPr>
                  <w:vertAlign w:val="subscript"/>
                  <w:lang w:val="en-US"/>
                </w:rPr>
                <w:t>x_low</w:t>
              </w:r>
              <w:r>
                <w:rPr>
                  <w:lang w:val="en-US"/>
                </w:rPr>
                <w:t xml:space="preserve"> – 4*f</w:t>
              </w:r>
              <w:r>
                <w:rPr>
                  <w:vertAlign w:val="subscript"/>
                  <w:lang w:val="en-US"/>
                </w:rPr>
                <w:t>y_high</w:t>
              </w:r>
              <w:r>
                <w:rPr>
                  <w:lang w:val="en-US"/>
                </w:rPr>
                <w:t>|</w:t>
              </w:r>
            </w:ins>
          </w:p>
        </w:tc>
        <w:tc>
          <w:tcPr>
            <w:tcW w:w="1749" w:type="dxa"/>
            <w:tcBorders>
              <w:top w:val="single" w:sz="4" w:space="0" w:color="auto"/>
              <w:left w:val="single" w:sz="4" w:space="0" w:color="auto"/>
              <w:bottom w:val="single" w:sz="4" w:space="0" w:color="auto"/>
              <w:right w:val="single" w:sz="4" w:space="0" w:color="auto"/>
            </w:tcBorders>
          </w:tcPr>
          <w:p w14:paraId="7F63C1DF" w14:textId="77777777" w:rsidR="00705F82" w:rsidRDefault="00705F82" w:rsidP="002D5D5E">
            <w:pPr>
              <w:pStyle w:val="TAL"/>
              <w:jc w:val="center"/>
              <w:rPr>
                <w:ins w:id="2699" w:author="ZTE-Ma Zhifeng" w:date="2024-08-26T16:47:00Z"/>
                <w:lang w:val="en-US"/>
              </w:rPr>
            </w:pPr>
            <w:ins w:id="2700" w:author="ZTE-Ma Zhifeng" w:date="2024-08-26T16:47:00Z">
              <w:r>
                <w:rPr>
                  <w:lang w:val="en-US"/>
                </w:rPr>
                <w:t>|f</w:t>
              </w:r>
              <w:r>
                <w:rPr>
                  <w:vertAlign w:val="subscript"/>
                  <w:lang w:val="en-US"/>
                </w:rPr>
                <w:t>x_high</w:t>
              </w:r>
              <w:r>
                <w:rPr>
                  <w:lang w:val="en-US"/>
                </w:rPr>
                <w:t xml:space="preserve"> – 4*f</w:t>
              </w:r>
              <w:r>
                <w:rPr>
                  <w:vertAlign w:val="subscript"/>
                  <w:lang w:val="en-US"/>
                </w:rPr>
                <w:t>y_low</w:t>
              </w:r>
              <w:r>
                <w:rPr>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1119088" w14:textId="77777777" w:rsidR="00705F82" w:rsidRDefault="00705F82" w:rsidP="002D5D5E">
            <w:pPr>
              <w:pStyle w:val="TAL"/>
              <w:jc w:val="center"/>
              <w:rPr>
                <w:ins w:id="2701" w:author="ZTE-Ma Zhifeng" w:date="2024-08-26T16:47:00Z"/>
                <w:lang w:val="en-US"/>
              </w:rPr>
            </w:pPr>
            <w:ins w:id="2702" w:author="ZTE-Ma Zhifeng" w:date="2024-08-26T16:47:00Z">
              <w:r>
                <w:rPr>
                  <w:lang w:val="en-US"/>
                </w:rPr>
                <w:t>|f</w:t>
              </w:r>
              <w:r>
                <w:rPr>
                  <w:vertAlign w:val="subscript"/>
                  <w:lang w:val="en-US"/>
                </w:rPr>
                <w:t>y_low</w:t>
              </w:r>
              <w:r>
                <w:rPr>
                  <w:lang w:val="en-US"/>
                </w:rPr>
                <w:t xml:space="preserve"> – 4*f</w:t>
              </w:r>
              <w:r>
                <w:rPr>
                  <w:vertAlign w:val="subscript"/>
                  <w:lang w:val="en-US"/>
                </w:rPr>
                <w:t>x_high</w:t>
              </w:r>
              <w:r>
                <w:rPr>
                  <w:lang w:val="en-US"/>
                </w:rPr>
                <w:t>|</w:t>
              </w:r>
            </w:ins>
          </w:p>
        </w:tc>
        <w:tc>
          <w:tcPr>
            <w:tcW w:w="1799" w:type="dxa"/>
            <w:tcBorders>
              <w:top w:val="single" w:sz="4" w:space="0" w:color="auto"/>
              <w:left w:val="single" w:sz="4" w:space="0" w:color="auto"/>
              <w:bottom w:val="single" w:sz="4" w:space="0" w:color="auto"/>
              <w:right w:val="single" w:sz="4" w:space="0" w:color="auto"/>
            </w:tcBorders>
          </w:tcPr>
          <w:p w14:paraId="09E28973" w14:textId="77777777" w:rsidR="00705F82" w:rsidRDefault="00705F82" w:rsidP="002D5D5E">
            <w:pPr>
              <w:pStyle w:val="TAL"/>
              <w:jc w:val="center"/>
              <w:rPr>
                <w:ins w:id="2703" w:author="ZTE-Ma Zhifeng" w:date="2024-08-26T16:47:00Z"/>
                <w:lang w:val="en-US"/>
              </w:rPr>
            </w:pPr>
            <w:ins w:id="2704" w:author="ZTE-Ma Zhifeng" w:date="2024-08-26T16:47:00Z">
              <w:r>
                <w:rPr>
                  <w:lang w:val="en-US"/>
                </w:rPr>
                <w:t>|f</w:t>
              </w:r>
              <w:r>
                <w:rPr>
                  <w:vertAlign w:val="subscript"/>
                  <w:lang w:val="en-US"/>
                </w:rPr>
                <w:t>y_high</w:t>
              </w:r>
              <w:r>
                <w:rPr>
                  <w:lang w:val="en-US"/>
                </w:rPr>
                <w:t xml:space="preserve"> – 4*f</w:t>
              </w:r>
              <w:r>
                <w:rPr>
                  <w:vertAlign w:val="subscript"/>
                  <w:lang w:val="en-US"/>
                </w:rPr>
                <w:t>x_low</w:t>
              </w:r>
              <w:r>
                <w:rPr>
                  <w:lang w:val="en-US"/>
                </w:rPr>
                <w:t>|</w:t>
              </w:r>
            </w:ins>
          </w:p>
        </w:tc>
      </w:tr>
      <w:tr w:rsidR="00705F82" w14:paraId="3C94DCA6" w14:textId="77777777" w:rsidTr="002D5D5E">
        <w:trPr>
          <w:trHeight w:val="187"/>
          <w:ins w:id="2705" w:author="ZTE-Ma Zhifeng" w:date="2024-08-26T16:4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1E876F7" w14:textId="77777777" w:rsidR="00705F82" w:rsidRDefault="00705F82" w:rsidP="002D5D5E">
            <w:pPr>
              <w:pStyle w:val="TAL"/>
              <w:rPr>
                <w:ins w:id="2706" w:author="ZTE-Ma Zhifeng" w:date="2024-08-26T16:47:00Z"/>
                <w:lang w:val="en-US"/>
              </w:rPr>
            </w:pPr>
            <w:ins w:id="2707" w:author="ZTE-Ma Zhifeng" w:date="2024-08-26T16:47:00Z">
              <w:r>
                <w:rPr>
                  <w:lang w:val="en-US"/>
                </w:rPr>
                <w:t xml:space="preserve">IMD </w:t>
              </w:r>
              <w:r>
                <w:rPr>
                  <w:lang w:eastAsia="zh-CN"/>
                </w:rPr>
                <w:t>frequency</w:t>
              </w:r>
              <w:r>
                <w:rPr>
                  <w:lang w:val="en-US"/>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E28A6F6" w14:textId="77777777" w:rsidR="00705F82" w:rsidRDefault="00705F82" w:rsidP="002D5D5E">
            <w:pPr>
              <w:keepNext/>
              <w:keepLines/>
              <w:spacing w:after="0"/>
              <w:jc w:val="center"/>
              <w:rPr>
                <w:ins w:id="2708" w:author="ZTE-Ma Zhifeng" w:date="2024-08-26T16:47:00Z"/>
                <w:sz w:val="18"/>
                <w:lang w:eastAsia="ja-JP"/>
              </w:rPr>
            </w:pPr>
            <w:ins w:id="2709" w:author="ZTE-Ma Zhifeng" w:date="2024-08-26T16:47:00Z">
              <w:r>
                <w:rPr>
                  <w:sz w:val="18"/>
                  <w:lang w:val="en-US"/>
                </w:rPr>
                <w:t>8215–8570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9A2547" w14:textId="77777777" w:rsidR="00705F82" w:rsidRDefault="00705F82" w:rsidP="002D5D5E">
            <w:pPr>
              <w:keepNext/>
              <w:keepLines/>
              <w:spacing w:after="0"/>
              <w:jc w:val="center"/>
              <w:rPr>
                <w:ins w:id="2710" w:author="ZTE-Ma Zhifeng" w:date="2024-08-26T16:47:00Z"/>
                <w:sz w:val="18"/>
                <w:lang w:eastAsia="ja-JP"/>
              </w:rPr>
            </w:pPr>
            <w:ins w:id="2711" w:author="ZTE-Ma Zhifeng" w:date="2024-08-26T16:47:00Z">
              <w:r>
                <w:rPr>
                  <w:sz w:val="18"/>
                  <w:lang w:val="en-US"/>
                </w:rPr>
                <w:t>4270–4640</w:t>
              </w:r>
            </w:ins>
          </w:p>
        </w:tc>
      </w:tr>
      <w:tr w:rsidR="00705F82" w14:paraId="46F7D0FF" w14:textId="77777777" w:rsidTr="002D5D5E">
        <w:trPr>
          <w:trHeight w:val="187"/>
          <w:ins w:id="2712" w:author="ZTE-Ma Zhifeng" w:date="2024-08-26T16:4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E1AD90" w14:textId="77777777" w:rsidR="00705F82" w:rsidRDefault="00705F82" w:rsidP="002D5D5E">
            <w:pPr>
              <w:pStyle w:val="TAL"/>
              <w:rPr>
                <w:ins w:id="2713" w:author="ZTE-Ma Zhifeng" w:date="2024-08-26T16:47:00Z"/>
                <w:lang w:val="en-US"/>
              </w:rPr>
            </w:pPr>
            <w:ins w:id="2714" w:author="ZTE-Ma Zhifeng" w:date="2024-08-26T16:47:00Z">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DCC3E50" w14:textId="77777777" w:rsidR="00705F82" w:rsidRDefault="00705F82" w:rsidP="002D5D5E">
            <w:pPr>
              <w:pStyle w:val="TAL"/>
              <w:jc w:val="center"/>
              <w:rPr>
                <w:ins w:id="2715" w:author="ZTE-Ma Zhifeng" w:date="2024-08-26T16:47:00Z"/>
                <w:lang w:val="en-US"/>
              </w:rPr>
            </w:pPr>
            <w:ins w:id="2716" w:author="ZTE-Ma Zhifeng" w:date="2024-08-26T16:47:00Z">
              <w:r>
                <w:rPr>
                  <w:lang w:val="en-US"/>
                </w:rPr>
                <w:t>|2*f</w:t>
              </w:r>
              <w:r>
                <w:rPr>
                  <w:vertAlign w:val="subscript"/>
                  <w:lang w:val="en-US"/>
                </w:rPr>
                <w:t>x_low</w:t>
              </w:r>
              <w:r>
                <w:rPr>
                  <w:lang w:val="en-US"/>
                </w:rPr>
                <w:t xml:space="preserve"> - 3*f</w:t>
              </w:r>
              <w:r>
                <w:rPr>
                  <w:vertAlign w:val="subscript"/>
                  <w:lang w:val="en-US"/>
                </w:rPr>
                <w:t>y_high</w:t>
              </w:r>
              <w:r>
                <w:rPr>
                  <w:lang w:val="en-US"/>
                </w:rPr>
                <w:t>|</w:t>
              </w:r>
            </w:ins>
          </w:p>
        </w:tc>
        <w:tc>
          <w:tcPr>
            <w:tcW w:w="1749" w:type="dxa"/>
            <w:tcBorders>
              <w:top w:val="single" w:sz="4" w:space="0" w:color="auto"/>
              <w:left w:val="single" w:sz="4" w:space="0" w:color="auto"/>
              <w:bottom w:val="single" w:sz="4" w:space="0" w:color="auto"/>
              <w:right w:val="single" w:sz="4" w:space="0" w:color="auto"/>
            </w:tcBorders>
          </w:tcPr>
          <w:p w14:paraId="0F7F441B" w14:textId="77777777" w:rsidR="00705F82" w:rsidRDefault="00705F82" w:rsidP="002D5D5E">
            <w:pPr>
              <w:pStyle w:val="TAL"/>
              <w:jc w:val="center"/>
              <w:rPr>
                <w:ins w:id="2717" w:author="ZTE-Ma Zhifeng" w:date="2024-08-26T16:47:00Z"/>
                <w:lang w:val="en-US"/>
              </w:rPr>
            </w:pPr>
            <w:ins w:id="2718" w:author="ZTE-Ma Zhifeng" w:date="2024-08-26T16:47:00Z">
              <w:r>
                <w:rPr>
                  <w:lang w:val="en-US"/>
                </w:rPr>
                <w:t>|2*f</w:t>
              </w:r>
              <w:r>
                <w:rPr>
                  <w:vertAlign w:val="subscript"/>
                  <w:lang w:val="en-US"/>
                </w:rPr>
                <w:t>x_high</w:t>
              </w:r>
              <w:r>
                <w:rPr>
                  <w:lang w:val="en-US"/>
                </w:rPr>
                <w:t xml:space="preserve"> - 3*f</w:t>
              </w:r>
              <w:r>
                <w:rPr>
                  <w:vertAlign w:val="subscript"/>
                  <w:lang w:val="en-US"/>
                </w:rPr>
                <w:t>y_low</w:t>
              </w:r>
              <w:r>
                <w:rPr>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0646666" w14:textId="77777777" w:rsidR="00705F82" w:rsidRDefault="00705F82" w:rsidP="002D5D5E">
            <w:pPr>
              <w:pStyle w:val="TAL"/>
              <w:jc w:val="center"/>
              <w:rPr>
                <w:ins w:id="2719" w:author="ZTE-Ma Zhifeng" w:date="2024-08-26T16:47:00Z"/>
                <w:lang w:val="en-US"/>
              </w:rPr>
            </w:pPr>
            <w:ins w:id="2720" w:author="ZTE-Ma Zhifeng" w:date="2024-08-26T16:47:00Z">
              <w:r>
                <w:rPr>
                  <w:lang w:val="en-US"/>
                </w:rPr>
                <w:t>|2*f</w:t>
              </w:r>
              <w:r>
                <w:rPr>
                  <w:vertAlign w:val="subscript"/>
                  <w:lang w:val="en-US"/>
                </w:rPr>
                <w:t>y_low</w:t>
              </w:r>
              <w:r>
                <w:rPr>
                  <w:lang w:val="en-US"/>
                </w:rPr>
                <w:t xml:space="preserve"> - 3*f</w:t>
              </w:r>
              <w:r>
                <w:rPr>
                  <w:vertAlign w:val="subscript"/>
                  <w:lang w:val="en-US"/>
                </w:rPr>
                <w:t>x_high</w:t>
              </w:r>
              <w:r>
                <w:rPr>
                  <w:lang w:val="en-US"/>
                </w:rPr>
                <w:t>|</w:t>
              </w:r>
            </w:ins>
          </w:p>
        </w:tc>
        <w:tc>
          <w:tcPr>
            <w:tcW w:w="1799" w:type="dxa"/>
            <w:tcBorders>
              <w:top w:val="single" w:sz="4" w:space="0" w:color="auto"/>
              <w:left w:val="single" w:sz="4" w:space="0" w:color="auto"/>
              <w:bottom w:val="single" w:sz="4" w:space="0" w:color="auto"/>
              <w:right w:val="single" w:sz="4" w:space="0" w:color="auto"/>
            </w:tcBorders>
          </w:tcPr>
          <w:p w14:paraId="46B91F6F" w14:textId="77777777" w:rsidR="00705F82" w:rsidRDefault="00705F82" w:rsidP="002D5D5E">
            <w:pPr>
              <w:pStyle w:val="TAL"/>
              <w:jc w:val="center"/>
              <w:rPr>
                <w:ins w:id="2721" w:author="ZTE-Ma Zhifeng" w:date="2024-08-26T16:47:00Z"/>
                <w:lang w:val="en-US"/>
              </w:rPr>
            </w:pPr>
            <w:ins w:id="2722" w:author="ZTE-Ma Zhifeng" w:date="2024-08-26T16:47:00Z">
              <w:r>
                <w:rPr>
                  <w:lang w:val="en-US"/>
                </w:rPr>
                <w:t>|2*f</w:t>
              </w:r>
              <w:r>
                <w:rPr>
                  <w:vertAlign w:val="subscript"/>
                  <w:lang w:val="en-US"/>
                </w:rPr>
                <w:t>y_high</w:t>
              </w:r>
              <w:r>
                <w:rPr>
                  <w:lang w:val="en-US"/>
                </w:rPr>
                <w:t xml:space="preserve"> -3*f</w:t>
              </w:r>
              <w:r>
                <w:rPr>
                  <w:vertAlign w:val="subscript"/>
                  <w:lang w:val="en-US"/>
                </w:rPr>
                <w:t>x_low</w:t>
              </w:r>
              <w:r>
                <w:rPr>
                  <w:lang w:val="en-US"/>
                </w:rPr>
                <w:t>|</w:t>
              </w:r>
            </w:ins>
          </w:p>
        </w:tc>
      </w:tr>
      <w:tr w:rsidR="00705F82" w14:paraId="52497FF5" w14:textId="77777777" w:rsidTr="002D5D5E">
        <w:trPr>
          <w:trHeight w:val="187"/>
          <w:ins w:id="2723" w:author="ZTE-Ma Zhifeng" w:date="2024-08-26T16:4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C19A127" w14:textId="77777777" w:rsidR="00705F82" w:rsidRDefault="00705F82" w:rsidP="002D5D5E">
            <w:pPr>
              <w:keepNext/>
              <w:keepLines/>
              <w:spacing w:after="0"/>
              <w:rPr>
                <w:ins w:id="2724" w:author="ZTE-Ma Zhifeng" w:date="2024-08-26T16:47:00Z"/>
                <w:rFonts w:ascii="Arial" w:hAnsi="Arial" w:cs="Arial"/>
                <w:sz w:val="18"/>
                <w:lang w:val="en-US"/>
              </w:rPr>
            </w:pPr>
            <w:ins w:id="2725" w:author="ZTE-Ma Zhifeng" w:date="2024-08-26T16:47:00Z">
              <w:r>
                <w:rPr>
                  <w:rFonts w:ascii="Arial" w:hAnsi="Arial" w:cs="Arial"/>
                  <w:sz w:val="18"/>
                  <w:lang w:val="en-US"/>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E4818D3" w14:textId="77777777" w:rsidR="00705F82" w:rsidRDefault="00705F82" w:rsidP="002D5D5E">
            <w:pPr>
              <w:keepNext/>
              <w:keepLines/>
              <w:spacing w:after="0"/>
              <w:jc w:val="center"/>
              <w:rPr>
                <w:ins w:id="2726" w:author="ZTE-Ma Zhifeng" w:date="2024-08-26T16:47:00Z"/>
                <w:sz w:val="18"/>
                <w:lang w:eastAsia="ja-JP"/>
              </w:rPr>
            </w:pPr>
            <w:ins w:id="2727" w:author="ZTE-Ma Zhifeng" w:date="2024-08-26T16:47:00Z">
              <w:r>
                <w:rPr>
                  <w:sz w:val="18"/>
                  <w:lang w:val="en-US"/>
                </w:rPr>
                <w:t>3930–4290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ED57AD" w14:textId="77777777" w:rsidR="00705F82" w:rsidRDefault="00705F82" w:rsidP="002D5D5E">
            <w:pPr>
              <w:keepNext/>
              <w:keepLines/>
              <w:spacing w:after="0"/>
              <w:jc w:val="center"/>
              <w:rPr>
                <w:ins w:id="2728" w:author="ZTE-Ma Zhifeng" w:date="2024-08-26T16:47:00Z"/>
                <w:sz w:val="18"/>
                <w:lang w:eastAsia="ja-JP"/>
              </w:rPr>
            </w:pPr>
            <w:ins w:id="2729" w:author="ZTE-Ma Zhifeng" w:date="2024-08-26T16:47:00Z">
              <w:r>
                <w:rPr>
                  <w:sz w:val="18"/>
                  <w:lang w:val="en-US"/>
                </w:rPr>
                <w:t>10–355</w:t>
              </w:r>
            </w:ins>
          </w:p>
        </w:tc>
      </w:tr>
      <w:tr w:rsidR="00705F82" w14:paraId="118BD0D6" w14:textId="77777777" w:rsidTr="002D5D5E">
        <w:trPr>
          <w:trHeight w:val="187"/>
          <w:ins w:id="2730" w:author="ZTE-Ma Zhifeng" w:date="2024-08-26T16:4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BEBA5C" w14:textId="77777777" w:rsidR="00705F82" w:rsidRDefault="00705F82" w:rsidP="002D5D5E">
            <w:pPr>
              <w:pStyle w:val="TAL"/>
              <w:rPr>
                <w:ins w:id="2731" w:author="ZTE-Ma Zhifeng" w:date="2024-08-26T16:47:00Z"/>
                <w:lang w:val="en-US"/>
              </w:rPr>
            </w:pPr>
            <w:ins w:id="2732" w:author="ZTE-Ma Zhifeng" w:date="2024-08-26T16:47:00Z">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8004BE3" w14:textId="77777777" w:rsidR="00705F82" w:rsidRDefault="00705F82" w:rsidP="002D5D5E">
            <w:pPr>
              <w:pStyle w:val="TAL"/>
              <w:jc w:val="center"/>
              <w:rPr>
                <w:ins w:id="2733" w:author="ZTE-Ma Zhifeng" w:date="2024-08-26T16:47:00Z"/>
                <w:lang w:val="en-US"/>
              </w:rPr>
            </w:pPr>
            <w:ins w:id="2734" w:author="ZTE-Ma Zhifeng" w:date="2024-08-26T16:47:00Z">
              <w:r>
                <w:rPr>
                  <w:lang w:val="en-US"/>
                </w:rPr>
                <w:t>|f</w:t>
              </w:r>
              <w:r>
                <w:rPr>
                  <w:vertAlign w:val="subscript"/>
                  <w:lang w:val="en-US"/>
                </w:rPr>
                <w:t>x_low</w:t>
              </w:r>
              <w:r>
                <w:rPr>
                  <w:lang w:val="en-US"/>
                </w:rPr>
                <w:t xml:space="preserve"> + 4*f</w:t>
              </w:r>
              <w:r>
                <w:rPr>
                  <w:vertAlign w:val="subscript"/>
                  <w:lang w:val="en-US"/>
                </w:rPr>
                <w:t>y_low</w:t>
              </w:r>
              <w:r>
                <w:rPr>
                  <w:lang w:val="en-US"/>
                </w:rPr>
                <w:t>|</w:t>
              </w:r>
            </w:ins>
          </w:p>
        </w:tc>
        <w:tc>
          <w:tcPr>
            <w:tcW w:w="1749" w:type="dxa"/>
            <w:tcBorders>
              <w:top w:val="single" w:sz="4" w:space="0" w:color="auto"/>
              <w:left w:val="single" w:sz="4" w:space="0" w:color="auto"/>
              <w:bottom w:val="single" w:sz="4" w:space="0" w:color="auto"/>
              <w:right w:val="single" w:sz="4" w:space="0" w:color="auto"/>
            </w:tcBorders>
          </w:tcPr>
          <w:p w14:paraId="3E6C35F5" w14:textId="77777777" w:rsidR="00705F82" w:rsidRDefault="00705F82" w:rsidP="002D5D5E">
            <w:pPr>
              <w:pStyle w:val="TAL"/>
              <w:jc w:val="center"/>
              <w:rPr>
                <w:ins w:id="2735" w:author="ZTE-Ma Zhifeng" w:date="2024-08-26T16:47:00Z"/>
                <w:lang w:val="en-US"/>
              </w:rPr>
            </w:pPr>
            <w:ins w:id="2736" w:author="ZTE-Ma Zhifeng" w:date="2024-08-26T16:47:00Z">
              <w:r>
                <w:rPr>
                  <w:lang w:val="en-US"/>
                </w:rPr>
                <w:t>|f</w:t>
              </w:r>
              <w:r>
                <w:rPr>
                  <w:vertAlign w:val="subscript"/>
                  <w:lang w:val="en-US"/>
                </w:rPr>
                <w:t>x_high</w:t>
              </w:r>
              <w:r>
                <w:rPr>
                  <w:lang w:val="en-US"/>
                </w:rPr>
                <w:t xml:space="preserve"> + 4*f</w:t>
              </w:r>
              <w:r>
                <w:rPr>
                  <w:vertAlign w:val="subscript"/>
                  <w:lang w:val="en-US"/>
                </w:rPr>
                <w:t>y_high</w:t>
              </w:r>
              <w:r>
                <w:rPr>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85EC075" w14:textId="77777777" w:rsidR="00705F82" w:rsidRDefault="00705F82" w:rsidP="002D5D5E">
            <w:pPr>
              <w:pStyle w:val="TAL"/>
              <w:jc w:val="center"/>
              <w:rPr>
                <w:ins w:id="2737" w:author="ZTE-Ma Zhifeng" w:date="2024-08-26T16:47:00Z"/>
                <w:lang w:val="en-US"/>
              </w:rPr>
            </w:pPr>
            <w:ins w:id="2738" w:author="ZTE-Ma Zhifeng" w:date="2024-08-26T16:47:00Z">
              <w:r>
                <w:rPr>
                  <w:lang w:val="en-US"/>
                </w:rPr>
                <w:t>|f</w:t>
              </w:r>
              <w:r>
                <w:rPr>
                  <w:vertAlign w:val="subscript"/>
                  <w:lang w:val="en-US"/>
                </w:rPr>
                <w:t>y_low</w:t>
              </w:r>
              <w:r>
                <w:rPr>
                  <w:lang w:val="en-US"/>
                </w:rPr>
                <w:t xml:space="preserve"> + 4*f</w:t>
              </w:r>
              <w:r>
                <w:rPr>
                  <w:vertAlign w:val="subscript"/>
                  <w:lang w:val="en-US"/>
                </w:rPr>
                <w:t>x_low</w:t>
              </w:r>
              <w:r>
                <w:rPr>
                  <w:lang w:val="en-US"/>
                </w:rPr>
                <w:t>|</w:t>
              </w:r>
            </w:ins>
          </w:p>
        </w:tc>
        <w:tc>
          <w:tcPr>
            <w:tcW w:w="1799" w:type="dxa"/>
            <w:tcBorders>
              <w:top w:val="single" w:sz="4" w:space="0" w:color="auto"/>
              <w:left w:val="single" w:sz="4" w:space="0" w:color="auto"/>
              <w:bottom w:val="single" w:sz="4" w:space="0" w:color="auto"/>
              <w:right w:val="single" w:sz="4" w:space="0" w:color="auto"/>
            </w:tcBorders>
          </w:tcPr>
          <w:p w14:paraId="460A3B25" w14:textId="77777777" w:rsidR="00705F82" w:rsidRDefault="00705F82" w:rsidP="002D5D5E">
            <w:pPr>
              <w:pStyle w:val="TAL"/>
              <w:jc w:val="center"/>
              <w:rPr>
                <w:ins w:id="2739" w:author="ZTE-Ma Zhifeng" w:date="2024-08-26T16:47:00Z"/>
                <w:lang w:val="en-US"/>
              </w:rPr>
            </w:pPr>
            <w:ins w:id="2740" w:author="ZTE-Ma Zhifeng" w:date="2024-08-26T16:47:00Z">
              <w:r>
                <w:rPr>
                  <w:lang w:val="en-US"/>
                </w:rPr>
                <w:t>|f</w:t>
              </w:r>
              <w:r>
                <w:rPr>
                  <w:vertAlign w:val="subscript"/>
                  <w:lang w:val="en-US"/>
                </w:rPr>
                <w:t>y_high</w:t>
              </w:r>
              <w:r>
                <w:rPr>
                  <w:lang w:val="en-US"/>
                </w:rPr>
                <w:t xml:space="preserve"> + 4*f</w:t>
              </w:r>
              <w:r>
                <w:rPr>
                  <w:vertAlign w:val="subscript"/>
                  <w:lang w:val="en-US"/>
                </w:rPr>
                <w:t>x_high</w:t>
              </w:r>
              <w:r>
                <w:rPr>
                  <w:lang w:val="en-US"/>
                </w:rPr>
                <w:t>|</w:t>
              </w:r>
            </w:ins>
          </w:p>
        </w:tc>
      </w:tr>
      <w:tr w:rsidR="00705F82" w14:paraId="71FEE281" w14:textId="77777777" w:rsidTr="002D5D5E">
        <w:trPr>
          <w:trHeight w:val="187"/>
          <w:ins w:id="2741" w:author="ZTE-Ma Zhifeng" w:date="2024-08-26T16:4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D765C7" w14:textId="77777777" w:rsidR="00705F82" w:rsidRDefault="00705F82" w:rsidP="002D5D5E">
            <w:pPr>
              <w:pStyle w:val="TAL"/>
              <w:rPr>
                <w:ins w:id="2742" w:author="ZTE-Ma Zhifeng" w:date="2024-08-26T16:47:00Z"/>
                <w:lang w:val="en-US"/>
              </w:rPr>
            </w:pPr>
            <w:ins w:id="2743" w:author="ZTE-Ma Zhifeng" w:date="2024-08-26T16:47:00Z">
              <w:r>
                <w:rPr>
                  <w:lang w:eastAsia="zh-CN"/>
                </w:rPr>
                <w:t>IMD</w:t>
              </w:r>
              <w:r>
                <w:rPr>
                  <w:lang w:val="en-US"/>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1685A6F" w14:textId="77777777" w:rsidR="00705F82" w:rsidRDefault="00705F82" w:rsidP="002D5D5E">
            <w:pPr>
              <w:keepNext/>
              <w:keepLines/>
              <w:spacing w:after="0"/>
              <w:jc w:val="center"/>
              <w:rPr>
                <w:ins w:id="2744" w:author="ZTE-Ma Zhifeng" w:date="2024-08-26T16:47:00Z"/>
                <w:sz w:val="18"/>
                <w:lang w:eastAsia="ja-JP"/>
              </w:rPr>
            </w:pPr>
            <w:ins w:id="2745" w:author="ZTE-Ma Zhifeng" w:date="2024-08-26T16:47:00Z">
              <w:r>
                <w:rPr>
                  <w:sz w:val="18"/>
                  <w:lang w:val="en-US"/>
                </w:rPr>
                <w:t>11710–12065</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6237AE" w14:textId="77777777" w:rsidR="00705F82" w:rsidRDefault="00705F82" w:rsidP="002D5D5E">
            <w:pPr>
              <w:keepNext/>
              <w:keepLines/>
              <w:spacing w:after="0"/>
              <w:jc w:val="center"/>
              <w:rPr>
                <w:ins w:id="2746" w:author="ZTE-Ma Zhifeng" w:date="2024-08-26T16:47:00Z"/>
                <w:sz w:val="18"/>
                <w:lang w:eastAsia="ja-JP"/>
              </w:rPr>
            </w:pPr>
            <w:ins w:id="2747" w:author="ZTE-Ma Zhifeng" w:date="2024-08-26T16:47:00Z">
              <w:r>
                <w:rPr>
                  <w:sz w:val="18"/>
                  <w:lang w:val="en-US"/>
                </w:rPr>
                <w:t>9340–9710</w:t>
              </w:r>
            </w:ins>
          </w:p>
        </w:tc>
      </w:tr>
      <w:tr w:rsidR="00705F82" w14:paraId="4103B616" w14:textId="77777777" w:rsidTr="002D5D5E">
        <w:trPr>
          <w:trHeight w:val="187"/>
          <w:ins w:id="2748" w:author="ZTE-Ma Zhifeng" w:date="2024-08-26T16:4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A4455F7" w14:textId="77777777" w:rsidR="00705F82" w:rsidRDefault="00705F82" w:rsidP="002D5D5E">
            <w:pPr>
              <w:pStyle w:val="TAL"/>
              <w:rPr>
                <w:ins w:id="2749" w:author="ZTE-Ma Zhifeng" w:date="2024-08-26T16:47:00Z"/>
                <w:lang w:val="en-US"/>
              </w:rPr>
            </w:pPr>
            <w:ins w:id="2750" w:author="ZTE-Ma Zhifeng" w:date="2024-08-26T16:47:00Z">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AA2BC2D" w14:textId="77777777" w:rsidR="00705F82" w:rsidRDefault="00705F82" w:rsidP="002D5D5E">
            <w:pPr>
              <w:pStyle w:val="TAL"/>
              <w:jc w:val="center"/>
              <w:rPr>
                <w:ins w:id="2751" w:author="ZTE-Ma Zhifeng" w:date="2024-08-26T16:47:00Z"/>
                <w:lang w:val="en-US"/>
              </w:rPr>
            </w:pPr>
            <w:ins w:id="2752" w:author="ZTE-Ma Zhifeng" w:date="2024-08-26T16:47:00Z">
              <w:r>
                <w:rPr>
                  <w:lang w:val="en-US"/>
                </w:rPr>
                <w:t>|2*f</w:t>
              </w:r>
              <w:r>
                <w:rPr>
                  <w:vertAlign w:val="subscript"/>
                  <w:lang w:val="en-US"/>
                </w:rPr>
                <w:t>x_low</w:t>
              </w:r>
              <w:r>
                <w:rPr>
                  <w:lang w:val="en-US"/>
                </w:rPr>
                <w:t xml:space="preserve"> + 3*f</w:t>
              </w:r>
              <w:r>
                <w:rPr>
                  <w:vertAlign w:val="subscript"/>
                  <w:lang w:val="en-US"/>
                </w:rPr>
                <w:t>y_low</w:t>
              </w:r>
              <w:r>
                <w:rPr>
                  <w:lang w:val="en-US"/>
                </w:rPr>
                <w:t>|</w:t>
              </w:r>
            </w:ins>
          </w:p>
        </w:tc>
        <w:tc>
          <w:tcPr>
            <w:tcW w:w="1749" w:type="dxa"/>
            <w:tcBorders>
              <w:top w:val="single" w:sz="4" w:space="0" w:color="auto"/>
              <w:left w:val="single" w:sz="4" w:space="0" w:color="auto"/>
              <w:bottom w:val="single" w:sz="4" w:space="0" w:color="auto"/>
              <w:right w:val="single" w:sz="4" w:space="0" w:color="auto"/>
            </w:tcBorders>
          </w:tcPr>
          <w:p w14:paraId="2019BCDA" w14:textId="77777777" w:rsidR="00705F82" w:rsidRDefault="00705F82" w:rsidP="002D5D5E">
            <w:pPr>
              <w:pStyle w:val="TAL"/>
              <w:jc w:val="center"/>
              <w:rPr>
                <w:ins w:id="2753" w:author="ZTE-Ma Zhifeng" w:date="2024-08-26T16:47:00Z"/>
                <w:lang w:val="en-US"/>
              </w:rPr>
            </w:pPr>
            <w:ins w:id="2754" w:author="ZTE-Ma Zhifeng" w:date="2024-08-26T16:47:00Z">
              <w:r>
                <w:rPr>
                  <w:lang w:val="en-US"/>
                </w:rPr>
                <w:t>|2*f</w:t>
              </w:r>
              <w:r>
                <w:rPr>
                  <w:vertAlign w:val="subscript"/>
                  <w:lang w:val="en-US"/>
                </w:rPr>
                <w:t>x_high</w:t>
              </w:r>
              <w:r>
                <w:rPr>
                  <w:lang w:val="en-US"/>
                </w:rPr>
                <w:t xml:space="preserve"> + 3*f</w:t>
              </w:r>
              <w:r>
                <w:rPr>
                  <w:vertAlign w:val="subscript"/>
                  <w:lang w:val="en-US"/>
                </w:rPr>
                <w:t>y_high</w:t>
              </w:r>
              <w:r>
                <w:rPr>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66EBB02" w14:textId="77777777" w:rsidR="00705F82" w:rsidRDefault="00705F82" w:rsidP="002D5D5E">
            <w:pPr>
              <w:pStyle w:val="TAL"/>
              <w:jc w:val="center"/>
              <w:rPr>
                <w:ins w:id="2755" w:author="ZTE-Ma Zhifeng" w:date="2024-08-26T16:47:00Z"/>
                <w:lang w:val="en-US"/>
              </w:rPr>
            </w:pPr>
            <w:ins w:id="2756" w:author="ZTE-Ma Zhifeng" w:date="2024-08-26T16:47:00Z">
              <w:r>
                <w:rPr>
                  <w:lang w:val="en-US"/>
                </w:rPr>
                <w:t>|2*f</w:t>
              </w:r>
              <w:r>
                <w:rPr>
                  <w:vertAlign w:val="subscript"/>
                  <w:lang w:val="en-US"/>
                </w:rPr>
                <w:t>y_low</w:t>
              </w:r>
              <w:r>
                <w:rPr>
                  <w:lang w:val="en-US"/>
                </w:rPr>
                <w:t xml:space="preserve"> + 3*f</w:t>
              </w:r>
              <w:r>
                <w:rPr>
                  <w:vertAlign w:val="subscript"/>
                  <w:lang w:val="en-US"/>
                </w:rPr>
                <w:t>x_low</w:t>
              </w:r>
              <w:r>
                <w:rPr>
                  <w:lang w:val="en-US"/>
                </w:rPr>
                <w:t>|</w:t>
              </w:r>
            </w:ins>
          </w:p>
        </w:tc>
        <w:tc>
          <w:tcPr>
            <w:tcW w:w="1799" w:type="dxa"/>
            <w:tcBorders>
              <w:top w:val="single" w:sz="4" w:space="0" w:color="auto"/>
              <w:left w:val="single" w:sz="4" w:space="0" w:color="auto"/>
              <w:bottom w:val="single" w:sz="4" w:space="0" w:color="auto"/>
              <w:right w:val="single" w:sz="4" w:space="0" w:color="auto"/>
            </w:tcBorders>
          </w:tcPr>
          <w:p w14:paraId="3108FDF7" w14:textId="77777777" w:rsidR="00705F82" w:rsidRDefault="00705F82" w:rsidP="002D5D5E">
            <w:pPr>
              <w:pStyle w:val="TAL"/>
              <w:jc w:val="center"/>
              <w:rPr>
                <w:ins w:id="2757" w:author="ZTE-Ma Zhifeng" w:date="2024-08-26T16:47:00Z"/>
                <w:lang w:val="en-US"/>
              </w:rPr>
            </w:pPr>
            <w:ins w:id="2758" w:author="ZTE-Ma Zhifeng" w:date="2024-08-26T16:47:00Z">
              <w:r>
                <w:rPr>
                  <w:lang w:val="en-US"/>
                </w:rPr>
                <w:t>|2*f</w:t>
              </w:r>
              <w:r>
                <w:rPr>
                  <w:vertAlign w:val="subscript"/>
                  <w:lang w:val="en-US"/>
                </w:rPr>
                <w:t>y_high</w:t>
              </w:r>
              <w:r>
                <w:rPr>
                  <w:lang w:val="en-US"/>
                </w:rPr>
                <w:t xml:space="preserve"> + 3*f</w:t>
              </w:r>
              <w:r>
                <w:rPr>
                  <w:vertAlign w:val="subscript"/>
                  <w:lang w:val="en-US"/>
                </w:rPr>
                <w:t>x_high</w:t>
              </w:r>
              <w:r>
                <w:rPr>
                  <w:lang w:val="en-US"/>
                </w:rPr>
                <w:t>|</w:t>
              </w:r>
            </w:ins>
          </w:p>
        </w:tc>
      </w:tr>
      <w:tr w:rsidR="00705F82" w14:paraId="525514B7" w14:textId="77777777" w:rsidTr="002D5D5E">
        <w:trPr>
          <w:trHeight w:val="187"/>
          <w:ins w:id="2759" w:author="ZTE-Ma Zhifeng" w:date="2024-08-26T16:4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6D3D2A" w14:textId="77777777" w:rsidR="00705F82" w:rsidRDefault="00705F82" w:rsidP="002D5D5E">
            <w:pPr>
              <w:pStyle w:val="TAL"/>
              <w:rPr>
                <w:ins w:id="2760" w:author="ZTE-Ma Zhifeng" w:date="2024-08-26T16:47:00Z"/>
                <w:lang w:val="en-US"/>
              </w:rPr>
            </w:pPr>
            <w:ins w:id="2761" w:author="ZTE-Ma Zhifeng" w:date="2024-08-26T16:47:00Z">
              <w:r>
                <w:rPr>
                  <w:lang w:val="en-US"/>
                </w:rPr>
                <w:t xml:space="preserve">IMD </w:t>
              </w:r>
              <w:r>
                <w:rPr>
                  <w:lang w:eastAsia="zh-CN"/>
                </w:rPr>
                <w:t>frequency</w:t>
              </w:r>
              <w:r>
                <w:rPr>
                  <w:lang w:val="en-US"/>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7D03F8F" w14:textId="77777777" w:rsidR="00705F82" w:rsidRDefault="00705F82" w:rsidP="002D5D5E">
            <w:pPr>
              <w:keepNext/>
              <w:keepLines/>
              <w:spacing w:after="0"/>
              <w:jc w:val="center"/>
              <w:rPr>
                <w:ins w:id="2762" w:author="ZTE-Ma Zhifeng" w:date="2024-08-26T16:47:00Z"/>
                <w:sz w:val="18"/>
                <w:lang w:eastAsia="ja-JP"/>
              </w:rPr>
            </w:pPr>
            <w:ins w:id="2763" w:author="ZTE-Ma Zhifeng" w:date="2024-08-26T16:47:00Z">
              <w:r>
                <w:rPr>
                  <w:sz w:val="18"/>
                  <w:lang w:val="en-US"/>
                </w:rPr>
                <w:t>10920–11280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233FD8" w14:textId="77777777" w:rsidR="00705F82" w:rsidRDefault="00705F82" w:rsidP="002D5D5E">
            <w:pPr>
              <w:keepNext/>
              <w:keepLines/>
              <w:spacing w:after="0"/>
              <w:jc w:val="center"/>
              <w:rPr>
                <w:ins w:id="2764" w:author="ZTE-Ma Zhifeng" w:date="2024-08-26T16:47:00Z"/>
                <w:sz w:val="18"/>
                <w:lang w:eastAsia="ja-JP"/>
              </w:rPr>
            </w:pPr>
            <w:ins w:id="2765" w:author="ZTE-Ma Zhifeng" w:date="2024-08-26T16:47:00Z">
              <w:r>
                <w:rPr>
                  <w:sz w:val="18"/>
                  <w:lang w:val="en-US"/>
                </w:rPr>
                <w:t>10130–10495</w:t>
              </w:r>
            </w:ins>
          </w:p>
        </w:tc>
      </w:tr>
      <w:tr w:rsidR="00705F82" w14:paraId="528CEA86" w14:textId="77777777" w:rsidTr="002D5D5E">
        <w:trPr>
          <w:trHeight w:val="187"/>
          <w:ins w:id="2766" w:author="ZTE-Ma Zhifeng" w:date="2024-08-26T16:47: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0882C1" w14:textId="77777777" w:rsidR="00705F82" w:rsidRDefault="00705F82" w:rsidP="002D5D5E">
            <w:pPr>
              <w:pStyle w:val="TAL"/>
              <w:rPr>
                <w:ins w:id="2767" w:author="ZTE-Ma Zhifeng" w:date="2024-08-26T16:47:00Z"/>
                <w:lang w:val="en-US"/>
              </w:rPr>
            </w:pPr>
            <w:ins w:id="2768" w:author="ZTE-Ma Zhifeng" w:date="2024-08-26T16:47:00Z">
              <w:r>
                <w:t>NOTE :</w:t>
              </w:r>
              <w:r>
                <w:tab/>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w:t>
              </w:r>
              <w:r w:rsidRPr="004D6DE3">
                <w:t>The lowest even order and lowest odd order IMD MSDs shall be considered.</w:t>
              </w:r>
            </w:ins>
          </w:p>
        </w:tc>
      </w:tr>
    </w:tbl>
    <w:p w14:paraId="030DEA4E" w14:textId="77777777" w:rsidR="00705F82" w:rsidRDefault="00705F82" w:rsidP="00705F82">
      <w:pPr>
        <w:rPr>
          <w:ins w:id="2769" w:author="ZTE-Ma Zhifeng" w:date="2024-08-26T16:47:00Z"/>
          <w:rFonts w:ascii="Arial" w:hAnsi="Arial" w:cs="Arial"/>
          <w:b/>
        </w:rPr>
      </w:pPr>
    </w:p>
    <w:p w14:paraId="47E25AB9" w14:textId="77777777" w:rsidR="00705F82" w:rsidRPr="000B4D61" w:rsidRDefault="00705F82" w:rsidP="00705F82">
      <w:pPr>
        <w:rPr>
          <w:ins w:id="2770" w:author="ZTE-Ma Zhifeng" w:date="2024-08-26T16:47:00Z"/>
          <w:rFonts w:eastAsia="MS Mincho"/>
        </w:rPr>
      </w:pPr>
      <w:ins w:id="2771" w:author="ZTE-Ma Zhifeng" w:date="2024-08-26T16:47:00Z">
        <w:r>
          <w:rPr>
            <w:rFonts w:eastAsia="MS Mincho"/>
          </w:rPr>
          <w:t xml:space="preserve">Based on the above table, </w:t>
        </w:r>
        <w:r>
          <w:rPr>
            <w:rFonts w:cs="等线"/>
            <w:szCs w:val="21"/>
            <w:lang w:eastAsia="ko-KR"/>
          </w:rPr>
          <w:t>4</w:t>
        </w:r>
        <w:r w:rsidRPr="00634198">
          <w:rPr>
            <w:rFonts w:cs="等线"/>
            <w:szCs w:val="21"/>
            <w:vertAlign w:val="superscript"/>
            <w:lang w:eastAsia="ko-KR"/>
          </w:rPr>
          <w:t>th</w:t>
        </w:r>
        <w:r w:rsidRPr="00634198">
          <w:rPr>
            <w:rFonts w:cs="等线"/>
            <w:szCs w:val="21"/>
            <w:lang w:eastAsia="ko-KR"/>
          </w:rPr>
          <w:t xml:space="preserve"> order IMD generated by </w:t>
        </w:r>
        <w:r>
          <w:rPr>
            <w:rFonts w:eastAsia="MS Mincho"/>
          </w:rPr>
          <w:t xml:space="preserve">UL </w:t>
        </w:r>
        <w:r w:rsidRPr="005A43BB">
          <w:rPr>
            <w:rFonts w:eastAsia="MS Mincho"/>
          </w:rPr>
          <w:t>CA_n</w:t>
        </w:r>
        <w:r>
          <w:rPr>
            <w:rFonts w:eastAsia="MS Mincho"/>
          </w:rPr>
          <w:t>3</w:t>
        </w:r>
        <w:r w:rsidRPr="005A43BB">
          <w:rPr>
            <w:rFonts w:eastAsia="MS Mincho"/>
          </w:rPr>
          <w:t>A-n</w:t>
        </w:r>
        <w:r>
          <w:rPr>
            <w:rFonts w:eastAsia="MS Mincho"/>
          </w:rPr>
          <w:t>7</w:t>
        </w:r>
        <w:r w:rsidRPr="005A43BB">
          <w:rPr>
            <w:rFonts w:eastAsia="MS Mincho"/>
          </w:rPr>
          <w:t>A</w:t>
        </w:r>
        <w:r>
          <w:rPr>
            <w:rFonts w:eastAsia="MS Mincho"/>
          </w:rPr>
          <w:t xml:space="preserve"> </w:t>
        </w:r>
        <w:r w:rsidRPr="00AB384E">
          <w:rPr>
            <w:rFonts w:cs="等线" w:hint="eastAsia"/>
            <w:szCs w:val="21"/>
            <w:lang w:eastAsia="ko-KR"/>
          </w:rPr>
          <w:t>may</w:t>
        </w:r>
        <w:r w:rsidRPr="00634198">
          <w:rPr>
            <w:rFonts w:cs="等线"/>
            <w:szCs w:val="21"/>
            <w:lang w:eastAsia="ko-KR"/>
          </w:rPr>
          <w:t xml:space="preserve"> fall into own Rx of </w:t>
        </w:r>
        <w:r w:rsidRPr="00634198">
          <w:rPr>
            <w:rFonts w:eastAsia="宋体" w:cs="等线"/>
            <w:szCs w:val="21"/>
          </w:rPr>
          <w:t>B</w:t>
        </w:r>
        <w:r w:rsidRPr="00634198">
          <w:rPr>
            <w:rFonts w:cs="等线"/>
            <w:szCs w:val="21"/>
            <w:lang w:eastAsia="ko-KR"/>
          </w:rPr>
          <w:t xml:space="preserve">and </w:t>
        </w:r>
        <w:r w:rsidRPr="00634198">
          <w:rPr>
            <w:rFonts w:eastAsia="宋体" w:cs="等线"/>
            <w:szCs w:val="21"/>
          </w:rPr>
          <w:t>n</w:t>
        </w:r>
        <w:r>
          <w:rPr>
            <w:rFonts w:eastAsia="宋体" w:cs="等线"/>
            <w:szCs w:val="21"/>
          </w:rPr>
          <w:t>75</w:t>
        </w:r>
      </w:ins>
    </w:p>
    <w:p w14:paraId="51BF4160" w14:textId="443A878E" w:rsidR="00705F82" w:rsidRPr="00705F82" w:rsidRDefault="00705F82">
      <w:pPr>
        <w:pStyle w:val="41"/>
        <w:rPr>
          <w:ins w:id="2772" w:author="ZTE-Ma Zhifeng" w:date="2024-08-26T16:47:00Z"/>
          <w:rPrChange w:id="2773" w:author="ZTE-Ma Zhifeng" w:date="2024-08-26T16:48:00Z">
            <w:rPr>
              <w:ins w:id="2774" w:author="ZTE-Ma Zhifeng" w:date="2024-08-26T16:47:00Z"/>
              <w:rFonts w:eastAsia="Times New Roman"/>
              <w:lang w:eastAsia="en-GB"/>
            </w:rPr>
          </w:rPrChange>
        </w:rPr>
        <w:pPrChange w:id="2775" w:author="ZTE-Ma Zhifeng" w:date="2024-08-26T16:48:00Z">
          <w:pPr>
            <w:pStyle w:val="41"/>
            <w:overflowPunct w:val="0"/>
            <w:autoSpaceDE w:val="0"/>
            <w:autoSpaceDN w:val="0"/>
            <w:adjustRightInd w:val="0"/>
            <w:textAlignment w:val="baseline"/>
          </w:pPr>
        </w:pPrChange>
      </w:pPr>
      <w:bookmarkStart w:id="2776" w:name="_Toc175687530"/>
      <w:ins w:id="2777" w:author="ZTE-Ma Zhifeng" w:date="2024-08-26T16:47:00Z">
        <w:r w:rsidRPr="00705F82">
          <w:t>5.</w:t>
        </w:r>
      </w:ins>
      <w:ins w:id="2778" w:author="ZTE-Ma Zhifeng" w:date="2024-08-26T16:50:00Z">
        <w:r>
          <w:t>5</w:t>
        </w:r>
      </w:ins>
      <w:ins w:id="2779" w:author="ZTE-Ma Zhifeng" w:date="2024-08-26T16:47:00Z">
        <w:r w:rsidRPr="00705F82">
          <w:rPr>
            <w:rPrChange w:id="2780" w:author="ZTE-Ma Zhifeng" w:date="2024-08-26T16:48:00Z">
              <w:rPr>
                <w:rFonts w:eastAsia="Times New Roman"/>
                <w:lang w:eastAsia="en-GB"/>
              </w:rPr>
            </w:rPrChange>
          </w:rPr>
          <w:t>.2.2</w:t>
        </w:r>
        <w:r w:rsidRPr="00705F82">
          <w:rPr>
            <w:rPrChange w:id="2781" w:author="ZTE-Ma Zhifeng" w:date="2024-08-26T16:48:00Z">
              <w:rPr>
                <w:rFonts w:eastAsia="Times New Roman"/>
                <w:lang w:eastAsia="en-GB"/>
              </w:rPr>
            </w:rPrChange>
          </w:rPr>
          <w:tab/>
          <w:t>REFSENS requirements</w:t>
        </w:r>
        <w:bookmarkEnd w:id="2776"/>
      </w:ins>
    </w:p>
    <w:p w14:paraId="313BEC5F" w14:textId="77777777" w:rsidR="00705F82" w:rsidRPr="00C013B0" w:rsidRDefault="00705F82" w:rsidP="00705F82">
      <w:pPr>
        <w:rPr>
          <w:ins w:id="2782" w:author="ZTE-Ma Zhifeng" w:date="2024-08-26T16:47:00Z"/>
          <w:rFonts w:eastAsia="MS Mincho"/>
        </w:rPr>
      </w:pPr>
      <w:ins w:id="2783" w:author="ZTE-Ma Zhifeng" w:date="2024-08-26T16:47:00Z">
        <w:r w:rsidRPr="00C013B0">
          <w:rPr>
            <w:rFonts w:eastAsia="MS Mincho"/>
          </w:rPr>
          <w:t xml:space="preserve">Based on the co-existence studies there is </w:t>
        </w:r>
        <w:r w:rsidRPr="00C013B0">
          <w:rPr>
            <w:rFonts w:eastAsia="MS Mincho" w:hint="eastAsia"/>
          </w:rPr>
          <w:t>no</w:t>
        </w:r>
        <w:r w:rsidRPr="00C013B0">
          <w:rPr>
            <w:rFonts w:eastAsia="MS Mincho"/>
          </w:rPr>
          <w:t xml:space="preserve"> need to define MSD values.</w:t>
        </w:r>
      </w:ins>
    </w:p>
    <w:p w14:paraId="62E7D2F3" w14:textId="77777777" w:rsidR="00705F82" w:rsidRDefault="00705F82" w:rsidP="00705F82">
      <w:pPr>
        <w:rPr>
          <w:ins w:id="2784" w:author="ZTE-Ma Zhifeng" w:date="2024-08-26T16:47:00Z"/>
          <w:rFonts w:eastAsia="MS Mincho"/>
        </w:rPr>
      </w:pPr>
      <w:ins w:id="2785" w:author="ZTE-Ma Zhifeng" w:date="2024-08-26T16:47:00Z">
        <w:r w:rsidRPr="00C013B0">
          <w:rPr>
            <w:rFonts w:eastAsia="MS Mincho"/>
          </w:rPr>
          <w:t xml:space="preserve">We </w:t>
        </w:r>
        <w:r w:rsidRPr="00C013B0">
          <w:rPr>
            <w:rFonts w:eastAsia="MS Mincho" w:hint="eastAsia"/>
          </w:rPr>
          <w:t>anal</w:t>
        </w:r>
        <w:r w:rsidRPr="00C013B0">
          <w:rPr>
            <w:rFonts w:eastAsia="MS Mincho"/>
          </w:rPr>
          <w:t>yze the amount of IMD using the following component linearity assumptions:</w:t>
        </w:r>
      </w:ins>
    </w:p>
    <w:p w14:paraId="72949754" w14:textId="094A14CA" w:rsidR="00705F82" w:rsidRPr="00705F82" w:rsidRDefault="00705F82" w:rsidP="00705F82">
      <w:pPr>
        <w:pStyle w:val="TH"/>
        <w:rPr>
          <w:ins w:id="2786" w:author="ZTE-Ma Zhifeng" w:date="2024-08-26T16:47:00Z"/>
          <w:rFonts w:cs="Arial"/>
          <w:rPrChange w:id="2787" w:author="ZTE-Ma Zhifeng" w:date="2024-08-26T16:49:00Z">
            <w:rPr>
              <w:ins w:id="2788" w:author="ZTE-Ma Zhifeng" w:date="2024-08-26T16:47:00Z"/>
              <w:lang w:val="en-US"/>
            </w:rPr>
          </w:rPrChange>
        </w:rPr>
      </w:pPr>
      <w:ins w:id="2789" w:author="ZTE-Ma Zhifeng" w:date="2024-08-26T16:47:00Z">
        <w:r w:rsidRPr="00705F82">
          <w:rPr>
            <w:rFonts w:cs="Arial"/>
            <w:rPrChange w:id="2790" w:author="ZTE-Ma Zhifeng" w:date="2024-08-26T16:49:00Z">
              <w:rPr>
                <w:lang w:val="en-US"/>
              </w:rPr>
            </w:rPrChange>
          </w:rPr>
          <w:t>Table 5.</w:t>
        </w:r>
      </w:ins>
      <w:ins w:id="2791" w:author="ZTE-Ma Zhifeng" w:date="2024-08-26T16:50:00Z">
        <w:r>
          <w:rPr>
            <w:rFonts w:cs="Arial"/>
          </w:rPr>
          <w:t>5</w:t>
        </w:r>
      </w:ins>
      <w:ins w:id="2792" w:author="ZTE-Ma Zhifeng" w:date="2024-08-26T16:47:00Z">
        <w:r w:rsidRPr="00705F82">
          <w:rPr>
            <w:rFonts w:cs="Arial"/>
            <w:rPrChange w:id="2793" w:author="ZTE-Ma Zhifeng" w:date="2024-08-26T16:49:00Z">
              <w:rPr>
                <w:lang w:val="en-US"/>
              </w:rPr>
            </w:rPrChange>
          </w:rPr>
          <w:t>.2.2-1 General linearity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1301"/>
        <w:gridCol w:w="1301"/>
        <w:gridCol w:w="1301"/>
        <w:gridCol w:w="1301"/>
      </w:tblGrid>
      <w:tr w:rsidR="00705F82" w14:paraId="76FC738A" w14:textId="77777777" w:rsidTr="002D5D5E">
        <w:trPr>
          <w:jc w:val="center"/>
          <w:ins w:id="2794" w:author="ZTE-Ma Zhifeng" w:date="2024-08-26T16:47:00Z"/>
        </w:trPr>
        <w:tc>
          <w:tcPr>
            <w:tcW w:w="2463" w:type="dxa"/>
          </w:tcPr>
          <w:p w14:paraId="497E76AA" w14:textId="77777777" w:rsidR="00705F82" w:rsidRPr="00F75B38" w:rsidRDefault="00705F82" w:rsidP="002D5D5E">
            <w:pPr>
              <w:pStyle w:val="TAL"/>
              <w:rPr>
                <w:ins w:id="2795" w:author="ZTE-Ma Zhifeng" w:date="2024-08-26T16:47:00Z"/>
                <w:b/>
                <w:lang w:val="en-US"/>
              </w:rPr>
            </w:pPr>
            <w:ins w:id="2796" w:author="ZTE-Ma Zhifeng" w:date="2024-08-26T16:47:00Z">
              <w:r w:rsidRPr="00F75B38">
                <w:rPr>
                  <w:b/>
                  <w:lang w:val="en-US"/>
                </w:rPr>
                <w:t>Component</w:t>
              </w:r>
            </w:ins>
          </w:p>
        </w:tc>
        <w:tc>
          <w:tcPr>
            <w:tcW w:w="1301" w:type="dxa"/>
          </w:tcPr>
          <w:p w14:paraId="139B290F" w14:textId="77777777" w:rsidR="00705F82" w:rsidRPr="00F75B38" w:rsidRDefault="00705F82" w:rsidP="002D5D5E">
            <w:pPr>
              <w:pStyle w:val="TAL"/>
              <w:rPr>
                <w:ins w:id="2797" w:author="ZTE-Ma Zhifeng" w:date="2024-08-26T16:47:00Z"/>
                <w:b/>
                <w:lang w:val="en-US"/>
              </w:rPr>
            </w:pPr>
            <w:ins w:id="2798" w:author="ZTE-Ma Zhifeng" w:date="2024-08-26T16:47:00Z">
              <w:r w:rsidRPr="00F75B38">
                <w:rPr>
                  <w:b/>
                  <w:lang w:val="en-US"/>
                </w:rPr>
                <w:t>IP</w:t>
              </w:r>
              <w:r w:rsidRPr="00F75B38">
                <w:rPr>
                  <w:rFonts w:hint="eastAsia"/>
                  <w:b/>
                  <w:lang w:val="en-US"/>
                </w:rPr>
                <w:t>2</w:t>
              </w:r>
              <w:r w:rsidRPr="00F75B38">
                <w:rPr>
                  <w:b/>
                  <w:lang w:val="en-US"/>
                </w:rPr>
                <w:t xml:space="preserve"> (dBm)</w:t>
              </w:r>
            </w:ins>
          </w:p>
        </w:tc>
        <w:tc>
          <w:tcPr>
            <w:tcW w:w="1301" w:type="dxa"/>
          </w:tcPr>
          <w:p w14:paraId="4282DAFF" w14:textId="77777777" w:rsidR="00705F82" w:rsidRPr="00F75B38" w:rsidRDefault="00705F82" w:rsidP="002D5D5E">
            <w:pPr>
              <w:pStyle w:val="TAL"/>
              <w:rPr>
                <w:ins w:id="2799" w:author="ZTE-Ma Zhifeng" w:date="2024-08-26T16:47:00Z"/>
                <w:b/>
                <w:lang w:val="en-US"/>
              </w:rPr>
            </w:pPr>
            <w:ins w:id="2800" w:author="ZTE-Ma Zhifeng" w:date="2024-08-26T16:47:00Z">
              <w:r w:rsidRPr="00F75B38">
                <w:rPr>
                  <w:b/>
                  <w:lang w:val="en-US"/>
                </w:rPr>
                <w:t>IP</w:t>
              </w:r>
              <w:r w:rsidRPr="00F75B38">
                <w:rPr>
                  <w:rFonts w:hint="eastAsia"/>
                  <w:b/>
                  <w:lang w:val="en-US"/>
                </w:rPr>
                <w:t>3</w:t>
              </w:r>
              <w:r w:rsidRPr="00F75B38">
                <w:rPr>
                  <w:b/>
                  <w:lang w:val="en-US"/>
                </w:rPr>
                <w:t xml:space="preserve"> (dBm)</w:t>
              </w:r>
            </w:ins>
          </w:p>
        </w:tc>
        <w:tc>
          <w:tcPr>
            <w:tcW w:w="1301" w:type="dxa"/>
          </w:tcPr>
          <w:p w14:paraId="31184B78" w14:textId="77777777" w:rsidR="00705F82" w:rsidRPr="00F75B38" w:rsidRDefault="00705F82" w:rsidP="002D5D5E">
            <w:pPr>
              <w:pStyle w:val="TAL"/>
              <w:rPr>
                <w:ins w:id="2801" w:author="ZTE-Ma Zhifeng" w:date="2024-08-26T16:47:00Z"/>
                <w:b/>
                <w:lang w:val="en-US"/>
              </w:rPr>
            </w:pPr>
            <w:ins w:id="2802" w:author="ZTE-Ma Zhifeng" w:date="2024-08-26T16:47:00Z">
              <w:r w:rsidRPr="00F75B38">
                <w:rPr>
                  <w:b/>
                  <w:lang w:val="en-US"/>
                </w:rPr>
                <w:t>IP4 (dBm)</w:t>
              </w:r>
            </w:ins>
          </w:p>
        </w:tc>
        <w:tc>
          <w:tcPr>
            <w:tcW w:w="1301" w:type="dxa"/>
          </w:tcPr>
          <w:p w14:paraId="0C14047A" w14:textId="77777777" w:rsidR="00705F82" w:rsidRPr="00F75B38" w:rsidRDefault="00705F82" w:rsidP="002D5D5E">
            <w:pPr>
              <w:pStyle w:val="TAL"/>
              <w:rPr>
                <w:ins w:id="2803" w:author="ZTE-Ma Zhifeng" w:date="2024-08-26T16:47:00Z"/>
                <w:b/>
                <w:lang w:val="en-US"/>
              </w:rPr>
            </w:pPr>
            <w:ins w:id="2804" w:author="ZTE-Ma Zhifeng" w:date="2024-08-26T16:47:00Z">
              <w:r w:rsidRPr="00F75B38">
                <w:rPr>
                  <w:b/>
                  <w:lang w:val="en-US"/>
                </w:rPr>
                <w:t>IP</w:t>
              </w:r>
              <w:r w:rsidRPr="00F75B38">
                <w:rPr>
                  <w:rFonts w:hint="eastAsia"/>
                  <w:b/>
                  <w:lang w:val="en-US"/>
                </w:rPr>
                <w:t>5</w:t>
              </w:r>
              <w:r w:rsidRPr="00F75B38">
                <w:rPr>
                  <w:b/>
                  <w:lang w:val="en-US"/>
                </w:rPr>
                <w:t xml:space="preserve"> (dBm)</w:t>
              </w:r>
            </w:ins>
          </w:p>
        </w:tc>
      </w:tr>
      <w:tr w:rsidR="00705F82" w14:paraId="14593AE5" w14:textId="77777777" w:rsidTr="002D5D5E">
        <w:trPr>
          <w:jc w:val="center"/>
          <w:ins w:id="2805" w:author="ZTE-Ma Zhifeng" w:date="2024-08-26T16:47:00Z"/>
        </w:trPr>
        <w:tc>
          <w:tcPr>
            <w:tcW w:w="2463" w:type="dxa"/>
          </w:tcPr>
          <w:p w14:paraId="4DE97050" w14:textId="77777777" w:rsidR="00705F82" w:rsidRPr="00076546" w:rsidRDefault="00705F82" w:rsidP="002D5D5E">
            <w:pPr>
              <w:pStyle w:val="TAL"/>
              <w:rPr>
                <w:ins w:id="2806" w:author="ZTE-Ma Zhifeng" w:date="2024-08-26T16:47:00Z"/>
                <w:lang w:val="en-US"/>
              </w:rPr>
            </w:pPr>
            <w:ins w:id="2807" w:author="ZTE-Ma Zhifeng" w:date="2024-08-26T16:47:00Z">
              <w:r w:rsidRPr="00076546">
                <w:rPr>
                  <w:lang w:val="en-US"/>
                </w:rPr>
                <w:t>Antenna switch</w:t>
              </w:r>
            </w:ins>
          </w:p>
        </w:tc>
        <w:tc>
          <w:tcPr>
            <w:tcW w:w="1301" w:type="dxa"/>
          </w:tcPr>
          <w:p w14:paraId="0F869E95" w14:textId="77777777" w:rsidR="00705F82" w:rsidRPr="00076546" w:rsidRDefault="00705F82" w:rsidP="002D5D5E">
            <w:pPr>
              <w:pStyle w:val="TAL"/>
              <w:rPr>
                <w:ins w:id="2808" w:author="ZTE-Ma Zhifeng" w:date="2024-08-26T16:47:00Z"/>
                <w:lang w:val="en-US"/>
              </w:rPr>
            </w:pPr>
            <w:ins w:id="2809" w:author="ZTE-Ma Zhifeng" w:date="2024-08-26T16:47:00Z">
              <w:r w:rsidRPr="00076546">
                <w:rPr>
                  <w:rFonts w:hint="eastAsia"/>
                  <w:lang w:val="en-US"/>
                </w:rPr>
                <w:t>112</w:t>
              </w:r>
            </w:ins>
          </w:p>
        </w:tc>
        <w:tc>
          <w:tcPr>
            <w:tcW w:w="1301" w:type="dxa"/>
          </w:tcPr>
          <w:p w14:paraId="3A7E74B9" w14:textId="77777777" w:rsidR="00705F82" w:rsidRPr="00076546" w:rsidRDefault="00705F82" w:rsidP="002D5D5E">
            <w:pPr>
              <w:pStyle w:val="TAL"/>
              <w:rPr>
                <w:ins w:id="2810" w:author="ZTE-Ma Zhifeng" w:date="2024-08-26T16:47:00Z"/>
                <w:lang w:val="en-US"/>
              </w:rPr>
            </w:pPr>
            <w:ins w:id="2811" w:author="ZTE-Ma Zhifeng" w:date="2024-08-26T16:47:00Z">
              <w:r w:rsidRPr="00076546">
                <w:rPr>
                  <w:rFonts w:hint="eastAsia"/>
                  <w:lang w:val="en-US"/>
                </w:rPr>
                <w:t>68</w:t>
              </w:r>
            </w:ins>
          </w:p>
        </w:tc>
        <w:tc>
          <w:tcPr>
            <w:tcW w:w="1301" w:type="dxa"/>
          </w:tcPr>
          <w:p w14:paraId="2050B8B2" w14:textId="77777777" w:rsidR="00705F82" w:rsidRPr="00076546" w:rsidRDefault="00705F82" w:rsidP="002D5D5E">
            <w:pPr>
              <w:pStyle w:val="TAL"/>
              <w:rPr>
                <w:ins w:id="2812" w:author="ZTE-Ma Zhifeng" w:date="2024-08-26T16:47:00Z"/>
                <w:lang w:val="en-US"/>
              </w:rPr>
            </w:pPr>
            <w:ins w:id="2813" w:author="ZTE-Ma Zhifeng" w:date="2024-08-26T16:47:00Z">
              <w:r w:rsidRPr="00076546">
                <w:rPr>
                  <w:lang w:val="en-US"/>
                </w:rPr>
                <w:t>56</w:t>
              </w:r>
            </w:ins>
          </w:p>
        </w:tc>
        <w:tc>
          <w:tcPr>
            <w:tcW w:w="1301" w:type="dxa"/>
          </w:tcPr>
          <w:p w14:paraId="53CA562F" w14:textId="77777777" w:rsidR="00705F82" w:rsidRPr="00076546" w:rsidRDefault="00705F82" w:rsidP="002D5D5E">
            <w:pPr>
              <w:pStyle w:val="TAL"/>
              <w:rPr>
                <w:ins w:id="2814" w:author="ZTE-Ma Zhifeng" w:date="2024-08-26T16:47:00Z"/>
                <w:lang w:val="en-US"/>
              </w:rPr>
            </w:pPr>
            <w:ins w:id="2815" w:author="ZTE-Ma Zhifeng" w:date="2024-08-26T16:47:00Z">
              <w:r w:rsidRPr="00076546">
                <w:rPr>
                  <w:lang w:val="en-US"/>
                </w:rPr>
                <w:t>5</w:t>
              </w:r>
              <w:r w:rsidRPr="00076546">
                <w:rPr>
                  <w:rFonts w:hint="eastAsia"/>
                  <w:lang w:val="en-US"/>
                </w:rPr>
                <w:t>3</w:t>
              </w:r>
            </w:ins>
          </w:p>
        </w:tc>
      </w:tr>
      <w:tr w:rsidR="00705F82" w14:paraId="0A67C287" w14:textId="77777777" w:rsidTr="002D5D5E">
        <w:trPr>
          <w:jc w:val="center"/>
          <w:ins w:id="2816" w:author="ZTE-Ma Zhifeng" w:date="2024-08-26T16:47:00Z"/>
        </w:trPr>
        <w:tc>
          <w:tcPr>
            <w:tcW w:w="2463" w:type="dxa"/>
          </w:tcPr>
          <w:p w14:paraId="3E35134C" w14:textId="77777777" w:rsidR="00705F82" w:rsidRPr="003D5C46" w:rsidRDefault="00705F82" w:rsidP="002D5D5E">
            <w:pPr>
              <w:pStyle w:val="TAL"/>
              <w:rPr>
                <w:ins w:id="2817" w:author="ZTE-Ma Zhifeng" w:date="2024-08-26T16:47:00Z"/>
                <w:lang w:val="en-US"/>
              </w:rPr>
            </w:pPr>
            <w:ins w:id="2818" w:author="ZTE-Ma Zhifeng" w:date="2024-08-26T16:47:00Z">
              <w:r w:rsidRPr="003D5C46">
                <w:rPr>
                  <w:lang w:val="en-US"/>
                </w:rPr>
                <w:t>Diplexer</w:t>
              </w:r>
            </w:ins>
          </w:p>
        </w:tc>
        <w:tc>
          <w:tcPr>
            <w:tcW w:w="1301" w:type="dxa"/>
          </w:tcPr>
          <w:p w14:paraId="1532159E" w14:textId="77777777" w:rsidR="00705F82" w:rsidRPr="003D5C46" w:rsidRDefault="00705F82" w:rsidP="002D5D5E">
            <w:pPr>
              <w:pStyle w:val="TAL"/>
              <w:rPr>
                <w:ins w:id="2819" w:author="ZTE-Ma Zhifeng" w:date="2024-08-26T16:47:00Z"/>
                <w:lang w:val="en-US"/>
              </w:rPr>
            </w:pPr>
            <w:ins w:id="2820" w:author="ZTE-Ma Zhifeng" w:date="2024-08-26T16:47:00Z">
              <w:r w:rsidRPr="003D5C46">
                <w:rPr>
                  <w:rFonts w:hint="eastAsia"/>
                  <w:lang w:val="en-US"/>
                </w:rPr>
                <w:t>115</w:t>
              </w:r>
            </w:ins>
          </w:p>
        </w:tc>
        <w:tc>
          <w:tcPr>
            <w:tcW w:w="1301" w:type="dxa"/>
          </w:tcPr>
          <w:p w14:paraId="3D73FB0E" w14:textId="77777777" w:rsidR="00705F82" w:rsidRPr="003D5C46" w:rsidRDefault="00705F82" w:rsidP="002D5D5E">
            <w:pPr>
              <w:pStyle w:val="TAL"/>
              <w:rPr>
                <w:ins w:id="2821" w:author="ZTE-Ma Zhifeng" w:date="2024-08-26T16:47:00Z"/>
                <w:lang w:val="en-US"/>
              </w:rPr>
            </w:pPr>
            <w:ins w:id="2822" w:author="ZTE-Ma Zhifeng" w:date="2024-08-26T16:47:00Z">
              <w:r w:rsidRPr="003D5C46">
                <w:rPr>
                  <w:rFonts w:hint="eastAsia"/>
                  <w:lang w:val="en-US"/>
                </w:rPr>
                <w:t>86</w:t>
              </w:r>
            </w:ins>
          </w:p>
        </w:tc>
        <w:tc>
          <w:tcPr>
            <w:tcW w:w="1301" w:type="dxa"/>
          </w:tcPr>
          <w:p w14:paraId="25732BD1" w14:textId="77777777" w:rsidR="00705F82" w:rsidRPr="003D5C46" w:rsidRDefault="00705F82" w:rsidP="002D5D5E">
            <w:pPr>
              <w:pStyle w:val="TAL"/>
              <w:rPr>
                <w:ins w:id="2823" w:author="ZTE-Ma Zhifeng" w:date="2024-08-26T16:47:00Z"/>
                <w:lang w:val="en-US"/>
              </w:rPr>
            </w:pPr>
            <w:ins w:id="2824" w:author="ZTE-Ma Zhifeng" w:date="2024-08-26T16:47:00Z">
              <w:r w:rsidRPr="003D5C46">
                <w:rPr>
                  <w:lang w:val="en-US"/>
                </w:rPr>
                <w:t>55</w:t>
              </w:r>
            </w:ins>
          </w:p>
        </w:tc>
        <w:tc>
          <w:tcPr>
            <w:tcW w:w="1301" w:type="dxa"/>
          </w:tcPr>
          <w:p w14:paraId="4E64C1B3" w14:textId="77777777" w:rsidR="00705F82" w:rsidRPr="003D5C46" w:rsidRDefault="00705F82" w:rsidP="002D5D5E">
            <w:pPr>
              <w:pStyle w:val="TAL"/>
              <w:rPr>
                <w:ins w:id="2825" w:author="ZTE-Ma Zhifeng" w:date="2024-08-26T16:47:00Z"/>
                <w:lang w:val="en-US"/>
              </w:rPr>
            </w:pPr>
            <w:ins w:id="2826" w:author="ZTE-Ma Zhifeng" w:date="2024-08-26T16:47:00Z">
              <w:r w:rsidRPr="003D5C46">
                <w:rPr>
                  <w:lang w:val="en-US"/>
                </w:rPr>
                <w:t>5</w:t>
              </w:r>
              <w:r w:rsidRPr="003D5C46">
                <w:rPr>
                  <w:rFonts w:hint="eastAsia"/>
                  <w:lang w:val="en-US"/>
                </w:rPr>
                <w:t>3</w:t>
              </w:r>
            </w:ins>
          </w:p>
        </w:tc>
      </w:tr>
      <w:tr w:rsidR="00705F82" w14:paraId="2E5E8FCA" w14:textId="77777777" w:rsidTr="002D5D5E">
        <w:trPr>
          <w:jc w:val="center"/>
          <w:ins w:id="2827" w:author="ZTE-Ma Zhifeng" w:date="2024-08-26T16:47:00Z"/>
        </w:trPr>
        <w:tc>
          <w:tcPr>
            <w:tcW w:w="2463" w:type="dxa"/>
          </w:tcPr>
          <w:p w14:paraId="499E67FE" w14:textId="77777777" w:rsidR="00705F82" w:rsidRPr="003D5C46" w:rsidRDefault="00705F82" w:rsidP="002D5D5E">
            <w:pPr>
              <w:pStyle w:val="TAL"/>
              <w:rPr>
                <w:ins w:id="2828" w:author="ZTE-Ma Zhifeng" w:date="2024-08-26T16:47:00Z"/>
                <w:lang w:val="en-US"/>
              </w:rPr>
            </w:pPr>
            <w:ins w:id="2829" w:author="ZTE-Ma Zhifeng" w:date="2024-08-26T16:47:00Z">
              <w:r w:rsidRPr="003D5C46">
                <w:rPr>
                  <w:rFonts w:hint="eastAsia"/>
                  <w:lang w:val="en-US"/>
                </w:rPr>
                <w:t>Triplexer</w:t>
              </w:r>
            </w:ins>
          </w:p>
        </w:tc>
        <w:tc>
          <w:tcPr>
            <w:tcW w:w="1301" w:type="dxa"/>
          </w:tcPr>
          <w:p w14:paraId="5D0868E4" w14:textId="77777777" w:rsidR="00705F82" w:rsidRPr="003D5C46" w:rsidRDefault="00705F82" w:rsidP="002D5D5E">
            <w:pPr>
              <w:pStyle w:val="TAL"/>
              <w:rPr>
                <w:ins w:id="2830" w:author="ZTE-Ma Zhifeng" w:date="2024-08-26T16:47:00Z"/>
                <w:lang w:val="en-US"/>
              </w:rPr>
            </w:pPr>
            <w:ins w:id="2831" w:author="ZTE-Ma Zhifeng" w:date="2024-08-26T16:47:00Z">
              <w:r w:rsidRPr="003D5C46">
                <w:rPr>
                  <w:rFonts w:hint="eastAsia"/>
                  <w:lang w:val="en-US"/>
                </w:rPr>
                <w:t>113</w:t>
              </w:r>
            </w:ins>
          </w:p>
        </w:tc>
        <w:tc>
          <w:tcPr>
            <w:tcW w:w="1301" w:type="dxa"/>
          </w:tcPr>
          <w:p w14:paraId="26ACE911" w14:textId="77777777" w:rsidR="00705F82" w:rsidRPr="003D5C46" w:rsidRDefault="00705F82" w:rsidP="002D5D5E">
            <w:pPr>
              <w:pStyle w:val="TAL"/>
              <w:rPr>
                <w:ins w:id="2832" w:author="ZTE-Ma Zhifeng" w:date="2024-08-26T16:47:00Z"/>
                <w:lang w:val="en-US"/>
              </w:rPr>
            </w:pPr>
            <w:ins w:id="2833" w:author="ZTE-Ma Zhifeng" w:date="2024-08-26T16:47:00Z">
              <w:r w:rsidRPr="003D5C46">
                <w:rPr>
                  <w:rFonts w:hint="eastAsia"/>
                  <w:lang w:val="en-US"/>
                </w:rPr>
                <w:t>82</w:t>
              </w:r>
            </w:ins>
          </w:p>
        </w:tc>
        <w:tc>
          <w:tcPr>
            <w:tcW w:w="1301" w:type="dxa"/>
          </w:tcPr>
          <w:p w14:paraId="5275FCC7" w14:textId="77777777" w:rsidR="00705F82" w:rsidRPr="003D5C46" w:rsidRDefault="00705F82" w:rsidP="002D5D5E">
            <w:pPr>
              <w:pStyle w:val="TAL"/>
              <w:rPr>
                <w:ins w:id="2834" w:author="ZTE-Ma Zhifeng" w:date="2024-08-26T16:47:00Z"/>
                <w:lang w:val="en-US"/>
              </w:rPr>
            </w:pPr>
            <w:ins w:id="2835" w:author="ZTE-Ma Zhifeng" w:date="2024-08-26T16:47:00Z">
              <w:r w:rsidRPr="003D5C46">
                <w:rPr>
                  <w:lang w:val="en-US"/>
                </w:rPr>
                <w:t>55</w:t>
              </w:r>
            </w:ins>
          </w:p>
        </w:tc>
        <w:tc>
          <w:tcPr>
            <w:tcW w:w="1301" w:type="dxa"/>
          </w:tcPr>
          <w:p w14:paraId="136F42B3" w14:textId="77777777" w:rsidR="00705F82" w:rsidRPr="003D5C46" w:rsidRDefault="00705F82" w:rsidP="002D5D5E">
            <w:pPr>
              <w:pStyle w:val="TAL"/>
              <w:rPr>
                <w:ins w:id="2836" w:author="ZTE-Ma Zhifeng" w:date="2024-08-26T16:47:00Z"/>
                <w:lang w:val="en-US"/>
              </w:rPr>
            </w:pPr>
            <w:ins w:id="2837" w:author="ZTE-Ma Zhifeng" w:date="2024-08-26T16:47:00Z">
              <w:r w:rsidRPr="003D5C46">
                <w:rPr>
                  <w:lang w:val="en-US"/>
                </w:rPr>
                <w:t>5</w:t>
              </w:r>
              <w:r w:rsidRPr="003D5C46">
                <w:rPr>
                  <w:rFonts w:hint="eastAsia"/>
                  <w:lang w:val="en-US"/>
                </w:rPr>
                <w:t>3</w:t>
              </w:r>
            </w:ins>
          </w:p>
        </w:tc>
      </w:tr>
      <w:tr w:rsidR="00705F82" w14:paraId="2250D48F" w14:textId="77777777" w:rsidTr="002D5D5E">
        <w:trPr>
          <w:jc w:val="center"/>
          <w:ins w:id="2838" w:author="ZTE-Ma Zhifeng" w:date="2024-08-26T16:47:00Z"/>
        </w:trPr>
        <w:tc>
          <w:tcPr>
            <w:tcW w:w="2463" w:type="dxa"/>
          </w:tcPr>
          <w:p w14:paraId="7CBF0C26" w14:textId="77777777" w:rsidR="00705F82" w:rsidRPr="003D5C46" w:rsidRDefault="00705F82" w:rsidP="002D5D5E">
            <w:pPr>
              <w:pStyle w:val="TAL"/>
              <w:rPr>
                <w:ins w:id="2839" w:author="ZTE-Ma Zhifeng" w:date="2024-08-26T16:47:00Z"/>
                <w:lang w:val="en-US"/>
              </w:rPr>
            </w:pPr>
            <w:ins w:id="2840" w:author="ZTE-Ma Zhifeng" w:date="2024-08-26T16:47:00Z">
              <w:r w:rsidRPr="003D5C46">
                <w:rPr>
                  <w:lang w:val="en-US"/>
                </w:rPr>
                <w:t>PA forward mixing</w:t>
              </w:r>
            </w:ins>
          </w:p>
        </w:tc>
        <w:tc>
          <w:tcPr>
            <w:tcW w:w="1301" w:type="dxa"/>
          </w:tcPr>
          <w:p w14:paraId="484210DB" w14:textId="77777777" w:rsidR="00705F82" w:rsidRPr="003D5C46" w:rsidRDefault="00705F82" w:rsidP="002D5D5E">
            <w:pPr>
              <w:pStyle w:val="TAL"/>
              <w:rPr>
                <w:ins w:id="2841" w:author="ZTE-Ma Zhifeng" w:date="2024-08-26T16:47:00Z"/>
                <w:lang w:val="en-US"/>
              </w:rPr>
            </w:pPr>
            <w:ins w:id="2842" w:author="ZTE-Ma Zhifeng" w:date="2024-08-26T16:47:00Z">
              <w:r w:rsidRPr="003D5C46">
                <w:rPr>
                  <w:rFonts w:hint="eastAsia"/>
                  <w:lang w:val="en-US"/>
                </w:rPr>
                <w:t>28</w:t>
              </w:r>
            </w:ins>
          </w:p>
        </w:tc>
        <w:tc>
          <w:tcPr>
            <w:tcW w:w="1301" w:type="dxa"/>
          </w:tcPr>
          <w:p w14:paraId="298D6F90" w14:textId="77777777" w:rsidR="00705F82" w:rsidRPr="003D5C46" w:rsidRDefault="00705F82" w:rsidP="002D5D5E">
            <w:pPr>
              <w:pStyle w:val="TAL"/>
              <w:rPr>
                <w:ins w:id="2843" w:author="ZTE-Ma Zhifeng" w:date="2024-08-26T16:47:00Z"/>
                <w:lang w:val="en-US"/>
              </w:rPr>
            </w:pPr>
            <w:ins w:id="2844" w:author="ZTE-Ma Zhifeng" w:date="2024-08-26T16:47:00Z">
              <w:r w:rsidRPr="003D5C46">
                <w:rPr>
                  <w:rFonts w:hint="eastAsia"/>
                  <w:lang w:val="en-US"/>
                </w:rPr>
                <w:t>32</w:t>
              </w:r>
            </w:ins>
          </w:p>
        </w:tc>
        <w:tc>
          <w:tcPr>
            <w:tcW w:w="1301" w:type="dxa"/>
          </w:tcPr>
          <w:p w14:paraId="31FD9E29" w14:textId="77777777" w:rsidR="00705F82" w:rsidRPr="003D5C46" w:rsidRDefault="00705F82" w:rsidP="002D5D5E">
            <w:pPr>
              <w:pStyle w:val="TAL"/>
              <w:rPr>
                <w:ins w:id="2845" w:author="ZTE-Ma Zhifeng" w:date="2024-08-26T16:47:00Z"/>
                <w:lang w:val="en-US"/>
              </w:rPr>
            </w:pPr>
            <w:ins w:id="2846" w:author="ZTE-Ma Zhifeng" w:date="2024-08-26T16:47:00Z">
              <w:r w:rsidRPr="003D5C46">
                <w:rPr>
                  <w:rFonts w:hint="eastAsia"/>
                  <w:lang w:val="en-US"/>
                </w:rPr>
                <w:t>30</w:t>
              </w:r>
            </w:ins>
          </w:p>
        </w:tc>
        <w:tc>
          <w:tcPr>
            <w:tcW w:w="1301" w:type="dxa"/>
          </w:tcPr>
          <w:p w14:paraId="69A9633C" w14:textId="77777777" w:rsidR="00705F82" w:rsidRPr="003D5C46" w:rsidRDefault="00705F82" w:rsidP="002D5D5E">
            <w:pPr>
              <w:pStyle w:val="TAL"/>
              <w:rPr>
                <w:ins w:id="2847" w:author="ZTE-Ma Zhifeng" w:date="2024-08-26T16:47:00Z"/>
                <w:lang w:val="en-US"/>
              </w:rPr>
            </w:pPr>
            <w:ins w:id="2848" w:author="ZTE-Ma Zhifeng" w:date="2024-08-26T16:47:00Z">
              <w:r w:rsidRPr="003D5C46">
                <w:rPr>
                  <w:rFonts w:hint="eastAsia"/>
                  <w:lang w:val="en-US"/>
                </w:rPr>
                <w:t>28</w:t>
              </w:r>
            </w:ins>
          </w:p>
        </w:tc>
      </w:tr>
      <w:tr w:rsidR="00705F82" w14:paraId="67B1F25D" w14:textId="77777777" w:rsidTr="002D5D5E">
        <w:trPr>
          <w:jc w:val="center"/>
          <w:ins w:id="2849" w:author="ZTE-Ma Zhifeng" w:date="2024-08-26T16:47:00Z"/>
        </w:trPr>
        <w:tc>
          <w:tcPr>
            <w:tcW w:w="2463" w:type="dxa"/>
          </w:tcPr>
          <w:p w14:paraId="11F72AAC" w14:textId="77777777" w:rsidR="00705F82" w:rsidRPr="003D5C46" w:rsidRDefault="00705F82" w:rsidP="002D5D5E">
            <w:pPr>
              <w:pStyle w:val="TAL"/>
              <w:rPr>
                <w:ins w:id="2850" w:author="ZTE-Ma Zhifeng" w:date="2024-08-26T16:47:00Z"/>
                <w:lang w:val="en-US"/>
              </w:rPr>
            </w:pPr>
            <w:ins w:id="2851" w:author="ZTE-Ma Zhifeng" w:date="2024-08-26T16:47:00Z">
              <w:r w:rsidRPr="003D5C46">
                <w:rPr>
                  <w:lang w:val="en-US"/>
                </w:rPr>
                <w:t>PA reverse mixing</w:t>
              </w:r>
            </w:ins>
          </w:p>
        </w:tc>
        <w:tc>
          <w:tcPr>
            <w:tcW w:w="1301" w:type="dxa"/>
          </w:tcPr>
          <w:p w14:paraId="522CCF37" w14:textId="77777777" w:rsidR="00705F82" w:rsidRPr="003D5C46" w:rsidRDefault="00705F82" w:rsidP="002D5D5E">
            <w:pPr>
              <w:pStyle w:val="TAL"/>
              <w:rPr>
                <w:ins w:id="2852" w:author="ZTE-Ma Zhifeng" w:date="2024-08-26T16:47:00Z"/>
                <w:lang w:val="en-US"/>
              </w:rPr>
            </w:pPr>
            <w:ins w:id="2853" w:author="ZTE-Ma Zhifeng" w:date="2024-08-26T16:47:00Z">
              <w:r w:rsidRPr="003D5C46">
                <w:rPr>
                  <w:rFonts w:hint="eastAsia"/>
                  <w:lang w:val="en-US"/>
                </w:rPr>
                <w:t>40</w:t>
              </w:r>
            </w:ins>
          </w:p>
        </w:tc>
        <w:tc>
          <w:tcPr>
            <w:tcW w:w="1301" w:type="dxa"/>
          </w:tcPr>
          <w:p w14:paraId="1C165CCE" w14:textId="77777777" w:rsidR="00705F82" w:rsidRPr="003D5C46" w:rsidRDefault="00705F82" w:rsidP="002D5D5E">
            <w:pPr>
              <w:pStyle w:val="TAL"/>
              <w:rPr>
                <w:ins w:id="2854" w:author="ZTE-Ma Zhifeng" w:date="2024-08-26T16:47:00Z"/>
                <w:lang w:val="en-US"/>
              </w:rPr>
            </w:pPr>
            <w:ins w:id="2855" w:author="ZTE-Ma Zhifeng" w:date="2024-08-26T16:47:00Z">
              <w:r w:rsidRPr="003D5C46">
                <w:rPr>
                  <w:rFonts w:hint="eastAsia"/>
                  <w:lang w:val="en-US"/>
                </w:rPr>
                <w:t>30</w:t>
              </w:r>
            </w:ins>
          </w:p>
        </w:tc>
        <w:tc>
          <w:tcPr>
            <w:tcW w:w="1301" w:type="dxa"/>
          </w:tcPr>
          <w:p w14:paraId="20F30CED" w14:textId="77777777" w:rsidR="00705F82" w:rsidRPr="003D5C46" w:rsidRDefault="00705F82" w:rsidP="002D5D5E">
            <w:pPr>
              <w:pStyle w:val="TAL"/>
              <w:rPr>
                <w:ins w:id="2856" w:author="ZTE-Ma Zhifeng" w:date="2024-08-26T16:47:00Z"/>
                <w:lang w:val="en-US"/>
              </w:rPr>
            </w:pPr>
            <w:ins w:id="2857" w:author="ZTE-Ma Zhifeng" w:date="2024-08-26T16:47:00Z">
              <w:r w:rsidRPr="003D5C46">
                <w:rPr>
                  <w:lang w:val="en-US"/>
                </w:rPr>
                <w:t>3</w:t>
              </w:r>
              <w:r w:rsidRPr="003D5C46">
                <w:rPr>
                  <w:rFonts w:hint="eastAsia"/>
                  <w:lang w:val="en-US"/>
                </w:rPr>
                <w:t>0</w:t>
              </w:r>
            </w:ins>
          </w:p>
        </w:tc>
        <w:tc>
          <w:tcPr>
            <w:tcW w:w="1301" w:type="dxa"/>
          </w:tcPr>
          <w:p w14:paraId="27439B85" w14:textId="77777777" w:rsidR="00705F82" w:rsidRPr="003D5C46" w:rsidRDefault="00705F82" w:rsidP="002D5D5E">
            <w:pPr>
              <w:pStyle w:val="TAL"/>
              <w:rPr>
                <w:ins w:id="2858" w:author="ZTE-Ma Zhifeng" w:date="2024-08-26T16:47:00Z"/>
                <w:lang w:val="en-US"/>
              </w:rPr>
            </w:pPr>
            <w:ins w:id="2859" w:author="ZTE-Ma Zhifeng" w:date="2024-08-26T16:47:00Z">
              <w:r w:rsidRPr="003D5C46">
                <w:rPr>
                  <w:lang w:val="en-US"/>
                </w:rPr>
                <w:t>3</w:t>
              </w:r>
              <w:r w:rsidRPr="003D5C46">
                <w:rPr>
                  <w:rFonts w:hint="eastAsia"/>
                  <w:lang w:val="en-US"/>
                </w:rPr>
                <w:t>0</w:t>
              </w:r>
            </w:ins>
          </w:p>
        </w:tc>
      </w:tr>
      <w:tr w:rsidR="00705F82" w14:paraId="56033F63" w14:textId="77777777" w:rsidTr="002D5D5E">
        <w:trPr>
          <w:jc w:val="center"/>
          <w:ins w:id="2860" w:author="ZTE-Ma Zhifeng" w:date="2024-08-26T16:47:00Z"/>
        </w:trPr>
        <w:tc>
          <w:tcPr>
            <w:tcW w:w="2463" w:type="dxa"/>
          </w:tcPr>
          <w:p w14:paraId="30ABCAB4" w14:textId="77777777" w:rsidR="00705F82" w:rsidRPr="003D5C46" w:rsidRDefault="00705F82" w:rsidP="002D5D5E">
            <w:pPr>
              <w:pStyle w:val="TAL"/>
              <w:rPr>
                <w:ins w:id="2861" w:author="ZTE-Ma Zhifeng" w:date="2024-08-26T16:47:00Z"/>
                <w:lang w:val="en-US"/>
              </w:rPr>
            </w:pPr>
            <w:ins w:id="2862" w:author="ZTE-Ma Zhifeng" w:date="2024-08-26T16:47:00Z">
              <w:r w:rsidRPr="003D5C46">
                <w:rPr>
                  <w:lang w:val="en-US"/>
                </w:rPr>
                <w:t>LNA</w:t>
              </w:r>
            </w:ins>
          </w:p>
        </w:tc>
        <w:tc>
          <w:tcPr>
            <w:tcW w:w="1301" w:type="dxa"/>
          </w:tcPr>
          <w:p w14:paraId="498C2AF7" w14:textId="77777777" w:rsidR="00705F82" w:rsidRPr="003D5C46" w:rsidRDefault="00705F82" w:rsidP="002D5D5E">
            <w:pPr>
              <w:pStyle w:val="TAL"/>
              <w:rPr>
                <w:ins w:id="2863" w:author="ZTE-Ma Zhifeng" w:date="2024-08-26T16:47:00Z"/>
                <w:lang w:val="en-US"/>
              </w:rPr>
            </w:pPr>
            <w:ins w:id="2864" w:author="ZTE-Ma Zhifeng" w:date="2024-08-26T16:47:00Z">
              <w:r w:rsidRPr="003D5C46">
                <w:rPr>
                  <w:rFonts w:hint="eastAsia"/>
                  <w:lang w:val="en-US"/>
                </w:rPr>
                <w:t>5</w:t>
              </w:r>
            </w:ins>
          </w:p>
        </w:tc>
        <w:tc>
          <w:tcPr>
            <w:tcW w:w="1301" w:type="dxa"/>
          </w:tcPr>
          <w:p w14:paraId="21591BD3" w14:textId="77777777" w:rsidR="00705F82" w:rsidRPr="003D5C46" w:rsidRDefault="00705F82" w:rsidP="002D5D5E">
            <w:pPr>
              <w:pStyle w:val="TAL"/>
              <w:rPr>
                <w:ins w:id="2865" w:author="ZTE-Ma Zhifeng" w:date="2024-08-26T16:47:00Z"/>
                <w:lang w:val="en-US"/>
              </w:rPr>
            </w:pPr>
            <w:ins w:id="2866" w:author="ZTE-Ma Zhifeng" w:date="2024-08-26T16:47:00Z">
              <w:r w:rsidRPr="003D5C46">
                <w:rPr>
                  <w:lang w:val="en-US"/>
                </w:rPr>
                <w:t>-6</w:t>
              </w:r>
            </w:ins>
          </w:p>
        </w:tc>
        <w:tc>
          <w:tcPr>
            <w:tcW w:w="1301" w:type="dxa"/>
          </w:tcPr>
          <w:p w14:paraId="728D3C2D" w14:textId="77777777" w:rsidR="00705F82" w:rsidRPr="003D5C46" w:rsidRDefault="00705F82" w:rsidP="002D5D5E">
            <w:pPr>
              <w:pStyle w:val="TAL"/>
              <w:rPr>
                <w:ins w:id="2867" w:author="ZTE-Ma Zhifeng" w:date="2024-08-26T16:47:00Z"/>
                <w:lang w:val="en-US"/>
              </w:rPr>
            </w:pPr>
            <w:ins w:id="2868" w:author="ZTE-Ma Zhifeng" w:date="2024-08-26T16:47:00Z">
              <w:r w:rsidRPr="003D5C46">
                <w:rPr>
                  <w:lang w:val="en-US"/>
                </w:rPr>
                <w:t>-6</w:t>
              </w:r>
            </w:ins>
          </w:p>
        </w:tc>
        <w:tc>
          <w:tcPr>
            <w:tcW w:w="1301" w:type="dxa"/>
          </w:tcPr>
          <w:p w14:paraId="2F4A71FA" w14:textId="77777777" w:rsidR="00705F82" w:rsidRPr="003D5C46" w:rsidRDefault="00705F82" w:rsidP="002D5D5E">
            <w:pPr>
              <w:pStyle w:val="TAL"/>
              <w:rPr>
                <w:ins w:id="2869" w:author="ZTE-Ma Zhifeng" w:date="2024-08-26T16:47:00Z"/>
                <w:lang w:val="en-US"/>
              </w:rPr>
            </w:pPr>
            <w:ins w:id="2870" w:author="ZTE-Ma Zhifeng" w:date="2024-08-26T16:47:00Z">
              <w:r w:rsidRPr="003D5C46">
                <w:rPr>
                  <w:lang w:val="en-US"/>
                </w:rPr>
                <w:t>-</w:t>
              </w:r>
              <w:r w:rsidRPr="003D5C46">
                <w:rPr>
                  <w:rFonts w:hint="eastAsia"/>
                  <w:lang w:val="en-US"/>
                </w:rPr>
                <w:t>10</w:t>
              </w:r>
            </w:ins>
          </w:p>
        </w:tc>
      </w:tr>
    </w:tbl>
    <w:p w14:paraId="55A3A250" w14:textId="77777777" w:rsidR="00705F82" w:rsidRDefault="00705F82" w:rsidP="00705F82">
      <w:pPr>
        <w:spacing w:after="0"/>
        <w:rPr>
          <w:ins w:id="2871" w:author="ZTE-Ma Zhifeng" w:date="2024-08-26T16:47:00Z"/>
        </w:rPr>
      </w:pPr>
    </w:p>
    <w:p w14:paraId="0196BFBE" w14:textId="42485870" w:rsidR="00705F82" w:rsidRPr="00705F82" w:rsidRDefault="00705F82" w:rsidP="00705F82">
      <w:pPr>
        <w:pStyle w:val="TH"/>
        <w:rPr>
          <w:ins w:id="2872" w:author="ZTE-Ma Zhifeng" w:date="2024-08-26T16:47:00Z"/>
          <w:rFonts w:cs="Arial"/>
          <w:rPrChange w:id="2873" w:author="ZTE-Ma Zhifeng" w:date="2024-08-26T16:49:00Z">
            <w:rPr>
              <w:ins w:id="2874" w:author="ZTE-Ma Zhifeng" w:date="2024-08-26T16:47:00Z"/>
              <w:lang w:val="en-US"/>
            </w:rPr>
          </w:rPrChange>
        </w:rPr>
      </w:pPr>
      <w:ins w:id="2875" w:author="ZTE-Ma Zhifeng" w:date="2024-08-26T16:47:00Z">
        <w:r w:rsidRPr="00705F82">
          <w:rPr>
            <w:rFonts w:cs="Arial"/>
            <w:rPrChange w:id="2876" w:author="ZTE-Ma Zhifeng" w:date="2024-08-26T16:49:00Z">
              <w:rPr>
                <w:lang w:val="en-US"/>
              </w:rPr>
            </w:rPrChange>
          </w:rPr>
          <w:t>Table 5.</w:t>
        </w:r>
      </w:ins>
      <w:ins w:id="2877" w:author="ZTE-Ma Zhifeng" w:date="2024-08-26T16:50:00Z">
        <w:r>
          <w:rPr>
            <w:rFonts w:cs="Arial"/>
          </w:rPr>
          <w:t>5</w:t>
        </w:r>
      </w:ins>
      <w:ins w:id="2878" w:author="ZTE-Ma Zhifeng" w:date="2024-08-26T16:47:00Z">
        <w:r w:rsidRPr="00705F82">
          <w:rPr>
            <w:rFonts w:cs="Arial"/>
            <w:rPrChange w:id="2879" w:author="ZTE-Ma Zhifeng" w:date="2024-08-26T16:49:00Z">
              <w:rPr>
                <w:lang w:val="en-US"/>
              </w:rPr>
            </w:rPrChange>
          </w:rPr>
          <w:t>.2.2-2 Attenuation and isolation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0"/>
        <w:gridCol w:w="1956"/>
      </w:tblGrid>
      <w:tr w:rsidR="00705F82" w14:paraId="47BE3BC3" w14:textId="77777777" w:rsidTr="002D5D5E">
        <w:trPr>
          <w:trHeight w:val="219"/>
          <w:jc w:val="center"/>
          <w:ins w:id="2880" w:author="ZTE-Ma Zhifeng" w:date="2024-08-26T16:47:00Z"/>
        </w:trPr>
        <w:tc>
          <w:tcPr>
            <w:tcW w:w="3040" w:type="dxa"/>
          </w:tcPr>
          <w:p w14:paraId="0F4685FD" w14:textId="77777777" w:rsidR="00705F82" w:rsidRPr="003D5C46" w:rsidRDefault="00705F82" w:rsidP="002D5D5E">
            <w:pPr>
              <w:pStyle w:val="TAL"/>
              <w:rPr>
                <w:ins w:id="2881" w:author="ZTE-Ma Zhifeng" w:date="2024-08-26T16:47:00Z"/>
                <w:b/>
                <w:lang w:val="en-US"/>
              </w:rPr>
            </w:pPr>
            <w:ins w:id="2882" w:author="ZTE-Ma Zhifeng" w:date="2024-08-26T16:47:00Z">
              <w:r w:rsidRPr="003D5C46">
                <w:rPr>
                  <w:b/>
                  <w:lang w:val="en-US"/>
                </w:rPr>
                <w:t>Parameters</w:t>
              </w:r>
            </w:ins>
          </w:p>
        </w:tc>
        <w:tc>
          <w:tcPr>
            <w:tcW w:w="1956" w:type="dxa"/>
          </w:tcPr>
          <w:p w14:paraId="1F8EE39A" w14:textId="77777777" w:rsidR="00705F82" w:rsidRPr="003D5C46" w:rsidRDefault="00705F82" w:rsidP="002D5D5E">
            <w:pPr>
              <w:pStyle w:val="TAL"/>
              <w:rPr>
                <w:ins w:id="2883" w:author="ZTE-Ma Zhifeng" w:date="2024-08-26T16:47:00Z"/>
                <w:b/>
                <w:lang w:val="en-US"/>
              </w:rPr>
            </w:pPr>
            <w:ins w:id="2884" w:author="ZTE-Ma Zhifeng" w:date="2024-08-26T16:47:00Z">
              <w:r w:rsidRPr="003D5C46">
                <w:rPr>
                  <w:b/>
                  <w:lang w:val="en-US"/>
                </w:rPr>
                <w:t>Values (dB)</w:t>
              </w:r>
            </w:ins>
          </w:p>
        </w:tc>
      </w:tr>
      <w:tr w:rsidR="00705F82" w14:paraId="2B992473" w14:textId="77777777" w:rsidTr="002D5D5E">
        <w:trPr>
          <w:trHeight w:val="208"/>
          <w:jc w:val="center"/>
          <w:ins w:id="2885" w:author="ZTE-Ma Zhifeng" w:date="2024-08-26T16:47:00Z"/>
        </w:trPr>
        <w:tc>
          <w:tcPr>
            <w:tcW w:w="3040" w:type="dxa"/>
          </w:tcPr>
          <w:p w14:paraId="68077B7F" w14:textId="77777777" w:rsidR="00705F82" w:rsidRPr="003D5C46" w:rsidRDefault="00705F82" w:rsidP="002D5D5E">
            <w:pPr>
              <w:pStyle w:val="TAL"/>
              <w:rPr>
                <w:ins w:id="2886" w:author="ZTE-Ma Zhifeng" w:date="2024-08-26T16:47:00Z"/>
                <w:lang w:val="en-US"/>
              </w:rPr>
            </w:pPr>
            <w:ins w:id="2887" w:author="ZTE-Ma Zhifeng" w:date="2024-08-26T16:47:00Z">
              <w:r w:rsidRPr="003D5C46">
                <w:rPr>
                  <w:lang w:val="en-US"/>
                </w:rPr>
                <w:t>Antenna isolation</w:t>
              </w:r>
            </w:ins>
          </w:p>
        </w:tc>
        <w:tc>
          <w:tcPr>
            <w:tcW w:w="1956" w:type="dxa"/>
          </w:tcPr>
          <w:p w14:paraId="02199C98" w14:textId="77777777" w:rsidR="00705F82" w:rsidRPr="003D5C46" w:rsidRDefault="00705F82" w:rsidP="002D5D5E">
            <w:pPr>
              <w:pStyle w:val="TAL"/>
              <w:rPr>
                <w:ins w:id="2888" w:author="ZTE-Ma Zhifeng" w:date="2024-08-26T16:47:00Z"/>
                <w:lang w:val="en-US"/>
              </w:rPr>
            </w:pPr>
            <w:ins w:id="2889" w:author="ZTE-Ma Zhifeng" w:date="2024-08-26T16:47:00Z">
              <w:r w:rsidRPr="003D5C46">
                <w:rPr>
                  <w:lang w:val="en-US"/>
                </w:rPr>
                <w:t>10</w:t>
              </w:r>
            </w:ins>
          </w:p>
        </w:tc>
      </w:tr>
      <w:tr w:rsidR="00705F82" w14:paraId="339D1F4B" w14:textId="77777777" w:rsidTr="002D5D5E">
        <w:trPr>
          <w:trHeight w:val="219"/>
          <w:jc w:val="center"/>
          <w:ins w:id="2890" w:author="ZTE-Ma Zhifeng" w:date="2024-08-26T16:47:00Z"/>
        </w:trPr>
        <w:tc>
          <w:tcPr>
            <w:tcW w:w="3040" w:type="dxa"/>
          </w:tcPr>
          <w:p w14:paraId="2D181038" w14:textId="77777777" w:rsidR="00705F82" w:rsidRPr="003D5C46" w:rsidRDefault="00705F82" w:rsidP="002D5D5E">
            <w:pPr>
              <w:pStyle w:val="TAL"/>
              <w:rPr>
                <w:ins w:id="2891" w:author="ZTE-Ma Zhifeng" w:date="2024-08-26T16:47:00Z"/>
                <w:lang w:val="en-US"/>
              </w:rPr>
            </w:pPr>
            <w:ins w:id="2892" w:author="ZTE-Ma Zhifeng" w:date="2024-08-26T16:47:00Z">
              <w:r w:rsidRPr="003D5C46">
                <w:rPr>
                  <w:lang w:val="en-US"/>
                </w:rPr>
                <w:t>PCB isolation PA-PA</w:t>
              </w:r>
            </w:ins>
          </w:p>
        </w:tc>
        <w:tc>
          <w:tcPr>
            <w:tcW w:w="1956" w:type="dxa"/>
          </w:tcPr>
          <w:p w14:paraId="0F3306EB" w14:textId="77777777" w:rsidR="00705F82" w:rsidRPr="003D5C46" w:rsidRDefault="00705F82" w:rsidP="002D5D5E">
            <w:pPr>
              <w:pStyle w:val="TAL"/>
              <w:rPr>
                <w:ins w:id="2893" w:author="ZTE-Ma Zhifeng" w:date="2024-08-26T16:47:00Z"/>
                <w:lang w:val="en-US"/>
              </w:rPr>
            </w:pPr>
            <w:ins w:id="2894" w:author="ZTE-Ma Zhifeng" w:date="2024-08-26T16:47:00Z">
              <w:r w:rsidRPr="003D5C46">
                <w:rPr>
                  <w:lang w:val="en-US"/>
                </w:rPr>
                <w:t>60</w:t>
              </w:r>
            </w:ins>
          </w:p>
        </w:tc>
      </w:tr>
      <w:tr w:rsidR="00705F82" w14:paraId="56263146" w14:textId="77777777" w:rsidTr="002D5D5E">
        <w:trPr>
          <w:trHeight w:val="208"/>
          <w:jc w:val="center"/>
          <w:ins w:id="2895" w:author="ZTE-Ma Zhifeng" w:date="2024-08-26T16:47:00Z"/>
        </w:trPr>
        <w:tc>
          <w:tcPr>
            <w:tcW w:w="3040" w:type="dxa"/>
          </w:tcPr>
          <w:p w14:paraId="2DC64362" w14:textId="77777777" w:rsidR="00705F82" w:rsidRPr="003D5C46" w:rsidRDefault="00705F82" w:rsidP="002D5D5E">
            <w:pPr>
              <w:pStyle w:val="TAL"/>
              <w:rPr>
                <w:ins w:id="2896" w:author="ZTE-Ma Zhifeng" w:date="2024-08-26T16:47:00Z"/>
                <w:lang w:val="en-US"/>
              </w:rPr>
            </w:pPr>
            <w:ins w:id="2897" w:author="ZTE-Ma Zhifeng" w:date="2024-08-26T16:47:00Z">
              <w:r w:rsidRPr="003D5C46">
                <w:rPr>
                  <w:lang w:val="en-US"/>
                </w:rPr>
                <w:t>Diplexer isolation</w:t>
              </w:r>
            </w:ins>
          </w:p>
        </w:tc>
        <w:tc>
          <w:tcPr>
            <w:tcW w:w="1956" w:type="dxa"/>
          </w:tcPr>
          <w:p w14:paraId="2A13D6DA" w14:textId="77777777" w:rsidR="00705F82" w:rsidRPr="003D5C46" w:rsidRDefault="00705F82" w:rsidP="002D5D5E">
            <w:pPr>
              <w:pStyle w:val="TAL"/>
              <w:rPr>
                <w:ins w:id="2898" w:author="ZTE-Ma Zhifeng" w:date="2024-08-26T16:47:00Z"/>
                <w:lang w:val="en-US"/>
              </w:rPr>
            </w:pPr>
            <w:ins w:id="2899" w:author="ZTE-Ma Zhifeng" w:date="2024-08-26T16:47:00Z">
              <w:r w:rsidRPr="003D5C46">
                <w:rPr>
                  <w:lang w:val="en-US"/>
                </w:rPr>
                <w:t>15</w:t>
              </w:r>
            </w:ins>
          </w:p>
        </w:tc>
      </w:tr>
      <w:tr w:rsidR="00705F82" w14:paraId="081052B9" w14:textId="77777777" w:rsidTr="002D5D5E">
        <w:trPr>
          <w:trHeight w:val="219"/>
          <w:jc w:val="center"/>
          <w:ins w:id="2900" w:author="ZTE-Ma Zhifeng" w:date="2024-08-26T16:47:00Z"/>
        </w:trPr>
        <w:tc>
          <w:tcPr>
            <w:tcW w:w="3040" w:type="dxa"/>
          </w:tcPr>
          <w:p w14:paraId="123D4098" w14:textId="77777777" w:rsidR="00705F82" w:rsidRPr="003D5C46" w:rsidRDefault="00705F82" w:rsidP="002D5D5E">
            <w:pPr>
              <w:pStyle w:val="TAL"/>
              <w:rPr>
                <w:ins w:id="2901" w:author="ZTE-Ma Zhifeng" w:date="2024-08-26T16:47:00Z"/>
                <w:lang w:val="en-US"/>
              </w:rPr>
            </w:pPr>
            <w:ins w:id="2902" w:author="ZTE-Ma Zhifeng" w:date="2024-08-26T16:47:00Z">
              <w:r w:rsidRPr="003D5C46">
                <w:rPr>
                  <w:rFonts w:hint="eastAsia"/>
                  <w:lang w:val="en-US"/>
                </w:rPr>
                <w:t>Triplexer isolation</w:t>
              </w:r>
            </w:ins>
          </w:p>
        </w:tc>
        <w:tc>
          <w:tcPr>
            <w:tcW w:w="1956" w:type="dxa"/>
          </w:tcPr>
          <w:p w14:paraId="52E3CBDA" w14:textId="77777777" w:rsidR="00705F82" w:rsidRPr="003D5C46" w:rsidRDefault="00705F82" w:rsidP="002D5D5E">
            <w:pPr>
              <w:pStyle w:val="TAL"/>
              <w:rPr>
                <w:ins w:id="2903" w:author="ZTE-Ma Zhifeng" w:date="2024-08-26T16:47:00Z"/>
                <w:lang w:val="en-US"/>
              </w:rPr>
            </w:pPr>
            <w:ins w:id="2904" w:author="ZTE-Ma Zhifeng" w:date="2024-08-26T16:47:00Z">
              <w:r w:rsidRPr="003D5C46">
                <w:rPr>
                  <w:rFonts w:hint="eastAsia"/>
                  <w:lang w:val="en-US"/>
                </w:rPr>
                <w:t>15</w:t>
              </w:r>
            </w:ins>
          </w:p>
        </w:tc>
      </w:tr>
      <w:tr w:rsidR="00705F82" w14:paraId="397DFF98" w14:textId="77777777" w:rsidTr="002D5D5E">
        <w:trPr>
          <w:trHeight w:val="427"/>
          <w:jc w:val="center"/>
          <w:ins w:id="2905" w:author="ZTE-Ma Zhifeng" w:date="2024-08-26T16:47:00Z"/>
        </w:trPr>
        <w:tc>
          <w:tcPr>
            <w:tcW w:w="3040" w:type="dxa"/>
            <w:vAlign w:val="center"/>
          </w:tcPr>
          <w:p w14:paraId="75424597" w14:textId="77777777" w:rsidR="00705F82" w:rsidRPr="00F75B38" w:rsidRDefault="00705F82" w:rsidP="002D5D5E">
            <w:pPr>
              <w:pStyle w:val="TAL"/>
              <w:rPr>
                <w:ins w:id="2906" w:author="ZTE-Ma Zhifeng" w:date="2024-08-26T16:47:00Z"/>
                <w:lang w:val="en-US"/>
              </w:rPr>
            </w:pPr>
            <w:ins w:id="2907" w:author="ZTE-Ma Zhifeng" w:date="2024-08-26T16:47:00Z">
              <w:r w:rsidRPr="00F75B38">
                <w:rPr>
                  <w:rFonts w:hint="eastAsia"/>
                  <w:lang w:val="en-US"/>
                </w:rPr>
                <w:t>Tx duplexer rejection at Rx Band</w:t>
              </w:r>
            </w:ins>
          </w:p>
        </w:tc>
        <w:tc>
          <w:tcPr>
            <w:tcW w:w="1956" w:type="dxa"/>
          </w:tcPr>
          <w:p w14:paraId="0A74AF84" w14:textId="77777777" w:rsidR="00705F82" w:rsidRPr="003D5C46" w:rsidRDefault="00705F82" w:rsidP="002D5D5E">
            <w:pPr>
              <w:pStyle w:val="TAL"/>
              <w:rPr>
                <w:ins w:id="2908" w:author="ZTE-Ma Zhifeng" w:date="2024-08-26T16:47:00Z"/>
                <w:lang w:val="en-US"/>
              </w:rPr>
            </w:pPr>
            <w:ins w:id="2909" w:author="ZTE-Ma Zhifeng" w:date="2024-08-26T16:47:00Z">
              <w:r w:rsidRPr="003D5C46">
                <w:rPr>
                  <w:rFonts w:hint="eastAsia"/>
                  <w:lang w:val="en-US"/>
                </w:rPr>
                <w:t>50</w:t>
              </w:r>
            </w:ins>
          </w:p>
        </w:tc>
      </w:tr>
    </w:tbl>
    <w:p w14:paraId="31C33D3E" w14:textId="77777777" w:rsidR="00705F82" w:rsidRDefault="00705F82" w:rsidP="00705F82">
      <w:pPr>
        <w:spacing w:after="0"/>
        <w:rPr>
          <w:ins w:id="2910" w:author="ZTE-Ma Zhifeng" w:date="2024-08-26T16:47:00Z"/>
        </w:rPr>
      </w:pPr>
    </w:p>
    <w:p w14:paraId="2A1130E4" w14:textId="77777777" w:rsidR="00705F82" w:rsidRPr="00C013B0" w:rsidRDefault="00705F82" w:rsidP="00705F82">
      <w:pPr>
        <w:rPr>
          <w:ins w:id="2911" w:author="ZTE-Ma Zhifeng" w:date="2024-08-26T16:47:00Z"/>
          <w:rFonts w:eastAsia="MS Mincho"/>
        </w:rPr>
      </w:pPr>
      <w:ins w:id="2912" w:author="ZTE-Ma Zhifeng" w:date="2024-08-26T16:47:00Z">
        <w:r w:rsidRPr="00C013B0">
          <w:rPr>
            <w:rFonts w:eastAsia="MS Mincho"/>
          </w:rPr>
          <w:t>Based on these parameters we get the following MSD.</w:t>
        </w:r>
      </w:ins>
    </w:p>
    <w:p w14:paraId="708D6B99" w14:textId="78BB676F" w:rsidR="00705F82" w:rsidRPr="00A20126" w:rsidRDefault="00705F82" w:rsidP="00705F82">
      <w:pPr>
        <w:pStyle w:val="TH"/>
        <w:rPr>
          <w:ins w:id="2913" w:author="ZTE-Ma Zhifeng" w:date="2024-08-26T16:47:00Z"/>
          <w:rFonts w:cs="Arial"/>
        </w:rPr>
      </w:pPr>
      <w:ins w:id="2914" w:author="ZTE-Ma Zhifeng" w:date="2024-08-26T16:47:00Z">
        <w:r w:rsidRPr="000469EC">
          <w:rPr>
            <w:rFonts w:cs="Arial"/>
          </w:rPr>
          <w:lastRenderedPageBreak/>
          <w:t xml:space="preserve">Table </w:t>
        </w:r>
        <w:r w:rsidRPr="00A20126">
          <w:rPr>
            <w:rFonts w:cs="Arial"/>
          </w:rPr>
          <w:t>5.</w:t>
        </w:r>
      </w:ins>
      <w:ins w:id="2915" w:author="ZTE-Ma Zhifeng" w:date="2024-08-26T16:50:00Z">
        <w:r>
          <w:rPr>
            <w:rFonts w:cs="Arial"/>
          </w:rPr>
          <w:t>5</w:t>
        </w:r>
      </w:ins>
      <w:ins w:id="2916" w:author="ZTE-Ma Zhifeng" w:date="2024-08-26T16:47:00Z">
        <w:r w:rsidRPr="00A20126">
          <w:rPr>
            <w:rFonts w:cs="Arial"/>
          </w:rPr>
          <w:t>.2.2-</w:t>
        </w:r>
        <w:r>
          <w:rPr>
            <w:rFonts w:cs="Arial"/>
          </w:rPr>
          <w:t>3</w:t>
        </w:r>
        <w:r w:rsidRPr="00A20126">
          <w:rPr>
            <w:rFonts w:cs="Arial"/>
          </w:rPr>
          <w:t>: MSD for the CA configuration</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705F82" w14:paraId="29F8125A" w14:textId="77777777" w:rsidTr="002D5D5E">
        <w:trPr>
          <w:trHeight w:val="187"/>
          <w:jc w:val="center"/>
          <w:ins w:id="2917" w:author="ZTE-Ma Zhifeng" w:date="2024-08-26T16:47:00Z"/>
        </w:trPr>
        <w:tc>
          <w:tcPr>
            <w:tcW w:w="8802" w:type="dxa"/>
            <w:gridSpan w:val="8"/>
            <w:tcBorders>
              <w:top w:val="single" w:sz="4" w:space="0" w:color="auto"/>
              <w:left w:val="single" w:sz="4" w:space="0" w:color="auto"/>
              <w:bottom w:val="single" w:sz="4" w:space="0" w:color="auto"/>
              <w:right w:val="single" w:sz="4" w:space="0" w:color="auto"/>
            </w:tcBorders>
          </w:tcPr>
          <w:p w14:paraId="7C65C570" w14:textId="77777777" w:rsidR="00705F82" w:rsidRDefault="00705F82" w:rsidP="002D5D5E">
            <w:pPr>
              <w:pStyle w:val="TAH"/>
              <w:rPr>
                <w:ins w:id="2918" w:author="ZTE-Ma Zhifeng" w:date="2024-08-26T16:47:00Z"/>
              </w:rPr>
            </w:pPr>
            <w:ins w:id="2919" w:author="ZTE-Ma Zhifeng" w:date="2024-08-26T16:47:00Z">
              <w:r>
                <w:t>Band / Channel bandwidth / N</w:t>
              </w:r>
              <w:r>
                <w:rPr>
                  <w:vertAlign w:val="subscript"/>
                </w:rPr>
                <w:t>RB</w:t>
              </w:r>
              <w:r>
                <w:t xml:space="preserve"> / Duplex mode</w:t>
              </w:r>
            </w:ins>
          </w:p>
        </w:tc>
        <w:tc>
          <w:tcPr>
            <w:tcW w:w="1057" w:type="dxa"/>
            <w:tcBorders>
              <w:top w:val="single" w:sz="4" w:space="0" w:color="auto"/>
              <w:left w:val="single" w:sz="4" w:space="0" w:color="auto"/>
              <w:bottom w:val="nil"/>
              <w:right w:val="single" w:sz="4" w:space="0" w:color="auto"/>
            </w:tcBorders>
            <w:shd w:val="clear" w:color="auto" w:fill="auto"/>
          </w:tcPr>
          <w:p w14:paraId="67545970" w14:textId="77777777" w:rsidR="00705F82" w:rsidRDefault="00705F82" w:rsidP="002D5D5E">
            <w:pPr>
              <w:pStyle w:val="TAH"/>
              <w:rPr>
                <w:ins w:id="2920" w:author="ZTE-Ma Zhifeng" w:date="2024-08-26T16:47:00Z"/>
              </w:rPr>
            </w:pPr>
            <w:ins w:id="2921" w:author="ZTE-Ma Zhifeng" w:date="2024-08-26T16:47:00Z">
              <w:r>
                <w:t>Source of IMD</w:t>
              </w:r>
            </w:ins>
          </w:p>
        </w:tc>
      </w:tr>
      <w:tr w:rsidR="00705F82" w14:paraId="3E436E68" w14:textId="77777777" w:rsidTr="002D5D5E">
        <w:trPr>
          <w:trHeight w:val="187"/>
          <w:jc w:val="center"/>
          <w:ins w:id="2922" w:author="ZTE-Ma Zhifeng" w:date="2024-08-26T16:47:00Z"/>
        </w:trPr>
        <w:tc>
          <w:tcPr>
            <w:tcW w:w="2007" w:type="dxa"/>
            <w:tcBorders>
              <w:top w:val="single" w:sz="4" w:space="0" w:color="auto"/>
              <w:left w:val="single" w:sz="4" w:space="0" w:color="auto"/>
              <w:bottom w:val="single" w:sz="4" w:space="0" w:color="auto"/>
              <w:right w:val="single" w:sz="4" w:space="0" w:color="auto"/>
            </w:tcBorders>
          </w:tcPr>
          <w:p w14:paraId="2CE4D96B" w14:textId="77777777" w:rsidR="00705F82" w:rsidRDefault="00705F82" w:rsidP="002D5D5E">
            <w:pPr>
              <w:pStyle w:val="TAH"/>
              <w:rPr>
                <w:ins w:id="2923" w:author="ZTE-Ma Zhifeng" w:date="2024-08-26T16:47:00Z"/>
              </w:rPr>
            </w:pPr>
            <w:ins w:id="2924" w:author="ZTE-Ma Zhifeng" w:date="2024-08-26T16:47:00Z">
              <w:r>
                <w:t xml:space="preserve">NR </w:t>
              </w:r>
              <w:r>
                <w:rPr>
                  <w:lang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6275A5BA" w14:textId="77777777" w:rsidR="00705F82" w:rsidRDefault="00705F82" w:rsidP="002D5D5E">
            <w:pPr>
              <w:pStyle w:val="TAH"/>
              <w:rPr>
                <w:ins w:id="2925" w:author="ZTE-Ma Zhifeng" w:date="2024-08-26T16:47:00Z"/>
              </w:rPr>
            </w:pPr>
            <w:ins w:id="2926" w:author="ZTE-Ma Zhifeng" w:date="2024-08-26T16:47:00Z">
              <w:r>
                <w:t>NR band</w:t>
              </w:r>
            </w:ins>
          </w:p>
        </w:tc>
        <w:tc>
          <w:tcPr>
            <w:tcW w:w="960" w:type="dxa"/>
            <w:tcBorders>
              <w:top w:val="single" w:sz="4" w:space="0" w:color="auto"/>
              <w:left w:val="single" w:sz="4" w:space="0" w:color="auto"/>
              <w:bottom w:val="single" w:sz="4" w:space="0" w:color="auto"/>
              <w:right w:val="single" w:sz="4" w:space="0" w:color="auto"/>
            </w:tcBorders>
          </w:tcPr>
          <w:p w14:paraId="5663B1D4" w14:textId="77777777" w:rsidR="00705F82" w:rsidRDefault="00705F82" w:rsidP="002D5D5E">
            <w:pPr>
              <w:pStyle w:val="TAH"/>
              <w:rPr>
                <w:ins w:id="2927" w:author="ZTE-Ma Zhifeng" w:date="2024-08-26T16:47:00Z"/>
              </w:rPr>
            </w:pPr>
            <w:ins w:id="2928" w:author="ZTE-Ma Zhifeng" w:date="2024-08-26T16:47: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tcPr>
          <w:p w14:paraId="49A9E303" w14:textId="77777777" w:rsidR="00705F82" w:rsidRDefault="00705F82" w:rsidP="002D5D5E">
            <w:pPr>
              <w:pStyle w:val="TAH"/>
              <w:rPr>
                <w:ins w:id="2929" w:author="ZTE-Ma Zhifeng" w:date="2024-08-26T16:47:00Z"/>
              </w:rPr>
            </w:pPr>
            <w:ins w:id="2930" w:author="ZTE-Ma Zhifeng" w:date="2024-08-26T16:47: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tcPr>
          <w:p w14:paraId="1576D17E" w14:textId="77777777" w:rsidR="00705F82" w:rsidRDefault="00705F82" w:rsidP="002D5D5E">
            <w:pPr>
              <w:pStyle w:val="TAH"/>
              <w:rPr>
                <w:ins w:id="2931" w:author="ZTE-Ma Zhifeng" w:date="2024-08-26T16:47:00Z"/>
              </w:rPr>
            </w:pPr>
            <w:ins w:id="2932" w:author="ZTE-Ma Zhifeng" w:date="2024-08-26T16:47:00Z">
              <w:r>
                <w:t xml:space="preserve">UL </w:t>
              </w:r>
              <w:r>
                <w:br/>
                <w:t>C</w:t>
              </w:r>
              <w:r>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0A4F9BBA" w14:textId="77777777" w:rsidR="00705F82" w:rsidRDefault="00705F82" w:rsidP="002D5D5E">
            <w:pPr>
              <w:pStyle w:val="TAH"/>
              <w:rPr>
                <w:ins w:id="2933" w:author="ZTE-Ma Zhifeng" w:date="2024-08-26T16:47:00Z"/>
              </w:rPr>
            </w:pPr>
            <w:ins w:id="2934" w:author="ZTE-Ma Zhifeng" w:date="2024-08-26T16:47: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tcPr>
          <w:p w14:paraId="2B15F6F4" w14:textId="77777777" w:rsidR="00705F82" w:rsidRDefault="00705F82" w:rsidP="002D5D5E">
            <w:pPr>
              <w:pStyle w:val="TAH"/>
              <w:rPr>
                <w:ins w:id="2935" w:author="ZTE-Ma Zhifeng" w:date="2024-08-26T16:47:00Z"/>
              </w:rPr>
            </w:pPr>
            <w:ins w:id="2936" w:author="ZTE-Ma Zhifeng" w:date="2024-08-26T16:47:00Z">
              <w:r>
                <w:t xml:space="preserve">MSD </w:t>
              </w:r>
              <w:r>
                <w:br/>
                <w:t>(dB)</w:t>
              </w:r>
            </w:ins>
          </w:p>
        </w:tc>
        <w:tc>
          <w:tcPr>
            <w:tcW w:w="828" w:type="dxa"/>
            <w:tcBorders>
              <w:top w:val="single" w:sz="4" w:space="0" w:color="auto"/>
              <w:left w:val="single" w:sz="4" w:space="0" w:color="auto"/>
              <w:bottom w:val="single" w:sz="4" w:space="0" w:color="auto"/>
              <w:right w:val="single" w:sz="4" w:space="0" w:color="auto"/>
            </w:tcBorders>
          </w:tcPr>
          <w:p w14:paraId="04AFB3F4" w14:textId="77777777" w:rsidR="00705F82" w:rsidRDefault="00705F82" w:rsidP="002D5D5E">
            <w:pPr>
              <w:pStyle w:val="TAH"/>
              <w:rPr>
                <w:ins w:id="2937" w:author="ZTE-Ma Zhifeng" w:date="2024-08-26T16:47:00Z"/>
              </w:rPr>
            </w:pPr>
            <w:ins w:id="2938" w:author="ZTE-Ma Zhifeng" w:date="2024-08-26T16:47:00Z">
              <w:r>
                <w:t>Duplex mode</w:t>
              </w:r>
            </w:ins>
          </w:p>
        </w:tc>
        <w:tc>
          <w:tcPr>
            <w:tcW w:w="1057" w:type="dxa"/>
            <w:tcBorders>
              <w:top w:val="nil"/>
              <w:left w:val="single" w:sz="4" w:space="0" w:color="auto"/>
              <w:bottom w:val="single" w:sz="4" w:space="0" w:color="auto"/>
              <w:right w:val="single" w:sz="4" w:space="0" w:color="auto"/>
            </w:tcBorders>
            <w:shd w:val="clear" w:color="auto" w:fill="auto"/>
          </w:tcPr>
          <w:p w14:paraId="63974BCA" w14:textId="77777777" w:rsidR="00705F82" w:rsidRDefault="00705F82" w:rsidP="002D5D5E">
            <w:pPr>
              <w:pStyle w:val="TAH"/>
              <w:rPr>
                <w:ins w:id="2939" w:author="ZTE-Ma Zhifeng" w:date="2024-08-26T16:47:00Z"/>
              </w:rPr>
            </w:pPr>
          </w:p>
        </w:tc>
      </w:tr>
      <w:tr w:rsidR="00705F82" w14:paraId="1CE0248B" w14:textId="77777777" w:rsidTr="002D5D5E">
        <w:trPr>
          <w:trHeight w:val="187"/>
          <w:jc w:val="center"/>
          <w:ins w:id="2940" w:author="ZTE-Ma Zhifeng" w:date="2024-08-26T16:47:00Z"/>
        </w:trPr>
        <w:tc>
          <w:tcPr>
            <w:tcW w:w="2007" w:type="dxa"/>
            <w:tcBorders>
              <w:top w:val="single" w:sz="4" w:space="0" w:color="auto"/>
              <w:left w:val="single" w:sz="4" w:space="0" w:color="auto"/>
              <w:bottom w:val="nil"/>
              <w:right w:val="single" w:sz="4" w:space="0" w:color="auto"/>
            </w:tcBorders>
            <w:shd w:val="clear" w:color="auto" w:fill="auto"/>
            <w:vAlign w:val="center"/>
          </w:tcPr>
          <w:p w14:paraId="3BEF6672" w14:textId="77777777" w:rsidR="00705F82" w:rsidRDefault="00705F82" w:rsidP="002D5D5E">
            <w:pPr>
              <w:pStyle w:val="TAC"/>
              <w:rPr>
                <w:ins w:id="2941" w:author="ZTE-Ma Zhifeng" w:date="2024-08-26T16:47:00Z"/>
                <w:lang w:eastAsia="zh-CN"/>
              </w:rPr>
            </w:pPr>
            <w:ins w:id="2942" w:author="ZTE-Ma Zhifeng" w:date="2024-08-26T16:47:00Z">
              <w:r>
                <w:rPr>
                  <w:color w:val="000000"/>
                  <w:lang w:eastAsia="zh-CN"/>
                </w:rPr>
                <w:t>CA_n3-n7-n75</w:t>
              </w:r>
            </w:ins>
          </w:p>
        </w:tc>
        <w:tc>
          <w:tcPr>
            <w:tcW w:w="1146" w:type="dxa"/>
            <w:tcBorders>
              <w:top w:val="single" w:sz="4" w:space="0" w:color="auto"/>
              <w:left w:val="single" w:sz="4" w:space="0" w:color="auto"/>
              <w:right w:val="single" w:sz="4" w:space="0" w:color="auto"/>
            </w:tcBorders>
            <w:vAlign w:val="center"/>
          </w:tcPr>
          <w:p w14:paraId="6A39F502" w14:textId="77777777" w:rsidR="00705F82" w:rsidRDefault="00705F82" w:rsidP="002D5D5E">
            <w:pPr>
              <w:pStyle w:val="TAC"/>
              <w:rPr>
                <w:ins w:id="2943" w:author="ZTE-Ma Zhifeng" w:date="2024-08-26T16:47:00Z"/>
                <w:lang w:eastAsia="zh-CN"/>
              </w:rPr>
            </w:pPr>
            <w:ins w:id="2944" w:author="ZTE-Ma Zhifeng" w:date="2024-08-26T16:47:00Z">
              <w:r>
                <w:rPr>
                  <w:color w:val="000000"/>
                </w:rPr>
                <w:t>n3</w:t>
              </w:r>
            </w:ins>
          </w:p>
        </w:tc>
        <w:tc>
          <w:tcPr>
            <w:tcW w:w="960" w:type="dxa"/>
            <w:tcBorders>
              <w:top w:val="single" w:sz="4" w:space="0" w:color="auto"/>
              <w:left w:val="single" w:sz="4" w:space="0" w:color="auto"/>
              <w:right w:val="single" w:sz="4" w:space="0" w:color="auto"/>
            </w:tcBorders>
          </w:tcPr>
          <w:p w14:paraId="4C794683" w14:textId="77777777" w:rsidR="00705F82" w:rsidRPr="00C6438D" w:rsidRDefault="00705F82" w:rsidP="002D5D5E">
            <w:pPr>
              <w:pStyle w:val="TAC"/>
              <w:rPr>
                <w:ins w:id="2945" w:author="ZTE-Ma Zhifeng" w:date="2024-08-26T16:47:00Z"/>
                <w:lang w:eastAsia="zh-CN"/>
              </w:rPr>
            </w:pPr>
            <w:ins w:id="2946" w:author="ZTE-Ma Zhifeng" w:date="2024-08-26T16:47:00Z">
              <w:r w:rsidRPr="00C6438D">
                <w:t>1780</w:t>
              </w:r>
            </w:ins>
          </w:p>
        </w:tc>
        <w:tc>
          <w:tcPr>
            <w:tcW w:w="964" w:type="dxa"/>
            <w:tcBorders>
              <w:top w:val="single" w:sz="4" w:space="0" w:color="auto"/>
              <w:left w:val="single" w:sz="4" w:space="0" w:color="auto"/>
              <w:right w:val="single" w:sz="4" w:space="0" w:color="auto"/>
            </w:tcBorders>
          </w:tcPr>
          <w:p w14:paraId="6392E1EF" w14:textId="77777777" w:rsidR="00705F82" w:rsidRPr="00C6438D" w:rsidRDefault="00705F82" w:rsidP="002D5D5E">
            <w:pPr>
              <w:pStyle w:val="TAC"/>
              <w:rPr>
                <w:ins w:id="2947" w:author="ZTE-Ma Zhifeng" w:date="2024-08-26T16:47:00Z"/>
                <w:lang w:eastAsia="zh-CN"/>
              </w:rPr>
            </w:pPr>
            <w:ins w:id="2948" w:author="ZTE-Ma Zhifeng" w:date="2024-08-26T16:47:00Z">
              <w:r w:rsidRPr="00C6438D">
                <w:rPr>
                  <w:rFonts w:eastAsia="Malgun Gothic"/>
                  <w:lang w:eastAsia="ko-KR"/>
                </w:rPr>
                <w:t>5</w:t>
              </w:r>
            </w:ins>
          </w:p>
        </w:tc>
        <w:tc>
          <w:tcPr>
            <w:tcW w:w="960" w:type="dxa"/>
            <w:tcBorders>
              <w:top w:val="single" w:sz="4" w:space="0" w:color="auto"/>
              <w:left w:val="single" w:sz="4" w:space="0" w:color="auto"/>
              <w:right w:val="single" w:sz="4" w:space="0" w:color="auto"/>
            </w:tcBorders>
          </w:tcPr>
          <w:p w14:paraId="14F27F91" w14:textId="77777777" w:rsidR="00705F82" w:rsidRPr="00C6438D" w:rsidRDefault="00705F82" w:rsidP="002D5D5E">
            <w:pPr>
              <w:pStyle w:val="TAC"/>
              <w:rPr>
                <w:ins w:id="2949" w:author="ZTE-Ma Zhifeng" w:date="2024-08-26T16:47:00Z"/>
                <w:lang w:eastAsia="zh-CN"/>
              </w:rPr>
            </w:pPr>
            <w:ins w:id="2950" w:author="ZTE-Ma Zhifeng" w:date="2024-08-26T16:47:00Z">
              <w:r w:rsidRPr="00C6438D">
                <w:rPr>
                  <w:rFonts w:eastAsia="Malgun Gothic"/>
                  <w:lang w:eastAsia="ko-KR"/>
                </w:rPr>
                <w:t>25</w:t>
              </w:r>
            </w:ins>
          </w:p>
        </w:tc>
        <w:tc>
          <w:tcPr>
            <w:tcW w:w="960" w:type="dxa"/>
            <w:tcBorders>
              <w:top w:val="single" w:sz="4" w:space="0" w:color="auto"/>
              <w:left w:val="single" w:sz="4" w:space="0" w:color="auto"/>
              <w:right w:val="single" w:sz="4" w:space="0" w:color="auto"/>
            </w:tcBorders>
          </w:tcPr>
          <w:p w14:paraId="3614AD2D" w14:textId="77777777" w:rsidR="00705F82" w:rsidRPr="00C6438D" w:rsidRDefault="00705F82" w:rsidP="002D5D5E">
            <w:pPr>
              <w:pStyle w:val="TAC"/>
              <w:rPr>
                <w:ins w:id="2951" w:author="ZTE-Ma Zhifeng" w:date="2024-08-26T16:47:00Z"/>
                <w:lang w:eastAsia="zh-CN"/>
              </w:rPr>
            </w:pPr>
            <w:ins w:id="2952" w:author="ZTE-Ma Zhifeng" w:date="2024-08-26T16:47:00Z">
              <w:r w:rsidRPr="00C6438D">
                <w:t>1875</w:t>
              </w:r>
            </w:ins>
          </w:p>
        </w:tc>
        <w:tc>
          <w:tcPr>
            <w:tcW w:w="977" w:type="dxa"/>
            <w:tcBorders>
              <w:top w:val="single" w:sz="4" w:space="0" w:color="auto"/>
              <w:left w:val="single" w:sz="4" w:space="0" w:color="auto"/>
              <w:bottom w:val="single" w:sz="4" w:space="0" w:color="auto"/>
              <w:right w:val="single" w:sz="4" w:space="0" w:color="auto"/>
            </w:tcBorders>
          </w:tcPr>
          <w:p w14:paraId="52446679" w14:textId="77777777" w:rsidR="00705F82" w:rsidRPr="00C6438D" w:rsidRDefault="00705F82" w:rsidP="002D5D5E">
            <w:pPr>
              <w:pStyle w:val="TAC"/>
              <w:rPr>
                <w:ins w:id="2953" w:author="ZTE-Ma Zhifeng" w:date="2024-08-26T16:47:00Z"/>
                <w:lang w:eastAsia="zh-CN"/>
              </w:rPr>
            </w:pPr>
            <w:ins w:id="2954" w:author="ZTE-Ma Zhifeng" w:date="2024-08-26T16:47:00Z">
              <w:r w:rsidRPr="00C6438D">
                <w:t>N/A</w:t>
              </w:r>
            </w:ins>
          </w:p>
        </w:tc>
        <w:tc>
          <w:tcPr>
            <w:tcW w:w="828" w:type="dxa"/>
            <w:tcBorders>
              <w:top w:val="single" w:sz="4" w:space="0" w:color="auto"/>
              <w:left w:val="single" w:sz="4" w:space="0" w:color="auto"/>
              <w:right w:val="single" w:sz="4" w:space="0" w:color="auto"/>
            </w:tcBorders>
          </w:tcPr>
          <w:p w14:paraId="251C029B" w14:textId="77777777" w:rsidR="00705F82" w:rsidRPr="00A1115A" w:rsidRDefault="00705F82" w:rsidP="002D5D5E">
            <w:pPr>
              <w:pStyle w:val="TAC"/>
              <w:rPr>
                <w:ins w:id="2955" w:author="ZTE-Ma Zhifeng" w:date="2024-08-26T16:47:00Z"/>
              </w:rPr>
            </w:pPr>
            <w:ins w:id="2956" w:author="ZTE-Ma Zhifeng" w:date="2024-08-26T16:47:00Z">
              <w:r w:rsidRPr="00A1115A">
                <w:t>FDD</w:t>
              </w:r>
            </w:ins>
          </w:p>
        </w:tc>
        <w:tc>
          <w:tcPr>
            <w:tcW w:w="1057" w:type="dxa"/>
            <w:tcBorders>
              <w:top w:val="single" w:sz="4" w:space="0" w:color="auto"/>
              <w:left w:val="single" w:sz="4" w:space="0" w:color="auto"/>
              <w:right w:val="single" w:sz="4" w:space="0" w:color="auto"/>
            </w:tcBorders>
          </w:tcPr>
          <w:p w14:paraId="3E9CB532" w14:textId="77777777" w:rsidR="00705F82" w:rsidRDefault="00705F82" w:rsidP="002D5D5E">
            <w:pPr>
              <w:pStyle w:val="TAC"/>
              <w:rPr>
                <w:ins w:id="2957" w:author="ZTE-Ma Zhifeng" w:date="2024-08-26T16:47:00Z"/>
                <w:lang w:eastAsia="zh-CN"/>
              </w:rPr>
            </w:pPr>
            <w:ins w:id="2958" w:author="ZTE-Ma Zhifeng" w:date="2024-08-26T16:47:00Z">
              <w:r>
                <w:t>N/A</w:t>
              </w:r>
            </w:ins>
          </w:p>
        </w:tc>
      </w:tr>
      <w:tr w:rsidR="00705F82" w14:paraId="0A3ADAB5" w14:textId="77777777" w:rsidTr="002D5D5E">
        <w:trPr>
          <w:trHeight w:val="187"/>
          <w:jc w:val="center"/>
          <w:ins w:id="2959" w:author="ZTE-Ma Zhifeng" w:date="2024-08-26T16:47:00Z"/>
        </w:trPr>
        <w:tc>
          <w:tcPr>
            <w:tcW w:w="2007" w:type="dxa"/>
            <w:tcBorders>
              <w:top w:val="nil"/>
              <w:left w:val="single" w:sz="4" w:space="0" w:color="auto"/>
              <w:bottom w:val="nil"/>
              <w:right w:val="single" w:sz="4" w:space="0" w:color="auto"/>
            </w:tcBorders>
            <w:shd w:val="clear" w:color="auto" w:fill="auto"/>
            <w:vAlign w:val="center"/>
          </w:tcPr>
          <w:p w14:paraId="5DE6B91E" w14:textId="77777777" w:rsidR="00705F82" w:rsidRDefault="00705F82" w:rsidP="002D5D5E">
            <w:pPr>
              <w:pStyle w:val="TAC"/>
              <w:rPr>
                <w:ins w:id="2960" w:author="ZTE-Ma Zhifeng" w:date="2024-08-26T16:47:00Z"/>
                <w:lang w:eastAsia="zh-CN"/>
              </w:rPr>
            </w:pPr>
          </w:p>
        </w:tc>
        <w:tc>
          <w:tcPr>
            <w:tcW w:w="1146" w:type="dxa"/>
            <w:tcBorders>
              <w:top w:val="single" w:sz="4" w:space="0" w:color="auto"/>
              <w:left w:val="single" w:sz="4" w:space="0" w:color="auto"/>
              <w:right w:val="single" w:sz="4" w:space="0" w:color="auto"/>
            </w:tcBorders>
            <w:vAlign w:val="center"/>
          </w:tcPr>
          <w:p w14:paraId="77589ED1" w14:textId="77777777" w:rsidR="00705F82" w:rsidRDefault="00705F82" w:rsidP="002D5D5E">
            <w:pPr>
              <w:pStyle w:val="TAC"/>
              <w:rPr>
                <w:ins w:id="2961" w:author="ZTE-Ma Zhifeng" w:date="2024-08-26T16:47:00Z"/>
                <w:lang w:eastAsia="zh-CN"/>
              </w:rPr>
            </w:pPr>
            <w:ins w:id="2962" w:author="ZTE-Ma Zhifeng" w:date="2024-08-26T16:47:00Z">
              <w:r>
                <w:rPr>
                  <w:color w:val="000000"/>
                </w:rPr>
                <w:t>n7</w:t>
              </w:r>
            </w:ins>
          </w:p>
        </w:tc>
        <w:tc>
          <w:tcPr>
            <w:tcW w:w="960" w:type="dxa"/>
            <w:tcBorders>
              <w:top w:val="single" w:sz="4" w:space="0" w:color="auto"/>
              <w:left w:val="single" w:sz="4" w:space="0" w:color="auto"/>
              <w:right w:val="single" w:sz="4" w:space="0" w:color="auto"/>
            </w:tcBorders>
          </w:tcPr>
          <w:p w14:paraId="1DD1BFD9" w14:textId="77777777" w:rsidR="00705F82" w:rsidRPr="00C6438D" w:rsidRDefault="00705F82" w:rsidP="002D5D5E">
            <w:pPr>
              <w:pStyle w:val="TAC"/>
              <w:rPr>
                <w:ins w:id="2963" w:author="ZTE-Ma Zhifeng" w:date="2024-08-26T16:47:00Z"/>
                <w:lang w:eastAsia="zh-CN"/>
              </w:rPr>
            </w:pPr>
            <w:ins w:id="2964" w:author="ZTE-Ma Zhifeng" w:date="2024-08-26T16:47:00Z">
              <w:r w:rsidRPr="00C6438D">
                <w:t>2505</w:t>
              </w:r>
            </w:ins>
          </w:p>
        </w:tc>
        <w:tc>
          <w:tcPr>
            <w:tcW w:w="964" w:type="dxa"/>
            <w:tcBorders>
              <w:top w:val="single" w:sz="4" w:space="0" w:color="auto"/>
              <w:left w:val="single" w:sz="4" w:space="0" w:color="auto"/>
              <w:right w:val="single" w:sz="4" w:space="0" w:color="auto"/>
            </w:tcBorders>
          </w:tcPr>
          <w:p w14:paraId="12B9AE7E" w14:textId="77777777" w:rsidR="00705F82" w:rsidRPr="00C6438D" w:rsidRDefault="00705F82" w:rsidP="002D5D5E">
            <w:pPr>
              <w:pStyle w:val="TAC"/>
              <w:rPr>
                <w:ins w:id="2965" w:author="ZTE-Ma Zhifeng" w:date="2024-08-26T16:47:00Z"/>
                <w:lang w:eastAsia="zh-CN"/>
              </w:rPr>
            </w:pPr>
            <w:ins w:id="2966" w:author="ZTE-Ma Zhifeng" w:date="2024-08-26T16:47:00Z">
              <w:r w:rsidRPr="00C6438D">
                <w:rPr>
                  <w:rFonts w:eastAsia="Malgun Gothic"/>
                  <w:lang w:eastAsia="ko-KR"/>
                </w:rPr>
                <w:t>5</w:t>
              </w:r>
            </w:ins>
          </w:p>
        </w:tc>
        <w:tc>
          <w:tcPr>
            <w:tcW w:w="960" w:type="dxa"/>
            <w:tcBorders>
              <w:top w:val="single" w:sz="4" w:space="0" w:color="auto"/>
              <w:left w:val="single" w:sz="4" w:space="0" w:color="auto"/>
              <w:right w:val="single" w:sz="4" w:space="0" w:color="auto"/>
            </w:tcBorders>
          </w:tcPr>
          <w:p w14:paraId="7867D643" w14:textId="77777777" w:rsidR="00705F82" w:rsidRPr="00C6438D" w:rsidRDefault="00705F82" w:rsidP="002D5D5E">
            <w:pPr>
              <w:pStyle w:val="TAC"/>
              <w:rPr>
                <w:ins w:id="2967" w:author="ZTE-Ma Zhifeng" w:date="2024-08-26T16:47:00Z"/>
                <w:lang w:eastAsia="zh-CN"/>
              </w:rPr>
            </w:pPr>
            <w:ins w:id="2968" w:author="ZTE-Ma Zhifeng" w:date="2024-08-26T16:47:00Z">
              <w:r w:rsidRPr="00C6438D">
                <w:rPr>
                  <w:rFonts w:eastAsia="Malgun Gothic"/>
                  <w:lang w:eastAsia="ko-KR"/>
                </w:rPr>
                <w:t>25</w:t>
              </w:r>
            </w:ins>
          </w:p>
        </w:tc>
        <w:tc>
          <w:tcPr>
            <w:tcW w:w="960" w:type="dxa"/>
            <w:tcBorders>
              <w:top w:val="single" w:sz="4" w:space="0" w:color="auto"/>
              <w:left w:val="single" w:sz="4" w:space="0" w:color="auto"/>
              <w:right w:val="single" w:sz="4" w:space="0" w:color="auto"/>
            </w:tcBorders>
          </w:tcPr>
          <w:p w14:paraId="4293B4E9" w14:textId="77777777" w:rsidR="00705F82" w:rsidRPr="00C6438D" w:rsidRDefault="00705F82" w:rsidP="002D5D5E">
            <w:pPr>
              <w:pStyle w:val="TAC"/>
              <w:rPr>
                <w:ins w:id="2969" w:author="ZTE-Ma Zhifeng" w:date="2024-08-26T16:47:00Z"/>
                <w:lang w:eastAsia="zh-CN"/>
              </w:rPr>
            </w:pPr>
            <w:ins w:id="2970" w:author="ZTE-Ma Zhifeng" w:date="2024-08-26T16:47:00Z">
              <w:r w:rsidRPr="00C6438D">
                <w:t>2625</w:t>
              </w:r>
            </w:ins>
          </w:p>
        </w:tc>
        <w:tc>
          <w:tcPr>
            <w:tcW w:w="977" w:type="dxa"/>
            <w:tcBorders>
              <w:top w:val="single" w:sz="4" w:space="0" w:color="auto"/>
              <w:left w:val="single" w:sz="4" w:space="0" w:color="auto"/>
              <w:bottom w:val="single" w:sz="4" w:space="0" w:color="auto"/>
              <w:right w:val="single" w:sz="4" w:space="0" w:color="auto"/>
            </w:tcBorders>
          </w:tcPr>
          <w:p w14:paraId="37903021" w14:textId="77777777" w:rsidR="00705F82" w:rsidRPr="00C6438D" w:rsidRDefault="00705F82" w:rsidP="002D5D5E">
            <w:pPr>
              <w:pStyle w:val="TAC"/>
              <w:rPr>
                <w:ins w:id="2971" w:author="ZTE-Ma Zhifeng" w:date="2024-08-26T16:47:00Z"/>
                <w:lang w:eastAsia="zh-CN"/>
              </w:rPr>
            </w:pPr>
            <w:ins w:id="2972" w:author="ZTE-Ma Zhifeng" w:date="2024-08-26T16:47:00Z">
              <w:r w:rsidRPr="00C6438D">
                <w:t>N/A</w:t>
              </w:r>
            </w:ins>
          </w:p>
        </w:tc>
        <w:tc>
          <w:tcPr>
            <w:tcW w:w="828" w:type="dxa"/>
            <w:tcBorders>
              <w:top w:val="single" w:sz="4" w:space="0" w:color="auto"/>
              <w:left w:val="single" w:sz="4" w:space="0" w:color="auto"/>
              <w:right w:val="single" w:sz="4" w:space="0" w:color="auto"/>
            </w:tcBorders>
          </w:tcPr>
          <w:p w14:paraId="31932187" w14:textId="77777777" w:rsidR="00705F82" w:rsidRPr="00A1115A" w:rsidRDefault="00705F82" w:rsidP="002D5D5E">
            <w:pPr>
              <w:pStyle w:val="TAC"/>
              <w:rPr>
                <w:ins w:id="2973" w:author="ZTE-Ma Zhifeng" w:date="2024-08-26T16:47:00Z"/>
              </w:rPr>
            </w:pPr>
            <w:ins w:id="2974" w:author="ZTE-Ma Zhifeng" w:date="2024-08-26T16:47:00Z">
              <w:r w:rsidRPr="00A1115A">
                <w:t>FDD</w:t>
              </w:r>
            </w:ins>
          </w:p>
        </w:tc>
        <w:tc>
          <w:tcPr>
            <w:tcW w:w="1057" w:type="dxa"/>
            <w:tcBorders>
              <w:top w:val="single" w:sz="4" w:space="0" w:color="auto"/>
              <w:left w:val="single" w:sz="4" w:space="0" w:color="auto"/>
              <w:right w:val="single" w:sz="4" w:space="0" w:color="auto"/>
            </w:tcBorders>
          </w:tcPr>
          <w:p w14:paraId="747A1314" w14:textId="77777777" w:rsidR="00705F82" w:rsidRDefault="00705F82" w:rsidP="002D5D5E">
            <w:pPr>
              <w:pStyle w:val="TAC"/>
              <w:rPr>
                <w:ins w:id="2975" w:author="ZTE-Ma Zhifeng" w:date="2024-08-26T16:47:00Z"/>
                <w:lang w:eastAsia="zh-CN"/>
              </w:rPr>
            </w:pPr>
            <w:ins w:id="2976" w:author="ZTE-Ma Zhifeng" w:date="2024-08-26T16:47:00Z">
              <w:r>
                <w:t>N/A</w:t>
              </w:r>
            </w:ins>
          </w:p>
        </w:tc>
      </w:tr>
      <w:tr w:rsidR="00705F82" w14:paraId="37376831" w14:textId="77777777" w:rsidTr="002D5D5E">
        <w:trPr>
          <w:trHeight w:val="187"/>
          <w:jc w:val="center"/>
          <w:ins w:id="2977" w:author="ZTE-Ma Zhifeng" w:date="2024-08-26T16:47:00Z"/>
        </w:trPr>
        <w:tc>
          <w:tcPr>
            <w:tcW w:w="2007" w:type="dxa"/>
            <w:tcBorders>
              <w:top w:val="nil"/>
              <w:left w:val="single" w:sz="4" w:space="0" w:color="auto"/>
              <w:bottom w:val="single" w:sz="4" w:space="0" w:color="auto"/>
              <w:right w:val="single" w:sz="4" w:space="0" w:color="auto"/>
            </w:tcBorders>
            <w:shd w:val="clear" w:color="auto" w:fill="auto"/>
            <w:vAlign w:val="center"/>
          </w:tcPr>
          <w:p w14:paraId="0EE50FB9" w14:textId="77777777" w:rsidR="00705F82" w:rsidRDefault="00705F82" w:rsidP="002D5D5E">
            <w:pPr>
              <w:pStyle w:val="TAC"/>
              <w:rPr>
                <w:ins w:id="2978" w:author="ZTE-Ma Zhifeng" w:date="2024-08-26T16:47:00Z"/>
                <w:lang w:eastAsia="zh-CN"/>
              </w:rPr>
            </w:pPr>
          </w:p>
        </w:tc>
        <w:tc>
          <w:tcPr>
            <w:tcW w:w="1146" w:type="dxa"/>
            <w:tcBorders>
              <w:top w:val="single" w:sz="4" w:space="0" w:color="auto"/>
              <w:left w:val="single" w:sz="4" w:space="0" w:color="auto"/>
              <w:right w:val="single" w:sz="4" w:space="0" w:color="auto"/>
            </w:tcBorders>
            <w:vAlign w:val="center"/>
          </w:tcPr>
          <w:p w14:paraId="0498E801" w14:textId="77777777" w:rsidR="00705F82" w:rsidRDefault="00705F82" w:rsidP="002D5D5E">
            <w:pPr>
              <w:pStyle w:val="TAC"/>
              <w:rPr>
                <w:ins w:id="2979" w:author="ZTE-Ma Zhifeng" w:date="2024-08-26T16:47:00Z"/>
                <w:lang w:eastAsia="zh-CN"/>
              </w:rPr>
            </w:pPr>
            <w:ins w:id="2980" w:author="ZTE-Ma Zhifeng" w:date="2024-08-26T16:47:00Z">
              <w:r>
                <w:rPr>
                  <w:color w:val="000000"/>
                  <w:lang w:eastAsia="zh-CN"/>
                </w:rPr>
                <w:t>n75</w:t>
              </w:r>
            </w:ins>
          </w:p>
        </w:tc>
        <w:tc>
          <w:tcPr>
            <w:tcW w:w="960" w:type="dxa"/>
            <w:tcBorders>
              <w:top w:val="single" w:sz="4" w:space="0" w:color="auto"/>
              <w:left w:val="single" w:sz="4" w:space="0" w:color="auto"/>
              <w:right w:val="single" w:sz="4" w:space="0" w:color="auto"/>
            </w:tcBorders>
          </w:tcPr>
          <w:p w14:paraId="79091FE3" w14:textId="77777777" w:rsidR="00705F82" w:rsidRPr="00C6438D" w:rsidRDefault="00705F82" w:rsidP="002D5D5E">
            <w:pPr>
              <w:pStyle w:val="TAC"/>
              <w:rPr>
                <w:ins w:id="2981" w:author="ZTE-Ma Zhifeng" w:date="2024-08-26T16:47:00Z"/>
                <w:lang w:eastAsia="zh-CN"/>
              </w:rPr>
            </w:pPr>
            <w:ins w:id="2982" w:author="ZTE-Ma Zhifeng" w:date="2024-08-26T16:47:00Z">
              <w:r w:rsidRPr="00C6438D">
                <w:t>N/A</w:t>
              </w:r>
            </w:ins>
          </w:p>
        </w:tc>
        <w:tc>
          <w:tcPr>
            <w:tcW w:w="964" w:type="dxa"/>
            <w:tcBorders>
              <w:top w:val="single" w:sz="4" w:space="0" w:color="auto"/>
              <w:left w:val="single" w:sz="4" w:space="0" w:color="auto"/>
              <w:right w:val="single" w:sz="4" w:space="0" w:color="auto"/>
            </w:tcBorders>
          </w:tcPr>
          <w:p w14:paraId="6E194A23" w14:textId="77777777" w:rsidR="00705F82" w:rsidRPr="00C6438D" w:rsidRDefault="00705F82" w:rsidP="002D5D5E">
            <w:pPr>
              <w:pStyle w:val="TAC"/>
              <w:rPr>
                <w:ins w:id="2983" w:author="ZTE-Ma Zhifeng" w:date="2024-08-26T16:47:00Z"/>
                <w:lang w:eastAsia="zh-CN"/>
              </w:rPr>
            </w:pPr>
            <w:ins w:id="2984" w:author="ZTE-Ma Zhifeng" w:date="2024-08-26T16:47:00Z">
              <w:r w:rsidRPr="00C6438D">
                <w:rPr>
                  <w:rFonts w:eastAsia="Malgun Gothic"/>
                  <w:lang w:eastAsia="ko-KR"/>
                </w:rPr>
                <w:t>5</w:t>
              </w:r>
            </w:ins>
          </w:p>
        </w:tc>
        <w:tc>
          <w:tcPr>
            <w:tcW w:w="960" w:type="dxa"/>
            <w:tcBorders>
              <w:top w:val="single" w:sz="4" w:space="0" w:color="auto"/>
              <w:left w:val="single" w:sz="4" w:space="0" w:color="auto"/>
              <w:right w:val="single" w:sz="4" w:space="0" w:color="auto"/>
            </w:tcBorders>
          </w:tcPr>
          <w:p w14:paraId="5B3E1886" w14:textId="77777777" w:rsidR="00705F82" w:rsidRPr="00C6438D" w:rsidRDefault="00705F82" w:rsidP="002D5D5E">
            <w:pPr>
              <w:pStyle w:val="TAC"/>
              <w:rPr>
                <w:ins w:id="2985" w:author="ZTE-Ma Zhifeng" w:date="2024-08-26T16:47:00Z"/>
                <w:lang w:eastAsia="zh-CN"/>
              </w:rPr>
            </w:pPr>
            <w:ins w:id="2986" w:author="ZTE-Ma Zhifeng" w:date="2024-08-26T16:47:00Z">
              <w:r w:rsidRPr="00C6438D">
                <w:t>N/A</w:t>
              </w:r>
            </w:ins>
          </w:p>
        </w:tc>
        <w:tc>
          <w:tcPr>
            <w:tcW w:w="960" w:type="dxa"/>
            <w:tcBorders>
              <w:top w:val="single" w:sz="4" w:space="0" w:color="auto"/>
              <w:left w:val="single" w:sz="4" w:space="0" w:color="auto"/>
              <w:right w:val="single" w:sz="4" w:space="0" w:color="auto"/>
            </w:tcBorders>
          </w:tcPr>
          <w:p w14:paraId="783FB799" w14:textId="77777777" w:rsidR="00705F82" w:rsidRPr="00C6438D" w:rsidRDefault="00705F82" w:rsidP="002D5D5E">
            <w:pPr>
              <w:pStyle w:val="TAC"/>
              <w:rPr>
                <w:ins w:id="2987" w:author="ZTE-Ma Zhifeng" w:date="2024-08-26T16:47:00Z"/>
                <w:lang w:eastAsia="zh-CN"/>
              </w:rPr>
            </w:pPr>
            <w:ins w:id="2988" w:author="ZTE-Ma Zhifeng" w:date="2024-08-26T16:47:00Z">
              <w:r w:rsidRPr="00C6438D">
                <w:t>1450</w:t>
              </w:r>
            </w:ins>
          </w:p>
        </w:tc>
        <w:tc>
          <w:tcPr>
            <w:tcW w:w="977" w:type="dxa"/>
            <w:tcBorders>
              <w:top w:val="single" w:sz="4" w:space="0" w:color="auto"/>
              <w:left w:val="single" w:sz="4" w:space="0" w:color="auto"/>
              <w:bottom w:val="single" w:sz="4" w:space="0" w:color="auto"/>
              <w:right w:val="single" w:sz="4" w:space="0" w:color="auto"/>
            </w:tcBorders>
          </w:tcPr>
          <w:p w14:paraId="3F737081" w14:textId="77777777" w:rsidR="00705F82" w:rsidRPr="00C6438D" w:rsidRDefault="00705F82" w:rsidP="002D5D5E">
            <w:pPr>
              <w:pStyle w:val="TAC"/>
              <w:rPr>
                <w:ins w:id="2989" w:author="ZTE-Ma Zhifeng" w:date="2024-08-26T16:47:00Z"/>
                <w:lang w:eastAsia="zh-CN"/>
              </w:rPr>
            </w:pPr>
            <w:ins w:id="2990" w:author="ZTE-Ma Zhifeng" w:date="2024-08-26T16:47:00Z">
              <w:r>
                <w:rPr>
                  <w:rFonts w:eastAsia="Malgun Gothic"/>
                  <w:lang w:eastAsia="ko-KR"/>
                </w:rPr>
                <w:t>10.4</w:t>
              </w:r>
            </w:ins>
          </w:p>
        </w:tc>
        <w:tc>
          <w:tcPr>
            <w:tcW w:w="828" w:type="dxa"/>
            <w:tcBorders>
              <w:top w:val="single" w:sz="4" w:space="0" w:color="auto"/>
              <w:left w:val="single" w:sz="4" w:space="0" w:color="auto"/>
              <w:right w:val="single" w:sz="4" w:space="0" w:color="auto"/>
            </w:tcBorders>
          </w:tcPr>
          <w:p w14:paraId="4AAFCB85" w14:textId="77777777" w:rsidR="00705F82" w:rsidRPr="00A1115A" w:rsidRDefault="00705F82" w:rsidP="002D5D5E">
            <w:pPr>
              <w:pStyle w:val="TAC"/>
              <w:rPr>
                <w:ins w:id="2991" w:author="ZTE-Ma Zhifeng" w:date="2024-08-26T16:47:00Z"/>
              </w:rPr>
            </w:pPr>
            <w:ins w:id="2992" w:author="ZTE-Ma Zhifeng" w:date="2024-08-26T16:47:00Z">
              <w:r w:rsidRPr="00A1115A">
                <w:t>SDL</w:t>
              </w:r>
            </w:ins>
          </w:p>
        </w:tc>
        <w:tc>
          <w:tcPr>
            <w:tcW w:w="1057" w:type="dxa"/>
            <w:tcBorders>
              <w:top w:val="single" w:sz="4" w:space="0" w:color="auto"/>
              <w:left w:val="single" w:sz="4" w:space="0" w:color="auto"/>
              <w:right w:val="single" w:sz="4" w:space="0" w:color="auto"/>
            </w:tcBorders>
          </w:tcPr>
          <w:p w14:paraId="551F922B" w14:textId="77777777" w:rsidR="00705F82" w:rsidRDefault="00705F82" w:rsidP="002D5D5E">
            <w:pPr>
              <w:pStyle w:val="TAC"/>
              <w:rPr>
                <w:ins w:id="2993" w:author="ZTE-Ma Zhifeng" w:date="2024-08-26T16:47:00Z"/>
                <w:lang w:eastAsia="zh-CN"/>
              </w:rPr>
            </w:pPr>
            <w:ins w:id="2994" w:author="ZTE-Ma Zhifeng" w:date="2024-08-26T16:47:00Z">
              <w:r>
                <w:t>IMD4</w:t>
              </w:r>
            </w:ins>
          </w:p>
        </w:tc>
      </w:tr>
    </w:tbl>
    <w:p w14:paraId="63A50135" w14:textId="77777777" w:rsidR="00705F82" w:rsidRPr="002354D6" w:rsidRDefault="00705F82" w:rsidP="00705F82">
      <w:pPr>
        <w:rPr>
          <w:ins w:id="2995" w:author="ZTE-Ma Zhifeng" w:date="2024-08-26T16:47:00Z"/>
          <w:rFonts w:eastAsia="MS Mincho"/>
        </w:rPr>
      </w:pPr>
    </w:p>
    <w:p w14:paraId="640EF5D6" w14:textId="1C23A0DE" w:rsidR="008E08D9" w:rsidRDefault="008E08D9">
      <w:pPr>
        <w:pStyle w:val="21"/>
        <w:rPr>
          <w:ins w:id="2996" w:author="ZTE-Ma Zhifeng" w:date="2024-08-26T17:01:00Z"/>
        </w:rPr>
        <w:pPrChange w:id="2997" w:author="ZTE-Ma Zhifeng" w:date="2024-08-26T17:01:00Z">
          <w:pPr>
            <w:pStyle w:val="21"/>
            <w:spacing w:after="240"/>
            <w:ind w:left="0" w:firstLine="0"/>
          </w:pPr>
        </w:pPrChange>
      </w:pPr>
      <w:bookmarkStart w:id="2998" w:name="_Toc175687531"/>
      <w:ins w:id="2999" w:author="ZTE-Ma Zhifeng" w:date="2024-08-26T17:01:00Z">
        <w:r>
          <w:t>5.</w:t>
        </w:r>
      </w:ins>
      <w:ins w:id="3000" w:author="ZTE-Ma Zhifeng" w:date="2024-08-26T17:05:00Z">
        <w:r>
          <w:t>6</w:t>
        </w:r>
      </w:ins>
      <w:ins w:id="3001" w:author="ZTE-Ma Zhifeng" w:date="2024-08-26T17:01:00Z">
        <w:r>
          <w:tab/>
          <w:t>CA_n3-n75-n78</w:t>
        </w:r>
        <w:bookmarkEnd w:id="2998"/>
      </w:ins>
    </w:p>
    <w:p w14:paraId="2CF9EC22" w14:textId="21FF71B3" w:rsidR="008E08D9" w:rsidRPr="008E08D9" w:rsidRDefault="008E08D9" w:rsidP="008E08D9">
      <w:pPr>
        <w:pStyle w:val="31"/>
        <w:rPr>
          <w:ins w:id="3002" w:author="ZTE-Ma Zhifeng" w:date="2024-08-26T17:01:00Z"/>
          <w:rFonts w:cs="Arial"/>
          <w:szCs w:val="28"/>
          <w:lang w:val="en-US" w:eastAsia="zh-CN"/>
          <w:rPrChange w:id="3003" w:author="ZTE-Ma Zhifeng" w:date="2024-08-26T17:01:00Z">
            <w:rPr>
              <w:ins w:id="3004" w:author="ZTE-Ma Zhifeng" w:date="2024-08-26T17:01:00Z"/>
              <w:rFonts w:cs="Arial"/>
              <w:szCs w:val="28"/>
            </w:rPr>
          </w:rPrChange>
        </w:rPr>
      </w:pPr>
      <w:bookmarkStart w:id="3005" w:name="_Toc175687532"/>
      <w:ins w:id="3006" w:author="ZTE-Ma Zhifeng" w:date="2024-08-26T17:01:00Z">
        <w:r w:rsidRPr="008E08D9">
          <w:rPr>
            <w:rFonts w:cs="Arial"/>
            <w:szCs w:val="28"/>
            <w:lang w:val="en-US" w:eastAsia="zh-CN"/>
          </w:rPr>
          <w:t>5.</w:t>
        </w:r>
      </w:ins>
      <w:ins w:id="3007" w:author="ZTE-Ma Zhifeng" w:date="2024-08-26T17:05:00Z">
        <w:r>
          <w:rPr>
            <w:rFonts w:cs="Arial"/>
            <w:szCs w:val="28"/>
            <w:lang w:val="en-US" w:eastAsia="zh-CN"/>
          </w:rPr>
          <w:t>6</w:t>
        </w:r>
      </w:ins>
      <w:ins w:id="3008" w:author="ZTE-Ma Zhifeng" w:date="2024-08-26T17:01:00Z">
        <w:r w:rsidRPr="008E08D9">
          <w:rPr>
            <w:rFonts w:cs="Arial"/>
            <w:szCs w:val="28"/>
            <w:lang w:val="en-US" w:eastAsia="zh-CN"/>
            <w:rPrChange w:id="3009" w:author="ZTE-Ma Zhifeng" w:date="2024-08-26T17:01:00Z">
              <w:rPr/>
            </w:rPrChange>
          </w:rPr>
          <w:t>.1</w:t>
        </w:r>
        <w:r w:rsidRPr="008E08D9">
          <w:rPr>
            <w:rFonts w:cs="Arial"/>
            <w:szCs w:val="28"/>
            <w:lang w:val="en-US" w:eastAsia="zh-CN"/>
            <w:rPrChange w:id="3010" w:author="ZTE-Ma Zhifeng" w:date="2024-08-26T17:01:00Z">
              <w:rPr/>
            </w:rPrChange>
          </w:rPr>
          <w:tab/>
          <w:t>Common for 1 band UL and 2 bands UL CA</w:t>
        </w:r>
        <w:bookmarkEnd w:id="3005"/>
      </w:ins>
    </w:p>
    <w:p w14:paraId="0AE4A295" w14:textId="72C32F54" w:rsidR="008E08D9" w:rsidRDefault="008E08D9" w:rsidP="008E08D9">
      <w:pPr>
        <w:pStyle w:val="41"/>
        <w:rPr>
          <w:ins w:id="3011" w:author="ZTE-Ma Zhifeng" w:date="2024-08-26T17:01:00Z"/>
          <w:rFonts w:cs="Arial"/>
          <w:lang w:eastAsia="zh-CN"/>
        </w:rPr>
      </w:pPr>
      <w:bookmarkStart w:id="3012" w:name="_Toc175687533"/>
      <w:ins w:id="3013" w:author="ZTE-Ma Zhifeng" w:date="2024-08-26T17:01:00Z">
        <w:r w:rsidRPr="008E08D9">
          <w:rPr>
            <w:rFonts w:cs="Arial"/>
            <w:lang w:eastAsia="zh-CN"/>
          </w:rPr>
          <w:t>5.6</w:t>
        </w:r>
        <w:r w:rsidRPr="008E08D9">
          <w:rPr>
            <w:rFonts w:cs="Arial"/>
            <w:lang w:eastAsia="zh-CN"/>
            <w:rPrChange w:id="3014" w:author="ZTE-Ma Zhifeng" w:date="2024-08-26T17:03:00Z">
              <w:rPr/>
            </w:rPrChange>
          </w:rPr>
          <w:t>.1.1</w:t>
        </w:r>
        <w:r w:rsidRPr="008E08D9">
          <w:rPr>
            <w:rFonts w:cs="Arial"/>
            <w:lang w:eastAsia="zh-CN"/>
            <w:rPrChange w:id="3015" w:author="ZTE-Ma Zhifeng" w:date="2024-08-26T17:03:00Z">
              <w:rPr/>
            </w:rPrChange>
          </w:rPr>
          <w:tab/>
        </w:r>
        <w:r>
          <w:rPr>
            <w:rFonts w:cs="Arial"/>
            <w:lang w:eastAsia="zh-CN"/>
          </w:rPr>
          <w:t>Operating bands for CA</w:t>
        </w:r>
        <w:bookmarkEnd w:id="3012"/>
      </w:ins>
    </w:p>
    <w:p w14:paraId="003DD386" w14:textId="01BF96CE" w:rsidR="008E08D9" w:rsidRPr="008E08D9" w:rsidRDefault="008E08D9" w:rsidP="008E08D9">
      <w:pPr>
        <w:pStyle w:val="TH"/>
        <w:rPr>
          <w:ins w:id="3016" w:author="ZTE-Ma Zhifeng" w:date="2024-08-26T17:01:00Z"/>
          <w:rFonts w:cs="Arial"/>
        </w:rPr>
      </w:pPr>
      <w:ins w:id="3017" w:author="ZTE-Ma Zhifeng" w:date="2024-08-26T17:01:00Z">
        <w:r>
          <w:rPr>
            <w:rFonts w:cs="Arial"/>
          </w:rPr>
          <w:t xml:space="preserve">Table </w:t>
        </w:r>
        <w:r w:rsidRPr="008E08D9">
          <w:rPr>
            <w:rFonts w:cs="Arial"/>
            <w:rPrChange w:id="3018" w:author="ZTE-Ma Zhifeng" w:date="2024-08-26T17:04:00Z">
              <w:rPr>
                <w:rFonts w:cs="Arial"/>
                <w:lang w:val="en-US" w:eastAsia="zh-CN"/>
              </w:rPr>
            </w:rPrChange>
          </w:rPr>
          <w:t>5.</w:t>
        </w:r>
        <w:r w:rsidRPr="008E08D9">
          <w:rPr>
            <w:rFonts w:cs="Arial" w:hint="eastAsia"/>
          </w:rPr>
          <w:t>6</w:t>
        </w:r>
        <w:r>
          <w:rPr>
            <w:rFonts w:cs="Arial"/>
          </w:rPr>
          <w:t>.</w:t>
        </w:r>
        <w:r w:rsidRPr="008E08D9">
          <w:rPr>
            <w:rFonts w:cs="Arial"/>
            <w:rPrChange w:id="3019" w:author="ZTE-Ma Zhifeng" w:date="2024-08-26T17:04:00Z">
              <w:rPr>
                <w:rFonts w:cs="Arial"/>
                <w:lang w:val="en-US" w:eastAsia="zh-CN"/>
              </w:rPr>
            </w:rPrChange>
          </w:rPr>
          <w:t>1</w:t>
        </w:r>
        <w:r>
          <w:rPr>
            <w:rFonts w:cs="Arial"/>
          </w:rPr>
          <w:t>.1-1</w:t>
        </w:r>
        <w:r w:rsidRPr="008E08D9">
          <w:rPr>
            <w:rFonts w:cs="Arial"/>
          </w:rPr>
          <w:t xml:space="preserve">: </w:t>
        </w:r>
        <w:r w:rsidRPr="008E08D9">
          <w:rPr>
            <w:rFonts w:cs="Arial"/>
            <w:rPrChange w:id="3020" w:author="ZTE-Ma Zhifeng" w:date="2024-08-26T17:04:00Z">
              <w:rPr>
                <w:lang w:val="en-US"/>
              </w:rPr>
            </w:rPrChange>
          </w:rPr>
          <w:t>CA band combination constituent bands definition</w:t>
        </w:r>
      </w:ins>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8E08D9" w:rsidRPr="004D6DE3" w14:paraId="48B4EA25" w14:textId="77777777" w:rsidTr="002D5D5E">
        <w:trPr>
          <w:trHeight w:val="56"/>
          <w:jc w:val="center"/>
          <w:ins w:id="3021" w:author="ZTE-Ma Zhifeng" w:date="2024-08-26T17:01:00Z"/>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5EE8614B" w14:textId="77777777" w:rsidR="008E08D9" w:rsidRPr="004D6DE3" w:rsidRDefault="008E08D9" w:rsidP="002D5D5E">
            <w:pPr>
              <w:keepNext/>
              <w:keepLines/>
              <w:spacing w:after="0"/>
              <w:jc w:val="center"/>
              <w:rPr>
                <w:ins w:id="3022" w:author="ZTE-Ma Zhifeng" w:date="2024-08-26T17:01:00Z"/>
                <w:rFonts w:ascii="Arial" w:hAnsi="Arial" w:cs="Arial"/>
                <w:b/>
                <w:sz w:val="18"/>
                <w:lang w:val="en-US" w:eastAsia="zh-CN"/>
              </w:rPr>
            </w:pPr>
            <w:ins w:id="3023" w:author="ZTE-Ma Zhifeng" w:date="2024-08-26T17:01:00Z">
              <w:r w:rsidRPr="004D6DE3">
                <w:rPr>
                  <w:rFonts w:ascii="Arial" w:hAnsi="Arial" w:cs="Arial"/>
                  <w:b/>
                  <w:sz w:val="18"/>
                  <w:lang w:val="en-US" w:eastAsia="ja-JP"/>
                </w:rPr>
                <w:t>NR</w:t>
              </w:r>
              <w:r w:rsidRPr="004D6DE3">
                <w:rPr>
                  <w:rFonts w:ascii="Arial" w:hAnsi="Arial" w:cs="Arial"/>
                  <w:b/>
                  <w:sz w:val="18"/>
                  <w:lang w:val="en-US" w:eastAsia="zh-CN"/>
                </w:rPr>
                <w:t xml:space="preserve"> Band</w:t>
              </w:r>
            </w:ins>
          </w:p>
        </w:tc>
        <w:tc>
          <w:tcPr>
            <w:tcW w:w="3536" w:type="dxa"/>
            <w:tcBorders>
              <w:top w:val="single" w:sz="4" w:space="0" w:color="auto"/>
              <w:left w:val="single" w:sz="4" w:space="0" w:color="auto"/>
              <w:bottom w:val="single" w:sz="4" w:space="0" w:color="auto"/>
              <w:right w:val="single" w:sz="4" w:space="0" w:color="auto"/>
            </w:tcBorders>
          </w:tcPr>
          <w:p w14:paraId="13E95B22" w14:textId="77777777" w:rsidR="008E08D9" w:rsidRPr="004D6DE3" w:rsidRDefault="008E08D9" w:rsidP="002D5D5E">
            <w:pPr>
              <w:keepNext/>
              <w:keepLines/>
              <w:spacing w:after="0"/>
              <w:jc w:val="center"/>
              <w:rPr>
                <w:ins w:id="3024" w:author="ZTE-Ma Zhifeng" w:date="2024-08-26T17:01:00Z"/>
                <w:rFonts w:ascii="Arial" w:hAnsi="Arial" w:cs="Arial"/>
                <w:b/>
                <w:bCs/>
                <w:sz w:val="18"/>
                <w:szCs w:val="18"/>
                <w:lang w:val="en-US" w:eastAsia="zh-CN"/>
              </w:rPr>
            </w:pPr>
            <w:ins w:id="3025" w:author="ZTE-Ma Zhifeng" w:date="2024-08-26T17:01:00Z">
              <w:r w:rsidRPr="004D6DE3">
                <w:rPr>
                  <w:rFonts w:ascii="Arial" w:eastAsia="Malgun Gothic" w:hAnsi="Arial" w:cs="Arial"/>
                  <w:b/>
                  <w:bCs/>
                  <w:sz w:val="18"/>
                  <w:szCs w:val="18"/>
                </w:rPr>
                <w:t>Uplink (UL) band</w:t>
              </w:r>
            </w:ins>
          </w:p>
        </w:tc>
        <w:tc>
          <w:tcPr>
            <w:tcW w:w="3116" w:type="dxa"/>
            <w:tcBorders>
              <w:top w:val="single" w:sz="4" w:space="0" w:color="auto"/>
              <w:left w:val="single" w:sz="4" w:space="0" w:color="auto"/>
              <w:bottom w:val="single" w:sz="4" w:space="0" w:color="auto"/>
              <w:right w:val="single" w:sz="4" w:space="0" w:color="auto"/>
            </w:tcBorders>
          </w:tcPr>
          <w:p w14:paraId="7A59E3E4" w14:textId="77777777" w:rsidR="008E08D9" w:rsidRPr="004D6DE3" w:rsidRDefault="008E08D9" w:rsidP="002D5D5E">
            <w:pPr>
              <w:keepNext/>
              <w:keepLines/>
              <w:spacing w:after="0"/>
              <w:jc w:val="center"/>
              <w:rPr>
                <w:ins w:id="3026" w:author="ZTE-Ma Zhifeng" w:date="2024-08-26T17:01:00Z"/>
                <w:rFonts w:ascii="Arial" w:hAnsi="Arial" w:cs="Arial"/>
                <w:b/>
                <w:bCs/>
                <w:sz w:val="18"/>
                <w:szCs w:val="18"/>
                <w:lang w:val="en-US" w:eastAsia="zh-CN"/>
              </w:rPr>
            </w:pPr>
            <w:ins w:id="3027" w:author="ZTE-Ma Zhifeng" w:date="2024-08-26T17:01:00Z">
              <w:r w:rsidRPr="004D6DE3">
                <w:rPr>
                  <w:rFonts w:ascii="Arial" w:eastAsia="Malgun Gothic" w:hAnsi="Arial" w:cs="Arial"/>
                  <w:b/>
                  <w:bCs/>
                  <w:sz w:val="18"/>
                  <w:szCs w:val="18"/>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65889909" w14:textId="77777777" w:rsidR="008E08D9" w:rsidRPr="004D6DE3" w:rsidRDefault="008E08D9" w:rsidP="002D5D5E">
            <w:pPr>
              <w:keepNext/>
              <w:keepLines/>
              <w:spacing w:after="0"/>
              <w:jc w:val="center"/>
              <w:rPr>
                <w:ins w:id="3028" w:author="ZTE-Ma Zhifeng" w:date="2024-08-26T17:01:00Z"/>
                <w:rFonts w:ascii="Arial" w:eastAsia="Malgun Gothic" w:hAnsi="Arial" w:cs="Arial"/>
                <w:b/>
                <w:bCs/>
                <w:sz w:val="18"/>
                <w:szCs w:val="18"/>
              </w:rPr>
            </w:pPr>
            <w:ins w:id="3029" w:author="ZTE-Ma Zhifeng" w:date="2024-08-26T17:01:00Z">
              <w:r w:rsidRPr="004D6DE3">
                <w:rPr>
                  <w:rFonts w:ascii="Arial" w:eastAsia="Malgun Gothic" w:hAnsi="Arial" w:cs="Arial"/>
                  <w:b/>
                  <w:bCs/>
                  <w:sz w:val="18"/>
                  <w:szCs w:val="18"/>
                </w:rPr>
                <w:t>Duplex</w:t>
              </w:r>
            </w:ins>
          </w:p>
          <w:p w14:paraId="4463EE2C" w14:textId="77777777" w:rsidR="008E08D9" w:rsidRPr="004D6DE3" w:rsidRDefault="008E08D9" w:rsidP="002D5D5E">
            <w:pPr>
              <w:keepNext/>
              <w:keepLines/>
              <w:spacing w:after="0"/>
              <w:jc w:val="center"/>
              <w:rPr>
                <w:ins w:id="3030" w:author="ZTE-Ma Zhifeng" w:date="2024-08-26T17:01:00Z"/>
                <w:rFonts w:ascii="Arial" w:hAnsi="Arial" w:cs="Arial"/>
                <w:b/>
                <w:bCs/>
                <w:sz w:val="18"/>
                <w:szCs w:val="18"/>
                <w:lang w:val="en-US" w:eastAsia="zh-CN"/>
              </w:rPr>
            </w:pPr>
            <w:ins w:id="3031" w:author="ZTE-Ma Zhifeng" w:date="2024-08-26T17:01:00Z">
              <w:r w:rsidRPr="004D6DE3">
                <w:rPr>
                  <w:rFonts w:ascii="Arial" w:eastAsia="Malgun Gothic" w:hAnsi="Arial" w:cs="Arial"/>
                  <w:b/>
                  <w:bCs/>
                  <w:sz w:val="18"/>
                  <w:szCs w:val="18"/>
                </w:rPr>
                <w:t>mode</w:t>
              </w:r>
            </w:ins>
          </w:p>
        </w:tc>
      </w:tr>
      <w:tr w:rsidR="008E08D9" w:rsidRPr="004D6DE3" w14:paraId="6FE48163" w14:textId="77777777" w:rsidTr="002D5D5E">
        <w:trPr>
          <w:trHeight w:val="184"/>
          <w:jc w:val="center"/>
          <w:ins w:id="3032" w:author="ZTE-Ma Zhifeng" w:date="2024-08-26T17:01:00Z"/>
        </w:trPr>
        <w:tc>
          <w:tcPr>
            <w:tcW w:w="715" w:type="dxa"/>
            <w:vMerge/>
            <w:tcBorders>
              <w:top w:val="single" w:sz="4" w:space="0" w:color="auto"/>
              <w:left w:val="single" w:sz="4" w:space="0" w:color="auto"/>
              <w:bottom w:val="single" w:sz="4" w:space="0" w:color="auto"/>
              <w:right w:val="single" w:sz="4" w:space="0" w:color="auto"/>
            </w:tcBorders>
            <w:vAlign w:val="center"/>
          </w:tcPr>
          <w:p w14:paraId="5F877750" w14:textId="77777777" w:rsidR="008E08D9" w:rsidRPr="004D6DE3" w:rsidRDefault="008E08D9" w:rsidP="002D5D5E">
            <w:pPr>
              <w:spacing w:after="0"/>
              <w:rPr>
                <w:ins w:id="3033" w:author="ZTE-Ma Zhifeng" w:date="2024-08-26T17:01:00Z"/>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6AF92B26" w14:textId="77777777" w:rsidR="008E08D9" w:rsidRPr="004D6DE3" w:rsidRDefault="008E08D9" w:rsidP="002D5D5E">
            <w:pPr>
              <w:keepNext/>
              <w:keepLines/>
              <w:spacing w:after="0"/>
              <w:jc w:val="center"/>
              <w:rPr>
                <w:ins w:id="3034" w:author="ZTE-Ma Zhifeng" w:date="2024-08-26T17:01:00Z"/>
                <w:rFonts w:ascii="Arial" w:hAnsi="Arial" w:cs="Arial"/>
                <w:b/>
                <w:bCs/>
                <w:sz w:val="18"/>
                <w:szCs w:val="18"/>
                <w:lang w:val="en-US" w:eastAsia="zh-CN"/>
              </w:rPr>
            </w:pPr>
            <w:ins w:id="3035" w:author="ZTE-Ma Zhifeng" w:date="2024-08-26T17:01:00Z">
              <w:r w:rsidRPr="004D6DE3">
                <w:rPr>
                  <w:rFonts w:ascii="Arial" w:eastAsia="Malgun Gothic" w:hAnsi="Arial" w:cs="Arial"/>
                  <w:b/>
                  <w:bCs/>
                  <w:sz w:val="18"/>
                  <w:szCs w:val="18"/>
                </w:rPr>
                <w:t>BS receive / UE transmit</w:t>
              </w:r>
            </w:ins>
          </w:p>
        </w:tc>
        <w:tc>
          <w:tcPr>
            <w:tcW w:w="3116" w:type="dxa"/>
            <w:tcBorders>
              <w:top w:val="single" w:sz="4" w:space="0" w:color="auto"/>
              <w:left w:val="single" w:sz="4" w:space="0" w:color="auto"/>
              <w:bottom w:val="single" w:sz="4" w:space="0" w:color="auto"/>
              <w:right w:val="single" w:sz="4" w:space="0" w:color="auto"/>
            </w:tcBorders>
          </w:tcPr>
          <w:p w14:paraId="73F95101" w14:textId="77777777" w:rsidR="008E08D9" w:rsidRPr="004D6DE3" w:rsidRDefault="008E08D9" w:rsidP="002D5D5E">
            <w:pPr>
              <w:keepNext/>
              <w:keepLines/>
              <w:spacing w:after="0"/>
              <w:jc w:val="center"/>
              <w:rPr>
                <w:ins w:id="3036" w:author="ZTE-Ma Zhifeng" w:date="2024-08-26T17:01:00Z"/>
                <w:rFonts w:ascii="Arial" w:hAnsi="Arial" w:cs="Arial"/>
                <w:b/>
                <w:bCs/>
                <w:sz w:val="18"/>
                <w:szCs w:val="18"/>
                <w:lang w:val="en-US" w:eastAsia="zh-CN"/>
              </w:rPr>
            </w:pPr>
            <w:ins w:id="3037" w:author="ZTE-Ma Zhifeng" w:date="2024-08-26T17:01:00Z">
              <w:r w:rsidRPr="004D6DE3">
                <w:rPr>
                  <w:rFonts w:ascii="Arial" w:eastAsia="Malgun Gothic" w:hAnsi="Arial" w:cs="Arial"/>
                  <w:b/>
                  <w:bCs/>
                  <w:sz w:val="18"/>
                  <w:szCs w:val="18"/>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3EA58B79" w14:textId="77777777" w:rsidR="008E08D9" w:rsidRPr="004D6DE3" w:rsidRDefault="008E08D9" w:rsidP="002D5D5E">
            <w:pPr>
              <w:spacing w:after="0"/>
              <w:rPr>
                <w:ins w:id="3038" w:author="ZTE-Ma Zhifeng" w:date="2024-08-26T17:01:00Z"/>
                <w:rFonts w:ascii="Arial" w:eastAsia="Calibri" w:hAnsi="Arial" w:cs="Arial"/>
                <w:b/>
                <w:bCs/>
                <w:sz w:val="18"/>
                <w:szCs w:val="18"/>
                <w:lang w:val="en-US" w:eastAsia="zh-CN"/>
              </w:rPr>
            </w:pPr>
          </w:p>
        </w:tc>
      </w:tr>
      <w:tr w:rsidR="008E08D9" w:rsidRPr="004D6DE3" w14:paraId="6A77141C" w14:textId="77777777" w:rsidTr="002D5D5E">
        <w:trPr>
          <w:trHeight w:val="56"/>
          <w:jc w:val="center"/>
          <w:ins w:id="3039" w:author="ZTE-Ma Zhifeng" w:date="2024-08-26T17:01:00Z"/>
        </w:trPr>
        <w:tc>
          <w:tcPr>
            <w:tcW w:w="715" w:type="dxa"/>
            <w:vMerge/>
            <w:tcBorders>
              <w:top w:val="single" w:sz="4" w:space="0" w:color="auto"/>
              <w:left w:val="single" w:sz="4" w:space="0" w:color="auto"/>
              <w:bottom w:val="single" w:sz="4" w:space="0" w:color="auto"/>
              <w:right w:val="single" w:sz="4" w:space="0" w:color="auto"/>
            </w:tcBorders>
            <w:vAlign w:val="center"/>
          </w:tcPr>
          <w:p w14:paraId="2C44AA67" w14:textId="77777777" w:rsidR="008E08D9" w:rsidRPr="004D6DE3" w:rsidRDefault="008E08D9" w:rsidP="002D5D5E">
            <w:pPr>
              <w:spacing w:after="0"/>
              <w:rPr>
                <w:ins w:id="3040" w:author="ZTE-Ma Zhifeng" w:date="2024-08-26T17:01:00Z"/>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6149F992" w14:textId="77777777" w:rsidR="008E08D9" w:rsidRPr="004D6DE3" w:rsidRDefault="008E08D9" w:rsidP="002D5D5E">
            <w:pPr>
              <w:keepNext/>
              <w:keepLines/>
              <w:spacing w:after="0"/>
              <w:jc w:val="center"/>
              <w:rPr>
                <w:ins w:id="3041" w:author="ZTE-Ma Zhifeng" w:date="2024-08-26T17:01:00Z"/>
                <w:rFonts w:ascii="Arial" w:hAnsi="Arial" w:cs="Arial"/>
                <w:b/>
                <w:bCs/>
                <w:sz w:val="18"/>
                <w:szCs w:val="18"/>
                <w:lang w:val="en-US" w:eastAsia="zh-CN"/>
              </w:rPr>
            </w:pPr>
            <w:ins w:id="3042" w:author="ZTE-Ma Zhifeng" w:date="2024-08-26T17:01:00Z">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UL_low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UL_high</w:t>
              </w:r>
            </w:ins>
          </w:p>
        </w:tc>
        <w:tc>
          <w:tcPr>
            <w:tcW w:w="3116" w:type="dxa"/>
            <w:tcBorders>
              <w:top w:val="single" w:sz="4" w:space="0" w:color="auto"/>
              <w:left w:val="single" w:sz="4" w:space="0" w:color="auto"/>
              <w:bottom w:val="single" w:sz="4" w:space="0" w:color="auto"/>
              <w:right w:val="single" w:sz="4" w:space="0" w:color="auto"/>
            </w:tcBorders>
            <w:vAlign w:val="center"/>
          </w:tcPr>
          <w:p w14:paraId="6DF8532B" w14:textId="77777777" w:rsidR="008E08D9" w:rsidRPr="004D6DE3" w:rsidRDefault="008E08D9" w:rsidP="002D5D5E">
            <w:pPr>
              <w:keepNext/>
              <w:keepLines/>
              <w:spacing w:after="0"/>
              <w:jc w:val="center"/>
              <w:rPr>
                <w:ins w:id="3043" w:author="ZTE-Ma Zhifeng" w:date="2024-08-26T17:01:00Z"/>
                <w:rFonts w:ascii="Arial" w:hAnsi="Arial" w:cs="Arial"/>
                <w:b/>
                <w:bCs/>
                <w:sz w:val="18"/>
                <w:szCs w:val="18"/>
                <w:lang w:val="en-US" w:eastAsia="zh-CN"/>
              </w:rPr>
            </w:pPr>
            <w:ins w:id="3044" w:author="ZTE-Ma Zhifeng" w:date="2024-08-26T17:01:00Z">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DL_low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DL_high</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6A9B7F7F" w14:textId="77777777" w:rsidR="008E08D9" w:rsidRPr="004D6DE3" w:rsidRDefault="008E08D9" w:rsidP="002D5D5E">
            <w:pPr>
              <w:spacing w:after="0"/>
              <w:rPr>
                <w:ins w:id="3045" w:author="ZTE-Ma Zhifeng" w:date="2024-08-26T17:01:00Z"/>
                <w:rFonts w:ascii="Arial" w:eastAsia="Calibri" w:hAnsi="Arial" w:cs="Arial"/>
                <w:b/>
                <w:bCs/>
                <w:sz w:val="18"/>
                <w:szCs w:val="18"/>
                <w:lang w:val="en-US" w:eastAsia="zh-CN"/>
              </w:rPr>
            </w:pPr>
          </w:p>
        </w:tc>
      </w:tr>
      <w:tr w:rsidR="008E08D9" w:rsidRPr="004D6DE3" w14:paraId="40165D71" w14:textId="77777777" w:rsidTr="002D5D5E">
        <w:trPr>
          <w:trHeight w:val="56"/>
          <w:jc w:val="center"/>
          <w:ins w:id="3046" w:author="ZTE-Ma Zhifeng" w:date="2024-08-26T17:01:00Z"/>
        </w:trPr>
        <w:tc>
          <w:tcPr>
            <w:tcW w:w="715" w:type="dxa"/>
            <w:tcBorders>
              <w:top w:val="single" w:sz="4" w:space="0" w:color="auto"/>
              <w:left w:val="single" w:sz="4" w:space="0" w:color="auto"/>
              <w:bottom w:val="single" w:sz="4" w:space="0" w:color="auto"/>
              <w:right w:val="single" w:sz="4" w:space="0" w:color="auto"/>
            </w:tcBorders>
            <w:vAlign w:val="center"/>
          </w:tcPr>
          <w:p w14:paraId="754B625E" w14:textId="77777777" w:rsidR="008E08D9" w:rsidRPr="004D6DE3" w:rsidRDefault="008E08D9" w:rsidP="002D5D5E">
            <w:pPr>
              <w:keepNext/>
              <w:keepLines/>
              <w:spacing w:after="0"/>
              <w:jc w:val="center"/>
              <w:rPr>
                <w:ins w:id="3047" w:author="ZTE-Ma Zhifeng" w:date="2024-08-26T17:01:00Z"/>
                <w:rFonts w:ascii="Arial" w:hAnsi="Arial" w:cs="Arial"/>
                <w:sz w:val="18"/>
                <w:lang w:val="sv-SE" w:eastAsia="zh-CN"/>
              </w:rPr>
            </w:pPr>
            <w:ins w:id="3048" w:author="ZTE-Ma Zhifeng" w:date="2024-08-26T17:01:00Z">
              <w:r w:rsidRPr="004D6DE3">
                <w:rPr>
                  <w:rFonts w:ascii="Arial" w:hAnsi="Arial" w:cs="Arial"/>
                  <w:color w:val="000000"/>
                  <w:sz w:val="18"/>
                  <w:szCs w:val="18"/>
                </w:rPr>
                <w:t>n</w:t>
              </w:r>
              <w:r>
                <w:rPr>
                  <w:rFonts w:ascii="Arial" w:hAnsi="Arial" w:cs="Arial"/>
                  <w:color w:val="000000"/>
                  <w:sz w:val="18"/>
                  <w:szCs w:val="18"/>
                </w:rPr>
                <w:t>3</w:t>
              </w:r>
            </w:ins>
          </w:p>
        </w:tc>
        <w:tc>
          <w:tcPr>
            <w:tcW w:w="3536" w:type="dxa"/>
            <w:tcBorders>
              <w:top w:val="single" w:sz="4" w:space="0" w:color="auto"/>
              <w:left w:val="single" w:sz="4" w:space="0" w:color="auto"/>
              <w:bottom w:val="single" w:sz="4" w:space="0" w:color="auto"/>
              <w:right w:val="single" w:sz="4" w:space="0" w:color="auto"/>
            </w:tcBorders>
          </w:tcPr>
          <w:p w14:paraId="68099513" w14:textId="77777777" w:rsidR="008E08D9" w:rsidRPr="00A1115A" w:rsidRDefault="008E08D9" w:rsidP="002D5D5E">
            <w:pPr>
              <w:pStyle w:val="TAC"/>
              <w:rPr>
                <w:ins w:id="3049" w:author="ZTE-Ma Zhifeng" w:date="2024-08-26T17:01:00Z"/>
              </w:rPr>
            </w:pPr>
            <w:ins w:id="3050" w:author="ZTE-Ma Zhifeng" w:date="2024-08-26T17:01:00Z">
              <w:r w:rsidRPr="00A1115A">
                <w:t>1710 MHz – 1785 MHz</w:t>
              </w:r>
            </w:ins>
          </w:p>
        </w:tc>
        <w:tc>
          <w:tcPr>
            <w:tcW w:w="3116" w:type="dxa"/>
            <w:tcBorders>
              <w:top w:val="single" w:sz="4" w:space="0" w:color="auto"/>
              <w:left w:val="single" w:sz="4" w:space="0" w:color="auto"/>
              <w:bottom w:val="single" w:sz="4" w:space="0" w:color="auto"/>
              <w:right w:val="single" w:sz="4" w:space="0" w:color="auto"/>
            </w:tcBorders>
          </w:tcPr>
          <w:p w14:paraId="52A8ED84" w14:textId="77777777" w:rsidR="008E08D9" w:rsidRPr="00A1115A" w:rsidRDefault="008E08D9" w:rsidP="002D5D5E">
            <w:pPr>
              <w:pStyle w:val="TAC"/>
              <w:rPr>
                <w:ins w:id="3051" w:author="ZTE-Ma Zhifeng" w:date="2024-08-26T17:01:00Z"/>
              </w:rPr>
            </w:pPr>
            <w:ins w:id="3052" w:author="ZTE-Ma Zhifeng" w:date="2024-08-26T17:01:00Z">
              <w:r w:rsidRPr="00A1115A">
                <w:t>1805 MHz – 1880 MHz</w:t>
              </w:r>
            </w:ins>
          </w:p>
        </w:tc>
        <w:tc>
          <w:tcPr>
            <w:tcW w:w="1043" w:type="dxa"/>
            <w:tcBorders>
              <w:top w:val="single" w:sz="4" w:space="0" w:color="auto"/>
              <w:left w:val="single" w:sz="4" w:space="0" w:color="auto"/>
              <w:bottom w:val="single" w:sz="4" w:space="0" w:color="auto"/>
              <w:right w:val="single" w:sz="4" w:space="0" w:color="auto"/>
            </w:tcBorders>
          </w:tcPr>
          <w:p w14:paraId="35ACC535" w14:textId="77777777" w:rsidR="008E08D9" w:rsidRPr="00A1115A" w:rsidRDefault="008E08D9" w:rsidP="002D5D5E">
            <w:pPr>
              <w:pStyle w:val="TAC"/>
              <w:rPr>
                <w:ins w:id="3053" w:author="ZTE-Ma Zhifeng" w:date="2024-08-26T17:01:00Z"/>
              </w:rPr>
            </w:pPr>
            <w:ins w:id="3054" w:author="ZTE-Ma Zhifeng" w:date="2024-08-26T17:01:00Z">
              <w:r w:rsidRPr="00A1115A">
                <w:t>FDD</w:t>
              </w:r>
            </w:ins>
          </w:p>
        </w:tc>
      </w:tr>
      <w:tr w:rsidR="008E08D9" w:rsidRPr="004D6DE3" w14:paraId="65318B8A" w14:textId="77777777" w:rsidTr="002D5D5E">
        <w:trPr>
          <w:trHeight w:val="56"/>
          <w:jc w:val="center"/>
          <w:ins w:id="3055" w:author="ZTE-Ma Zhifeng" w:date="2024-08-26T17:01:00Z"/>
        </w:trPr>
        <w:tc>
          <w:tcPr>
            <w:tcW w:w="715" w:type="dxa"/>
            <w:tcBorders>
              <w:top w:val="single" w:sz="4" w:space="0" w:color="auto"/>
              <w:left w:val="single" w:sz="4" w:space="0" w:color="auto"/>
              <w:bottom w:val="single" w:sz="4" w:space="0" w:color="auto"/>
              <w:right w:val="single" w:sz="4" w:space="0" w:color="auto"/>
            </w:tcBorders>
            <w:vAlign w:val="center"/>
          </w:tcPr>
          <w:p w14:paraId="350B9410" w14:textId="77777777" w:rsidR="008E08D9" w:rsidRPr="004D6DE3" w:rsidRDefault="008E08D9" w:rsidP="002D5D5E">
            <w:pPr>
              <w:keepNext/>
              <w:keepLines/>
              <w:spacing w:after="0"/>
              <w:jc w:val="center"/>
              <w:rPr>
                <w:ins w:id="3056" w:author="ZTE-Ma Zhifeng" w:date="2024-08-26T17:01:00Z"/>
                <w:rFonts w:ascii="Arial" w:hAnsi="Arial" w:cs="Arial"/>
                <w:sz w:val="18"/>
                <w:lang w:val="sv-SE" w:eastAsia="zh-CN"/>
              </w:rPr>
            </w:pPr>
            <w:ins w:id="3057" w:author="ZTE-Ma Zhifeng" w:date="2024-08-26T17:01:00Z">
              <w:r w:rsidRPr="004D6DE3">
                <w:rPr>
                  <w:rFonts w:ascii="Arial" w:hAnsi="Arial" w:cs="Arial"/>
                  <w:color w:val="000000"/>
                  <w:sz w:val="18"/>
                  <w:szCs w:val="18"/>
                </w:rPr>
                <w:t>n</w:t>
              </w:r>
              <w:r>
                <w:rPr>
                  <w:rFonts w:ascii="Arial" w:hAnsi="Arial" w:cs="Arial"/>
                  <w:color w:val="000000"/>
                  <w:sz w:val="18"/>
                  <w:szCs w:val="18"/>
                </w:rPr>
                <w:t>75</w:t>
              </w:r>
            </w:ins>
          </w:p>
        </w:tc>
        <w:tc>
          <w:tcPr>
            <w:tcW w:w="3536" w:type="dxa"/>
            <w:tcBorders>
              <w:top w:val="single" w:sz="4" w:space="0" w:color="auto"/>
              <w:left w:val="single" w:sz="4" w:space="0" w:color="auto"/>
              <w:bottom w:val="single" w:sz="4" w:space="0" w:color="auto"/>
              <w:right w:val="single" w:sz="4" w:space="0" w:color="auto"/>
            </w:tcBorders>
          </w:tcPr>
          <w:p w14:paraId="183C05C1" w14:textId="77777777" w:rsidR="008E08D9" w:rsidRPr="00A1115A" w:rsidRDefault="008E08D9" w:rsidP="002D5D5E">
            <w:pPr>
              <w:pStyle w:val="TAC"/>
              <w:rPr>
                <w:ins w:id="3058" w:author="ZTE-Ma Zhifeng" w:date="2024-08-26T17:01:00Z"/>
              </w:rPr>
            </w:pPr>
            <w:ins w:id="3059" w:author="ZTE-Ma Zhifeng" w:date="2024-08-26T17:01:00Z">
              <w:r w:rsidRPr="00A1115A">
                <w:t>N/A</w:t>
              </w:r>
            </w:ins>
          </w:p>
        </w:tc>
        <w:tc>
          <w:tcPr>
            <w:tcW w:w="3116" w:type="dxa"/>
            <w:tcBorders>
              <w:top w:val="single" w:sz="4" w:space="0" w:color="auto"/>
              <w:left w:val="single" w:sz="4" w:space="0" w:color="auto"/>
              <w:bottom w:val="single" w:sz="4" w:space="0" w:color="auto"/>
              <w:right w:val="single" w:sz="4" w:space="0" w:color="auto"/>
            </w:tcBorders>
          </w:tcPr>
          <w:p w14:paraId="51B56BB8" w14:textId="77777777" w:rsidR="008E08D9" w:rsidRPr="00A1115A" w:rsidRDefault="008E08D9" w:rsidP="002D5D5E">
            <w:pPr>
              <w:pStyle w:val="TAC"/>
              <w:rPr>
                <w:ins w:id="3060" w:author="ZTE-Ma Zhifeng" w:date="2024-08-26T17:01:00Z"/>
              </w:rPr>
            </w:pPr>
            <w:ins w:id="3061" w:author="ZTE-Ma Zhifeng" w:date="2024-08-26T17:01:00Z">
              <w:r w:rsidRPr="00A1115A">
                <w:t>1432 MHz – 1517 MHz</w:t>
              </w:r>
            </w:ins>
          </w:p>
        </w:tc>
        <w:tc>
          <w:tcPr>
            <w:tcW w:w="1043" w:type="dxa"/>
            <w:tcBorders>
              <w:top w:val="single" w:sz="4" w:space="0" w:color="auto"/>
              <w:left w:val="single" w:sz="4" w:space="0" w:color="auto"/>
              <w:bottom w:val="single" w:sz="4" w:space="0" w:color="auto"/>
              <w:right w:val="single" w:sz="4" w:space="0" w:color="auto"/>
            </w:tcBorders>
          </w:tcPr>
          <w:p w14:paraId="37F24AEF" w14:textId="77777777" w:rsidR="008E08D9" w:rsidRPr="00A1115A" w:rsidRDefault="008E08D9" w:rsidP="002D5D5E">
            <w:pPr>
              <w:pStyle w:val="TAC"/>
              <w:rPr>
                <w:ins w:id="3062" w:author="ZTE-Ma Zhifeng" w:date="2024-08-26T17:01:00Z"/>
              </w:rPr>
            </w:pPr>
            <w:ins w:id="3063" w:author="ZTE-Ma Zhifeng" w:date="2024-08-26T17:01:00Z">
              <w:r w:rsidRPr="00A1115A">
                <w:t>SDL</w:t>
              </w:r>
              <w:r>
                <w:rPr>
                  <w:vertAlign w:val="superscript"/>
                </w:rPr>
                <w:t>19</w:t>
              </w:r>
            </w:ins>
          </w:p>
        </w:tc>
      </w:tr>
      <w:tr w:rsidR="008E08D9" w:rsidRPr="004D6DE3" w14:paraId="77161ACA" w14:textId="77777777" w:rsidTr="002D5D5E">
        <w:trPr>
          <w:trHeight w:val="56"/>
          <w:jc w:val="center"/>
          <w:ins w:id="3064" w:author="ZTE-Ma Zhifeng" w:date="2024-08-26T17:01:00Z"/>
        </w:trPr>
        <w:tc>
          <w:tcPr>
            <w:tcW w:w="715" w:type="dxa"/>
            <w:tcBorders>
              <w:top w:val="single" w:sz="4" w:space="0" w:color="auto"/>
              <w:left w:val="single" w:sz="4" w:space="0" w:color="auto"/>
              <w:bottom w:val="single" w:sz="4" w:space="0" w:color="auto"/>
              <w:right w:val="single" w:sz="4" w:space="0" w:color="auto"/>
            </w:tcBorders>
            <w:vAlign w:val="center"/>
          </w:tcPr>
          <w:p w14:paraId="38C3095F" w14:textId="77777777" w:rsidR="008E08D9" w:rsidRPr="004D6DE3" w:rsidRDefault="008E08D9" w:rsidP="002D5D5E">
            <w:pPr>
              <w:keepNext/>
              <w:keepLines/>
              <w:spacing w:after="0"/>
              <w:jc w:val="center"/>
              <w:rPr>
                <w:ins w:id="3065" w:author="ZTE-Ma Zhifeng" w:date="2024-08-26T17:01:00Z"/>
                <w:rFonts w:ascii="Arial" w:hAnsi="Arial" w:cs="Arial"/>
                <w:color w:val="000000"/>
                <w:sz w:val="18"/>
                <w:szCs w:val="18"/>
              </w:rPr>
            </w:pPr>
            <w:ins w:id="3066" w:author="ZTE-Ma Zhifeng" w:date="2024-08-26T17:01:00Z">
              <w:r w:rsidRPr="004D6DE3">
                <w:rPr>
                  <w:rFonts w:ascii="Arial" w:hAnsi="Arial" w:cs="Arial"/>
                  <w:color w:val="000000"/>
                  <w:sz w:val="18"/>
                  <w:szCs w:val="18"/>
                </w:rPr>
                <w:t>n</w:t>
              </w:r>
              <w:r>
                <w:rPr>
                  <w:rFonts w:ascii="Arial" w:hAnsi="Arial" w:cs="Arial"/>
                  <w:color w:val="000000"/>
                  <w:sz w:val="18"/>
                  <w:szCs w:val="18"/>
                </w:rPr>
                <w:t>78</w:t>
              </w:r>
            </w:ins>
          </w:p>
        </w:tc>
        <w:tc>
          <w:tcPr>
            <w:tcW w:w="3536" w:type="dxa"/>
            <w:tcBorders>
              <w:top w:val="single" w:sz="4" w:space="0" w:color="auto"/>
              <w:left w:val="single" w:sz="4" w:space="0" w:color="auto"/>
              <w:bottom w:val="single" w:sz="4" w:space="0" w:color="auto"/>
              <w:right w:val="single" w:sz="4" w:space="0" w:color="auto"/>
            </w:tcBorders>
          </w:tcPr>
          <w:p w14:paraId="2D4B4BFE" w14:textId="77777777" w:rsidR="008E08D9" w:rsidRPr="00A1115A" w:rsidRDefault="008E08D9" w:rsidP="002D5D5E">
            <w:pPr>
              <w:pStyle w:val="TAC"/>
              <w:rPr>
                <w:ins w:id="3067" w:author="ZTE-Ma Zhifeng" w:date="2024-08-26T17:01:00Z"/>
              </w:rPr>
            </w:pPr>
            <w:ins w:id="3068" w:author="ZTE-Ma Zhifeng" w:date="2024-08-26T17:01:00Z">
              <w:r w:rsidRPr="00A1115A">
                <w:t>3300 MHz – 3800 MHz</w:t>
              </w:r>
            </w:ins>
          </w:p>
        </w:tc>
        <w:tc>
          <w:tcPr>
            <w:tcW w:w="3116" w:type="dxa"/>
            <w:tcBorders>
              <w:top w:val="single" w:sz="4" w:space="0" w:color="auto"/>
              <w:left w:val="single" w:sz="4" w:space="0" w:color="auto"/>
              <w:bottom w:val="single" w:sz="4" w:space="0" w:color="auto"/>
              <w:right w:val="single" w:sz="4" w:space="0" w:color="auto"/>
            </w:tcBorders>
          </w:tcPr>
          <w:p w14:paraId="3CAF17E1" w14:textId="77777777" w:rsidR="008E08D9" w:rsidRPr="00A1115A" w:rsidRDefault="008E08D9" w:rsidP="002D5D5E">
            <w:pPr>
              <w:pStyle w:val="TAC"/>
              <w:rPr>
                <w:ins w:id="3069" w:author="ZTE-Ma Zhifeng" w:date="2024-08-26T17:01:00Z"/>
              </w:rPr>
            </w:pPr>
            <w:ins w:id="3070" w:author="ZTE-Ma Zhifeng" w:date="2024-08-26T17:01:00Z">
              <w:r w:rsidRPr="00A1115A">
                <w:t>3300 MHz – 3800 MHz</w:t>
              </w:r>
            </w:ins>
          </w:p>
        </w:tc>
        <w:tc>
          <w:tcPr>
            <w:tcW w:w="1043" w:type="dxa"/>
            <w:tcBorders>
              <w:top w:val="single" w:sz="4" w:space="0" w:color="auto"/>
              <w:left w:val="single" w:sz="4" w:space="0" w:color="auto"/>
              <w:bottom w:val="single" w:sz="4" w:space="0" w:color="auto"/>
              <w:right w:val="single" w:sz="4" w:space="0" w:color="auto"/>
            </w:tcBorders>
          </w:tcPr>
          <w:p w14:paraId="2433ECF4" w14:textId="77777777" w:rsidR="008E08D9" w:rsidRPr="00A1115A" w:rsidRDefault="008E08D9" w:rsidP="002D5D5E">
            <w:pPr>
              <w:pStyle w:val="TAC"/>
              <w:rPr>
                <w:ins w:id="3071" w:author="ZTE-Ma Zhifeng" w:date="2024-08-26T17:01:00Z"/>
              </w:rPr>
            </w:pPr>
            <w:ins w:id="3072" w:author="ZTE-Ma Zhifeng" w:date="2024-08-26T17:01:00Z">
              <w:r w:rsidRPr="00A1115A">
                <w:t>TDD</w:t>
              </w:r>
            </w:ins>
          </w:p>
        </w:tc>
      </w:tr>
    </w:tbl>
    <w:p w14:paraId="260EA288" w14:textId="77777777" w:rsidR="008E08D9" w:rsidRDefault="008E08D9" w:rsidP="008E08D9">
      <w:pPr>
        <w:rPr>
          <w:ins w:id="3073" w:author="ZTE-Ma Zhifeng" w:date="2024-08-26T17:01:00Z"/>
          <w:lang w:eastAsia="zh-CN"/>
        </w:rPr>
      </w:pPr>
    </w:p>
    <w:p w14:paraId="1A7E0BA8" w14:textId="2BDAC937" w:rsidR="008E08D9" w:rsidRPr="005D2633" w:rsidRDefault="008E08D9" w:rsidP="008E08D9">
      <w:pPr>
        <w:pStyle w:val="41"/>
        <w:rPr>
          <w:ins w:id="3074" w:author="ZTE-Ma Zhifeng" w:date="2024-08-26T17:01:00Z"/>
          <w:rFonts w:cs="Arial"/>
          <w:lang w:eastAsia="zh-CN"/>
        </w:rPr>
      </w:pPr>
      <w:bookmarkStart w:id="3075" w:name="_Toc175687534"/>
      <w:ins w:id="3076" w:author="ZTE-Ma Zhifeng" w:date="2024-08-26T17:01:00Z">
        <w:r>
          <w:rPr>
            <w:rFonts w:cs="Arial"/>
            <w:lang w:eastAsia="zh-CN"/>
          </w:rPr>
          <w:t>5.6</w:t>
        </w:r>
        <w:r w:rsidRPr="005D2633">
          <w:rPr>
            <w:rFonts w:cs="Arial"/>
            <w:lang w:eastAsia="zh-CN"/>
          </w:rPr>
          <w:t>.1.2</w:t>
        </w:r>
        <w:r w:rsidRPr="005D2633">
          <w:rPr>
            <w:rFonts w:cs="Arial"/>
            <w:lang w:eastAsia="zh-CN"/>
          </w:rPr>
          <w:tab/>
        </w:r>
        <w:r>
          <w:rPr>
            <w:rFonts w:cs="Arial"/>
            <w:lang w:eastAsia="zh-CN"/>
          </w:rPr>
          <w:t>Channel bandwidths per operating band for CA</w:t>
        </w:r>
        <w:bookmarkEnd w:id="3075"/>
      </w:ins>
    </w:p>
    <w:p w14:paraId="7091F41C" w14:textId="7B562508" w:rsidR="008E08D9" w:rsidRPr="008E08D9" w:rsidRDefault="008E08D9" w:rsidP="008E08D9">
      <w:pPr>
        <w:pStyle w:val="TH"/>
        <w:rPr>
          <w:ins w:id="3077" w:author="ZTE-Ma Zhifeng" w:date="2024-08-26T17:01:00Z"/>
          <w:rFonts w:cs="Arial"/>
          <w:rPrChange w:id="3078" w:author="ZTE-Ma Zhifeng" w:date="2024-08-26T17:04:00Z">
            <w:rPr>
              <w:ins w:id="3079" w:author="ZTE-Ma Zhifeng" w:date="2024-08-26T17:01:00Z"/>
              <w:lang w:val="en-US" w:eastAsia="en-GB"/>
            </w:rPr>
          </w:rPrChange>
        </w:rPr>
      </w:pPr>
      <w:ins w:id="3080" w:author="ZTE-Ma Zhifeng" w:date="2024-08-26T17:01:00Z">
        <w:r>
          <w:rPr>
            <w:rFonts w:cs="Arial"/>
          </w:rPr>
          <w:t xml:space="preserve">Table </w:t>
        </w:r>
        <w:r w:rsidRPr="008E08D9">
          <w:rPr>
            <w:rFonts w:cs="Arial" w:hint="eastAsia"/>
          </w:rPr>
          <w:t>5.6</w:t>
        </w:r>
        <w:r w:rsidRPr="008E08D9">
          <w:rPr>
            <w:rFonts w:cs="Arial"/>
            <w:rPrChange w:id="3081" w:author="ZTE-Ma Zhifeng" w:date="2024-08-26T17:04:00Z">
              <w:rPr>
                <w:rFonts w:cs="Arial"/>
                <w:lang w:val="en-US" w:eastAsia="zh-CN"/>
              </w:rPr>
            </w:rPrChange>
          </w:rPr>
          <w:t>.1</w:t>
        </w:r>
        <w:r>
          <w:rPr>
            <w:rFonts w:cs="Arial"/>
          </w:rPr>
          <w:t xml:space="preserve">.2-1: Supported bandwidths per </w:t>
        </w:r>
        <w:r w:rsidRPr="008E08D9">
          <w:rPr>
            <w:rFonts w:cs="Arial"/>
            <w:rPrChange w:id="3082" w:author="ZTE-Ma Zhifeng" w:date="2024-08-26T17:04:00Z">
              <w:rPr>
                <w:rFonts w:cs="Arial"/>
                <w:lang w:val="en-US" w:eastAsia="zh-CN"/>
              </w:rPr>
            </w:rPrChange>
          </w:rPr>
          <w:t>CA</w:t>
        </w:r>
        <w:r>
          <w:rPr>
            <w:rFonts w:cs="Arial"/>
          </w:rPr>
          <w:t xml:space="preserve"> band combination</w:t>
        </w:r>
      </w:ins>
    </w:p>
    <w:tbl>
      <w:tblPr>
        <w:tblW w:w="4426" w:type="pct"/>
        <w:tblLook w:val="04A0" w:firstRow="1" w:lastRow="0" w:firstColumn="1" w:lastColumn="0" w:noHBand="0" w:noVBand="1"/>
      </w:tblPr>
      <w:tblGrid>
        <w:gridCol w:w="1530"/>
        <w:gridCol w:w="1694"/>
        <w:gridCol w:w="666"/>
        <w:gridCol w:w="3349"/>
        <w:gridCol w:w="1286"/>
      </w:tblGrid>
      <w:tr w:rsidR="008E08D9" w:rsidRPr="004D6DE3" w14:paraId="2C01C3F4" w14:textId="77777777" w:rsidTr="002D5D5E">
        <w:trPr>
          <w:trHeight w:val="49"/>
          <w:ins w:id="3083" w:author="ZTE-Ma Zhifeng" w:date="2024-08-26T17:01: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A4ECC56" w14:textId="77777777" w:rsidR="008E08D9" w:rsidRPr="004D6DE3" w:rsidRDefault="008E08D9" w:rsidP="002D5D5E">
            <w:pPr>
              <w:pStyle w:val="TAH"/>
              <w:rPr>
                <w:ins w:id="3084" w:author="ZTE-Ma Zhifeng" w:date="2024-08-26T17:01:00Z"/>
                <w:rFonts w:cs="Arial"/>
                <w:b w:val="0"/>
                <w:bCs/>
                <w:szCs w:val="18"/>
              </w:rPr>
            </w:pPr>
            <w:ins w:id="3085" w:author="ZTE-Ma Zhifeng" w:date="2024-08-26T17:01:00Z">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ins>
          </w:p>
        </w:tc>
      </w:tr>
      <w:tr w:rsidR="008E08D9" w:rsidRPr="004D6DE3" w14:paraId="676F9FBD" w14:textId="77777777" w:rsidTr="002D5D5E">
        <w:trPr>
          <w:trHeight w:val="49"/>
          <w:ins w:id="3086" w:author="ZTE-Ma Zhifeng" w:date="2024-08-26T17:01:00Z"/>
        </w:trPr>
        <w:tc>
          <w:tcPr>
            <w:tcW w:w="932" w:type="pct"/>
            <w:tcBorders>
              <w:top w:val="single" w:sz="4" w:space="0" w:color="auto"/>
              <w:left w:val="single" w:sz="4" w:space="0" w:color="auto"/>
              <w:bottom w:val="single" w:sz="4" w:space="0" w:color="auto"/>
              <w:right w:val="single" w:sz="4" w:space="0" w:color="auto"/>
            </w:tcBorders>
            <w:shd w:val="clear" w:color="auto" w:fill="auto"/>
            <w:vAlign w:val="center"/>
          </w:tcPr>
          <w:p w14:paraId="5AC730C5" w14:textId="77777777" w:rsidR="008E08D9" w:rsidRPr="004D6DE3" w:rsidRDefault="008E08D9" w:rsidP="002D5D5E">
            <w:pPr>
              <w:pStyle w:val="TAH"/>
              <w:rPr>
                <w:ins w:id="3087" w:author="ZTE-Ma Zhifeng" w:date="2024-08-26T17:01:00Z"/>
                <w:rFonts w:cs="Arial"/>
                <w:b w:val="0"/>
                <w:bCs/>
                <w:szCs w:val="18"/>
              </w:rPr>
            </w:pPr>
            <w:ins w:id="3088" w:author="ZTE-Ma Zhifeng" w:date="2024-08-26T17:01:00Z">
              <w:r w:rsidRPr="004D6DE3">
                <w:rPr>
                  <w:rFonts w:cs="Arial"/>
                  <w:bCs/>
                  <w:szCs w:val="18"/>
                </w:rPr>
                <w:t>NR CA configuration</w:t>
              </w:r>
            </w:ins>
          </w:p>
        </w:tc>
        <w:tc>
          <w:tcPr>
            <w:tcW w:w="1028" w:type="pct"/>
            <w:tcBorders>
              <w:top w:val="single" w:sz="4" w:space="0" w:color="auto"/>
              <w:left w:val="nil"/>
              <w:bottom w:val="single" w:sz="4" w:space="0" w:color="auto"/>
              <w:right w:val="single" w:sz="4" w:space="0" w:color="auto"/>
            </w:tcBorders>
            <w:shd w:val="clear" w:color="auto" w:fill="auto"/>
            <w:vAlign w:val="center"/>
          </w:tcPr>
          <w:p w14:paraId="26A6DA32" w14:textId="77777777" w:rsidR="008E08D9" w:rsidRPr="004D6DE3" w:rsidRDefault="008E08D9" w:rsidP="002D5D5E">
            <w:pPr>
              <w:spacing w:after="0"/>
              <w:jc w:val="center"/>
              <w:rPr>
                <w:ins w:id="3089" w:author="ZTE-Ma Zhifeng" w:date="2024-08-26T17:01:00Z"/>
                <w:rFonts w:ascii="Arial" w:hAnsi="Arial" w:cs="Arial"/>
                <w:b/>
                <w:bCs/>
                <w:sz w:val="18"/>
                <w:szCs w:val="18"/>
              </w:rPr>
            </w:pPr>
            <w:ins w:id="3090" w:author="ZTE-Ma Zhifeng" w:date="2024-08-26T17:01:00Z">
              <w:r w:rsidRPr="004D6DE3">
                <w:rPr>
                  <w:rFonts w:ascii="Arial" w:hAnsi="Arial" w:cs="Arial"/>
                  <w:b/>
                  <w:bCs/>
                  <w:sz w:val="18"/>
                  <w:szCs w:val="18"/>
                </w:rPr>
                <w:t xml:space="preserve">Uplink CA configuration or single uplink carrier </w:t>
              </w:r>
            </w:ins>
          </w:p>
        </w:tc>
        <w:tc>
          <w:tcPr>
            <w:tcW w:w="374" w:type="pct"/>
            <w:tcBorders>
              <w:top w:val="single" w:sz="4" w:space="0" w:color="auto"/>
              <w:left w:val="nil"/>
              <w:bottom w:val="single" w:sz="4" w:space="0" w:color="auto"/>
              <w:right w:val="single" w:sz="4" w:space="0" w:color="auto"/>
            </w:tcBorders>
            <w:shd w:val="clear" w:color="auto" w:fill="auto"/>
            <w:vAlign w:val="center"/>
          </w:tcPr>
          <w:p w14:paraId="6A0D87D4" w14:textId="77777777" w:rsidR="008E08D9" w:rsidRPr="004D6DE3" w:rsidRDefault="008E08D9" w:rsidP="002D5D5E">
            <w:pPr>
              <w:spacing w:after="0"/>
              <w:jc w:val="center"/>
              <w:rPr>
                <w:ins w:id="3091" w:author="ZTE-Ma Zhifeng" w:date="2024-08-26T17:01:00Z"/>
                <w:rFonts w:ascii="Arial" w:hAnsi="Arial" w:cs="Arial"/>
                <w:b/>
                <w:bCs/>
                <w:sz w:val="18"/>
                <w:szCs w:val="18"/>
              </w:rPr>
            </w:pPr>
            <w:ins w:id="3092" w:author="ZTE-Ma Zhifeng" w:date="2024-08-26T17:01:00Z">
              <w:r w:rsidRPr="004D6DE3">
                <w:rPr>
                  <w:rFonts w:ascii="Arial" w:hAnsi="Arial" w:cs="Arial"/>
                  <w:b/>
                  <w:bCs/>
                  <w:sz w:val="18"/>
                  <w:szCs w:val="18"/>
                </w:rPr>
                <w:t>NR Band</w:t>
              </w:r>
            </w:ins>
          </w:p>
        </w:tc>
        <w:tc>
          <w:tcPr>
            <w:tcW w:w="1998" w:type="pct"/>
            <w:tcBorders>
              <w:top w:val="single" w:sz="4" w:space="0" w:color="auto"/>
              <w:left w:val="nil"/>
              <w:bottom w:val="single" w:sz="4" w:space="0" w:color="auto"/>
              <w:right w:val="single" w:sz="4" w:space="0" w:color="auto"/>
            </w:tcBorders>
            <w:shd w:val="clear" w:color="auto" w:fill="auto"/>
            <w:vAlign w:val="center"/>
          </w:tcPr>
          <w:p w14:paraId="2420BDCA" w14:textId="77777777" w:rsidR="008E08D9" w:rsidRPr="004D6DE3" w:rsidRDefault="008E08D9" w:rsidP="002D5D5E">
            <w:pPr>
              <w:spacing w:after="0"/>
              <w:jc w:val="center"/>
              <w:rPr>
                <w:ins w:id="3093" w:author="ZTE-Ma Zhifeng" w:date="2024-08-26T17:01:00Z"/>
                <w:rFonts w:ascii="Arial" w:hAnsi="Arial" w:cs="Arial"/>
                <w:b/>
                <w:bCs/>
                <w:sz w:val="18"/>
                <w:szCs w:val="18"/>
              </w:rPr>
            </w:pPr>
            <w:ins w:id="3094" w:author="ZTE-Ma Zhifeng" w:date="2024-08-26T17:01:00Z">
              <w:r w:rsidRPr="004D6DE3">
                <w:rPr>
                  <w:rFonts w:ascii="Arial" w:hAnsi="Arial" w:cs="Arial"/>
                  <w:b/>
                  <w:bCs/>
                  <w:sz w:val="18"/>
                  <w:szCs w:val="18"/>
                </w:rPr>
                <w:t>Channel bandwidth (MHz)</w:t>
              </w:r>
              <w:r w:rsidRPr="003A114E">
                <w:rPr>
                  <w:rFonts w:ascii="Arial" w:hAnsi="Arial" w:cs="Arial"/>
                  <w:b/>
                  <w:bCs/>
                  <w:sz w:val="18"/>
                  <w:szCs w:val="18"/>
                </w:rPr>
                <w:t xml:space="preserve"> </w:t>
              </w:r>
            </w:ins>
          </w:p>
        </w:tc>
        <w:tc>
          <w:tcPr>
            <w:tcW w:w="668" w:type="pct"/>
            <w:tcBorders>
              <w:top w:val="single" w:sz="4" w:space="0" w:color="auto"/>
              <w:left w:val="nil"/>
              <w:bottom w:val="single" w:sz="4" w:space="0" w:color="auto"/>
              <w:right w:val="single" w:sz="4" w:space="0" w:color="auto"/>
            </w:tcBorders>
            <w:shd w:val="clear" w:color="auto" w:fill="auto"/>
            <w:vAlign w:val="center"/>
          </w:tcPr>
          <w:p w14:paraId="171DA5D5" w14:textId="77777777" w:rsidR="008E08D9" w:rsidRPr="004D6DE3" w:rsidRDefault="008E08D9" w:rsidP="002D5D5E">
            <w:pPr>
              <w:spacing w:after="0"/>
              <w:jc w:val="center"/>
              <w:rPr>
                <w:ins w:id="3095" w:author="ZTE-Ma Zhifeng" w:date="2024-08-26T17:01:00Z"/>
                <w:rFonts w:ascii="Arial" w:hAnsi="Arial" w:cs="Arial"/>
                <w:b/>
                <w:bCs/>
                <w:sz w:val="18"/>
                <w:szCs w:val="18"/>
              </w:rPr>
            </w:pPr>
            <w:ins w:id="3096" w:author="ZTE-Ma Zhifeng" w:date="2024-08-26T17:01:00Z">
              <w:r w:rsidRPr="004D6DE3">
                <w:rPr>
                  <w:rFonts w:ascii="Arial" w:hAnsi="Arial" w:cs="Arial"/>
                  <w:b/>
                  <w:bCs/>
                  <w:sz w:val="18"/>
                  <w:szCs w:val="18"/>
                </w:rPr>
                <w:t>Bandwidth combination set</w:t>
              </w:r>
            </w:ins>
          </w:p>
        </w:tc>
      </w:tr>
      <w:tr w:rsidR="008E08D9" w:rsidRPr="004D6DE3" w14:paraId="18902561" w14:textId="77777777" w:rsidTr="002D5D5E">
        <w:trPr>
          <w:trHeight w:val="57"/>
          <w:ins w:id="3097" w:author="ZTE-Ma Zhifeng" w:date="2024-08-26T17:01:00Z"/>
        </w:trPr>
        <w:tc>
          <w:tcPr>
            <w:tcW w:w="932" w:type="pct"/>
            <w:tcBorders>
              <w:top w:val="single" w:sz="4" w:space="0" w:color="auto"/>
              <w:left w:val="single" w:sz="4" w:space="0" w:color="auto"/>
              <w:right w:val="single" w:sz="4" w:space="0" w:color="auto"/>
            </w:tcBorders>
            <w:shd w:val="clear" w:color="auto" w:fill="auto"/>
            <w:vAlign w:val="center"/>
          </w:tcPr>
          <w:p w14:paraId="404FFAD0" w14:textId="77777777" w:rsidR="008E08D9" w:rsidRPr="004D6DE3" w:rsidRDefault="008E08D9" w:rsidP="002D5D5E">
            <w:pPr>
              <w:spacing w:after="0"/>
              <w:rPr>
                <w:ins w:id="3098" w:author="ZTE-Ma Zhifeng" w:date="2024-08-26T17:01:00Z"/>
                <w:rFonts w:ascii="Arial" w:hAnsi="Arial" w:cs="Arial"/>
                <w:color w:val="000000"/>
                <w:sz w:val="18"/>
                <w:szCs w:val="18"/>
              </w:rPr>
            </w:pPr>
            <w:ins w:id="3099" w:author="ZTE-Ma Zhifeng" w:date="2024-08-26T17:01:00Z">
              <w:r w:rsidRPr="002837A6">
                <w:rPr>
                  <w:rFonts w:ascii="Arial" w:hAnsi="Arial" w:cs="Arial"/>
                  <w:color w:val="000000"/>
                  <w:sz w:val="18"/>
                  <w:szCs w:val="18"/>
                </w:rPr>
                <w:t>CA_n3A-n75A-n78A</w:t>
              </w:r>
            </w:ins>
          </w:p>
        </w:tc>
        <w:tc>
          <w:tcPr>
            <w:tcW w:w="1028" w:type="pct"/>
            <w:tcBorders>
              <w:top w:val="single" w:sz="4" w:space="0" w:color="auto"/>
              <w:left w:val="nil"/>
              <w:right w:val="single" w:sz="4" w:space="0" w:color="auto"/>
            </w:tcBorders>
            <w:shd w:val="clear" w:color="auto" w:fill="auto"/>
          </w:tcPr>
          <w:p w14:paraId="5755DFA4" w14:textId="77777777" w:rsidR="008E08D9" w:rsidRDefault="008E08D9" w:rsidP="002D5D5E">
            <w:pPr>
              <w:spacing w:after="0"/>
              <w:rPr>
                <w:ins w:id="3100" w:author="ZTE-Ma Zhifeng" w:date="2024-08-26T17:01:00Z"/>
              </w:rPr>
            </w:pPr>
            <w:ins w:id="3101" w:author="ZTE-Ma Zhifeng" w:date="2024-08-26T17:01:00Z">
              <w:r w:rsidRPr="00F032ED">
                <w:rPr>
                  <w:rFonts w:ascii="Arial" w:hAnsi="Arial" w:cs="Arial"/>
                  <w:color w:val="000000"/>
                  <w:sz w:val="18"/>
                  <w:szCs w:val="18"/>
                </w:rPr>
                <w:t>CA_n3A-n78A</w:t>
              </w:r>
            </w:ins>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14718DDE" w14:textId="77777777" w:rsidR="008E08D9" w:rsidRPr="004D6DE3" w:rsidRDefault="008E08D9" w:rsidP="002D5D5E">
            <w:pPr>
              <w:spacing w:after="0"/>
              <w:jc w:val="center"/>
              <w:rPr>
                <w:ins w:id="3102" w:author="ZTE-Ma Zhifeng" w:date="2024-08-26T17:01:00Z"/>
                <w:rFonts w:ascii="Arial" w:hAnsi="Arial" w:cs="Arial"/>
                <w:color w:val="000000"/>
                <w:sz w:val="18"/>
                <w:szCs w:val="18"/>
              </w:rPr>
            </w:pPr>
            <w:ins w:id="3103" w:author="ZTE-Ma Zhifeng" w:date="2024-08-26T17:01:00Z">
              <w:r w:rsidRPr="004D6DE3">
                <w:rPr>
                  <w:rFonts w:ascii="Arial" w:hAnsi="Arial" w:cs="Arial"/>
                  <w:color w:val="000000"/>
                  <w:sz w:val="18"/>
                  <w:szCs w:val="18"/>
                </w:rPr>
                <w:t>n</w:t>
              </w:r>
              <w:r>
                <w:rPr>
                  <w:rFonts w:ascii="Arial" w:hAnsi="Arial" w:cs="Arial"/>
                  <w:color w:val="000000"/>
                  <w:sz w:val="18"/>
                  <w:szCs w:val="18"/>
                </w:rPr>
                <w:t>3</w:t>
              </w:r>
            </w:ins>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635C37B7" w14:textId="77777777" w:rsidR="008E08D9" w:rsidRPr="004D6DE3" w:rsidRDefault="008E08D9" w:rsidP="002D5D5E">
            <w:pPr>
              <w:spacing w:before="100" w:beforeAutospacing="1" w:after="0"/>
              <w:jc w:val="center"/>
              <w:rPr>
                <w:ins w:id="3104" w:author="ZTE-Ma Zhifeng" w:date="2024-08-26T17:01:00Z"/>
                <w:rFonts w:ascii="Arial" w:hAnsi="Arial" w:cs="Arial"/>
                <w:color w:val="000000"/>
                <w:sz w:val="18"/>
                <w:szCs w:val="18"/>
              </w:rPr>
            </w:pPr>
            <w:ins w:id="3105" w:author="ZTE-Ma Zhifeng" w:date="2024-08-26T17:01:00Z">
              <w:r w:rsidRPr="008D6E36">
                <w:rPr>
                  <w:rFonts w:ascii="Arial" w:hAnsi="Arial" w:cs="Arial"/>
                  <w:color w:val="000000"/>
                  <w:sz w:val="18"/>
                  <w:szCs w:val="18"/>
                </w:rPr>
                <w:t>n</w:t>
              </w:r>
              <w:r>
                <w:rPr>
                  <w:rFonts w:ascii="Arial" w:hAnsi="Arial" w:cs="Arial"/>
                  <w:color w:val="000000"/>
                  <w:sz w:val="18"/>
                  <w:szCs w:val="18"/>
                </w:rPr>
                <w:t>3</w:t>
              </w:r>
              <w:r w:rsidRPr="008D6E36">
                <w:rPr>
                  <w:rFonts w:ascii="Arial" w:hAnsi="Arial" w:cs="Arial"/>
                  <w:color w:val="000000"/>
                  <w:sz w:val="18"/>
                  <w:szCs w:val="18"/>
                </w:rPr>
                <w:t xml:space="preserve"> channel bandwidths in Table 5.3.5-1</w:t>
              </w:r>
            </w:ins>
          </w:p>
        </w:tc>
        <w:tc>
          <w:tcPr>
            <w:tcW w:w="668" w:type="pct"/>
            <w:tcBorders>
              <w:top w:val="single" w:sz="4" w:space="0" w:color="auto"/>
              <w:left w:val="single" w:sz="4" w:space="0" w:color="auto"/>
              <w:right w:val="single" w:sz="4" w:space="0" w:color="auto"/>
            </w:tcBorders>
            <w:shd w:val="clear" w:color="auto" w:fill="auto"/>
            <w:vAlign w:val="center"/>
          </w:tcPr>
          <w:p w14:paraId="63D25EEA" w14:textId="77777777" w:rsidR="008E08D9" w:rsidRPr="004D6DE3" w:rsidRDefault="008E08D9" w:rsidP="002D5D5E">
            <w:pPr>
              <w:spacing w:after="0"/>
              <w:jc w:val="center"/>
              <w:rPr>
                <w:ins w:id="3106" w:author="ZTE-Ma Zhifeng" w:date="2024-08-26T17:01:00Z"/>
                <w:rFonts w:ascii="Arial" w:hAnsi="Arial" w:cs="Arial"/>
                <w:sz w:val="18"/>
                <w:szCs w:val="18"/>
              </w:rPr>
            </w:pPr>
            <w:ins w:id="3107" w:author="ZTE-Ma Zhifeng" w:date="2024-08-26T17:01:00Z">
              <w:r w:rsidRPr="003A114E">
                <w:rPr>
                  <w:rFonts w:ascii="Arial" w:hAnsi="Arial" w:cs="Arial"/>
                  <w:sz w:val="18"/>
                  <w:szCs w:val="18"/>
                </w:rPr>
                <w:t xml:space="preserve">4 </w:t>
              </w:r>
              <w:r w:rsidRPr="00D17653">
                <w:rPr>
                  <w:rFonts w:ascii="Arial" w:eastAsia="等线" w:hAnsi="Arial" w:cs="Arial"/>
                  <w:sz w:val="18"/>
                  <w:szCs w:val="18"/>
                  <w:lang w:eastAsia="zh-CN"/>
                </w:rPr>
                <w:t>and</w:t>
              </w:r>
              <w:r w:rsidRPr="003A114E">
                <w:rPr>
                  <w:rFonts w:ascii="Arial" w:hAnsi="Arial" w:cs="Arial"/>
                  <w:sz w:val="18"/>
                  <w:szCs w:val="18"/>
                </w:rPr>
                <w:t xml:space="preserve"> 5</w:t>
              </w:r>
            </w:ins>
          </w:p>
        </w:tc>
      </w:tr>
      <w:tr w:rsidR="008E08D9" w:rsidRPr="004D6DE3" w14:paraId="0BD9B7B5" w14:textId="77777777" w:rsidTr="002D5D5E">
        <w:trPr>
          <w:trHeight w:val="57"/>
          <w:ins w:id="3108" w:author="ZTE-Ma Zhifeng" w:date="2024-08-26T17:01:00Z"/>
        </w:trPr>
        <w:tc>
          <w:tcPr>
            <w:tcW w:w="932" w:type="pct"/>
            <w:tcBorders>
              <w:left w:val="single" w:sz="4" w:space="0" w:color="auto"/>
              <w:right w:val="single" w:sz="4" w:space="0" w:color="auto"/>
            </w:tcBorders>
            <w:shd w:val="clear" w:color="auto" w:fill="auto"/>
            <w:vAlign w:val="center"/>
          </w:tcPr>
          <w:p w14:paraId="6CF6C311" w14:textId="77777777" w:rsidR="008E08D9" w:rsidRPr="004D6DE3" w:rsidRDefault="008E08D9" w:rsidP="002D5D5E">
            <w:pPr>
              <w:spacing w:after="0"/>
              <w:rPr>
                <w:ins w:id="3109" w:author="ZTE-Ma Zhifeng" w:date="2024-08-26T17:01:00Z"/>
                <w:rFonts w:ascii="Arial" w:hAnsi="Arial" w:cs="Arial"/>
                <w:color w:val="000000"/>
                <w:sz w:val="18"/>
                <w:szCs w:val="18"/>
              </w:rPr>
            </w:pPr>
          </w:p>
        </w:tc>
        <w:tc>
          <w:tcPr>
            <w:tcW w:w="1028" w:type="pct"/>
            <w:tcBorders>
              <w:left w:val="nil"/>
              <w:right w:val="single" w:sz="4" w:space="0" w:color="auto"/>
            </w:tcBorders>
            <w:shd w:val="clear" w:color="auto" w:fill="auto"/>
          </w:tcPr>
          <w:p w14:paraId="51A6524B" w14:textId="77777777" w:rsidR="008E08D9" w:rsidRDefault="008E08D9" w:rsidP="002D5D5E">
            <w:pPr>
              <w:rPr>
                <w:ins w:id="3110" w:author="ZTE-Ma Zhifeng" w:date="2024-08-26T17:01:00Z"/>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74AFEF78" w14:textId="77777777" w:rsidR="008E08D9" w:rsidRPr="004D6DE3" w:rsidRDefault="008E08D9" w:rsidP="002D5D5E">
            <w:pPr>
              <w:spacing w:after="0"/>
              <w:jc w:val="center"/>
              <w:rPr>
                <w:ins w:id="3111" w:author="ZTE-Ma Zhifeng" w:date="2024-08-26T17:01:00Z"/>
                <w:rFonts w:ascii="Arial" w:hAnsi="Arial" w:cs="Arial"/>
                <w:color w:val="000000"/>
                <w:sz w:val="18"/>
                <w:szCs w:val="18"/>
              </w:rPr>
            </w:pPr>
            <w:ins w:id="3112" w:author="ZTE-Ma Zhifeng" w:date="2024-08-26T17:01:00Z">
              <w:r w:rsidRPr="004D6DE3">
                <w:rPr>
                  <w:rFonts w:ascii="Arial" w:hAnsi="Arial" w:cs="Arial"/>
                  <w:color w:val="000000"/>
                  <w:sz w:val="18"/>
                  <w:szCs w:val="18"/>
                </w:rPr>
                <w:t>n</w:t>
              </w:r>
              <w:r>
                <w:rPr>
                  <w:rFonts w:ascii="Arial" w:hAnsi="Arial" w:cs="Arial"/>
                  <w:color w:val="000000"/>
                  <w:sz w:val="18"/>
                  <w:szCs w:val="18"/>
                </w:rPr>
                <w:t>75</w:t>
              </w:r>
            </w:ins>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1C82C1D6" w14:textId="77777777" w:rsidR="008E08D9" w:rsidRPr="004D6DE3" w:rsidRDefault="008E08D9" w:rsidP="002D5D5E">
            <w:pPr>
              <w:spacing w:before="100" w:beforeAutospacing="1" w:after="0"/>
              <w:jc w:val="center"/>
              <w:rPr>
                <w:ins w:id="3113" w:author="ZTE-Ma Zhifeng" w:date="2024-08-26T17:01:00Z"/>
                <w:rFonts w:ascii="Arial" w:hAnsi="Arial" w:cs="Arial"/>
                <w:color w:val="000000"/>
                <w:sz w:val="18"/>
                <w:szCs w:val="18"/>
              </w:rPr>
            </w:pPr>
            <w:ins w:id="3114" w:author="ZTE-Ma Zhifeng" w:date="2024-08-26T17:01:00Z">
              <w:r w:rsidRPr="008D6E36">
                <w:rPr>
                  <w:rFonts w:ascii="Arial" w:hAnsi="Arial" w:cs="Arial"/>
                  <w:color w:val="000000"/>
                  <w:sz w:val="18"/>
                  <w:szCs w:val="18"/>
                </w:rPr>
                <w:t>n</w:t>
              </w:r>
              <w:r>
                <w:rPr>
                  <w:rFonts w:ascii="Arial" w:hAnsi="Arial" w:cs="Arial"/>
                  <w:color w:val="000000"/>
                  <w:sz w:val="18"/>
                  <w:szCs w:val="18"/>
                </w:rPr>
                <w:t>75</w:t>
              </w:r>
              <w:r w:rsidRPr="008D6E36">
                <w:rPr>
                  <w:rFonts w:ascii="Arial" w:hAnsi="Arial" w:cs="Arial"/>
                  <w:color w:val="000000"/>
                  <w:sz w:val="18"/>
                  <w:szCs w:val="18"/>
                </w:rPr>
                <w:t xml:space="preserve"> channel bandwidths in Table 5.3.5-1</w:t>
              </w:r>
            </w:ins>
          </w:p>
        </w:tc>
        <w:tc>
          <w:tcPr>
            <w:tcW w:w="668" w:type="pct"/>
            <w:tcBorders>
              <w:left w:val="single" w:sz="4" w:space="0" w:color="auto"/>
              <w:right w:val="single" w:sz="4" w:space="0" w:color="auto"/>
            </w:tcBorders>
            <w:vAlign w:val="center"/>
          </w:tcPr>
          <w:p w14:paraId="5F52F04E" w14:textId="77777777" w:rsidR="008E08D9" w:rsidRPr="004D6DE3" w:rsidRDefault="008E08D9" w:rsidP="002D5D5E">
            <w:pPr>
              <w:spacing w:after="0"/>
              <w:rPr>
                <w:ins w:id="3115" w:author="ZTE-Ma Zhifeng" w:date="2024-08-26T17:01:00Z"/>
                <w:rFonts w:ascii="Arial" w:hAnsi="Arial" w:cs="Arial"/>
                <w:sz w:val="18"/>
                <w:szCs w:val="18"/>
              </w:rPr>
            </w:pPr>
          </w:p>
        </w:tc>
      </w:tr>
      <w:tr w:rsidR="008E08D9" w:rsidRPr="004D6DE3" w14:paraId="61556B6F" w14:textId="77777777" w:rsidTr="002D5D5E">
        <w:trPr>
          <w:trHeight w:val="57"/>
          <w:ins w:id="3116" w:author="ZTE-Ma Zhifeng" w:date="2024-08-26T17:01:00Z"/>
        </w:trPr>
        <w:tc>
          <w:tcPr>
            <w:tcW w:w="932" w:type="pct"/>
            <w:tcBorders>
              <w:left w:val="single" w:sz="4" w:space="0" w:color="auto"/>
              <w:bottom w:val="single" w:sz="4" w:space="0" w:color="auto"/>
              <w:right w:val="single" w:sz="4" w:space="0" w:color="auto"/>
            </w:tcBorders>
            <w:shd w:val="clear" w:color="auto" w:fill="auto"/>
            <w:vAlign w:val="center"/>
          </w:tcPr>
          <w:p w14:paraId="3A69464A" w14:textId="77777777" w:rsidR="008E08D9" w:rsidRPr="004D6DE3" w:rsidRDefault="008E08D9" w:rsidP="002D5D5E">
            <w:pPr>
              <w:spacing w:after="0"/>
              <w:rPr>
                <w:ins w:id="3117" w:author="ZTE-Ma Zhifeng" w:date="2024-08-26T17:01:00Z"/>
                <w:rFonts w:ascii="Arial" w:hAnsi="Arial" w:cs="Arial"/>
                <w:color w:val="000000"/>
                <w:sz w:val="18"/>
                <w:szCs w:val="18"/>
              </w:rPr>
            </w:pPr>
          </w:p>
        </w:tc>
        <w:tc>
          <w:tcPr>
            <w:tcW w:w="1028" w:type="pct"/>
            <w:tcBorders>
              <w:left w:val="nil"/>
              <w:bottom w:val="single" w:sz="4" w:space="0" w:color="auto"/>
              <w:right w:val="single" w:sz="4" w:space="0" w:color="auto"/>
            </w:tcBorders>
            <w:shd w:val="clear" w:color="auto" w:fill="auto"/>
          </w:tcPr>
          <w:p w14:paraId="73BA4CD0" w14:textId="77777777" w:rsidR="008E08D9" w:rsidRDefault="008E08D9" w:rsidP="002D5D5E">
            <w:pPr>
              <w:rPr>
                <w:ins w:id="3118" w:author="ZTE-Ma Zhifeng" w:date="2024-08-26T17:01:00Z"/>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4D21AFCA" w14:textId="77777777" w:rsidR="008E08D9" w:rsidRPr="004D6DE3" w:rsidRDefault="008E08D9" w:rsidP="002D5D5E">
            <w:pPr>
              <w:spacing w:after="0"/>
              <w:jc w:val="center"/>
              <w:rPr>
                <w:ins w:id="3119" w:author="ZTE-Ma Zhifeng" w:date="2024-08-26T17:01:00Z"/>
                <w:rFonts w:ascii="Arial" w:hAnsi="Arial" w:cs="Arial"/>
                <w:color w:val="000000"/>
                <w:sz w:val="18"/>
                <w:szCs w:val="18"/>
              </w:rPr>
            </w:pPr>
            <w:ins w:id="3120" w:author="ZTE-Ma Zhifeng" w:date="2024-08-26T17:01:00Z">
              <w:r w:rsidRPr="004D6DE3">
                <w:rPr>
                  <w:rFonts w:ascii="Arial" w:hAnsi="Arial" w:cs="Arial"/>
                  <w:color w:val="000000"/>
                  <w:sz w:val="18"/>
                  <w:szCs w:val="18"/>
                </w:rPr>
                <w:t>n</w:t>
              </w:r>
              <w:r>
                <w:rPr>
                  <w:rFonts w:ascii="Arial" w:hAnsi="Arial" w:cs="Arial"/>
                  <w:color w:val="000000"/>
                  <w:sz w:val="18"/>
                  <w:szCs w:val="18"/>
                </w:rPr>
                <w:t>78</w:t>
              </w:r>
            </w:ins>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2061A556" w14:textId="77777777" w:rsidR="008E08D9" w:rsidRPr="004D6DE3" w:rsidRDefault="008E08D9" w:rsidP="002D5D5E">
            <w:pPr>
              <w:spacing w:before="100" w:beforeAutospacing="1" w:after="0"/>
              <w:jc w:val="center"/>
              <w:rPr>
                <w:ins w:id="3121" w:author="ZTE-Ma Zhifeng" w:date="2024-08-26T17:01:00Z"/>
                <w:rFonts w:ascii="Arial" w:hAnsi="Arial" w:cs="Arial"/>
                <w:sz w:val="18"/>
                <w:szCs w:val="18"/>
                <w:lang w:eastAsia="zh-CN" w:bidi="ar"/>
              </w:rPr>
            </w:pPr>
            <w:ins w:id="3122" w:author="ZTE-Ma Zhifeng" w:date="2024-08-26T17:01:00Z">
              <w:r w:rsidRPr="008D6E36">
                <w:rPr>
                  <w:rFonts w:ascii="Arial" w:hAnsi="Arial" w:cs="Arial"/>
                  <w:color w:val="000000"/>
                  <w:sz w:val="18"/>
                  <w:szCs w:val="18"/>
                </w:rPr>
                <w:t>n</w:t>
              </w:r>
              <w:r>
                <w:rPr>
                  <w:rFonts w:ascii="Arial" w:hAnsi="Arial" w:cs="Arial"/>
                  <w:color w:val="000000"/>
                  <w:sz w:val="18"/>
                  <w:szCs w:val="18"/>
                </w:rPr>
                <w:t>78</w:t>
              </w:r>
              <w:r w:rsidRPr="008D6E36">
                <w:rPr>
                  <w:rFonts w:ascii="Arial" w:hAnsi="Arial" w:cs="Arial"/>
                  <w:color w:val="000000"/>
                  <w:sz w:val="18"/>
                  <w:szCs w:val="18"/>
                </w:rPr>
                <w:t xml:space="preserve"> channel bandwidths in Table 5.3.5-1</w:t>
              </w:r>
            </w:ins>
          </w:p>
        </w:tc>
        <w:tc>
          <w:tcPr>
            <w:tcW w:w="668" w:type="pct"/>
            <w:tcBorders>
              <w:left w:val="single" w:sz="4" w:space="0" w:color="auto"/>
              <w:bottom w:val="single" w:sz="4" w:space="0" w:color="auto"/>
              <w:right w:val="single" w:sz="4" w:space="0" w:color="auto"/>
            </w:tcBorders>
            <w:vAlign w:val="center"/>
          </w:tcPr>
          <w:p w14:paraId="5D109C9F" w14:textId="77777777" w:rsidR="008E08D9" w:rsidRPr="004D6DE3" w:rsidRDefault="008E08D9" w:rsidP="002D5D5E">
            <w:pPr>
              <w:spacing w:after="0"/>
              <w:rPr>
                <w:ins w:id="3123" w:author="ZTE-Ma Zhifeng" w:date="2024-08-26T17:01:00Z"/>
                <w:rFonts w:ascii="Arial" w:hAnsi="Arial" w:cs="Arial"/>
                <w:sz w:val="18"/>
                <w:szCs w:val="18"/>
              </w:rPr>
            </w:pPr>
          </w:p>
        </w:tc>
      </w:tr>
    </w:tbl>
    <w:p w14:paraId="25075BD7" w14:textId="77777777" w:rsidR="008E08D9" w:rsidRDefault="008E08D9" w:rsidP="008E08D9">
      <w:pPr>
        <w:spacing w:after="0"/>
        <w:rPr>
          <w:ins w:id="3124" w:author="ZTE-Ma Zhifeng" w:date="2024-08-26T17:01:00Z"/>
          <w:rFonts w:eastAsia="Calibri"/>
          <w:lang w:eastAsia="ko-KR"/>
        </w:rPr>
      </w:pPr>
    </w:p>
    <w:p w14:paraId="265B0AC5" w14:textId="77777777" w:rsidR="008E08D9" w:rsidRPr="004D6DE3" w:rsidRDefault="008E08D9" w:rsidP="008E08D9">
      <w:pPr>
        <w:spacing w:after="0"/>
        <w:rPr>
          <w:ins w:id="3125" w:author="ZTE-Ma Zhifeng" w:date="2024-08-26T17:01:00Z"/>
          <w:rFonts w:cs="Arial"/>
          <w:i/>
          <w:color w:val="FF0000"/>
          <w:kern w:val="2"/>
          <w:lang w:val="en-US" w:eastAsia="zh-CN"/>
        </w:rPr>
      </w:pPr>
      <w:ins w:id="3126" w:author="ZTE-Ma Zhifeng" w:date="2024-08-26T17:01:00Z">
        <w:r w:rsidRPr="004D6DE3">
          <w:rPr>
            <w:rFonts w:cs="Arial" w:hint="eastAsia"/>
            <w:i/>
            <w:color w:val="FF0000"/>
            <w:kern w:val="2"/>
            <w:lang w:val="en-US" w:eastAsia="zh-CN"/>
          </w:rPr>
          <w:t xml:space="preserve">Editor's note: </w:t>
        </w:r>
        <w:r>
          <w:rPr>
            <w:rFonts w:cs="Arial"/>
            <w:i/>
            <w:color w:val="FF0000"/>
            <w:kern w:val="2"/>
            <w:lang w:val="en-US" w:eastAsia="zh-CN"/>
          </w:rPr>
          <w:t>The valid UL configurations shall refer to the Annex B.</w:t>
        </w:r>
      </w:ins>
    </w:p>
    <w:p w14:paraId="0DB8DBDF" w14:textId="77777777" w:rsidR="008E08D9" w:rsidRDefault="008E08D9" w:rsidP="008E08D9">
      <w:pPr>
        <w:rPr>
          <w:ins w:id="3127" w:author="ZTE-Ma Zhifeng" w:date="2024-08-26T17:01:00Z"/>
        </w:rPr>
      </w:pPr>
    </w:p>
    <w:p w14:paraId="07D7A540" w14:textId="1643D1F9" w:rsidR="008E08D9" w:rsidRPr="008E08D9" w:rsidRDefault="008E08D9" w:rsidP="008E08D9">
      <w:pPr>
        <w:pStyle w:val="41"/>
        <w:rPr>
          <w:ins w:id="3128" w:author="ZTE-Ma Zhifeng" w:date="2024-08-26T17:01:00Z"/>
          <w:rFonts w:cs="Arial"/>
          <w:lang w:eastAsia="zh-CN"/>
          <w:rPrChange w:id="3129" w:author="ZTE-Ma Zhifeng" w:date="2024-08-26T17:03:00Z">
            <w:rPr>
              <w:ins w:id="3130" w:author="ZTE-Ma Zhifeng" w:date="2024-08-26T17:01:00Z"/>
              <w:rFonts w:cs="Arial"/>
              <w:szCs w:val="22"/>
            </w:rPr>
          </w:rPrChange>
        </w:rPr>
      </w:pPr>
      <w:bookmarkStart w:id="3131" w:name="_Toc175687535"/>
      <w:ins w:id="3132" w:author="ZTE-Ma Zhifeng" w:date="2024-08-26T17:01:00Z">
        <w:r>
          <w:rPr>
            <w:rFonts w:cs="Arial"/>
            <w:lang w:eastAsia="zh-CN"/>
          </w:rPr>
          <w:t>5.6</w:t>
        </w:r>
        <w:r w:rsidRPr="005D2633">
          <w:rPr>
            <w:rFonts w:cs="Arial"/>
            <w:lang w:eastAsia="zh-CN"/>
          </w:rPr>
          <w:t>.1.</w:t>
        </w:r>
        <w:r>
          <w:rPr>
            <w:rFonts w:cs="Arial"/>
            <w:lang w:eastAsia="zh-CN"/>
          </w:rPr>
          <w:t>3</w:t>
        </w:r>
        <w:r w:rsidRPr="005D2633">
          <w:rPr>
            <w:rFonts w:cs="Arial"/>
            <w:lang w:eastAsia="zh-CN"/>
          </w:rPr>
          <w:tab/>
        </w:r>
        <w:r w:rsidRPr="008E08D9">
          <w:rPr>
            <w:rFonts w:cs="Arial"/>
            <w:lang w:eastAsia="zh-CN"/>
            <w:rPrChange w:id="3133" w:author="ZTE-Ma Zhifeng" w:date="2024-08-26T17:03:00Z">
              <w:rPr>
                <w:rFonts w:cs="Arial"/>
                <w:szCs w:val="22"/>
              </w:rPr>
            </w:rPrChange>
          </w:rPr>
          <w:t>∆T</w:t>
        </w:r>
        <w:r w:rsidRPr="008E08D9">
          <w:rPr>
            <w:rFonts w:cs="Arial"/>
            <w:vertAlign w:val="subscript"/>
            <w:lang w:eastAsia="zh-CN"/>
            <w:rPrChange w:id="3134" w:author="ZTE-Ma Zhifeng" w:date="2024-08-26T17:05:00Z">
              <w:rPr>
                <w:rFonts w:cs="Arial"/>
                <w:szCs w:val="22"/>
                <w:vertAlign w:val="subscript"/>
              </w:rPr>
            </w:rPrChange>
          </w:rPr>
          <w:t>IB,c</w:t>
        </w:r>
        <w:r w:rsidRPr="008E08D9">
          <w:rPr>
            <w:rFonts w:cs="Arial"/>
            <w:lang w:eastAsia="zh-CN"/>
            <w:rPrChange w:id="3135" w:author="ZTE-Ma Zhifeng" w:date="2024-08-26T17:03:00Z">
              <w:rPr>
                <w:rFonts w:cs="Arial"/>
                <w:szCs w:val="22"/>
              </w:rPr>
            </w:rPrChange>
          </w:rPr>
          <w:t xml:space="preserve"> and ∆R</w:t>
        </w:r>
        <w:r w:rsidRPr="008E08D9">
          <w:rPr>
            <w:rFonts w:cs="Arial"/>
            <w:vertAlign w:val="subscript"/>
            <w:lang w:eastAsia="zh-CN"/>
            <w:rPrChange w:id="3136" w:author="ZTE-Ma Zhifeng" w:date="2024-08-26T17:05:00Z">
              <w:rPr>
                <w:rFonts w:cs="Arial"/>
                <w:szCs w:val="22"/>
                <w:vertAlign w:val="subscript"/>
              </w:rPr>
            </w:rPrChange>
          </w:rPr>
          <w:t>IB,c</w:t>
        </w:r>
        <w:r w:rsidRPr="008E08D9">
          <w:rPr>
            <w:rFonts w:cs="Arial"/>
            <w:lang w:eastAsia="zh-CN"/>
            <w:rPrChange w:id="3137" w:author="ZTE-Ma Zhifeng" w:date="2024-08-26T17:03:00Z">
              <w:rPr>
                <w:rFonts w:cs="Arial"/>
                <w:szCs w:val="22"/>
              </w:rPr>
            </w:rPrChange>
          </w:rPr>
          <w:t xml:space="preserve"> values</w:t>
        </w:r>
        <w:bookmarkEnd w:id="3131"/>
      </w:ins>
    </w:p>
    <w:p w14:paraId="76EB344E" w14:textId="77777777" w:rsidR="008E08D9" w:rsidRPr="008A04AB" w:rsidRDefault="008E08D9" w:rsidP="008E08D9">
      <w:pPr>
        <w:rPr>
          <w:ins w:id="3138" w:author="ZTE-Ma Zhifeng" w:date="2024-08-26T17:01:00Z"/>
          <w:rFonts w:cs="Arial"/>
          <w:i/>
          <w:color w:val="FF0000"/>
          <w:kern w:val="2"/>
          <w:lang w:val="en-US" w:eastAsia="zh-CN"/>
        </w:rPr>
      </w:pPr>
      <w:ins w:id="3139" w:author="ZTE-Ma Zhifeng" w:date="2024-08-26T17:01:00Z">
        <w:r w:rsidRPr="008A04AB">
          <w:rPr>
            <w:rFonts w:cs="Arial" w:hint="eastAsia"/>
            <w:i/>
            <w:color w:val="FF0000"/>
            <w:kern w:val="2"/>
            <w:lang w:val="en-US" w:eastAsia="zh-CN"/>
          </w:rPr>
          <w:t>Editor</w:t>
        </w:r>
        <w:r w:rsidRPr="008A04AB">
          <w:rPr>
            <w:rFonts w:cs="Arial" w:hint="eastAsia"/>
            <w:i/>
            <w:color w:val="FF0000"/>
            <w:kern w:val="2"/>
            <w:lang w:val="en-US" w:eastAsia="zh-CN"/>
          </w:rPr>
          <w:t>’</w:t>
        </w:r>
        <w:r w:rsidRPr="008A04AB">
          <w:rPr>
            <w:rFonts w:cs="Arial" w:hint="eastAsia"/>
            <w:i/>
            <w:color w:val="FF0000"/>
            <w:kern w:val="2"/>
            <w:lang w:val="en-US" w:eastAsia="zh-CN"/>
          </w:rPr>
          <w:t>s</w:t>
        </w:r>
        <w:r>
          <w:rPr>
            <w:rFonts w:cs="Arial" w:hint="eastAsia"/>
            <w:i/>
            <w:color w:val="FF0000"/>
            <w:kern w:val="2"/>
            <w:lang w:val="en-US" w:eastAsia="zh-CN"/>
          </w:rPr>
          <w:t xml:space="preserve"> note: F</w:t>
        </w:r>
        <w:r w:rsidRPr="008A04AB">
          <w:rPr>
            <w:rFonts w:cs="Arial" w:hint="eastAsia"/>
            <w:i/>
            <w:color w:val="FF0000"/>
            <w:kern w:val="2"/>
            <w:lang w:val="en-US" w:eastAsia="zh-CN"/>
          </w:rPr>
          <w:t xml:space="preserve">or the table of </w:t>
        </w:r>
        <w:r w:rsidRPr="008A04AB">
          <w:rPr>
            <w:rFonts w:ascii="MS Gothic" w:eastAsia="MS Gothic" w:hAnsi="MS Gothic" w:cs="MS Gothic" w:hint="eastAsia"/>
            <w:i/>
            <w:color w:val="FF0000"/>
            <w:kern w:val="2"/>
            <w:lang w:val="en-US" w:eastAsia="zh-CN"/>
          </w:rPr>
          <w:t>∆</w:t>
        </w:r>
        <w:r w:rsidRPr="008A04AB">
          <w:rPr>
            <w:rFonts w:cs="Arial" w:hint="eastAsia"/>
            <w:i/>
            <w:color w:val="FF0000"/>
            <w:kern w:val="2"/>
            <w:lang w:val="en-US" w:eastAsia="zh-CN"/>
          </w:rPr>
          <w:t>T</w:t>
        </w:r>
        <w:r w:rsidRPr="008A04AB">
          <w:rPr>
            <w:rFonts w:cs="Arial" w:hint="eastAsia"/>
            <w:i/>
            <w:color w:val="FF0000"/>
            <w:kern w:val="2"/>
            <w:vertAlign w:val="subscript"/>
            <w:lang w:val="en-US" w:eastAsia="zh-CN"/>
          </w:rPr>
          <w:t>IB,c</w:t>
        </w:r>
        <w:r w:rsidRPr="008A04AB">
          <w:rPr>
            <w:rFonts w:cs="Arial" w:hint="eastAsia"/>
            <w:i/>
            <w:color w:val="FF0000"/>
            <w:kern w:val="2"/>
            <w:lang w:val="en-US" w:eastAsia="zh-CN"/>
          </w:rPr>
          <w:t xml:space="preserve"> and </w:t>
        </w:r>
        <w:r w:rsidRPr="008A04AB">
          <w:rPr>
            <w:rFonts w:ascii="MS Gothic" w:eastAsia="MS Gothic" w:hAnsi="MS Gothic" w:cs="MS Gothic" w:hint="eastAsia"/>
            <w:i/>
            <w:color w:val="FF0000"/>
            <w:kern w:val="2"/>
            <w:lang w:val="en-US" w:eastAsia="zh-CN"/>
          </w:rPr>
          <w:t>∆</w:t>
        </w:r>
        <w:r w:rsidRPr="008A04AB">
          <w:rPr>
            <w:rFonts w:cs="Arial" w:hint="eastAsia"/>
            <w:i/>
            <w:color w:val="FF0000"/>
            <w:kern w:val="2"/>
            <w:lang w:val="en-US" w:eastAsia="zh-CN"/>
          </w:rPr>
          <w:t>R</w:t>
        </w:r>
        <w:r w:rsidRPr="008A04AB">
          <w:rPr>
            <w:rFonts w:cs="Arial" w:hint="eastAsia"/>
            <w:i/>
            <w:color w:val="FF0000"/>
            <w:kern w:val="2"/>
            <w:vertAlign w:val="subscript"/>
            <w:lang w:val="en-US" w:eastAsia="zh-CN"/>
          </w:rPr>
          <w:t>IB,c</w:t>
        </w:r>
        <w:r w:rsidRPr="008A04AB">
          <w:rPr>
            <w:rFonts w:cs="Arial" w:hint="eastAsia"/>
            <w:i/>
            <w:color w:val="FF0000"/>
            <w:kern w:val="2"/>
            <w:lang w:val="en-US" w:eastAsia="zh-CN"/>
          </w:rPr>
          <w:t xml:space="preserve"> values, please use the same table format as in the latest TS 38.101-1.</w:t>
        </w:r>
      </w:ins>
    </w:p>
    <w:p w14:paraId="38428D0C" w14:textId="77777777" w:rsidR="008E08D9" w:rsidRDefault="008E08D9" w:rsidP="008E08D9">
      <w:pPr>
        <w:rPr>
          <w:ins w:id="3140" w:author="ZTE-Ma Zhifeng" w:date="2024-08-26T17:01:00Z"/>
        </w:rPr>
      </w:pPr>
      <w:ins w:id="3141" w:author="ZTE-Ma Zhifeng" w:date="2024-08-26T17:01:00Z">
        <w:r>
          <w:t xml:space="preserve">For </w:t>
        </w:r>
        <w:r>
          <w:rPr>
            <w:lang w:val="en-US" w:eastAsia="zh-CN"/>
          </w:rPr>
          <w:t>CA</w:t>
        </w:r>
        <w:r>
          <w:rPr>
            <w:lang w:eastAsia="zh-CN"/>
          </w:rPr>
          <w:t>_</w:t>
        </w:r>
        <w:r>
          <w:rPr>
            <w:lang w:val="en-US" w:eastAsia="zh-CN"/>
          </w:rPr>
          <w:t>n8</w:t>
        </w:r>
        <w:r>
          <w:rPr>
            <w:lang w:eastAsia="ja-JP"/>
          </w:rPr>
          <w:t>-n</w:t>
        </w:r>
        <w:r>
          <w:rPr>
            <w:lang w:val="en-US" w:eastAsia="zh-CN"/>
          </w:rPr>
          <w:t>28-</w:t>
        </w:r>
        <w:r>
          <w:rPr>
            <w:rFonts w:hint="eastAsia"/>
            <w:lang w:val="en-US" w:eastAsia="zh-CN"/>
          </w:rPr>
          <w:t>n</w:t>
        </w:r>
        <w:r>
          <w:rPr>
            <w:lang w:val="en-US" w:eastAsia="zh-CN"/>
          </w:rPr>
          <w:t>75</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w:t>
        </w:r>
        <w:r w:rsidRPr="005A43BB">
          <w:rPr>
            <w:rFonts w:hint="eastAsia"/>
          </w:rPr>
          <w:t>have</w:t>
        </w:r>
        <w:r>
          <w:t xml:space="preserve"> </w:t>
        </w:r>
        <w:r w:rsidRPr="00BE2404">
          <w:rPr>
            <w:rFonts w:hint="eastAsia"/>
          </w:rPr>
          <w:t>already</w:t>
        </w:r>
        <w:r>
          <w:t xml:space="preserve"> </w:t>
        </w:r>
        <w:r w:rsidRPr="005A43BB">
          <w:rPr>
            <w:rFonts w:hint="eastAsia"/>
          </w:rPr>
          <w:t>been</w:t>
        </w:r>
        <w:r>
          <w:t xml:space="preserve"> </w:t>
        </w:r>
        <w:r w:rsidRPr="00BE2404">
          <w:rPr>
            <w:rFonts w:hint="eastAsia"/>
          </w:rPr>
          <w:t>specified</w:t>
        </w:r>
        <w:r>
          <w:t xml:space="preserve"> </w:t>
        </w:r>
        <w:r w:rsidRPr="00BE2404">
          <w:rPr>
            <w:rFonts w:hint="eastAsia"/>
          </w:rPr>
          <w:t>in</w:t>
        </w:r>
        <w:r>
          <w:t xml:space="preserve"> TS 38.101-1.</w:t>
        </w:r>
      </w:ins>
    </w:p>
    <w:p w14:paraId="6C29D0CF" w14:textId="65AA235D" w:rsidR="008E08D9" w:rsidRPr="008E08D9" w:rsidRDefault="008E08D9" w:rsidP="008E08D9">
      <w:pPr>
        <w:pStyle w:val="31"/>
        <w:rPr>
          <w:ins w:id="3142" w:author="ZTE-Ma Zhifeng" w:date="2024-08-26T17:01:00Z"/>
          <w:rFonts w:cs="Arial"/>
          <w:szCs w:val="28"/>
          <w:lang w:val="en-US" w:eastAsia="zh-CN"/>
          <w:rPrChange w:id="3143" w:author="ZTE-Ma Zhifeng" w:date="2024-08-26T17:01:00Z">
            <w:rPr>
              <w:ins w:id="3144" w:author="ZTE-Ma Zhifeng" w:date="2024-08-26T17:01:00Z"/>
              <w:rFonts w:cs="Arial"/>
              <w:szCs w:val="28"/>
            </w:rPr>
          </w:rPrChange>
        </w:rPr>
      </w:pPr>
      <w:bookmarkStart w:id="3145" w:name="_Toc175687536"/>
      <w:ins w:id="3146" w:author="ZTE-Ma Zhifeng" w:date="2024-08-26T17:01:00Z">
        <w:r w:rsidRPr="008E08D9">
          <w:rPr>
            <w:rFonts w:cs="Arial"/>
            <w:szCs w:val="28"/>
            <w:lang w:val="en-US" w:eastAsia="zh-CN"/>
          </w:rPr>
          <w:t>5.6</w:t>
        </w:r>
        <w:r w:rsidRPr="008E08D9">
          <w:rPr>
            <w:rFonts w:cs="Arial"/>
            <w:szCs w:val="28"/>
            <w:lang w:val="en-US" w:eastAsia="zh-CN"/>
            <w:rPrChange w:id="3147" w:author="ZTE-Ma Zhifeng" w:date="2024-08-26T17:01:00Z">
              <w:rPr>
                <w:rFonts w:cs="Arial"/>
                <w:szCs w:val="28"/>
              </w:rPr>
            </w:rPrChange>
          </w:rPr>
          <w:t>.2</w:t>
        </w:r>
        <w:r w:rsidRPr="008E08D9">
          <w:rPr>
            <w:rFonts w:cs="Arial"/>
            <w:szCs w:val="28"/>
            <w:lang w:val="en-US" w:eastAsia="zh-CN"/>
            <w:rPrChange w:id="3148" w:author="ZTE-Ma Zhifeng" w:date="2024-08-26T17:01:00Z">
              <w:rPr>
                <w:rFonts w:cs="Arial"/>
                <w:szCs w:val="28"/>
              </w:rPr>
            </w:rPrChange>
          </w:rPr>
          <w:tab/>
          <w:t>Specific for 2 bands UL CA</w:t>
        </w:r>
        <w:bookmarkEnd w:id="3145"/>
      </w:ins>
    </w:p>
    <w:p w14:paraId="1B3C9208" w14:textId="7B8C4FFD" w:rsidR="008E08D9" w:rsidRPr="008E08D9" w:rsidRDefault="008E08D9">
      <w:pPr>
        <w:pStyle w:val="41"/>
        <w:rPr>
          <w:ins w:id="3149" w:author="ZTE-Ma Zhifeng" w:date="2024-08-26T17:01:00Z"/>
          <w:rFonts w:cs="Arial"/>
          <w:lang w:eastAsia="zh-CN"/>
          <w:rPrChange w:id="3150" w:author="ZTE-Ma Zhifeng" w:date="2024-08-26T17:03:00Z">
            <w:rPr>
              <w:ins w:id="3151" w:author="ZTE-Ma Zhifeng" w:date="2024-08-26T17:01:00Z"/>
              <w:rFonts w:eastAsia="Times New Roman"/>
              <w:lang w:eastAsia="en-GB"/>
            </w:rPr>
          </w:rPrChange>
        </w:rPr>
        <w:pPrChange w:id="3152" w:author="ZTE-Ma Zhifeng" w:date="2024-08-26T17:03:00Z">
          <w:pPr>
            <w:pStyle w:val="41"/>
            <w:overflowPunct w:val="0"/>
            <w:autoSpaceDE w:val="0"/>
            <w:autoSpaceDN w:val="0"/>
            <w:adjustRightInd w:val="0"/>
            <w:textAlignment w:val="baseline"/>
          </w:pPr>
        </w:pPrChange>
      </w:pPr>
      <w:bookmarkStart w:id="3153" w:name="_Toc175687537"/>
      <w:ins w:id="3154" w:author="ZTE-Ma Zhifeng" w:date="2024-08-26T17:01:00Z">
        <w:r w:rsidRPr="008E08D9">
          <w:rPr>
            <w:rFonts w:cs="Arial"/>
            <w:lang w:eastAsia="zh-CN"/>
          </w:rPr>
          <w:t>5.6</w:t>
        </w:r>
        <w:r w:rsidRPr="008E08D9">
          <w:rPr>
            <w:rFonts w:cs="Arial"/>
            <w:lang w:eastAsia="zh-CN"/>
            <w:rPrChange w:id="3155" w:author="ZTE-Ma Zhifeng" w:date="2024-08-26T17:03:00Z">
              <w:rPr>
                <w:rFonts w:eastAsia="Times New Roman"/>
                <w:lang w:eastAsia="en-GB"/>
              </w:rPr>
            </w:rPrChange>
          </w:rPr>
          <w:t>.2.1</w:t>
        </w:r>
        <w:r w:rsidRPr="008E08D9">
          <w:rPr>
            <w:rFonts w:cs="Arial"/>
            <w:lang w:eastAsia="zh-CN"/>
            <w:rPrChange w:id="3156" w:author="ZTE-Ma Zhifeng" w:date="2024-08-26T17:03:00Z">
              <w:rPr>
                <w:rFonts w:eastAsia="Times New Roman"/>
                <w:lang w:eastAsia="en-GB"/>
              </w:rPr>
            </w:rPrChange>
          </w:rPr>
          <w:tab/>
          <w:t>UE co-existence studies</w:t>
        </w:r>
        <w:bookmarkEnd w:id="3153"/>
      </w:ins>
    </w:p>
    <w:p w14:paraId="7DBB080E" w14:textId="77777777" w:rsidR="008E08D9" w:rsidRDefault="008E08D9" w:rsidP="008E08D9">
      <w:pPr>
        <w:rPr>
          <w:ins w:id="3157" w:author="ZTE-Ma Zhifeng" w:date="2024-08-26T17:01:00Z"/>
          <w:i/>
          <w:iCs/>
          <w:color w:val="FF0000"/>
          <w:lang w:val="en-US" w:eastAsia="zh-CN"/>
        </w:rPr>
      </w:pPr>
      <w:ins w:id="3158" w:author="ZTE-Ma Zhifeng" w:date="2024-08-26T17:01:00Z">
        <w:r>
          <w:rPr>
            <w:rFonts w:cs="Arial" w:hint="eastAsia"/>
            <w:i/>
            <w:color w:val="FF0000"/>
            <w:kern w:val="2"/>
            <w:lang w:val="en-US" w:eastAsia="zh-CN"/>
          </w:rPr>
          <w:t>Editor</w:t>
        </w:r>
        <w:r>
          <w:rPr>
            <w:rFonts w:cs="Arial"/>
            <w:i/>
            <w:color w:val="FF0000"/>
            <w:kern w:val="2"/>
            <w:lang w:val="en-US" w:eastAsia="zh-CN"/>
          </w:rPr>
          <w:t>’</w:t>
        </w:r>
        <w:r>
          <w:rPr>
            <w:rFonts w:cs="Arial" w:hint="eastAsia"/>
            <w:i/>
            <w:color w:val="FF0000"/>
            <w:kern w:val="2"/>
            <w:lang w:val="en-US" w:eastAsia="zh-CN"/>
          </w:rPr>
          <w:t xml:space="preserve">s </w:t>
        </w:r>
        <w:r>
          <w:rPr>
            <w:rFonts w:hint="eastAsia"/>
            <w:i/>
            <w:iCs/>
            <w:color w:val="FF0000"/>
            <w:lang w:val="en-US" w:eastAsia="zh-CN"/>
          </w:rPr>
          <w:t>Note: The tables in this section are provided to identify potential issues to be analy</w:t>
        </w:r>
        <w:r>
          <w:rPr>
            <w:i/>
            <w:iCs/>
            <w:color w:val="FF0000"/>
            <w:lang w:val="en-US" w:eastAsia="zh-CN"/>
          </w:rPr>
          <w:t>z</w:t>
        </w:r>
        <w:r>
          <w:rPr>
            <w:rFonts w:hint="eastAsia"/>
            <w:i/>
            <w:iCs/>
            <w:color w:val="FF0000"/>
            <w:lang w:val="en-US" w:eastAsia="zh-CN"/>
          </w:rPr>
          <w:t>ed based on interference frequency range calculations, whether to specify the MSD related to collisions with the victim receiver frequency range should be based on the detailed REFSENS analysis.</w:t>
        </w:r>
      </w:ins>
    </w:p>
    <w:p w14:paraId="0B310869" w14:textId="132B1A53" w:rsidR="008E08D9" w:rsidRPr="00242348" w:rsidRDefault="008E08D9" w:rsidP="008E08D9">
      <w:pPr>
        <w:pStyle w:val="51"/>
        <w:overflowPunct w:val="0"/>
        <w:autoSpaceDE w:val="0"/>
        <w:autoSpaceDN w:val="0"/>
        <w:adjustRightInd w:val="0"/>
        <w:textAlignment w:val="baseline"/>
        <w:rPr>
          <w:ins w:id="3159" w:author="ZTE-Ma Zhifeng" w:date="2024-08-26T17:01:00Z"/>
          <w:snapToGrid w:val="0"/>
          <w:lang w:eastAsia="en-GB"/>
        </w:rPr>
      </w:pPr>
      <w:bookmarkStart w:id="3160" w:name="_Toc175687538"/>
      <w:ins w:id="3161" w:author="ZTE-Ma Zhifeng" w:date="2024-08-26T17:01:00Z">
        <w:r w:rsidRPr="00242348">
          <w:rPr>
            <w:rFonts w:hint="eastAsia"/>
            <w:snapToGrid w:val="0"/>
            <w:lang w:eastAsia="en-GB"/>
          </w:rPr>
          <w:lastRenderedPageBreak/>
          <w:t>5.</w:t>
        </w:r>
        <w:r>
          <w:rPr>
            <w:snapToGrid w:val="0"/>
            <w:lang w:eastAsia="en-GB"/>
          </w:rPr>
          <w:t>6</w:t>
        </w:r>
        <w:r w:rsidRPr="00242348">
          <w:rPr>
            <w:snapToGrid w:val="0"/>
            <w:lang w:eastAsia="en-GB"/>
          </w:rPr>
          <w:t>.2.</w:t>
        </w:r>
        <w:r>
          <w:rPr>
            <w:snapToGrid w:val="0"/>
            <w:lang w:eastAsia="en-GB"/>
          </w:rPr>
          <w:t>1</w:t>
        </w:r>
        <w:r w:rsidRPr="00242348">
          <w:rPr>
            <w:snapToGrid w:val="0"/>
            <w:lang w:eastAsia="en-GB"/>
          </w:rPr>
          <w:t>.1</w:t>
        </w:r>
        <w:r w:rsidRPr="00242348">
          <w:rPr>
            <w:snapToGrid w:val="0"/>
            <w:lang w:eastAsia="en-GB"/>
          </w:rPr>
          <w:tab/>
          <w:t>Co-existence studies for 2UL band with 1CC per band</w:t>
        </w:r>
        <w:bookmarkEnd w:id="3160"/>
      </w:ins>
    </w:p>
    <w:p w14:paraId="731C596A" w14:textId="77777777" w:rsidR="008E08D9" w:rsidRPr="0007219E" w:rsidRDefault="008E08D9" w:rsidP="008E08D9">
      <w:pPr>
        <w:rPr>
          <w:ins w:id="3162" w:author="ZTE-Ma Zhifeng" w:date="2024-08-26T17:01:00Z"/>
          <w:i/>
          <w:iCs/>
          <w:color w:val="FF0000"/>
          <w:lang w:val="en-US" w:eastAsia="zh-CN"/>
        </w:rPr>
      </w:pPr>
      <w:ins w:id="3163" w:author="ZTE-Ma Zhifeng" w:date="2024-08-26T17:01:00Z">
        <w:r>
          <w:rPr>
            <w:rFonts w:cs="Arial" w:hint="eastAsia"/>
            <w:i/>
            <w:color w:val="FF0000"/>
            <w:kern w:val="2"/>
            <w:lang w:val="en-US" w:eastAsia="zh-CN"/>
          </w:rPr>
          <w:t>Editor</w:t>
        </w:r>
        <w:r>
          <w:rPr>
            <w:rFonts w:cs="Arial"/>
            <w:i/>
            <w:color w:val="FF0000"/>
            <w:kern w:val="2"/>
            <w:lang w:val="en-US" w:eastAsia="zh-CN"/>
          </w:rPr>
          <w:t>’</w:t>
        </w:r>
        <w:r>
          <w:rPr>
            <w:rFonts w:cs="Arial" w:hint="eastAsia"/>
            <w:i/>
            <w:color w:val="FF0000"/>
            <w:kern w:val="2"/>
            <w:lang w:val="en-US" w:eastAsia="zh-CN"/>
          </w:rPr>
          <w:t xml:space="preserve">s </w:t>
        </w:r>
        <w:r>
          <w:rPr>
            <w:rFonts w:hint="eastAsia"/>
            <w:i/>
            <w:iCs/>
            <w:color w:val="FF0000"/>
            <w:lang w:val="en-US" w:eastAsia="zh-CN"/>
          </w:rPr>
          <w:t xml:space="preserve">Note: </w:t>
        </w:r>
        <w:r w:rsidRPr="0007219E">
          <w:rPr>
            <w:i/>
            <w:iCs/>
            <w:color w:val="FF0000"/>
            <w:lang w:val="en-US" w:eastAsia="zh-CN"/>
          </w:rPr>
          <w:t>Since the IMD tables have already been calculated for the different two band fallbacks, the tables below may skip the IMD calculations and refer to the relevant two band TP tables. Nonetheless, the IMD issues should be stated, and the related TPs referenced.</w:t>
        </w:r>
        <w:r>
          <w:rPr>
            <w:i/>
            <w:iCs/>
            <w:color w:val="FF0000"/>
            <w:lang w:val="en-US" w:eastAsia="zh-CN"/>
          </w:rPr>
          <w:t xml:space="preserve"> Only one example table is provided in this template but there may be up to three cases for the victim DL band and as many tables may be needed.</w:t>
        </w:r>
      </w:ins>
    </w:p>
    <w:p w14:paraId="219F3D55" w14:textId="72E9BA03" w:rsidR="008E08D9" w:rsidRPr="00A76C0A" w:rsidRDefault="008E08D9" w:rsidP="008E08D9">
      <w:pPr>
        <w:rPr>
          <w:ins w:id="3164" w:author="ZTE-Ma Zhifeng" w:date="2024-08-26T17:01:00Z"/>
          <w:rFonts w:eastAsia="MS Mincho"/>
        </w:rPr>
      </w:pPr>
      <w:ins w:id="3165" w:author="ZTE-Ma Zhifeng" w:date="2024-08-26T17:01:00Z">
        <w:r w:rsidRPr="00A76C0A">
          <w:rPr>
            <w:rFonts w:eastAsia="MS Mincho"/>
          </w:rPr>
          <w:t xml:space="preserve">Table </w:t>
        </w:r>
        <w:r w:rsidRPr="00A76C0A">
          <w:rPr>
            <w:rFonts w:eastAsia="MS Mincho" w:hint="eastAsia"/>
          </w:rPr>
          <w:t>5.</w:t>
        </w:r>
        <w:r>
          <w:rPr>
            <w:rFonts w:eastAsia="MS Mincho"/>
          </w:rPr>
          <w:t>6.2.1</w:t>
        </w:r>
        <w:r w:rsidRPr="00A76C0A">
          <w:rPr>
            <w:rFonts w:eastAsia="MS Mincho"/>
          </w:rPr>
          <w:t xml:space="preserve">.1-1 provides the two UL bands with one CC per band IMD interference analysis for </w:t>
        </w:r>
        <w:r w:rsidRPr="009D535B">
          <w:rPr>
            <w:rFonts w:eastAsia="MS Mincho"/>
          </w:rPr>
          <w:t>CA_n</w:t>
        </w:r>
        <w:r>
          <w:rPr>
            <w:rFonts w:eastAsia="MS Mincho"/>
          </w:rPr>
          <w:t>3</w:t>
        </w:r>
        <w:r w:rsidRPr="009D535B">
          <w:rPr>
            <w:rFonts w:eastAsia="MS Mincho"/>
          </w:rPr>
          <w:t>A-n</w:t>
        </w:r>
        <w:r>
          <w:rPr>
            <w:rFonts w:eastAsia="MS Mincho"/>
          </w:rPr>
          <w:t>75</w:t>
        </w:r>
        <w:r w:rsidRPr="009D535B">
          <w:rPr>
            <w:rFonts w:eastAsia="MS Mincho"/>
          </w:rPr>
          <w:t>A-n7</w:t>
        </w:r>
        <w:r>
          <w:rPr>
            <w:rFonts w:eastAsia="MS Mincho"/>
          </w:rPr>
          <w:t>8</w:t>
        </w:r>
        <w:r w:rsidRPr="009D535B">
          <w:rPr>
            <w:rFonts w:eastAsia="MS Mincho"/>
          </w:rPr>
          <w:t>A</w:t>
        </w:r>
        <w:r w:rsidRPr="00A76C0A">
          <w:rPr>
            <w:rFonts w:eastAsia="MS Mincho"/>
          </w:rPr>
          <w:t xml:space="preserve"> with UL </w:t>
        </w:r>
        <w:r w:rsidRPr="009D535B">
          <w:rPr>
            <w:rFonts w:eastAsia="MS Mincho"/>
          </w:rPr>
          <w:t>CA_n</w:t>
        </w:r>
        <w:r>
          <w:rPr>
            <w:rFonts w:eastAsia="MS Mincho"/>
          </w:rPr>
          <w:t>3</w:t>
        </w:r>
        <w:r w:rsidRPr="009D535B">
          <w:rPr>
            <w:rFonts w:eastAsia="MS Mincho"/>
          </w:rPr>
          <w:t>A-n</w:t>
        </w:r>
        <w:r>
          <w:rPr>
            <w:rFonts w:eastAsia="MS Mincho"/>
          </w:rPr>
          <w:t>78</w:t>
        </w:r>
        <w:r w:rsidRPr="009D535B">
          <w:rPr>
            <w:rFonts w:eastAsia="MS Mincho"/>
          </w:rPr>
          <w:t>A</w:t>
        </w:r>
        <w:r w:rsidRPr="00A76C0A">
          <w:rPr>
            <w:rFonts w:eastAsia="MS Mincho"/>
          </w:rPr>
          <w:t>.</w:t>
        </w:r>
      </w:ins>
    </w:p>
    <w:p w14:paraId="7500A93D" w14:textId="7A1034F1" w:rsidR="008E08D9" w:rsidRPr="008E08D9" w:rsidRDefault="008E08D9">
      <w:pPr>
        <w:pStyle w:val="TH"/>
        <w:rPr>
          <w:ins w:id="3166" w:author="ZTE-Ma Zhifeng" w:date="2024-08-26T17:01:00Z"/>
          <w:rFonts w:cs="Arial"/>
          <w:b w:val="0"/>
          <w:rPrChange w:id="3167" w:author="ZTE-Ma Zhifeng" w:date="2024-08-26T17:04:00Z">
            <w:rPr>
              <w:ins w:id="3168" w:author="ZTE-Ma Zhifeng" w:date="2024-08-26T17:01:00Z"/>
              <w:rFonts w:ascii="Arial" w:hAnsi="Arial" w:cs="Arial"/>
              <w:b/>
              <w:lang w:eastAsia="zh-CN"/>
            </w:rPr>
          </w:rPrChange>
        </w:rPr>
        <w:pPrChange w:id="3169" w:author="ZTE-Ma Zhifeng" w:date="2024-08-26T17:04:00Z">
          <w:pPr>
            <w:keepNext/>
            <w:keepLines/>
            <w:spacing w:before="60"/>
            <w:jc w:val="center"/>
          </w:pPr>
        </w:pPrChange>
      </w:pPr>
      <w:ins w:id="3170" w:author="ZTE-Ma Zhifeng" w:date="2024-08-26T17:01:00Z">
        <w:r w:rsidRPr="008E08D9">
          <w:rPr>
            <w:rFonts w:cs="Arial"/>
            <w:rPrChange w:id="3171" w:author="ZTE-Ma Zhifeng" w:date="2024-08-26T17:04:00Z">
              <w:rPr>
                <w:rFonts w:cs="Arial"/>
                <w:lang w:eastAsia="zh-CN"/>
              </w:rPr>
            </w:rPrChange>
          </w:rPr>
          <w:t>Table 5.</w:t>
        </w:r>
        <w:r>
          <w:rPr>
            <w:rFonts w:cs="Arial"/>
            <w:rPrChange w:id="3172" w:author="ZTE-Ma Zhifeng" w:date="2024-08-26T17:04:00Z">
              <w:rPr>
                <w:rFonts w:cs="Arial"/>
                <w:b/>
              </w:rPr>
            </w:rPrChange>
          </w:rPr>
          <w:t>6</w:t>
        </w:r>
        <w:r w:rsidRPr="008E08D9">
          <w:rPr>
            <w:rFonts w:cs="Arial"/>
            <w:rPrChange w:id="3173" w:author="ZTE-Ma Zhifeng" w:date="2024-08-26T17:04:00Z">
              <w:rPr>
                <w:rFonts w:cs="Arial"/>
                <w:lang w:eastAsia="zh-CN"/>
              </w:rPr>
            </w:rPrChange>
          </w:rPr>
          <w:t>.2.1.1-1: Two UL bands IMD analysis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Change w:id="3174">
          <w:tblGrid>
            <w:gridCol w:w="2885"/>
            <w:gridCol w:w="1800"/>
            <w:gridCol w:w="1749"/>
            <w:gridCol w:w="1620"/>
            <w:gridCol w:w="1799"/>
          </w:tblGrid>
        </w:tblGridChange>
      </w:tblGrid>
      <w:tr w:rsidR="008E08D9" w14:paraId="4036A17C" w14:textId="77777777" w:rsidTr="002D5D5E">
        <w:trPr>
          <w:trHeight w:val="266"/>
          <w:ins w:id="3175" w:author="ZTE-Ma Zhifeng" w:date="2024-08-26T17:0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696E50" w14:textId="77777777" w:rsidR="008E08D9" w:rsidRDefault="008E08D9" w:rsidP="002D5D5E">
            <w:pPr>
              <w:pStyle w:val="TAH"/>
              <w:rPr>
                <w:ins w:id="3176" w:author="ZTE-Ma Zhifeng" w:date="2024-08-26T17:01:00Z"/>
                <w:b w:val="0"/>
                <w:lang w:val="en-US"/>
              </w:rPr>
            </w:pPr>
            <w:ins w:id="3177" w:author="ZTE-Ma Zhifeng" w:date="2024-08-26T17:01:00Z">
              <w:r>
                <w:t>UE UL carriers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B9D54C" w14:textId="77777777" w:rsidR="008E08D9" w:rsidRDefault="008E08D9" w:rsidP="002D5D5E">
            <w:pPr>
              <w:pStyle w:val="TAH"/>
              <w:rPr>
                <w:ins w:id="3178" w:author="ZTE-Ma Zhifeng" w:date="2024-08-26T17:01:00Z"/>
              </w:rPr>
            </w:pPr>
            <w:ins w:id="3179" w:author="ZTE-Ma Zhifeng" w:date="2024-08-26T17:01:00Z">
              <w:r>
                <w:t>f</w:t>
              </w:r>
              <w:r>
                <w:rPr>
                  <w:vertAlign w:val="subscript"/>
                </w:rPr>
                <w:t>x_low</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387D1A" w14:textId="77777777" w:rsidR="008E08D9" w:rsidRDefault="008E08D9" w:rsidP="002D5D5E">
            <w:pPr>
              <w:pStyle w:val="TAH"/>
              <w:rPr>
                <w:ins w:id="3180" w:author="ZTE-Ma Zhifeng" w:date="2024-08-26T17:01:00Z"/>
              </w:rPr>
            </w:pPr>
            <w:ins w:id="3181" w:author="ZTE-Ma Zhifeng" w:date="2024-08-26T17:01:00Z">
              <w:r>
                <w:t>f</w:t>
              </w:r>
              <w:r>
                <w:rPr>
                  <w:vertAlign w:val="subscript"/>
                </w:rPr>
                <w:t>x_high</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E244D00" w14:textId="77777777" w:rsidR="008E08D9" w:rsidRDefault="008E08D9" w:rsidP="002D5D5E">
            <w:pPr>
              <w:pStyle w:val="TAH"/>
              <w:rPr>
                <w:ins w:id="3182" w:author="ZTE-Ma Zhifeng" w:date="2024-08-26T17:01:00Z"/>
              </w:rPr>
            </w:pPr>
            <w:ins w:id="3183" w:author="ZTE-Ma Zhifeng" w:date="2024-08-26T17:01:00Z">
              <w:r>
                <w:t>f</w:t>
              </w:r>
              <w:r>
                <w:rPr>
                  <w:vertAlign w:val="subscript"/>
                </w:rPr>
                <w:t>y_low</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1AACAE5" w14:textId="77777777" w:rsidR="008E08D9" w:rsidRDefault="008E08D9" w:rsidP="002D5D5E">
            <w:pPr>
              <w:pStyle w:val="TAH"/>
              <w:rPr>
                <w:ins w:id="3184" w:author="ZTE-Ma Zhifeng" w:date="2024-08-26T17:01:00Z"/>
              </w:rPr>
            </w:pPr>
            <w:ins w:id="3185" w:author="ZTE-Ma Zhifeng" w:date="2024-08-26T17:01:00Z">
              <w:r>
                <w:t>f</w:t>
              </w:r>
              <w:r>
                <w:rPr>
                  <w:vertAlign w:val="subscript"/>
                </w:rPr>
                <w:t>y_high</w:t>
              </w:r>
            </w:ins>
          </w:p>
        </w:tc>
      </w:tr>
      <w:tr w:rsidR="008E08D9" w14:paraId="2BBE0469" w14:textId="77777777" w:rsidTr="002D5D5E">
        <w:trPr>
          <w:trHeight w:val="187"/>
          <w:ins w:id="3186" w:author="ZTE-Ma Zhifeng" w:date="2024-08-26T17:0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DDFA47" w14:textId="77777777" w:rsidR="008E08D9" w:rsidRDefault="008E08D9" w:rsidP="002D5D5E">
            <w:pPr>
              <w:pStyle w:val="TAL"/>
              <w:rPr>
                <w:ins w:id="3187" w:author="ZTE-Ma Zhifeng" w:date="2024-08-26T17:01:00Z"/>
              </w:rPr>
            </w:pPr>
            <w:ins w:id="3188" w:author="ZTE-Ma Zhifeng" w:date="2024-08-26T17:01:00Z">
              <w:r>
                <w:t>2nd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0D71C4F" w14:textId="77777777" w:rsidR="008E08D9" w:rsidRDefault="008E08D9" w:rsidP="002D5D5E">
            <w:pPr>
              <w:pStyle w:val="TAL"/>
              <w:jc w:val="center"/>
              <w:rPr>
                <w:ins w:id="3189" w:author="ZTE-Ma Zhifeng" w:date="2024-08-26T17:01:00Z"/>
                <w:lang w:val="en-US"/>
              </w:rPr>
            </w:pPr>
            <w:ins w:id="3190" w:author="ZTE-Ma Zhifeng" w:date="2024-08-26T17:01:00Z">
              <w:r>
                <w:rPr>
                  <w:lang w:val="en-US"/>
                </w:rPr>
                <w:t>|</w:t>
              </w:r>
              <w:r>
                <w:rPr>
                  <w:lang w:eastAsia="zh-CN"/>
                </w:rPr>
                <w:t>f</w:t>
              </w:r>
              <w:r>
                <w:rPr>
                  <w:vertAlign w:val="subscript"/>
                  <w:lang w:eastAsia="zh-CN"/>
                </w:rPr>
                <w:t>y</w:t>
              </w:r>
              <w:r>
                <w:rPr>
                  <w:vertAlign w:val="subscript"/>
                  <w:lang w:val="en-US"/>
                </w:rPr>
                <w:t>_low</w:t>
              </w:r>
              <w:r>
                <w:rPr>
                  <w:lang w:val="en-US"/>
                </w:rPr>
                <w:t xml:space="preserve"> – f</w:t>
              </w:r>
              <w:r>
                <w:rPr>
                  <w:vertAlign w:val="subscript"/>
                  <w:lang w:val="en-US"/>
                </w:rPr>
                <w:t>x_high</w:t>
              </w:r>
              <w:r>
                <w:rPr>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765C41C" w14:textId="77777777" w:rsidR="008E08D9" w:rsidRDefault="008E08D9" w:rsidP="002D5D5E">
            <w:pPr>
              <w:pStyle w:val="TAL"/>
              <w:jc w:val="center"/>
              <w:rPr>
                <w:ins w:id="3191" w:author="ZTE-Ma Zhifeng" w:date="2024-08-26T17:01:00Z"/>
                <w:lang w:val="en-US"/>
              </w:rPr>
            </w:pPr>
            <w:ins w:id="3192" w:author="ZTE-Ma Zhifeng" w:date="2024-08-26T17:01:00Z">
              <w:r>
                <w:rPr>
                  <w:lang w:val="en-US"/>
                </w:rPr>
                <w:t>|f</w:t>
              </w:r>
              <w:r>
                <w:rPr>
                  <w:vertAlign w:val="subscript"/>
                  <w:lang w:val="en-US"/>
                </w:rPr>
                <w:t>y_high</w:t>
              </w:r>
              <w:r>
                <w:rPr>
                  <w:lang w:val="en-US"/>
                </w:rPr>
                <w:t xml:space="preserve"> – f</w:t>
              </w:r>
              <w:r>
                <w:rPr>
                  <w:vertAlign w:val="subscript"/>
                  <w:lang w:val="en-US"/>
                </w:rPr>
                <w:t>x_low</w:t>
              </w:r>
              <w:r>
                <w:rPr>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62155F7" w14:textId="77777777" w:rsidR="008E08D9" w:rsidRDefault="008E08D9" w:rsidP="002D5D5E">
            <w:pPr>
              <w:pStyle w:val="TAL"/>
              <w:jc w:val="center"/>
              <w:rPr>
                <w:ins w:id="3193" w:author="ZTE-Ma Zhifeng" w:date="2024-08-26T17:01:00Z"/>
                <w:lang w:val="en-US"/>
              </w:rPr>
            </w:pPr>
            <w:ins w:id="3194" w:author="ZTE-Ma Zhifeng" w:date="2024-08-26T17:01:00Z">
              <w:r>
                <w:rPr>
                  <w:lang w:val="en-US"/>
                </w:rPr>
                <w:t>|f</w:t>
              </w:r>
              <w:r>
                <w:rPr>
                  <w:vertAlign w:val="subscript"/>
                  <w:lang w:val="en-US"/>
                </w:rPr>
                <w:t>y_low</w:t>
              </w:r>
              <w:r>
                <w:rPr>
                  <w:lang w:val="en-US"/>
                </w:rPr>
                <w:t xml:space="preserve"> + f</w:t>
              </w:r>
              <w:r>
                <w:rPr>
                  <w:vertAlign w:val="subscript"/>
                  <w:lang w:val="en-US"/>
                </w:rPr>
                <w:t>x_low</w:t>
              </w:r>
              <w:r>
                <w:rPr>
                  <w:lang w:val="en-US"/>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EBCA55" w14:textId="77777777" w:rsidR="008E08D9" w:rsidRDefault="008E08D9" w:rsidP="002D5D5E">
            <w:pPr>
              <w:pStyle w:val="TAL"/>
              <w:jc w:val="center"/>
              <w:rPr>
                <w:ins w:id="3195" w:author="ZTE-Ma Zhifeng" w:date="2024-08-26T17:01:00Z"/>
                <w:lang w:val="en-US"/>
              </w:rPr>
            </w:pPr>
            <w:ins w:id="3196" w:author="ZTE-Ma Zhifeng" w:date="2024-08-26T17:01:00Z">
              <w:r>
                <w:rPr>
                  <w:lang w:val="en-US"/>
                </w:rPr>
                <w:t>|f</w:t>
              </w:r>
              <w:r>
                <w:rPr>
                  <w:vertAlign w:val="subscript"/>
                  <w:lang w:val="en-US"/>
                </w:rPr>
                <w:t>y_high</w:t>
              </w:r>
              <w:r>
                <w:rPr>
                  <w:lang w:val="en-US"/>
                </w:rPr>
                <w:t xml:space="preserve"> + f</w:t>
              </w:r>
              <w:r>
                <w:rPr>
                  <w:vertAlign w:val="subscript"/>
                  <w:lang w:val="en-US"/>
                </w:rPr>
                <w:t>x_high</w:t>
              </w:r>
              <w:r>
                <w:rPr>
                  <w:lang w:val="en-US"/>
                </w:rPr>
                <w:t>|</w:t>
              </w:r>
            </w:ins>
          </w:p>
        </w:tc>
      </w:tr>
      <w:tr w:rsidR="008E08D9" w14:paraId="05CDF2B0" w14:textId="77777777" w:rsidTr="002D5D5E">
        <w:trPr>
          <w:trHeight w:val="187"/>
          <w:ins w:id="3197" w:author="ZTE-Ma Zhifeng" w:date="2024-08-26T17:0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BBE86B" w14:textId="77777777" w:rsidR="008E08D9" w:rsidRDefault="008E08D9" w:rsidP="002D5D5E">
            <w:pPr>
              <w:pStyle w:val="TAL"/>
              <w:rPr>
                <w:ins w:id="3198" w:author="ZTE-Ma Zhifeng" w:date="2024-08-26T17:01:00Z"/>
                <w:lang w:val="en-US"/>
              </w:rPr>
            </w:pPr>
            <w:ins w:id="3199" w:author="ZTE-Ma Zhifeng" w:date="2024-08-26T17:01:00Z">
              <w:r>
                <w:rPr>
                  <w:lang w:val="en-US"/>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AD01428" w14:textId="77777777" w:rsidR="008E08D9" w:rsidRPr="00273823" w:rsidRDefault="008E08D9" w:rsidP="002D5D5E">
            <w:pPr>
              <w:keepNext/>
              <w:keepLines/>
              <w:spacing w:after="0"/>
              <w:jc w:val="center"/>
              <w:rPr>
                <w:ins w:id="3200" w:author="ZTE-Ma Zhifeng" w:date="2024-08-26T17:01:00Z"/>
                <w:sz w:val="18"/>
                <w:lang w:val="en-US"/>
              </w:rPr>
            </w:pPr>
            <w:ins w:id="3201" w:author="ZTE-Ma Zhifeng" w:date="2024-08-26T17:01:00Z">
              <w:r w:rsidRPr="0006107C">
                <w:rPr>
                  <w:sz w:val="18"/>
                  <w:lang w:val="en-US"/>
                </w:rPr>
                <w:t>1515</w:t>
              </w:r>
              <w:r w:rsidRPr="00273823">
                <w:rPr>
                  <w:sz w:val="18"/>
                  <w:lang w:val="en-US"/>
                </w:rPr>
                <w:t>–</w:t>
              </w:r>
              <w:r w:rsidRPr="0006107C">
                <w:rPr>
                  <w:sz w:val="18"/>
                  <w:lang w:val="en-US"/>
                </w:rPr>
                <w:t>2090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A220B8" w14:textId="77777777" w:rsidR="008E08D9" w:rsidRDefault="008E08D9" w:rsidP="002D5D5E">
            <w:pPr>
              <w:keepNext/>
              <w:keepLines/>
              <w:spacing w:after="0"/>
              <w:jc w:val="center"/>
              <w:rPr>
                <w:ins w:id="3202" w:author="ZTE-Ma Zhifeng" w:date="2024-08-26T17:01:00Z"/>
                <w:sz w:val="18"/>
                <w:lang w:val="en-US"/>
              </w:rPr>
            </w:pPr>
            <w:ins w:id="3203" w:author="ZTE-Ma Zhifeng" w:date="2024-08-26T17:01:00Z">
              <w:r w:rsidRPr="0006107C">
                <w:rPr>
                  <w:sz w:val="18"/>
                  <w:lang w:val="en-US"/>
                </w:rPr>
                <w:t>5010</w:t>
              </w:r>
              <w:r>
                <w:rPr>
                  <w:sz w:val="18"/>
                  <w:lang w:val="en-US"/>
                </w:rPr>
                <w:t>–</w:t>
              </w:r>
              <w:r w:rsidRPr="0006107C">
                <w:rPr>
                  <w:sz w:val="18"/>
                  <w:lang w:val="en-US"/>
                </w:rPr>
                <w:t>5585</w:t>
              </w:r>
            </w:ins>
          </w:p>
        </w:tc>
      </w:tr>
      <w:tr w:rsidR="008E08D9" w14:paraId="4B5169A1" w14:textId="77777777" w:rsidTr="002D5D5E">
        <w:trPr>
          <w:trHeight w:val="187"/>
          <w:ins w:id="3204" w:author="ZTE-Ma Zhifeng" w:date="2024-08-26T17:0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8E3F41F" w14:textId="77777777" w:rsidR="008E08D9" w:rsidRDefault="008E08D9" w:rsidP="002D5D5E">
            <w:pPr>
              <w:pStyle w:val="TAL"/>
              <w:rPr>
                <w:ins w:id="3205" w:author="ZTE-Ma Zhifeng" w:date="2024-08-26T17:01:00Z"/>
                <w:lang w:val="en-US"/>
              </w:rPr>
            </w:pPr>
            <w:ins w:id="3206" w:author="ZTE-Ma Zhifeng" w:date="2024-08-26T17:01:00Z">
              <w:r>
                <w:rPr>
                  <w:lang w:eastAsia="zh-CN"/>
                </w:rPr>
                <w:t>Two-tone</w:t>
              </w:r>
              <w:r>
                <w:rPr>
                  <w:lang w:val="en-US"/>
                </w:rPr>
                <w:t xml:space="preserve"> 3</w:t>
              </w:r>
              <w:r>
                <w:rPr>
                  <w:vertAlign w:val="superscript"/>
                  <w:lang w:val="en-US"/>
                </w:rPr>
                <w:t>rd</w:t>
              </w:r>
              <w:r>
                <w:rPr>
                  <w:lang w:val="en-US"/>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C192D37" w14:textId="77777777" w:rsidR="008E08D9" w:rsidRDefault="008E08D9" w:rsidP="002D5D5E">
            <w:pPr>
              <w:pStyle w:val="TAL"/>
              <w:jc w:val="center"/>
              <w:rPr>
                <w:ins w:id="3207" w:author="ZTE-Ma Zhifeng" w:date="2024-08-26T17:01:00Z"/>
                <w:lang w:val="en-US"/>
              </w:rPr>
            </w:pPr>
            <w:ins w:id="3208" w:author="ZTE-Ma Zhifeng" w:date="2024-08-26T17:01:00Z">
              <w:r>
                <w:rPr>
                  <w:lang w:val="en-US"/>
                </w:rPr>
                <w:t>|2*f</w:t>
              </w:r>
              <w:r>
                <w:rPr>
                  <w:vertAlign w:val="subscript"/>
                  <w:lang w:val="en-US"/>
                </w:rPr>
                <w:t>x_low</w:t>
              </w:r>
              <w:r>
                <w:rPr>
                  <w:lang w:val="en-US"/>
                </w:rPr>
                <w:t xml:space="preserve"> – f</w:t>
              </w:r>
              <w:r>
                <w:rPr>
                  <w:vertAlign w:val="subscript"/>
                  <w:lang w:val="en-US"/>
                </w:rPr>
                <w:t>y_high</w:t>
              </w:r>
              <w:r>
                <w:rPr>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CE87CA9" w14:textId="77777777" w:rsidR="008E08D9" w:rsidRDefault="008E08D9" w:rsidP="002D5D5E">
            <w:pPr>
              <w:pStyle w:val="TAL"/>
              <w:jc w:val="center"/>
              <w:rPr>
                <w:ins w:id="3209" w:author="ZTE-Ma Zhifeng" w:date="2024-08-26T17:01:00Z"/>
                <w:lang w:val="en-US"/>
              </w:rPr>
            </w:pPr>
            <w:ins w:id="3210" w:author="ZTE-Ma Zhifeng" w:date="2024-08-26T17:01:00Z">
              <w:r>
                <w:rPr>
                  <w:lang w:val="en-US"/>
                </w:rPr>
                <w:t>|2*f</w:t>
              </w:r>
              <w:r>
                <w:rPr>
                  <w:vertAlign w:val="subscript"/>
                  <w:lang w:val="en-US"/>
                </w:rPr>
                <w:t>x_high</w:t>
              </w:r>
              <w:r>
                <w:rPr>
                  <w:lang w:val="en-US"/>
                </w:rPr>
                <w:t xml:space="preserve"> – f</w:t>
              </w:r>
              <w:r>
                <w:rPr>
                  <w:vertAlign w:val="subscript"/>
                  <w:lang w:val="en-US"/>
                </w:rPr>
                <w:t>y_low</w:t>
              </w:r>
              <w:r>
                <w:rPr>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E03259B" w14:textId="77777777" w:rsidR="008E08D9" w:rsidRDefault="008E08D9" w:rsidP="002D5D5E">
            <w:pPr>
              <w:pStyle w:val="TAL"/>
              <w:jc w:val="center"/>
              <w:rPr>
                <w:ins w:id="3211" w:author="ZTE-Ma Zhifeng" w:date="2024-08-26T17:01:00Z"/>
                <w:lang w:val="en-US"/>
              </w:rPr>
            </w:pPr>
            <w:ins w:id="3212" w:author="ZTE-Ma Zhifeng" w:date="2024-08-26T17:01:00Z">
              <w:r>
                <w:rPr>
                  <w:lang w:val="en-US"/>
                </w:rPr>
                <w:t>|2*f</w:t>
              </w:r>
              <w:r>
                <w:rPr>
                  <w:vertAlign w:val="subscript"/>
                  <w:lang w:val="en-US"/>
                </w:rPr>
                <w:t>y_low</w:t>
              </w:r>
              <w:r>
                <w:rPr>
                  <w:lang w:val="en-US"/>
                </w:rPr>
                <w:t xml:space="preserve"> – f</w:t>
              </w:r>
              <w:r>
                <w:rPr>
                  <w:vertAlign w:val="subscript"/>
                  <w:lang w:val="en-US"/>
                </w:rPr>
                <w:t>x_high</w:t>
              </w:r>
              <w:r>
                <w:rPr>
                  <w:lang w:val="en-US"/>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79C66659" w14:textId="77777777" w:rsidR="008E08D9" w:rsidRDefault="008E08D9" w:rsidP="002D5D5E">
            <w:pPr>
              <w:pStyle w:val="TAL"/>
              <w:jc w:val="center"/>
              <w:rPr>
                <w:ins w:id="3213" w:author="ZTE-Ma Zhifeng" w:date="2024-08-26T17:01:00Z"/>
                <w:lang w:val="en-US"/>
              </w:rPr>
            </w:pPr>
            <w:ins w:id="3214" w:author="ZTE-Ma Zhifeng" w:date="2024-08-26T17:01:00Z">
              <w:r>
                <w:rPr>
                  <w:lang w:val="en-US"/>
                </w:rPr>
                <w:t>|2*f</w:t>
              </w:r>
              <w:r>
                <w:rPr>
                  <w:vertAlign w:val="subscript"/>
                  <w:lang w:val="en-US"/>
                </w:rPr>
                <w:t>y_high</w:t>
              </w:r>
              <w:r>
                <w:rPr>
                  <w:lang w:val="en-US"/>
                </w:rPr>
                <w:t xml:space="preserve"> – f</w:t>
              </w:r>
              <w:r>
                <w:rPr>
                  <w:vertAlign w:val="subscript"/>
                  <w:lang w:val="en-US"/>
                </w:rPr>
                <w:t>x_low</w:t>
              </w:r>
              <w:r>
                <w:rPr>
                  <w:lang w:val="en-US"/>
                </w:rPr>
                <w:t>|</w:t>
              </w:r>
            </w:ins>
          </w:p>
        </w:tc>
      </w:tr>
      <w:tr w:rsidR="008E08D9" w14:paraId="50E006D7" w14:textId="77777777" w:rsidTr="002D5D5E">
        <w:trPr>
          <w:trHeight w:val="187"/>
          <w:ins w:id="3215" w:author="ZTE-Ma Zhifeng" w:date="2024-08-26T17:0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D4E24BA" w14:textId="77777777" w:rsidR="008E08D9" w:rsidRDefault="008E08D9" w:rsidP="002D5D5E">
            <w:pPr>
              <w:pStyle w:val="TAL"/>
              <w:rPr>
                <w:ins w:id="3216" w:author="ZTE-Ma Zhifeng" w:date="2024-08-26T17:01:00Z"/>
                <w:lang w:val="en-US"/>
              </w:rPr>
            </w:pPr>
            <w:ins w:id="3217" w:author="ZTE-Ma Zhifeng" w:date="2024-08-26T17:01:00Z">
              <w:r>
                <w:rPr>
                  <w:lang w:val="en-US"/>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9E3A1E1" w14:textId="77777777" w:rsidR="008E08D9" w:rsidRPr="00273823" w:rsidRDefault="008E08D9" w:rsidP="002D5D5E">
            <w:pPr>
              <w:keepNext/>
              <w:keepLines/>
              <w:spacing w:after="0"/>
              <w:jc w:val="center"/>
              <w:rPr>
                <w:ins w:id="3218" w:author="ZTE-Ma Zhifeng" w:date="2024-08-26T17:01:00Z"/>
                <w:sz w:val="18"/>
                <w:lang w:val="en-US"/>
              </w:rPr>
            </w:pPr>
            <w:ins w:id="3219" w:author="ZTE-Ma Zhifeng" w:date="2024-08-26T17:01:00Z">
              <w:r w:rsidRPr="0006107C">
                <w:rPr>
                  <w:sz w:val="18"/>
                  <w:lang w:val="en-US"/>
                </w:rPr>
                <w:t>270</w:t>
              </w:r>
              <w:r>
                <w:rPr>
                  <w:sz w:val="18"/>
                  <w:lang w:val="en-US"/>
                </w:rPr>
                <w:t>–</w:t>
              </w:r>
              <w:r w:rsidRPr="0006107C">
                <w:rPr>
                  <w:sz w:val="18"/>
                  <w:lang w:val="en-US"/>
                </w:rPr>
                <w:t>380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C5F1F4" w14:textId="77777777" w:rsidR="008E08D9" w:rsidRPr="00273823" w:rsidRDefault="008E08D9" w:rsidP="002D5D5E">
            <w:pPr>
              <w:keepNext/>
              <w:keepLines/>
              <w:spacing w:after="0"/>
              <w:jc w:val="center"/>
              <w:rPr>
                <w:ins w:id="3220" w:author="ZTE-Ma Zhifeng" w:date="2024-08-26T17:01:00Z"/>
                <w:sz w:val="18"/>
                <w:lang w:val="en-US"/>
              </w:rPr>
            </w:pPr>
            <w:ins w:id="3221" w:author="ZTE-Ma Zhifeng" w:date="2024-08-26T17:01:00Z">
              <w:r w:rsidRPr="0006107C">
                <w:rPr>
                  <w:sz w:val="18"/>
                  <w:lang w:val="en-US"/>
                </w:rPr>
                <w:t>4815</w:t>
              </w:r>
              <w:r>
                <w:rPr>
                  <w:sz w:val="18"/>
                  <w:lang w:val="en-US"/>
                </w:rPr>
                <w:t>–</w:t>
              </w:r>
              <w:r w:rsidRPr="0006107C">
                <w:rPr>
                  <w:sz w:val="18"/>
                  <w:lang w:val="en-US"/>
                </w:rPr>
                <w:t>5890</w:t>
              </w:r>
            </w:ins>
          </w:p>
        </w:tc>
      </w:tr>
      <w:tr w:rsidR="008E08D9" w14:paraId="314B02EC" w14:textId="77777777" w:rsidTr="002D5D5E">
        <w:trPr>
          <w:trHeight w:val="187"/>
          <w:ins w:id="3222" w:author="ZTE-Ma Zhifeng" w:date="2024-08-26T17:0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7340D8" w14:textId="77777777" w:rsidR="008E08D9" w:rsidRDefault="008E08D9" w:rsidP="002D5D5E">
            <w:pPr>
              <w:pStyle w:val="TAL"/>
              <w:rPr>
                <w:ins w:id="3223" w:author="ZTE-Ma Zhifeng" w:date="2024-08-26T17:01:00Z"/>
                <w:lang w:val="en-US"/>
              </w:rPr>
            </w:pPr>
            <w:ins w:id="3224" w:author="ZTE-Ma Zhifeng" w:date="2024-08-26T17:01:00Z">
              <w:r>
                <w:rPr>
                  <w:lang w:eastAsia="zh-CN"/>
                </w:rPr>
                <w:t>Two-tone</w:t>
              </w:r>
              <w:r>
                <w:rPr>
                  <w:lang w:val="en-US"/>
                </w:rPr>
                <w:t xml:space="preserve"> 3</w:t>
              </w:r>
              <w:r>
                <w:rPr>
                  <w:vertAlign w:val="superscript"/>
                  <w:lang w:val="en-US"/>
                </w:rPr>
                <w:t>rd</w:t>
              </w:r>
              <w:r>
                <w:rPr>
                  <w:lang w:val="en-US"/>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98B770A" w14:textId="77777777" w:rsidR="008E08D9" w:rsidRDefault="008E08D9" w:rsidP="002D5D5E">
            <w:pPr>
              <w:pStyle w:val="TAL"/>
              <w:jc w:val="center"/>
              <w:rPr>
                <w:ins w:id="3225" w:author="ZTE-Ma Zhifeng" w:date="2024-08-26T17:01:00Z"/>
                <w:lang w:val="en-US"/>
              </w:rPr>
            </w:pPr>
            <w:ins w:id="3226" w:author="ZTE-Ma Zhifeng" w:date="2024-08-26T17:01:00Z">
              <w:r>
                <w:rPr>
                  <w:lang w:val="en-US"/>
                </w:rPr>
                <w:t>|2*f</w:t>
              </w:r>
              <w:r>
                <w:rPr>
                  <w:vertAlign w:val="subscript"/>
                  <w:lang w:val="en-US"/>
                </w:rPr>
                <w:t>x_low</w:t>
              </w:r>
              <w:r>
                <w:rPr>
                  <w:lang w:val="en-US"/>
                </w:rPr>
                <w:t xml:space="preserve"> + f</w:t>
              </w:r>
              <w:r>
                <w:rPr>
                  <w:vertAlign w:val="subscript"/>
                  <w:lang w:val="en-US"/>
                </w:rPr>
                <w:t>y_low</w:t>
              </w:r>
              <w:r>
                <w:rPr>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6626292" w14:textId="77777777" w:rsidR="008E08D9" w:rsidRDefault="008E08D9" w:rsidP="002D5D5E">
            <w:pPr>
              <w:pStyle w:val="TAL"/>
              <w:jc w:val="center"/>
              <w:rPr>
                <w:ins w:id="3227" w:author="ZTE-Ma Zhifeng" w:date="2024-08-26T17:01:00Z"/>
                <w:lang w:val="en-US"/>
              </w:rPr>
            </w:pPr>
            <w:ins w:id="3228" w:author="ZTE-Ma Zhifeng" w:date="2024-08-26T17:01:00Z">
              <w:r>
                <w:rPr>
                  <w:lang w:val="en-US"/>
                </w:rPr>
                <w:t>|2*f</w:t>
              </w:r>
              <w:r>
                <w:rPr>
                  <w:vertAlign w:val="subscript"/>
                  <w:lang w:val="en-US"/>
                </w:rPr>
                <w:t>x_high</w:t>
              </w:r>
              <w:r>
                <w:rPr>
                  <w:lang w:val="en-US"/>
                </w:rPr>
                <w:t xml:space="preserve"> + f</w:t>
              </w:r>
              <w:r>
                <w:rPr>
                  <w:vertAlign w:val="subscript"/>
                  <w:lang w:val="en-US"/>
                </w:rPr>
                <w:t>y_high</w:t>
              </w:r>
              <w:r>
                <w:rPr>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476C4DC3" w14:textId="77777777" w:rsidR="008E08D9" w:rsidRDefault="008E08D9" w:rsidP="002D5D5E">
            <w:pPr>
              <w:pStyle w:val="TAL"/>
              <w:jc w:val="center"/>
              <w:rPr>
                <w:ins w:id="3229" w:author="ZTE-Ma Zhifeng" w:date="2024-08-26T17:01:00Z"/>
                <w:lang w:val="en-US"/>
              </w:rPr>
            </w:pPr>
            <w:ins w:id="3230" w:author="ZTE-Ma Zhifeng" w:date="2024-08-26T17:01:00Z">
              <w:r>
                <w:rPr>
                  <w:lang w:val="en-US"/>
                </w:rPr>
                <w:t>|2*f</w:t>
              </w:r>
              <w:r>
                <w:rPr>
                  <w:vertAlign w:val="subscript"/>
                  <w:lang w:val="en-US"/>
                </w:rPr>
                <w:t>y_low</w:t>
              </w:r>
              <w:r>
                <w:rPr>
                  <w:lang w:val="en-US"/>
                </w:rPr>
                <w:t xml:space="preserve"> + f</w:t>
              </w:r>
              <w:r>
                <w:rPr>
                  <w:vertAlign w:val="subscript"/>
                  <w:lang w:val="en-US"/>
                </w:rPr>
                <w:t>x_low</w:t>
              </w:r>
              <w:r>
                <w:rPr>
                  <w:lang w:val="en-US"/>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0EFF9B3" w14:textId="77777777" w:rsidR="008E08D9" w:rsidRDefault="008E08D9" w:rsidP="002D5D5E">
            <w:pPr>
              <w:pStyle w:val="TAL"/>
              <w:jc w:val="center"/>
              <w:rPr>
                <w:ins w:id="3231" w:author="ZTE-Ma Zhifeng" w:date="2024-08-26T17:01:00Z"/>
                <w:lang w:val="en-US"/>
              </w:rPr>
            </w:pPr>
            <w:ins w:id="3232" w:author="ZTE-Ma Zhifeng" w:date="2024-08-26T17:01:00Z">
              <w:r>
                <w:rPr>
                  <w:lang w:val="en-US"/>
                </w:rPr>
                <w:t>|2*f</w:t>
              </w:r>
              <w:r>
                <w:rPr>
                  <w:vertAlign w:val="subscript"/>
                  <w:lang w:val="en-US"/>
                </w:rPr>
                <w:t>y_high</w:t>
              </w:r>
              <w:r>
                <w:rPr>
                  <w:lang w:val="en-US"/>
                </w:rPr>
                <w:t xml:space="preserve"> + f</w:t>
              </w:r>
              <w:r>
                <w:rPr>
                  <w:vertAlign w:val="subscript"/>
                  <w:lang w:val="en-US"/>
                </w:rPr>
                <w:t>x_high</w:t>
              </w:r>
              <w:r>
                <w:rPr>
                  <w:lang w:val="en-US"/>
                </w:rPr>
                <w:t>|</w:t>
              </w:r>
            </w:ins>
          </w:p>
        </w:tc>
      </w:tr>
      <w:tr w:rsidR="008E08D9" w14:paraId="628FD38B" w14:textId="77777777" w:rsidTr="002D5D5E">
        <w:trPr>
          <w:trHeight w:val="187"/>
          <w:ins w:id="3233" w:author="ZTE-Ma Zhifeng" w:date="2024-08-26T17:0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BBE8BC" w14:textId="77777777" w:rsidR="008E08D9" w:rsidRDefault="008E08D9" w:rsidP="002D5D5E">
            <w:pPr>
              <w:pStyle w:val="TAL"/>
              <w:rPr>
                <w:ins w:id="3234" w:author="ZTE-Ma Zhifeng" w:date="2024-08-26T17:01:00Z"/>
                <w:lang w:val="en-US"/>
              </w:rPr>
            </w:pPr>
            <w:ins w:id="3235" w:author="ZTE-Ma Zhifeng" w:date="2024-08-26T17:01:00Z">
              <w:r>
                <w:rPr>
                  <w:lang w:val="en-US"/>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4DC3556" w14:textId="77777777" w:rsidR="008E08D9" w:rsidRDefault="008E08D9" w:rsidP="002D5D5E">
            <w:pPr>
              <w:keepNext/>
              <w:keepLines/>
              <w:spacing w:after="0"/>
              <w:jc w:val="center"/>
              <w:rPr>
                <w:ins w:id="3236" w:author="ZTE-Ma Zhifeng" w:date="2024-08-26T17:01:00Z"/>
                <w:sz w:val="18"/>
                <w:lang w:val="en-US"/>
              </w:rPr>
            </w:pPr>
            <w:ins w:id="3237" w:author="ZTE-Ma Zhifeng" w:date="2024-08-26T17:01:00Z">
              <w:r w:rsidRPr="0006107C">
                <w:rPr>
                  <w:sz w:val="18"/>
                  <w:szCs w:val="18"/>
                </w:rPr>
                <w:t>6720</w:t>
              </w:r>
              <w:r>
                <w:rPr>
                  <w:sz w:val="18"/>
                  <w:lang w:val="en-US"/>
                </w:rPr>
                <w:t>–</w:t>
              </w:r>
              <w:r w:rsidRPr="0006107C">
                <w:rPr>
                  <w:sz w:val="18"/>
                  <w:szCs w:val="18"/>
                </w:rPr>
                <w:t>7370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F6F131" w14:textId="77777777" w:rsidR="008E08D9" w:rsidRDefault="008E08D9" w:rsidP="002D5D5E">
            <w:pPr>
              <w:keepNext/>
              <w:keepLines/>
              <w:spacing w:after="0"/>
              <w:jc w:val="center"/>
              <w:rPr>
                <w:ins w:id="3238" w:author="ZTE-Ma Zhifeng" w:date="2024-08-26T17:01:00Z"/>
                <w:sz w:val="18"/>
                <w:lang w:val="en-US"/>
              </w:rPr>
            </w:pPr>
            <w:ins w:id="3239" w:author="ZTE-Ma Zhifeng" w:date="2024-08-26T17:01:00Z">
              <w:r w:rsidRPr="0006107C">
                <w:rPr>
                  <w:sz w:val="18"/>
                  <w:szCs w:val="18"/>
                </w:rPr>
                <w:t>8310</w:t>
              </w:r>
              <w:r>
                <w:rPr>
                  <w:sz w:val="18"/>
                  <w:lang w:val="en-US"/>
                </w:rPr>
                <w:t>–</w:t>
              </w:r>
              <w:r w:rsidRPr="0006107C">
                <w:rPr>
                  <w:sz w:val="18"/>
                  <w:szCs w:val="18"/>
                </w:rPr>
                <w:t>9385</w:t>
              </w:r>
            </w:ins>
          </w:p>
        </w:tc>
      </w:tr>
      <w:tr w:rsidR="008E08D9" w14:paraId="74A6410E" w14:textId="77777777" w:rsidTr="002D5D5E">
        <w:trPr>
          <w:trHeight w:val="187"/>
          <w:ins w:id="3240" w:author="ZTE-Ma Zhifeng" w:date="2024-08-26T17:0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2B36751" w14:textId="77777777" w:rsidR="008E08D9" w:rsidRDefault="008E08D9" w:rsidP="002D5D5E">
            <w:pPr>
              <w:pStyle w:val="TAL"/>
              <w:rPr>
                <w:ins w:id="3241" w:author="ZTE-Ma Zhifeng" w:date="2024-08-26T17:01:00Z"/>
                <w:lang w:val="en-US"/>
              </w:rPr>
            </w:pPr>
            <w:ins w:id="3242" w:author="ZTE-Ma Zhifeng" w:date="2024-08-26T17:01:00Z">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78F76DF" w14:textId="77777777" w:rsidR="008E08D9" w:rsidRDefault="008E08D9" w:rsidP="002D5D5E">
            <w:pPr>
              <w:pStyle w:val="TAL"/>
              <w:jc w:val="center"/>
              <w:rPr>
                <w:ins w:id="3243" w:author="ZTE-Ma Zhifeng" w:date="2024-08-26T17:01:00Z"/>
                <w:lang w:val="en-US"/>
              </w:rPr>
            </w:pPr>
            <w:ins w:id="3244" w:author="ZTE-Ma Zhifeng" w:date="2024-08-26T17:01:00Z">
              <w:r>
                <w:rPr>
                  <w:lang w:val="en-US"/>
                </w:rPr>
                <w:t>|3*f</w:t>
              </w:r>
              <w:r>
                <w:rPr>
                  <w:vertAlign w:val="subscript"/>
                  <w:lang w:val="en-US"/>
                </w:rPr>
                <w:t>x_low</w:t>
              </w:r>
              <w:r>
                <w:rPr>
                  <w:lang w:val="en-US"/>
                </w:rPr>
                <w:t xml:space="preserve"> –1* f</w:t>
              </w:r>
              <w:r>
                <w:rPr>
                  <w:vertAlign w:val="subscript"/>
                  <w:lang w:val="en-US"/>
                </w:rPr>
                <w:t>y_high</w:t>
              </w:r>
              <w:r>
                <w:rPr>
                  <w:lang w:val="en-US"/>
                </w:rPr>
                <w:t>|</w:t>
              </w:r>
            </w:ins>
          </w:p>
        </w:tc>
        <w:tc>
          <w:tcPr>
            <w:tcW w:w="1749" w:type="dxa"/>
            <w:tcBorders>
              <w:top w:val="single" w:sz="4" w:space="0" w:color="auto"/>
              <w:left w:val="single" w:sz="4" w:space="0" w:color="auto"/>
              <w:bottom w:val="single" w:sz="4" w:space="0" w:color="auto"/>
              <w:right w:val="single" w:sz="4" w:space="0" w:color="auto"/>
            </w:tcBorders>
          </w:tcPr>
          <w:p w14:paraId="55D05128" w14:textId="77777777" w:rsidR="008E08D9" w:rsidRDefault="008E08D9" w:rsidP="002D5D5E">
            <w:pPr>
              <w:pStyle w:val="TAL"/>
              <w:jc w:val="center"/>
              <w:rPr>
                <w:ins w:id="3245" w:author="ZTE-Ma Zhifeng" w:date="2024-08-26T17:01:00Z"/>
                <w:lang w:val="en-US"/>
              </w:rPr>
            </w:pPr>
            <w:ins w:id="3246" w:author="ZTE-Ma Zhifeng" w:date="2024-08-26T17:01:00Z">
              <w:r>
                <w:rPr>
                  <w:lang w:val="en-US"/>
                </w:rPr>
                <w:t>|3*f</w:t>
              </w:r>
              <w:r>
                <w:rPr>
                  <w:vertAlign w:val="subscript"/>
                  <w:lang w:val="en-US"/>
                </w:rPr>
                <w:t>x_high</w:t>
              </w:r>
              <w:r>
                <w:rPr>
                  <w:lang w:val="en-US"/>
                </w:rPr>
                <w:t xml:space="preserve"> – 1*f</w:t>
              </w:r>
              <w:r>
                <w:rPr>
                  <w:vertAlign w:val="subscript"/>
                  <w:lang w:val="en-US"/>
                </w:rPr>
                <w:t>y_low</w:t>
              </w:r>
              <w:r>
                <w:rPr>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3C64705" w14:textId="77777777" w:rsidR="008E08D9" w:rsidRDefault="008E08D9" w:rsidP="002D5D5E">
            <w:pPr>
              <w:pStyle w:val="TAL"/>
              <w:jc w:val="center"/>
              <w:rPr>
                <w:ins w:id="3247" w:author="ZTE-Ma Zhifeng" w:date="2024-08-26T17:01:00Z"/>
                <w:lang w:val="en-US"/>
              </w:rPr>
            </w:pPr>
            <w:ins w:id="3248" w:author="ZTE-Ma Zhifeng" w:date="2024-08-26T17:01:00Z">
              <w:r>
                <w:rPr>
                  <w:lang w:val="en-US"/>
                </w:rPr>
                <w:t>|3*f</w:t>
              </w:r>
              <w:r>
                <w:rPr>
                  <w:vertAlign w:val="subscript"/>
                  <w:lang w:val="en-US"/>
                </w:rPr>
                <w:t>y_low</w:t>
              </w:r>
              <w:r>
                <w:rPr>
                  <w:lang w:val="en-US"/>
                </w:rPr>
                <w:t xml:space="preserve"> – 1*f</w:t>
              </w:r>
              <w:r>
                <w:rPr>
                  <w:vertAlign w:val="subscript"/>
                  <w:lang w:val="en-US"/>
                </w:rPr>
                <w:t>x_high</w:t>
              </w:r>
              <w:r>
                <w:rPr>
                  <w:lang w:val="en-US"/>
                </w:rPr>
                <w:t>|</w:t>
              </w:r>
            </w:ins>
          </w:p>
        </w:tc>
        <w:tc>
          <w:tcPr>
            <w:tcW w:w="1799" w:type="dxa"/>
            <w:tcBorders>
              <w:top w:val="single" w:sz="4" w:space="0" w:color="auto"/>
              <w:left w:val="single" w:sz="4" w:space="0" w:color="auto"/>
              <w:bottom w:val="single" w:sz="4" w:space="0" w:color="auto"/>
              <w:right w:val="single" w:sz="4" w:space="0" w:color="auto"/>
            </w:tcBorders>
          </w:tcPr>
          <w:p w14:paraId="589F5C56" w14:textId="77777777" w:rsidR="008E08D9" w:rsidRDefault="008E08D9" w:rsidP="002D5D5E">
            <w:pPr>
              <w:pStyle w:val="TAL"/>
              <w:jc w:val="center"/>
              <w:rPr>
                <w:ins w:id="3249" w:author="ZTE-Ma Zhifeng" w:date="2024-08-26T17:01:00Z"/>
                <w:lang w:val="en-US"/>
              </w:rPr>
            </w:pPr>
            <w:ins w:id="3250" w:author="ZTE-Ma Zhifeng" w:date="2024-08-26T17:01:00Z">
              <w:r>
                <w:rPr>
                  <w:lang w:val="en-US"/>
                </w:rPr>
                <w:t>|3*f</w:t>
              </w:r>
              <w:r>
                <w:rPr>
                  <w:vertAlign w:val="subscript"/>
                  <w:lang w:val="en-US"/>
                </w:rPr>
                <w:t>y_high</w:t>
              </w:r>
              <w:r>
                <w:rPr>
                  <w:lang w:val="en-US"/>
                </w:rPr>
                <w:t xml:space="preserve"> – 1*f</w:t>
              </w:r>
              <w:r>
                <w:rPr>
                  <w:vertAlign w:val="subscript"/>
                  <w:lang w:val="en-US"/>
                </w:rPr>
                <w:t>x_low</w:t>
              </w:r>
              <w:r>
                <w:rPr>
                  <w:lang w:val="en-US"/>
                </w:rPr>
                <w:t>|</w:t>
              </w:r>
            </w:ins>
          </w:p>
        </w:tc>
      </w:tr>
      <w:tr w:rsidR="008E08D9" w14:paraId="013D55B5" w14:textId="77777777" w:rsidTr="00231FDB">
        <w:tblPrEx>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251" w:author="ZTE-Ma Zhifeng" w:date="2024-08-27T21:25:00Z">
            <w:tblPrEx>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187"/>
          <w:ins w:id="3252" w:author="ZTE-Ma Zhifeng" w:date="2024-08-26T17:01:00Z"/>
          <w:trPrChange w:id="3253" w:author="ZTE-Ma Zhifeng" w:date="2024-08-27T21:25:00Z">
            <w:trPr>
              <w:trHeight w:val="187"/>
            </w:trPr>
          </w:trPrChange>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Change w:id="3254" w:author="ZTE-Ma Zhifeng" w:date="2024-08-27T21:25:00Z">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tcPrChange>
          </w:tcPr>
          <w:p w14:paraId="291AB2EB" w14:textId="77777777" w:rsidR="008E08D9" w:rsidRDefault="008E08D9" w:rsidP="002D5D5E">
            <w:pPr>
              <w:pStyle w:val="TAL"/>
              <w:rPr>
                <w:ins w:id="3255" w:author="ZTE-Ma Zhifeng" w:date="2024-08-26T17:01:00Z"/>
                <w:lang w:val="en-US"/>
              </w:rPr>
            </w:pPr>
            <w:ins w:id="3256" w:author="ZTE-Ma Zhifeng" w:date="2024-08-26T17:01:00Z">
              <w:r>
                <w:rPr>
                  <w:lang w:eastAsia="zh-CN"/>
                </w:rPr>
                <w:t>IMD</w:t>
              </w:r>
              <w:r>
                <w:rPr>
                  <w:lang w:val="en-US"/>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Change w:id="3257" w:author="ZTE-Ma Zhifeng" w:date="2024-08-27T21:25:00Z">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004EAC87" w14:textId="77777777" w:rsidR="008E08D9" w:rsidRPr="004367C2" w:rsidRDefault="008E08D9" w:rsidP="002D5D5E">
            <w:pPr>
              <w:keepNext/>
              <w:keepLines/>
              <w:spacing w:after="0"/>
              <w:jc w:val="center"/>
              <w:rPr>
                <w:ins w:id="3258" w:author="ZTE-Ma Zhifeng" w:date="2024-08-26T17:01:00Z"/>
                <w:sz w:val="18"/>
                <w:lang w:eastAsia="ja-JP"/>
              </w:rPr>
            </w:pPr>
            <w:ins w:id="3259" w:author="ZTE-Ma Zhifeng" w:date="2024-08-26T17:01:00Z">
              <w:r w:rsidRPr="004367C2">
                <w:rPr>
                  <w:sz w:val="18"/>
                  <w:szCs w:val="18"/>
                  <w:highlight w:val="yellow"/>
                </w:rPr>
                <w:t>1330</w:t>
              </w:r>
              <w:r w:rsidRPr="004367C2">
                <w:rPr>
                  <w:sz w:val="18"/>
                  <w:highlight w:val="yellow"/>
                  <w:lang w:val="en-US"/>
                </w:rPr>
                <w:t>–</w:t>
              </w:r>
              <w:r w:rsidRPr="004367C2">
                <w:rPr>
                  <w:sz w:val="18"/>
                  <w:szCs w:val="18"/>
                  <w:highlight w:val="yellow"/>
                </w:rPr>
                <w:t>2055</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Change w:id="3260" w:author="ZTE-Ma Zhifeng" w:date="2024-08-27T21:25:00Z">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tcPrChange>
          </w:tcPr>
          <w:p w14:paraId="653D71A3" w14:textId="77777777" w:rsidR="008E08D9" w:rsidRDefault="008E08D9" w:rsidP="002D5D5E">
            <w:pPr>
              <w:keepNext/>
              <w:keepLines/>
              <w:spacing w:after="0"/>
              <w:jc w:val="center"/>
              <w:rPr>
                <w:ins w:id="3261" w:author="ZTE-Ma Zhifeng" w:date="2024-08-26T17:01:00Z"/>
                <w:sz w:val="18"/>
                <w:lang w:eastAsia="ja-JP"/>
              </w:rPr>
            </w:pPr>
            <w:ins w:id="3262" w:author="ZTE-Ma Zhifeng" w:date="2024-08-26T17:01:00Z">
              <w:r w:rsidRPr="0006107C">
                <w:rPr>
                  <w:sz w:val="18"/>
                  <w:szCs w:val="18"/>
                </w:rPr>
                <w:t>8115</w:t>
              </w:r>
              <w:r>
                <w:rPr>
                  <w:sz w:val="18"/>
                  <w:lang w:val="en-US"/>
                </w:rPr>
                <w:t>–</w:t>
              </w:r>
              <w:r w:rsidRPr="0006107C">
                <w:rPr>
                  <w:sz w:val="18"/>
                  <w:szCs w:val="18"/>
                </w:rPr>
                <w:t>9690</w:t>
              </w:r>
            </w:ins>
          </w:p>
        </w:tc>
      </w:tr>
      <w:tr w:rsidR="00231FDB" w14:paraId="0D1E6623" w14:textId="77777777" w:rsidTr="00AD166C">
        <w:trPr>
          <w:trHeight w:val="187"/>
          <w:ins w:id="3263" w:author="ZTE-Ma Zhifeng" w:date="2024-08-26T17:0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0DBA4D" w14:textId="77777777" w:rsidR="00231FDB" w:rsidRDefault="00231FDB" w:rsidP="002D5D5E">
            <w:pPr>
              <w:pStyle w:val="TAL"/>
              <w:rPr>
                <w:ins w:id="3264" w:author="ZTE-Ma Zhifeng" w:date="2024-08-26T17:01:00Z"/>
                <w:lang w:val="en-US"/>
              </w:rPr>
            </w:pPr>
            <w:ins w:id="3265" w:author="ZTE-Ma Zhifeng" w:date="2024-08-26T17:01:00Z">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EB0E2A2" w14:textId="77777777" w:rsidR="00231FDB" w:rsidRDefault="00231FDB" w:rsidP="002D5D5E">
            <w:pPr>
              <w:pStyle w:val="TAL"/>
              <w:jc w:val="center"/>
              <w:rPr>
                <w:ins w:id="3266" w:author="ZTE-Ma Zhifeng" w:date="2024-08-26T17:01:00Z"/>
                <w:lang w:val="en-US"/>
              </w:rPr>
            </w:pPr>
            <w:ins w:id="3267" w:author="ZTE-Ma Zhifeng" w:date="2024-08-26T17:01:00Z">
              <w:r>
                <w:rPr>
                  <w:lang w:val="en-US"/>
                </w:rPr>
                <w:t>|2*f</w:t>
              </w:r>
              <w:r>
                <w:rPr>
                  <w:vertAlign w:val="subscript"/>
                  <w:lang w:val="en-US"/>
                </w:rPr>
                <w:t>x_low</w:t>
              </w:r>
              <w:r>
                <w:rPr>
                  <w:lang w:val="en-US"/>
                </w:rPr>
                <w:t xml:space="preserve"> –2* f</w:t>
              </w:r>
              <w:r>
                <w:rPr>
                  <w:vertAlign w:val="subscript"/>
                  <w:lang w:val="en-US"/>
                </w:rPr>
                <w:t>y_high</w:t>
              </w:r>
              <w:r>
                <w:rPr>
                  <w:lang w:val="en-US"/>
                </w:rPr>
                <w:t>|</w:t>
              </w:r>
            </w:ins>
          </w:p>
        </w:tc>
        <w:tc>
          <w:tcPr>
            <w:tcW w:w="1749" w:type="dxa"/>
            <w:tcBorders>
              <w:top w:val="single" w:sz="4" w:space="0" w:color="auto"/>
              <w:left w:val="single" w:sz="4" w:space="0" w:color="auto"/>
              <w:bottom w:val="single" w:sz="4" w:space="0" w:color="auto"/>
              <w:right w:val="single" w:sz="4" w:space="0" w:color="auto"/>
            </w:tcBorders>
          </w:tcPr>
          <w:p w14:paraId="32F32AD8" w14:textId="77777777" w:rsidR="00231FDB" w:rsidRDefault="00231FDB" w:rsidP="002D5D5E">
            <w:pPr>
              <w:pStyle w:val="TAL"/>
              <w:jc w:val="center"/>
              <w:rPr>
                <w:ins w:id="3268" w:author="ZTE-Ma Zhifeng" w:date="2024-08-26T17:01:00Z"/>
                <w:lang w:val="en-US"/>
              </w:rPr>
            </w:pPr>
            <w:ins w:id="3269" w:author="ZTE-Ma Zhifeng" w:date="2024-08-26T17:01:00Z">
              <w:r>
                <w:rPr>
                  <w:lang w:val="en-US"/>
                </w:rPr>
                <w:t>|2*f</w:t>
              </w:r>
              <w:r>
                <w:rPr>
                  <w:vertAlign w:val="subscript"/>
                  <w:lang w:val="en-US"/>
                </w:rPr>
                <w:t>x_high</w:t>
              </w:r>
              <w:r>
                <w:rPr>
                  <w:lang w:val="en-US"/>
                </w:rPr>
                <w:t xml:space="preserve"> –2* f</w:t>
              </w:r>
              <w:r>
                <w:rPr>
                  <w:vertAlign w:val="subscript"/>
                  <w:lang w:val="en-US"/>
                </w:rPr>
                <w:t>y_low</w:t>
              </w:r>
              <w:r>
                <w:rPr>
                  <w:lang w:val="en-US"/>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0D04D2FA" w14:textId="77777777" w:rsidR="00231FDB" w:rsidRDefault="00231FDB" w:rsidP="002D5D5E">
            <w:pPr>
              <w:pStyle w:val="TAL"/>
              <w:jc w:val="center"/>
              <w:rPr>
                <w:ins w:id="3270" w:author="ZTE-Ma Zhifeng" w:date="2024-08-26T17:01:00Z"/>
                <w:lang w:val="en-US"/>
              </w:rPr>
            </w:pPr>
          </w:p>
        </w:tc>
      </w:tr>
      <w:tr w:rsidR="00231FDB" w14:paraId="01BCD415" w14:textId="77777777" w:rsidTr="00AD166C">
        <w:trPr>
          <w:trHeight w:val="187"/>
          <w:ins w:id="3271" w:author="ZTE-Ma Zhifeng" w:date="2024-08-26T17:0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4111B9" w14:textId="77777777" w:rsidR="00231FDB" w:rsidRDefault="00231FDB" w:rsidP="002D5D5E">
            <w:pPr>
              <w:pStyle w:val="TAL"/>
              <w:rPr>
                <w:ins w:id="3272" w:author="ZTE-Ma Zhifeng" w:date="2024-08-26T17:01:00Z"/>
                <w:lang w:val="en-US"/>
              </w:rPr>
            </w:pPr>
            <w:ins w:id="3273" w:author="ZTE-Ma Zhifeng" w:date="2024-08-26T17:01:00Z">
              <w:r>
                <w:rPr>
                  <w:lang w:val="en-US"/>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551CB35" w14:textId="77777777" w:rsidR="00231FDB" w:rsidRDefault="00231FDB" w:rsidP="002D5D5E">
            <w:pPr>
              <w:keepNext/>
              <w:keepLines/>
              <w:spacing w:after="0"/>
              <w:jc w:val="center"/>
              <w:rPr>
                <w:ins w:id="3274" w:author="ZTE-Ma Zhifeng" w:date="2024-08-26T17:01:00Z"/>
                <w:sz w:val="18"/>
                <w:lang w:eastAsia="ja-JP"/>
              </w:rPr>
            </w:pPr>
            <w:ins w:id="3275" w:author="ZTE-Ma Zhifeng" w:date="2024-08-26T17:01:00Z">
              <w:r w:rsidRPr="0006107C">
                <w:rPr>
                  <w:sz w:val="18"/>
                  <w:szCs w:val="18"/>
                </w:rPr>
                <w:t>3030</w:t>
              </w:r>
              <w:r>
                <w:rPr>
                  <w:sz w:val="18"/>
                  <w:lang w:val="en-US"/>
                </w:rPr>
                <w:t>–</w:t>
              </w:r>
              <w:r w:rsidRPr="0006107C">
                <w:rPr>
                  <w:sz w:val="18"/>
                  <w:szCs w:val="18"/>
                </w:rPr>
                <w:t>4180</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5DEDAAC3" w14:textId="77777777" w:rsidR="00231FDB" w:rsidRDefault="00231FDB" w:rsidP="002D5D5E">
            <w:pPr>
              <w:keepNext/>
              <w:keepLines/>
              <w:spacing w:after="0"/>
              <w:jc w:val="center"/>
              <w:rPr>
                <w:ins w:id="3276" w:author="ZTE-Ma Zhifeng" w:date="2024-08-26T17:01:00Z"/>
                <w:sz w:val="18"/>
                <w:lang w:eastAsia="ja-JP"/>
              </w:rPr>
            </w:pPr>
          </w:p>
        </w:tc>
      </w:tr>
      <w:tr w:rsidR="008E08D9" w14:paraId="06555A41" w14:textId="77777777" w:rsidTr="002D5D5E">
        <w:trPr>
          <w:trHeight w:val="187"/>
          <w:ins w:id="3277" w:author="ZTE-Ma Zhifeng" w:date="2024-08-26T17:0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20E9EB" w14:textId="77777777" w:rsidR="008E08D9" w:rsidRDefault="008E08D9" w:rsidP="002D5D5E">
            <w:pPr>
              <w:keepNext/>
              <w:keepLines/>
              <w:spacing w:after="0"/>
              <w:rPr>
                <w:ins w:id="3278" w:author="ZTE-Ma Zhifeng" w:date="2024-08-26T17:01:00Z"/>
                <w:rFonts w:ascii="Arial" w:hAnsi="Arial" w:cs="Arial"/>
                <w:sz w:val="18"/>
                <w:lang w:val="en-US"/>
              </w:rPr>
            </w:pPr>
            <w:ins w:id="3279" w:author="ZTE-Ma Zhifeng" w:date="2024-08-26T17:01:00Z">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DBAB05E" w14:textId="77777777" w:rsidR="008E08D9" w:rsidRDefault="008E08D9" w:rsidP="002D5D5E">
            <w:pPr>
              <w:pStyle w:val="TAL"/>
              <w:jc w:val="center"/>
              <w:rPr>
                <w:ins w:id="3280" w:author="ZTE-Ma Zhifeng" w:date="2024-08-26T17:01:00Z"/>
                <w:lang w:val="en-US"/>
              </w:rPr>
            </w:pPr>
            <w:ins w:id="3281" w:author="ZTE-Ma Zhifeng" w:date="2024-08-26T17:01:00Z">
              <w:r>
                <w:rPr>
                  <w:lang w:val="en-US"/>
                </w:rPr>
                <w:t>|3*f</w:t>
              </w:r>
              <w:r>
                <w:rPr>
                  <w:vertAlign w:val="subscript"/>
                  <w:lang w:val="en-US"/>
                </w:rPr>
                <w:t>x_low</w:t>
              </w:r>
              <w:r>
                <w:rPr>
                  <w:lang w:val="en-US"/>
                </w:rPr>
                <w:t xml:space="preserve"> +1* f</w:t>
              </w:r>
              <w:r>
                <w:rPr>
                  <w:vertAlign w:val="subscript"/>
                  <w:lang w:val="en-US"/>
                </w:rPr>
                <w:t>y_low</w:t>
              </w:r>
              <w:r>
                <w:rPr>
                  <w:lang w:val="en-US"/>
                </w:rPr>
                <w:t>|</w:t>
              </w:r>
            </w:ins>
          </w:p>
        </w:tc>
        <w:tc>
          <w:tcPr>
            <w:tcW w:w="1749" w:type="dxa"/>
            <w:tcBorders>
              <w:top w:val="single" w:sz="4" w:space="0" w:color="auto"/>
              <w:left w:val="single" w:sz="4" w:space="0" w:color="auto"/>
              <w:bottom w:val="single" w:sz="4" w:space="0" w:color="auto"/>
              <w:right w:val="single" w:sz="4" w:space="0" w:color="auto"/>
            </w:tcBorders>
          </w:tcPr>
          <w:p w14:paraId="3E0CE861" w14:textId="77777777" w:rsidR="008E08D9" w:rsidRDefault="008E08D9" w:rsidP="002D5D5E">
            <w:pPr>
              <w:pStyle w:val="TAL"/>
              <w:jc w:val="center"/>
              <w:rPr>
                <w:ins w:id="3282" w:author="ZTE-Ma Zhifeng" w:date="2024-08-26T17:01:00Z"/>
                <w:lang w:val="en-US"/>
              </w:rPr>
            </w:pPr>
            <w:ins w:id="3283" w:author="ZTE-Ma Zhifeng" w:date="2024-08-26T17:01:00Z">
              <w:r>
                <w:rPr>
                  <w:lang w:val="en-US"/>
                </w:rPr>
                <w:t>|3*f</w:t>
              </w:r>
              <w:r>
                <w:rPr>
                  <w:vertAlign w:val="subscript"/>
                  <w:lang w:val="en-US"/>
                </w:rPr>
                <w:t>x_high</w:t>
              </w:r>
              <w:r>
                <w:rPr>
                  <w:lang w:val="en-US"/>
                </w:rPr>
                <w:t xml:space="preserve"> + 1*f</w:t>
              </w:r>
              <w:r>
                <w:rPr>
                  <w:vertAlign w:val="subscript"/>
                  <w:lang w:val="en-US"/>
                </w:rPr>
                <w:t>y_high</w:t>
              </w:r>
              <w:r>
                <w:rPr>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03BB01A" w14:textId="77777777" w:rsidR="008E08D9" w:rsidRDefault="008E08D9" w:rsidP="002D5D5E">
            <w:pPr>
              <w:pStyle w:val="TAL"/>
              <w:jc w:val="center"/>
              <w:rPr>
                <w:ins w:id="3284" w:author="ZTE-Ma Zhifeng" w:date="2024-08-26T17:01:00Z"/>
                <w:lang w:val="en-US"/>
              </w:rPr>
            </w:pPr>
            <w:ins w:id="3285" w:author="ZTE-Ma Zhifeng" w:date="2024-08-26T17:01:00Z">
              <w:r>
                <w:rPr>
                  <w:lang w:val="en-US"/>
                </w:rPr>
                <w:t>|3*f</w:t>
              </w:r>
              <w:r>
                <w:rPr>
                  <w:vertAlign w:val="subscript"/>
                  <w:lang w:val="en-US"/>
                </w:rPr>
                <w:t>y_low</w:t>
              </w:r>
              <w:r>
                <w:rPr>
                  <w:lang w:val="en-US"/>
                </w:rPr>
                <w:t xml:space="preserve"> + 1*f</w:t>
              </w:r>
              <w:r>
                <w:rPr>
                  <w:vertAlign w:val="subscript"/>
                  <w:lang w:val="en-US"/>
                </w:rPr>
                <w:t>x_low</w:t>
              </w:r>
              <w:r>
                <w:rPr>
                  <w:lang w:val="en-US"/>
                </w:rPr>
                <w:t>|</w:t>
              </w:r>
            </w:ins>
          </w:p>
        </w:tc>
        <w:tc>
          <w:tcPr>
            <w:tcW w:w="1799" w:type="dxa"/>
            <w:tcBorders>
              <w:top w:val="single" w:sz="4" w:space="0" w:color="auto"/>
              <w:left w:val="single" w:sz="4" w:space="0" w:color="auto"/>
              <w:bottom w:val="single" w:sz="4" w:space="0" w:color="auto"/>
              <w:right w:val="single" w:sz="4" w:space="0" w:color="auto"/>
            </w:tcBorders>
          </w:tcPr>
          <w:p w14:paraId="5CDF8745" w14:textId="77777777" w:rsidR="008E08D9" w:rsidRDefault="008E08D9" w:rsidP="002D5D5E">
            <w:pPr>
              <w:pStyle w:val="TAL"/>
              <w:jc w:val="center"/>
              <w:rPr>
                <w:ins w:id="3286" w:author="ZTE-Ma Zhifeng" w:date="2024-08-26T17:01:00Z"/>
                <w:lang w:val="en-US"/>
              </w:rPr>
            </w:pPr>
            <w:ins w:id="3287" w:author="ZTE-Ma Zhifeng" w:date="2024-08-26T17:01:00Z">
              <w:r>
                <w:rPr>
                  <w:lang w:val="en-US"/>
                </w:rPr>
                <w:t>|3*f</w:t>
              </w:r>
              <w:r>
                <w:rPr>
                  <w:vertAlign w:val="subscript"/>
                  <w:lang w:val="en-US"/>
                </w:rPr>
                <w:t>y_high</w:t>
              </w:r>
              <w:r>
                <w:rPr>
                  <w:lang w:val="en-US"/>
                </w:rPr>
                <w:t xml:space="preserve"> + 1*f</w:t>
              </w:r>
              <w:r>
                <w:rPr>
                  <w:vertAlign w:val="subscript"/>
                  <w:lang w:val="en-US"/>
                </w:rPr>
                <w:t>x_high</w:t>
              </w:r>
              <w:r>
                <w:rPr>
                  <w:lang w:val="en-US"/>
                </w:rPr>
                <w:t>|</w:t>
              </w:r>
            </w:ins>
          </w:p>
        </w:tc>
      </w:tr>
      <w:tr w:rsidR="008E08D9" w14:paraId="4479479F" w14:textId="77777777" w:rsidTr="00231FDB">
        <w:tblPrEx>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288" w:author="ZTE-Ma Zhifeng" w:date="2024-08-27T21:26:00Z">
            <w:tblPrEx>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187"/>
          <w:ins w:id="3289" w:author="ZTE-Ma Zhifeng" w:date="2024-08-26T17:01:00Z"/>
          <w:trPrChange w:id="3290" w:author="ZTE-Ma Zhifeng" w:date="2024-08-27T21:26:00Z">
            <w:trPr>
              <w:trHeight w:val="187"/>
            </w:trPr>
          </w:trPrChange>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Change w:id="3291" w:author="ZTE-Ma Zhifeng" w:date="2024-08-27T21:26:00Z">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tcPrChange>
          </w:tcPr>
          <w:p w14:paraId="13743094" w14:textId="77777777" w:rsidR="008E08D9" w:rsidRDefault="008E08D9" w:rsidP="002D5D5E">
            <w:pPr>
              <w:pStyle w:val="TAL"/>
              <w:rPr>
                <w:ins w:id="3292" w:author="ZTE-Ma Zhifeng" w:date="2024-08-26T17:01:00Z"/>
                <w:lang w:val="en-US"/>
              </w:rPr>
            </w:pPr>
            <w:ins w:id="3293" w:author="ZTE-Ma Zhifeng" w:date="2024-08-26T17:01:00Z">
              <w:r>
                <w:rPr>
                  <w:lang w:val="en-US"/>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Change w:id="3294" w:author="ZTE-Ma Zhifeng" w:date="2024-08-27T21:26:00Z">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6B7863BF" w14:textId="77777777" w:rsidR="008E08D9" w:rsidRDefault="008E08D9" w:rsidP="002D5D5E">
            <w:pPr>
              <w:keepNext/>
              <w:keepLines/>
              <w:spacing w:after="0"/>
              <w:jc w:val="center"/>
              <w:rPr>
                <w:ins w:id="3295" w:author="ZTE-Ma Zhifeng" w:date="2024-08-26T17:01:00Z"/>
                <w:sz w:val="18"/>
                <w:lang w:eastAsia="ja-JP"/>
              </w:rPr>
            </w:pPr>
            <w:ins w:id="3296" w:author="ZTE-Ma Zhifeng" w:date="2024-08-26T17:01:00Z">
              <w:r w:rsidRPr="0006107C">
                <w:rPr>
                  <w:sz w:val="18"/>
                  <w:szCs w:val="18"/>
                </w:rPr>
                <w:t>8430</w:t>
              </w:r>
              <w:r>
                <w:rPr>
                  <w:sz w:val="18"/>
                  <w:lang w:val="en-US"/>
                </w:rPr>
                <w:t>–</w:t>
              </w:r>
              <w:r w:rsidRPr="0006107C">
                <w:rPr>
                  <w:sz w:val="18"/>
                  <w:szCs w:val="18"/>
                </w:rPr>
                <w:t>9155</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Change w:id="3297" w:author="ZTE-Ma Zhifeng" w:date="2024-08-27T21:26:00Z">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tcPrChange>
          </w:tcPr>
          <w:p w14:paraId="04978941" w14:textId="77777777" w:rsidR="008E08D9" w:rsidRDefault="008E08D9" w:rsidP="002D5D5E">
            <w:pPr>
              <w:keepNext/>
              <w:keepLines/>
              <w:spacing w:after="0"/>
              <w:jc w:val="center"/>
              <w:rPr>
                <w:ins w:id="3298" w:author="ZTE-Ma Zhifeng" w:date="2024-08-26T17:01:00Z"/>
                <w:sz w:val="18"/>
                <w:lang w:eastAsia="ja-JP"/>
              </w:rPr>
            </w:pPr>
            <w:ins w:id="3299" w:author="ZTE-Ma Zhifeng" w:date="2024-08-26T17:01:00Z">
              <w:r w:rsidRPr="0006107C">
                <w:rPr>
                  <w:sz w:val="18"/>
                  <w:szCs w:val="18"/>
                </w:rPr>
                <w:t>11610</w:t>
              </w:r>
              <w:r>
                <w:rPr>
                  <w:sz w:val="18"/>
                  <w:lang w:val="en-US"/>
                </w:rPr>
                <w:t>–</w:t>
              </w:r>
              <w:r w:rsidRPr="0006107C">
                <w:rPr>
                  <w:sz w:val="18"/>
                  <w:szCs w:val="18"/>
                </w:rPr>
                <w:t>13185</w:t>
              </w:r>
            </w:ins>
          </w:p>
        </w:tc>
      </w:tr>
      <w:tr w:rsidR="00231FDB" w14:paraId="49D2F4D6" w14:textId="77777777" w:rsidTr="0078503A">
        <w:trPr>
          <w:trHeight w:val="187"/>
          <w:ins w:id="3300" w:author="ZTE-Ma Zhifeng" w:date="2024-08-26T17:0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BD83C3" w14:textId="77777777" w:rsidR="00231FDB" w:rsidRDefault="00231FDB" w:rsidP="002D5D5E">
            <w:pPr>
              <w:pStyle w:val="TAL"/>
              <w:rPr>
                <w:ins w:id="3301" w:author="ZTE-Ma Zhifeng" w:date="2024-08-26T17:01:00Z"/>
                <w:lang w:val="en-US"/>
              </w:rPr>
            </w:pPr>
            <w:ins w:id="3302" w:author="ZTE-Ma Zhifeng" w:date="2024-08-26T17:01:00Z">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074CA59" w14:textId="77777777" w:rsidR="00231FDB" w:rsidRDefault="00231FDB" w:rsidP="002D5D5E">
            <w:pPr>
              <w:pStyle w:val="TAL"/>
              <w:jc w:val="center"/>
              <w:rPr>
                <w:ins w:id="3303" w:author="ZTE-Ma Zhifeng" w:date="2024-08-26T17:01:00Z"/>
                <w:lang w:val="en-US"/>
              </w:rPr>
            </w:pPr>
            <w:ins w:id="3304" w:author="ZTE-Ma Zhifeng" w:date="2024-08-26T17:01:00Z">
              <w:r>
                <w:rPr>
                  <w:lang w:val="en-US"/>
                </w:rPr>
                <w:t>|2*f</w:t>
              </w:r>
              <w:r>
                <w:rPr>
                  <w:vertAlign w:val="subscript"/>
                  <w:lang w:val="en-US"/>
                </w:rPr>
                <w:t>x_low</w:t>
              </w:r>
              <w:r>
                <w:rPr>
                  <w:lang w:val="en-US"/>
                </w:rPr>
                <w:t xml:space="preserve"> +2* f</w:t>
              </w:r>
              <w:r>
                <w:rPr>
                  <w:vertAlign w:val="subscript"/>
                  <w:lang w:val="en-US"/>
                </w:rPr>
                <w:t>y_low</w:t>
              </w:r>
              <w:r>
                <w:rPr>
                  <w:lang w:val="en-US"/>
                </w:rPr>
                <w:t>|</w:t>
              </w:r>
            </w:ins>
          </w:p>
        </w:tc>
        <w:tc>
          <w:tcPr>
            <w:tcW w:w="1749" w:type="dxa"/>
            <w:tcBorders>
              <w:top w:val="single" w:sz="4" w:space="0" w:color="auto"/>
              <w:left w:val="single" w:sz="4" w:space="0" w:color="auto"/>
              <w:bottom w:val="single" w:sz="4" w:space="0" w:color="auto"/>
              <w:right w:val="single" w:sz="4" w:space="0" w:color="auto"/>
            </w:tcBorders>
          </w:tcPr>
          <w:p w14:paraId="0B839193" w14:textId="77777777" w:rsidR="00231FDB" w:rsidRDefault="00231FDB" w:rsidP="002D5D5E">
            <w:pPr>
              <w:pStyle w:val="TAL"/>
              <w:jc w:val="center"/>
              <w:rPr>
                <w:ins w:id="3305" w:author="ZTE-Ma Zhifeng" w:date="2024-08-26T17:01:00Z"/>
                <w:lang w:val="en-US"/>
              </w:rPr>
            </w:pPr>
            <w:ins w:id="3306" w:author="ZTE-Ma Zhifeng" w:date="2024-08-26T17:01:00Z">
              <w:r>
                <w:rPr>
                  <w:lang w:val="en-US"/>
                </w:rPr>
                <w:t>|2*f</w:t>
              </w:r>
              <w:r>
                <w:rPr>
                  <w:vertAlign w:val="subscript"/>
                  <w:lang w:val="en-US"/>
                </w:rPr>
                <w:t>x_high</w:t>
              </w:r>
              <w:r>
                <w:rPr>
                  <w:lang w:val="en-US"/>
                </w:rPr>
                <w:t xml:space="preserve"> +2* f</w:t>
              </w:r>
              <w:r>
                <w:rPr>
                  <w:vertAlign w:val="subscript"/>
                  <w:lang w:val="en-US"/>
                </w:rPr>
                <w:t>y_high</w:t>
              </w:r>
              <w:r>
                <w:rPr>
                  <w:lang w:val="en-US"/>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7BAD7E4B" w14:textId="77777777" w:rsidR="00231FDB" w:rsidRDefault="00231FDB" w:rsidP="002D5D5E">
            <w:pPr>
              <w:pStyle w:val="TAL"/>
              <w:jc w:val="center"/>
              <w:rPr>
                <w:ins w:id="3307" w:author="ZTE-Ma Zhifeng" w:date="2024-08-26T17:01:00Z"/>
                <w:lang w:val="en-US"/>
              </w:rPr>
            </w:pPr>
          </w:p>
        </w:tc>
      </w:tr>
      <w:tr w:rsidR="00231FDB" w14:paraId="2F5957A2" w14:textId="77777777" w:rsidTr="0078503A">
        <w:trPr>
          <w:trHeight w:val="187"/>
          <w:ins w:id="3308" w:author="ZTE-Ma Zhifeng" w:date="2024-08-26T17:0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079DAB" w14:textId="77777777" w:rsidR="00231FDB" w:rsidRDefault="00231FDB" w:rsidP="002D5D5E">
            <w:pPr>
              <w:pStyle w:val="TAL"/>
              <w:rPr>
                <w:ins w:id="3309" w:author="ZTE-Ma Zhifeng" w:date="2024-08-26T17:01:00Z"/>
                <w:lang w:val="en-US"/>
              </w:rPr>
            </w:pPr>
            <w:ins w:id="3310" w:author="ZTE-Ma Zhifeng" w:date="2024-08-26T17:01:00Z">
              <w:r>
                <w:rPr>
                  <w:lang w:val="en-US"/>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838807C" w14:textId="77777777" w:rsidR="00231FDB" w:rsidRDefault="00231FDB" w:rsidP="002D5D5E">
            <w:pPr>
              <w:keepNext/>
              <w:keepLines/>
              <w:spacing w:after="0"/>
              <w:jc w:val="center"/>
              <w:rPr>
                <w:ins w:id="3311" w:author="ZTE-Ma Zhifeng" w:date="2024-08-26T17:01:00Z"/>
                <w:sz w:val="18"/>
                <w:lang w:eastAsia="ja-JP"/>
              </w:rPr>
            </w:pPr>
            <w:ins w:id="3312" w:author="ZTE-Ma Zhifeng" w:date="2024-08-26T17:01:00Z">
              <w:r w:rsidRPr="0006107C">
                <w:rPr>
                  <w:sz w:val="18"/>
                  <w:szCs w:val="18"/>
                </w:rPr>
                <w:t>10020</w:t>
              </w:r>
              <w:r>
                <w:rPr>
                  <w:sz w:val="18"/>
                  <w:lang w:val="en-US"/>
                </w:rPr>
                <w:t>–</w:t>
              </w:r>
              <w:r w:rsidRPr="0006107C">
                <w:rPr>
                  <w:sz w:val="18"/>
                  <w:szCs w:val="18"/>
                </w:rPr>
                <w:t>11170</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5AA60D4E" w14:textId="77777777" w:rsidR="00231FDB" w:rsidRDefault="00231FDB" w:rsidP="002D5D5E">
            <w:pPr>
              <w:keepNext/>
              <w:keepLines/>
              <w:spacing w:after="0"/>
              <w:jc w:val="center"/>
              <w:rPr>
                <w:ins w:id="3313" w:author="ZTE-Ma Zhifeng" w:date="2024-08-26T17:01:00Z"/>
                <w:sz w:val="18"/>
                <w:lang w:eastAsia="ja-JP"/>
              </w:rPr>
            </w:pPr>
          </w:p>
        </w:tc>
      </w:tr>
      <w:tr w:rsidR="008E08D9" w14:paraId="59166A0C" w14:textId="77777777" w:rsidTr="002D5D5E">
        <w:trPr>
          <w:trHeight w:val="187"/>
          <w:ins w:id="3314" w:author="ZTE-Ma Zhifeng" w:date="2024-08-26T17:0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183A3B7" w14:textId="77777777" w:rsidR="008E08D9" w:rsidRDefault="008E08D9" w:rsidP="002D5D5E">
            <w:pPr>
              <w:pStyle w:val="TAL"/>
              <w:rPr>
                <w:ins w:id="3315" w:author="ZTE-Ma Zhifeng" w:date="2024-08-26T17:01:00Z"/>
                <w:lang w:val="en-US"/>
              </w:rPr>
            </w:pPr>
            <w:ins w:id="3316" w:author="ZTE-Ma Zhifeng" w:date="2024-08-26T17:01:00Z">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22C705C" w14:textId="77777777" w:rsidR="008E08D9" w:rsidRDefault="008E08D9" w:rsidP="002D5D5E">
            <w:pPr>
              <w:pStyle w:val="TAL"/>
              <w:jc w:val="center"/>
              <w:rPr>
                <w:ins w:id="3317" w:author="ZTE-Ma Zhifeng" w:date="2024-08-26T17:01:00Z"/>
                <w:lang w:val="en-US"/>
              </w:rPr>
            </w:pPr>
            <w:ins w:id="3318" w:author="ZTE-Ma Zhifeng" w:date="2024-08-26T17:01:00Z">
              <w:r>
                <w:rPr>
                  <w:lang w:val="en-US"/>
                </w:rPr>
                <w:t>|f</w:t>
              </w:r>
              <w:r>
                <w:rPr>
                  <w:vertAlign w:val="subscript"/>
                  <w:lang w:val="en-US"/>
                </w:rPr>
                <w:t>x_low</w:t>
              </w:r>
              <w:r>
                <w:rPr>
                  <w:lang w:val="en-US"/>
                </w:rPr>
                <w:t xml:space="preserve"> – 4*f</w:t>
              </w:r>
              <w:r>
                <w:rPr>
                  <w:vertAlign w:val="subscript"/>
                  <w:lang w:val="en-US"/>
                </w:rPr>
                <w:t>y_high</w:t>
              </w:r>
              <w:r>
                <w:rPr>
                  <w:lang w:val="en-US"/>
                </w:rPr>
                <w:t>|</w:t>
              </w:r>
            </w:ins>
          </w:p>
        </w:tc>
        <w:tc>
          <w:tcPr>
            <w:tcW w:w="1749" w:type="dxa"/>
            <w:tcBorders>
              <w:top w:val="single" w:sz="4" w:space="0" w:color="auto"/>
              <w:left w:val="single" w:sz="4" w:space="0" w:color="auto"/>
              <w:bottom w:val="single" w:sz="4" w:space="0" w:color="auto"/>
              <w:right w:val="single" w:sz="4" w:space="0" w:color="auto"/>
            </w:tcBorders>
          </w:tcPr>
          <w:p w14:paraId="7DDF3AD5" w14:textId="77777777" w:rsidR="008E08D9" w:rsidRDefault="008E08D9" w:rsidP="002D5D5E">
            <w:pPr>
              <w:pStyle w:val="TAL"/>
              <w:jc w:val="center"/>
              <w:rPr>
                <w:ins w:id="3319" w:author="ZTE-Ma Zhifeng" w:date="2024-08-26T17:01:00Z"/>
                <w:lang w:val="en-US"/>
              </w:rPr>
            </w:pPr>
            <w:ins w:id="3320" w:author="ZTE-Ma Zhifeng" w:date="2024-08-26T17:01:00Z">
              <w:r>
                <w:rPr>
                  <w:lang w:val="en-US"/>
                </w:rPr>
                <w:t>|f</w:t>
              </w:r>
              <w:r>
                <w:rPr>
                  <w:vertAlign w:val="subscript"/>
                  <w:lang w:val="en-US"/>
                </w:rPr>
                <w:t>x_high</w:t>
              </w:r>
              <w:r>
                <w:rPr>
                  <w:lang w:val="en-US"/>
                </w:rPr>
                <w:t xml:space="preserve"> – 4*f</w:t>
              </w:r>
              <w:r>
                <w:rPr>
                  <w:vertAlign w:val="subscript"/>
                  <w:lang w:val="en-US"/>
                </w:rPr>
                <w:t>y_low</w:t>
              </w:r>
              <w:r>
                <w:rPr>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7E0ED2C" w14:textId="77777777" w:rsidR="008E08D9" w:rsidRDefault="008E08D9" w:rsidP="002D5D5E">
            <w:pPr>
              <w:pStyle w:val="TAL"/>
              <w:jc w:val="center"/>
              <w:rPr>
                <w:ins w:id="3321" w:author="ZTE-Ma Zhifeng" w:date="2024-08-26T17:01:00Z"/>
                <w:lang w:val="en-US"/>
              </w:rPr>
            </w:pPr>
            <w:ins w:id="3322" w:author="ZTE-Ma Zhifeng" w:date="2024-08-26T17:01:00Z">
              <w:r>
                <w:rPr>
                  <w:lang w:val="en-US"/>
                </w:rPr>
                <w:t>|f</w:t>
              </w:r>
              <w:r>
                <w:rPr>
                  <w:vertAlign w:val="subscript"/>
                  <w:lang w:val="en-US"/>
                </w:rPr>
                <w:t>y_low</w:t>
              </w:r>
              <w:r>
                <w:rPr>
                  <w:lang w:val="en-US"/>
                </w:rPr>
                <w:t xml:space="preserve"> – 4*f</w:t>
              </w:r>
              <w:r>
                <w:rPr>
                  <w:vertAlign w:val="subscript"/>
                  <w:lang w:val="en-US"/>
                </w:rPr>
                <w:t>x_high</w:t>
              </w:r>
              <w:r>
                <w:rPr>
                  <w:lang w:val="en-US"/>
                </w:rPr>
                <w:t>|</w:t>
              </w:r>
            </w:ins>
          </w:p>
        </w:tc>
        <w:tc>
          <w:tcPr>
            <w:tcW w:w="1799" w:type="dxa"/>
            <w:tcBorders>
              <w:top w:val="single" w:sz="4" w:space="0" w:color="auto"/>
              <w:left w:val="single" w:sz="4" w:space="0" w:color="auto"/>
              <w:bottom w:val="single" w:sz="4" w:space="0" w:color="auto"/>
              <w:right w:val="single" w:sz="4" w:space="0" w:color="auto"/>
            </w:tcBorders>
          </w:tcPr>
          <w:p w14:paraId="0AF7A234" w14:textId="77777777" w:rsidR="008E08D9" w:rsidRDefault="008E08D9" w:rsidP="002D5D5E">
            <w:pPr>
              <w:pStyle w:val="TAL"/>
              <w:jc w:val="center"/>
              <w:rPr>
                <w:ins w:id="3323" w:author="ZTE-Ma Zhifeng" w:date="2024-08-26T17:01:00Z"/>
                <w:lang w:val="en-US"/>
              </w:rPr>
            </w:pPr>
            <w:ins w:id="3324" w:author="ZTE-Ma Zhifeng" w:date="2024-08-26T17:01:00Z">
              <w:r>
                <w:rPr>
                  <w:lang w:val="en-US"/>
                </w:rPr>
                <w:t>|f</w:t>
              </w:r>
              <w:r>
                <w:rPr>
                  <w:vertAlign w:val="subscript"/>
                  <w:lang w:val="en-US"/>
                </w:rPr>
                <w:t>y_high</w:t>
              </w:r>
              <w:r>
                <w:rPr>
                  <w:lang w:val="en-US"/>
                </w:rPr>
                <w:t xml:space="preserve"> – 4*f</w:t>
              </w:r>
              <w:r>
                <w:rPr>
                  <w:vertAlign w:val="subscript"/>
                  <w:lang w:val="en-US"/>
                </w:rPr>
                <w:t>x_low</w:t>
              </w:r>
              <w:r>
                <w:rPr>
                  <w:lang w:val="en-US"/>
                </w:rPr>
                <w:t>|</w:t>
              </w:r>
            </w:ins>
          </w:p>
        </w:tc>
      </w:tr>
      <w:tr w:rsidR="008E08D9" w14:paraId="0026D087" w14:textId="77777777" w:rsidTr="002D5D5E">
        <w:trPr>
          <w:trHeight w:val="187"/>
          <w:ins w:id="3325" w:author="ZTE-Ma Zhifeng" w:date="2024-08-26T17:0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BEF414D" w14:textId="77777777" w:rsidR="008E08D9" w:rsidRDefault="008E08D9" w:rsidP="002D5D5E">
            <w:pPr>
              <w:pStyle w:val="TAL"/>
              <w:rPr>
                <w:ins w:id="3326" w:author="ZTE-Ma Zhifeng" w:date="2024-08-26T17:01:00Z"/>
                <w:lang w:val="en-US"/>
              </w:rPr>
            </w:pPr>
            <w:ins w:id="3327" w:author="ZTE-Ma Zhifeng" w:date="2024-08-26T17:01:00Z">
              <w:r>
                <w:rPr>
                  <w:lang w:val="en-US"/>
                </w:rPr>
                <w:t xml:space="preserve">IMD </w:t>
              </w:r>
              <w:r>
                <w:rPr>
                  <w:lang w:eastAsia="zh-CN"/>
                </w:rPr>
                <w:t>frequency</w:t>
              </w:r>
              <w:r>
                <w:rPr>
                  <w:lang w:val="en-US"/>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4A8F2E0" w14:textId="77777777" w:rsidR="008E08D9" w:rsidRDefault="008E08D9" w:rsidP="002D5D5E">
            <w:pPr>
              <w:keepNext/>
              <w:keepLines/>
              <w:spacing w:after="0"/>
              <w:jc w:val="center"/>
              <w:rPr>
                <w:ins w:id="3328" w:author="ZTE-Ma Zhifeng" w:date="2024-08-26T17:01:00Z"/>
                <w:sz w:val="18"/>
                <w:lang w:eastAsia="ja-JP"/>
              </w:rPr>
            </w:pPr>
            <w:ins w:id="3329" w:author="ZTE-Ma Zhifeng" w:date="2024-08-26T17:01:00Z">
              <w:r w:rsidRPr="0006107C">
                <w:rPr>
                  <w:sz w:val="18"/>
                  <w:szCs w:val="18"/>
                </w:rPr>
                <w:t>11415</w:t>
              </w:r>
              <w:r>
                <w:rPr>
                  <w:sz w:val="18"/>
                  <w:lang w:val="en-US"/>
                </w:rPr>
                <w:t>–</w:t>
              </w:r>
              <w:r w:rsidRPr="0006107C">
                <w:rPr>
                  <w:sz w:val="18"/>
                  <w:szCs w:val="18"/>
                </w:rPr>
                <w:t>13490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07A554A" w14:textId="77777777" w:rsidR="008E08D9" w:rsidRDefault="008E08D9" w:rsidP="002D5D5E">
            <w:pPr>
              <w:keepNext/>
              <w:keepLines/>
              <w:spacing w:after="0"/>
              <w:jc w:val="center"/>
              <w:rPr>
                <w:ins w:id="3330" w:author="ZTE-Ma Zhifeng" w:date="2024-08-26T17:01:00Z"/>
                <w:sz w:val="18"/>
                <w:lang w:eastAsia="ja-JP"/>
              </w:rPr>
            </w:pPr>
            <w:ins w:id="3331" w:author="ZTE-Ma Zhifeng" w:date="2024-08-26T17:01:00Z">
              <w:r w:rsidRPr="0006107C">
                <w:rPr>
                  <w:sz w:val="18"/>
                  <w:szCs w:val="18"/>
                </w:rPr>
                <w:t>3040</w:t>
              </w:r>
              <w:r>
                <w:rPr>
                  <w:sz w:val="18"/>
                  <w:lang w:val="en-US"/>
                </w:rPr>
                <w:t>–</w:t>
              </w:r>
              <w:r w:rsidRPr="0006107C">
                <w:rPr>
                  <w:sz w:val="18"/>
                  <w:szCs w:val="18"/>
                </w:rPr>
                <w:t>3840</w:t>
              </w:r>
            </w:ins>
          </w:p>
        </w:tc>
      </w:tr>
      <w:tr w:rsidR="008E08D9" w14:paraId="665D47F9" w14:textId="77777777" w:rsidTr="002D5D5E">
        <w:trPr>
          <w:trHeight w:val="187"/>
          <w:ins w:id="3332" w:author="ZTE-Ma Zhifeng" w:date="2024-08-26T17:0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1A79F2" w14:textId="77777777" w:rsidR="008E08D9" w:rsidRDefault="008E08D9" w:rsidP="002D5D5E">
            <w:pPr>
              <w:pStyle w:val="TAL"/>
              <w:rPr>
                <w:ins w:id="3333" w:author="ZTE-Ma Zhifeng" w:date="2024-08-26T17:01:00Z"/>
                <w:lang w:val="en-US"/>
              </w:rPr>
            </w:pPr>
            <w:ins w:id="3334" w:author="ZTE-Ma Zhifeng" w:date="2024-08-26T17:01:00Z">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EC52DE1" w14:textId="77777777" w:rsidR="008E08D9" w:rsidRDefault="008E08D9" w:rsidP="002D5D5E">
            <w:pPr>
              <w:pStyle w:val="TAL"/>
              <w:jc w:val="center"/>
              <w:rPr>
                <w:ins w:id="3335" w:author="ZTE-Ma Zhifeng" w:date="2024-08-26T17:01:00Z"/>
                <w:lang w:val="en-US"/>
              </w:rPr>
            </w:pPr>
            <w:ins w:id="3336" w:author="ZTE-Ma Zhifeng" w:date="2024-08-26T17:01:00Z">
              <w:r>
                <w:rPr>
                  <w:lang w:val="en-US"/>
                </w:rPr>
                <w:t>|2*f</w:t>
              </w:r>
              <w:r>
                <w:rPr>
                  <w:vertAlign w:val="subscript"/>
                  <w:lang w:val="en-US"/>
                </w:rPr>
                <w:t>x_low</w:t>
              </w:r>
              <w:r>
                <w:rPr>
                  <w:lang w:val="en-US"/>
                </w:rPr>
                <w:t xml:space="preserve"> - 3*f</w:t>
              </w:r>
              <w:r>
                <w:rPr>
                  <w:vertAlign w:val="subscript"/>
                  <w:lang w:val="en-US"/>
                </w:rPr>
                <w:t>y_high</w:t>
              </w:r>
              <w:r>
                <w:rPr>
                  <w:lang w:val="en-US"/>
                </w:rPr>
                <w:t>|</w:t>
              </w:r>
            </w:ins>
          </w:p>
        </w:tc>
        <w:tc>
          <w:tcPr>
            <w:tcW w:w="1749" w:type="dxa"/>
            <w:tcBorders>
              <w:top w:val="single" w:sz="4" w:space="0" w:color="auto"/>
              <w:left w:val="single" w:sz="4" w:space="0" w:color="auto"/>
              <w:bottom w:val="single" w:sz="4" w:space="0" w:color="auto"/>
              <w:right w:val="single" w:sz="4" w:space="0" w:color="auto"/>
            </w:tcBorders>
          </w:tcPr>
          <w:p w14:paraId="7D7DE76D" w14:textId="77777777" w:rsidR="008E08D9" w:rsidRDefault="008E08D9" w:rsidP="002D5D5E">
            <w:pPr>
              <w:pStyle w:val="TAL"/>
              <w:jc w:val="center"/>
              <w:rPr>
                <w:ins w:id="3337" w:author="ZTE-Ma Zhifeng" w:date="2024-08-26T17:01:00Z"/>
                <w:lang w:val="en-US"/>
              </w:rPr>
            </w:pPr>
            <w:ins w:id="3338" w:author="ZTE-Ma Zhifeng" w:date="2024-08-26T17:01:00Z">
              <w:r>
                <w:rPr>
                  <w:lang w:val="en-US"/>
                </w:rPr>
                <w:t>|2*f</w:t>
              </w:r>
              <w:r>
                <w:rPr>
                  <w:vertAlign w:val="subscript"/>
                  <w:lang w:val="en-US"/>
                </w:rPr>
                <w:t>x_high</w:t>
              </w:r>
              <w:r>
                <w:rPr>
                  <w:lang w:val="en-US"/>
                </w:rPr>
                <w:t xml:space="preserve"> - 3*f</w:t>
              </w:r>
              <w:r>
                <w:rPr>
                  <w:vertAlign w:val="subscript"/>
                  <w:lang w:val="en-US"/>
                </w:rPr>
                <w:t>y_low</w:t>
              </w:r>
              <w:r>
                <w:rPr>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22446DE" w14:textId="77777777" w:rsidR="008E08D9" w:rsidRDefault="008E08D9" w:rsidP="002D5D5E">
            <w:pPr>
              <w:pStyle w:val="TAL"/>
              <w:jc w:val="center"/>
              <w:rPr>
                <w:ins w:id="3339" w:author="ZTE-Ma Zhifeng" w:date="2024-08-26T17:01:00Z"/>
                <w:lang w:val="en-US"/>
              </w:rPr>
            </w:pPr>
            <w:ins w:id="3340" w:author="ZTE-Ma Zhifeng" w:date="2024-08-26T17:01:00Z">
              <w:r>
                <w:rPr>
                  <w:lang w:val="en-US"/>
                </w:rPr>
                <w:t>|2*f</w:t>
              </w:r>
              <w:r>
                <w:rPr>
                  <w:vertAlign w:val="subscript"/>
                  <w:lang w:val="en-US"/>
                </w:rPr>
                <w:t>y_low</w:t>
              </w:r>
              <w:r>
                <w:rPr>
                  <w:lang w:val="en-US"/>
                </w:rPr>
                <w:t xml:space="preserve"> - 3*f</w:t>
              </w:r>
              <w:r>
                <w:rPr>
                  <w:vertAlign w:val="subscript"/>
                  <w:lang w:val="en-US"/>
                </w:rPr>
                <w:t>x_high</w:t>
              </w:r>
              <w:r>
                <w:rPr>
                  <w:lang w:val="en-US"/>
                </w:rPr>
                <w:t>|</w:t>
              </w:r>
            </w:ins>
          </w:p>
        </w:tc>
        <w:tc>
          <w:tcPr>
            <w:tcW w:w="1799" w:type="dxa"/>
            <w:tcBorders>
              <w:top w:val="single" w:sz="4" w:space="0" w:color="auto"/>
              <w:left w:val="single" w:sz="4" w:space="0" w:color="auto"/>
              <w:bottom w:val="single" w:sz="4" w:space="0" w:color="auto"/>
              <w:right w:val="single" w:sz="4" w:space="0" w:color="auto"/>
            </w:tcBorders>
          </w:tcPr>
          <w:p w14:paraId="24BF9FAC" w14:textId="77777777" w:rsidR="008E08D9" w:rsidRDefault="008E08D9" w:rsidP="002D5D5E">
            <w:pPr>
              <w:pStyle w:val="TAL"/>
              <w:jc w:val="center"/>
              <w:rPr>
                <w:ins w:id="3341" w:author="ZTE-Ma Zhifeng" w:date="2024-08-26T17:01:00Z"/>
                <w:lang w:val="en-US"/>
              </w:rPr>
            </w:pPr>
            <w:ins w:id="3342" w:author="ZTE-Ma Zhifeng" w:date="2024-08-26T17:01:00Z">
              <w:r>
                <w:rPr>
                  <w:lang w:val="en-US"/>
                </w:rPr>
                <w:t>|2*f</w:t>
              </w:r>
              <w:r>
                <w:rPr>
                  <w:vertAlign w:val="subscript"/>
                  <w:lang w:val="en-US"/>
                </w:rPr>
                <w:t>y_high</w:t>
              </w:r>
              <w:r>
                <w:rPr>
                  <w:lang w:val="en-US"/>
                </w:rPr>
                <w:t xml:space="preserve"> -3*f</w:t>
              </w:r>
              <w:r>
                <w:rPr>
                  <w:vertAlign w:val="subscript"/>
                  <w:lang w:val="en-US"/>
                </w:rPr>
                <w:t>x_low</w:t>
              </w:r>
              <w:r>
                <w:rPr>
                  <w:lang w:val="en-US"/>
                </w:rPr>
                <w:t>|</w:t>
              </w:r>
            </w:ins>
          </w:p>
        </w:tc>
      </w:tr>
      <w:tr w:rsidR="008E08D9" w14:paraId="2E15B8C7" w14:textId="77777777" w:rsidTr="002D5D5E">
        <w:trPr>
          <w:trHeight w:val="187"/>
          <w:ins w:id="3343" w:author="ZTE-Ma Zhifeng" w:date="2024-08-26T17:0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39F0808" w14:textId="77777777" w:rsidR="008E08D9" w:rsidRDefault="008E08D9" w:rsidP="002D5D5E">
            <w:pPr>
              <w:keepNext/>
              <w:keepLines/>
              <w:spacing w:after="0"/>
              <w:rPr>
                <w:ins w:id="3344" w:author="ZTE-Ma Zhifeng" w:date="2024-08-26T17:01:00Z"/>
                <w:rFonts w:ascii="Arial" w:hAnsi="Arial" w:cs="Arial"/>
                <w:sz w:val="18"/>
                <w:lang w:val="en-US"/>
              </w:rPr>
            </w:pPr>
            <w:ins w:id="3345" w:author="ZTE-Ma Zhifeng" w:date="2024-08-26T17:01:00Z">
              <w:r>
                <w:rPr>
                  <w:rFonts w:ascii="Arial" w:hAnsi="Arial" w:cs="Arial"/>
                  <w:sz w:val="18"/>
                  <w:lang w:val="en-US"/>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703D5F4" w14:textId="77777777" w:rsidR="008E08D9" w:rsidRDefault="008E08D9" w:rsidP="002D5D5E">
            <w:pPr>
              <w:keepNext/>
              <w:keepLines/>
              <w:spacing w:after="0"/>
              <w:jc w:val="center"/>
              <w:rPr>
                <w:ins w:id="3346" w:author="ZTE-Ma Zhifeng" w:date="2024-08-26T17:01:00Z"/>
                <w:sz w:val="18"/>
                <w:lang w:eastAsia="ja-JP"/>
              </w:rPr>
            </w:pPr>
            <w:ins w:id="3347" w:author="ZTE-Ma Zhifeng" w:date="2024-08-26T17:01:00Z">
              <w:r w:rsidRPr="0006107C">
                <w:rPr>
                  <w:sz w:val="18"/>
                  <w:szCs w:val="18"/>
                </w:rPr>
                <w:t>6330</w:t>
              </w:r>
              <w:r>
                <w:rPr>
                  <w:sz w:val="18"/>
                  <w:lang w:val="en-US"/>
                </w:rPr>
                <w:t>–</w:t>
              </w:r>
              <w:r w:rsidRPr="0006107C">
                <w:rPr>
                  <w:sz w:val="18"/>
                  <w:szCs w:val="18"/>
                </w:rPr>
                <w:t>7980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33AA36" w14:textId="77777777" w:rsidR="008E08D9" w:rsidRDefault="008E08D9" w:rsidP="002D5D5E">
            <w:pPr>
              <w:keepNext/>
              <w:keepLines/>
              <w:spacing w:after="0"/>
              <w:jc w:val="center"/>
              <w:rPr>
                <w:ins w:id="3348" w:author="ZTE-Ma Zhifeng" w:date="2024-08-26T17:01:00Z"/>
                <w:sz w:val="18"/>
                <w:lang w:eastAsia="ja-JP"/>
              </w:rPr>
            </w:pPr>
            <w:ins w:id="3349" w:author="ZTE-Ma Zhifeng" w:date="2024-08-26T17:01:00Z">
              <w:r w:rsidRPr="00A06918">
                <w:rPr>
                  <w:sz w:val="18"/>
                  <w:szCs w:val="18"/>
                  <w:highlight w:val="yellow"/>
                  <w:rPrChange w:id="3350" w:author="Huawei_Ling Lin" w:date="2024-08-19T04:04:00Z">
                    <w:rPr>
                      <w:sz w:val="18"/>
                      <w:szCs w:val="18"/>
                    </w:rPr>
                  </w:rPrChange>
                </w:rPr>
                <w:t>1245</w:t>
              </w:r>
              <w:r w:rsidRPr="00A06918">
                <w:rPr>
                  <w:sz w:val="18"/>
                  <w:highlight w:val="yellow"/>
                  <w:lang w:val="en-US"/>
                  <w:rPrChange w:id="3351" w:author="Huawei_Ling Lin" w:date="2024-08-19T04:04:00Z">
                    <w:rPr>
                      <w:sz w:val="18"/>
                      <w:lang w:val="en-US"/>
                    </w:rPr>
                  </w:rPrChange>
                </w:rPr>
                <w:t>–</w:t>
              </w:r>
              <w:r w:rsidRPr="00A06918">
                <w:rPr>
                  <w:sz w:val="18"/>
                  <w:szCs w:val="18"/>
                  <w:highlight w:val="yellow"/>
                  <w:rPrChange w:id="3352" w:author="Huawei_Ling Lin" w:date="2024-08-19T04:04:00Z">
                    <w:rPr>
                      <w:sz w:val="18"/>
                      <w:szCs w:val="18"/>
                    </w:rPr>
                  </w:rPrChange>
                </w:rPr>
                <w:t>2470</w:t>
              </w:r>
            </w:ins>
          </w:p>
        </w:tc>
      </w:tr>
      <w:tr w:rsidR="008E08D9" w14:paraId="684AF819" w14:textId="77777777" w:rsidTr="002D5D5E">
        <w:trPr>
          <w:trHeight w:val="187"/>
          <w:ins w:id="3353" w:author="ZTE-Ma Zhifeng" w:date="2024-08-26T17:0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5E77FF" w14:textId="77777777" w:rsidR="008E08D9" w:rsidRDefault="008E08D9" w:rsidP="002D5D5E">
            <w:pPr>
              <w:pStyle w:val="TAL"/>
              <w:rPr>
                <w:ins w:id="3354" w:author="ZTE-Ma Zhifeng" w:date="2024-08-26T17:01:00Z"/>
                <w:lang w:val="en-US"/>
              </w:rPr>
            </w:pPr>
            <w:ins w:id="3355" w:author="ZTE-Ma Zhifeng" w:date="2024-08-26T17:01:00Z">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D2E32F9" w14:textId="77777777" w:rsidR="008E08D9" w:rsidRDefault="008E08D9" w:rsidP="002D5D5E">
            <w:pPr>
              <w:pStyle w:val="TAL"/>
              <w:jc w:val="center"/>
              <w:rPr>
                <w:ins w:id="3356" w:author="ZTE-Ma Zhifeng" w:date="2024-08-26T17:01:00Z"/>
                <w:lang w:val="en-US"/>
              </w:rPr>
            </w:pPr>
            <w:ins w:id="3357" w:author="ZTE-Ma Zhifeng" w:date="2024-08-26T17:01:00Z">
              <w:r>
                <w:rPr>
                  <w:lang w:val="en-US"/>
                </w:rPr>
                <w:t>|f</w:t>
              </w:r>
              <w:r>
                <w:rPr>
                  <w:vertAlign w:val="subscript"/>
                  <w:lang w:val="en-US"/>
                </w:rPr>
                <w:t>x_low</w:t>
              </w:r>
              <w:r>
                <w:rPr>
                  <w:lang w:val="en-US"/>
                </w:rPr>
                <w:t xml:space="preserve"> + 4*f</w:t>
              </w:r>
              <w:r>
                <w:rPr>
                  <w:vertAlign w:val="subscript"/>
                  <w:lang w:val="en-US"/>
                </w:rPr>
                <w:t>y_low</w:t>
              </w:r>
              <w:r>
                <w:rPr>
                  <w:lang w:val="en-US"/>
                </w:rPr>
                <w:t>|</w:t>
              </w:r>
            </w:ins>
          </w:p>
        </w:tc>
        <w:tc>
          <w:tcPr>
            <w:tcW w:w="1749" w:type="dxa"/>
            <w:tcBorders>
              <w:top w:val="single" w:sz="4" w:space="0" w:color="auto"/>
              <w:left w:val="single" w:sz="4" w:space="0" w:color="auto"/>
              <w:bottom w:val="single" w:sz="4" w:space="0" w:color="auto"/>
              <w:right w:val="single" w:sz="4" w:space="0" w:color="auto"/>
            </w:tcBorders>
          </w:tcPr>
          <w:p w14:paraId="00666349" w14:textId="77777777" w:rsidR="008E08D9" w:rsidRDefault="008E08D9" w:rsidP="002D5D5E">
            <w:pPr>
              <w:pStyle w:val="TAL"/>
              <w:jc w:val="center"/>
              <w:rPr>
                <w:ins w:id="3358" w:author="ZTE-Ma Zhifeng" w:date="2024-08-26T17:01:00Z"/>
                <w:lang w:val="en-US"/>
              </w:rPr>
            </w:pPr>
            <w:ins w:id="3359" w:author="ZTE-Ma Zhifeng" w:date="2024-08-26T17:01:00Z">
              <w:r>
                <w:rPr>
                  <w:lang w:val="en-US"/>
                </w:rPr>
                <w:t>|f</w:t>
              </w:r>
              <w:r>
                <w:rPr>
                  <w:vertAlign w:val="subscript"/>
                  <w:lang w:val="en-US"/>
                </w:rPr>
                <w:t>x_high</w:t>
              </w:r>
              <w:r>
                <w:rPr>
                  <w:lang w:val="en-US"/>
                </w:rPr>
                <w:t xml:space="preserve"> + 4*f</w:t>
              </w:r>
              <w:r>
                <w:rPr>
                  <w:vertAlign w:val="subscript"/>
                  <w:lang w:val="en-US"/>
                </w:rPr>
                <w:t>y_high</w:t>
              </w:r>
              <w:r>
                <w:rPr>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2FB9F6A" w14:textId="77777777" w:rsidR="008E08D9" w:rsidRDefault="008E08D9" w:rsidP="002D5D5E">
            <w:pPr>
              <w:pStyle w:val="TAL"/>
              <w:jc w:val="center"/>
              <w:rPr>
                <w:ins w:id="3360" w:author="ZTE-Ma Zhifeng" w:date="2024-08-26T17:01:00Z"/>
                <w:lang w:val="en-US"/>
              </w:rPr>
            </w:pPr>
            <w:ins w:id="3361" w:author="ZTE-Ma Zhifeng" w:date="2024-08-26T17:01:00Z">
              <w:r>
                <w:rPr>
                  <w:lang w:val="en-US"/>
                </w:rPr>
                <w:t>|f</w:t>
              </w:r>
              <w:r>
                <w:rPr>
                  <w:vertAlign w:val="subscript"/>
                  <w:lang w:val="en-US"/>
                </w:rPr>
                <w:t>y_low</w:t>
              </w:r>
              <w:r>
                <w:rPr>
                  <w:lang w:val="en-US"/>
                </w:rPr>
                <w:t xml:space="preserve"> + 4*f</w:t>
              </w:r>
              <w:r>
                <w:rPr>
                  <w:vertAlign w:val="subscript"/>
                  <w:lang w:val="en-US"/>
                </w:rPr>
                <w:t>x_low</w:t>
              </w:r>
              <w:r>
                <w:rPr>
                  <w:lang w:val="en-US"/>
                </w:rPr>
                <w:t>|</w:t>
              </w:r>
            </w:ins>
          </w:p>
        </w:tc>
        <w:tc>
          <w:tcPr>
            <w:tcW w:w="1799" w:type="dxa"/>
            <w:tcBorders>
              <w:top w:val="single" w:sz="4" w:space="0" w:color="auto"/>
              <w:left w:val="single" w:sz="4" w:space="0" w:color="auto"/>
              <w:bottom w:val="single" w:sz="4" w:space="0" w:color="auto"/>
              <w:right w:val="single" w:sz="4" w:space="0" w:color="auto"/>
            </w:tcBorders>
          </w:tcPr>
          <w:p w14:paraId="3A1F92AE" w14:textId="77777777" w:rsidR="008E08D9" w:rsidRDefault="008E08D9" w:rsidP="002D5D5E">
            <w:pPr>
              <w:pStyle w:val="TAL"/>
              <w:jc w:val="center"/>
              <w:rPr>
                <w:ins w:id="3362" w:author="ZTE-Ma Zhifeng" w:date="2024-08-26T17:01:00Z"/>
                <w:lang w:val="en-US"/>
              </w:rPr>
            </w:pPr>
            <w:ins w:id="3363" w:author="ZTE-Ma Zhifeng" w:date="2024-08-26T17:01:00Z">
              <w:r>
                <w:rPr>
                  <w:lang w:val="en-US"/>
                </w:rPr>
                <w:t>|f</w:t>
              </w:r>
              <w:r>
                <w:rPr>
                  <w:vertAlign w:val="subscript"/>
                  <w:lang w:val="en-US"/>
                </w:rPr>
                <w:t>y_high</w:t>
              </w:r>
              <w:r>
                <w:rPr>
                  <w:lang w:val="en-US"/>
                </w:rPr>
                <w:t xml:space="preserve"> + 4*f</w:t>
              </w:r>
              <w:r>
                <w:rPr>
                  <w:vertAlign w:val="subscript"/>
                  <w:lang w:val="en-US"/>
                </w:rPr>
                <w:t>x_high</w:t>
              </w:r>
              <w:r>
                <w:rPr>
                  <w:lang w:val="en-US"/>
                </w:rPr>
                <w:t>|</w:t>
              </w:r>
            </w:ins>
          </w:p>
        </w:tc>
      </w:tr>
      <w:tr w:rsidR="008E08D9" w14:paraId="6BDA027A" w14:textId="77777777" w:rsidTr="002D5D5E">
        <w:trPr>
          <w:trHeight w:val="187"/>
          <w:ins w:id="3364" w:author="ZTE-Ma Zhifeng" w:date="2024-08-26T17:0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1CBD96" w14:textId="77777777" w:rsidR="008E08D9" w:rsidRDefault="008E08D9" w:rsidP="002D5D5E">
            <w:pPr>
              <w:pStyle w:val="TAL"/>
              <w:rPr>
                <w:ins w:id="3365" w:author="ZTE-Ma Zhifeng" w:date="2024-08-26T17:01:00Z"/>
                <w:lang w:val="en-US"/>
              </w:rPr>
            </w:pPr>
            <w:ins w:id="3366" w:author="ZTE-Ma Zhifeng" w:date="2024-08-26T17:01:00Z">
              <w:r>
                <w:rPr>
                  <w:lang w:eastAsia="zh-CN"/>
                </w:rPr>
                <w:t>IMD</w:t>
              </w:r>
              <w:r>
                <w:rPr>
                  <w:lang w:val="en-US"/>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CA1E98D" w14:textId="77777777" w:rsidR="008E08D9" w:rsidRDefault="008E08D9" w:rsidP="002D5D5E">
            <w:pPr>
              <w:keepNext/>
              <w:keepLines/>
              <w:spacing w:after="0"/>
              <w:jc w:val="center"/>
              <w:rPr>
                <w:ins w:id="3367" w:author="ZTE-Ma Zhifeng" w:date="2024-08-26T17:01:00Z"/>
                <w:sz w:val="18"/>
                <w:lang w:eastAsia="ja-JP"/>
              </w:rPr>
            </w:pPr>
            <w:ins w:id="3368" w:author="ZTE-Ma Zhifeng" w:date="2024-08-26T17:01:00Z">
              <w:r w:rsidRPr="0006107C">
                <w:rPr>
                  <w:sz w:val="18"/>
                  <w:szCs w:val="18"/>
                </w:rPr>
                <w:t>14910</w:t>
              </w:r>
              <w:r>
                <w:rPr>
                  <w:sz w:val="18"/>
                  <w:lang w:val="en-US"/>
                </w:rPr>
                <w:t>–</w:t>
              </w:r>
              <w:r w:rsidRPr="0006107C">
                <w:rPr>
                  <w:sz w:val="18"/>
                  <w:szCs w:val="18"/>
                </w:rPr>
                <w:t>16985</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A8999B1" w14:textId="77777777" w:rsidR="008E08D9" w:rsidRDefault="008E08D9" w:rsidP="002D5D5E">
            <w:pPr>
              <w:keepNext/>
              <w:keepLines/>
              <w:spacing w:after="0"/>
              <w:jc w:val="center"/>
              <w:rPr>
                <w:ins w:id="3369" w:author="ZTE-Ma Zhifeng" w:date="2024-08-26T17:01:00Z"/>
                <w:sz w:val="18"/>
                <w:lang w:eastAsia="ja-JP"/>
              </w:rPr>
            </w:pPr>
            <w:ins w:id="3370" w:author="ZTE-Ma Zhifeng" w:date="2024-08-26T17:01:00Z">
              <w:r w:rsidRPr="0006107C">
                <w:rPr>
                  <w:sz w:val="18"/>
                  <w:szCs w:val="18"/>
                </w:rPr>
                <w:t>10140</w:t>
              </w:r>
              <w:r>
                <w:rPr>
                  <w:sz w:val="18"/>
                  <w:lang w:val="en-US"/>
                </w:rPr>
                <w:t>–</w:t>
              </w:r>
              <w:r w:rsidRPr="0006107C">
                <w:rPr>
                  <w:sz w:val="18"/>
                  <w:szCs w:val="18"/>
                </w:rPr>
                <w:t>10940</w:t>
              </w:r>
            </w:ins>
          </w:p>
        </w:tc>
      </w:tr>
      <w:tr w:rsidR="008E08D9" w14:paraId="6B6AD441" w14:textId="77777777" w:rsidTr="002D5D5E">
        <w:trPr>
          <w:trHeight w:val="187"/>
          <w:ins w:id="3371" w:author="ZTE-Ma Zhifeng" w:date="2024-08-26T17:0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9DE0BB" w14:textId="77777777" w:rsidR="008E08D9" w:rsidRDefault="008E08D9" w:rsidP="002D5D5E">
            <w:pPr>
              <w:pStyle w:val="TAL"/>
              <w:rPr>
                <w:ins w:id="3372" w:author="ZTE-Ma Zhifeng" w:date="2024-08-26T17:01:00Z"/>
                <w:lang w:val="en-US"/>
              </w:rPr>
            </w:pPr>
            <w:ins w:id="3373" w:author="ZTE-Ma Zhifeng" w:date="2024-08-26T17:01:00Z">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4C33AAE" w14:textId="77777777" w:rsidR="008E08D9" w:rsidRDefault="008E08D9" w:rsidP="002D5D5E">
            <w:pPr>
              <w:pStyle w:val="TAL"/>
              <w:jc w:val="center"/>
              <w:rPr>
                <w:ins w:id="3374" w:author="ZTE-Ma Zhifeng" w:date="2024-08-26T17:01:00Z"/>
                <w:lang w:val="en-US"/>
              </w:rPr>
            </w:pPr>
            <w:ins w:id="3375" w:author="ZTE-Ma Zhifeng" w:date="2024-08-26T17:01:00Z">
              <w:r>
                <w:rPr>
                  <w:lang w:val="en-US"/>
                </w:rPr>
                <w:t>|2*f</w:t>
              </w:r>
              <w:r>
                <w:rPr>
                  <w:vertAlign w:val="subscript"/>
                  <w:lang w:val="en-US"/>
                </w:rPr>
                <w:t>x_low</w:t>
              </w:r>
              <w:r>
                <w:rPr>
                  <w:lang w:val="en-US"/>
                </w:rPr>
                <w:t xml:space="preserve"> + 3*f</w:t>
              </w:r>
              <w:r>
                <w:rPr>
                  <w:vertAlign w:val="subscript"/>
                  <w:lang w:val="en-US"/>
                </w:rPr>
                <w:t>y_low</w:t>
              </w:r>
              <w:r>
                <w:rPr>
                  <w:lang w:val="en-US"/>
                </w:rPr>
                <w:t>|</w:t>
              </w:r>
            </w:ins>
          </w:p>
        </w:tc>
        <w:tc>
          <w:tcPr>
            <w:tcW w:w="1749" w:type="dxa"/>
            <w:tcBorders>
              <w:top w:val="single" w:sz="4" w:space="0" w:color="auto"/>
              <w:left w:val="single" w:sz="4" w:space="0" w:color="auto"/>
              <w:bottom w:val="single" w:sz="4" w:space="0" w:color="auto"/>
              <w:right w:val="single" w:sz="4" w:space="0" w:color="auto"/>
            </w:tcBorders>
          </w:tcPr>
          <w:p w14:paraId="40AEE965" w14:textId="77777777" w:rsidR="008E08D9" w:rsidRDefault="008E08D9" w:rsidP="002D5D5E">
            <w:pPr>
              <w:pStyle w:val="TAL"/>
              <w:jc w:val="center"/>
              <w:rPr>
                <w:ins w:id="3376" w:author="ZTE-Ma Zhifeng" w:date="2024-08-26T17:01:00Z"/>
                <w:lang w:val="en-US"/>
              </w:rPr>
            </w:pPr>
            <w:ins w:id="3377" w:author="ZTE-Ma Zhifeng" w:date="2024-08-26T17:01:00Z">
              <w:r>
                <w:rPr>
                  <w:lang w:val="en-US"/>
                </w:rPr>
                <w:t>|2*f</w:t>
              </w:r>
              <w:r>
                <w:rPr>
                  <w:vertAlign w:val="subscript"/>
                  <w:lang w:val="en-US"/>
                </w:rPr>
                <w:t>x_high</w:t>
              </w:r>
              <w:r>
                <w:rPr>
                  <w:lang w:val="en-US"/>
                </w:rPr>
                <w:t xml:space="preserve"> + 3*f</w:t>
              </w:r>
              <w:r>
                <w:rPr>
                  <w:vertAlign w:val="subscript"/>
                  <w:lang w:val="en-US"/>
                </w:rPr>
                <w:t>y_high</w:t>
              </w:r>
              <w:r>
                <w:rPr>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13CACC6" w14:textId="77777777" w:rsidR="008E08D9" w:rsidRDefault="008E08D9" w:rsidP="002D5D5E">
            <w:pPr>
              <w:pStyle w:val="TAL"/>
              <w:jc w:val="center"/>
              <w:rPr>
                <w:ins w:id="3378" w:author="ZTE-Ma Zhifeng" w:date="2024-08-26T17:01:00Z"/>
                <w:lang w:val="en-US"/>
              </w:rPr>
            </w:pPr>
            <w:ins w:id="3379" w:author="ZTE-Ma Zhifeng" w:date="2024-08-26T17:01:00Z">
              <w:r>
                <w:rPr>
                  <w:lang w:val="en-US"/>
                </w:rPr>
                <w:t>|2*f</w:t>
              </w:r>
              <w:r>
                <w:rPr>
                  <w:vertAlign w:val="subscript"/>
                  <w:lang w:val="en-US"/>
                </w:rPr>
                <w:t>y_low</w:t>
              </w:r>
              <w:r>
                <w:rPr>
                  <w:lang w:val="en-US"/>
                </w:rPr>
                <w:t xml:space="preserve"> + 3*f</w:t>
              </w:r>
              <w:r>
                <w:rPr>
                  <w:vertAlign w:val="subscript"/>
                  <w:lang w:val="en-US"/>
                </w:rPr>
                <w:t>x_low</w:t>
              </w:r>
              <w:r>
                <w:rPr>
                  <w:lang w:val="en-US"/>
                </w:rPr>
                <w:t>|</w:t>
              </w:r>
            </w:ins>
          </w:p>
        </w:tc>
        <w:tc>
          <w:tcPr>
            <w:tcW w:w="1799" w:type="dxa"/>
            <w:tcBorders>
              <w:top w:val="single" w:sz="4" w:space="0" w:color="auto"/>
              <w:left w:val="single" w:sz="4" w:space="0" w:color="auto"/>
              <w:bottom w:val="single" w:sz="4" w:space="0" w:color="auto"/>
              <w:right w:val="single" w:sz="4" w:space="0" w:color="auto"/>
            </w:tcBorders>
          </w:tcPr>
          <w:p w14:paraId="5FBCDCAD" w14:textId="77777777" w:rsidR="008E08D9" w:rsidRDefault="008E08D9" w:rsidP="002D5D5E">
            <w:pPr>
              <w:pStyle w:val="TAL"/>
              <w:jc w:val="center"/>
              <w:rPr>
                <w:ins w:id="3380" w:author="ZTE-Ma Zhifeng" w:date="2024-08-26T17:01:00Z"/>
                <w:lang w:val="en-US"/>
              </w:rPr>
            </w:pPr>
            <w:ins w:id="3381" w:author="ZTE-Ma Zhifeng" w:date="2024-08-26T17:01:00Z">
              <w:r>
                <w:rPr>
                  <w:lang w:val="en-US"/>
                </w:rPr>
                <w:t>|2*f</w:t>
              </w:r>
              <w:r>
                <w:rPr>
                  <w:vertAlign w:val="subscript"/>
                  <w:lang w:val="en-US"/>
                </w:rPr>
                <w:t>y_high</w:t>
              </w:r>
              <w:r>
                <w:rPr>
                  <w:lang w:val="en-US"/>
                </w:rPr>
                <w:t xml:space="preserve"> + 3*f</w:t>
              </w:r>
              <w:r>
                <w:rPr>
                  <w:vertAlign w:val="subscript"/>
                  <w:lang w:val="en-US"/>
                </w:rPr>
                <w:t>x_high</w:t>
              </w:r>
              <w:r>
                <w:rPr>
                  <w:lang w:val="en-US"/>
                </w:rPr>
                <w:t>|</w:t>
              </w:r>
            </w:ins>
          </w:p>
        </w:tc>
      </w:tr>
      <w:tr w:rsidR="008E08D9" w14:paraId="645D9958" w14:textId="77777777" w:rsidTr="002D5D5E">
        <w:trPr>
          <w:trHeight w:val="187"/>
          <w:ins w:id="3382" w:author="ZTE-Ma Zhifeng" w:date="2024-08-26T17:0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5DA1AB" w14:textId="77777777" w:rsidR="008E08D9" w:rsidRDefault="008E08D9" w:rsidP="002D5D5E">
            <w:pPr>
              <w:pStyle w:val="TAL"/>
              <w:rPr>
                <w:ins w:id="3383" w:author="ZTE-Ma Zhifeng" w:date="2024-08-26T17:01:00Z"/>
                <w:lang w:val="en-US"/>
              </w:rPr>
            </w:pPr>
            <w:ins w:id="3384" w:author="ZTE-Ma Zhifeng" w:date="2024-08-26T17:01:00Z">
              <w:r>
                <w:rPr>
                  <w:lang w:val="en-US"/>
                </w:rPr>
                <w:t xml:space="preserve">IMD </w:t>
              </w:r>
              <w:r>
                <w:rPr>
                  <w:lang w:eastAsia="zh-CN"/>
                </w:rPr>
                <w:t>frequency</w:t>
              </w:r>
              <w:r>
                <w:rPr>
                  <w:lang w:val="en-US"/>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F10183B" w14:textId="77777777" w:rsidR="008E08D9" w:rsidRDefault="008E08D9" w:rsidP="002D5D5E">
            <w:pPr>
              <w:keepNext/>
              <w:keepLines/>
              <w:spacing w:after="0"/>
              <w:jc w:val="center"/>
              <w:rPr>
                <w:ins w:id="3385" w:author="ZTE-Ma Zhifeng" w:date="2024-08-26T17:01:00Z"/>
                <w:sz w:val="18"/>
                <w:lang w:eastAsia="ja-JP"/>
              </w:rPr>
            </w:pPr>
            <w:ins w:id="3386" w:author="ZTE-Ma Zhifeng" w:date="2024-08-26T17:01:00Z">
              <w:r w:rsidRPr="0006107C">
                <w:rPr>
                  <w:sz w:val="18"/>
                  <w:szCs w:val="18"/>
                </w:rPr>
                <w:t>13320</w:t>
              </w:r>
              <w:r>
                <w:rPr>
                  <w:sz w:val="18"/>
                  <w:lang w:val="en-US"/>
                </w:rPr>
                <w:t>–</w:t>
              </w:r>
              <w:r w:rsidRPr="0006107C">
                <w:rPr>
                  <w:sz w:val="18"/>
                  <w:szCs w:val="18"/>
                </w:rPr>
                <w:t>14970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77E53B2" w14:textId="77777777" w:rsidR="008E08D9" w:rsidRDefault="008E08D9" w:rsidP="002D5D5E">
            <w:pPr>
              <w:keepNext/>
              <w:keepLines/>
              <w:spacing w:after="0"/>
              <w:jc w:val="center"/>
              <w:rPr>
                <w:ins w:id="3387" w:author="ZTE-Ma Zhifeng" w:date="2024-08-26T17:01:00Z"/>
                <w:sz w:val="18"/>
                <w:lang w:eastAsia="ja-JP"/>
              </w:rPr>
            </w:pPr>
            <w:ins w:id="3388" w:author="ZTE-Ma Zhifeng" w:date="2024-08-26T17:01:00Z">
              <w:r w:rsidRPr="0006107C">
                <w:rPr>
                  <w:sz w:val="18"/>
                  <w:szCs w:val="18"/>
                </w:rPr>
                <w:t>11730</w:t>
              </w:r>
              <w:r>
                <w:rPr>
                  <w:sz w:val="18"/>
                  <w:lang w:val="en-US"/>
                </w:rPr>
                <w:t>–</w:t>
              </w:r>
              <w:r w:rsidRPr="0006107C">
                <w:rPr>
                  <w:sz w:val="18"/>
                  <w:szCs w:val="18"/>
                </w:rPr>
                <w:t>12955</w:t>
              </w:r>
            </w:ins>
          </w:p>
        </w:tc>
      </w:tr>
      <w:tr w:rsidR="008E08D9" w14:paraId="64BBBF92" w14:textId="77777777" w:rsidTr="002D5D5E">
        <w:trPr>
          <w:trHeight w:val="187"/>
          <w:ins w:id="3389" w:author="ZTE-Ma Zhifeng" w:date="2024-08-26T17:01: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D0C252" w14:textId="77777777" w:rsidR="008E08D9" w:rsidRDefault="008E08D9" w:rsidP="002D5D5E">
            <w:pPr>
              <w:pStyle w:val="TAL"/>
              <w:rPr>
                <w:ins w:id="3390" w:author="ZTE-Ma Zhifeng" w:date="2024-08-26T17:01:00Z"/>
                <w:lang w:val="en-US"/>
              </w:rPr>
            </w:pPr>
            <w:ins w:id="3391" w:author="ZTE-Ma Zhifeng" w:date="2024-08-26T17:01:00Z">
              <w:r>
                <w:t>NOTE :</w:t>
              </w:r>
              <w:r>
                <w:tab/>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w:t>
              </w:r>
              <w:r w:rsidRPr="004D6DE3">
                <w:t>The lowest even order and lowest odd order IMD MSDs shall be considered.</w:t>
              </w:r>
            </w:ins>
          </w:p>
        </w:tc>
      </w:tr>
    </w:tbl>
    <w:p w14:paraId="11B12094" w14:textId="77777777" w:rsidR="008E08D9" w:rsidRDefault="008E08D9" w:rsidP="008E08D9">
      <w:pPr>
        <w:rPr>
          <w:ins w:id="3392" w:author="ZTE-Ma Zhifeng" w:date="2024-08-26T17:01:00Z"/>
          <w:rFonts w:ascii="Arial" w:hAnsi="Arial" w:cs="Arial"/>
          <w:b/>
        </w:rPr>
      </w:pPr>
    </w:p>
    <w:p w14:paraId="533B8DC1" w14:textId="77777777" w:rsidR="008E08D9" w:rsidRPr="000B4D61" w:rsidRDefault="008E08D9" w:rsidP="008E08D9">
      <w:pPr>
        <w:rPr>
          <w:ins w:id="3393" w:author="ZTE-Ma Zhifeng" w:date="2024-08-26T17:01:00Z"/>
          <w:rFonts w:eastAsia="MS Mincho"/>
        </w:rPr>
      </w:pPr>
      <w:ins w:id="3394" w:author="ZTE-Ma Zhifeng" w:date="2024-08-26T17:01:00Z">
        <w:r>
          <w:rPr>
            <w:rFonts w:eastAsia="MS Mincho"/>
          </w:rPr>
          <w:t xml:space="preserve">Based on the above table, </w:t>
        </w:r>
        <w:r>
          <w:rPr>
            <w:rFonts w:cs="等线"/>
            <w:szCs w:val="21"/>
            <w:lang w:eastAsia="ko-KR"/>
          </w:rPr>
          <w:t>4</w:t>
        </w:r>
        <w:r w:rsidRPr="00634198">
          <w:rPr>
            <w:rFonts w:cs="等线"/>
            <w:szCs w:val="21"/>
            <w:vertAlign w:val="superscript"/>
            <w:lang w:eastAsia="ko-KR"/>
          </w:rPr>
          <w:t>th</w:t>
        </w:r>
        <w:r w:rsidRPr="00634198">
          <w:rPr>
            <w:rFonts w:cs="等线"/>
            <w:szCs w:val="21"/>
            <w:lang w:eastAsia="ko-KR"/>
          </w:rPr>
          <w:t xml:space="preserve"> </w:t>
        </w:r>
        <w:r>
          <w:rPr>
            <w:rFonts w:cs="等线"/>
            <w:szCs w:val="21"/>
            <w:lang w:eastAsia="ko-KR"/>
          </w:rPr>
          <w:t>and 5</w:t>
        </w:r>
        <w:r w:rsidRPr="00A06918">
          <w:rPr>
            <w:rFonts w:cs="等线"/>
            <w:szCs w:val="21"/>
            <w:vertAlign w:val="superscript"/>
            <w:lang w:eastAsia="ko-KR"/>
          </w:rPr>
          <w:t>th</w:t>
        </w:r>
        <w:r>
          <w:rPr>
            <w:rFonts w:cs="等线"/>
            <w:szCs w:val="21"/>
            <w:lang w:eastAsia="ko-KR"/>
          </w:rPr>
          <w:t xml:space="preserve"> </w:t>
        </w:r>
        <w:r w:rsidRPr="00634198">
          <w:rPr>
            <w:rFonts w:cs="等线"/>
            <w:szCs w:val="21"/>
            <w:lang w:eastAsia="ko-KR"/>
          </w:rPr>
          <w:t xml:space="preserve">order IMD generated by </w:t>
        </w:r>
        <w:r>
          <w:rPr>
            <w:rFonts w:eastAsia="MS Mincho"/>
          </w:rPr>
          <w:t xml:space="preserve">UL </w:t>
        </w:r>
        <w:r w:rsidRPr="005A43BB">
          <w:rPr>
            <w:rFonts w:eastAsia="MS Mincho"/>
          </w:rPr>
          <w:t>CA_n</w:t>
        </w:r>
        <w:r>
          <w:rPr>
            <w:rFonts w:eastAsia="MS Mincho"/>
          </w:rPr>
          <w:t>3</w:t>
        </w:r>
        <w:r w:rsidRPr="005A43BB">
          <w:rPr>
            <w:rFonts w:eastAsia="MS Mincho"/>
          </w:rPr>
          <w:t>A-n</w:t>
        </w:r>
        <w:r>
          <w:rPr>
            <w:rFonts w:eastAsia="MS Mincho"/>
          </w:rPr>
          <w:t>78</w:t>
        </w:r>
        <w:r w:rsidRPr="005A43BB">
          <w:rPr>
            <w:rFonts w:eastAsia="MS Mincho"/>
          </w:rPr>
          <w:t>A</w:t>
        </w:r>
        <w:r w:rsidRPr="00634198">
          <w:rPr>
            <w:rFonts w:cs="等线"/>
            <w:szCs w:val="21"/>
            <w:lang w:eastAsia="ko-KR"/>
          </w:rPr>
          <w:t xml:space="preserve"> may fall into own Rx of </w:t>
        </w:r>
        <w:r w:rsidRPr="00634198">
          <w:rPr>
            <w:rFonts w:eastAsia="宋体" w:cs="等线"/>
            <w:szCs w:val="21"/>
          </w:rPr>
          <w:t>B</w:t>
        </w:r>
        <w:r w:rsidRPr="00634198">
          <w:rPr>
            <w:rFonts w:cs="等线"/>
            <w:szCs w:val="21"/>
            <w:lang w:eastAsia="ko-KR"/>
          </w:rPr>
          <w:t xml:space="preserve">and </w:t>
        </w:r>
        <w:r w:rsidRPr="00634198">
          <w:rPr>
            <w:rFonts w:eastAsia="宋体" w:cs="等线"/>
            <w:szCs w:val="21"/>
          </w:rPr>
          <w:t>n</w:t>
        </w:r>
        <w:r>
          <w:rPr>
            <w:rFonts w:eastAsia="宋体" w:cs="等线"/>
            <w:szCs w:val="21"/>
          </w:rPr>
          <w:t>75</w:t>
        </w:r>
      </w:ins>
    </w:p>
    <w:p w14:paraId="2EBA0399" w14:textId="77777777" w:rsidR="008E08D9" w:rsidRPr="00D315DA" w:rsidRDefault="008E08D9" w:rsidP="008E08D9">
      <w:pPr>
        <w:rPr>
          <w:ins w:id="3395" w:author="ZTE-Ma Zhifeng" w:date="2024-08-26T17:01:00Z"/>
          <w:rFonts w:eastAsia="MS Mincho"/>
        </w:rPr>
      </w:pPr>
    </w:p>
    <w:p w14:paraId="3128E04C" w14:textId="5CF6971B" w:rsidR="008E08D9" w:rsidRPr="008E08D9" w:rsidRDefault="008E08D9">
      <w:pPr>
        <w:pStyle w:val="41"/>
        <w:rPr>
          <w:ins w:id="3396" w:author="ZTE-Ma Zhifeng" w:date="2024-08-26T17:01:00Z"/>
          <w:rFonts w:cs="Arial"/>
          <w:lang w:eastAsia="zh-CN"/>
          <w:rPrChange w:id="3397" w:author="ZTE-Ma Zhifeng" w:date="2024-08-26T17:03:00Z">
            <w:rPr>
              <w:ins w:id="3398" w:author="ZTE-Ma Zhifeng" w:date="2024-08-26T17:01:00Z"/>
              <w:rFonts w:eastAsia="Times New Roman"/>
              <w:lang w:eastAsia="en-GB"/>
            </w:rPr>
          </w:rPrChange>
        </w:rPr>
        <w:pPrChange w:id="3399" w:author="ZTE-Ma Zhifeng" w:date="2024-08-26T17:03:00Z">
          <w:pPr>
            <w:pStyle w:val="41"/>
            <w:overflowPunct w:val="0"/>
            <w:autoSpaceDE w:val="0"/>
            <w:autoSpaceDN w:val="0"/>
            <w:adjustRightInd w:val="0"/>
            <w:textAlignment w:val="baseline"/>
          </w:pPr>
        </w:pPrChange>
      </w:pPr>
      <w:bookmarkStart w:id="3400" w:name="_Toc175687539"/>
      <w:ins w:id="3401" w:author="ZTE-Ma Zhifeng" w:date="2024-08-26T17:01:00Z">
        <w:r w:rsidRPr="008E08D9">
          <w:rPr>
            <w:rFonts w:cs="Arial"/>
            <w:lang w:eastAsia="zh-CN"/>
          </w:rPr>
          <w:t>5.6</w:t>
        </w:r>
        <w:r w:rsidRPr="008E08D9">
          <w:rPr>
            <w:rFonts w:cs="Arial"/>
            <w:lang w:eastAsia="zh-CN"/>
            <w:rPrChange w:id="3402" w:author="ZTE-Ma Zhifeng" w:date="2024-08-26T17:03:00Z">
              <w:rPr>
                <w:rFonts w:eastAsia="Times New Roman"/>
                <w:lang w:eastAsia="en-GB"/>
              </w:rPr>
            </w:rPrChange>
          </w:rPr>
          <w:t>.2.2</w:t>
        </w:r>
        <w:r w:rsidRPr="008E08D9">
          <w:rPr>
            <w:rFonts w:cs="Arial"/>
            <w:lang w:eastAsia="zh-CN"/>
            <w:rPrChange w:id="3403" w:author="ZTE-Ma Zhifeng" w:date="2024-08-26T17:03:00Z">
              <w:rPr>
                <w:rFonts w:eastAsia="Times New Roman"/>
                <w:lang w:eastAsia="en-GB"/>
              </w:rPr>
            </w:rPrChange>
          </w:rPr>
          <w:tab/>
          <w:t>REFSENS requirements</w:t>
        </w:r>
        <w:bookmarkEnd w:id="3400"/>
      </w:ins>
    </w:p>
    <w:p w14:paraId="083183AD" w14:textId="77777777" w:rsidR="008E08D9" w:rsidRPr="00C013B0" w:rsidRDefault="008E08D9" w:rsidP="008E08D9">
      <w:pPr>
        <w:rPr>
          <w:ins w:id="3404" w:author="ZTE-Ma Zhifeng" w:date="2024-08-26T17:01:00Z"/>
          <w:rFonts w:eastAsia="MS Mincho"/>
        </w:rPr>
      </w:pPr>
      <w:ins w:id="3405" w:author="ZTE-Ma Zhifeng" w:date="2024-08-26T17:01:00Z">
        <w:r w:rsidRPr="00C013B0">
          <w:rPr>
            <w:rFonts w:eastAsia="MS Mincho"/>
          </w:rPr>
          <w:t xml:space="preserve">Based on the co-existence studies there is </w:t>
        </w:r>
        <w:r w:rsidRPr="00C013B0">
          <w:rPr>
            <w:rFonts w:eastAsia="MS Mincho" w:hint="eastAsia"/>
          </w:rPr>
          <w:t>no</w:t>
        </w:r>
        <w:r w:rsidRPr="00C013B0">
          <w:rPr>
            <w:rFonts w:eastAsia="MS Mincho"/>
          </w:rPr>
          <w:t xml:space="preserve"> need to define MSD values.</w:t>
        </w:r>
      </w:ins>
    </w:p>
    <w:p w14:paraId="6E9542EF" w14:textId="77777777" w:rsidR="008E08D9" w:rsidRDefault="008E08D9" w:rsidP="008E08D9">
      <w:pPr>
        <w:rPr>
          <w:ins w:id="3406" w:author="ZTE-Ma Zhifeng" w:date="2024-08-26T17:01:00Z"/>
          <w:rFonts w:eastAsia="MS Mincho"/>
        </w:rPr>
      </w:pPr>
      <w:ins w:id="3407" w:author="ZTE-Ma Zhifeng" w:date="2024-08-26T17:01:00Z">
        <w:r w:rsidRPr="00C013B0">
          <w:rPr>
            <w:rFonts w:eastAsia="MS Mincho"/>
          </w:rPr>
          <w:t xml:space="preserve">We </w:t>
        </w:r>
        <w:r w:rsidRPr="00C013B0">
          <w:rPr>
            <w:rFonts w:eastAsia="MS Mincho" w:hint="eastAsia"/>
          </w:rPr>
          <w:t>anal</w:t>
        </w:r>
        <w:r w:rsidRPr="00C013B0">
          <w:rPr>
            <w:rFonts w:eastAsia="MS Mincho"/>
          </w:rPr>
          <w:t>yze the amount of IMD using the following component linearity assumptions:</w:t>
        </w:r>
      </w:ins>
    </w:p>
    <w:p w14:paraId="6F35C8C7" w14:textId="29526FF7" w:rsidR="008E08D9" w:rsidRPr="008E08D9" w:rsidRDefault="008E08D9" w:rsidP="008E08D9">
      <w:pPr>
        <w:pStyle w:val="TH"/>
        <w:rPr>
          <w:ins w:id="3408" w:author="ZTE-Ma Zhifeng" w:date="2024-08-26T17:01:00Z"/>
          <w:rFonts w:cs="Arial"/>
          <w:rPrChange w:id="3409" w:author="ZTE-Ma Zhifeng" w:date="2024-08-26T17:04:00Z">
            <w:rPr>
              <w:ins w:id="3410" w:author="ZTE-Ma Zhifeng" w:date="2024-08-26T17:01:00Z"/>
              <w:lang w:val="en-US"/>
            </w:rPr>
          </w:rPrChange>
        </w:rPr>
      </w:pPr>
      <w:ins w:id="3411" w:author="ZTE-Ma Zhifeng" w:date="2024-08-26T17:01:00Z">
        <w:r w:rsidRPr="008E08D9">
          <w:rPr>
            <w:rFonts w:cs="Arial"/>
            <w:rPrChange w:id="3412" w:author="ZTE-Ma Zhifeng" w:date="2024-08-26T17:04:00Z">
              <w:rPr>
                <w:lang w:val="en-US"/>
              </w:rPr>
            </w:rPrChange>
          </w:rPr>
          <w:t>Table 5.</w:t>
        </w:r>
        <w:r w:rsidRPr="008E08D9">
          <w:rPr>
            <w:rFonts w:cs="Arial" w:hint="eastAsia"/>
          </w:rPr>
          <w:t>6</w:t>
        </w:r>
        <w:r w:rsidRPr="008E08D9">
          <w:rPr>
            <w:rFonts w:cs="Arial"/>
            <w:rPrChange w:id="3413" w:author="ZTE-Ma Zhifeng" w:date="2024-08-26T17:04:00Z">
              <w:rPr>
                <w:lang w:val="en-US"/>
              </w:rPr>
            </w:rPrChange>
          </w:rPr>
          <w:t>.2.2-1 General linearity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1301"/>
        <w:gridCol w:w="1301"/>
        <w:gridCol w:w="1301"/>
        <w:gridCol w:w="1301"/>
      </w:tblGrid>
      <w:tr w:rsidR="008E08D9" w14:paraId="319171C6" w14:textId="77777777" w:rsidTr="002D5D5E">
        <w:trPr>
          <w:jc w:val="center"/>
          <w:ins w:id="3414" w:author="ZTE-Ma Zhifeng" w:date="2024-08-26T17:01:00Z"/>
        </w:trPr>
        <w:tc>
          <w:tcPr>
            <w:tcW w:w="2463" w:type="dxa"/>
          </w:tcPr>
          <w:p w14:paraId="7D64612B" w14:textId="77777777" w:rsidR="008E08D9" w:rsidRPr="00F032ED" w:rsidRDefault="008E08D9" w:rsidP="002D5D5E">
            <w:pPr>
              <w:pStyle w:val="TAL"/>
              <w:rPr>
                <w:ins w:id="3415" w:author="ZTE-Ma Zhifeng" w:date="2024-08-26T17:01:00Z"/>
                <w:b/>
                <w:lang w:val="en-US"/>
              </w:rPr>
            </w:pPr>
            <w:ins w:id="3416" w:author="ZTE-Ma Zhifeng" w:date="2024-08-26T17:01:00Z">
              <w:r w:rsidRPr="00F032ED">
                <w:rPr>
                  <w:b/>
                  <w:lang w:val="en-US"/>
                </w:rPr>
                <w:t>Component</w:t>
              </w:r>
            </w:ins>
          </w:p>
        </w:tc>
        <w:tc>
          <w:tcPr>
            <w:tcW w:w="1301" w:type="dxa"/>
          </w:tcPr>
          <w:p w14:paraId="0EF09799" w14:textId="77777777" w:rsidR="008E08D9" w:rsidRPr="00F032ED" w:rsidRDefault="008E08D9" w:rsidP="002D5D5E">
            <w:pPr>
              <w:pStyle w:val="TAL"/>
              <w:rPr>
                <w:ins w:id="3417" w:author="ZTE-Ma Zhifeng" w:date="2024-08-26T17:01:00Z"/>
                <w:b/>
                <w:lang w:val="en-US"/>
              </w:rPr>
            </w:pPr>
            <w:ins w:id="3418" w:author="ZTE-Ma Zhifeng" w:date="2024-08-26T17:01:00Z">
              <w:r w:rsidRPr="00F032ED">
                <w:rPr>
                  <w:b/>
                  <w:lang w:val="en-US"/>
                </w:rPr>
                <w:t>IP2 (dBm)</w:t>
              </w:r>
            </w:ins>
          </w:p>
        </w:tc>
        <w:tc>
          <w:tcPr>
            <w:tcW w:w="1301" w:type="dxa"/>
          </w:tcPr>
          <w:p w14:paraId="3EF48E7E" w14:textId="77777777" w:rsidR="008E08D9" w:rsidRPr="00F032ED" w:rsidRDefault="008E08D9" w:rsidP="002D5D5E">
            <w:pPr>
              <w:pStyle w:val="TAL"/>
              <w:rPr>
                <w:ins w:id="3419" w:author="ZTE-Ma Zhifeng" w:date="2024-08-26T17:01:00Z"/>
                <w:b/>
                <w:lang w:val="en-US"/>
              </w:rPr>
            </w:pPr>
            <w:ins w:id="3420" w:author="ZTE-Ma Zhifeng" w:date="2024-08-26T17:01:00Z">
              <w:r w:rsidRPr="00F032ED">
                <w:rPr>
                  <w:b/>
                  <w:lang w:val="en-US"/>
                </w:rPr>
                <w:t>IP3 (dBm)</w:t>
              </w:r>
            </w:ins>
          </w:p>
        </w:tc>
        <w:tc>
          <w:tcPr>
            <w:tcW w:w="1301" w:type="dxa"/>
          </w:tcPr>
          <w:p w14:paraId="470B3D4F" w14:textId="77777777" w:rsidR="008E08D9" w:rsidRPr="00F032ED" w:rsidRDefault="008E08D9" w:rsidP="002D5D5E">
            <w:pPr>
              <w:pStyle w:val="TAL"/>
              <w:rPr>
                <w:ins w:id="3421" w:author="ZTE-Ma Zhifeng" w:date="2024-08-26T17:01:00Z"/>
                <w:b/>
                <w:lang w:val="en-US"/>
              </w:rPr>
            </w:pPr>
            <w:ins w:id="3422" w:author="ZTE-Ma Zhifeng" w:date="2024-08-26T17:01:00Z">
              <w:r w:rsidRPr="00F032ED">
                <w:rPr>
                  <w:b/>
                  <w:lang w:val="en-US"/>
                </w:rPr>
                <w:t>IP4 (dBm)</w:t>
              </w:r>
            </w:ins>
          </w:p>
        </w:tc>
        <w:tc>
          <w:tcPr>
            <w:tcW w:w="1301" w:type="dxa"/>
          </w:tcPr>
          <w:p w14:paraId="153BC8C2" w14:textId="77777777" w:rsidR="008E08D9" w:rsidRPr="00F032ED" w:rsidRDefault="008E08D9" w:rsidP="002D5D5E">
            <w:pPr>
              <w:pStyle w:val="TAL"/>
              <w:rPr>
                <w:ins w:id="3423" w:author="ZTE-Ma Zhifeng" w:date="2024-08-26T17:01:00Z"/>
                <w:b/>
                <w:lang w:val="en-US"/>
              </w:rPr>
            </w:pPr>
            <w:ins w:id="3424" w:author="ZTE-Ma Zhifeng" w:date="2024-08-26T17:01:00Z">
              <w:r w:rsidRPr="00F032ED">
                <w:rPr>
                  <w:b/>
                  <w:lang w:val="en-US"/>
                </w:rPr>
                <w:t>IP5 (dBm)</w:t>
              </w:r>
            </w:ins>
          </w:p>
        </w:tc>
      </w:tr>
      <w:tr w:rsidR="008E08D9" w14:paraId="41434CF4" w14:textId="77777777" w:rsidTr="002D5D5E">
        <w:trPr>
          <w:jc w:val="center"/>
          <w:ins w:id="3425" w:author="ZTE-Ma Zhifeng" w:date="2024-08-26T17:01:00Z"/>
        </w:trPr>
        <w:tc>
          <w:tcPr>
            <w:tcW w:w="2463" w:type="dxa"/>
          </w:tcPr>
          <w:p w14:paraId="33C694B8" w14:textId="77777777" w:rsidR="008E08D9" w:rsidRPr="00F032ED" w:rsidRDefault="008E08D9" w:rsidP="002D5D5E">
            <w:pPr>
              <w:pStyle w:val="TAL"/>
              <w:rPr>
                <w:ins w:id="3426" w:author="ZTE-Ma Zhifeng" w:date="2024-08-26T17:01:00Z"/>
                <w:lang w:val="en-US"/>
              </w:rPr>
            </w:pPr>
            <w:ins w:id="3427" w:author="ZTE-Ma Zhifeng" w:date="2024-08-26T17:01:00Z">
              <w:r w:rsidRPr="00F032ED">
                <w:rPr>
                  <w:lang w:val="en-US"/>
                </w:rPr>
                <w:t>Antenna switch</w:t>
              </w:r>
            </w:ins>
          </w:p>
        </w:tc>
        <w:tc>
          <w:tcPr>
            <w:tcW w:w="1301" w:type="dxa"/>
          </w:tcPr>
          <w:p w14:paraId="64441DE0" w14:textId="77777777" w:rsidR="008E08D9" w:rsidRPr="00F032ED" w:rsidRDefault="008E08D9" w:rsidP="002D5D5E">
            <w:pPr>
              <w:pStyle w:val="TAL"/>
              <w:rPr>
                <w:ins w:id="3428" w:author="ZTE-Ma Zhifeng" w:date="2024-08-26T17:01:00Z"/>
                <w:lang w:val="en-US"/>
              </w:rPr>
            </w:pPr>
            <w:ins w:id="3429" w:author="ZTE-Ma Zhifeng" w:date="2024-08-26T17:01:00Z">
              <w:r w:rsidRPr="00F032ED">
                <w:rPr>
                  <w:lang w:val="en-US"/>
                </w:rPr>
                <w:t>112</w:t>
              </w:r>
            </w:ins>
          </w:p>
        </w:tc>
        <w:tc>
          <w:tcPr>
            <w:tcW w:w="1301" w:type="dxa"/>
          </w:tcPr>
          <w:p w14:paraId="243AFBB5" w14:textId="77777777" w:rsidR="008E08D9" w:rsidRPr="00F032ED" w:rsidRDefault="008E08D9" w:rsidP="002D5D5E">
            <w:pPr>
              <w:pStyle w:val="TAL"/>
              <w:rPr>
                <w:ins w:id="3430" w:author="ZTE-Ma Zhifeng" w:date="2024-08-26T17:01:00Z"/>
                <w:lang w:val="en-US"/>
              </w:rPr>
            </w:pPr>
            <w:ins w:id="3431" w:author="ZTE-Ma Zhifeng" w:date="2024-08-26T17:01:00Z">
              <w:r w:rsidRPr="00F032ED">
                <w:rPr>
                  <w:lang w:val="en-US"/>
                </w:rPr>
                <w:t>68</w:t>
              </w:r>
            </w:ins>
          </w:p>
        </w:tc>
        <w:tc>
          <w:tcPr>
            <w:tcW w:w="1301" w:type="dxa"/>
          </w:tcPr>
          <w:p w14:paraId="05D726B9" w14:textId="77777777" w:rsidR="008E08D9" w:rsidRPr="00F032ED" w:rsidRDefault="008E08D9" w:rsidP="002D5D5E">
            <w:pPr>
              <w:pStyle w:val="TAL"/>
              <w:rPr>
                <w:ins w:id="3432" w:author="ZTE-Ma Zhifeng" w:date="2024-08-26T17:01:00Z"/>
                <w:lang w:val="en-US"/>
              </w:rPr>
            </w:pPr>
            <w:ins w:id="3433" w:author="ZTE-Ma Zhifeng" w:date="2024-08-26T17:01:00Z">
              <w:r w:rsidRPr="00F032ED">
                <w:rPr>
                  <w:lang w:val="en-US"/>
                </w:rPr>
                <w:t>56</w:t>
              </w:r>
            </w:ins>
          </w:p>
        </w:tc>
        <w:tc>
          <w:tcPr>
            <w:tcW w:w="1301" w:type="dxa"/>
          </w:tcPr>
          <w:p w14:paraId="29F54420" w14:textId="77777777" w:rsidR="008E08D9" w:rsidRPr="00F032ED" w:rsidRDefault="008E08D9" w:rsidP="002D5D5E">
            <w:pPr>
              <w:pStyle w:val="TAL"/>
              <w:rPr>
                <w:ins w:id="3434" w:author="ZTE-Ma Zhifeng" w:date="2024-08-26T17:01:00Z"/>
                <w:lang w:val="en-US"/>
              </w:rPr>
            </w:pPr>
            <w:ins w:id="3435" w:author="ZTE-Ma Zhifeng" w:date="2024-08-26T17:01:00Z">
              <w:r w:rsidRPr="00F032ED">
                <w:rPr>
                  <w:lang w:val="en-US"/>
                </w:rPr>
                <w:t>53</w:t>
              </w:r>
            </w:ins>
          </w:p>
        </w:tc>
      </w:tr>
      <w:tr w:rsidR="008E08D9" w14:paraId="36A784F7" w14:textId="77777777" w:rsidTr="002D5D5E">
        <w:trPr>
          <w:jc w:val="center"/>
          <w:ins w:id="3436" w:author="ZTE-Ma Zhifeng" w:date="2024-08-26T17:01:00Z"/>
        </w:trPr>
        <w:tc>
          <w:tcPr>
            <w:tcW w:w="2463" w:type="dxa"/>
          </w:tcPr>
          <w:p w14:paraId="4DEBF180" w14:textId="77777777" w:rsidR="008E08D9" w:rsidRPr="00F032ED" w:rsidRDefault="008E08D9" w:rsidP="002D5D5E">
            <w:pPr>
              <w:pStyle w:val="TAL"/>
              <w:rPr>
                <w:ins w:id="3437" w:author="ZTE-Ma Zhifeng" w:date="2024-08-26T17:01:00Z"/>
                <w:lang w:val="en-US"/>
              </w:rPr>
            </w:pPr>
            <w:ins w:id="3438" w:author="ZTE-Ma Zhifeng" w:date="2024-08-26T17:01:00Z">
              <w:r w:rsidRPr="00F032ED">
                <w:rPr>
                  <w:lang w:val="en-US"/>
                </w:rPr>
                <w:t>Diplexer</w:t>
              </w:r>
            </w:ins>
          </w:p>
        </w:tc>
        <w:tc>
          <w:tcPr>
            <w:tcW w:w="1301" w:type="dxa"/>
          </w:tcPr>
          <w:p w14:paraId="6F9C9290" w14:textId="77777777" w:rsidR="008E08D9" w:rsidRPr="00F032ED" w:rsidRDefault="008E08D9" w:rsidP="002D5D5E">
            <w:pPr>
              <w:pStyle w:val="TAL"/>
              <w:rPr>
                <w:ins w:id="3439" w:author="ZTE-Ma Zhifeng" w:date="2024-08-26T17:01:00Z"/>
                <w:lang w:val="en-US"/>
              </w:rPr>
            </w:pPr>
            <w:ins w:id="3440" w:author="ZTE-Ma Zhifeng" w:date="2024-08-26T17:01:00Z">
              <w:r w:rsidRPr="00F032ED">
                <w:rPr>
                  <w:lang w:val="en-US"/>
                </w:rPr>
                <w:t>115</w:t>
              </w:r>
            </w:ins>
          </w:p>
        </w:tc>
        <w:tc>
          <w:tcPr>
            <w:tcW w:w="1301" w:type="dxa"/>
          </w:tcPr>
          <w:p w14:paraId="64AFA10F" w14:textId="77777777" w:rsidR="008E08D9" w:rsidRPr="00F032ED" w:rsidRDefault="008E08D9" w:rsidP="002D5D5E">
            <w:pPr>
              <w:pStyle w:val="TAL"/>
              <w:rPr>
                <w:ins w:id="3441" w:author="ZTE-Ma Zhifeng" w:date="2024-08-26T17:01:00Z"/>
                <w:lang w:val="en-US"/>
              </w:rPr>
            </w:pPr>
            <w:ins w:id="3442" w:author="ZTE-Ma Zhifeng" w:date="2024-08-26T17:01:00Z">
              <w:r w:rsidRPr="00F032ED">
                <w:rPr>
                  <w:lang w:val="en-US"/>
                </w:rPr>
                <w:t>86</w:t>
              </w:r>
            </w:ins>
          </w:p>
        </w:tc>
        <w:tc>
          <w:tcPr>
            <w:tcW w:w="1301" w:type="dxa"/>
          </w:tcPr>
          <w:p w14:paraId="40C2BB4E" w14:textId="77777777" w:rsidR="008E08D9" w:rsidRPr="00F032ED" w:rsidRDefault="008E08D9" w:rsidP="002D5D5E">
            <w:pPr>
              <w:pStyle w:val="TAL"/>
              <w:rPr>
                <w:ins w:id="3443" w:author="ZTE-Ma Zhifeng" w:date="2024-08-26T17:01:00Z"/>
                <w:lang w:val="en-US"/>
              </w:rPr>
            </w:pPr>
            <w:ins w:id="3444" w:author="ZTE-Ma Zhifeng" w:date="2024-08-26T17:01:00Z">
              <w:r w:rsidRPr="00F032ED">
                <w:rPr>
                  <w:lang w:val="en-US"/>
                </w:rPr>
                <w:t>55</w:t>
              </w:r>
            </w:ins>
          </w:p>
        </w:tc>
        <w:tc>
          <w:tcPr>
            <w:tcW w:w="1301" w:type="dxa"/>
          </w:tcPr>
          <w:p w14:paraId="099866AC" w14:textId="77777777" w:rsidR="008E08D9" w:rsidRPr="00F032ED" w:rsidRDefault="008E08D9" w:rsidP="002D5D5E">
            <w:pPr>
              <w:pStyle w:val="TAL"/>
              <w:rPr>
                <w:ins w:id="3445" w:author="ZTE-Ma Zhifeng" w:date="2024-08-26T17:01:00Z"/>
                <w:lang w:val="en-US"/>
              </w:rPr>
            </w:pPr>
            <w:ins w:id="3446" w:author="ZTE-Ma Zhifeng" w:date="2024-08-26T17:01:00Z">
              <w:r w:rsidRPr="00F032ED">
                <w:rPr>
                  <w:lang w:val="en-US"/>
                </w:rPr>
                <w:t>53</w:t>
              </w:r>
            </w:ins>
          </w:p>
        </w:tc>
      </w:tr>
      <w:tr w:rsidR="008E08D9" w14:paraId="10372918" w14:textId="77777777" w:rsidTr="002D5D5E">
        <w:trPr>
          <w:jc w:val="center"/>
          <w:ins w:id="3447" w:author="ZTE-Ma Zhifeng" w:date="2024-08-26T17:01:00Z"/>
        </w:trPr>
        <w:tc>
          <w:tcPr>
            <w:tcW w:w="2463" w:type="dxa"/>
          </w:tcPr>
          <w:p w14:paraId="53A4BF36" w14:textId="77777777" w:rsidR="008E08D9" w:rsidRPr="00F032ED" w:rsidRDefault="008E08D9" w:rsidP="002D5D5E">
            <w:pPr>
              <w:pStyle w:val="TAL"/>
              <w:rPr>
                <w:ins w:id="3448" w:author="ZTE-Ma Zhifeng" w:date="2024-08-26T17:01:00Z"/>
                <w:lang w:val="en-US"/>
              </w:rPr>
            </w:pPr>
            <w:ins w:id="3449" w:author="ZTE-Ma Zhifeng" w:date="2024-08-26T17:01:00Z">
              <w:r w:rsidRPr="00F032ED">
                <w:rPr>
                  <w:lang w:val="en-US"/>
                </w:rPr>
                <w:t>Triplexer</w:t>
              </w:r>
            </w:ins>
          </w:p>
        </w:tc>
        <w:tc>
          <w:tcPr>
            <w:tcW w:w="1301" w:type="dxa"/>
          </w:tcPr>
          <w:p w14:paraId="72485F65" w14:textId="77777777" w:rsidR="008E08D9" w:rsidRPr="00F032ED" w:rsidRDefault="008E08D9" w:rsidP="002D5D5E">
            <w:pPr>
              <w:pStyle w:val="TAL"/>
              <w:rPr>
                <w:ins w:id="3450" w:author="ZTE-Ma Zhifeng" w:date="2024-08-26T17:01:00Z"/>
                <w:lang w:val="en-US"/>
              </w:rPr>
            </w:pPr>
            <w:ins w:id="3451" w:author="ZTE-Ma Zhifeng" w:date="2024-08-26T17:01:00Z">
              <w:r w:rsidRPr="00F032ED">
                <w:rPr>
                  <w:lang w:val="en-US"/>
                </w:rPr>
                <w:t>113</w:t>
              </w:r>
            </w:ins>
          </w:p>
        </w:tc>
        <w:tc>
          <w:tcPr>
            <w:tcW w:w="1301" w:type="dxa"/>
          </w:tcPr>
          <w:p w14:paraId="5D808B4B" w14:textId="77777777" w:rsidR="008E08D9" w:rsidRPr="00F032ED" w:rsidRDefault="008E08D9" w:rsidP="002D5D5E">
            <w:pPr>
              <w:pStyle w:val="TAL"/>
              <w:rPr>
                <w:ins w:id="3452" w:author="ZTE-Ma Zhifeng" w:date="2024-08-26T17:01:00Z"/>
                <w:lang w:val="en-US"/>
              </w:rPr>
            </w:pPr>
            <w:ins w:id="3453" w:author="ZTE-Ma Zhifeng" w:date="2024-08-26T17:01:00Z">
              <w:r w:rsidRPr="00F032ED">
                <w:rPr>
                  <w:lang w:val="en-US"/>
                </w:rPr>
                <w:t>82</w:t>
              </w:r>
            </w:ins>
          </w:p>
        </w:tc>
        <w:tc>
          <w:tcPr>
            <w:tcW w:w="1301" w:type="dxa"/>
          </w:tcPr>
          <w:p w14:paraId="276CA1C7" w14:textId="77777777" w:rsidR="008E08D9" w:rsidRPr="00F032ED" w:rsidRDefault="008E08D9" w:rsidP="002D5D5E">
            <w:pPr>
              <w:pStyle w:val="TAL"/>
              <w:rPr>
                <w:ins w:id="3454" w:author="ZTE-Ma Zhifeng" w:date="2024-08-26T17:01:00Z"/>
                <w:lang w:val="en-US"/>
              </w:rPr>
            </w:pPr>
            <w:ins w:id="3455" w:author="ZTE-Ma Zhifeng" w:date="2024-08-26T17:01:00Z">
              <w:r w:rsidRPr="00F032ED">
                <w:rPr>
                  <w:lang w:val="en-US"/>
                </w:rPr>
                <w:t>55</w:t>
              </w:r>
            </w:ins>
          </w:p>
        </w:tc>
        <w:tc>
          <w:tcPr>
            <w:tcW w:w="1301" w:type="dxa"/>
          </w:tcPr>
          <w:p w14:paraId="0D87077E" w14:textId="77777777" w:rsidR="008E08D9" w:rsidRPr="00F032ED" w:rsidRDefault="008E08D9" w:rsidP="002D5D5E">
            <w:pPr>
              <w:pStyle w:val="TAL"/>
              <w:rPr>
                <w:ins w:id="3456" w:author="ZTE-Ma Zhifeng" w:date="2024-08-26T17:01:00Z"/>
                <w:lang w:val="en-US"/>
              </w:rPr>
            </w:pPr>
            <w:ins w:id="3457" w:author="ZTE-Ma Zhifeng" w:date="2024-08-26T17:01:00Z">
              <w:r w:rsidRPr="00F032ED">
                <w:rPr>
                  <w:lang w:val="en-US"/>
                </w:rPr>
                <w:t>53</w:t>
              </w:r>
            </w:ins>
          </w:p>
        </w:tc>
      </w:tr>
      <w:tr w:rsidR="008E08D9" w14:paraId="0839C0BA" w14:textId="77777777" w:rsidTr="002D5D5E">
        <w:trPr>
          <w:jc w:val="center"/>
          <w:ins w:id="3458" w:author="ZTE-Ma Zhifeng" w:date="2024-08-26T17:01:00Z"/>
        </w:trPr>
        <w:tc>
          <w:tcPr>
            <w:tcW w:w="2463" w:type="dxa"/>
          </w:tcPr>
          <w:p w14:paraId="2F3039AA" w14:textId="77777777" w:rsidR="008E08D9" w:rsidRPr="00F032ED" w:rsidRDefault="008E08D9" w:rsidP="002D5D5E">
            <w:pPr>
              <w:pStyle w:val="TAL"/>
              <w:rPr>
                <w:ins w:id="3459" w:author="ZTE-Ma Zhifeng" w:date="2024-08-26T17:01:00Z"/>
                <w:lang w:val="en-US"/>
              </w:rPr>
            </w:pPr>
            <w:ins w:id="3460" w:author="ZTE-Ma Zhifeng" w:date="2024-08-26T17:01:00Z">
              <w:r w:rsidRPr="00F032ED">
                <w:rPr>
                  <w:lang w:val="en-US"/>
                </w:rPr>
                <w:t>PA forward mixing</w:t>
              </w:r>
            </w:ins>
          </w:p>
        </w:tc>
        <w:tc>
          <w:tcPr>
            <w:tcW w:w="1301" w:type="dxa"/>
          </w:tcPr>
          <w:p w14:paraId="6820EE38" w14:textId="77777777" w:rsidR="008E08D9" w:rsidRPr="00F032ED" w:rsidRDefault="008E08D9" w:rsidP="002D5D5E">
            <w:pPr>
              <w:pStyle w:val="TAL"/>
              <w:rPr>
                <w:ins w:id="3461" w:author="ZTE-Ma Zhifeng" w:date="2024-08-26T17:01:00Z"/>
                <w:lang w:val="en-US"/>
              </w:rPr>
            </w:pPr>
            <w:ins w:id="3462" w:author="ZTE-Ma Zhifeng" w:date="2024-08-26T17:01:00Z">
              <w:r w:rsidRPr="00F032ED">
                <w:rPr>
                  <w:lang w:val="en-US"/>
                </w:rPr>
                <w:t>28</w:t>
              </w:r>
            </w:ins>
          </w:p>
        </w:tc>
        <w:tc>
          <w:tcPr>
            <w:tcW w:w="1301" w:type="dxa"/>
          </w:tcPr>
          <w:p w14:paraId="525FD4C7" w14:textId="77777777" w:rsidR="008E08D9" w:rsidRPr="00F032ED" w:rsidRDefault="008E08D9" w:rsidP="002D5D5E">
            <w:pPr>
              <w:pStyle w:val="TAL"/>
              <w:rPr>
                <w:ins w:id="3463" w:author="ZTE-Ma Zhifeng" w:date="2024-08-26T17:01:00Z"/>
                <w:lang w:val="en-US"/>
              </w:rPr>
            </w:pPr>
            <w:ins w:id="3464" w:author="ZTE-Ma Zhifeng" w:date="2024-08-26T17:01:00Z">
              <w:r w:rsidRPr="00F032ED">
                <w:rPr>
                  <w:lang w:val="en-US"/>
                </w:rPr>
                <w:t>32</w:t>
              </w:r>
            </w:ins>
          </w:p>
        </w:tc>
        <w:tc>
          <w:tcPr>
            <w:tcW w:w="1301" w:type="dxa"/>
          </w:tcPr>
          <w:p w14:paraId="4172A87D" w14:textId="77777777" w:rsidR="008E08D9" w:rsidRPr="00F032ED" w:rsidRDefault="008E08D9" w:rsidP="002D5D5E">
            <w:pPr>
              <w:pStyle w:val="TAL"/>
              <w:rPr>
                <w:ins w:id="3465" w:author="ZTE-Ma Zhifeng" w:date="2024-08-26T17:01:00Z"/>
                <w:lang w:val="en-US"/>
              </w:rPr>
            </w:pPr>
            <w:ins w:id="3466" w:author="ZTE-Ma Zhifeng" w:date="2024-08-26T17:01:00Z">
              <w:r w:rsidRPr="00F032ED">
                <w:rPr>
                  <w:lang w:val="en-US"/>
                </w:rPr>
                <w:t>30</w:t>
              </w:r>
            </w:ins>
          </w:p>
        </w:tc>
        <w:tc>
          <w:tcPr>
            <w:tcW w:w="1301" w:type="dxa"/>
          </w:tcPr>
          <w:p w14:paraId="66B6A736" w14:textId="77777777" w:rsidR="008E08D9" w:rsidRPr="00F032ED" w:rsidRDefault="008E08D9" w:rsidP="002D5D5E">
            <w:pPr>
              <w:pStyle w:val="TAL"/>
              <w:rPr>
                <w:ins w:id="3467" w:author="ZTE-Ma Zhifeng" w:date="2024-08-26T17:01:00Z"/>
                <w:lang w:val="en-US"/>
              </w:rPr>
            </w:pPr>
            <w:ins w:id="3468" w:author="ZTE-Ma Zhifeng" w:date="2024-08-26T17:01:00Z">
              <w:r w:rsidRPr="00F032ED">
                <w:rPr>
                  <w:lang w:val="en-US"/>
                </w:rPr>
                <w:t>28</w:t>
              </w:r>
            </w:ins>
          </w:p>
        </w:tc>
      </w:tr>
      <w:tr w:rsidR="008E08D9" w14:paraId="0096AA6F" w14:textId="77777777" w:rsidTr="002D5D5E">
        <w:trPr>
          <w:jc w:val="center"/>
          <w:ins w:id="3469" w:author="ZTE-Ma Zhifeng" w:date="2024-08-26T17:01:00Z"/>
        </w:trPr>
        <w:tc>
          <w:tcPr>
            <w:tcW w:w="2463" w:type="dxa"/>
          </w:tcPr>
          <w:p w14:paraId="2AA34795" w14:textId="77777777" w:rsidR="008E08D9" w:rsidRPr="00F032ED" w:rsidRDefault="008E08D9" w:rsidP="002D5D5E">
            <w:pPr>
              <w:pStyle w:val="TAL"/>
              <w:rPr>
                <w:ins w:id="3470" w:author="ZTE-Ma Zhifeng" w:date="2024-08-26T17:01:00Z"/>
                <w:lang w:val="en-US"/>
              </w:rPr>
            </w:pPr>
            <w:ins w:id="3471" w:author="ZTE-Ma Zhifeng" w:date="2024-08-26T17:01:00Z">
              <w:r w:rsidRPr="00F032ED">
                <w:rPr>
                  <w:lang w:val="en-US"/>
                </w:rPr>
                <w:t>PA reverse mixing</w:t>
              </w:r>
            </w:ins>
          </w:p>
        </w:tc>
        <w:tc>
          <w:tcPr>
            <w:tcW w:w="1301" w:type="dxa"/>
          </w:tcPr>
          <w:p w14:paraId="54FDF8D1" w14:textId="77777777" w:rsidR="008E08D9" w:rsidRPr="00F032ED" w:rsidRDefault="008E08D9" w:rsidP="002D5D5E">
            <w:pPr>
              <w:pStyle w:val="TAL"/>
              <w:rPr>
                <w:ins w:id="3472" w:author="ZTE-Ma Zhifeng" w:date="2024-08-26T17:01:00Z"/>
                <w:lang w:val="en-US"/>
              </w:rPr>
            </w:pPr>
            <w:ins w:id="3473" w:author="ZTE-Ma Zhifeng" w:date="2024-08-26T17:01:00Z">
              <w:r w:rsidRPr="00F032ED">
                <w:rPr>
                  <w:lang w:val="en-US"/>
                </w:rPr>
                <w:t>40</w:t>
              </w:r>
            </w:ins>
          </w:p>
        </w:tc>
        <w:tc>
          <w:tcPr>
            <w:tcW w:w="1301" w:type="dxa"/>
          </w:tcPr>
          <w:p w14:paraId="2E3F5407" w14:textId="77777777" w:rsidR="008E08D9" w:rsidRPr="00F032ED" w:rsidRDefault="008E08D9" w:rsidP="002D5D5E">
            <w:pPr>
              <w:pStyle w:val="TAL"/>
              <w:rPr>
                <w:ins w:id="3474" w:author="ZTE-Ma Zhifeng" w:date="2024-08-26T17:01:00Z"/>
                <w:lang w:val="en-US"/>
              </w:rPr>
            </w:pPr>
            <w:ins w:id="3475" w:author="ZTE-Ma Zhifeng" w:date="2024-08-26T17:01:00Z">
              <w:r w:rsidRPr="00F032ED">
                <w:rPr>
                  <w:lang w:val="en-US"/>
                </w:rPr>
                <w:t>30</w:t>
              </w:r>
            </w:ins>
          </w:p>
        </w:tc>
        <w:tc>
          <w:tcPr>
            <w:tcW w:w="1301" w:type="dxa"/>
          </w:tcPr>
          <w:p w14:paraId="4E874BD0" w14:textId="77777777" w:rsidR="008E08D9" w:rsidRPr="00F032ED" w:rsidRDefault="008E08D9" w:rsidP="002D5D5E">
            <w:pPr>
              <w:pStyle w:val="TAL"/>
              <w:rPr>
                <w:ins w:id="3476" w:author="ZTE-Ma Zhifeng" w:date="2024-08-26T17:01:00Z"/>
                <w:lang w:val="en-US"/>
              </w:rPr>
            </w:pPr>
            <w:ins w:id="3477" w:author="ZTE-Ma Zhifeng" w:date="2024-08-26T17:01:00Z">
              <w:r w:rsidRPr="00F032ED">
                <w:rPr>
                  <w:lang w:val="en-US"/>
                </w:rPr>
                <w:t>30</w:t>
              </w:r>
            </w:ins>
          </w:p>
        </w:tc>
        <w:tc>
          <w:tcPr>
            <w:tcW w:w="1301" w:type="dxa"/>
          </w:tcPr>
          <w:p w14:paraId="3774380A" w14:textId="77777777" w:rsidR="008E08D9" w:rsidRPr="00F032ED" w:rsidRDefault="008E08D9" w:rsidP="002D5D5E">
            <w:pPr>
              <w:pStyle w:val="TAL"/>
              <w:rPr>
                <w:ins w:id="3478" w:author="ZTE-Ma Zhifeng" w:date="2024-08-26T17:01:00Z"/>
                <w:lang w:val="en-US"/>
              </w:rPr>
            </w:pPr>
            <w:ins w:id="3479" w:author="ZTE-Ma Zhifeng" w:date="2024-08-26T17:01:00Z">
              <w:r w:rsidRPr="00F032ED">
                <w:rPr>
                  <w:lang w:val="en-US"/>
                </w:rPr>
                <w:t>30</w:t>
              </w:r>
            </w:ins>
          </w:p>
        </w:tc>
      </w:tr>
      <w:tr w:rsidR="008E08D9" w14:paraId="1C1A00BA" w14:textId="77777777" w:rsidTr="002D5D5E">
        <w:trPr>
          <w:jc w:val="center"/>
          <w:ins w:id="3480" w:author="ZTE-Ma Zhifeng" w:date="2024-08-26T17:01:00Z"/>
        </w:trPr>
        <w:tc>
          <w:tcPr>
            <w:tcW w:w="2463" w:type="dxa"/>
          </w:tcPr>
          <w:p w14:paraId="2F150CC9" w14:textId="77777777" w:rsidR="008E08D9" w:rsidRPr="00F032ED" w:rsidRDefault="008E08D9" w:rsidP="002D5D5E">
            <w:pPr>
              <w:pStyle w:val="TAL"/>
              <w:rPr>
                <w:ins w:id="3481" w:author="ZTE-Ma Zhifeng" w:date="2024-08-26T17:01:00Z"/>
                <w:lang w:val="en-US"/>
              </w:rPr>
            </w:pPr>
            <w:ins w:id="3482" w:author="ZTE-Ma Zhifeng" w:date="2024-08-26T17:01:00Z">
              <w:r w:rsidRPr="00F032ED">
                <w:rPr>
                  <w:lang w:val="en-US"/>
                </w:rPr>
                <w:t>LNA</w:t>
              </w:r>
            </w:ins>
          </w:p>
        </w:tc>
        <w:tc>
          <w:tcPr>
            <w:tcW w:w="1301" w:type="dxa"/>
          </w:tcPr>
          <w:p w14:paraId="55985828" w14:textId="77777777" w:rsidR="008E08D9" w:rsidRPr="00F032ED" w:rsidRDefault="008E08D9" w:rsidP="002D5D5E">
            <w:pPr>
              <w:pStyle w:val="TAL"/>
              <w:rPr>
                <w:ins w:id="3483" w:author="ZTE-Ma Zhifeng" w:date="2024-08-26T17:01:00Z"/>
                <w:lang w:val="en-US"/>
              </w:rPr>
            </w:pPr>
            <w:ins w:id="3484" w:author="ZTE-Ma Zhifeng" w:date="2024-08-26T17:01:00Z">
              <w:r w:rsidRPr="00F032ED">
                <w:rPr>
                  <w:lang w:val="en-US"/>
                </w:rPr>
                <w:t>5</w:t>
              </w:r>
            </w:ins>
          </w:p>
        </w:tc>
        <w:tc>
          <w:tcPr>
            <w:tcW w:w="1301" w:type="dxa"/>
          </w:tcPr>
          <w:p w14:paraId="507AD367" w14:textId="77777777" w:rsidR="008E08D9" w:rsidRPr="00F032ED" w:rsidRDefault="008E08D9" w:rsidP="002D5D5E">
            <w:pPr>
              <w:pStyle w:val="TAL"/>
              <w:rPr>
                <w:ins w:id="3485" w:author="ZTE-Ma Zhifeng" w:date="2024-08-26T17:01:00Z"/>
                <w:lang w:val="en-US"/>
              </w:rPr>
            </w:pPr>
            <w:ins w:id="3486" w:author="ZTE-Ma Zhifeng" w:date="2024-08-26T17:01:00Z">
              <w:r w:rsidRPr="00F032ED">
                <w:rPr>
                  <w:lang w:val="en-US"/>
                </w:rPr>
                <w:t>-6</w:t>
              </w:r>
            </w:ins>
          </w:p>
        </w:tc>
        <w:tc>
          <w:tcPr>
            <w:tcW w:w="1301" w:type="dxa"/>
          </w:tcPr>
          <w:p w14:paraId="130D08E9" w14:textId="77777777" w:rsidR="008E08D9" w:rsidRPr="00F032ED" w:rsidRDefault="008E08D9" w:rsidP="002D5D5E">
            <w:pPr>
              <w:pStyle w:val="TAL"/>
              <w:rPr>
                <w:ins w:id="3487" w:author="ZTE-Ma Zhifeng" w:date="2024-08-26T17:01:00Z"/>
                <w:lang w:val="en-US"/>
              </w:rPr>
            </w:pPr>
            <w:ins w:id="3488" w:author="ZTE-Ma Zhifeng" w:date="2024-08-26T17:01:00Z">
              <w:r w:rsidRPr="00F032ED">
                <w:rPr>
                  <w:lang w:val="en-US"/>
                </w:rPr>
                <w:t>-6</w:t>
              </w:r>
            </w:ins>
          </w:p>
        </w:tc>
        <w:tc>
          <w:tcPr>
            <w:tcW w:w="1301" w:type="dxa"/>
          </w:tcPr>
          <w:p w14:paraId="761B9B19" w14:textId="77777777" w:rsidR="008E08D9" w:rsidRPr="00F032ED" w:rsidRDefault="008E08D9" w:rsidP="002D5D5E">
            <w:pPr>
              <w:pStyle w:val="TAL"/>
              <w:rPr>
                <w:ins w:id="3489" w:author="ZTE-Ma Zhifeng" w:date="2024-08-26T17:01:00Z"/>
                <w:lang w:val="en-US"/>
              </w:rPr>
            </w:pPr>
            <w:ins w:id="3490" w:author="ZTE-Ma Zhifeng" w:date="2024-08-26T17:01:00Z">
              <w:r w:rsidRPr="00F032ED">
                <w:rPr>
                  <w:lang w:val="en-US"/>
                </w:rPr>
                <w:t>-10</w:t>
              </w:r>
            </w:ins>
          </w:p>
        </w:tc>
      </w:tr>
    </w:tbl>
    <w:p w14:paraId="2C9A8FC0" w14:textId="77777777" w:rsidR="008E08D9" w:rsidRDefault="008E08D9" w:rsidP="008E08D9">
      <w:pPr>
        <w:spacing w:after="0"/>
        <w:rPr>
          <w:ins w:id="3491" w:author="ZTE-Ma Zhifeng" w:date="2024-08-26T17:01:00Z"/>
        </w:rPr>
      </w:pPr>
    </w:p>
    <w:p w14:paraId="40898AB9" w14:textId="0038F40B" w:rsidR="008E08D9" w:rsidRPr="008E08D9" w:rsidRDefault="008E08D9" w:rsidP="008E08D9">
      <w:pPr>
        <w:pStyle w:val="TH"/>
        <w:rPr>
          <w:ins w:id="3492" w:author="ZTE-Ma Zhifeng" w:date="2024-08-26T17:01:00Z"/>
          <w:rFonts w:cs="Arial"/>
          <w:rPrChange w:id="3493" w:author="ZTE-Ma Zhifeng" w:date="2024-08-26T17:04:00Z">
            <w:rPr>
              <w:ins w:id="3494" w:author="ZTE-Ma Zhifeng" w:date="2024-08-26T17:01:00Z"/>
              <w:lang w:val="en-US"/>
            </w:rPr>
          </w:rPrChange>
        </w:rPr>
      </w:pPr>
      <w:ins w:id="3495" w:author="ZTE-Ma Zhifeng" w:date="2024-08-26T17:01:00Z">
        <w:r w:rsidRPr="008E08D9">
          <w:rPr>
            <w:rFonts w:cs="Arial"/>
            <w:rPrChange w:id="3496" w:author="ZTE-Ma Zhifeng" w:date="2024-08-26T17:04:00Z">
              <w:rPr>
                <w:lang w:val="en-US"/>
              </w:rPr>
            </w:rPrChange>
          </w:rPr>
          <w:lastRenderedPageBreak/>
          <w:t>Table 5.</w:t>
        </w:r>
        <w:r w:rsidRPr="008E08D9">
          <w:rPr>
            <w:rFonts w:cs="Arial" w:hint="eastAsia"/>
          </w:rPr>
          <w:t>6</w:t>
        </w:r>
        <w:r w:rsidRPr="008E08D9">
          <w:rPr>
            <w:rFonts w:cs="Arial"/>
            <w:rPrChange w:id="3497" w:author="ZTE-Ma Zhifeng" w:date="2024-08-26T17:04:00Z">
              <w:rPr>
                <w:lang w:val="en-US"/>
              </w:rPr>
            </w:rPrChange>
          </w:rPr>
          <w:t>.2.2-2 Attenuation and isolation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4"/>
        <w:gridCol w:w="1862"/>
      </w:tblGrid>
      <w:tr w:rsidR="008E08D9" w14:paraId="1F8B2B43" w14:textId="77777777" w:rsidTr="002D5D5E">
        <w:trPr>
          <w:trHeight w:val="219"/>
          <w:jc w:val="center"/>
          <w:ins w:id="3498" w:author="ZTE-Ma Zhifeng" w:date="2024-08-26T17:01:00Z"/>
        </w:trPr>
        <w:tc>
          <w:tcPr>
            <w:tcW w:w="2894" w:type="dxa"/>
          </w:tcPr>
          <w:p w14:paraId="779BAA1A" w14:textId="77777777" w:rsidR="008E08D9" w:rsidRPr="00F032ED" w:rsidRDefault="008E08D9" w:rsidP="002D5D5E">
            <w:pPr>
              <w:pStyle w:val="TAL"/>
              <w:rPr>
                <w:ins w:id="3499" w:author="ZTE-Ma Zhifeng" w:date="2024-08-26T17:01:00Z"/>
                <w:b/>
                <w:lang w:val="en-US"/>
              </w:rPr>
            </w:pPr>
            <w:ins w:id="3500" w:author="ZTE-Ma Zhifeng" w:date="2024-08-26T17:01:00Z">
              <w:r w:rsidRPr="00F032ED">
                <w:rPr>
                  <w:b/>
                  <w:lang w:val="en-US"/>
                </w:rPr>
                <w:t>Parameters</w:t>
              </w:r>
            </w:ins>
          </w:p>
        </w:tc>
        <w:tc>
          <w:tcPr>
            <w:tcW w:w="1862" w:type="dxa"/>
          </w:tcPr>
          <w:p w14:paraId="29D9B1EA" w14:textId="77777777" w:rsidR="008E08D9" w:rsidRPr="00F032ED" w:rsidRDefault="008E08D9" w:rsidP="002D5D5E">
            <w:pPr>
              <w:pStyle w:val="TAL"/>
              <w:rPr>
                <w:ins w:id="3501" w:author="ZTE-Ma Zhifeng" w:date="2024-08-26T17:01:00Z"/>
                <w:b/>
                <w:lang w:val="en-US"/>
              </w:rPr>
            </w:pPr>
            <w:ins w:id="3502" w:author="ZTE-Ma Zhifeng" w:date="2024-08-26T17:01:00Z">
              <w:r w:rsidRPr="00F032ED">
                <w:rPr>
                  <w:b/>
                  <w:lang w:val="en-US"/>
                </w:rPr>
                <w:t>Values (dB)</w:t>
              </w:r>
            </w:ins>
          </w:p>
        </w:tc>
      </w:tr>
      <w:tr w:rsidR="008E08D9" w14:paraId="414D38C6" w14:textId="77777777" w:rsidTr="002D5D5E">
        <w:trPr>
          <w:trHeight w:val="208"/>
          <w:jc w:val="center"/>
          <w:ins w:id="3503" w:author="ZTE-Ma Zhifeng" w:date="2024-08-26T17:01:00Z"/>
        </w:trPr>
        <w:tc>
          <w:tcPr>
            <w:tcW w:w="2894" w:type="dxa"/>
          </w:tcPr>
          <w:p w14:paraId="3907673B" w14:textId="77777777" w:rsidR="008E08D9" w:rsidRPr="00F032ED" w:rsidRDefault="008E08D9" w:rsidP="002D5D5E">
            <w:pPr>
              <w:pStyle w:val="TAL"/>
              <w:rPr>
                <w:ins w:id="3504" w:author="ZTE-Ma Zhifeng" w:date="2024-08-26T17:01:00Z"/>
                <w:lang w:val="en-US"/>
              </w:rPr>
            </w:pPr>
            <w:ins w:id="3505" w:author="ZTE-Ma Zhifeng" w:date="2024-08-26T17:01:00Z">
              <w:r w:rsidRPr="00F032ED">
                <w:rPr>
                  <w:lang w:val="en-US"/>
                </w:rPr>
                <w:t>Antenna isolation</w:t>
              </w:r>
            </w:ins>
          </w:p>
        </w:tc>
        <w:tc>
          <w:tcPr>
            <w:tcW w:w="1862" w:type="dxa"/>
          </w:tcPr>
          <w:p w14:paraId="6C101D9E" w14:textId="77777777" w:rsidR="008E08D9" w:rsidRPr="00F032ED" w:rsidRDefault="008E08D9" w:rsidP="002D5D5E">
            <w:pPr>
              <w:pStyle w:val="TAL"/>
              <w:rPr>
                <w:ins w:id="3506" w:author="ZTE-Ma Zhifeng" w:date="2024-08-26T17:01:00Z"/>
                <w:lang w:val="en-US"/>
              </w:rPr>
            </w:pPr>
            <w:ins w:id="3507" w:author="ZTE-Ma Zhifeng" w:date="2024-08-26T17:01:00Z">
              <w:r w:rsidRPr="00F032ED">
                <w:rPr>
                  <w:lang w:val="en-US"/>
                </w:rPr>
                <w:t>10</w:t>
              </w:r>
            </w:ins>
          </w:p>
        </w:tc>
      </w:tr>
      <w:tr w:rsidR="008E08D9" w14:paraId="07EAB27E" w14:textId="77777777" w:rsidTr="002D5D5E">
        <w:trPr>
          <w:trHeight w:val="219"/>
          <w:jc w:val="center"/>
          <w:ins w:id="3508" w:author="ZTE-Ma Zhifeng" w:date="2024-08-26T17:01:00Z"/>
        </w:trPr>
        <w:tc>
          <w:tcPr>
            <w:tcW w:w="2894" w:type="dxa"/>
          </w:tcPr>
          <w:p w14:paraId="4A87DFDE" w14:textId="77777777" w:rsidR="008E08D9" w:rsidRPr="00F032ED" w:rsidRDefault="008E08D9" w:rsidP="002D5D5E">
            <w:pPr>
              <w:pStyle w:val="TAL"/>
              <w:rPr>
                <w:ins w:id="3509" w:author="ZTE-Ma Zhifeng" w:date="2024-08-26T17:01:00Z"/>
                <w:lang w:val="en-US"/>
              </w:rPr>
            </w:pPr>
            <w:ins w:id="3510" w:author="ZTE-Ma Zhifeng" w:date="2024-08-26T17:01:00Z">
              <w:r w:rsidRPr="00F032ED">
                <w:rPr>
                  <w:lang w:val="en-US"/>
                </w:rPr>
                <w:t>PCB isolation PA-PA</w:t>
              </w:r>
            </w:ins>
          </w:p>
        </w:tc>
        <w:tc>
          <w:tcPr>
            <w:tcW w:w="1862" w:type="dxa"/>
          </w:tcPr>
          <w:p w14:paraId="59A41C9E" w14:textId="77777777" w:rsidR="008E08D9" w:rsidRPr="00F032ED" w:rsidRDefault="008E08D9" w:rsidP="002D5D5E">
            <w:pPr>
              <w:pStyle w:val="TAL"/>
              <w:rPr>
                <w:ins w:id="3511" w:author="ZTE-Ma Zhifeng" w:date="2024-08-26T17:01:00Z"/>
                <w:lang w:val="en-US"/>
              </w:rPr>
            </w:pPr>
            <w:ins w:id="3512" w:author="ZTE-Ma Zhifeng" w:date="2024-08-26T17:01:00Z">
              <w:r w:rsidRPr="00F032ED">
                <w:rPr>
                  <w:lang w:val="en-US"/>
                </w:rPr>
                <w:t>60</w:t>
              </w:r>
            </w:ins>
          </w:p>
        </w:tc>
      </w:tr>
      <w:tr w:rsidR="008E08D9" w14:paraId="501641C3" w14:textId="77777777" w:rsidTr="002D5D5E">
        <w:trPr>
          <w:trHeight w:val="208"/>
          <w:jc w:val="center"/>
          <w:ins w:id="3513" w:author="ZTE-Ma Zhifeng" w:date="2024-08-26T17:01:00Z"/>
        </w:trPr>
        <w:tc>
          <w:tcPr>
            <w:tcW w:w="2894" w:type="dxa"/>
          </w:tcPr>
          <w:p w14:paraId="51CE3E20" w14:textId="77777777" w:rsidR="008E08D9" w:rsidRPr="00F032ED" w:rsidRDefault="008E08D9" w:rsidP="002D5D5E">
            <w:pPr>
              <w:pStyle w:val="TAL"/>
              <w:rPr>
                <w:ins w:id="3514" w:author="ZTE-Ma Zhifeng" w:date="2024-08-26T17:01:00Z"/>
                <w:lang w:val="en-US"/>
              </w:rPr>
            </w:pPr>
            <w:ins w:id="3515" w:author="ZTE-Ma Zhifeng" w:date="2024-08-26T17:01:00Z">
              <w:r w:rsidRPr="00F032ED">
                <w:rPr>
                  <w:lang w:val="en-US"/>
                </w:rPr>
                <w:t>Diplexer isolation</w:t>
              </w:r>
            </w:ins>
          </w:p>
        </w:tc>
        <w:tc>
          <w:tcPr>
            <w:tcW w:w="1862" w:type="dxa"/>
          </w:tcPr>
          <w:p w14:paraId="70322DDC" w14:textId="77777777" w:rsidR="008E08D9" w:rsidRPr="00F032ED" w:rsidRDefault="008E08D9" w:rsidP="002D5D5E">
            <w:pPr>
              <w:pStyle w:val="TAL"/>
              <w:rPr>
                <w:ins w:id="3516" w:author="ZTE-Ma Zhifeng" w:date="2024-08-26T17:01:00Z"/>
                <w:lang w:val="en-US"/>
              </w:rPr>
            </w:pPr>
            <w:ins w:id="3517" w:author="ZTE-Ma Zhifeng" w:date="2024-08-26T17:01:00Z">
              <w:r w:rsidRPr="00F032ED">
                <w:rPr>
                  <w:lang w:val="en-US"/>
                </w:rPr>
                <w:t>15</w:t>
              </w:r>
            </w:ins>
          </w:p>
        </w:tc>
      </w:tr>
      <w:tr w:rsidR="008E08D9" w14:paraId="6BCE6B70" w14:textId="77777777" w:rsidTr="002D5D5E">
        <w:trPr>
          <w:trHeight w:val="219"/>
          <w:jc w:val="center"/>
          <w:ins w:id="3518" w:author="ZTE-Ma Zhifeng" w:date="2024-08-26T17:01:00Z"/>
        </w:trPr>
        <w:tc>
          <w:tcPr>
            <w:tcW w:w="2894" w:type="dxa"/>
          </w:tcPr>
          <w:p w14:paraId="00E5C4F6" w14:textId="77777777" w:rsidR="008E08D9" w:rsidRPr="00F032ED" w:rsidRDefault="008E08D9" w:rsidP="002D5D5E">
            <w:pPr>
              <w:pStyle w:val="TAL"/>
              <w:rPr>
                <w:ins w:id="3519" w:author="ZTE-Ma Zhifeng" w:date="2024-08-26T17:01:00Z"/>
                <w:lang w:val="en-US"/>
              </w:rPr>
            </w:pPr>
            <w:ins w:id="3520" w:author="ZTE-Ma Zhifeng" w:date="2024-08-26T17:01:00Z">
              <w:r w:rsidRPr="00F032ED">
                <w:rPr>
                  <w:rFonts w:hint="eastAsia"/>
                  <w:lang w:val="en-US"/>
                </w:rPr>
                <w:t>Triplexer isolation</w:t>
              </w:r>
            </w:ins>
          </w:p>
        </w:tc>
        <w:tc>
          <w:tcPr>
            <w:tcW w:w="1862" w:type="dxa"/>
          </w:tcPr>
          <w:p w14:paraId="09C1D328" w14:textId="77777777" w:rsidR="008E08D9" w:rsidRPr="00F032ED" w:rsidRDefault="008E08D9" w:rsidP="002D5D5E">
            <w:pPr>
              <w:pStyle w:val="TAL"/>
              <w:rPr>
                <w:ins w:id="3521" w:author="ZTE-Ma Zhifeng" w:date="2024-08-26T17:01:00Z"/>
                <w:lang w:val="en-US"/>
              </w:rPr>
            </w:pPr>
            <w:ins w:id="3522" w:author="ZTE-Ma Zhifeng" w:date="2024-08-26T17:01:00Z">
              <w:r w:rsidRPr="00F032ED">
                <w:rPr>
                  <w:rFonts w:hint="eastAsia"/>
                  <w:lang w:val="en-US"/>
                </w:rPr>
                <w:t>15</w:t>
              </w:r>
            </w:ins>
          </w:p>
        </w:tc>
      </w:tr>
      <w:tr w:rsidR="008E08D9" w14:paraId="65F388AB" w14:textId="77777777" w:rsidTr="002D5D5E">
        <w:trPr>
          <w:trHeight w:val="427"/>
          <w:jc w:val="center"/>
          <w:ins w:id="3523" w:author="ZTE-Ma Zhifeng" w:date="2024-08-26T17:01:00Z"/>
        </w:trPr>
        <w:tc>
          <w:tcPr>
            <w:tcW w:w="2894" w:type="dxa"/>
            <w:vAlign w:val="center"/>
          </w:tcPr>
          <w:p w14:paraId="68FC9F15" w14:textId="77777777" w:rsidR="008E08D9" w:rsidRPr="007C15B7" w:rsidRDefault="008E08D9" w:rsidP="002D5D5E">
            <w:pPr>
              <w:pStyle w:val="TAL"/>
              <w:rPr>
                <w:ins w:id="3524" w:author="ZTE-Ma Zhifeng" w:date="2024-08-26T17:01:00Z"/>
                <w:lang w:val="en-US"/>
              </w:rPr>
            </w:pPr>
            <w:ins w:id="3525" w:author="ZTE-Ma Zhifeng" w:date="2024-08-26T17:01:00Z">
              <w:r w:rsidRPr="007C15B7">
                <w:rPr>
                  <w:rFonts w:hint="eastAsia"/>
                  <w:lang w:val="en-US"/>
                </w:rPr>
                <w:t>Tx duplexer rejection at Rx Band</w:t>
              </w:r>
            </w:ins>
          </w:p>
        </w:tc>
        <w:tc>
          <w:tcPr>
            <w:tcW w:w="1862" w:type="dxa"/>
          </w:tcPr>
          <w:p w14:paraId="3E6FE6BC" w14:textId="77777777" w:rsidR="008E08D9" w:rsidRPr="00F032ED" w:rsidRDefault="008E08D9" w:rsidP="002D5D5E">
            <w:pPr>
              <w:pStyle w:val="TAL"/>
              <w:rPr>
                <w:ins w:id="3526" w:author="ZTE-Ma Zhifeng" w:date="2024-08-26T17:01:00Z"/>
                <w:lang w:val="en-US"/>
              </w:rPr>
            </w:pPr>
            <w:ins w:id="3527" w:author="ZTE-Ma Zhifeng" w:date="2024-08-26T17:01:00Z">
              <w:r w:rsidRPr="00F032ED">
                <w:rPr>
                  <w:rFonts w:hint="eastAsia"/>
                  <w:lang w:val="en-US"/>
                </w:rPr>
                <w:t>50</w:t>
              </w:r>
            </w:ins>
          </w:p>
        </w:tc>
      </w:tr>
    </w:tbl>
    <w:p w14:paraId="4ACF082C" w14:textId="77777777" w:rsidR="008E08D9" w:rsidRPr="00F70149" w:rsidRDefault="008E08D9" w:rsidP="008E08D9">
      <w:pPr>
        <w:pStyle w:val="ac"/>
        <w:jc w:val="center"/>
        <w:rPr>
          <w:ins w:id="3528" w:author="ZTE-Ma Zhifeng" w:date="2024-08-26T17:01:00Z"/>
        </w:rPr>
      </w:pPr>
    </w:p>
    <w:p w14:paraId="63E78942" w14:textId="77777777" w:rsidR="008E08D9" w:rsidRPr="00C013B0" w:rsidRDefault="008E08D9" w:rsidP="008E08D9">
      <w:pPr>
        <w:rPr>
          <w:ins w:id="3529" w:author="ZTE-Ma Zhifeng" w:date="2024-08-26T17:01:00Z"/>
          <w:rFonts w:eastAsia="MS Mincho"/>
        </w:rPr>
      </w:pPr>
      <w:ins w:id="3530" w:author="ZTE-Ma Zhifeng" w:date="2024-08-26T17:01:00Z">
        <w:r w:rsidRPr="00C013B0">
          <w:rPr>
            <w:rFonts w:eastAsia="MS Mincho"/>
          </w:rPr>
          <w:t>Based on these parameters we get the following MSD.</w:t>
        </w:r>
      </w:ins>
    </w:p>
    <w:p w14:paraId="44899CD1" w14:textId="579A4348" w:rsidR="008E08D9" w:rsidRPr="00A20126" w:rsidRDefault="008E08D9" w:rsidP="008E08D9">
      <w:pPr>
        <w:pStyle w:val="TH"/>
        <w:rPr>
          <w:ins w:id="3531" w:author="ZTE-Ma Zhifeng" w:date="2024-08-26T17:01:00Z"/>
          <w:rFonts w:cs="Arial"/>
        </w:rPr>
      </w:pPr>
      <w:ins w:id="3532" w:author="ZTE-Ma Zhifeng" w:date="2024-08-26T17:01:00Z">
        <w:r w:rsidRPr="000469EC">
          <w:rPr>
            <w:rFonts w:cs="Arial"/>
          </w:rPr>
          <w:t xml:space="preserve">Table </w:t>
        </w:r>
        <w:r w:rsidRPr="00A20126">
          <w:rPr>
            <w:rFonts w:cs="Arial"/>
          </w:rPr>
          <w:t>5.</w:t>
        </w:r>
        <w:r>
          <w:rPr>
            <w:rFonts w:cs="Arial"/>
          </w:rPr>
          <w:t>6</w:t>
        </w:r>
        <w:r w:rsidRPr="00A20126">
          <w:rPr>
            <w:rFonts w:cs="Arial"/>
          </w:rPr>
          <w:t>.2.2-</w:t>
        </w:r>
        <w:r>
          <w:rPr>
            <w:rFonts w:cs="Arial"/>
          </w:rPr>
          <w:t>3</w:t>
        </w:r>
        <w:r w:rsidRPr="00A20126">
          <w:rPr>
            <w:rFonts w:cs="Arial"/>
          </w:rPr>
          <w:t>: MSD for the CA configuration</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8E08D9" w14:paraId="31C3C80B" w14:textId="77777777" w:rsidTr="002D5D5E">
        <w:trPr>
          <w:trHeight w:val="187"/>
          <w:jc w:val="center"/>
          <w:ins w:id="3533" w:author="ZTE-Ma Zhifeng" w:date="2024-08-26T17:01:00Z"/>
        </w:trPr>
        <w:tc>
          <w:tcPr>
            <w:tcW w:w="8802" w:type="dxa"/>
            <w:gridSpan w:val="8"/>
            <w:tcBorders>
              <w:top w:val="single" w:sz="4" w:space="0" w:color="auto"/>
              <w:left w:val="single" w:sz="4" w:space="0" w:color="auto"/>
              <w:bottom w:val="single" w:sz="4" w:space="0" w:color="auto"/>
              <w:right w:val="single" w:sz="4" w:space="0" w:color="auto"/>
            </w:tcBorders>
          </w:tcPr>
          <w:p w14:paraId="6E51D0B8" w14:textId="77777777" w:rsidR="008E08D9" w:rsidRDefault="008E08D9" w:rsidP="002D5D5E">
            <w:pPr>
              <w:pStyle w:val="TAH"/>
              <w:rPr>
                <w:ins w:id="3534" w:author="ZTE-Ma Zhifeng" w:date="2024-08-26T17:01:00Z"/>
              </w:rPr>
            </w:pPr>
            <w:ins w:id="3535" w:author="ZTE-Ma Zhifeng" w:date="2024-08-26T17:01:00Z">
              <w:r>
                <w:t>Band / Channel bandwidth / N</w:t>
              </w:r>
              <w:r>
                <w:rPr>
                  <w:vertAlign w:val="subscript"/>
                </w:rPr>
                <w:t>RB</w:t>
              </w:r>
              <w:r>
                <w:t xml:space="preserve"> / Duplex mode</w:t>
              </w:r>
            </w:ins>
          </w:p>
        </w:tc>
        <w:tc>
          <w:tcPr>
            <w:tcW w:w="1057" w:type="dxa"/>
            <w:tcBorders>
              <w:top w:val="single" w:sz="4" w:space="0" w:color="auto"/>
              <w:left w:val="single" w:sz="4" w:space="0" w:color="auto"/>
              <w:bottom w:val="nil"/>
              <w:right w:val="single" w:sz="4" w:space="0" w:color="auto"/>
            </w:tcBorders>
            <w:shd w:val="clear" w:color="auto" w:fill="auto"/>
          </w:tcPr>
          <w:p w14:paraId="53C11808" w14:textId="77777777" w:rsidR="008E08D9" w:rsidRDefault="008E08D9" w:rsidP="002D5D5E">
            <w:pPr>
              <w:pStyle w:val="TAH"/>
              <w:rPr>
                <w:ins w:id="3536" w:author="ZTE-Ma Zhifeng" w:date="2024-08-26T17:01:00Z"/>
              </w:rPr>
            </w:pPr>
            <w:ins w:id="3537" w:author="ZTE-Ma Zhifeng" w:date="2024-08-26T17:01:00Z">
              <w:r>
                <w:t>Source of IMD</w:t>
              </w:r>
            </w:ins>
          </w:p>
        </w:tc>
      </w:tr>
      <w:tr w:rsidR="008E08D9" w14:paraId="7951D95A" w14:textId="77777777" w:rsidTr="002D5D5E">
        <w:trPr>
          <w:trHeight w:val="187"/>
          <w:jc w:val="center"/>
          <w:ins w:id="3538" w:author="ZTE-Ma Zhifeng" w:date="2024-08-26T17:01:00Z"/>
        </w:trPr>
        <w:tc>
          <w:tcPr>
            <w:tcW w:w="2007" w:type="dxa"/>
            <w:tcBorders>
              <w:top w:val="single" w:sz="4" w:space="0" w:color="auto"/>
              <w:left w:val="single" w:sz="4" w:space="0" w:color="auto"/>
              <w:bottom w:val="single" w:sz="4" w:space="0" w:color="auto"/>
              <w:right w:val="single" w:sz="4" w:space="0" w:color="auto"/>
            </w:tcBorders>
          </w:tcPr>
          <w:p w14:paraId="3EDE1F5E" w14:textId="77777777" w:rsidR="008E08D9" w:rsidRDefault="008E08D9" w:rsidP="002D5D5E">
            <w:pPr>
              <w:pStyle w:val="TAH"/>
              <w:rPr>
                <w:ins w:id="3539" w:author="ZTE-Ma Zhifeng" w:date="2024-08-26T17:01:00Z"/>
              </w:rPr>
            </w:pPr>
            <w:ins w:id="3540" w:author="ZTE-Ma Zhifeng" w:date="2024-08-26T17:01:00Z">
              <w:r>
                <w:t xml:space="preserve">NR </w:t>
              </w:r>
              <w:r>
                <w:rPr>
                  <w:lang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6A663D07" w14:textId="77777777" w:rsidR="008E08D9" w:rsidRDefault="008E08D9" w:rsidP="002D5D5E">
            <w:pPr>
              <w:pStyle w:val="TAH"/>
              <w:rPr>
                <w:ins w:id="3541" w:author="ZTE-Ma Zhifeng" w:date="2024-08-26T17:01:00Z"/>
              </w:rPr>
            </w:pPr>
            <w:ins w:id="3542" w:author="ZTE-Ma Zhifeng" w:date="2024-08-26T17:01:00Z">
              <w:r>
                <w:t>NR band</w:t>
              </w:r>
            </w:ins>
          </w:p>
        </w:tc>
        <w:tc>
          <w:tcPr>
            <w:tcW w:w="960" w:type="dxa"/>
            <w:tcBorders>
              <w:top w:val="single" w:sz="4" w:space="0" w:color="auto"/>
              <w:left w:val="single" w:sz="4" w:space="0" w:color="auto"/>
              <w:bottom w:val="single" w:sz="4" w:space="0" w:color="auto"/>
              <w:right w:val="single" w:sz="4" w:space="0" w:color="auto"/>
            </w:tcBorders>
          </w:tcPr>
          <w:p w14:paraId="6F401440" w14:textId="77777777" w:rsidR="008E08D9" w:rsidRDefault="008E08D9" w:rsidP="002D5D5E">
            <w:pPr>
              <w:pStyle w:val="TAH"/>
              <w:rPr>
                <w:ins w:id="3543" w:author="ZTE-Ma Zhifeng" w:date="2024-08-26T17:01:00Z"/>
              </w:rPr>
            </w:pPr>
            <w:ins w:id="3544" w:author="ZTE-Ma Zhifeng" w:date="2024-08-26T17:01: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tcPr>
          <w:p w14:paraId="0855CBDF" w14:textId="77777777" w:rsidR="008E08D9" w:rsidRDefault="008E08D9" w:rsidP="002D5D5E">
            <w:pPr>
              <w:pStyle w:val="TAH"/>
              <w:rPr>
                <w:ins w:id="3545" w:author="ZTE-Ma Zhifeng" w:date="2024-08-26T17:01:00Z"/>
              </w:rPr>
            </w:pPr>
            <w:ins w:id="3546" w:author="ZTE-Ma Zhifeng" w:date="2024-08-26T17:01: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tcPr>
          <w:p w14:paraId="5E7ADDC9" w14:textId="77777777" w:rsidR="008E08D9" w:rsidRDefault="008E08D9" w:rsidP="002D5D5E">
            <w:pPr>
              <w:pStyle w:val="TAH"/>
              <w:rPr>
                <w:ins w:id="3547" w:author="ZTE-Ma Zhifeng" w:date="2024-08-26T17:01:00Z"/>
              </w:rPr>
            </w:pPr>
            <w:ins w:id="3548" w:author="ZTE-Ma Zhifeng" w:date="2024-08-26T17:01:00Z">
              <w:r>
                <w:t xml:space="preserve">UL </w:t>
              </w:r>
              <w:r>
                <w:br/>
                <w:t>C</w:t>
              </w:r>
              <w:r>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2A9B5591" w14:textId="77777777" w:rsidR="008E08D9" w:rsidRDefault="008E08D9" w:rsidP="002D5D5E">
            <w:pPr>
              <w:pStyle w:val="TAH"/>
              <w:rPr>
                <w:ins w:id="3549" w:author="ZTE-Ma Zhifeng" w:date="2024-08-26T17:01:00Z"/>
              </w:rPr>
            </w:pPr>
            <w:ins w:id="3550" w:author="ZTE-Ma Zhifeng" w:date="2024-08-26T17:01: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tcPr>
          <w:p w14:paraId="242E6495" w14:textId="77777777" w:rsidR="008E08D9" w:rsidRDefault="008E08D9" w:rsidP="002D5D5E">
            <w:pPr>
              <w:pStyle w:val="TAH"/>
              <w:rPr>
                <w:ins w:id="3551" w:author="ZTE-Ma Zhifeng" w:date="2024-08-26T17:01:00Z"/>
              </w:rPr>
            </w:pPr>
            <w:ins w:id="3552" w:author="ZTE-Ma Zhifeng" w:date="2024-08-26T17:01:00Z">
              <w:r>
                <w:t xml:space="preserve">MSD </w:t>
              </w:r>
              <w:r>
                <w:br/>
                <w:t>(dB)</w:t>
              </w:r>
            </w:ins>
          </w:p>
        </w:tc>
        <w:tc>
          <w:tcPr>
            <w:tcW w:w="828" w:type="dxa"/>
            <w:tcBorders>
              <w:top w:val="single" w:sz="4" w:space="0" w:color="auto"/>
              <w:left w:val="single" w:sz="4" w:space="0" w:color="auto"/>
              <w:bottom w:val="single" w:sz="4" w:space="0" w:color="auto"/>
              <w:right w:val="single" w:sz="4" w:space="0" w:color="auto"/>
            </w:tcBorders>
          </w:tcPr>
          <w:p w14:paraId="22D577DB" w14:textId="77777777" w:rsidR="008E08D9" w:rsidRDefault="008E08D9" w:rsidP="002D5D5E">
            <w:pPr>
              <w:pStyle w:val="TAH"/>
              <w:rPr>
                <w:ins w:id="3553" w:author="ZTE-Ma Zhifeng" w:date="2024-08-26T17:01:00Z"/>
              </w:rPr>
            </w:pPr>
            <w:ins w:id="3554" w:author="ZTE-Ma Zhifeng" w:date="2024-08-26T17:01:00Z">
              <w:r>
                <w:t>Duplex mode</w:t>
              </w:r>
            </w:ins>
          </w:p>
        </w:tc>
        <w:tc>
          <w:tcPr>
            <w:tcW w:w="1057" w:type="dxa"/>
            <w:tcBorders>
              <w:top w:val="nil"/>
              <w:left w:val="single" w:sz="4" w:space="0" w:color="auto"/>
              <w:bottom w:val="single" w:sz="4" w:space="0" w:color="auto"/>
              <w:right w:val="single" w:sz="4" w:space="0" w:color="auto"/>
            </w:tcBorders>
            <w:shd w:val="clear" w:color="auto" w:fill="auto"/>
          </w:tcPr>
          <w:p w14:paraId="7263CA39" w14:textId="77777777" w:rsidR="008E08D9" w:rsidRDefault="008E08D9" w:rsidP="002D5D5E">
            <w:pPr>
              <w:pStyle w:val="TAH"/>
              <w:rPr>
                <w:ins w:id="3555" w:author="ZTE-Ma Zhifeng" w:date="2024-08-26T17:01:00Z"/>
              </w:rPr>
            </w:pPr>
          </w:p>
        </w:tc>
      </w:tr>
      <w:tr w:rsidR="008E08D9" w14:paraId="7B5AE1DB" w14:textId="77777777" w:rsidTr="002D5D5E">
        <w:trPr>
          <w:trHeight w:val="187"/>
          <w:jc w:val="center"/>
          <w:ins w:id="3556" w:author="ZTE-Ma Zhifeng" w:date="2024-08-26T17:01:00Z"/>
        </w:trPr>
        <w:tc>
          <w:tcPr>
            <w:tcW w:w="2007" w:type="dxa"/>
            <w:tcBorders>
              <w:top w:val="single" w:sz="4" w:space="0" w:color="auto"/>
              <w:left w:val="single" w:sz="4" w:space="0" w:color="auto"/>
              <w:bottom w:val="nil"/>
              <w:right w:val="single" w:sz="4" w:space="0" w:color="auto"/>
            </w:tcBorders>
            <w:shd w:val="clear" w:color="auto" w:fill="auto"/>
            <w:vAlign w:val="center"/>
          </w:tcPr>
          <w:p w14:paraId="540C3A38" w14:textId="77777777" w:rsidR="008E08D9" w:rsidRDefault="008E08D9" w:rsidP="002D5D5E">
            <w:pPr>
              <w:pStyle w:val="TAC"/>
              <w:rPr>
                <w:ins w:id="3557" w:author="ZTE-Ma Zhifeng" w:date="2024-08-26T17:01:00Z"/>
                <w:lang w:eastAsia="zh-CN"/>
              </w:rPr>
            </w:pPr>
            <w:ins w:id="3558" w:author="ZTE-Ma Zhifeng" w:date="2024-08-26T17:01:00Z">
              <w:r>
                <w:rPr>
                  <w:color w:val="000000"/>
                  <w:lang w:eastAsia="zh-CN"/>
                </w:rPr>
                <w:t>CA_n3-n75-n78</w:t>
              </w:r>
            </w:ins>
          </w:p>
        </w:tc>
        <w:tc>
          <w:tcPr>
            <w:tcW w:w="1146" w:type="dxa"/>
            <w:tcBorders>
              <w:top w:val="single" w:sz="4" w:space="0" w:color="auto"/>
              <w:left w:val="single" w:sz="4" w:space="0" w:color="auto"/>
              <w:right w:val="single" w:sz="4" w:space="0" w:color="auto"/>
            </w:tcBorders>
            <w:vAlign w:val="center"/>
          </w:tcPr>
          <w:p w14:paraId="74225F2A" w14:textId="77777777" w:rsidR="008E08D9" w:rsidRDefault="008E08D9" w:rsidP="002D5D5E">
            <w:pPr>
              <w:pStyle w:val="TAC"/>
              <w:rPr>
                <w:ins w:id="3559" w:author="ZTE-Ma Zhifeng" w:date="2024-08-26T17:01:00Z"/>
                <w:lang w:eastAsia="zh-CN"/>
              </w:rPr>
            </w:pPr>
            <w:ins w:id="3560" w:author="ZTE-Ma Zhifeng" w:date="2024-08-26T17:01:00Z">
              <w:r>
                <w:rPr>
                  <w:color w:val="000000"/>
                </w:rPr>
                <w:t>n3</w:t>
              </w:r>
            </w:ins>
          </w:p>
        </w:tc>
        <w:tc>
          <w:tcPr>
            <w:tcW w:w="960" w:type="dxa"/>
            <w:tcBorders>
              <w:top w:val="single" w:sz="4" w:space="0" w:color="auto"/>
              <w:left w:val="single" w:sz="4" w:space="0" w:color="auto"/>
              <w:right w:val="single" w:sz="4" w:space="0" w:color="auto"/>
            </w:tcBorders>
          </w:tcPr>
          <w:p w14:paraId="65A9D2E1" w14:textId="77777777" w:rsidR="008E08D9" w:rsidRPr="00C6438D" w:rsidRDefault="008E08D9" w:rsidP="002D5D5E">
            <w:pPr>
              <w:pStyle w:val="TAC"/>
              <w:rPr>
                <w:ins w:id="3561" w:author="ZTE-Ma Zhifeng" w:date="2024-08-26T17:01:00Z"/>
                <w:lang w:eastAsia="zh-CN"/>
              </w:rPr>
            </w:pPr>
            <w:ins w:id="3562" w:author="ZTE-Ma Zhifeng" w:date="2024-08-26T17:01:00Z">
              <w:r w:rsidRPr="00C6438D">
                <w:t>17</w:t>
              </w:r>
              <w:r>
                <w:t>2</w:t>
              </w:r>
              <w:r w:rsidRPr="00C6438D">
                <w:t>0</w:t>
              </w:r>
            </w:ins>
          </w:p>
        </w:tc>
        <w:tc>
          <w:tcPr>
            <w:tcW w:w="964" w:type="dxa"/>
            <w:tcBorders>
              <w:top w:val="single" w:sz="4" w:space="0" w:color="auto"/>
              <w:left w:val="single" w:sz="4" w:space="0" w:color="auto"/>
              <w:right w:val="single" w:sz="4" w:space="0" w:color="auto"/>
            </w:tcBorders>
          </w:tcPr>
          <w:p w14:paraId="3F0BEF0F" w14:textId="77777777" w:rsidR="008E08D9" w:rsidRPr="00C6438D" w:rsidRDefault="008E08D9" w:rsidP="002D5D5E">
            <w:pPr>
              <w:pStyle w:val="TAC"/>
              <w:rPr>
                <w:ins w:id="3563" w:author="ZTE-Ma Zhifeng" w:date="2024-08-26T17:01:00Z"/>
                <w:lang w:eastAsia="zh-CN"/>
              </w:rPr>
            </w:pPr>
            <w:ins w:id="3564" w:author="ZTE-Ma Zhifeng" w:date="2024-08-26T17:01:00Z">
              <w:r w:rsidRPr="00C6438D">
                <w:rPr>
                  <w:rFonts w:eastAsia="Malgun Gothic"/>
                  <w:lang w:eastAsia="ko-KR"/>
                </w:rPr>
                <w:t>5</w:t>
              </w:r>
            </w:ins>
          </w:p>
        </w:tc>
        <w:tc>
          <w:tcPr>
            <w:tcW w:w="960" w:type="dxa"/>
            <w:tcBorders>
              <w:top w:val="single" w:sz="4" w:space="0" w:color="auto"/>
              <w:left w:val="single" w:sz="4" w:space="0" w:color="auto"/>
              <w:right w:val="single" w:sz="4" w:space="0" w:color="auto"/>
            </w:tcBorders>
          </w:tcPr>
          <w:p w14:paraId="47DEECD0" w14:textId="77777777" w:rsidR="008E08D9" w:rsidRPr="00C6438D" w:rsidRDefault="008E08D9" w:rsidP="002D5D5E">
            <w:pPr>
              <w:pStyle w:val="TAC"/>
              <w:rPr>
                <w:ins w:id="3565" w:author="ZTE-Ma Zhifeng" w:date="2024-08-26T17:01:00Z"/>
                <w:lang w:eastAsia="zh-CN"/>
              </w:rPr>
            </w:pPr>
            <w:ins w:id="3566" w:author="ZTE-Ma Zhifeng" w:date="2024-08-26T17:01:00Z">
              <w:r w:rsidRPr="00C6438D">
                <w:rPr>
                  <w:rFonts w:eastAsia="Malgun Gothic"/>
                  <w:lang w:eastAsia="ko-KR"/>
                </w:rPr>
                <w:t>25</w:t>
              </w:r>
            </w:ins>
          </w:p>
        </w:tc>
        <w:tc>
          <w:tcPr>
            <w:tcW w:w="960" w:type="dxa"/>
            <w:tcBorders>
              <w:top w:val="single" w:sz="4" w:space="0" w:color="auto"/>
              <w:left w:val="single" w:sz="4" w:space="0" w:color="auto"/>
              <w:right w:val="single" w:sz="4" w:space="0" w:color="auto"/>
            </w:tcBorders>
          </w:tcPr>
          <w:p w14:paraId="4E2FC3A6" w14:textId="77777777" w:rsidR="008E08D9" w:rsidRPr="00C6438D" w:rsidRDefault="008E08D9" w:rsidP="002D5D5E">
            <w:pPr>
              <w:pStyle w:val="TAC"/>
              <w:rPr>
                <w:ins w:id="3567" w:author="ZTE-Ma Zhifeng" w:date="2024-08-26T17:01:00Z"/>
                <w:lang w:eastAsia="zh-CN"/>
              </w:rPr>
            </w:pPr>
            <w:ins w:id="3568" w:author="ZTE-Ma Zhifeng" w:date="2024-08-26T17:01:00Z">
              <w:r w:rsidRPr="00C6438D">
                <w:t>18</w:t>
              </w:r>
              <w:r>
                <w:t>1</w:t>
              </w:r>
              <w:r w:rsidRPr="00C6438D">
                <w:t>5</w:t>
              </w:r>
            </w:ins>
          </w:p>
        </w:tc>
        <w:tc>
          <w:tcPr>
            <w:tcW w:w="977" w:type="dxa"/>
            <w:tcBorders>
              <w:top w:val="single" w:sz="4" w:space="0" w:color="auto"/>
              <w:left w:val="single" w:sz="4" w:space="0" w:color="auto"/>
              <w:bottom w:val="single" w:sz="4" w:space="0" w:color="auto"/>
              <w:right w:val="single" w:sz="4" w:space="0" w:color="auto"/>
            </w:tcBorders>
          </w:tcPr>
          <w:p w14:paraId="19719A36" w14:textId="77777777" w:rsidR="008E08D9" w:rsidRPr="00C6438D" w:rsidRDefault="008E08D9" w:rsidP="002D5D5E">
            <w:pPr>
              <w:pStyle w:val="TAC"/>
              <w:rPr>
                <w:ins w:id="3569" w:author="ZTE-Ma Zhifeng" w:date="2024-08-26T17:01:00Z"/>
                <w:lang w:eastAsia="zh-CN"/>
              </w:rPr>
            </w:pPr>
            <w:ins w:id="3570" w:author="ZTE-Ma Zhifeng" w:date="2024-08-26T17:01:00Z">
              <w:r w:rsidRPr="00C6438D">
                <w:t>N/A</w:t>
              </w:r>
            </w:ins>
          </w:p>
        </w:tc>
        <w:tc>
          <w:tcPr>
            <w:tcW w:w="828" w:type="dxa"/>
            <w:tcBorders>
              <w:top w:val="single" w:sz="4" w:space="0" w:color="auto"/>
              <w:left w:val="single" w:sz="4" w:space="0" w:color="auto"/>
              <w:right w:val="single" w:sz="4" w:space="0" w:color="auto"/>
            </w:tcBorders>
          </w:tcPr>
          <w:p w14:paraId="3635DA77" w14:textId="77777777" w:rsidR="008E08D9" w:rsidRPr="00A1115A" w:rsidRDefault="008E08D9" w:rsidP="002D5D5E">
            <w:pPr>
              <w:pStyle w:val="TAC"/>
              <w:rPr>
                <w:ins w:id="3571" w:author="ZTE-Ma Zhifeng" w:date="2024-08-26T17:01:00Z"/>
              </w:rPr>
            </w:pPr>
            <w:ins w:id="3572" w:author="ZTE-Ma Zhifeng" w:date="2024-08-26T17:01:00Z">
              <w:r w:rsidRPr="00A1115A">
                <w:t>FDD</w:t>
              </w:r>
            </w:ins>
          </w:p>
        </w:tc>
        <w:tc>
          <w:tcPr>
            <w:tcW w:w="1057" w:type="dxa"/>
            <w:tcBorders>
              <w:top w:val="single" w:sz="4" w:space="0" w:color="auto"/>
              <w:left w:val="single" w:sz="4" w:space="0" w:color="auto"/>
              <w:right w:val="single" w:sz="4" w:space="0" w:color="auto"/>
            </w:tcBorders>
          </w:tcPr>
          <w:p w14:paraId="4B0AE0B2" w14:textId="77777777" w:rsidR="008E08D9" w:rsidRDefault="008E08D9" w:rsidP="002D5D5E">
            <w:pPr>
              <w:pStyle w:val="TAC"/>
              <w:rPr>
                <w:ins w:id="3573" w:author="ZTE-Ma Zhifeng" w:date="2024-08-26T17:01:00Z"/>
                <w:lang w:eastAsia="zh-CN"/>
              </w:rPr>
            </w:pPr>
            <w:ins w:id="3574" w:author="ZTE-Ma Zhifeng" w:date="2024-08-26T17:01:00Z">
              <w:r>
                <w:t>N/A</w:t>
              </w:r>
            </w:ins>
          </w:p>
        </w:tc>
      </w:tr>
      <w:tr w:rsidR="008E08D9" w14:paraId="21E7D4A5" w14:textId="77777777" w:rsidTr="002D5D5E">
        <w:trPr>
          <w:trHeight w:val="187"/>
          <w:jc w:val="center"/>
          <w:ins w:id="3575" w:author="ZTE-Ma Zhifeng" w:date="2024-08-26T17:01:00Z"/>
        </w:trPr>
        <w:tc>
          <w:tcPr>
            <w:tcW w:w="2007" w:type="dxa"/>
            <w:tcBorders>
              <w:top w:val="nil"/>
              <w:left w:val="single" w:sz="4" w:space="0" w:color="auto"/>
              <w:bottom w:val="nil"/>
              <w:right w:val="single" w:sz="4" w:space="0" w:color="auto"/>
            </w:tcBorders>
            <w:shd w:val="clear" w:color="auto" w:fill="auto"/>
            <w:vAlign w:val="center"/>
          </w:tcPr>
          <w:p w14:paraId="68977C8D" w14:textId="77777777" w:rsidR="008E08D9" w:rsidRDefault="008E08D9" w:rsidP="002D5D5E">
            <w:pPr>
              <w:pStyle w:val="TAC"/>
              <w:rPr>
                <w:ins w:id="3576" w:author="ZTE-Ma Zhifeng" w:date="2024-08-26T17:01:00Z"/>
                <w:lang w:eastAsia="zh-CN"/>
              </w:rPr>
            </w:pPr>
          </w:p>
        </w:tc>
        <w:tc>
          <w:tcPr>
            <w:tcW w:w="1146" w:type="dxa"/>
            <w:tcBorders>
              <w:top w:val="single" w:sz="4" w:space="0" w:color="auto"/>
              <w:left w:val="single" w:sz="4" w:space="0" w:color="auto"/>
              <w:right w:val="single" w:sz="4" w:space="0" w:color="auto"/>
            </w:tcBorders>
            <w:vAlign w:val="center"/>
          </w:tcPr>
          <w:p w14:paraId="16921FF1" w14:textId="77777777" w:rsidR="008E08D9" w:rsidRDefault="008E08D9" w:rsidP="002D5D5E">
            <w:pPr>
              <w:pStyle w:val="TAC"/>
              <w:rPr>
                <w:ins w:id="3577" w:author="ZTE-Ma Zhifeng" w:date="2024-08-26T17:01:00Z"/>
                <w:lang w:eastAsia="zh-CN"/>
              </w:rPr>
            </w:pPr>
            <w:ins w:id="3578" w:author="ZTE-Ma Zhifeng" w:date="2024-08-26T17:01:00Z">
              <w:r>
                <w:rPr>
                  <w:color w:val="000000"/>
                </w:rPr>
                <w:t>n75</w:t>
              </w:r>
            </w:ins>
          </w:p>
        </w:tc>
        <w:tc>
          <w:tcPr>
            <w:tcW w:w="960" w:type="dxa"/>
            <w:tcBorders>
              <w:top w:val="single" w:sz="4" w:space="0" w:color="auto"/>
              <w:left w:val="single" w:sz="4" w:space="0" w:color="auto"/>
              <w:right w:val="single" w:sz="4" w:space="0" w:color="auto"/>
            </w:tcBorders>
          </w:tcPr>
          <w:p w14:paraId="7EE0178B" w14:textId="77777777" w:rsidR="008E08D9" w:rsidRPr="00C6438D" w:rsidRDefault="008E08D9" w:rsidP="002D5D5E">
            <w:pPr>
              <w:pStyle w:val="TAC"/>
              <w:rPr>
                <w:ins w:id="3579" w:author="ZTE-Ma Zhifeng" w:date="2024-08-26T17:01:00Z"/>
                <w:lang w:eastAsia="zh-CN"/>
              </w:rPr>
            </w:pPr>
            <w:ins w:id="3580" w:author="ZTE-Ma Zhifeng" w:date="2024-08-26T17:01:00Z">
              <w:r w:rsidRPr="00C6438D">
                <w:t>N/A</w:t>
              </w:r>
            </w:ins>
          </w:p>
        </w:tc>
        <w:tc>
          <w:tcPr>
            <w:tcW w:w="964" w:type="dxa"/>
            <w:tcBorders>
              <w:top w:val="single" w:sz="4" w:space="0" w:color="auto"/>
              <w:left w:val="single" w:sz="4" w:space="0" w:color="auto"/>
              <w:right w:val="single" w:sz="4" w:space="0" w:color="auto"/>
            </w:tcBorders>
          </w:tcPr>
          <w:p w14:paraId="75F43C22" w14:textId="77777777" w:rsidR="008E08D9" w:rsidRPr="00C6438D" w:rsidRDefault="008E08D9" w:rsidP="002D5D5E">
            <w:pPr>
              <w:pStyle w:val="TAC"/>
              <w:rPr>
                <w:ins w:id="3581" w:author="ZTE-Ma Zhifeng" w:date="2024-08-26T17:01:00Z"/>
                <w:lang w:eastAsia="zh-CN"/>
              </w:rPr>
            </w:pPr>
            <w:ins w:id="3582" w:author="ZTE-Ma Zhifeng" w:date="2024-08-26T17:01:00Z">
              <w:r w:rsidRPr="00C6438D">
                <w:rPr>
                  <w:rFonts w:eastAsia="Malgun Gothic"/>
                  <w:lang w:eastAsia="ko-KR"/>
                </w:rPr>
                <w:t>5</w:t>
              </w:r>
            </w:ins>
          </w:p>
        </w:tc>
        <w:tc>
          <w:tcPr>
            <w:tcW w:w="960" w:type="dxa"/>
            <w:tcBorders>
              <w:top w:val="single" w:sz="4" w:space="0" w:color="auto"/>
              <w:left w:val="single" w:sz="4" w:space="0" w:color="auto"/>
              <w:right w:val="single" w:sz="4" w:space="0" w:color="auto"/>
            </w:tcBorders>
          </w:tcPr>
          <w:p w14:paraId="35B3E24F" w14:textId="77777777" w:rsidR="008E08D9" w:rsidRPr="00C6438D" w:rsidRDefault="008E08D9" w:rsidP="002D5D5E">
            <w:pPr>
              <w:pStyle w:val="TAC"/>
              <w:rPr>
                <w:ins w:id="3583" w:author="ZTE-Ma Zhifeng" w:date="2024-08-26T17:01:00Z"/>
                <w:lang w:eastAsia="zh-CN"/>
              </w:rPr>
            </w:pPr>
            <w:ins w:id="3584" w:author="ZTE-Ma Zhifeng" w:date="2024-08-26T17:01:00Z">
              <w:r w:rsidRPr="00C6438D">
                <w:t>N/A</w:t>
              </w:r>
            </w:ins>
          </w:p>
        </w:tc>
        <w:tc>
          <w:tcPr>
            <w:tcW w:w="960" w:type="dxa"/>
            <w:tcBorders>
              <w:top w:val="single" w:sz="4" w:space="0" w:color="auto"/>
              <w:left w:val="single" w:sz="4" w:space="0" w:color="auto"/>
              <w:right w:val="single" w:sz="4" w:space="0" w:color="auto"/>
            </w:tcBorders>
          </w:tcPr>
          <w:p w14:paraId="50FDB136" w14:textId="77777777" w:rsidR="008E08D9" w:rsidRPr="00C6438D" w:rsidRDefault="008E08D9" w:rsidP="002D5D5E">
            <w:pPr>
              <w:pStyle w:val="TAC"/>
              <w:rPr>
                <w:ins w:id="3585" w:author="ZTE-Ma Zhifeng" w:date="2024-08-26T17:01:00Z"/>
                <w:lang w:eastAsia="zh-CN"/>
              </w:rPr>
            </w:pPr>
            <w:ins w:id="3586" w:author="ZTE-Ma Zhifeng" w:date="2024-08-26T17:01:00Z">
              <w:r w:rsidRPr="00C6438D">
                <w:t>1450</w:t>
              </w:r>
            </w:ins>
          </w:p>
        </w:tc>
        <w:tc>
          <w:tcPr>
            <w:tcW w:w="977" w:type="dxa"/>
            <w:tcBorders>
              <w:top w:val="single" w:sz="4" w:space="0" w:color="auto"/>
              <w:left w:val="single" w:sz="4" w:space="0" w:color="auto"/>
              <w:bottom w:val="single" w:sz="4" w:space="0" w:color="auto"/>
              <w:right w:val="single" w:sz="4" w:space="0" w:color="auto"/>
            </w:tcBorders>
          </w:tcPr>
          <w:p w14:paraId="2F844D85" w14:textId="77777777" w:rsidR="008E08D9" w:rsidRPr="00C6438D" w:rsidRDefault="008E08D9" w:rsidP="002D5D5E">
            <w:pPr>
              <w:pStyle w:val="TAC"/>
              <w:rPr>
                <w:ins w:id="3587" w:author="ZTE-Ma Zhifeng" w:date="2024-08-26T17:01:00Z"/>
                <w:lang w:eastAsia="zh-CN"/>
              </w:rPr>
            </w:pPr>
            <w:ins w:id="3588" w:author="ZTE-Ma Zhifeng" w:date="2024-08-26T17:01:00Z">
              <w:r>
                <w:rPr>
                  <w:rFonts w:eastAsia="Malgun Gothic"/>
                  <w:lang w:eastAsia="ko-KR"/>
                </w:rPr>
                <w:t>10.8</w:t>
              </w:r>
            </w:ins>
          </w:p>
        </w:tc>
        <w:tc>
          <w:tcPr>
            <w:tcW w:w="828" w:type="dxa"/>
            <w:tcBorders>
              <w:top w:val="single" w:sz="4" w:space="0" w:color="auto"/>
              <w:left w:val="single" w:sz="4" w:space="0" w:color="auto"/>
              <w:right w:val="single" w:sz="4" w:space="0" w:color="auto"/>
            </w:tcBorders>
          </w:tcPr>
          <w:p w14:paraId="019EA62F" w14:textId="77777777" w:rsidR="008E08D9" w:rsidRPr="00A1115A" w:rsidRDefault="008E08D9" w:rsidP="002D5D5E">
            <w:pPr>
              <w:pStyle w:val="TAC"/>
              <w:rPr>
                <w:ins w:id="3589" w:author="ZTE-Ma Zhifeng" w:date="2024-08-26T17:01:00Z"/>
              </w:rPr>
            </w:pPr>
            <w:ins w:id="3590" w:author="ZTE-Ma Zhifeng" w:date="2024-08-26T17:01:00Z">
              <w:r w:rsidRPr="00A1115A">
                <w:t>SDL</w:t>
              </w:r>
            </w:ins>
          </w:p>
        </w:tc>
        <w:tc>
          <w:tcPr>
            <w:tcW w:w="1057" w:type="dxa"/>
            <w:tcBorders>
              <w:top w:val="single" w:sz="4" w:space="0" w:color="auto"/>
              <w:left w:val="single" w:sz="4" w:space="0" w:color="auto"/>
              <w:right w:val="single" w:sz="4" w:space="0" w:color="auto"/>
            </w:tcBorders>
          </w:tcPr>
          <w:p w14:paraId="3E5A1BC3" w14:textId="77777777" w:rsidR="008E08D9" w:rsidRDefault="008E08D9" w:rsidP="002D5D5E">
            <w:pPr>
              <w:pStyle w:val="TAC"/>
              <w:rPr>
                <w:ins w:id="3591" w:author="ZTE-Ma Zhifeng" w:date="2024-08-26T17:01:00Z"/>
                <w:lang w:eastAsia="zh-CN"/>
              </w:rPr>
            </w:pPr>
            <w:ins w:id="3592" w:author="ZTE-Ma Zhifeng" w:date="2024-08-26T17:01:00Z">
              <w:r>
                <w:t>IMD4</w:t>
              </w:r>
            </w:ins>
          </w:p>
        </w:tc>
      </w:tr>
      <w:tr w:rsidR="008E08D9" w14:paraId="54D9954D" w14:textId="77777777" w:rsidTr="002D5D5E">
        <w:trPr>
          <w:trHeight w:val="187"/>
          <w:jc w:val="center"/>
          <w:ins w:id="3593" w:author="ZTE-Ma Zhifeng" w:date="2024-08-26T17:01:00Z"/>
        </w:trPr>
        <w:tc>
          <w:tcPr>
            <w:tcW w:w="2007" w:type="dxa"/>
            <w:tcBorders>
              <w:top w:val="nil"/>
              <w:left w:val="single" w:sz="4" w:space="0" w:color="auto"/>
              <w:bottom w:val="nil"/>
              <w:right w:val="single" w:sz="4" w:space="0" w:color="auto"/>
            </w:tcBorders>
            <w:shd w:val="clear" w:color="auto" w:fill="auto"/>
            <w:vAlign w:val="center"/>
          </w:tcPr>
          <w:p w14:paraId="55D583D9" w14:textId="77777777" w:rsidR="008E08D9" w:rsidRDefault="008E08D9" w:rsidP="002D5D5E">
            <w:pPr>
              <w:pStyle w:val="TAC"/>
              <w:rPr>
                <w:ins w:id="3594" w:author="ZTE-Ma Zhifeng" w:date="2024-08-26T17:0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3007BA" w14:textId="77777777" w:rsidR="008E08D9" w:rsidRDefault="008E08D9" w:rsidP="002D5D5E">
            <w:pPr>
              <w:pStyle w:val="TAC"/>
              <w:rPr>
                <w:ins w:id="3595" w:author="ZTE-Ma Zhifeng" w:date="2024-08-26T17:01:00Z"/>
                <w:lang w:eastAsia="zh-CN"/>
              </w:rPr>
            </w:pPr>
            <w:ins w:id="3596" w:author="ZTE-Ma Zhifeng" w:date="2024-08-26T17:01:00Z">
              <w:r>
                <w:rPr>
                  <w:color w:val="000000"/>
                  <w:lang w:eastAsia="zh-CN"/>
                </w:rPr>
                <w:t>n78</w:t>
              </w:r>
            </w:ins>
          </w:p>
        </w:tc>
        <w:tc>
          <w:tcPr>
            <w:tcW w:w="960" w:type="dxa"/>
            <w:tcBorders>
              <w:top w:val="single" w:sz="4" w:space="0" w:color="auto"/>
              <w:left w:val="single" w:sz="4" w:space="0" w:color="auto"/>
              <w:bottom w:val="single" w:sz="4" w:space="0" w:color="auto"/>
              <w:right w:val="single" w:sz="4" w:space="0" w:color="auto"/>
            </w:tcBorders>
          </w:tcPr>
          <w:p w14:paraId="7CA559FC" w14:textId="77777777" w:rsidR="008E08D9" w:rsidRPr="00C6438D" w:rsidRDefault="008E08D9" w:rsidP="002D5D5E">
            <w:pPr>
              <w:pStyle w:val="TAC"/>
              <w:rPr>
                <w:ins w:id="3597" w:author="ZTE-Ma Zhifeng" w:date="2024-08-26T17:01:00Z"/>
                <w:lang w:eastAsia="zh-CN"/>
              </w:rPr>
            </w:pPr>
            <w:ins w:id="3598" w:author="ZTE-Ma Zhifeng" w:date="2024-08-26T17:01:00Z">
              <w:r>
                <w:t>3700</w:t>
              </w:r>
            </w:ins>
          </w:p>
        </w:tc>
        <w:tc>
          <w:tcPr>
            <w:tcW w:w="964" w:type="dxa"/>
            <w:tcBorders>
              <w:top w:val="single" w:sz="4" w:space="0" w:color="auto"/>
              <w:left w:val="single" w:sz="4" w:space="0" w:color="auto"/>
              <w:bottom w:val="single" w:sz="4" w:space="0" w:color="auto"/>
              <w:right w:val="single" w:sz="4" w:space="0" w:color="auto"/>
            </w:tcBorders>
          </w:tcPr>
          <w:p w14:paraId="6E7A1CA5" w14:textId="77777777" w:rsidR="008E08D9" w:rsidRPr="00C6438D" w:rsidRDefault="008E08D9" w:rsidP="002D5D5E">
            <w:pPr>
              <w:pStyle w:val="TAC"/>
              <w:rPr>
                <w:ins w:id="3599" w:author="ZTE-Ma Zhifeng" w:date="2024-08-26T17:01:00Z"/>
                <w:lang w:eastAsia="zh-CN"/>
              </w:rPr>
            </w:pPr>
            <w:ins w:id="3600" w:author="ZTE-Ma Zhifeng" w:date="2024-08-26T17:01:00Z">
              <w:r>
                <w:rPr>
                  <w:rFonts w:eastAsia="Malgun Gothic"/>
                  <w:lang w:eastAsia="ko-KR"/>
                </w:rPr>
                <w:t>10</w:t>
              </w:r>
            </w:ins>
          </w:p>
        </w:tc>
        <w:tc>
          <w:tcPr>
            <w:tcW w:w="960" w:type="dxa"/>
            <w:tcBorders>
              <w:top w:val="single" w:sz="4" w:space="0" w:color="auto"/>
              <w:left w:val="single" w:sz="4" w:space="0" w:color="auto"/>
              <w:bottom w:val="single" w:sz="4" w:space="0" w:color="auto"/>
              <w:right w:val="single" w:sz="4" w:space="0" w:color="auto"/>
            </w:tcBorders>
          </w:tcPr>
          <w:p w14:paraId="5DA9C8C5" w14:textId="77777777" w:rsidR="008E08D9" w:rsidRPr="00C6438D" w:rsidRDefault="008E08D9" w:rsidP="002D5D5E">
            <w:pPr>
              <w:pStyle w:val="TAC"/>
              <w:rPr>
                <w:ins w:id="3601" w:author="ZTE-Ma Zhifeng" w:date="2024-08-26T17:01:00Z"/>
                <w:lang w:eastAsia="zh-CN"/>
              </w:rPr>
            </w:pPr>
            <w:ins w:id="3602" w:author="ZTE-Ma Zhifeng" w:date="2024-08-26T17:01:00Z">
              <w:r>
                <w:rPr>
                  <w:rFonts w:eastAsia="Malgun Gothic"/>
                  <w:lang w:eastAsia="ko-KR"/>
                </w:rPr>
                <w:t>50</w:t>
              </w:r>
            </w:ins>
          </w:p>
        </w:tc>
        <w:tc>
          <w:tcPr>
            <w:tcW w:w="960" w:type="dxa"/>
            <w:tcBorders>
              <w:top w:val="single" w:sz="4" w:space="0" w:color="auto"/>
              <w:left w:val="single" w:sz="4" w:space="0" w:color="auto"/>
              <w:bottom w:val="single" w:sz="4" w:space="0" w:color="auto"/>
              <w:right w:val="single" w:sz="4" w:space="0" w:color="auto"/>
            </w:tcBorders>
          </w:tcPr>
          <w:p w14:paraId="55881DE2" w14:textId="77777777" w:rsidR="008E08D9" w:rsidRPr="00C6438D" w:rsidRDefault="008E08D9" w:rsidP="002D5D5E">
            <w:pPr>
              <w:pStyle w:val="TAC"/>
              <w:rPr>
                <w:ins w:id="3603" w:author="ZTE-Ma Zhifeng" w:date="2024-08-26T17:01:00Z"/>
                <w:lang w:eastAsia="zh-CN"/>
              </w:rPr>
            </w:pPr>
            <w:ins w:id="3604" w:author="ZTE-Ma Zhifeng" w:date="2024-08-26T17:01:00Z">
              <w:r>
                <w:t>3700</w:t>
              </w:r>
            </w:ins>
          </w:p>
        </w:tc>
        <w:tc>
          <w:tcPr>
            <w:tcW w:w="977" w:type="dxa"/>
            <w:tcBorders>
              <w:top w:val="single" w:sz="4" w:space="0" w:color="auto"/>
              <w:left w:val="single" w:sz="4" w:space="0" w:color="auto"/>
              <w:bottom w:val="single" w:sz="4" w:space="0" w:color="auto"/>
              <w:right w:val="single" w:sz="4" w:space="0" w:color="auto"/>
            </w:tcBorders>
          </w:tcPr>
          <w:p w14:paraId="61EF4BA7" w14:textId="77777777" w:rsidR="008E08D9" w:rsidRPr="00C6438D" w:rsidRDefault="008E08D9" w:rsidP="002D5D5E">
            <w:pPr>
              <w:pStyle w:val="TAC"/>
              <w:rPr>
                <w:ins w:id="3605" w:author="ZTE-Ma Zhifeng" w:date="2024-08-26T17:01:00Z"/>
                <w:lang w:eastAsia="zh-CN"/>
              </w:rPr>
            </w:pPr>
            <w:ins w:id="3606" w:author="ZTE-Ma Zhifeng" w:date="2024-08-26T17:01:00Z">
              <w:r w:rsidRPr="00C6438D">
                <w:t>N/A</w:t>
              </w:r>
            </w:ins>
          </w:p>
        </w:tc>
        <w:tc>
          <w:tcPr>
            <w:tcW w:w="828" w:type="dxa"/>
            <w:tcBorders>
              <w:top w:val="single" w:sz="4" w:space="0" w:color="auto"/>
              <w:left w:val="single" w:sz="4" w:space="0" w:color="auto"/>
              <w:bottom w:val="single" w:sz="4" w:space="0" w:color="auto"/>
              <w:right w:val="single" w:sz="4" w:space="0" w:color="auto"/>
            </w:tcBorders>
          </w:tcPr>
          <w:p w14:paraId="34363CBB" w14:textId="77777777" w:rsidR="008E08D9" w:rsidRPr="00A1115A" w:rsidRDefault="008E08D9" w:rsidP="002D5D5E">
            <w:pPr>
              <w:pStyle w:val="TAC"/>
              <w:rPr>
                <w:ins w:id="3607" w:author="ZTE-Ma Zhifeng" w:date="2024-08-26T17:01:00Z"/>
              </w:rPr>
            </w:pPr>
            <w:ins w:id="3608" w:author="ZTE-Ma Zhifeng" w:date="2024-08-26T17:01:00Z">
              <w:r>
                <w:t>T</w:t>
              </w:r>
              <w:r w:rsidRPr="00A1115A">
                <w:t>DD</w:t>
              </w:r>
            </w:ins>
          </w:p>
        </w:tc>
        <w:tc>
          <w:tcPr>
            <w:tcW w:w="1057" w:type="dxa"/>
            <w:tcBorders>
              <w:top w:val="single" w:sz="4" w:space="0" w:color="auto"/>
              <w:left w:val="single" w:sz="4" w:space="0" w:color="auto"/>
              <w:bottom w:val="single" w:sz="4" w:space="0" w:color="auto"/>
              <w:right w:val="single" w:sz="4" w:space="0" w:color="auto"/>
            </w:tcBorders>
          </w:tcPr>
          <w:p w14:paraId="1FC49D77" w14:textId="77777777" w:rsidR="008E08D9" w:rsidRDefault="008E08D9" w:rsidP="002D5D5E">
            <w:pPr>
              <w:pStyle w:val="TAC"/>
              <w:rPr>
                <w:ins w:id="3609" w:author="ZTE-Ma Zhifeng" w:date="2024-08-26T17:01:00Z"/>
                <w:lang w:eastAsia="zh-CN"/>
              </w:rPr>
            </w:pPr>
            <w:ins w:id="3610" w:author="ZTE-Ma Zhifeng" w:date="2024-08-26T17:01:00Z">
              <w:r>
                <w:t>N/A</w:t>
              </w:r>
            </w:ins>
          </w:p>
        </w:tc>
      </w:tr>
      <w:tr w:rsidR="008E08D9" w14:paraId="554DFF90" w14:textId="77777777" w:rsidTr="002D5D5E">
        <w:trPr>
          <w:trHeight w:val="187"/>
          <w:jc w:val="center"/>
          <w:ins w:id="3611" w:author="ZTE-Ma Zhifeng" w:date="2024-08-26T17:01:00Z"/>
        </w:trPr>
        <w:tc>
          <w:tcPr>
            <w:tcW w:w="2007" w:type="dxa"/>
            <w:tcBorders>
              <w:top w:val="nil"/>
              <w:left w:val="single" w:sz="4" w:space="0" w:color="auto"/>
              <w:bottom w:val="nil"/>
              <w:right w:val="single" w:sz="4" w:space="0" w:color="auto"/>
            </w:tcBorders>
            <w:shd w:val="clear" w:color="auto" w:fill="auto"/>
            <w:vAlign w:val="center"/>
          </w:tcPr>
          <w:p w14:paraId="3A419838" w14:textId="77777777" w:rsidR="008E08D9" w:rsidRDefault="008E08D9" w:rsidP="002D5D5E">
            <w:pPr>
              <w:pStyle w:val="TAC"/>
              <w:rPr>
                <w:ins w:id="3612" w:author="ZTE-Ma Zhifeng" w:date="2024-08-26T17:0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796FBE" w14:textId="77777777" w:rsidR="008E08D9" w:rsidRDefault="008E08D9" w:rsidP="002D5D5E">
            <w:pPr>
              <w:pStyle w:val="TAC"/>
              <w:rPr>
                <w:ins w:id="3613" w:author="ZTE-Ma Zhifeng" w:date="2024-08-26T17:01:00Z"/>
                <w:color w:val="000000"/>
                <w:lang w:eastAsia="zh-CN"/>
              </w:rPr>
            </w:pPr>
            <w:ins w:id="3614" w:author="ZTE-Ma Zhifeng" w:date="2024-08-26T17:01:00Z">
              <w:r>
                <w:rPr>
                  <w:color w:val="000000"/>
                </w:rPr>
                <w:t>n3</w:t>
              </w:r>
            </w:ins>
          </w:p>
        </w:tc>
        <w:tc>
          <w:tcPr>
            <w:tcW w:w="960" w:type="dxa"/>
            <w:tcBorders>
              <w:top w:val="single" w:sz="4" w:space="0" w:color="auto"/>
              <w:left w:val="single" w:sz="4" w:space="0" w:color="auto"/>
              <w:bottom w:val="single" w:sz="4" w:space="0" w:color="auto"/>
              <w:right w:val="single" w:sz="4" w:space="0" w:color="auto"/>
            </w:tcBorders>
          </w:tcPr>
          <w:p w14:paraId="2AC085DF" w14:textId="77777777" w:rsidR="008E08D9" w:rsidRPr="002C381F" w:rsidRDefault="008E08D9" w:rsidP="002D5D5E">
            <w:pPr>
              <w:pStyle w:val="TAC"/>
              <w:rPr>
                <w:ins w:id="3615" w:author="ZTE-Ma Zhifeng" w:date="2024-08-26T17:01:00Z"/>
                <w:rFonts w:eastAsia="等线"/>
                <w:lang w:eastAsia="zh-CN"/>
              </w:rPr>
            </w:pPr>
            <w:ins w:id="3616" w:author="ZTE-Ma Zhifeng" w:date="2024-08-26T17:01:00Z">
              <w:r w:rsidRPr="002C381F">
                <w:rPr>
                  <w:rFonts w:eastAsia="等线" w:hint="eastAsia"/>
                  <w:lang w:eastAsia="zh-CN"/>
                </w:rPr>
                <w:t>1</w:t>
              </w:r>
              <w:r w:rsidRPr="002C381F">
                <w:rPr>
                  <w:rFonts w:eastAsia="等线"/>
                  <w:lang w:eastAsia="zh-CN"/>
                </w:rPr>
                <w:t>770</w:t>
              </w:r>
            </w:ins>
          </w:p>
        </w:tc>
        <w:tc>
          <w:tcPr>
            <w:tcW w:w="964" w:type="dxa"/>
            <w:tcBorders>
              <w:top w:val="single" w:sz="4" w:space="0" w:color="auto"/>
              <w:left w:val="single" w:sz="4" w:space="0" w:color="auto"/>
              <w:bottom w:val="single" w:sz="4" w:space="0" w:color="auto"/>
              <w:right w:val="single" w:sz="4" w:space="0" w:color="auto"/>
            </w:tcBorders>
          </w:tcPr>
          <w:p w14:paraId="36DC782E" w14:textId="77777777" w:rsidR="008E08D9" w:rsidRDefault="008E08D9" w:rsidP="002D5D5E">
            <w:pPr>
              <w:pStyle w:val="TAC"/>
              <w:rPr>
                <w:ins w:id="3617" w:author="ZTE-Ma Zhifeng" w:date="2024-08-26T17:01:00Z"/>
                <w:rFonts w:eastAsia="Malgun Gothic"/>
                <w:lang w:eastAsia="ko-KR"/>
              </w:rPr>
            </w:pPr>
            <w:ins w:id="3618" w:author="ZTE-Ma Zhifeng" w:date="2024-08-26T17:01:00Z">
              <w:r w:rsidRPr="00C6438D">
                <w:rPr>
                  <w:rFonts w:eastAsia="Malgun Gothic"/>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42FB5C95" w14:textId="77777777" w:rsidR="008E08D9" w:rsidRDefault="008E08D9" w:rsidP="002D5D5E">
            <w:pPr>
              <w:pStyle w:val="TAC"/>
              <w:rPr>
                <w:ins w:id="3619" w:author="ZTE-Ma Zhifeng" w:date="2024-08-26T17:01:00Z"/>
                <w:rFonts w:eastAsia="Malgun Gothic"/>
                <w:lang w:eastAsia="ko-KR"/>
              </w:rPr>
            </w:pPr>
            <w:ins w:id="3620" w:author="ZTE-Ma Zhifeng" w:date="2024-08-26T17:01:00Z">
              <w:r w:rsidRPr="00C6438D">
                <w:rPr>
                  <w:rFonts w:eastAsia="Malgun Gothic"/>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401B9672" w14:textId="77777777" w:rsidR="008E08D9" w:rsidRPr="002C381F" w:rsidRDefault="008E08D9" w:rsidP="002D5D5E">
            <w:pPr>
              <w:pStyle w:val="TAC"/>
              <w:rPr>
                <w:ins w:id="3621" w:author="ZTE-Ma Zhifeng" w:date="2024-08-26T17:01:00Z"/>
                <w:rFonts w:eastAsia="等线"/>
                <w:lang w:eastAsia="zh-CN"/>
              </w:rPr>
            </w:pPr>
            <w:ins w:id="3622" w:author="ZTE-Ma Zhifeng" w:date="2024-08-26T17:01:00Z">
              <w:r w:rsidRPr="002C381F">
                <w:rPr>
                  <w:rFonts w:eastAsia="等线" w:hint="eastAsia"/>
                  <w:lang w:eastAsia="zh-CN"/>
                </w:rPr>
                <w:t>1</w:t>
              </w:r>
              <w:r w:rsidRPr="002C381F">
                <w:rPr>
                  <w:rFonts w:eastAsia="等线"/>
                  <w:lang w:eastAsia="zh-CN"/>
                </w:rPr>
                <w:t>865</w:t>
              </w:r>
            </w:ins>
          </w:p>
        </w:tc>
        <w:tc>
          <w:tcPr>
            <w:tcW w:w="977" w:type="dxa"/>
            <w:tcBorders>
              <w:top w:val="single" w:sz="4" w:space="0" w:color="auto"/>
              <w:left w:val="single" w:sz="4" w:space="0" w:color="auto"/>
              <w:bottom w:val="single" w:sz="4" w:space="0" w:color="auto"/>
              <w:right w:val="single" w:sz="4" w:space="0" w:color="auto"/>
            </w:tcBorders>
          </w:tcPr>
          <w:p w14:paraId="7D6776D7" w14:textId="77777777" w:rsidR="008E08D9" w:rsidRPr="00C6438D" w:rsidRDefault="008E08D9" w:rsidP="002D5D5E">
            <w:pPr>
              <w:pStyle w:val="TAC"/>
              <w:rPr>
                <w:ins w:id="3623" w:author="ZTE-Ma Zhifeng" w:date="2024-08-26T17:01:00Z"/>
              </w:rPr>
            </w:pPr>
            <w:ins w:id="3624" w:author="ZTE-Ma Zhifeng" w:date="2024-08-26T17:01:00Z">
              <w:r w:rsidRPr="00C6438D">
                <w:t>N/A</w:t>
              </w:r>
            </w:ins>
          </w:p>
        </w:tc>
        <w:tc>
          <w:tcPr>
            <w:tcW w:w="828" w:type="dxa"/>
            <w:tcBorders>
              <w:top w:val="single" w:sz="4" w:space="0" w:color="auto"/>
              <w:left w:val="single" w:sz="4" w:space="0" w:color="auto"/>
              <w:bottom w:val="single" w:sz="4" w:space="0" w:color="auto"/>
              <w:right w:val="single" w:sz="4" w:space="0" w:color="auto"/>
            </w:tcBorders>
          </w:tcPr>
          <w:p w14:paraId="054717BC" w14:textId="77777777" w:rsidR="008E08D9" w:rsidRDefault="008E08D9" w:rsidP="002D5D5E">
            <w:pPr>
              <w:pStyle w:val="TAC"/>
              <w:rPr>
                <w:ins w:id="3625" w:author="ZTE-Ma Zhifeng" w:date="2024-08-26T17:01:00Z"/>
              </w:rPr>
            </w:pPr>
            <w:ins w:id="3626" w:author="ZTE-Ma Zhifeng" w:date="2024-08-26T17:01:00Z">
              <w:r w:rsidRPr="00A1115A">
                <w:t>FDD</w:t>
              </w:r>
            </w:ins>
          </w:p>
        </w:tc>
        <w:tc>
          <w:tcPr>
            <w:tcW w:w="1057" w:type="dxa"/>
            <w:tcBorders>
              <w:top w:val="single" w:sz="4" w:space="0" w:color="auto"/>
              <w:left w:val="single" w:sz="4" w:space="0" w:color="auto"/>
              <w:bottom w:val="single" w:sz="4" w:space="0" w:color="auto"/>
              <w:right w:val="single" w:sz="4" w:space="0" w:color="auto"/>
            </w:tcBorders>
          </w:tcPr>
          <w:p w14:paraId="13664411" w14:textId="77777777" w:rsidR="008E08D9" w:rsidRDefault="008E08D9" w:rsidP="002D5D5E">
            <w:pPr>
              <w:pStyle w:val="TAC"/>
              <w:rPr>
                <w:ins w:id="3627" w:author="ZTE-Ma Zhifeng" w:date="2024-08-26T17:01:00Z"/>
              </w:rPr>
            </w:pPr>
            <w:ins w:id="3628" w:author="ZTE-Ma Zhifeng" w:date="2024-08-26T17:01:00Z">
              <w:r>
                <w:t>N/A</w:t>
              </w:r>
            </w:ins>
          </w:p>
        </w:tc>
      </w:tr>
      <w:tr w:rsidR="008E08D9" w14:paraId="2B367134" w14:textId="77777777" w:rsidTr="002D5D5E">
        <w:trPr>
          <w:trHeight w:val="187"/>
          <w:jc w:val="center"/>
          <w:ins w:id="3629" w:author="ZTE-Ma Zhifeng" w:date="2024-08-26T17:01:00Z"/>
        </w:trPr>
        <w:tc>
          <w:tcPr>
            <w:tcW w:w="2007" w:type="dxa"/>
            <w:tcBorders>
              <w:top w:val="nil"/>
              <w:left w:val="single" w:sz="4" w:space="0" w:color="auto"/>
              <w:bottom w:val="nil"/>
              <w:right w:val="single" w:sz="4" w:space="0" w:color="auto"/>
            </w:tcBorders>
            <w:shd w:val="clear" w:color="auto" w:fill="auto"/>
            <w:vAlign w:val="center"/>
          </w:tcPr>
          <w:p w14:paraId="2C522AC7" w14:textId="77777777" w:rsidR="008E08D9" w:rsidRDefault="008E08D9" w:rsidP="002D5D5E">
            <w:pPr>
              <w:pStyle w:val="TAC"/>
              <w:rPr>
                <w:ins w:id="3630" w:author="ZTE-Ma Zhifeng" w:date="2024-08-26T17:0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3FEA9C" w14:textId="77777777" w:rsidR="008E08D9" w:rsidRDefault="008E08D9" w:rsidP="002D5D5E">
            <w:pPr>
              <w:pStyle w:val="TAC"/>
              <w:rPr>
                <w:ins w:id="3631" w:author="ZTE-Ma Zhifeng" w:date="2024-08-26T17:01:00Z"/>
                <w:color w:val="000000"/>
                <w:lang w:eastAsia="zh-CN"/>
              </w:rPr>
            </w:pPr>
            <w:ins w:id="3632" w:author="ZTE-Ma Zhifeng" w:date="2024-08-26T17:01:00Z">
              <w:r>
                <w:rPr>
                  <w:color w:val="000000"/>
                </w:rPr>
                <w:t>n75</w:t>
              </w:r>
            </w:ins>
          </w:p>
        </w:tc>
        <w:tc>
          <w:tcPr>
            <w:tcW w:w="960" w:type="dxa"/>
            <w:tcBorders>
              <w:top w:val="single" w:sz="4" w:space="0" w:color="auto"/>
              <w:left w:val="single" w:sz="4" w:space="0" w:color="auto"/>
              <w:bottom w:val="single" w:sz="4" w:space="0" w:color="auto"/>
              <w:right w:val="single" w:sz="4" w:space="0" w:color="auto"/>
            </w:tcBorders>
          </w:tcPr>
          <w:p w14:paraId="1A18461B" w14:textId="77777777" w:rsidR="008E08D9" w:rsidRDefault="008E08D9" w:rsidP="002D5D5E">
            <w:pPr>
              <w:pStyle w:val="TAC"/>
              <w:rPr>
                <w:ins w:id="3633" w:author="ZTE-Ma Zhifeng" w:date="2024-08-26T17:01:00Z"/>
              </w:rPr>
            </w:pPr>
            <w:ins w:id="3634" w:author="ZTE-Ma Zhifeng" w:date="2024-08-26T17:01:00Z">
              <w:r w:rsidRPr="00C6438D">
                <w:t>N/A</w:t>
              </w:r>
            </w:ins>
          </w:p>
        </w:tc>
        <w:tc>
          <w:tcPr>
            <w:tcW w:w="964" w:type="dxa"/>
            <w:tcBorders>
              <w:top w:val="single" w:sz="4" w:space="0" w:color="auto"/>
              <w:left w:val="single" w:sz="4" w:space="0" w:color="auto"/>
              <w:bottom w:val="single" w:sz="4" w:space="0" w:color="auto"/>
              <w:right w:val="single" w:sz="4" w:space="0" w:color="auto"/>
            </w:tcBorders>
          </w:tcPr>
          <w:p w14:paraId="30462EB6" w14:textId="77777777" w:rsidR="008E08D9" w:rsidRDefault="008E08D9" w:rsidP="002D5D5E">
            <w:pPr>
              <w:pStyle w:val="TAC"/>
              <w:rPr>
                <w:ins w:id="3635" w:author="ZTE-Ma Zhifeng" w:date="2024-08-26T17:01:00Z"/>
                <w:rFonts w:eastAsia="Malgun Gothic"/>
                <w:lang w:eastAsia="ko-KR"/>
              </w:rPr>
            </w:pPr>
            <w:ins w:id="3636" w:author="ZTE-Ma Zhifeng" w:date="2024-08-26T17:01:00Z">
              <w:r w:rsidRPr="00C6438D">
                <w:rPr>
                  <w:rFonts w:eastAsia="Malgun Gothic"/>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0F7AB8BD" w14:textId="77777777" w:rsidR="008E08D9" w:rsidRDefault="008E08D9" w:rsidP="002D5D5E">
            <w:pPr>
              <w:pStyle w:val="TAC"/>
              <w:rPr>
                <w:ins w:id="3637" w:author="ZTE-Ma Zhifeng" w:date="2024-08-26T17:01:00Z"/>
                <w:rFonts w:eastAsia="Malgun Gothic"/>
                <w:lang w:eastAsia="ko-KR"/>
              </w:rPr>
            </w:pPr>
            <w:ins w:id="3638" w:author="ZTE-Ma Zhifeng" w:date="2024-08-26T17:01:00Z">
              <w:r w:rsidRPr="00C6438D">
                <w:t>N/A</w:t>
              </w:r>
            </w:ins>
          </w:p>
        </w:tc>
        <w:tc>
          <w:tcPr>
            <w:tcW w:w="960" w:type="dxa"/>
            <w:tcBorders>
              <w:top w:val="single" w:sz="4" w:space="0" w:color="auto"/>
              <w:left w:val="single" w:sz="4" w:space="0" w:color="auto"/>
              <w:bottom w:val="single" w:sz="4" w:space="0" w:color="auto"/>
              <w:right w:val="single" w:sz="4" w:space="0" w:color="auto"/>
            </w:tcBorders>
          </w:tcPr>
          <w:p w14:paraId="720DDC1C" w14:textId="77777777" w:rsidR="008E08D9" w:rsidRPr="002C381F" w:rsidRDefault="008E08D9" w:rsidP="002D5D5E">
            <w:pPr>
              <w:pStyle w:val="TAC"/>
              <w:rPr>
                <w:ins w:id="3639" w:author="ZTE-Ma Zhifeng" w:date="2024-08-26T17:01:00Z"/>
                <w:rFonts w:eastAsia="等线"/>
                <w:lang w:eastAsia="zh-CN"/>
              </w:rPr>
            </w:pPr>
            <w:ins w:id="3640" w:author="ZTE-Ma Zhifeng" w:date="2024-08-26T17:01:00Z">
              <w:r w:rsidRPr="002C381F">
                <w:rPr>
                  <w:rFonts w:eastAsia="等线" w:hint="eastAsia"/>
                  <w:lang w:eastAsia="zh-CN"/>
                </w:rPr>
                <w:t>1</w:t>
              </w:r>
              <w:r w:rsidRPr="002C381F">
                <w:rPr>
                  <w:rFonts w:eastAsia="等线"/>
                  <w:lang w:eastAsia="zh-CN"/>
                </w:rPr>
                <w:t>490</w:t>
              </w:r>
            </w:ins>
          </w:p>
        </w:tc>
        <w:tc>
          <w:tcPr>
            <w:tcW w:w="977" w:type="dxa"/>
            <w:tcBorders>
              <w:top w:val="single" w:sz="4" w:space="0" w:color="auto"/>
              <w:left w:val="single" w:sz="4" w:space="0" w:color="auto"/>
              <w:bottom w:val="single" w:sz="4" w:space="0" w:color="auto"/>
              <w:right w:val="single" w:sz="4" w:space="0" w:color="auto"/>
            </w:tcBorders>
          </w:tcPr>
          <w:p w14:paraId="18C219E2" w14:textId="77777777" w:rsidR="008E08D9" w:rsidRPr="002C381F" w:rsidRDefault="008E08D9" w:rsidP="002D5D5E">
            <w:pPr>
              <w:pStyle w:val="TAC"/>
              <w:rPr>
                <w:ins w:id="3641" w:author="ZTE-Ma Zhifeng" w:date="2024-08-26T17:01:00Z"/>
                <w:rFonts w:eastAsia="等线"/>
                <w:lang w:eastAsia="zh-CN"/>
              </w:rPr>
            </w:pPr>
            <w:ins w:id="3642" w:author="ZTE-Ma Zhifeng" w:date="2024-08-26T17:01:00Z">
              <w:r w:rsidRPr="002C381F">
                <w:rPr>
                  <w:rFonts w:eastAsia="等线" w:hint="eastAsia"/>
                  <w:lang w:eastAsia="zh-CN"/>
                </w:rPr>
                <w:t>1</w:t>
              </w:r>
              <w:r w:rsidRPr="002C381F">
                <w:rPr>
                  <w:rFonts w:eastAsia="等线"/>
                  <w:lang w:eastAsia="zh-CN"/>
                </w:rPr>
                <w:t>.0</w:t>
              </w:r>
            </w:ins>
          </w:p>
        </w:tc>
        <w:tc>
          <w:tcPr>
            <w:tcW w:w="828" w:type="dxa"/>
            <w:tcBorders>
              <w:top w:val="single" w:sz="4" w:space="0" w:color="auto"/>
              <w:left w:val="single" w:sz="4" w:space="0" w:color="auto"/>
              <w:bottom w:val="single" w:sz="4" w:space="0" w:color="auto"/>
              <w:right w:val="single" w:sz="4" w:space="0" w:color="auto"/>
            </w:tcBorders>
          </w:tcPr>
          <w:p w14:paraId="6967A261" w14:textId="77777777" w:rsidR="008E08D9" w:rsidRDefault="008E08D9" w:rsidP="002D5D5E">
            <w:pPr>
              <w:pStyle w:val="TAC"/>
              <w:rPr>
                <w:ins w:id="3643" w:author="ZTE-Ma Zhifeng" w:date="2024-08-26T17:01:00Z"/>
              </w:rPr>
            </w:pPr>
            <w:ins w:id="3644" w:author="ZTE-Ma Zhifeng" w:date="2024-08-26T17:01:00Z">
              <w:r w:rsidRPr="00A1115A">
                <w:t>SDL</w:t>
              </w:r>
            </w:ins>
          </w:p>
        </w:tc>
        <w:tc>
          <w:tcPr>
            <w:tcW w:w="1057" w:type="dxa"/>
            <w:tcBorders>
              <w:top w:val="single" w:sz="4" w:space="0" w:color="auto"/>
              <w:left w:val="single" w:sz="4" w:space="0" w:color="auto"/>
              <w:bottom w:val="single" w:sz="4" w:space="0" w:color="auto"/>
              <w:right w:val="single" w:sz="4" w:space="0" w:color="auto"/>
            </w:tcBorders>
          </w:tcPr>
          <w:p w14:paraId="47CD54AE" w14:textId="77777777" w:rsidR="008E08D9" w:rsidRDefault="008E08D9" w:rsidP="002D5D5E">
            <w:pPr>
              <w:pStyle w:val="TAC"/>
              <w:rPr>
                <w:ins w:id="3645" w:author="ZTE-Ma Zhifeng" w:date="2024-08-26T17:01:00Z"/>
              </w:rPr>
            </w:pPr>
            <w:ins w:id="3646" w:author="ZTE-Ma Zhifeng" w:date="2024-08-26T17:01:00Z">
              <w:r>
                <w:t>IMD5</w:t>
              </w:r>
            </w:ins>
          </w:p>
        </w:tc>
      </w:tr>
      <w:tr w:rsidR="008E08D9" w14:paraId="728F327D" w14:textId="77777777" w:rsidTr="002D5D5E">
        <w:trPr>
          <w:trHeight w:val="187"/>
          <w:jc w:val="center"/>
          <w:ins w:id="3647" w:author="ZTE-Ma Zhifeng" w:date="2024-08-26T17:01:00Z"/>
        </w:trPr>
        <w:tc>
          <w:tcPr>
            <w:tcW w:w="2007" w:type="dxa"/>
            <w:tcBorders>
              <w:top w:val="nil"/>
              <w:left w:val="single" w:sz="4" w:space="0" w:color="auto"/>
              <w:bottom w:val="single" w:sz="4" w:space="0" w:color="auto"/>
              <w:right w:val="single" w:sz="4" w:space="0" w:color="auto"/>
            </w:tcBorders>
            <w:shd w:val="clear" w:color="auto" w:fill="auto"/>
            <w:vAlign w:val="center"/>
          </w:tcPr>
          <w:p w14:paraId="62A19122" w14:textId="77777777" w:rsidR="008E08D9" w:rsidRDefault="008E08D9" w:rsidP="002D5D5E">
            <w:pPr>
              <w:pStyle w:val="TAC"/>
              <w:rPr>
                <w:ins w:id="3648" w:author="ZTE-Ma Zhifeng" w:date="2024-08-26T17:0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49BCDC" w14:textId="77777777" w:rsidR="008E08D9" w:rsidRDefault="008E08D9" w:rsidP="002D5D5E">
            <w:pPr>
              <w:pStyle w:val="TAC"/>
              <w:rPr>
                <w:ins w:id="3649" w:author="ZTE-Ma Zhifeng" w:date="2024-08-26T17:01:00Z"/>
                <w:color w:val="000000"/>
                <w:lang w:eastAsia="zh-CN"/>
              </w:rPr>
            </w:pPr>
            <w:ins w:id="3650" w:author="ZTE-Ma Zhifeng" w:date="2024-08-26T17:01:00Z">
              <w:r>
                <w:rPr>
                  <w:color w:val="000000"/>
                  <w:lang w:eastAsia="zh-CN"/>
                </w:rPr>
                <w:t>n78</w:t>
              </w:r>
            </w:ins>
          </w:p>
        </w:tc>
        <w:tc>
          <w:tcPr>
            <w:tcW w:w="960" w:type="dxa"/>
            <w:tcBorders>
              <w:top w:val="single" w:sz="4" w:space="0" w:color="auto"/>
              <w:left w:val="single" w:sz="4" w:space="0" w:color="auto"/>
              <w:bottom w:val="single" w:sz="4" w:space="0" w:color="auto"/>
              <w:right w:val="single" w:sz="4" w:space="0" w:color="auto"/>
            </w:tcBorders>
          </w:tcPr>
          <w:p w14:paraId="06DF3943" w14:textId="77777777" w:rsidR="008E08D9" w:rsidRPr="002C381F" w:rsidRDefault="008E08D9" w:rsidP="002D5D5E">
            <w:pPr>
              <w:pStyle w:val="TAC"/>
              <w:rPr>
                <w:ins w:id="3651" w:author="ZTE-Ma Zhifeng" w:date="2024-08-26T17:01:00Z"/>
                <w:rFonts w:eastAsia="等线"/>
                <w:lang w:eastAsia="zh-CN"/>
              </w:rPr>
            </w:pPr>
            <w:ins w:id="3652" w:author="ZTE-Ma Zhifeng" w:date="2024-08-26T17:01:00Z">
              <w:r w:rsidRPr="002C381F">
                <w:rPr>
                  <w:rFonts w:eastAsia="等线" w:hint="eastAsia"/>
                  <w:lang w:eastAsia="zh-CN"/>
                </w:rPr>
                <w:t>3</w:t>
              </w:r>
              <w:r w:rsidRPr="002C381F">
                <w:rPr>
                  <w:rFonts w:eastAsia="等线"/>
                  <w:lang w:eastAsia="zh-CN"/>
                </w:rPr>
                <w:t>400</w:t>
              </w:r>
            </w:ins>
          </w:p>
        </w:tc>
        <w:tc>
          <w:tcPr>
            <w:tcW w:w="964" w:type="dxa"/>
            <w:tcBorders>
              <w:top w:val="single" w:sz="4" w:space="0" w:color="auto"/>
              <w:left w:val="single" w:sz="4" w:space="0" w:color="auto"/>
              <w:bottom w:val="single" w:sz="4" w:space="0" w:color="auto"/>
              <w:right w:val="single" w:sz="4" w:space="0" w:color="auto"/>
            </w:tcBorders>
          </w:tcPr>
          <w:p w14:paraId="3CA48433" w14:textId="77777777" w:rsidR="008E08D9" w:rsidRDefault="008E08D9" w:rsidP="002D5D5E">
            <w:pPr>
              <w:pStyle w:val="TAC"/>
              <w:rPr>
                <w:ins w:id="3653" w:author="ZTE-Ma Zhifeng" w:date="2024-08-26T17:01:00Z"/>
                <w:rFonts w:eastAsia="Malgun Gothic"/>
                <w:lang w:eastAsia="ko-KR"/>
              </w:rPr>
            </w:pPr>
            <w:ins w:id="3654" w:author="ZTE-Ma Zhifeng" w:date="2024-08-26T17:01:00Z">
              <w:r>
                <w:rPr>
                  <w:rFonts w:eastAsia="Malgun Gothic"/>
                  <w:lang w:eastAsia="ko-KR"/>
                </w:rPr>
                <w:t>10</w:t>
              </w:r>
            </w:ins>
          </w:p>
        </w:tc>
        <w:tc>
          <w:tcPr>
            <w:tcW w:w="960" w:type="dxa"/>
            <w:tcBorders>
              <w:top w:val="single" w:sz="4" w:space="0" w:color="auto"/>
              <w:left w:val="single" w:sz="4" w:space="0" w:color="auto"/>
              <w:bottom w:val="single" w:sz="4" w:space="0" w:color="auto"/>
              <w:right w:val="single" w:sz="4" w:space="0" w:color="auto"/>
            </w:tcBorders>
          </w:tcPr>
          <w:p w14:paraId="0E706F99" w14:textId="77777777" w:rsidR="008E08D9" w:rsidRDefault="008E08D9" w:rsidP="002D5D5E">
            <w:pPr>
              <w:pStyle w:val="TAC"/>
              <w:rPr>
                <w:ins w:id="3655" w:author="ZTE-Ma Zhifeng" w:date="2024-08-26T17:01:00Z"/>
                <w:rFonts w:eastAsia="Malgun Gothic"/>
                <w:lang w:eastAsia="ko-KR"/>
              </w:rPr>
            </w:pPr>
            <w:ins w:id="3656" w:author="ZTE-Ma Zhifeng" w:date="2024-08-26T17:01:00Z">
              <w:r>
                <w:rPr>
                  <w:rFonts w:eastAsia="Malgun Gothic"/>
                  <w:lang w:eastAsia="ko-KR"/>
                </w:rPr>
                <w:t>50</w:t>
              </w:r>
            </w:ins>
          </w:p>
        </w:tc>
        <w:tc>
          <w:tcPr>
            <w:tcW w:w="960" w:type="dxa"/>
            <w:tcBorders>
              <w:top w:val="single" w:sz="4" w:space="0" w:color="auto"/>
              <w:left w:val="single" w:sz="4" w:space="0" w:color="auto"/>
              <w:bottom w:val="single" w:sz="4" w:space="0" w:color="auto"/>
              <w:right w:val="single" w:sz="4" w:space="0" w:color="auto"/>
            </w:tcBorders>
          </w:tcPr>
          <w:p w14:paraId="0A75F69C" w14:textId="77777777" w:rsidR="008E08D9" w:rsidRPr="002C381F" w:rsidRDefault="008E08D9" w:rsidP="002D5D5E">
            <w:pPr>
              <w:pStyle w:val="TAC"/>
              <w:rPr>
                <w:ins w:id="3657" w:author="ZTE-Ma Zhifeng" w:date="2024-08-26T17:01:00Z"/>
                <w:rFonts w:eastAsia="等线"/>
                <w:lang w:eastAsia="zh-CN"/>
              </w:rPr>
            </w:pPr>
            <w:ins w:id="3658" w:author="ZTE-Ma Zhifeng" w:date="2024-08-26T17:01:00Z">
              <w:r w:rsidRPr="002C381F">
                <w:rPr>
                  <w:rFonts w:eastAsia="等线" w:hint="eastAsia"/>
                  <w:lang w:eastAsia="zh-CN"/>
                </w:rPr>
                <w:t>3</w:t>
              </w:r>
              <w:r w:rsidRPr="002C381F">
                <w:rPr>
                  <w:rFonts w:eastAsia="等线"/>
                  <w:lang w:eastAsia="zh-CN"/>
                </w:rPr>
                <w:t>400</w:t>
              </w:r>
            </w:ins>
          </w:p>
        </w:tc>
        <w:tc>
          <w:tcPr>
            <w:tcW w:w="977" w:type="dxa"/>
            <w:tcBorders>
              <w:top w:val="single" w:sz="4" w:space="0" w:color="auto"/>
              <w:left w:val="single" w:sz="4" w:space="0" w:color="auto"/>
              <w:bottom w:val="single" w:sz="4" w:space="0" w:color="auto"/>
              <w:right w:val="single" w:sz="4" w:space="0" w:color="auto"/>
            </w:tcBorders>
          </w:tcPr>
          <w:p w14:paraId="6A8270B9" w14:textId="77777777" w:rsidR="008E08D9" w:rsidRPr="00C6438D" w:rsidRDefault="008E08D9" w:rsidP="002D5D5E">
            <w:pPr>
              <w:pStyle w:val="TAC"/>
              <w:rPr>
                <w:ins w:id="3659" w:author="ZTE-Ma Zhifeng" w:date="2024-08-26T17:01:00Z"/>
              </w:rPr>
            </w:pPr>
            <w:ins w:id="3660" w:author="ZTE-Ma Zhifeng" w:date="2024-08-26T17:01:00Z">
              <w:r w:rsidRPr="00C6438D">
                <w:t>N/A</w:t>
              </w:r>
            </w:ins>
          </w:p>
        </w:tc>
        <w:tc>
          <w:tcPr>
            <w:tcW w:w="828" w:type="dxa"/>
            <w:tcBorders>
              <w:top w:val="single" w:sz="4" w:space="0" w:color="auto"/>
              <w:left w:val="single" w:sz="4" w:space="0" w:color="auto"/>
              <w:bottom w:val="single" w:sz="4" w:space="0" w:color="auto"/>
              <w:right w:val="single" w:sz="4" w:space="0" w:color="auto"/>
            </w:tcBorders>
          </w:tcPr>
          <w:p w14:paraId="292B4FEF" w14:textId="77777777" w:rsidR="008E08D9" w:rsidRDefault="008E08D9" w:rsidP="002D5D5E">
            <w:pPr>
              <w:pStyle w:val="TAC"/>
              <w:rPr>
                <w:ins w:id="3661" w:author="ZTE-Ma Zhifeng" w:date="2024-08-26T17:01:00Z"/>
              </w:rPr>
            </w:pPr>
            <w:ins w:id="3662" w:author="ZTE-Ma Zhifeng" w:date="2024-08-26T17:01:00Z">
              <w:r>
                <w:t>T</w:t>
              </w:r>
              <w:r w:rsidRPr="00A1115A">
                <w:t>DD</w:t>
              </w:r>
            </w:ins>
          </w:p>
        </w:tc>
        <w:tc>
          <w:tcPr>
            <w:tcW w:w="1057" w:type="dxa"/>
            <w:tcBorders>
              <w:top w:val="single" w:sz="4" w:space="0" w:color="auto"/>
              <w:left w:val="single" w:sz="4" w:space="0" w:color="auto"/>
              <w:bottom w:val="single" w:sz="4" w:space="0" w:color="auto"/>
              <w:right w:val="single" w:sz="4" w:space="0" w:color="auto"/>
            </w:tcBorders>
          </w:tcPr>
          <w:p w14:paraId="7DA65EC9" w14:textId="77777777" w:rsidR="008E08D9" w:rsidRDefault="008E08D9" w:rsidP="002D5D5E">
            <w:pPr>
              <w:pStyle w:val="TAC"/>
              <w:rPr>
                <w:ins w:id="3663" w:author="ZTE-Ma Zhifeng" w:date="2024-08-26T17:01:00Z"/>
              </w:rPr>
            </w:pPr>
            <w:ins w:id="3664" w:author="ZTE-Ma Zhifeng" w:date="2024-08-26T17:01:00Z">
              <w:r>
                <w:t>N/A</w:t>
              </w:r>
            </w:ins>
          </w:p>
        </w:tc>
      </w:tr>
    </w:tbl>
    <w:p w14:paraId="764C1E5E" w14:textId="77777777" w:rsidR="009B2EE2" w:rsidRDefault="009B2EE2" w:rsidP="00126CBF">
      <w:pPr>
        <w:pStyle w:val="B1"/>
        <w:ind w:left="0" w:firstLine="0"/>
        <w:jc w:val="both"/>
        <w:rPr>
          <w:ins w:id="3665" w:author="ZTE-Ma Zhifeng" w:date="2024-08-26T16:17:00Z"/>
          <w:rFonts w:ascii="Arial" w:hAnsi="Arial" w:cs="Arial"/>
          <w:b/>
          <w:color w:val="FF0000"/>
          <w:sz w:val="24"/>
          <w:lang w:eastAsia="zh-CN"/>
        </w:rPr>
      </w:pPr>
    </w:p>
    <w:p w14:paraId="0A2F6A3C" w14:textId="6AF7F45A" w:rsidR="007A1B18" w:rsidRDefault="007A1B18">
      <w:pPr>
        <w:pStyle w:val="21"/>
        <w:rPr>
          <w:ins w:id="3666" w:author="ZTE-Ma Zhifeng" w:date="2024-08-26T17:13:00Z"/>
        </w:rPr>
        <w:pPrChange w:id="3667" w:author="ZTE-Ma Zhifeng" w:date="2024-08-26T17:13:00Z">
          <w:pPr>
            <w:pStyle w:val="21"/>
            <w:spacing w:after="240"/>
            <w:ind w:left="0" w:firstLine="0"/>
          </w:pPr>
        </w:pPrChange>
      </w:pPr>
      <w:bookmarkStart w:id="3668" w:name="_Toc175687540"/>
      <w:ins w:id="3669" w:author="ZTE-Ma Zhifeng" w:date="2024-08-26T17:13:00Z">
        <w:r>
          <w:t>5.</w:t>
        </w:r>
      </w:ins>
      <w:ins w:id="3670" w:author="ZTE-Ma Zhifeng" w:date="2024-08-26T17:16:00Z">
        <w:r>
          <w:t>7</w:t>
        </w:r>
      </w:ins>
      <w:ins w:id="3671" w:author="ZTE-Ma Zhifeng" w:date="2024-08-26T17:13:00Z">
        <w:r>
          <w:tab/>
          <w:t>CA_n7-n75-n78</w:t>
        </w:r>
        <w:bookmarkEnd w:id="3668"/>
      </w:ins>
    </w:p>
    <w:p w14:paraId="580B2E40" w14:textId="78A47956" w:rsidR="007A1B18" w:rsidRPr="007A1B18" w:rsidRDefault="007A1B18" w:rsidP="007A1B18">
      <w:pPr>
        <w:pStyle w:val="31"/>
        <w:rPr>
          <w:ins w:id="3672" w:author="ZTE-Ma Zhifeng" w:date="2024-08-26T17:13:00Z"/>
          <w:rFonts w:cs="Arial"/>
          <w:szCs w:val="28"/>
          <w:lang w:val="en-US" w:eastAsia="zh-CN"/>
          <w:rPrChange w:id="3673" w:author="ZTE-Ma Zhifeng" w:date="2024-08-26T17:13:00Z">
            <w:rPr>
              <w:ins w:id="3674" w:author="ZTE-Ma Zhifeng" w:date="2024-08-26T17:13:00Z"/>
              <w:rFonts w:cs="Arial"/>
              <w:szCs w:val="28"/>
            </w:rPr>
          </w:rPrChange>
        </w:rPr>
      </w:pPr>
      <w:bookmarkStart w:id="3675" w:name="_Toc175687541"/>
      <w:ins w:id="3676" w:author="ZTE-Ma Zhifeng" w:date="2024-08-26T17:13:00Z">
        <w:r w:rsidRPr="007A1B18">
          <w:rPr>
            <w:rFonts w:cs="Arial"/>
            <w:szCs w:val="28"/>
            <w:lang w:val="en-US" w:eastAsia="zh-CN"/>
            <w:rPrChange w:id="3677" w:author="ZTE-Ma Zhifeng" w:date="2024-08-26T17:13:00Z">
              <w:rPr/>
            </w:rPrChange>
          </w:rPr>
          <w:t>5.</w:t>
        </w:r>
      </w:ins>
      <w:ins w:id="3678" w:author="ZTE-Ma Zhifeng" w:date="2024-08-26T17:16:00Z">
        <w:r>
          <w:rPr>
            <w:rFonts w:cs="Arial"/>
            <w:szCs w:val="28"/>
            <w:lang w:val="en-US" w:eastAsia="zh-CN"/>
          </w:rPr>
          <w:t>7</w:t>
        </w:r>
      </w:ins>
      <w:ins w:id="3679" w:author="ZTE-Ma Zhifeng" w:date="2024-08-26T17:13:00Z">
        <w:r w:rsidRPr="007A1B18">
          <w:rPr>
            <w:rFonts w:cs="Arial"/>
            <w:szCs w:val="28"/>
            <w:lang w:val="en-US" w:eastAsia="zh-CN"/>
            <w:rPrChange w:id="3680" w:author="ZTE-Ma Zhifeng" w:date="2024-08-26T17:13:00Z">
              <w:rPr/>
            </w:rPrChange>
          </w:rPr>
          <w:t>.1</w:t>
        </w:r>
        <w:r w:rsidRPr="007A1B18">
          <w:rPr>
            <w:rFonts w:cs="Arial"/>
            <w:szCs w:val="28"/>
            <w:lang w:val="en-US" w:eastAsia="zh-CN"/>
            <w:rPrChange w:id="3681" w:author="ZTE-Ma Zhifeng" w:date="2024-08-26T17:13:00Z">
              <w:rPr/>
            </w:rPrChange>
          </w:rPr>
          <w:tab/>
          <w:t>Common for 1 band UL and 2 bands UL CA</w:t>
        </w:r>
        <w:bookmarkEnd w:id="3675"/>
      </w:ins>
    </w:p>
    <w:p w14:paraId="3FFA3EC4" w14:textId="35C120FE" w:rsidR="007A1B18" w:rsidRPr="007A1B18" w:rsidRDefault="007A1B18" w:rsidP="007A1B18">
      <w:pPr>
        <w:pStyle w:val="41"/>
        <w:rPr>
          <w:ins w:id="3682" w:author="ZTE-Ma Zhifeng" w:date="2024-08-26T17:13:00Z"/>
        </w:rPr>
      </w:pPr>
      <w:bookmarkStart w:id="3683" w:name="_Toc175687542"/>
      <w:ins w:id="3684" w:author="ZTE-Ma Zhifeng" w:date="2024-08-26T17:13:00Z">
        <w:r>
          <w:t>5.</w:t>
        </w:r>
      </w:ins>
      <w:ins w:id="3685" w:author="ZTE-Ma Zhifeng" w:date="2024-08-26T17:16:00Z">
        <w:r>
          <w:t>7</w:t>
        </w:r>
      </w:ins>
      <w:ins w:id="3686" w:author="ZTE-Ma Zhifeng" w:date="2024-08-26T17:13:00Z">
        <w:r>
          <w:t>.1.1</w:t>
        </w:r>
        <w:r>
          <w:tab/>
        </w:r>
        <w:r w:rsidRPr="007A1B18">
          <w:t>Operating bands for CA</w:t>
        </w:r>
        <w:bookmarkEnd w:id="3683"/>
      </w:ins>
    </w:p>
    <w:p w14:paraId="7E46C628" w14:textId="310A94B0" w:rsidR="007A1B18" w:rsidRPr="007A1B18" w:rsidRDefault="007A1B18" w:rsidP="007A1B18">
      <w:pPr>
        <w:pStyle w:val="TH"/>
        <w:rPr>
          <w:ins w:id="3687" w:author="ZTE-Ma Zhifeng" w:date="2024-08-26T17:13:00Z"/>
          <w:rFonts w:cs="Arial"/>
        </w:rPr>
      </w:pPr>
      <w:ins w:id="3688" w:author="ZTE-Ma Zhifeng" w:date="2024-08-26T17:13:00Z">
        <w:r>
          <w:rPr>
            <w:rFonts w:cs="Arial"/>
          </w:rPr>
          <w:t xml:space="preserve">Table </w:t>
        </w:r>
        <w:r w:rsidRPr="007A1B18">
          <w:rPr>
            <w:rFonts w:cs="Arial"/>
            <w:rPrChange w:id="3689" w:author="ZTE-Ma Zhifeng" w:date="2024-08-26T17:15:00Z">
              <w:rPr>
                <w:rFonts w:cs="Arial"/>
                <w:lang w:val="en-US" w:eastAsia="zh-CN"/>
              </w:rPr>
            </w:rPrChange>
          </w:rPr>
          <w:t>5.</w:t>
        </w:r>
      </w:ins>
      <w:ins w:id="3690" w:author="ZTE-Ma Zhifeng" w:date="2024-08-26T17:16:00Z">
        <w:r>
          <w:rPr>
            <w:rFonts w:cs="Arial"/>
          </w:rPr>
          <w:t>7</w:t>
        </w:r>
      </w:ins>
      <w:ins w:id="3691" w:author="ZTE-Ma Zhifeng" w:date="2024-08-26T17:13:00Z">
        <w:r>
          <w:rPr>
            <w:rFonts w:cs="Arial"/>
          </w:rPr>
          <w:t>.</w:t>
        </w:r>
        <w:r w:rsidRPr="007A1B18">
          <w:rPr>
            <w:rFonts w:cs="Arial"/>
            <w:rPrChange w:id="3692" w:author="ZTE-Ma Zhifeng" w:date="2024-08-26T17:15:00Z">
              <w:rPr>
                <w:rFonts w:cs="Arial"/>
                <w:lang w:val="en-US" w:eastAsia="zh-CN"/>
              </w:rPr>
            </w:rPrChange>
          </w:rPr>
          <w:t>1</w:t>
        </w:r>
        <w:r>
          <w:rPr>
            <w:rFonts w:cs="Arial"/>
          </w:rPr>
          <w:t>.1-1</w:t>
        </w:r>
        <w:r w:rsidRPr="007A1B18">
          <w:rPr>
            <w:rFonts w:cs="Arial"/>
          </w:rPr>
          <w:t xml:space="preserve">: </w:t>
        </w:r>
        <w:r w:rsidRPr="007A1B18">
          <w:rPr>
            <w:rFonts w:cs="Arial"/>
            <w:rPrChange w:id="3693" w:author="ZTE-Ma Zhifeng" w:date="2024-08-26T17:15:00Z">
              <w:rPr>
                <w:lang w:val="en-US"/>
              </w:rPr>
            </w:rPrChange>
          </w:rPr>
          <w:t>CA band combination constituent bands definition</w:t>
        </w:r>
      </w:ins>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7A1B18" w:rsidRPr="004D6DE3" w14:paraId="374C1691" w14:textId="77777777" w:rsidTr="002D5D5E">
        <w:trPr>
          <w:trHeight w:val="56"/>
          <w:jc w:val="center"/>
          <w:ins w:id="3694" w:author="ZTE-Ma Zhifeng" w:date="2024-08-26T17:13:00Z"/>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7C2CEE61" w14:textId="77777777" w:rsidR="007A1B18" w:rsidRPr="004D6DE3" w:rsidRDefault="007A1B18" w:rsidP="002D5D5E">
            <w:pPr>
              <w:keepNext/>
              <w:keepLines/>
              <w:spacing w:after="0"/>
              <w:jc w:val="center"/>
              <w:rPr>
                <w:ins w:id="3695" w:author="ZTE-Ma Zhifeng" w:date="2024-08-26T17:13:00Z"/>
                <w:rFonts w:ascii="Arial" w:hAnsi="Arial" w:cs="Arial"/>
                <w:b/>
                <w:sz w:val="18"/>
                <w:lang w:val="en-US" w:eastAsia="zh-CN"/>
              </w:rPr>
            </w:pPr>
            <w:ins w:id="3696" w:author="ZTE-Ma Zhifeng" w:date="2024-08-26T17:13:00Z">
              <w:r w:rsidRPr="004D6DE3">
                <w:rPr>
                  <w:rFonts w:ascii="Arial" w:hAnsi="Arial" w:cs="Arial"/>
                  <w:b/>
                  <w:sz w:val="18"/>
                  <w:lang w:val="en-US" w:eastAsia="ja-JP"/>
                </w:rPr>
                <w:t>NR</w:t>
              </w:r>
              <w:r w:rsidRPr="004D6DE3">
                <w:rPr>
                  <w:rFonts w:ascii="Arial" w:hAnsi="Arial" w:cs="Arial"/>
                  <w:b/>
                  <w:sz w:val="18"/>
                  <w:lang w:val="en-US" w:eastAsia="zh-CN"/>
                </w:rPr>
                <w:t xml:space="preserve"> Band</w:t>
              </w:r>
            </w:ins>
          </w:p>
        </w:tc>
        <w:tc>
          <w:tcPr>
            <w:tcW w:w="3536" w:type="dxa"/>
            <w:tcBorders>
              <w:top w:val="single" w:sz="4" w:space="0" w:color="auto"/>
              <w:left w:val="single" w:sz="4" w:space="0" w:color="auto"/>
              <w:bottom w:val="single" w:sz="4" w:space="0" w:color="auto"/>
              <w:right w:val="single" w:sz="4" w:space="0" w:color="auto"/>
            </w:tcBorders>
          </w:tcPr>
          <w:p w14:paraId="62C1F732" w14:textId="77777777" w:rsidR="007A1B18" w:rsidRPr="004D6DE3" w:rsidRDefault="007A1B18" w:rsidP="002D5D5E">
            <w:pPr>
              <w:keepNext/>
              <w:keepLines/>
              <w:spacing w:after="0"/>
              <w:jc w:val="center"/>
              <w:rPr>
                <w:ins w:id="3697" w:author="ZTE-Ma Zhifeng" w:date="2024-08-26T17:13:00Z"/>
                <w:rFonts w:ascii="Arial" w:hAnsi="Arial" w:cs="Arial"/>
                <w:b/>
                <w:bCs/>
                <w:sz w:val="18"/>
                <w:szCs w:val="18"/>
                <w:lang w:val="en-US" w:eastAsia="zh-CN"/>
              </w:rPr>
            </w:pPr>
            <w:ins w:id="3698" w:author="ZTE-Ma Zhifeng" w:date="2024-08-26T17:13:00Z">
              <w:r w:rsidRPr="004D6DE3">
                <w:rPr>
                  <w:rFonts w:ascii="Arial" w:eastAsia="Malgun Gothic" w:hAnsi="Arial" w:cs="Arial"/>
                  <w:b/>
                  <w:bCs/>
                  <w:sz w:val="18"/>
                  <w:szCs w:val="18"/>
                </w:rPr>
                <w:t>Uplink (UL) band</w:t>
              </w:r>
            </w:ins>
          </w:p>
        </w:tc>
        <w:tc>
          <w:tcPr>
            <w:tcW w:w="3116" w:type="dxa"/>
            <w:tcBorders>
              <w:top w:val="single" w:sz="4" w:space="0" w:color="auto"/>
              <w:left w:val="single" w:sz="4" w:space="0" w:color="auto"/>
              <w:bottom w:val="single" w:sz="4" w:space="0" w:color="auto"/>
              <w:right w:val="single" w:sz="4" w:space="0" w:color="auto"/>
            </w:tcBorders>
          </w:tcPr>
          <w:p w14:paraId="46353206" w14:textId="77777777" w:rsidR="007A1B18" w:rsidRPr="004D6DE3" w:rsidRDefault="007A1B18" w:rsidP="002D5D5E">
            <w:pPr>
              <w:keepNext/>
              <w:keepLines/>
              <w:spacing w:after="0"/>
              <w:jc w:val="center"/>
              <w:rPr>
                <w:ins w:id="3699" w:author="ZTE-Ma Zhifeng" w:date="2024-08-26T17:13:00Z"/>
                <w:rFonts w:ascii="Arial" w:hAnsi="Arial" w:cs="Arial"/>
                <w:b/>
                <w:bCs/>
                <w:sz w:val="18"/>
                <w:szCs w:val="18"/>
                <w:lang w:val="en-US" w:eastAsia="zh-CN"/>
              </w:rPr>
            </w:pPr>
            <w:ins w:id="3700" w:author="ZTE-Ma Zhifeng" w:date="2024-08-26T17:13:00Z">
              <w:r w:rsidRPr="004D6DE3">
                <w:rPr>
                  <w:rFonts w:ascii="Arial" w:eastAsia="Malgun Gothic" w:hAnsi="Arial" w:cs="Arial"/>
                  <w:b/>
                  <w:bCs/>
                  <w:sz w:val="18"/>
                  <w:szCs w:val="18"/>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01CCE980" w14:textId="77777777" w:rsidR="007A1B18" w:rsidRPr="004D6DE3" w:rsidRDefault="007A1B18" w:rsidP="002D5D5E">
            <w:pPr>
              <w:keepNext/>
              <w:keepLines/>
              <w:spacing w:after="0"/>
              <w:jc w:val="center"/>
              <w:rPr>
                <w:ins w:id="3701" w:author="ZTE-Ma Zhifeng" w:date="2024-08-26T17:13:00Z"/>
                <w:rFonts w:ascii="Arial" w:eastAsia="Malgun Gothic" w:hAnsi="Arial" w:cs="Arial"/>
                <w:b/>
                <w:bCs/>
                <w:sz w:val="18"/>
                <w:szCs w:val="18"/>
              </w:rPr>
            </w:pPr>
            <w:ins w:id="3702" w:author="ZTE-Ma Zhifeng" w:date="2024-08-26T17:13:00Z">
              <w:r w:rsidRPr="004D6DE3">
                <w:rPr>
                  <w:rFonts w:ascii="Arial" w:eastAsia="Malgun Gothic" w:hAnsi="Arial" w:cs="Arial"/>
                  <w:b/>
                  <w:bCs/>
                  <w:sz w:val="18"/>
                  <w:szCs w:val="18"/>
                </w:rPr>
                <w:t>Duplex</w:t>
              </w:r>
            </w:ins>
          </w:p>
          <w:p w14:paraId="2D267465" w14:textId="77777777" w:rsidR="007A1B18" w:rsidRPr="004D6DE3" w:rsidRDefault="007A1B18" w:rsidP="002D5D5E">
            <w:pPr>
              <w:keepNext/>
              <w:keepLines/>
              <w:spacing w:after="0"/>
              <w:jc w:val="center"/>
              <w:rPr>
                <w:ins w:id="3703" w:author="ZTE-Ma Zhifeng" w:date="2024-08-26T17:13:00Z"/>
                <w:rFonts w:ascii="Arial" w:hAnsi="Arial" w:cs="Arial"/>
                <w:b/>
                <w:bCs/>
                <w:sz w:val="18"/>
                <w:szCs w:val="18"/>
                <w:lang w:val="en-US" w:eastAsia="zh-CN"/>
              </w:rPr>
            </w:pPr>
            <w:ins w:id="3704" w:author="ZTE-Ma Zhifeng" w:date="2024-08-26T17:13:00Z">
              <w:r w:rsidRPr="004D6DE3">
                <w:rPr>
                  <w:rFonts w:ascii="Arial" w:eastAsia="Malgun Gothic" w:hAnsi="Arial" w:cs="Arial"/>
                  <w:b/>
                  <w:bCs/>
                  <w:sz w:val="18"/>
                  <w:szCs w:val="18"/>
                </w:rPr>
                <w:t>mode</w:t>
              </w:r>
            </w:ins>
          </w:p>
        </w:tc>
      </w:tr>
      <w:tr w:rsidR="007A1B18" w:rsidRPr="004D6DE3" w14:paraId="5F31E086" w14:textId="77777777" w:rsidTr="002D5D5E">
        <w:trPr>
          <w:trHeight w:val="184"/>
          <w:jc w:val="center"/>
          <w:ins w:id="3705" w:author="ZTE-Ma Zhifeng" w:date="2024-08-26T17:13:00Z"/>
        </w:trPr>
        <w:tc>
          <w:tcPr>
            <w:tcW w:w="715" w:type="dxa"/>
            <w:vMerge/>
            <w:tcBorders>
              <w:top w:val="single" w:sz="4" w:space="0" w:color="auto"/>
              <w:left w:val="single" w:sz="4" w:space="0" w:color="auto"/>
              <w:bottom w:val="single" w:sz="4" w:space="0" w:color="auto"/>
              <w:right w:val="single" w:sz="4" w:space="0" w:color="auto"/>
            </w:tcBorders>
            <w:vAlign w:val="center"/>
          </w:tcPr>
          <w:p w14:paraId="7D0A9B47" w14:textId="77777777" w:rsidR="007A1B18" w:rsidRPr="004D6DE3" w:rsidRDefault="007A1B18" w:rsidP="002D5D5E">
            <w:pPr>
              <w:spacing w:after="0"/>
              <w:rPr>
                <w:ins w:id="3706" w:author="ZTE-Ma Zhifeng" w:date="2024-08-26T17:13:00Z"/>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1AF3F47F" w14:textId="77777777" w:rsidR="007A1B18" w:rsidRPr="004D6DE3" w:rsidRDefault="007A1B18" w:rsidP="002D5D5E">
            <w:pPr>
              <w:keepNext/>
              <w:keepLines/>
              <w:spacing w:after="0"/>
              <w:jc w:val="center"/>
              <w:rPr>
                <w:ins w:id="3707" w:author="ZTE-Ma Zhifeng" w:date="2024-08-26T17:13:00Z"/>
                <w:rFonts w:ascii="Arial" w:hAnsi="Arial" w:cs="Arial"/>
                <w:b/>
                <w:bCs/>
                <w:sz w:val="18"/>
                <w:szCs w:val="18"/>
                <w:lang w:val="en-US" w:eastAsia="zh-CN"/>
              </w:rPr>
            </w:pPr>
            <w:ins w:id="3708" w:author="ZTE-Ma Zhifeng" w:date="2024-08-26T17:13:00Z">
              <w:r w:rsidRPr="004D6DE3">
                <w:rPr>
                  <w:rFonts w:ascii="Arial" w:eastAsia="Malgun Gothic" w:hAnsi="Arial" w:cs="Arial"/>
                  <w:b/>
                  <w:bCs/>
                  <w:sz w:val="18"/>
                  <w:szCs w:val="18"/>
                </w:rPr>
                <w:t>BS receive / UE transmit</w:t>
              </w:r>
            </w:ins>
          </w:p>
        </w:tc>
        <w:tc>
          <w:tcPr>
            <w:tcW w:w="3116" w:type="dxa"/>
            <w:tcBorders>
              <w:top w:val="single" w:sz="4" w:space="0" w:color="auto"/>
              <w:left w:val="single" w:sz="4" w:space="0" w:color="auto"/>
              <w:bottom w:val="single" w:sz="4" w:space="0" w:color="auto"/>
              <w:right w:val="single" w:sz="4" w:space="0" w:color="auto"/>
            </w:tcBorders>
          </w:tcPr>
          <w:p w14:paraId="1BF76FCD" w14:textId="77777777" w:rsidR="007A1B18" w:rsidRPr="004D6DE3" w:rsidRDefault="007A1B18" w:rsidP="002D5D5E">
            <w:pPr>
              <w:keepNext/>
              <w:keepLines/>
              <w:spacing w:after="0"/>
              <w:jc w:val="center"/>
              <w:rPr>
                <w:ins w:id="3709" w:author="ZTE-Ma Zhifeng" w:date="2024-08-26T17:13:00Z"/>
                <w:rFonts w:ascii="Arial" w:hAnsi="Arial" w:cs="Arial"/>
                <w:b/>
                <w:bCs/>
                <w:sz w:val="18"/>
                <w:szCs w:val="18"/>
                <w:lang w:val="en-US" w:eastAsia="zh-CN"/>
              </w:rPr>
            </w:pPr>
            <w:ins w:id="3710" w:author="ZTE-Ma Zhifeng" w:date="2024-08-26T17:13:00Z">
              <w:r w:rsidRPr="004D6DE3">
                <w:rPr>
                  <w:rFonts w:ascii="Arial" w:eastAsia="Malgun Gothic" w:hAnsi="Arial" w:cs="Arial"/>
                  <w:b/>
                  <w:bCs/>
                  <w:sz w:val="18"/>
                  <w:szCs w:val="18"/>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7E88BFC5" w14:textId="77777777" w:rsidR="007A1B18" w:rsidRPr="004D6DE3" w:rsidRDefault="007A1B18" w:rsidP="002D5D5E">
            <w:pPr>
              <w:spacing w:after="0"/>
              <w:rPr>
                <w:ins w:id="3711" w:author="ZTE-Ma Zhifeng" w:date="2024-08-26T17:13:00Z"/>
                <w:rFonts w:ascii="Arial" w:eastAsia="Calibri" w:hAnsi="Arial" w:cs="Arial"/>
                <w:b/>
                <w:bCs/>
                <w:sz w:val="18"/>
                <w:szCs w:val="18"/>
                <w:lang w:val="en-US" w:eastAsia="zh-CN"/>
              </w:rPr>
            </w:pPr>
          </w:p>
        </w:tc>
      </w:tr>
      <w:tr w:rsidR="007A1B18" w:rsidRPr="004D6DE3" w14:paraId="4B17370B" w14:textId="77777777" w:rsidTr="002D5D5E">
        <w:trPr>
          <w:trHeight w:val="56"/>
          <w:jc w:val="center"/>
          <w:ins w:id="3712" w:author="ZTE-Ma Zhifeng" w:date="2024-08-26T17:13:00Z"/>
        </w:trPr>
        <w:tc>
          <w:tcPr>
            <w:tcW w:w="715" w:type="dxa"/>
            <w:vMerge/>
            <w:tcBorders>
              <w:top w:val="single" w:sz="4" w:space="0" w:color="auto"/>
              <w:left w:val="single" w:sz="4" w:space="0" w:color="auto"/>
              <w:bottom w:val="single" w:sz="4" w:space="0" w:color="auto"/>
              <w:right w:val="single" w:sz="4" w:space="0" w:color="auto"/>
            </w:tcBorders>
            <w:vAlign w:val="center"/>
          </w:tcPr>
          <w:p w14:paraId="177F6D8B" w14:textId="77777777" w:rsidR="007A1B18" w:rsidRPr="004D6DE3" w:rsidRDefault="007A1B18" w:rsidP="002D5D5E">
            <w:pPr>
              <w:spacing w:after="0"/>
              <w:rPr>
                <w:ins w:id="3713" w:author="ZTE-Ma Zhifeng" w:date="2024-08-26T17:13:00Z"/>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0E9A2073" w14:textId="77777777" w:rsidR="007A1B18" w:rsidRPr="004D6DE3" w:rsidRDefault="007A1B18" w:rsidP="002D5D5E">
            <w:pPr>
              <w:keepNext/>
              <w:keepLines/>
              <w:spacing w:after="0"/>
              <w:jc w:val="center"/>
              <w:rPr>
                <w:ins w:id="3714" w:author="ZTE-Ma Zhifeng" w:date="2024-08-26T17:13:00Z"/>
                <w:rFonts w:ascii="Arial" w:hAnsi="Arial" w:cs="Arial"/>
                <w:b/>
                <w:bCs/>
                <w:sz w:val="18"/>
                <w:szCs w:val="18"/>
                <w:lang w:val="en-US" w:eastAsia="zh-CN"/>
              </w:rPr>
            </w:pPr>
            <w:ins w:id="3715" w:author="ZTE-Ma Zhifeng" w:date="2024-08-26T17:13:00Z">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UL_low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UL_high</w:t>
              </w:r>
            </w:ins>
          </w:p>
        </w:tc>
        <w:tc>
          <w:tcPr>
            <w:tcW w:w="3116" w:type="dxa"/>
            <w:tcBorders>
              <w:top w:val="single" w:sz="4" w:space="0" w:color="auto"/>
              <w:left w:val="single" w:sz="4" w:space="0" w:color="auto"/>
              <w:bottom w:val="single" w:sz="4" w:space="0" w:color="auto"/>
              <w:right w:val="single" w:sz="4" w:space="0" w:color="auto"/>
            </w:tcBorders>
            <w:vAlign w:val="center"/>
          </w:tcPr>
          <w:p w14:paraId="49DBA309" w14:textId="77777777" w:rsidR="007A1B18" w:rsidRPr="004D6DE3" w:rsidRDefault="007A1B18" w:rsidP="002D5D5E">
            <w:pPr>
              <w:keepNext/>
              <w:keepLines/>
              <w:spacing w:after="0"/>
              <w:jc w:val="center"/>
              <w:rPr>
                <w:ins w:id="3716" w:author="ZTE-Ma Zhifeng" w:date="2024-08-26T17:13:00Z"/>
                <w:rFonts w:ascii="Arial" w:hAnsi="Arial" w:cs="Arial"/>
                <w:b/>
                <w:bCs/>
                <w:sz w:val="18"/>
                <w:szCs w:val="18"/>
                <w:lang w:val="en-US" w:eastAsia="zh-CN"/>
              </w:rPr>
            </w:pPr>
            <w:ins w:id="3717" w:author="ZTE-Ma Zhifeng" w:date="2024-08-26T17:13:00Z">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DL_low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DL_high</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0A0A6026" w14:textId="77777777" w:rsidR="007A1B18" w:rsidRPr="004D6DE3" w:rsidRDefault="007A1B18" w:rsidP="002D5D5E">
            <w:pPr>
              <w:spacing w:after="0"/>
              <w:rPr>
                <w:ins w:id="3718" w:author="ZTE-Ma Zhifeng" w:date="2024-08-26T17:13:00Z"/>
                <w:rFonts w:ascii="Arial" w:eastAsia="Calibri" w:hAnsi="Arial" w:cs="Arial"/>
                <w:b/>
                <w:bCs/>
                <w:sz w:val="18"/>
                <w:szCs w:val="18"/>
                <w:lang w:val="en-US" w:eastAsia="zh-CN"/>
              </w:rPr>
            </w:pPr>
          </w:p>
        </w:tc>
      </w:tr>
      <w:tr w:rsidR="007A1B18" w:rsidRPr="004D6DE3" w14:paraId="1BD25071" w14:textId="77777777" w:rsidTr="002D5D5E">
        <w:trPr>
          <w:trHeight w:val="56"/>
          <w:jc w:val="center"/>
          <w:ins w:id="3719" w:author="ZTE-Ma Zhifeng" w:date="2024-08-26T17:13:00Z"/>
        </w:trPr>
        <w:tc>
          <w:tcPr>
            <w:tcW w:w="715" w:type="dxa"/>
            <w:tcBorders>
              <w:top w:val="single" w:sz="4" w:space="0" w:color="auto"/>
              <w:left w:val="single" w:sz="4" w:space="0" w:color="auto"/>
              <w:bottom w:val="single" w:sz="4" w:space="0" w:color="auto"/>
              <w:right w:val="single" w:sz="4" w:space="0" w:color="auto"/>
            </w:tcBorders>
          </w:tcPr>
          <w:p w14:paraId="54A78566" w14:textId="77777777" w:rsidR="007A1B18" w:rsidRPr="00A1115A" w:rsidRDefault="007A1B18" w:rsidP="002D5D5E">
            <w:pPr>
              <w:pStyle w:val="TAC"/>
              <w:rPr>
                <w:ins w:id="3720" w:author="ZTE-Ma Zhifeng" w:date="2024-08-26T17:13:00Z"/>
              </w:rPr>
            </w:pPr>
            <w:ins w:id="3721" w:author="ZTE-Ma Zhifeng" w:date="2024-08-26T17:13:00Z">
              <w:r w:rsidRPr="00A1115A">
                <w:t>n7</w:t>
              </w:r>
            </w:ins>
          </w:p>
        </w:tc>
        <w:tc>
          <w:tcPr>
            <w:tcW w:w="3536" w:type="dxa"/>
            <w:tcBorders>
              <w:top w:val="single" w:sz="4" w:space="0" w:color="auto"/>
              <w:left w:val="single" w:sz="4" w:space="0" w:color="auto"/>
              <w:bottom w:val="single" w:sz="4" w:space="0" w:color="auto"/>
              <w:right w:val="single" w:sz="4" w:space="0" w:color="auto"/>
            </w:tcBorders>
          </w:tcPr>
          <w:p w14:paraId="39B5832E" w14:textId="77777777" w:rsidR="007A1B18" w:rsidRPr="00A1115A" w:rsidRDefault="007A1B18" w:rsidP="002D5D5E">
            <w:pPr>
              <w:pStyle w:val="TAC"/>
              <w:rPr>
                <w:ins w:id="3722" w:author="ZTE-Ma Zhifeng" w:date="2024-08-26T17:13:00Z"/>
              </w:rPr>
            </w:pPr>
            <w:ins w:id="3723" w:author="ZTE-Ma Zhifeng" w:date="2024-08-26T17:13:00Z">
              <w:r w:rsidRPr="00A1115A">
                <w:t>2500 MHz – 2570 MHz</w:t>
              </w:r>
            </w:ins>
          </w:p>
        </w:tc>
        <w:tc>
          <w:tcPr>
            <w:tcW w:w="3116" w:type="dxa"/>
            <w:tcBorders>
              <w:top w:val="single" w:sz="4" w:space="0" w:color="auto"/>
              <w:left w:val="single" w:sz="4" w:space="0" w:color="auto"/>
              <w:bottom w:val="single" w:sz="4" w:space="0" w:color="auto"/>
              <w:right w:val="single" w:sz="4" w:space="0" w:color="auto"/>
            </w:tcBorders>
          </w:tcPr>
          <w:p w14:paraId="03764F7C" w14:textId="77777777" w:rsidR="007A1B18" w:rsidRPr="00A1115A" w:rsidRDefault="007A1B18" w:rsidP="002D5D5E">
            <w:pPr>
              <w:pStyle w:val="TAC"/>
              <w:rPr>
                <w:ins w:id="3724" w:author="ZTE-Ma Zhifeng" w:date="2024-08-26T17:13:00Z"/>
              </w:rPr>
            </w:pPr>
            <w:ins w:id="3725" w:author="ZTE-Ma Zhifeng" w:date="2024-08-26T17:13:00Z">
              <w:r w:rsidRPr="00A1115A">
                <w:t>2620 MHz – 2690 MHz</w:t>
              </w:r>
            </w:ins>
          </w:p>
        </w:tc>
        <w:tc>
          <w:tcPr>
            <w:tcW w:w="1043" w:type="dxa"/>
            <w:tcBorders>
              <w:top w:val="single" w:sz="4" w:space="0" w:color="auto"/>
              <w:left w:val="single" w:sz="4" w:space="0" w:color="auto"/>
              <w:bottom w:val="single" w:sz="4" w:space="0" w:color="auto"/>
              <w:right w:val="single" w:sz="4" w:space="0" w:color="auto"/>
            </w:tcBorders>
          </w:tcPr>
          <w:p w14:paraId="6CD3FE5E" w14:textId="77777777" w:rsidR="007A1B18" w:rsidRPr="00A1115A" w:rsidRDefault="007A1B18" w:rsidP="002D5D5E">
            <w:pPr>
              <w:pStyle w:val="TAC"/>
              <w:rPr>
                <w:ins w:id="3726" w:author="ZTE-Ma Zhifeng" w:date="2024-08-26T17:13:00Z"/>
              </w:rPr>
            </w:pPr>
            <w:ins w:id="3727" w:author="ZTE-Ma Zhifeng" w:date="2024-08-26T17:13:00Z">
              <w:r w:rsidRPr="00A1115A">
                <w:t>FDD</w:t>
              </w:r>
            </w:ins>
          </w:p>
        </w:tc>
      </w:tr>
      <w:tr w:rsidR="007A1B18" w:rsidRPr="004D6DE3" w14:paraId="1F22D1FD" w14:textId="77777777" w:rsidTr="002D5D5E">
        <w:trPr>
          <w:trHeight w:val="56"/>
          <w:jc w:val="center"/>
          <w:ins w:id="3728" w:author="ZTE-Ma Zhifeng" w:date="2024-08-26T17:13:00Z"/>
        </w:trPr>
        <w:tc>
          <w:tcPr>
            <w:tcW w:w="715" w:type="dxa"/>
            <w:tcBorders>
              <w:top w:val="single" w:sz="4" w:space="0" w:color="auto"/>
              <w:left w:val="single" w:sz="4" w:space="0" w:color="auto"/>
              <w:bottom w:val="single" w:sz="4" w:space="0" w:color="auto"/>
              <w:right w:val="single" w:sz="4" w:space="0" w:color="auto"/>
            </w:tcBorders>
            <w:vAlign w:val="center"/>
          </w:tcPr>
          <w:p w14:paraId="6E64AEED" w14:textId="77777777" w:rsidR="007A1B18" w:rsidRPr="004D6DE3" w:rsidRDefault="007A1B18" w:rsidP="002D5D5E">
            <w:pPr>
              <w:keepNext/>
              <w:keepLines/>
              <w:spacing w:after="0"/>
              <w:jc w:val="center"/>
              <w:rPr>
                <w:ins w:id="3729" w:author="ZTE-Ma Zhifeng" w:date="2024-08-26T17:13:00Z"/>
                <w:rFonts w:ascii="Arial" w:hAnsi="Arial" w:cs="Arial"/>
                <w:sz w:val="18"/>
                <w:lang w:val="sv-SE" w:eastAsia="zh-CN"/>
              </w:rPr>
            </w:pPr>
            <w:ins w:id="3730" w:author="ZTE-Ma Zhifeng" w:date="2024-08-26T17:13:00Z">
              <w:r w:rsidRPr="004D6DE3">
                <w:rPr>
                  <w:rFonts w:ascii="Arial" w:hAnsi="Arial" w:cs="Arial"/>
                  <w:color w:val="000000"/>
                  <w:sz w:val="18"/>
                  <w:szCs w:val="18"/>
                </w:rPr>
                <w:t>n</w:t>
              </w:r>
              <w:r>
                <w:rPr>
                  <w:rFonts w:ascii="Arial" w:hAnsi="Arial" w:cs="Arial"/>
                  <w:color w:val="000000"/>
                  <w:sz w:val="18"/>
                  <w:szCs w:val="18"/>
                </w:rPr>
                <w:t>75</w:t>
              </w:r>
            </w:ins>
          </w:p>
        </w:tc>
        <w:tc>
          <w:tcPr>
            <w:tcW w:w="3536" w:type="dxa"/>
            <w:tcBorders>
              <w:top w:val="single" w:sz="4" w:space="0" w:color="auto"/>
              <w:left w:val="single" w:sz="4" w:space="0" w:color="auto"/>
              <w:bottom w:val="single" w:sz="4" w:space="0" w:color="auto"/>
              <w:right w:val="single" w:sz="4" w:space="0" w:color="auto"/>
            </w:tcBorders>
          </w:tcPr>
          <w:p w14:paraId="2797BCED" w14:textId="77777777" w:rsidR="007A1B18" w:rsidRPr="00A1115A" w:rsidRDefault="007A1B18" w:rsidP="002D5D5E">
            <w:pPr>
              <w:pStyle w:val="TAC"/>
              <w:rPr>
                <w:ins w:id="3731" w:author="ZTE-Ma Zhifeng" w:date="2024-08-26T17:13:00Z"/>
              </w:rPr>
            </w:pPr>
            <w:ins w:id="3732" w:author="ZTE-Ma Zhifeng" w:date="2024-08-26T17:13:00Z">
              <w:r w:rsidRPr="00A1115A">
                <w:t>N/A</w:t>
              </w:r>
            </w:ins>
          </w:p>
        </w:tc>
        <w:tc>
          <w:tcPr>
            <w:tcW w:w="3116" w:type="dxa"/>
            <w:tcBorders>
              <w:top w:val="single" w:sz="4" w:space="0" w:color="auto"/>
              <w:left w:val="single" w:sz="4" w:space="0" w:color="auto"/>
              <w:bottom w:val="single" w:sz="4" w:space="0" w:color="auto"/>
              <w:right w:val="single" w:sz="4" w:space="0" w:color="auto"/>
            </w:tcBorders>
          </w:tcPr>
          <w:p w14:paraId="03378946" w14:textId="77777777" w:rsidR="007A1B18" w:rsidRPr="00A1115A" w:rsidRDefault="007A1B18" w:rsidP="002D5D5E">
            <w:pPr>
              <w:pStyle w:val="TAC"/>
              <w:rPr>
                <w:ins w:id="3733" w:author="ZTE-Ma Zhifeng" w:date="2024-08-26T17:13:00Z"/>
              </w:rPr>
            </w:pPr>
            <w:ins w:id="3734" w:author="ZTE-Ma Zhifeng" w:date="2024-08-26T17:13:00Z">
              <w:r w:rsidRPr="00A1115A">
                <w:t>1432 MHz – 1517 MHz</w:t>
              </w:r>
            </w:ins>
          </w:p>
        </w:tc>
        <w:tc>
          <w:tcPr>
            <w:tcW w:w="1043" w:type="dxa"/>
            <w:tcBorders>
              <w:top w:val="single" w:sz="4" w:space="0" w:color="auto"/>
              <w:left w:val="single" w:sz="4" w:space="0" w:color="auto"/>
              <w:bottom w:val="single" w:sz="4" w:space="0" w:color="auto"/>
              <w:right w:val="single" w:sz="4" w:space="0" w:color="auto"/>
            </w:tcBorders>
          </w:tcPr>
          <w:p w14:paraId="0499E640" w14:textId="77777777" w:rsidR="007A1B18" w:rsidRPr="00A1115A" w:rsidRDefault="007A1B18" w:rsidP="002D5D5E">
            <w:pPr>
              <w:pStyle w:val="TAC"/>
              <w:rPr>
                <w:ins w:id="3735" w:author="ZTE-Ma Zhifeng" w:date="2024-08-26T17:13:00Z"/>
              </w:rPr>
            </w:pPr>
            <w:ins w:id="3736" w:author="ZTE-Ma Zhifeng" w:date="2024-08-26T17:13:00Z">
              <w:r w:rsidRPr="00A1115A">
                <w:t>SDL</w:t>
              </w:r>
              <w:r>
                <w:rPr>
                  <w:vertAlign w:val="superscript"/>
                </w:rPr>
                <w:t>19</w:t>
              </w:r>
            </w:ins>
          </w:p>
        </w:tc>
      </w:tr>
      <w:tr w:rsidR="007A1B18" w:rsidRPr="004D6DE3" w14:paraId="3EB76102" w14:textId="77777777" w:rsidTr="002D5D5E">
        <w:trPr>
          <w:trHeight w:val="56"/>
          <w:jc w:val="center"/>
          <w:ins w:id="3737" w:author="ZTE-Ma Zhifeng" w:date="2024-08-26T17:13:00Z"/>
        </w:trPr>
        <w:tc>
          <w:tcPr>
            <w:tcW w:w="715" w:type="dxa"/>
            <w:tcBorders>
              <w:top w:val="single" w:sz="4" w:space="0" w:color="auto"/>
              <w:left w:val="single" w:sz="4" w:space="0" w:color="auto"/>
              <w:bottom w:val="single" w:sz="4" w:space="0" w:color="auto"/>
              <w:right w:val="single" w:sz="4" w:space="0" w:color="auto"/>
            </w:tcBorders>
            <w:vAlign w:val="center"/>
          </w:tcPr>
          <w:p w14:paraId="15DE8BE1" w14:textId="77777777" w:rsidR="007A1B18" w:rsidRPr="004D6DE3" w:rsidRDefault="007A1B18" w:rsidP="002D5D5E">
            <w:pPr>
              <w:keepNext/>
              <w:keepLines/>
              <w:spacing w:after="0"/>
              <w:jc w:val="center"/>
              <w:rPr>
                <w:ins w:id="3738" w:author="ZTE-Ma Zhifeng" w:date="2024-08-26T17:13:00Z"/>
                <w:rFonts w:ascii="Arial" w:hAnsi="Arial" w:cs="Arial"/>
                <w:color w:val="000000"/>
                <w:sz w:val="18"/>
                <w:szCs w:val="18"/>
              </w:rPr>
            </w:pPr>
            <w:ins w:id="3739" w:author="ZTE-Ma Zhifeng" w:date="2024-08-26T17:13:00Z">
              <w:r w:rsidRPr="004D6DE3">
                <w:rPr>
                  <w:rFonts w:ascii="Arial" w:hAnsi="Arial" w:cs="Arial"/>
                  <w:color w:val="000000"/>
                  <w:sz w:val="18"/>
                  <w:szCs w:val="18"/>
                </w:rPr>
                <w:t>n</w:t>
              </w:r>
              <w:r>
                <w:rPr>
                  <w:rFonts w:ascii="Arial" w:hAnsi="Arial" w:cs="Arial"/>
                  <w:color w:val="000000"/>
                  <w:sz w:val="18"/>
                  <w:szCs w:val="18"/>
                </w:rPr>
                <w:t>78</w:t>
              </w:r>
            </w:ins>
          </w:p>
        </w:tc>
        <w:tc>
          <w:tcPr>
            <w:tcW w:w="3536" w:type="dxa"/>
            <w:tcBorders>
              <w:top w:val="single" w:sz="4" w:space="0" w:color="auto"/>
              <w:left w:val="single" w:sz="4" w:space="0" w:color="auto"/>
              <w:bottom w:val="single" w:sz="4" w:space="0" w:color="auto"/>
              <w:right w:val="single" w:sz="4" w:space="0" w:color="auto"/>
            </w:tcBorders>
          </w:tcPr>
          <w:p w14:paraId="15A8EB14" w14:textId="77777777" w:rsidR="007A1B18" w:rsidRPr="00A1115A" w:rsidRDefault="007A1B18" w:rsidP="002D5D5E">
            <w:pPr>
              <w:pStyle w:val="TAC"/>
              <w:rPr>
                <w:ins w:id="3740" w:author="ZTE-Ma Zhifeng" w:date="2024-08-26T17:13:00Z"/>
              </w:rPr>
            </w:pPr>
            <w:ins w:id="3741" w:author="ZTE-Ma Zhifeng" w:date="2024-08-26T17:13:00Z">
              <w:r w:rsidRPr="00A1115A">
                <w:t>3300 MHz – 3800 MHz</w:t>
              </w:r>
            </w:ins>
          </w:p>
        </w:tc>
        <w:tc>
          <w:tcPr>
            <w:tcW w:w="3116" w:type="dxa"/>
            <w:tcBorders>
              <w:top w:val="single" w:sz="4" w:space="0" w:color="auto"/>
              <w:left w:val="single" w:sz="4" w:space="0" w:color="auto"/>
              <w:bottom w:val="single" w:sz="4" w:space="0" w:color="auto"/>
              <w:right w:val="single" w:sz="4" w:space="0" w:color="auto"/>
            </w:tcBorders>
          </w:tcPr>
          <w:p w14:paraId="0C4F202B" w14:textId="77777777" w:rsidR="007A1B18" w:rsidRPr="00A1115A" w:rsidRDefault="007A1B18" w:rsidP="002D5D5E">
            <w:pPr>
              <w:pStyle w:val="TAC"/>
              <w:rPr>
                <w:ins w:id="3742" w:author="ZTE-Ma Zhifeng" w:date="2024-08-26T17:13:00Z"/>
              </w:rPr>
            </w:pPr>
            <w:ins w:id="3743" w:author="ZTE-Ma Zhifeng" w:date="2024-08-26T17:13:00Z">
              <w:r w:rsidRPr="00A1115A">
                <w:t>3300 MHz – 3800 MHz</w:t>
              </w:r>
            </w:ins>
          </w:p>
        </w:tc>
        <w:tc>
          <w:tcPr>
            <w:tcW w:w="1043" w:type="dxa"/>
            <w:tcBorders>
              <w:top w:val="single" w:sz="4" w:space="0" w:color="auto"/>
              <w:left w:val="single" w:sz="4" w:space="0" w:color="auto"/>
              <w:bottom w:val="single" w:sz="4" w:space="0" w:color="auto"/>
              <w:right w:val="single" w:sz="4" w:space="0" w:color="auto"/>
            </w:tcBorders>
          </w:tcPr>
          <w:p w14:paraId="5291CECD" w14:textId="77777777" w:rsidR="007A1B18" w:rsidRPr="00A1115A" w:rsidRDefault="007A1B18" w:rsidP="002D5D5E">
            <w:pPr>
              <w:pStyle w:val="TAC"/>
              <w:rPr>
                <w:ins w:id="3744" w:author="ZTE-Ma Zhifeng" w:date="2024-08-26T17:13:00Z"/>
              </w:rPr>
            </w:pPr>
            <w:ins w:id="3745" w:author="ZTE-Ma Zhifeng" w:date="2024-08-26T17:13:00Z">
              <w:r w:rsidRPr="00A1115A">
                <w:t>TDD</w:t>
              </w:r>
            </w:ins>
          </w:p>
        </w:tc>
      </w:tr>
    </w:tbl>
    <w:p w14:paraId="1C11534F" w14:textId="77777777" w:rsidR="007A1B18" w:rsidRDefault="007A1B18" w:rsidP="007A1B18">
      <w:pPr>
        <w:rPr>
          <w:ins w:id="3746" w:author="ZTE-Ma Zhifeng" w:date="2024-08-26T17:13:00Z"/>
          <w:lang w:eastAsia="zh-CN"/>
        </w:rPr>
      </w:pPr>
    </w:p>
    <w:p w14:paraId="5FB5BF69" w14:textId="053686B4" w:rsidR="007A1B18" w:rsidRPr="007A1B18" w:rsidRDefault="007A1B18" w:rsidP="007A1B18">
      <w:pPr>
        <w:pStyle w:val="41"/>
        <w:rPr>
          <w:ins w:id="3747" w:author="ZTE-Ma Zhifeng" w:date="2024-08-26T17:13:00Z"/>
        </w:rPr>
      </w:pPr>
      <w:bookmarkStart w:id="3748" w:name="_Toc175687543"/>
      <w:ins w:id="3749" w:author="ZTE-Ma Zhifeng" w:date="2024-08-26T17:13:00Z">
        <w:r w:rsidRPr="007A1B18">
          <w:t>5.</w:t>
        </w:r>
      </w:ins>
      <w:ins w:id="3750" w:author="ZTE-Ma Zhifeng" w:date="2024-08-26T17:16:00Z">
        <w:r>
          <w:t>7</w:t>
        </w:r>
      </w:ins>
      <w:ins w:id="3751" w:author="ZTE-Ma Zhifeng" w:date="2024-08-26T17:13:00Z">
        <w:r w:rsidRPr="007A1B18">
          <w:t>.1.2</w:t>
        </w:r>
        <w:r w:rsidRPr="007A1B18">
          <w:tab/>
          <w:t>Channel bandwidths per operating band for CA</w:t>
        </w:r>
        <w:bookmarkEnd w:id="3748"/>
      </w:ins>
    </w:p>
    <w:p w14:paraId="5A7D0472" w14:textId="30F93002" w:rsidR="007A1B18" w:rsidRPr="007A1B18" w:rsidRDefault="007A1B18" w:rsidP="007A1B18">
      <w:pPr>
        <w:pStyle w:val="TH"/>
        <w:rPr>
          <w:ins w:id="3752" w:author="ZTE-Ma Zhifeng" w:date="2024-08-26T17:13:00Z"/>
          <w:rFonts w:cs="Arial"/>
          <w:rPrChange w:id="3753" w:author="ZTE-Ma Zhifeng" w:date="2024-08-26T17:15:00Z">
            <w:rPr>
              <w:ins w:id="3754" w:author="ZTE-Ma Zhifeng" w:date="2024-08-26T17:13:00Z"/>
              <w:lang w:val="en-US" w:eastAsia="en-GB"/>
            </w:rPr>
          </w:rPrChange>
        </w:rPr>
      </w:pPr>
      <w:ins w:id="3755" w:author="ZTE-Ma Zhifeng" w:date="2024-08-26T17:13:00Z">
        <w:r>
          <w:rPr>
            <w:rFonts w:cs="Arial"/>
          </w:rPr>
          <w:t xml:space="preserve">Table </w:t>
        </w:r>
        <w:r w:rsidRPr="007A1B18">
          <w:rPr>
            <w:rFonts w:cs="Arial"/>
            <w:rPrChange w:id="3756" w:author="ZTE-Ma Zhifeng" w:date="2024-08-26T17:15:00Z">
              <w:rPr>
                <w:rFonts w:cs="Arial"/>
                <w:lang w:val="en-US" w:eastAsia="zh-CN"/>
              </w:rPr>
            </w:rPrChange>
          </w:rPr>
          <w:t>5.</w:t>
        </w:r>
      </w:ins>
      <w:ins w:id="3757" w:author="ZTE-Ma Zhifeng" w:date="2024-08-26T17:16:00Z">
        <w:r>
          <w:rPr>
            <w:rFonts w:cs="Arial"/>
          </w:rPr>
          <w:t>7</w:t>
        </w:r>
      </w:ins>
      <w:ins w:id="3758" w:author="ZTE-Ma Zhifeng" w:date="2024-08-26T17:13:00Z">
        <w:r w:rsidRPr="007A1B18">
          <w:rPr>
            <w:rFonts w:cs="Arial"/>
            <w:rPrChange w:id="3759" w:author="ZTE-Ma Zhifeng" w:date="2024-08-26T17:15:00Z">
              <w:rPr>
                <w:rFonts w:cs="Arial"/>
                <w:lang w:val="en-US" w:eastAsia="zh-CN"/>
              </w:rPr>
            </w:rPrChange>
          </w:rPr>
          <w:t>.1</w:t>
        </w:r>
        <w:r>
          <w:rPr>
            <w:rFonts w:cs="Arial"/>
          </w:rPr>
          <w:t xml:space="preserve">.2-1: Supported bandwidths per </w:t>
        </w:r>
        <w:r w:rsidRPr="007A1B18">
          <w:rPr>
            <w:rFonts w:cs="Arial"/>
            <w:rPrChange w:id="3760" w:author="ZTE-Ma Zhifeng" w:date="2024-08-26T17:15:00Z">
              <w:rPr>
                <w:rFonts w:cs="Arial"/>
                <w:lang w:val="en-US" w:eastAsia="zh-CN"/>
              </w:rPr>
            </w:rPrChange>
          </w:rPr>
          <w:t>CA</w:t>
        </w:r>
        <w:r>
          <w:rPr>
            <w:rFonts w:cs="Arial"/>
          </w:rPr>
          <w:t xml:space="preserve"> band combination</w:t>
        </w:r>
      </w:ins>
    </w:p>
    <w:tbl>
      <w:tblPr>
        <w:tblW w:w="4346" w:type="pct"/>
        <w:tblLook w:val="04A0" w:firstRow="1" w:lastRow="0" w:firstColumn="1" w:lastColumn="0" w:noHBand="0" w:noVBand="1"/>
      </w:tblPr>
      <w:tblGrid>
        <w:gridCol w:w="1491"/>
        <w:gridCol w:w="1652"/>
        <w:gridCol w:w="666"/>
        <w:gridCol w:w="3276"/>
        <w:gridCol w:w="1286"/>
      </w:tblGrid>
      <w:tr w:rsidR="007A1B18" w:rsidRPr="004D6DE3" w14:paraId="3DDF6001" w14:textId="77777777" w:rsidTr="002D5D5E">
        <w:trPr>
          <w:trHeight w:val="49"/>
          <w:ins w:id="3761" w:author="ZTE-Ma Zhifeng" w:date="2024-08-26T17:13: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920796F" w14:textId="77777777" w:rsidR="007A1B18" w:rsidRPr="004D6DE3" w:rsidRDefault="007A1B18" w:rsidP="002D5D5E">
            <w:pPr>
              <w:pStyle w:val="TAH"/>
              <w:rPr>
                <w:ins w:id="3762" w:author="ZTE-Ma Zhifeng" w:date="2024-08-26T17:13:00Z"/>
                <w:rFonts w:cs="Arial"/>
                <w:b w:val="0"/>
                <w:bCs/>
                <w:szCs w:val="18"/>
              </w:rPr>
            </w:pPr>
            <w:ins w:id="3763" w:author="ZTE-Ma Zhifeng" w:date="2024-08-26T17:13:00Z">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ins>
          </w:p>
        </w:tc>
      </w:tr>
      <w:tr w:rsidR="007A1B18" w:rsidRPr="004D6DE3" w14:paraId="5A1FBBDE" w14:textId="77777777" w:rsidTr="002D5D5E">
        <w:trPr>
          <w:trHeight w:val="49"/>
          <w:ins w:id="3764" w:author="ZTE-Ma Zhifeng" w:date="2024-08-26T17:13:00Z"/>
        </w:trPr>
        <w:tc>
          <w:tcPr>
            <w:tcW w:w="932" w:type="pct"/>
            <w:tcBorders>
              <w:top w:val="single" w:sz="4" w:space="0" w:color="auto"/>
              <w:left w:val="single" w:sz="4" w:space="0" w:color="auto"/>
              <w:bottom w:val="single" w:sz="4" w:space="0" w:color="auto"/>
              <w:right w:val="single" w:sz="4" w:space="0" w:color="auto"/>
            </w:tcBorders>
            <w:shd w:val="clear" w:color="auto" w:fill="auto"/>
            <w:vAlign w:val="center"/>
          </w:tcPr>
          <w:p w14:paraId="3D72E78C" w14:textId="77777777" w:rsidR="007A1B18" w:rsidRPr="004D6DE3" w:rsidRDefault="007A1B18" w:rsidP="002D5D5E">
            <w:pPr>
              <w:pStyle w:val="TAH"/>
              <w:rPr>
                <w:ins w:id="3765" w:author="ZTE-Ma Zhifeng" w:date="2024-08-26T17:13:00Z"/>
                <w:rFonts w:cs="Arial"/>
                <w:b w:val="0"/>
                <w:bCs/>
                <w:szCs w:val="18"/>
              </w:rPr>
            </w:pPr>
            <w:ins w:id="3766" w:author="ZTE-Ma Zhifeng" w:date="2024-08-26T17:13:00Z">
              <w:r w:rsidRPr="004D6DE3">
                <w:rPr>
                  <w:rFonts w:cs="Arial"/>
                  <w:bCs/>
                  <w:szCs w:val="18"/>
                </w:rPr>
                <w:t>NR CA configuration</w:t>
              </w:r>
            </w:ins>
          </w:p>
        </w:tc>
        <w:tc>
          <w:tcPr>
            <w:tcW w:w="1028" w:type="pct"/>
            <w:tcBorders>
              <w:top w:val="single" w:sz="4" w:space="0" w:color="auto"/>
              <w:left w:val="nil"/>
              <w:bottom w:val="single" w:sz="4" w:space="0" w:color="auto"/>
              <w:right w:val="single" w:sz="4" w:space="0" w:color="auto"/>
            </w:tcBorders>
            <w:shd w:val="clear" w:color="auto" w:fill="auto"/>
            <w:vAlign w:val="center"/>
          </w:tcPr>
          <w:p w14:paraId="7C29AFE3" w14:textId="77777777" w:rsidR="007A1B18" w:rsidRPr="004D6DE3" w:rsidRDefault="007A1B18" w:rsidP="002D5D5E">
            <w:pPr>
              <w:spacing w:after="0"/>
              <w:jc w:val="center"/>
              <w:rPr>
                <w:ins w:id="3767" w:author="ZTE-Ma Zhifeng" w:date="2024-08-26T17:13:00Z"/>
                <w:rFonts w:ascii="Arial" w:hAnsi="Arial" w:cs="Arial"/>
                <w:b/>
                <w:bCs/>
                <w:sz w:val="18"/>
                <w:szCs w:val="18"/>
              </w:rPr>
            </w:pPr>
            <w:ins w:id="3768" w:author="ZTE-Ma Zhifeng" w:date="2024-08-26T17:13:00Z">
              <w:r w:rsidRPr="004D6DE3">
                <w:rPr>
                  <w:rFonts w:ascii="Arial" w:hAnsi="Arial" w:cs="Arial"/>
                  <w:b/>
                  <w:bCs/>
                  <w:sz w:val="18"/>
                  <w:szCs w:val="18"/>
                </w:rPr>
                <w:t xml:space="preserve">Uplink CA configuration or single uplink carrier </w:t>
              </w:r>
            </w:ins>
          </w:p>
        </w:tc>
        <w:tc>
          <w:tcPr>
            <w:tcW w:w="374" w:type="pct"/>
            <w:tcBorders>
              <w:top w:val="single" w:sz="4" w:space="0" w:color="auto"/>
              <w:left w:val="nil"/>
              <w:bottom w:val="single" w:sz="4" w:space="0" w:color="auto"/>
              <w:right w:val="single" w:sz="4" w:space="0" w:color="auto"/>
            </w:tcBorders>
            <w:shd w:val="clear" w:color="auto" w:fill="auto"/>
            <w:vAlign w:val="center"/>
          </w:tcPr>
          <w:p w14:paraId="664D82FC" w14:textId="77777777" w:rsidR="007A1B18" w:rsidRPr="004D6DE3" w:rsidRDefault="007A1B18" w:rsidP="002D5D5E">
            <w:pPr>
              <w:spacing w:after="0"/>
              <w:jc w:val="center"/>
              <w:rPr>
                <w:ins w:id="3769" w:author="ZTE-Ma Zhifeng" w:date="2024-08-26T17:13:00Z"/>
                <w:rFonts w:ascii="Arial" w:hAnsi="Arial" w:cs="Arial"/>
                <w:b/>
                <w:bCs/>
                <w:sz w:val="18"/>
                <w:szCs w:val="18"/>
              </w:rPr>
            </w:pPr>
            <w:ins w:id="3770" w:author="ZTE-Ma Zhifeng" w:date="2024-08-26T17:13:00Z">
              <w:r w:rsidRPr="004D6DE3">
                <w:rPr>
                  <w:rFonts w:ascii="Arial" w:hAnsi="Arial" w:cs="Arial"/>
                  <w:b/>
                  <w:bCs/>
                  <w:sz w:val="18"/>
                  <w:szCs w:val="18"/>
                </w:rPr>
                <w:t>NR Band</w:t>
              </w:r>
            </w:ins>
          </w:p>
        </w:tc>
        <w:tc>
          <w:tcPr>
            <w:tcW w:w="1998" w:type="pct"/>
            <w:tcBorders>
              <w:top w:val="single" w:sz="4" w:space="0" w:color="auto"/>
              <w:left w:val="nil"/>
              <w:bottom w:val="single" w:sz="4" w:space="0" w:color="auto"/>
              <w:right w:val="single" w:sz="4" w:space="0" w:color="auto"/>
            </w:tcBorders>
            <w:shd w:val="clear" w:color="auto" w:fill="auto"/>
            <w:vAlign w:val="center"/>
          </w:tcPr>
          <w:p w14:paraId="46A6F090" w14:textId="77777777" w:rsidR="007A1B18" w:rsidRPr="004D6DE3" w:rsidRDefault="007A1B18" w:rsidP="002D5D5E">
            <w:pPr>
              <w:spacing w:after="0"/>
              <w:jc w:val="center"/>
              <w:rPr>
                <w:ins w:id="3771" w:author="ZTE-Ma Zhifeng" w:date="2024-08-26T17:13:00Z"/>
                <w:rFonts w:ascii="Arial" w:hAnsi="Arial" w:cs="Arial"/>
                <w:b/>
                <w:bCs/>
                <w:sz w:val="18"/>
                <w:szCs w:val="18"/>
              </w:rPr>
            </w:pPr>
            <w:ins w:id="3772" w:author="ZTE-Ma Zhifeng" w:date="2024-08-26T17:13:00Z">
              <w:r w:rsidRPr="004D6DE3">
                <w:rPr>
                  <w:rFonts w:ascii="Arial" w:hAnsi="Arial" w:cs="Arial"/>
                  <w:b/>
                  <w:bCs/>
                  <w:sz w:val="18"/>
                  <w:szCs w:val="18"/>
                </w:rPr>
                <w:t>Channel bandwidth (MHz)</w:t>
              </w:r>
              <w:r w:rsidRPr="003A114E">
                <w:rPr>
                  <w:rFonts w:ascii="Arial" w:hAnsi="Arial" w:cs="Arial"/>
                  <w:b/>
                  <w:bCs/>
                  <w:sz w:val="18"/>
                  <w:szCs w:val="18"/>
                </w:rPr>
                <w:t xml:space="preserve"> </w:t>
              </w:r>
            </w:ins>
          </w:p>
        </w:tc>
        <w:tc>
          <w:tcPr>
            <w:tcW w:w="668" w:type="pct"/>
            <w:tcBorders>
              <w:top w:val="single" w:sz="4" w:space="0" w:color="auto"/>
              <w:left w:val="nil"/>
              <w:bottom w:val="single" w:sz="4" w:space="0" w:color="auto"/>
              <w:right w:val="single" w:sz="4" w:space="0" w:color="auto"/>
            </w:tcBorders>
            <w:shd w:val="clear" w:color="auto" w:fill="auto"/>
            <w:vAlign w:val="center"/>
          </w:tcPr>
          <w:p w14:paraId="0D679730" w14:textId="77777777" w:rsidR="007A1B18" w:rsidRPr="004D6DE3" w:rsidRDefault="007A1B18" w:rsidP="002D5D5E">
            <w:pPr>
              <w:spacing w:after="0"/>
              <w:jc w:val="center"/>
              <w:rPr>
                <w:ins w:id="3773" w:author="ZTE-Ma Zhifeng" w:date="2024-08-26T17:13:00Z"/>
                <w:rFonts w:ascii="Arial" w:hAnsi="Arial" w:cs="Arial"/>
                <w:b/>
                <w:bCs/>
                <w:sz w:val="18"/>
                <w:szCs w:val="18"/>
              </w:rPr>
            </w:pPr>
            <w:ins w:id="3774" w:author="ZTE-Ma Zhifeng" w:date="2024-08-26T17:13:00Z">
              <w:r w:rsidRPr="004D6DE3">
                <w:rPr>
                  <w:rFonts w:ascii="Arial" w:hAnsi="Arial" w:cs="Arial"/>
                  <w:b/>
                  <w:bCs/>
                  <w:sz w:val="18"/>
                  <w:szCs w:val="18"/>
                </w:rPr>
                <w:t>Bandwidth combination set</w:t>
              </w:r>
            </w:ins>
          </w:p>
        </w:tc>
      </w:tr>
      <w:tr w:rsidR="007A1B18" w:rsidRPr="004D6DE3" w14:paraId="7B0C5DC1" w14:textId="77777777" w:rsidTr="002D5D5E">
        <w:trPr>
          <w:trHeight w:val="57"/>
          <w:ins w:id="3775" w:author="ZTE-Ma Zhifeng" w:date="2024-08-26T17:13:00Z"/>
        </w:trPr>
        <w:tc>
          <w:tcPr>
            <w:tcW w:w="932" w:type="pct"/>
            <w:tcBorders>
              <w:top w:val="single" w:sz="4" w:space="0" w:color="auto"/>
              <w:left w:val="single" w:sz="4" w:space="0" w:color="auto"/>
              <w:right w:val="single" w:sz="4" w:space="0" w:color="auto"/>
            </w:tcBorders>
            <w:shd w:val="clear" w:color="auto" w:fill="auto"/>
            <w:vAlign w:val="center"/>
          </w:tcPr>
          <w:p w14:paraId="0E770CAB" w14:textId="77777777" w:rsidR="007A1B18" w:rsidRPr="004D6DE3" w:rsidRDefault="007A1B18" w:rsidP="002D5D5E">
            <w:pPr>
              <w:spacing w:after="0"/>
              <w:rPr>
                <w:ins w:id="3776" w:author="ZTE-Ma Zhifeng" w:date="2024-08-26T17:13:00Z"/>
                <w:rFonts w:ascii="Arial" w:hAnsi="Arial" w:cs="Arial"/>
                <w:color w:val="000000"/>
                <w:sz w:val="18"/>
                <w:szCs w:val="18"/>
              </w:rPr>
            </w:pPr>
            <w:ins w:id="3777" w:author="ZTE-Ma Zhifeng" w:date="2024-08-26T17:13:00Z">
              <w:r w:rsidRPr="002837A6">
                <w:rPr>
                  <w:rFonts w:ascii="Arial" w:hAnsi="Arial" w:cs="Arial"/>
                  <w:color w:val="000000"/>
                  <w:sz w:val="18"/>
                  <w:szCs w:val="18"/>
                </w:rPr>
                <w:t>CA_n</w:t>
              </w:r>
              <w:r>
                <w:rPr>
                  <w:rFonts w:ascii="Arial" w:hAnsi="Arial" w:cs="Arial"/>
                  <w:color w:val="000000"/>
                  <w:sz w:val="18"/>
                  <w:szCs w:val="18"/>
                </w:rPr>
                <w:t>7</w:t>
              </w:r>
              <w:r w:rsidRPr="002837A6">
                <w:rPr>
                  <w:rFonts w:ascii="Arial" w:hAnsi="Arial" w:cs="Arial"/>
                  <w:color w:val="000000"/>
                  <w:sz w:val="18"/>
                  <w:szCs w:val="18"/>
                </w:rPr>
                <w:t>A-n75A-n78A</w:t>
              </w:r>
            </w:ins>
          </w:p>
        </w:tc>
        <w:tc>
          <w:tcPr>
            <w:tcW w:w="1028" w:type="pct"/>
            <w:tcBorders>
              <w:top w:val="single" w:sz="4" w:space="0" w:color="auto"/>
              <w:left w:val="nil"/>
              <w:right w:val="single" w:sz="4" w:space="0" w:color="auto"/>
            </w:tcBorders>
            <w:shd w:val="clear" w:color="auto" w:fill="auto"/>
          </w:tcPr>
          <w:p w14:paraId="082DA782" w14:textId="77777777" w:rsidR="007A1B18" w:rsidRDefault="007A1B18" w:rsidP="002D5D5E">
            <w:pPr>
              <w:spacing w:after="0"/>
              <w:rPr>
                <w:ins w:id="3778" w:author="ZTE-Ma Zhifeng" w:date="2024-08-26T17:13:00Z"/>
              </w:rPr>
            </w:pPr>
            <w:ins w:id="3779" w:author="ZTE-Ma Zhifeng" w:date="2024-08-26T17:13:00Z">
              <w:r w:rsidRPr="0008739F">
                <w:rPr>
                  <w:rFonts w:ascii="Arial" w:hAnsi="Arial" w:cs="Arial"/>
                  <w:color w:val="000000"/>
                  <w:sz w:val="18"/>
                  <w:szCs w:val="18"/>
                </w:rPr>
                <w:t>CA_n</w:t>
              </w:r>
              <w:r>
                <w:rPr>
                  <w:rFonts w:ascii="Arial" w:hAnsi="Arial" w:cs="Arial"/>
                  <w:color w:val="000000"/>
                  <w:sz w:val="18"/>
                  <w:szCs w:val="18"/>
                </w:rPr>
                <w:t>7</w:t>
              </w:r>
              <w:r w:rsidRPr="0008739F">
                <w:rPr>
                  <w:rFonts w:ascii="Arial" w:hAnsi="Arial" w:cs="Arial"/>
                  <w:color w:val="000000"/>
                  <w:sz w:val="18"/>
                  <w:szCs w:val="18"/>
                </w:rPr>
                <w:t>A-n78A</w:t>
              </w:r>
            </w:ins>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5A7FE038" w14:textId="77777777" w:rsidR="007A1B18" w:rsidRPr="004D6DE3" w:rsidRDefault="007A1B18" w:rsidP="002D5D5E">
            <w:pPr>
              <w:spacing w:after="0"/>
              <w:jc w:val="center"/>
              <w:rPr>
                <w:ins w:id="3780" w:author="ZTE-Ma Zhifeng" w:date="2024-08-26T17:13:00Z"/>
                <w:rFonts w:ascii="Arial" w:hAnsi="Arial" w:cs="Arial"/>
                <w:color w:val="000000"/>
                <w:sz w:val="18"/>
                <w:szCs w:val="18"/>
              </w:rPr>
            </w:pPr>
            <w:ins w:id="3781" w:author="ZTE-Ma Zhifeng" w:date="2024-08-26T17:13:00Z">
              <w:r w:rsidRPr="004D6DE3">
                <w:rPr>
                  <w:rFonts w:ascii="Arial" w:hAnsi="Arial" w:cs="Arial"/>
                  <w:color w:val="000000"/>
                  <w:sz w:val="18"/>
                  <w:szCs w:val="18"/>
                </w:rPr>
                <w:t>n</w:t>
              </w:r>
              <w:r>
                <w:rPr>
                  <w:rFonts w:ascii="Arial" w:hAnsi="Arial" w:cs="Arial"/>
                  <w:color w:val="000000"/>
                  <w:sz w:val="18"/>
                  <w:szCs w:val="18"/>
                </w:rPr>
                <w:t>7</w:t>
              </w:r>
            </w:ins>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76C9B4CF" w14:textId="77777777" w:rsidR="007A1B18" w:rsidRPr="004D6DE3" w:rsidRDefault="007A1B18" w:rsidP="002D5D5E">
            <w:pPr>
              <w:spacing w:before="100" w:beforeAutospacing="1" w:after="0"/>
              <w:jc w:val="center"/>
              <w:rPr>
                <w:ins w:id="3782" w:author="ZTE-Ma Zhifeng" w:date="2024-08-26T17:13:00Z"/>
                <w:rFonts w:ascii="Arial" w:hAnsi="Arial" w:cs="Arial"/>
                <w:color w:val="000000"/>
                <w:sz w:val="18"/>
                <w:szCs w:val="18"/>
              </w:rPr>
            </w:pPr>
            <w:ins w:id="3783" w:author="ZTE-Ma Zhifeng" w:date="2024-08-26T17:13:00Z">
              <w:r w:rsidRPr="008D6E36">
                <w:rPr>
                  <w:rFonts w:ascii="Arial" w:hAnsi="Arial" w:cs="Arial"/>
                  <w:color w:val="000000"/>
                  <w:sz w:val="18"/>
                  <w:szCs w:val="18"/>
                </w:rPr>
                <w:t>n</w:t>
              </w:r>
              <w:r>
                <w:rPr>
                  <w:rFonts w:ascii="Arial" w:hAnsi="Arial" w:cs="Arial"/>
                  <w:color w:val="000000"/>
                  <w:sz w:val="18"/>
                  <w:szCs w:val="18"/>
                </w:rPr>
                <w:t>7</w:t>
              </w:r>
              <w:r w:rsidRPr="008D6E36">
                <w:rPr>
                  <w:rFonts w:ascii="Arial" w:hAnsi="Arial" w:cs="Arial"/>
                  <w:color w:val="000000"/>
                  <w:sz w:val="18"/>
                  <w:szCs w:val="18"/>
                </w:rPr>
                <w:t xml:space="preserve"> channel bandwidths in Table 5.3.5-1</w:t>
              </w:r>
            </w:ins>
          </w:p>
        </w:tc>
        <w:tc>
          <w:tcPr>
            <w:tcW w:w="668" w:type="pct"/>
            <w:tcBorders>
              <w:top w:val="single" w:sz="4" w:space="0" w:color="auto"/>
              <w:left w:val="single" w:sz="4" w:space="0" w:color="auto"/>
              <w:right w:val="single" w:sz="4" w:space="0" w:color="auto"/>
            </w:tcBorders>
            <w:shd w:val="clear" w:color="auto" w:fill="auto"/>
            <w:vAlign w:val="center"/>
          </w:tcPr>
          <w:p w14:paraId="332A5BB1" w14:textId="77777777" w:rsidR="007A1B18" w:rsidRPr="004D6DE3" w:rsidRDefault="007A1B18" w:rsidP="002D5D5E">
            <w:pPr>
              <w:spacing w:after="0"/>
              <w:jc w:val="center"/>
              <w:rPr>
                <w:ins w:id="3784" w:author="ZTE-Ma Zhifeng" w:date="2024-08-26T17:13:00Z"/>
                <w:rFonts w:ascii="Arial" w:hAnsi="Arial" w:cs="Arial"/>
                <w:sz w:val="18"/>
                <w:szCs w:val="18"/>
              </w:rPr>
            </w:pPr>
            <w:ins w:id="3785" w:author="ZTE-Ma Zhifeng" w:date="2024-08-26T17:13:00Z">
              <w:r w:rsidRPr="003A114E">
                <w:rPr>
                  <w:rFonts w:ascii="Arial" w:hAnsi="Arial" w:cs="Arial"/>
                  <w:sz w:val="18"/>
                  <w:szCs w:val="18"/>
                </w:rPr>
                <w:t xml:space="preserve">4 </w:t>
              </w:r>
              <w:r w:rsidRPr="00726116">
                <w:rPr>
                  <w:rFonts w:ascii="Arial" w:eastAsia="等线" w:hAnsi="Arial" w:cs="Arial"/>
                  <w:sz w:val="18"/>
                  <w:szCs w:val="18"/>
                  <w:lang w:eastAsia="zh-CN"/>
                </w:rPr>
                <w:t>and</w:t>
              </w:r>
              <w:r w:rsidRPr="003A114E">
                <w:rPr>
                  <w:rFonts w:ascii="Arial" w:hAnsi="Arial" w:cs="Arial"/>
                  <w:sz w:val="18"/>
                  <w:szCs w:val="18"/>
                </w:rPr>
                <w:t xml:space="preserve"> 5</w:t>
              </w:r>
            </w:ins>
          </w:p>
        </w:tc>
      </w:tr>
      <w:tr w:rsidR="007A1B18" w:rsidRPr="004D6DE3" w14:paraId="3A7EADAA" w14:textId="77777777" w:rsidTr="002D5D5E">
        <w:trPr>
          <w:trHeight w:val="57"/>
          <w:ins w:id="3786" w:author="ZTE-Ma Zhifeng" w:date="2024-08-26T17:13:00Z"/>
        </w:trPr>
        <w:tc>
          <w:tcPr>
            <w:tcW w:w="932" w:type="pct"/>
            <w:tcBorders>
              <w:left w:val="single" w:sz="4" w:space="0" w:color="auto"/>
              <w:right w:val="single" w:sz="4" w:space="0" w:color="auto"/>
            </w:tcBorders>
            <w:shd w:val="clear" w:color="auto" w:fill="auto"/>
            <w:vAlign w:val="center"/>
          </w:tcPr>
          <w:p w14:paraId="2475A7C1" w14:textId="77777777" w:rsidR="007A1B18" w:rsidRPr="004D6DE3" w:rsidRDefault="007A1B18" w:rsidP="002D5D5E">
            <w:pPr>
              <w:spacing w:after="0"/>
              <w:rPr>
                <w:ins w:id="3787" w:author="ZTE-Ma Zhifeng" w:date="2024-08-26T17:13:00Z"/>
                <w:rFonts w:ascii="Arial" w:hAnsi="Arial" w:cs="Arial"/>
                <w:color w:val="000000"/>
                <w:sz w:val="18"/>
                <w:szCs w:val="18"/>
              </w:rPr>
            </w:pPr>
          </w:p>
        </w:tc>
        <w:tc>
          <w:tcPr>
            <w:tcW w:w="1028" w:type="pct"/>
            <w:tcBorders>
              <w:left w:val="nil"/>
              <w:right w:val="single" w:sz="4" w:space="0" w:color="auto"/>
            </w:tcBorders>
            <w:shd w:val="clear" w:color="auto" w:fill="auto"/>
          </w:tcPr>
          <w:p w14:paraId="50B16DA8" w14:textId="77777777" w:rsidR="007A1B18" w:rsidRDefault="007A1B18" w:rsidP="002D5D5E">
            <w:pPr>
              <w:rPr>
                <w:ins w:id="3788" w:author="ZTE-Ma Zhifeng" w:date="2024-08-26T17:13:00Z"/>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41C89801" w14:textId="77777777" w:rsidR="007A1B18" w:rsidRPr="004D6DE3" w:rsidRDefault="007A1B18" w:rsidP="002D5D5E">
            <w:pPr>
              <w:spacing w:after="0"/>
              <w:jc w:val="center"/>
              <w:rPr>
                <w:ins w:id="3789" w:author="ZTE-Ma Zhifeng" w:date="2024-08-26T17:13:00Z"/>
                <w:rFonts w:ascii="Arial" w:hAnsi="Arial" w:cs="Arial"/>
                <w:color w:val="000000"/>
                <w:sz w:val="18"/>
                <w:szCs w:val="18"/>
              </w:rPr>
            </w:pPr>
            <w:ins w:id="3790" w:author="ZTE-Ma Zhifeng" w:date="2024-08-26T17:13:00Z">
              <w:r w:rsidRPr="004D6DE3">
                <w:rPr>
                  <w:rFonts w:ascii="Arial" w:hAnsi="Arial" w:cs="Arial"/>
                  <w:color w:val="000000"/>
                  <w:sz w:val="18"/>
                  <w:szCs w:val="18"/>
                </w:rPr>
                <w:t>n</w:t>
              </w:r>
              <w:r>
                <w:rPr>
                  <w:rFonts w:ascii="Arial" w:hAnsi="Arial" w:cs="Arial"/>
                  <w:color w:val="000000"/>
                  <w:sz w:val="18"/>
                  <w:szCs w:val="18"/>
                </w:rPr>
                <w:t>75</w:t>
              </w:r>
            </w:ins>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477C2D43" w14:textId="77777777" w:rsidR="007A1B18" w:rsidRPr="004D6DE3" w:rsidRDefault="007A1B18" w:rsidP="002D5D5E">
            <w:pPr>
              <w:spacing w:before="100" w:beforeAutospacing="1" w:after="0"/>
              <w:jc w:val="center"/>
              <w:rPr>
                <w:ins w:id="3791" w:author="ZTE-Ma Zhifeng" w:date="2024-08-26T17:13:00Z"/>
                <w:rFonts w:ascii="Arial" w:hAnsi="Arial" w:cs="Arial"/>
                <w:color w:val="000000"/>
                <w:sz w:val="18"/>
                <w:szCs w:val="18"/>
              </w:rPr>
            </w:pPr>
            <w:ins w:id="3792" w:author="ZTE-Ma Zhifeng" w:date="2024-08-26T17:13:00Z">
              <w:r w:rsidRPr="008D6E36">
                <w:rPr>
                  <w:rFonts w:ascii="Arial" w:hAnsi="Arial" w:cs="Arial"/>
                  <w:color w:val="000000"/>
                  <w:sz w:val="18"/>
                  <w:szCs w:val="18"/>
                </w:rPr>
                <w:t>n</w:t>
              </w:r>
              <w:r>
                <w:rPr>
                  <w:rFonts w:ascii="Arial" w:hAnsi="Arial" w:cs="Arial"/>
                  <w:color w:val="000000"/>
                  <w:sz w:val="18"/>
                  <w:szCs w:val="18"/>
                </w:rPr>
                <w:t>75</w:t>
              </w:r>
              <w:r w:rsidRPr="008D6E36">
                <w:rPr>
                  <w:rFonts w:ascii="Arial" w:hAnsi="Arial" w:cs="Arial"/>
                  <w:color w:val="000000"/>
                  <w:sz w:val="18"/>
                  <w:szCs w:val="18"/>
                </w:rPr>
                <w:t xml:space="preserve"> channel bandwidths in Table 5.3.5-1</w:t>
              </w:r>
            </w:ins>
          </w:p>
        </w:tc>
        <w:tc>
          <w:tcPr>
            <w:tcW w:w="668" w:type="pct"/>
            <w:tcBorders>
              <w:left w:val="single" w:sz="4" w:space="0" w:color="auto"/>
              <w:right w:val="single" w:sz="4" w:space="0" w:color="auto"/>
            </w:tcBorders>
            <w:vAlign w:val="center"/>
          </w:tcPr>
          <w:p w14:paraId="01E14773" w14:textId="77777777" w:rsidR="007A1B18" w:rsidRPr="004D6DE3" w:rsidRDefault="007A1B18" w:rsidP="002D5D5E">
            <w:pPr>
              <w:spacing w:after="0"/>
              <w:rPr>
                <w:ins w:id="3793" w:author="ZTE-Ma Zhifeng" w:date="2024-08-26T17:13:00Z"/>
                <w:rFonts w:ascii="Arial" w:hAnsi="Arial" w:cs="Arial"/>
                <w:sz w:val="18"/>
                <w:szCs w:val="18"/>
              </w:rPr>
            </w:pPr>
          </w:p>
        </w:tc>
      </w:tr>
      <w:tr w:rsidR="007A1B18" w:rsidRPr="004D6DE3" w14:paraId="169134EE" w14:textId="77777777" w:rsidTr="002D5D5E">
        <w:trPr>
          <w:trHeight w:val="57"/>
          <w:ins w:id="3794" w:author="ZTE-Ma Zhifeng" w:date="2024-08-26T17:13:00Z"/>
        </w:trPr>
        <w:tc>
          <w:tcPr>
            <w:tcW w:w="932" w:type="pct"/>
            <w:tcBorders>
              <w:left w:val="single" w:sz="4" w:space="0" w:color="auto"/>
              <w:bottom w:val="single" w:sz="4" w:space="0" w:color="auto"/>
              <w:right w:val="single" w:sz="4" w:space="0" w:color="auto"/>
            </w:tcBorders>
            <w:shd w:val="clear" w:color="auto" w:fill="auto"/>
            <w:vAlign w:val="center"/>
          </w:tcPr>
          <w:p w14:paraId="28D93704" w14:textId="77777777" w:rsidR="007A1B18" w:rsidRPr="004D6DE3" w:rsidRDefault="007A1B18" w:rsidP="002D5D5E">
            <w:pPr>
              <w:spacing w:after="0"/>
              <w:rPr>
                <w:ins w:id="3795" w:author="ZTE-Ma Zhifeng" w:date="2024-08-26T17:13:00Z"/>
                <w:rFonts w:ascii="Arial" w:hAnsi="Arial" w:cs="Arial"/>
                <w:color w:val="000000"/>
                <w:sz w:val="18"/>
                <w:szCs w:val="18"/>
              </w:rPr>
            </w:pPr>
          </w:p>
        </w:tc>
        <w:tc>
          <w:tcPr>
            <w:tcW w:w="1028" w:type="pct"/>
            <w:tcBorders>
              <w:left w:val="nil"/>
              <w:bottom w:val="single" w:sz="4" w:space="0" w:color="auto"/>
              <w:right w:val="single" w:sz="4" w:space="0" w:color="auto"/>
            </w:tcBorders>
            <w:shd w:val="clear" w:color="auto" w:fill="auto"/>
          </w:tcPr>
          <w:p w14:paraId="30206048" w14:textId="77777777" w:rsidR="007A1B18" w:rsidRDefault="007A1B18" w:rsidP="002D5D5E">
            <w:pPr>
              <w:rPr>
                <w:ins w:id="3796" w:author="ZTE-Ma Zhifeng" w:date="2024-08-26T17:13:00Z"/>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651A7D1A" w14:textId="77777777" w:rsidR="007A1B18" w:rsidRPr="004D6DE3" w:rsidRDefault="007A1B18" w:rsidP="002D5D5E">
            <w:pPr>
              <w:spacing w:after="0"/>
              <w:jc w:val="center"/>
              <w:rPr>
                <w:ins w:id="3797" w:author="ZTE-Ma Zhifeng" w:date="2024-08-26T17:13:00Z"/>
                <w:rFonts w:ascii="Arial" w:hAnsi="Arial" w:cs="Arial"/>
                <w:color w:val="000000"/>
                <w:sz w:val="18"/>
                <w:szCs w:val="18"/>
              </w:rPr>
            </w:pPr>
            <w:ins w:id="3798" w:author="ZTE-Ma Zhifeng" w:date="2024-08-26T17:13:00Z">
              <w:r w:rsidRPr="004D6DE3">
                <w:rPr>
                  <w:rFonts w:ascii="Arial" w:hAnsi="Arial" w:cs="Arial"/>
                  <w:color w:val="000000"/>
                  <w:sz w:val="18"/>
                  <w:szCs w:val="18"/>
                </w:rPr>
                <w:t>n</w:t>
              </w:r>
              <w:r>
                <w:rPr>
                  <w:rFonts w:ascii="Arial" w:hAnsi="Arial" w:cs="Arial"/>
                  <w:color w:val="000000"/>
                  <w:sz w:val="18"/>
                  <w:szCs w:val="18"/>
                </w:rPr>
                <w:t>78</w:t>
              </w:r>
            </w:ins>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443E2B35" w14:textId="77777777" w:rsidR="007A1B18" w:rsidRPr="004D6DE3" w:rsidRDefault="007A1B18" w:rsidP="002D5D5E">
            <w:pPr>
              <w:spacing w:before="100" w:beforeAutospacing="1" w:after="0"/>
              <w:jc w:val="center"/>
              <w:rPr>
                <w:ins w:id="3799" w:author="ZTE-Ma Zhifeng" w:date="2024-08-26T17:13:00Z"/>
                <w:rFonts w:ascii="Arial" w:hAnsi="Arial" w:cs="Arial"/>
                <w:sz w:val="18"/>
                <w:szCs w:val="18"/>
                <w:lang w:eastAsia="zh-CN" w:bidi="ar"/>
              </w:rPr>
            </w:pPr>
            <w:ins w:id="3800" w:author="ZTE-Ma Zhifeng" w:date="2024-08-26T17:13:00Z">
              <w:r w:rsidRPr="008D6E36">
                <w:rPr>
                  <w:rFonts w:ascii="Arial" w:hAnsi="Arial" w:cs="Arial"/>
                  <w:color w:val="000000"/>
                  <w:sz w:val="18"/>
                  <w:szCs w:val="18"/>
                </w:rPr>
                <w:t>n</w:t>
              </w:r>
              <w:r>
                <w:rPr>
                  <w:rFonts w:ascii="Arial" w:hAnsi="Arial" w:cs="Arial"/>
                  <w:color w:val="000000"/>
                  <w:sz w:val="18"/>
                  <w:szCs w:val="18"/>
                </w:rPr>
                <w:t>78</w:t>
              </w:r>
              <w:r w:rsidRPr="008D6E36">
                <w:rPr>
                  <w:rFonts w:ascii="Arial" w:hAnsi="Arial" w:cs="Arial"/>
                  <w:color w:val="000000"/>
                  <w:sz w:val="18"/>
                  <w:szCs w:val="18"/>
                </w:rPr>
                <w:t xml:space="preserve"> channel bandwidths in Table 5.3.5-1</w:t>
              </w:r>
            </w:ins>
          </w:p>
        </w:tc>
        <w:tc>
          <w:tcPr>
            <w:tcW w:w="668" w:type="pct"/>
            <w:tcBorders>
              <w:left w:val="single" w:sz="4" w:space="0" w:color="auto"/>
              <w:bottom w:val="single" w:sz="4" w:space="0" w:color="auto"/>
              <w:right w:val="single" w:sz="4" w:space="0" w:color="auto"/>
            </w:tcBorders>
            <w:vAlign w:val="center"/>
          </w:tcPr>
          <w:p w14:paraId="200C6526" w14:textId="77777777" w:rsidR="007A1B18" w:rsidRPr="004D6DE3" w:rsidRDefault="007A1B18" w:rsidP="002D5D5E">
            <w:pPr>
              <w:spacing w:after="0"/>
              <w:rPr>
                <w:ins w:id="3801" w:author="ZTE-Ma Zhifeng" w:date="2024-08-26T17:13:00Z"/>
                <w:rFonts w:ascii="Arial" w:hAnsi="Arial" w:cs="Arial"/>
                <w:sz w:val="18"/>
                <w:szCs w:val="18"/>
              </w:rPr>
            </w:pPr>
          </w:p>
        </w:tc>
      </w:tr>
    </w:tbl>
    <w:p w14:paraId="5BA844EF" w14:textId="77777777" w:rsidR="007A1B18" w:rsidRDefault="007A1B18" w:rsidP="007A1B18">
      <w:pPr>
        <w:spacing w:after="0"/>
        <w:rPr>
          <w:ins w:id="3802" w:author="ZTE-Ma Zhifeng" w:date="2024-08-26T17:13:00Z"/>
          <w:rFonts w:eastAsia="Calibri"/>
          <w:lang w:eastAsia="ko-KR"/>
        </w:rPr>
      </w:pPr>
    </w:p>
    <w:p w14:paraId="616960AF" w14:textId="77777777" w:rsidR="007A1B18" w:rsidRPr="004D6DE3" w:rsidRDefault="007A1B18" w:rsidP="007A1B18">
      <w:pPr>
        <w:spacing w:after="0"/>
        <w:rPr>
          <w:ins w:id="3803" w:author="ZTE-Ma Zhifeng" w:date="2024-08-26T17:13:00Z"/>
          <w:rFonts w:cs="Arial"/>
          <w:i/>
          <w:color w:val="FF0000"/>
          <w:kern w:val="2"/>
          <w:lang w:val="en-US" w:eastAsia="zh-CN"/>
        </w:rPr>
      </w:pPr>
      <w:ins w:id="3804" w:author="ZTE-Ma Zhifeng" w:date="2024-08-26T17:13:00Z">
        <w:r w:rsidRPr="004D6DE3">
          <w:rPr>
            <w:rFonts w:cs="Arial" w:hint="eastAsia"/>
            <w:i/>
            <w:color w:val="FF0000"/>
            <w:kern w:val="2"/>
            <w:lang w:val="en-US" w:eastAsia="zh-CN"/>
          </w:rPr>
          <w:t xml:space="preserve">Editor's note: </w:t>
        </w:r>
        <w:r>
          <w:rPr>
            <w:rFonts w:cs="Arial"/>
            <w:i/>
            <w:color w:val="FF0000"/>
            <w:kern w:val="2"/>
            <w:lang w:val="en-US" w:eastAsia="zh-CN"/>
          </w:rPr>
          <w:t>The valid UL configurations shall refer to the Annex B.</w:t>
        </w:r>
      </w:ins>
    </w:p>
    <w:p w14:paraId="22AF0DF1" w14:textId="77777777" w:rsidR="007A1B18" w:rsidRDefault="007A1B18" w:rsidP="007A1B18">
      <w:pPr>
        <w:rPr>
          <w:ins w:id="3805" w:author="ZTE-Ma Zhifeng" w:date="2024-08-26T17:13:00Z"/>
        </w:rPr>
      </w:pPr>
    </w:p>
    <w:p w14:paraId="30B68D66" w14:textId="1D73580F" w:rsidR="007A1B18" w:rsidRPr="007A1B18" w:rsidRDefault="007A1B18" w:rsidP="007A1B18">
      <w:pPr>
        <w:pStyle w:val="41"/>
        <w:rPr>
          <w:ins w:id="3806" w:author="ZTE-Ma Zhifeng" w:date="2024-08-26T17:13:00Z"/>
        </w:rPr>
      </w:pPr>
      <w:bookmarkStart w:id="3807" w:name="_Toc175687544"/>
      <w:ins w:id="3808" w:author="ZTE-Ma Zhifeng" w:date="2024-08-26T17:13:00Z">
        <w:r w:rsidRPr="007A1B18">
          <w:lastRenderedPageBreak/>
          <w:t>5.</w:t>
        </w:r>
      </w:ins>
      <w:ins w:id="3809" w:author="ZTE-Ma Zhifeng" w:date="2024-08-26T17:16:00Z">
        <w:r>
          <w:t>7</w:t>
        </w:r>
      </w:ins>
      <w:ins w:id="3810" w:author="ZTE-Ma Zhifeng" w:date="2024-08-26T17:13:00Z">
        <w:r w:rsidRPr="007A1B18">
          <w:t>.1.3</w:t>
        </w:r>
        <w:r w:rsidRPr="007A1B18">
          <w:tab/>
          <w:t>∆T</w:t>
        </w:r>
        <w:r w:rsidRPr="007A1B18">
          <w:rPr>
            <w:vertAlign w:val="subscript"/>
          </w:rPr>
          <w:t>IB</w:t>
        </w:r>
        <w:r w:rsidRPr="007A1B18">
          <w:rPr>
            <w:rFonts w:hint="eastAsia"/>
            <w:vertAlign w:val="subscript"/>
          </w:rPr>
          <w:t>,c</w:t>
        </w:r>
        <w:r w:rsidRPr="007A1B18">
          <w:t xml:space="preserve"> and ∆R</w:t>
        </w:r>
        <w:r w:rsidRPr="007A1B18">
          <w:rPr>
            <w:vertAlign w:val="subscript"/>
          </w:rPr>
          <w:t>IB</w:t>
        </w:r>
        <w:r w:rsidRPr="007A1B18">
          <w:rPr>
            <w:rFonts w:hint="eastAsia"/>
            <w:vertAlign w:val="subscript"/>
          </w:rPr>
          <w:t>,c</w:t>
        </w:r>
        <w:r w:rsidRPr="007A1B18">
          <w:t xml:space="preserve"> values</w:t>
        </w:r>
        <w:bookmarkEnd w:id="3807"/>
      </w:ins>
    </w:p>
    <w:p w14:paraId="665B5A65" w14:textId="77777777" w:rsidR="007A1B18" w:rsidRPr="008A04AB" w:rsidRDefault="007A1B18" w:rsidP="007A1B18">
      <w:pPr>
        <w:rPr>
          <w:ins w:id="3811" w:author="ZTE-Ma Zhifeng" w:date="2024-08-26T17:13:00Z"/>
          <w:rFonts w:cs="Arial"/>
          <w:i/>
          <w:color w:val="FF0000"/>
          <w:kern w:val="2"/>
          <w:lang w:val="en-US" w:eastAsia="zh-CN"/>
        </w:rPr>
      </w:pPr>
      <w:ins w:id="3812" w:author="ZTE-Ma Zhifeng" w:date="2024-08-26T17:13:00Z">
        <w:r w:rsidRPr="008A04AB">
          <w:rPr>
            <w:rFonts w:cs="Arial" w:hint="eastAsia"/>
            <w:i/>
            <w:color w:val="FF0000"/>
            <w:kern w:val="2"/>
            <w:lang w:val="en-US" w:eastAsia="zh-CN"/>
          </w:rPr>
          <w:t>Editor</w:t>
        </w:r>
        <w:r w:rsidRPr="008A04AB">
          <w:rPr>
            <w:rFonts w:cs="Arial" w:hint="eastAsia"/>
            <w:i/>
            <w:color w:val="FF0000"/>
            <w:kern w:val="2"/>
            <w:lang w:val="en-US" w:eastAsia="zh-CN"/>
          </w:rPr>
          <w:t>’</w:t>
        </w:r>
        <w:r w:rsidRPr="008A04AB">
          <w:rPr>
            <w:rFonts w:cs="Arial" w:hint="eastAsia"/>
            <w:i/>
            <w:color w:val="FF0000"/>
            <w:kern w:val="2"/>
            <w:lang w:val="en-US" w:eastAsia="zh-CN"/>
          </w:rPr>
          <w:t>s</w:t>
        </w:r>
        <w:r>
          <w:rPr>
            <w:rFonts w:cs="Arial" w:hint="eastAsia"/>
            <w:i/>
            <w:color w:val="FF0000"/>
            <w:kern w:val="2"/>
            <w:lang w:val="en-US" w:eastAsia="zh-CN"/>
          </w:rPr>
          <w:t xml:space="preserve"> note: F</w:t>
        </w:r>
        <w:r w:rsidRPr="008A04AB">
          <w:rPr>
            <w:rFonts w:cs="Arial" w:hint="eastAsia"/>
            <w:i/>
            <w:color w:val="FF0000"/>
            <w:kern w:val="2"/>
            <w:lang w:val="en-US" w:eastAsia="zh-CN"/>
          </w:rPr>
          <w:t xml:space="preserve">or the table of </w:t>
        </w:r>
        <w:r w:rsidRPr="008A04AB">
          <w:rPr>
            <w:rFonts w:ascii="MS Gothic" w:eastAsia="MS Gothic" w:hAnsi="MS Gothic" w:cs="MS Gothic" w:hint="eastAsia"/>
            <w:i/>
            <w:color w:val="FF0000"/>
            <w:kern w:val="2"/>
            <w:lang w:val="en-US" w:eastAsia="zh-CN"/>
          </w:rPr>
          <w:t>∆</w:t>
        </w:r>
        <w:r w:rsidRPr="008A04AB">
          <w:rPr>
            <w:rFonts w:cs="Arial" w:hint="eastAsia"/>
            <w:i/>
            <w:color w:val="FF0000"/>
            <w:kern w:val="2"/>
            <w:lang w:val="en-US" w:eastAsia="zh-CN"/>
          </w:rPr>
          <w:t>T</w:t>
        </w:r>
        <w:r w:rsidRPr="008A04AB">
          <w:rPr>
            <w:rFonts w:cs="Arial" w:hint="eastAsia"/>
            <w:i/>
            <w:color w:val="FF0000"/>
            <w:kern w:val="2"/>
            <w:vertAlign w:val="subscript"/>
            <w:lang w:val="en-US" w:eastAsia="zh-CN"/>
          </w:rPr>
          <w:t>IB,c</w:t>
        </w:r>
        <w:r w:rsidRPr="008A04AB">
          <w:rPr>
            <w:rFonts w:cs="Arial" w:hint="eastAsia"/>
            <w:i/>
            <w:color w:val="FF0000"/>
            <w:kern w:val="2"/>
            <w:lang w:val="en-US" w:eastAsia="zh-CN"/>
          </w:rPr>
          <w:t xml:space="preserve"> and </w:t>
        </w:r>
        <w:r w:rsidRPr="008A04AB">
          <w:rPr>
            <w:rFonts w:ascii="MS Gothic" w:eastAsia="MS Gothic" w:hAnsi="MS Gothic" w:cs="MS Gothic" w:hint="eastAsia"/>
            <w:i/>
            <w:color w:val="FF0000"/>
            <w:kern w:val="2"/>
            <w:lang w:val="en-US" w:eastAsia="zh-CN"/>
          </w:rPr>
          <w:t>∆</w:t>
        </w:r>
        <w:r w:rsidRPr="008A04AB">
          <w:rPr>
            <w:rFonts w:cs="Arial" w:hint="eastAsia"/>
            <w:i/>
            <w:color w:val="FF0000"/>
            <w:kern w:val="2"/>
            <w:lang w:val="en-US" w:eastAsia="zh-CN"/>
          </w:rPr>
          <w:t>R</w:t>
        </w:r>
        <w:r w:rsidRPr="008A04AB">
          <w:rPr>
            <w:rFonts w:cs="Arial" w:hint="eastAsia"/>
            <w:i/>
            <w:color w:val="FF0000"/>
            <w:kern w:val="2"/>
            <w:vertAlign w:val="subscript"/>
            <w:lang w:val="en-US" w:eastAsia="zh-CN"/>
          </w:rPr>
          <w:t>IB,c</w:t>
        </w:r>
        <w:r w:rsidRPr="008A04AB">
          <w:rPr>
            <w:rFonts w:cs="Arial" w:hint="eastAsia"/>
            <w:i/>
            <w:color w:val="FF0000"/>
            <w:kern w:val="2"/>
            <w:lang w:val="en-US" w:eastAsia="zh-CN"/>
          </w:rPr>
          <w:t xml:space="preserve"> values, please use the same table format as in the latest TS 38.101-1.</w:t>
        </w:r>
      </w:ins>
    </w:p>
    <w:p w14:paraId="59A7B473" w14:textId="77777777" w:rsidR="007A1B18" w:rsidRDefault="007A1B18" w:rsidP="007A1B18">
      <w:pPr>
        <w:rPr>
          <w:ins w:id="3813" w:author="ZTE-Ma Zhifeng" w:date="2024-08-26T17:13:00Z"/>
        </w:rPr>
      </w:pPr>
      <w:ins w:id="3814" w:author="ZTE-Ma Zhifeng" w:date="2024-08-26T17:13:00Z">
        <w:r>
          <w:t xml:space="preserve">For </w:t>
        </w:r>
        <w:r>
          <w:rPr>
            <w:lang w:val="en-US" w:eastAsia="zh-CN"/>
          </w:rPr>
          <w:t>CA</w:t>
        </w:r>
        <w:r>
          <w:rPr>
            <w:lang w:eastAsia="zh-CN"/>
          </w:rPr>
          <w:t>_</w:t>
        </w:r>
        <w:r>
          <w:rPr>
            <w:lang w:val="en-US" w:eastAsia="zh-CN"/>
          </w:rPr>
          <w:t>n7</w:t>
        </w:r>
        <w:r>
          <w:rPr>
            <w:lang w:eastAsia="ja-JP"/>
          </w:rPr>
          <w:t>-n</w:t>
        </w:r>
        <w:r>
          <w:rPr>
            <w:lang w:val="en-US" w:eastAsia="zh-CN"/>
          </w:rPr>
          <w:t>75-</w:t>
        </w:r>
        <w:r>
          <w:rPr>
            <w:rFonts w:hint="eastAsia"/>
            <w:lang w:val="en-US" w:eastAsia="zh-CN"/>
          </w:rPr>
          <w:t>n</w:t>
        </w:r>
        <w:r>
          <w:rPr>
            <w:lang w:val="en-US" w:eastAsia="zh-CN"/>
          </w:rPr>
          <w:t>78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w:t>
        </w:r>
        <w:r w:rsidRPr="005A43BB">
          <w:rPr>
            <w:rFonts w:hint="eastAsia"/>
          </w:rPr>
          <w:t>have</w:t>
        </w:r>
        <w:r>
          <w:t xml:space="preserve"> </w:t>
        </w:r>
        <w:r w:rsidRPr="00BE2404">
          <w:rPr>
            <w:rFonts w:hint="eastAsia"/>
          </w:rPr>
          <w:t>already</w:t>
        </w:r>
        <w:r>
          <w:t xml:space="preserve"> </w:t>
        </w:r>
        <w:r w:rsidRPr="005A43BB">
          <w:rPr>
            <w:rFonts w:hint="eastAsia"/>
          </w:rPr>
          <w:t>been</w:t>
        </w:r>
        <w:r>
          <w:t xml:space="preserve"> </w:t>
        </w:r>
        <w:r w:rsidRPr="00BE2404">
          <w:rPr>
            <w:rFonts w:hint="eastAsia"/>
          </w:rPr>
          <w:t>specified</w:t>
        </w:r>
        <w:r>
          <w:t xml:space="preserve"> </w:t>
        </w:r>
        <w:r w:rsidRPr="00BE2404">
          <w:rPr>
            <w:rFonts w:hint="eastAsia"/>
          </w:rPr>
          <w:t>in</w:t>
        </w:r>
        <w:r>
          <w:t xml:space="preserve"> TS 38.101-1.</w:t>
        </w:r>
      </w:ins>
    </w:p>
    <w:p w14:paraId="11C27EDD" w14:textId="193A3EF1" w:rsidR="007A1B18" w:rsidRPr="007A1B18" w:rsidRDefault="007A1B18" w:rsidP="007A1B18">
      <w:pPr>
        <w:pStyle w:val="31"/>
        <w:rPr>
          <w:ins w:id="3815" w:author="ZTE-Ma Zhifeng" w:date="2024-08-26T17:13:00Z"/>
          <w:rFonts w:cs="Arial"/>
          <w:szCs w:val="28"/>
          <w:lang w:val="en-US" w:eastAsia="zh-CN"/>
          <w:rPrChange w:id="3816" w:author="ZTE-Ma Zhifeng" w:date="2024-08-26T17:14:00Z">
            <w:rPr>
              <w:ins w:id="3817" w:author="ZTE-Ma Zhifeng" w:date="2024-08-26T17:13:00Z"/>
              <w:rFonts w:cs="Arial"/>
              <w:szCs w:val="28"/>
            </w:rPr>
          </w:rPrChange>
        </w:rPr>
      </w:pPr>
      <w:bookmarkStart w:id="3818" w:name="_Toc175687545"/>
      <w:ins w:id="3819" w:author="ZTE-Ma Zhifeng" w:date="2024-08-26T17:13:00Z">
        <w:r w:rsidRPr="007A1B18">
          <w:rPr>
            <w:rFonts w:cs="Arial"/>
            <w:szCs w:val="28"/>
            <w:lang w:val="en-US" w:eastAsia="zh-CN"/>
            <w:rPrChange w:id="3820" w:author="ZTE-Ma Zhifeng" w:date="2024-08-26T17:14:00Z">
              <w:rPr>
                <w:rFonts w:cs="Arial"/>
                <w:szCs w:val="28"/>
              </w:rPr>
            </w:rPrChange>
          </w:rPr>
          <w:t>5.</w:t>
        </w:r>
      </w:ins>
      <w:ins w:id="3821" w:author="ZTE-Ma Zhifeng" w:date="2024-08-26T17:16:00Z">
        <w:r>
          <w:rPr>
            <w:rFonts w:cs="Arial"/>
            <w:szCs w:val="28"/>
            <w:lang w:val="en-US" w:eastAsia="zh-CN"/>
          </w:rPr>
          <w:t>7</w:t>
        </w:r>
      </w:ins>
      <w:ins w:id="3822" w:author="ZTE-Ma Zhifeng" w:date="2024-08-26T17:13:00Z">
        <w:r w:rsidRPr="007A1B18">
          <w:rPr>
            <w:rFonts w:cs="Arial"/>
            <w:szCs w:val="28"/>
            <w:lang w:val="en-US" w:eastAsia="zh-CN"/>
            <w:rPrChange w:id="3823" w:author="ZTE-Ma Zhifeng" w:date="2024-08-26T17:14:00Z">
              <w:rPr>
                <w:rFonts w:cs="Arial"/>
                <w:szCs w:val="28"/>
              </w:rPr>
            </w:rPrChange>
          </w:rPr>
          <w:t>.2</w:t>
        </w:r>
        <w:r w:rsidRPr="007A1B18">
          <w:rPr>
            <w:rFonts w:cs="Arial"/>
            <w:szCs w:val="28"/>
            <w:lang w:val="en-US" w:eastAsia="zh-CN"/>
            <w:rPrChange w:id="3824" w:author="ZTE-Ma Zhifeng" w:date="2024-08-26T17:14:00Z">
              <w:rPr>
                <w:rFonts w:cs="Arial"/>
                <w:szCs w:val="28"/>
              </w:rPr>
            </w:rPrChange>
          </w:rPr>
          <w:tab/>
          <w:t>Specific for 2 bands UL CA</w:t>
        </w:r>
        <w:bookmarkEnd w:id="3818"/>
      </w:ins>
    </w:p>
    <w:p w14:paraId="6D89AB04" w14:textId="4D6CE0E7" w:rsidR="007A1B18" w:rsidRPr="007A1B18" w:rsidRDefault="007A1B18">
      <w:pPr>
        <w:pStyle w:val="41"/>
        <w:rPr>
          <w:ins w:id="3825" w:author="ZTE-Ma Zhifeng" w:date="2024-08-26T17:13:00Z"/>
          <w:rPrChange w:id="3826" w:author="ZTE-Ma Zhifeng" w:date="2024-08-26T17:14:00Z">
            <w:rPr>
              <w:ins w:id="3827" w:author="ZTE-Ma Zhifeng" w:date="2024-08-26T17:13:00Z"/>
              <w:rFonts w:eastAsia="Times New Roman"/>
              <w:lang w:eastAsia="en-GB"/>
            </w:rPr>
          </w:rPrChange>
        </w:rPr>
        <w:pPrChange w:id="3828" w:author="ZTE-Ma Zhifeng" w:date="2024-08-26T17:14:00Z">
          <w:pPr>
            <w:pStyle w:val="41"/>
            <w:overflowPunct w:val="0"/>
            <w:autoSpaceDE w:val="0"/>
            <w:autoSpaceDN w:val="0"/>
            <w:adjustRightInd w:val="0"/>
            <w:textAlignment w:val="baseline"/>
          </w:pPr>
        </w:pPrChange>
      </w:pPr>
      <w:bookmarkStart w:id="3829" w:name="_Toc175687546"/>
      <w:ins w:id="3830" w:author="ZTE-Ma Zhifeng" w:date="2024-08-26T17:13:00Z">
        <w:r w:rsidRPr="007A1B18">
          <w:rPr>
            <w:rPrChange w:id="3831" w:author="ZTE-Ma Zhifeng" w:date="2024-08-26T17:14:00Z">
              <w:rPr>
                <w:rFonts w:eastAsia="Times New Roman"/>
                <w:lang w:eastAsia="en-GB"/>
              </w:rPr>
            </w:rPrChange>
          </w:rPr>
          <w:t>5.</w:t>
        </w:r>
      </w:ins>
      <w:ins w:id="3832" w:author="ZTE-Ma Zhifeng" w:date="2024-08-26T17:17:00Z">
        <w:r>
          <w:t>7</w:t>
        </w:r>
      </w:ins>
      <w:ins w:id="3833" w:author="ZTE-Ma Zhifeng" w:date="2024-08-26T17:13:00Z">
        <w:r w:rsidRPr="007A1B18">
          <w:rPr>
            <w:rPrChange w:id="3834" w:author="ZTE-Ma Zhifeng" w:date="2024-08-26T17:14:00Z">
              <w:rPr>
                <w:rFonts w:eastAsia="Times New Roman"/>
                <w:lang w:eastAsia="en-GB"/>
              </w:rPr>
            </w:rPrChange>
          </w:rPr>
          <w:t>.2.1</w:t>
        </w:r>
        <w:r w:rsidRPr="007A1B18">
          <w:rPr>
            <w:rPrChange w:id="3835" w:author="ZTE-Ma Zhifeng" w:date="2024-08-26T17:14:00Z">
              <w:rPr>
                <w:rFonts w:eastAsia="Times New Roman"/>
                <w:lang w:eastAsia="en-GB"/>
              </w:rPr>
            </w:rPrChange>
          </w:rPr>
          <w:tab/>
          <w:t>UE co-existence studies</w:t>
        </w:r>
        <w:bookmarkEnd w:id="3829"/>
      </w:ins>
    </w:p>
    <w:p w14:paraId="5572A446" w14:textId="77777777" w:rsidR="007A1B18" w:rsidRDefault="007A1B18" w:rsidP="007A1B18">
      <w:pPr>
        <w:rPr>
          <w:ins w:id="3836" w:author="ZTE-Ma Zhifeng" w:date="2024-08-26T17:13:00Z"/>
          <w:i/>
          <w:iCs/>
          <w:color w:val="FF0000"/>
          <w:lang w:val="en-US" w:eastAsia="zh-CN"/>
        </w:rPr>
      </w:pPr>
      <w:ins w:id="3837" w:author="ZTE-Ma Zhifeng" w:date="2024-08-26T17:13:00Z">
        <w:r>
          <w:rPr>
            <w:rFonts w:cs="Arial" w:hint="eastAsia"/>
            <w:i/>
            <w:color w:val="FF0000"/>
            <w:kern w:val="2"/>
            <w:lang w:val="en-US" w:eastAsia="zh-CN"/>
          </w:rPr>
          <w:t>Editor</w:t>
        </w:r>
        <w:r>
          <w:rPr>
            <w:rFonts w:cs="Arial"/>
            <w:i/>
            <w:color w:val="FF0000"/>
            <w:kern w:val="2"/>
            <w:lang w:val="en-US" w:eastAsia="zh-CN"/>
          </w:rPr>
          <w:t>’</w:t>
        </w:r>
        <w:r>
          <w:rPr>
            <w:rFonts w:cs="Arial" w:hint="eastAsia"/>
            <w:i/>
            <w:color w:val="FF0000"/>
            <w:kern w:val="2"/>
            <w:lang w:val="en-US" w:eastAsia="zh-CN"/>
          </w:rPr>
          <w:t xml:space="preserve">s </w:t>
        </w:r>
        <w:r>
          <w:rPr>
            <w:rFonts w:hint="eastAsia"/>
            <w:i/>
            <w:iCs/>
            <w:color w:val="FF0000"/>
            <w:lang w:val="en-US" w:eastAsia="zh-CN"/>
          </w:rPr>
          <w:t>Note: The tables in this section are provided to identify potential issues to be analy</w:t>
        </w:r>
        <w:r>
          <w:rPr>
            <w:i/>
            <w:iCs/>
            <w:color w:val="FF0000"/>
            <w:lang w:val="en-US" w:eastAsia="zh-CN"/>
          </w:rPr>
          <w:t>z</w:t>
        </w:r>
        <w:r>
          <w:rPr>
            <w:rFonts w:hint="eastAsia"/>
            <w:i/>
            <w:iCs/>
            <w:color w:val="FF0000"/>
            <w:lang w:val="en-US" w:eastAsia="zh-CN"/>
          </w:rPr>
          <w:t>ed based on interference frequency range calculations, whether to specify the MSD related to collisions with the victim receiver frequency range should be based on the detailed REFSENS analysis.</w:t>
        </w:r>
      </w:ins>
    </w:p>
    <w:p w14:paraId="2A14F9F5" w14:textId="51BD4CDB" w:rsidR="007A1B18" w:rsidRPr="00242348" w:rsidRDefault="007A1B18" w:rsidP="007A1B18">
      <w:pPr>
        <w:pStyle w:val="51"/>
        <w:overflowPunct w:val="0"/>
        <w:autoSpaceDE w:val="0"/>
        <w:autoSpaceDN w:val="0"/>
        <w:adjustRightInd w:val="0"/>
        <w:textAlignment w:val="baseline"/>
        <w:rPr>
          <w:ins w:id="3838" w:author="ZTE-Ma Zhifeng" w:date="2024-08-26T17:13:00Z"/>
          <w:snapToGrid w:val="0"/>
          <w:lang w:eastAsia="en-GB"/>
        </w:rPr>
      </w:pPr>
      <w:bookmarkStart w:id="3839" w:name="_Toc175687547"/>
      <w:ins w:id="3840" w:author="ZTE-Ma Zhifeng" w:date="2024-08-26T17:13:00Z">
        <w:r w:rsidRPr="00242348">
          <w:rPr>
            <w:rFonts w:hint="eastAsia"/>
            <w:snapToGrid w:val="0"/>
            <w:lang w:eastAsia="en-GB"/>
          </w:rPr>
          <w:t>5.</w:t>
        </w:r>
      </w:ins>
      <w:ins w:id="3841" w:author="ZTE-Ma Zhifeng" w:date="2024-08-26T17:17:00Z">
        <w:r>
          <w:rPr>
            <w:snapToGrid w:val="0"/>
            <w:lang w:eastAsia="en-GB"/>
          </w:rPr>
          <w:t>7</w:t>
        </w:r>
      </w:ins>
      <w:ins w:id="3842" w:author="ZTE-Ma Zhifeng" w:date="2024-08-26T17:13:00Z">
        <w:r w:rsidRPr="00242348">
          <w:rPr>
            <w:snapToGrid w:val="0"/>
            <w:lang w:eastAsia="en-GB"/>
          </w:rPr>
          <w:t>.2.</w:t>
        </w:r>
        <w:r>
          <w:rPr>
            <w:snapToGrid w:val="0"/>
            <w:lang w:eastAsia="en-GB"/>
          </w:rPr>
          <w:t>1</w:t>
        </w:r>
        <w:r w:rsidRPr="00242348">
          <w:rPr>
            <w:snapToGrid w:val="0"/>
            <w:lang w:eastAsia="en-GB"/>
          </w:rPr>
          <w:t>.1</w:t>
        </w:r>
        <w:r w:rsidRPr="00242348">
          <w:rPr>
            <w:snapToGrid w:val="0"/>
            <w:lang w:eastAsia="en-GB"/>
          </w:rPr>
          <w:tab/>
          <w:t>Co-existence studies for 2UL band with 1CC per band</w:t>
        </w:r>
        <w:bookmarkEnd w:id="3839"/>
      </w:ins>
    </w:p>
    <w:p w14:paraId="01C5EE65" w14:textId="77777777" w:rsidR="007A1B18" w:rsidRPr="0007219E" w:rsidRDefault="007A1B18" w:rsidP="007A1B18">
      <w:pPr>
        <w:rPr>
          <w:ins w:id="3843" w:author="ZTE-Ma Zhifeng" w:date="2024-08-26T17:13:00Z"/>
          <w:i/>
          <w:iCs/>
          <w:color w:val="FF0000"/>
          <w:lang w:val="en-US" w:eastAsia="zh-CN"/>
        </w:rPr>
      </w:pPr>
      <w:ins w:id="3844" w:author="ZTE-Ma Zhifeng" w:date="2024-08-26T17:13:00Z">
        <w:r>
          <w:rPr>
            <w:rFonts w:cs="Arial" w:hint="eastAsia"/>
            <w:i/>
            <w:color w:val="FF0000"/>
            <w:kern w:val="2"/>
            <w:lang w:val="en-US" w:eastAsia="zh-CN"/>
          </w:rPr>
          <w:t>Editor</w:t>
        </w:r>
        <w:r>
          <w:rPr>
            <w:rFonts w:cs="Arial"/>
            <w:i/>
            <w:color w:val="FF0000"/>
            <w:kern w:val="2"/>
            <w:lang w:val="en-US" w:eastAsia="zh-CN"/>
          </w:rPr>
          <w:t>’</w:t>
        </w:r>
        <w:r>
          <w:rPr>
            <w:rFonts w:cs="Arial" w:hint="eastAsia"/>
            <w:i/>
            <w:color w:val="FF0000"/>
            <w:kern w:val="2"/>
            <w:lang w:val="en-US" w:eastAsia="zh-CN"/>
          </w:rPr>
          <w:t xml:space="preserve">s </w:t>
        </w:r>
        <w:r>
          <w:rPr>
            <w:rFonts w:hint="eastAsia"/>
            <w:i/>
            <w:iCs/>
            <w:color w:val="FF0000"/>
            <w:lang w:val="en-US" w:eastAsia="zh-CN"/>
          </w:rPr>
          <w:t xml:space="preserve">Note: </w:t>
        </w:r>
        <w:r w:rsidRPr="0007219E">
          <w:rPr>
            <w:i/>
            <w:iCs/>
            <w:color w:val="FF0000"/>
            <w:lang w:val="en-US" w:eastAsia="zh-CN"/>
          </w:rPr>
          <w:t>Since the IMD tables have already been calculated for the different two band fallbacks, the tables below may skip the IMD calculations and refer to the relevant two band TP tables. Nonetheless, the IMD issues should be stated, and the related TPs referenced.</w:t>
        </w:r>
        <w:r>
          <w:rPr>
            <w:i/>
            <w:iCs/>
            <w:color w:val="FF0000"/>
            <w:lang w:val="en-US" w:eastAsia="zh-CN"/>
          </w:rPr>
          <w:t xml:space="preserve"> Only one example table is provided in this template but there may be up to three cases for the victim DL band and as many tables may be needed.</w:t>
        </w:r>
      </w:ins>
    </w:p>
    <w:p w14:paraId="2157499F" w14:textId="66F9CCE5" w:rsidR="007A1B18" w:rsidRPr="00A76C0A" w:rsidRDefault="007A1B18" w:rsidP="007A1B18">
      <w:pPr>
        <w:rPr>
          <w:ins w:id="3845" w:author="ZTE-Ma Zhifeng" w:date="2024-08-26T17:13:00Z"/>
          <w:rFonts w:eastAsia="MS Mincho"/>
        </w:rPr>
      </w:pPr>
      <w:ins w:id="3846" w:author="ZTE-Ma Zhifeng" w:date="2024-08-26T17:13:00Z">
        <w:r w:rsidRPr="00A76C0A">
          <w:rPr>
            <w:rFonts w:eastAsia="MS Mincho"/>
          </w:rPr>
          <w:t xml:space="preserve">Table </w:t>
        </w:r>
        <w:r w:rsidRPr="00A76C0A">
          <w:rPr>
            <w:rFonts w:eastAsia="MS Mincho" w:hint="eastAsia"/>
          </w:rPr>
          <w:t>5.</w:t>
        </w:r>
      </w:ins>
      <w:ins w:id="3847" w:author="ZTE-Ma Zhifeng" w:date="2024-08-26T17:17:00Z">
        <w:r>
          <w:rPr>
            <w:rFonts w:eastAsia="MS Mincho"/>
          </w:rPr>
          <w:t>7</w:t>
        </w:r>
      </w:ins>
      <w:ins w:id="3848" w:author="ZTE-Ma Zhifeng" w:date="2024-08-26T17:13:00Z">
        <w:r>
          <w:rPr>
            <w:rFonts w:eastAsia="MS Mincho"/>
          </w:rPr>
          <w:t>.2.1</w:t>
        </w:r>
        <w:r w:rsidRPr="00A76C0A">
          <w:rPr>
            <w:rFonts w:eastAsia="MS Mincho"/>
          </w:rPr>
          <w:t xml:space="preserve">.1-1 provides the two UL bands with one CC per band IMD interference analysis for </w:t>
        </w:r>
        <w:r w:rsidRPr="009D535B">
          <w:rPr>
            <w:rFonts w:eastAsia="MS Mincho"/>
          </w:rPr>
          <w:t>CA_n</w:t>
        </w:r>
        <w:r>
          <w:rPr>
            <w:rFonts w:eastAsia="MS Mincho"/>
          </w:rPr>
          <w:t>7</w:t>
        </w:r>
        <w:r w:rsidRPr="009D535B">
          <w:rPr>
            <w:rFonts w:eastAsia="MS Mincho"/>
          </w:rPr>
          <w:t>A-n</w:t>
        </w:r>
        <w:r>
          <w:rPr>
            <w:rFonts w:eastAsia="MS Mincho"/>
          </w:rPr>
          <w:t>75</w:t>
        </w:r>
        <w:r w:rsidRPr="009D535B">
          <w:rPr>
            <w:rFonts w:eastAsia="MS Mincho"/>
          </w:rPr>
          <w:t>A-n7</w:t>
        </w:r>
        <w:r>
          <w:rPr>
            <w:rFonts w:eastAsia="MS Mincho"/>
          </w:rPr>
          <w:t>8</w:t>
        </w:r>
        <w:r w:rsidRPr="009D535B">
          <w:rPr>
            <w:rFonts w:eastAsia="MS Mincho"/>
          </w:rPr>
          <w:t>A</w:t>
        </w:r>
        <w:r w:rsidRPr="00A76C0A">
          <w:rPr>
            <w:rFonts w:eastAsia="MS Mincho"/>
          </w:rPr>
          <w:t xml:space="preserve"> with UL </w:t>
        </w:r>
        <w:r w:rsidRPr="009D535B">
          <w:rPr>
            <w:rFonts w:eastAsia="MS Mincho"/>
          </w:rPr>
          <w:t>CA_n</w:t>
        </w:r>
        <w:r>
          <w:rPr>
            <w:rFonts w:eastAsia="MS Mincho"/>
          </w:rPr>
          <w:t>7</w:t>
        </w:r>
        <w:r w:rsidRPr="009D535B">
          <w:rPr>
            <w:rFonts w:eastAsia="MS Mincho"/>
          </w:rPr>
          <w:t>A-n</w:t>
        </w:r>
        <w:r>
          <w:rPr>
            <w:rFonts w:eastAsia="MS Mincho"/>
          </w:rPr>
          <w:t>78</w:t>
        </w:r>
        <w:r w:rsidRPr="009D535B">
          <w:rPr>
            <w:rFonts w:eastAsia="MS Mincho"/>
          </w:rPr>
          <w:t>A</w:t>
        </w:r>
        <w:r w:rsidRPr="00A76C0A">
          <w:rPr>
            <w:rFonts w:eastAsia="MS Mincho"/>
          </w:rPr>
          <w:t>.</w:t>
        </w:r>
      </w:ins>
    </w:p>
    <w:p w14:paraId="2CB023B2" w14:textId="77667785" w:rsidR="007A1B18" w:rsidRPr="007A1B18" w:rsidRDefault="007A1B18">
      <w:pPr>
        <w:pStyle w:val="TH"/>
        <w:rPr>
          <w:ins w:id="3849" w:author="ZTE-Ma Zhifeng" w:date="2024-08-26T17:13:00Z"/>
          <w:rFonts w:cs="Arial"/>
          <w:b w:val="0"/>
          <w:rPrChange w:id="3850" w:author="ZTE-Ma Zhifeng" w:date="2024-08-26T17:15:00Z">
            <w:rPr>
              <w:ins w:id="3851" w:author="ZTE-Ma Zhifeng" w:date="2024-08-26T17:13:00Z"/>
              <w:rFonts w:ascii="Arial" w:hAnsi="Arial" w:cs="Arial"/>
              <w:b/>
              <w:lang w:eastAsia="zh-CN"/>
            </w:rPr>
          </w:rPrChange>
        </w:rPr>
        <w:pPrChange w:id="3852" w:author="ZTE-Ma Zhifeng" w:date="2024-08-26T17:15:00Z">
          <w:pPr>
            <w:keepNext/>
            <w:keepLines/>
            <w:spacing w:before="60"/>
            <w:jc w:val="center"/>
          </w:pPr>
        </w:pPrChange>
      </w:pPr>
      <w:ins w:id="3853" w:author="ZTE-Ma Zhifeng" w:date="2024-08-26T17:13:00Z">
        <w:r w:rsidRPr="007A1B18">
          <w:rPr>
            <w:rFonts w:cs="Arial"/>
            <w:rPrChange w:id="3854" w:author="ZTE-Ma Zhifeng" w:date="2024-08-26T17:15:00Z">
              <w:rPr>
                <w:rFonts w:cs="Arial"/>
                <w:lang w:eastAsia="zh-CN"/>
              </w:rPr>
            </w:rPrChange>
          </w:rPr>
          <w:t>Table 5.</w:t>
        </w:r>
      </w:ins>
      <w:ins w:id="3855" w:author="ZTE-Ma Zhifeng" w:date="2024-08-26T17:17:00Z">
        <w:r>
          <w:rPr>
            <w:rFonts w:cs="Arial"/>
          </w:rPr>
          <w:t>7</w:t>
        </w:r>
      </w:ins>
      <w:ins w:id="3856" w:author="ZTE-Ma Zhifeng" w:date="2024-08-26T17:13:00Z">
        <w:r w:rsidRPr="007A1B18">
          <w:rPr>
            <w:rFonts w:cs="Arial"/>
            <w:rPrChange w:id="3857" w:author="ZTE-Ma Zhifeng" w:date="2024-08-26T17:15:00Z">
              <w:rPr>
                <w:rFonts w:cs="Arial"/>
                <w:lang w:eastAsia="zh-CN"/>
              </w:rPr>
            </w:rPrChange>
          </w:rPr>
          <w:t>.2.1.1-1: Two UL bands IMD analysis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Change w:id="3858">
          <w:tblGrid>
            <w:gridCol w:w="2885"/>
            <w:gridCol w:w="1800"/>
            <w:gridCol w:w="1749"/>
            <w:gridCol w:w="1620"/>
            <w:gridCol w:w="1799"/>
          </w:tblGrid>
        </w:tblGridChange>
      </w:tblGrid>
      <w:tr w:rsidR="007A1B18" w14:paraId="5CF44707" w14:textId="77777777" w:rsidTr="002D5D5E">
        <w:trPr>
          <w:trHeight w:val="266"/>
          <w:ins w:id="3859" w:author="ZTE-Ma Zhifeng" w:date="2024-08-26T17:1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56205A" w14:textId="77777777" w:rsidR="007A1B18" w:rsidRDefault="007A1B18" w:rsidP="002D5D5E">
            <w:pPr>
              <w:pStyle w:val="TAH"/>
              <w:rPr>
                <w:ins w:id="3860" w:author="ZTE-Ma Zhifeng" w:date="2024-08-26T17:13:00Z"/>
                <w:b w:val="0"/>
                <w:lang w:val="en-US"/>
              </w:rPr>
            </w:pPr>
            <w:ins w:id="3861" w:author="ZTE-Ma Zhifeng" w:date="2024-08-26T17:13:00Z">
              <w:r>
                <w:t>UE UL carriers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2421D9" w14:textId="77777777" w:rsidR="007A1B18" w:rsidRDefault="007A1B18" w:rsidP="002D5D5E">
            <w:pPr>
              <w:pStyle w:val="TAH"/>
              <w:rPr>
                <w:ins w:id="3862" w:author="ZTE-Ma Zhifeng" w:date="2024-08-26T17:13:00Z"/>
              </w:rPr>
            </w:pPr>
            <w:ins w:id="3863" w:author="ZTE-Ma Zhifeng" w:date="2024-08-26T17:13:00Z">
              <w:r>
                <w:t>f</w:t>
              </w:r>
              <w:r>
                <w:rPr>
                  <w:vertAlign w:val="subscript"/>
                </w:rPr>
                <w:t>x_low</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332CC3" w14:textId="77777777" w:rsidR="007A1B18" w:rsidRDefault="007A1B18" w:rsidP="002D5D5E">
            <w:pPr>
              <w:pStyle w:val="TAH"/>
              <w:rPr>
                <w:ins w:id="3864" w:author="ZTE-Ma Zhifeng" w:date="2024-08-26T17:13:00Z"/>
              </w:rPr>
            </w:pPr>
            <w:ins w:id="3865" w:author="ZTE-Ma Zhifeng" w:date="2024-08-26T17:13:00Z">
              <w:r>
                <w:t>f</w:t>
              </w:r>
              <w:r>
                <w:rPr>
                  <w:vertAlign w:val="subscript"/>
                </w:rPr>
                <w:t>x_high</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E49381D" w14:textId="77777777" w:rsidR="007A1B18" w:rsidRDefault="007A1B18" w:rsidP="002D5D5E">
            <w:pPr>
              <w:pStyle w:val="TAH"/>
              <w:rPr>
                <w:ins w:id="3866" w:author="ZTE-Ma Zhifeng" w:date="2024-08-26T17:13:00Z"/>
              </w:rPr>
            </w:pPr>
            <w:ins w:id="3867" w:author="ZTE-Ma Zhifeng" w:date="2024-08-26T17:13:00Z">
              <w:r>
                <w:t>f</w:t>
              </w:r>
              <w:r>
                <w:rPr>
                  <w:vertAlign w:val="subscript"/>
                </w:rPr>
                <w:t>y_low</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FA935E" w14:textId="77777777" w:rsidR="007A1B18" w:rsidRDefault="007A1B18" w:rsidP="002D5D5E">
            <w:pPr>
              <w:pStyle w:val="TAH"/>
              <w:rPr>
                <w:ins w:id="3868" w:author="ZTE-Ma Zhifeng" w:date="2024-08-26T17:13:00Z"/>
              </w:rPr>
            </w:pPr>
            <w:ins w:id="3869" w:author="ZTE-Ma Zhifeng" w:date="2024-08-26T17:13:00Z">
              <w:r>
                <w:t>f</w:t>
              </w:r>
              <w:r>
                <w:rPr>
                  <w:vertAlign w:val="subscript"/>
                </w:rPr>
                <w:t>y_high</w:t>
              </w:r>
            </w:ins>
          </w:p>
        </w:tc>
      </w:tr>
      <w:tr w:rsidR="007A1B18" w14:paraId="2B8A360E" w14:textId="77777777" w:rsidTr="002D5D5E">
        <w:trPr>
          <w:trHeight w:val="187"/>
          <w:ins w:id="3870" w:author="ZTE-Ma Zhifeng" w:date="2024-08-26T17:1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255B521" w14:textId="77777777" w:rsidR="007A1B18" w:rsidRDefault="007A1B18" w:rsidP="002D5D5E">
            <w:pPr>
              <w:pStyle w:val="TAL"/>
              <w:rPr>
                <w:ins w:id="3871" w:author="ZTE-Ma Zhifeng" w:date="2024-08-26T17:13:00Z"/>
              </w:rPr>
            </w:pPr>
            <w:ins w:id="3872" w:author="ZTE-Ma Zhifeng" w:date="2024-08-26T17:13:00Z">
              <w:r>
                <w:t>2nd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D1287CE" w14:textId="77777777" w:rsidR="007A1B18" w:rsidRDefault="007A1B18" w:rsidP="002D5D5E">
            <w:pPr>
              <w:pStyle w:val="TAL"/>
              <w:jc w:val="center"/>
              <w:rPr>
                <w:ins w:id="3873" w:author="ZTE-Ma Zhifeng" w:date="2024-08-26T17:13:00Z"/>
                <w:lang w:val="en-US"/>
              </w:rPr>
            </w:pPr>
            <w:ins w:id="3874" w:author="ZTE-Ma Zhifeng" w:date="2024-08-26T17:13:00Z">
              <w:r>
                <w:rPr>
                  <w:lang w:val="en-US"/>
                </w:rPr>
                <w:t>|</w:t>
              </w:r>
              <w:r>
                <w:rPr>
                  <w:lang w:eastAsia="zh-CN"/>
                </w:rPr>
                <w:t>f</w:t>
              </w:r>
              <w:r>
                <w:rPr>
                  <w:vertAlign w:val="subscript"/>
                  <w:lang w:eastAsia="zh-CN"/>
                </w:rPr>
                <w:t>y</w:t>
              </w:r>
              <w:r>
                <w:rPr>
                  <w:vertAlign w:val="subscript"/>
                  <w:lang w:val="en-US"/>
                </w:rPr>
                <w:t>_low</w:t>
              </w:r>
              <w:r>
                <w:rPr>
                  <w:lang w:val="en-US"/>
                </w:rPr>
                <w:t xml:space="preserve"> – f</w:t>
              </w:r>
              <w:r>
                <w:rPr>
                  <w:vertAlign w:val="subscript"/>
                  <w:lang w:val="en-US"/>
                </w:rPr>
                <w:t>x_high</w:t>
              </w:r>
              <w:r>
                <w:rPr>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AF0DB5A" w14:textId="77777777" w:rsidR="007A1B18" w:rsidRDefault="007A1B18" w:rsidP="002D5D5E">
            <w:pPr>
              <w:pStyle w:val="TAL"/>
              <w:jc w:val="center"/>
              <w:rPr>
                <w:ins w:id="3875" w:author="ZTE-Ma Zhifeng" w:date="2024-08-26T17:13:00Z"/>
                <w:lang w:val="en-US"/>
              </w:rPr>
            </w:pPr>
            <w:ins w:id="3876" w:author="ZTE-Ma Zhifeng" w:date="2024-08-26T17:13:00Z">
              <w:r>
                <w:rPr>
                  <w:lang w:val="en-US"/>
                </w:rPr>
                <w:t>|f</w:t>
              </w:r>
              <w:r>
                <w:rPr>
                  <w:vertAlign w:val="subscript"/>
                  <w:lang w:val="en-US"/>
                </w:rPr>
                <w:t>y_high</w:t>
              </w:r>
              <w:r>
                <w:rPr>
                  <w:lang w:val="en-US"/>
                </w:rPr>
                <w:t xml:space="preserve"> – f</w:t>
              </w:r>
              <w:r>
                <w:rPr>
                  <w:vertAlign w:val="subscript"/>
                  <w:lang w:val="en-US"/>
                </w:rPr>
                <w:t>x_low</w:t>
              </w:r>
              <w:r>
                <w:rPr>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51BECA7" w14:textId="77777777" w:rsidR="007A1B18" w:rsidRDefault="007A1B18" w:rsidP="002D5D5E">
            <w:pPr>
              <w:pStyle w:val="TAL"/>
              <w:jc w:val="center"/>
              <w:rPr>
                <w:ins w:id="3877" w:author="ZTE-Ma Zhifeng" w:date="2024-08-26T17:13:00Z"/>
                <w:lang w:val="en-US"/>
              </w:rPr>
            </w:pPr>
            <w:ins w:id="3878" w:author="ZTE-Ma Zhifeng" w:date="2024-08-26T17:13:00Z">
              <w:r>
                <w:rPr>
                  <w:lang w:val="en-US"/>
                </w:rPr>
                <w:t>|f</w:t>
              </w:r>
              <w:r>
                <w:rPr>
                  <w:vertAlign w:val="subscript"/>
                  <w:lang w:val="en-US"/>
                </w:rPr>
                <w:t>y_low</w:t>
              </w:r>
              <w:r>
                <w:rPr>
                  <w:lang w:val="en-US"/>
                </w:rPr>
                <w:t xml:space="preserve"> + f</w:t>
              </w:r>
              <w:r>
                <w:rPr>
                  <w:vertAlign w:val="subscript"/>
                  <w:lang w:val="en-US"/>
                </w:rPr>
                <w:t>x_low</w:t>
              </w:r>
              <w:r>
                <w:rPr>
                  <w:lang w:val="en-US"/>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529E27" w14:textId="77777777" w:rsidR="007A1B18" w:rsidRDefault="007A1B18" w:rsidP="002D5D5E">
            <w:pPr>
              <w:pStyle w:val="TAL"/>
              <w:jc w:val="center"/>
              <w:rPr>
                <w:ins w:id="3879" w:author="ZTE-Ma Zhifeng" w:date="2024-08-26T17:13:00Z"/>
                <w:lang w:val="en-US"/>
              </w:rPr>
            </w:pPr>
            <w:ins w:id="3880" w:author="ZTE-Ma Zhifeng" w:date="2024-08-26T17:13:00Z">
              <w:r>
                <w:rPr>
                  <w:lang w:val="en-US"/>
                </w:rPr>
                <w:t>|f</w:t>
              </w:r>
              <w:r>
                <w:rPr>
                  <w:vertAlign w:val="subscript"/>
                  <w:lang w:val="en-US"/>
                </w:rPr>
                <w:t>y_high</w:t>
              </w:r>
              <w:r>
                <w:rPr>
                  <w:lang w:val="en-US"/>
                </w:rPr>
                <w:t xml:space="preserve"> + f</w:t>
              </w:r>
              <w:r>
                <w:rPr>
                  <w:vertAlign w:val="subscript"/>
                  <w:lang w:val="en-US"/>
                </w:rPr>
                <w:t>x_high</w:t>
              </w:r>
              <w:r>
                <w:rPr>
                  <w:lang w:val="en-US"/>
                </w:rPr>
                <w:t>|</w:t>
              </w:r>
            </w:ins>
          </w:p>
        </w:tc>
      </w:tr>
      <w:tr w:rsidR="007A1B18" w14:paraId="4EF1D10A" w14:textId="77777777" w:rsidTr="002D5D5E">
        <w:trPr>
          <w:trHeight w:val="187"/>
          <w:ins w:id="3881" w:author="ZTE-Ma Zhifeng" w:date="2024-08-26T17:1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0488289" w14:textId="77777777" w:rsidR="007A1B18" w:rsidRDefault="007A1B18" w:rsidP="002D5D5E">
            <w:pPr>
              <w:pStyle w:val="TAL"/>
              <w:rPr>
                <w:ins w:id="3882" w:author="ZTE-Ma Zhifeng" w:date="2024-08-26T17:13:00Z"/>
                <w:lang w:val="en-US"/>
              </w:rPr>
            </w:pPr>
            <w:ins w:id="3883" w:author="ZTE-Ma Zhifeng" w:date="2024-08-26T17:13:00Z">
              <w:r>
                <w:rPr>
                  <w:lang w:val="en-US"/>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8C4BE9A" w14:textId="77777777" w:rsidR="007A1B18" w:rsidRPr="00273823" w:rsidRDefault="007A1B18" w:rsidP="002D5D5E">
            <w:pPr>
              <w:keepNext/>
              <w:keepLines/>
              <w:spacing w:after="0"/>
              <w:jc w:val="center"/>
              <w:rPr>
                <w:ins w:id="3884" w:author="ZTE-Ma Zhifeng" w:date="2024-08-26T17:13:00Z"/>
                <w:sz w:val="18"/>
                <w:lang w:val="en-US"/>
              </w:rPr>
            </w:pPr>
            <w:ins w:id="3885" w:author="ZTE-Ma Zhifeng" w:date="2024-08-26T17:13:00Z">
              <w:r w:rsidRPr="00075699">
                <w:rPr>
                  <w:sz w:val="18"/>
                  <w:szCs w:val="18"/>
                </w:rPr>
                <w:t>730</w:t>
              </w:r>
              <w:r w:rsidRPr="00273823">
                <w:rPr>
                  <w:sz w:val="18"/>
                  <w:lang w:val="en-US"/>
                </w:rPr>
                <w:t>–</w:t>
              </w:r>
              <w:r w:rsidRPr="00075699">
                <w:rPr>
                  <w:sz w:val="18"/>
                  <w:szCs w:val="18"/>
                </w:rPr>
                <w:t>1300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D0E51A" w14:textId="77777777" w:rsidR="007A1B18" w:rsidRDefault="007A1B18" w:rsidP="002D5D5E">
            <w:pPr>
              <w:keepNext/>
              <w:keepLines/>
              <w:spacing w:after="0"/>
              <w:jc w:val="center"/>
              <w:rPr>
                <w:ins w:id="3886" w:author="ZTE-Ma Zhifeng" w:date="2024-08-26T17:13:00Z"/>
                <w:sz w:val="18"/>
                <w:lang w:val="en-US"/>
              </w:rPr>
            </w:pPr>
            <w:ins w:id="3887" w:author="ZTE-Ma Zhifeng" w:date="2024-08-26T17:13:00Z">
              <w:r w:rsidRPr="00075699">
                <w:rPr>
                  <w:sz w:val="18"/>
                  <w:szCs w:val="18"/>
                </w:rPr>
                <w:t>5800</w:t>
              </w:r>
              <w:r>
                <w:rPr>
                  <w:sz w:val="18"/>
                  <w:lang w:val="en-US"/>
                </w:rPr>
                <w:t>–</w:t>
              </w:r>
              <w:r w:rsidRPr="00075699">
                <w:rPr>
                  <w:sz w:val="18"/>
                  <w:szCs w:val="18"/>
                </w:rPr>
                <w:t>6370</w:t>
              </w:r>
            </w:ins>
          </w:p>
        </w:tc>
      </w:tr>
      <w:tr w:rsidR="007A1B18" w14:paraId="7D442721" w14:textId="77777777" w:rsidTr="002D5D5E">
        <w:trPr>
          <w:trHeight w:val="187"/>
          <w:ins w:id="3888" w:author="ZTE-Ma Zhifeng" w:date="2024-08-26T17:1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ED481F" w14:textId="77777777" w:rsidR="007A1B18" w:rsidRDefault="007A1B18" w:rsidP="002D5D5E">
            <w:pPr>
              <w:pStyle w:val="TAL"/>
              <w:rPr>
                <w:ins w:id="3889" w:author="ZTE-Ma Zhifeng" w:date="2024-08-26T17:13:00Z"/>
                <w:lang w:val="en-US"/>
              </w:rPr>
            </w:pPr>
            <w:ins w:id="3890" w:author="ZTE-Ma Zhifeng" w:date="2024-08-26T17:13:00Z">
              <w:r>
                <w:rPr>
                  <w:lang w:eastAsia="zh-CN"/>
                </w:rPr>
                <w:t>Two-tone</w:t>
              </w:r>
              <w:r>
                <w:rPr>
                  <w:lang w:val="en-US"/>
                </w:rPr>
                <w:t xml:space="preserve"> 3</w:t>
              </w:r>
              <w:r>
                <w:rPr>
                  <w:vertAlign w:val="superscript"/>
                  <w:lang w:val="en-US"/>
                </w:rPr>
                <w:t>rd</w:t>
              </w:r>
              <w:r>
                <w:rPr>
                  <w:lang w:val="en-US"/>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2F49ECA" w14:textId="77777777" w:rsidR="007A1B18" w:rsidRDefault="007A1B18" w:rsidP="002D5D5E">
            <w:pPr>
              <w:pStyle w:val="TAL"/>
              <w:jc w:val="center"/>
              <w:rPr>
                <w:ins w:id="3891" w:author="ZTE-Ma Zhifeng" w:date="2024-08-26T17:13:00Z"/>
                <w:lang w:val="en-US"/>
              </w:rPr>
            </w:pPr>
            <w:ins w:id="3892" w:author="ZTE-Ma Zhifeng" w:date="2024-08-26T17:13:00Z">
              <w:r>
                <w:rPr>
                  <w:lang w:val="en-US"/>
                </w:rPr>
                <w:t>|2*f</w:t>
              </w:r>
              <w:r>
                <w:rPr>
                  <w:vertAlign w:val="subscript"/>
                  <w:lang w:val="en-US"/>
                </w:rPr>
                <w:t>x_low</w:t>
              </w:r>
              <w:r>
                <w:rPr>
                  <w:lang w:val="en-US"/>
                </w:rPr>
                <w:t xml:space="preserve"> – f</w:t>
              </w:r>
              <w:r>
                <w:rPr>
                  <w:vertAlign w:val="subscript"/>
                  <w:lang w:val="en-US"/>
                </w:rPr>
                <w:t>y_high</w:t>
              </w:r>
              <w:r>
                <w:rPr>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D7C5078" w14:textId="77777777" w:rsidR="007A1B18" w:rsidRDefault="007A1B18" w:rsidP="002D5D5E">
            <w:pPr>
              <w:pStyle w:val="TAL"/>
              <w:jc w:val="center"/>
              <w:rPr>
                <w:ins w:id="3893" w:author="ZTE-Ma Zhifeng" w:date="2024-08-26T17:13:00Z"/>
                <w:lang w:val="en-US"/>
              </w:rPr>
            </w:pPr>
            <w:ins w:id="3894" w:author="ZTE-Ma Zhifeng" w:date="2024-08-26T17:13:00Z">
              <w:r>
                <w:rPr>
                  <w:lang w:val="en-US"/>
                </w:rPr>
                <w:t>|2*f</w:t>
              </w:r>
              <w:r>
                <w:rPr>
                  <w:vertAlign w:val="subscript"/>
                  <w:lang w:val="en-US"/>
                </w:rPr>
                <w:t>x_high</w:t>
              </w:r>
              <w:r>
                <w:rPr>
                  <w:lang w:val="en-US"/>
                </w:rPr>
                <w:t xml:space="preserve"> – f</w:t>
              </w:r>
              <w:r>
                <w:rPr>
                  <w:vertAlign w:val="subscript"/>
                  <w:lang w:val="en-US"/>
                </w:rPr>
                <w:t>y_low</w:t>
              </w:r>
              <w:r>
                <w:rPr>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528086E" w14:textId="77777777" w:rsidR="007A1B18" w:rsidRDefault="007A1B18" w:rsidP="002D5D5E">
            <w:pPr>
              <w:pStyle w:val="TAL"/>
              <w:jc w:val="center"/>
              <w:rPr>
                <w:ins w:id="3895" w:author="ZTE-Ma Zhifeng" w:date="2024-08-26T17:13:00Z"/>
                <w:lang w:val="en-US"/>
              </w:rPr>
            </w:pPr>
            <w:ins w:id="3896" w:author="ZTE-Ma Zhifeng" w:date="2024-08-26T17:13:00Z">
              <w:r>
                <w:rPr>
                  <w:lang w:val="en-US"/>
                </w:rPr>
                <w:t>|2*f</w:t>
              </w:r>
              <w:r>
                <w:rPr>
                  <w:vertAlign w:val="subscript"/>
                  <w:lang w:val="en-US"/>
                </w:rPr>
                <w:t>y_low</w:t>
              </w:r>
              <w:r>
                <w:rPr>
                  <w:lang w:val="en-US"/>
                </w:rPr>
                <w:t xml:space="preserve"> – f</w:t>
              </w:r>
              <w:r>
                <w:rPr>
                  <w:vertAlign w:val="subscript"/>
                  <w:lang w:val="en-US"/>
                </w:rPr>
                <w:t>x_high</w:t>
              </w:r>
              <w:r>
                <w:rPr>
                  <w:lang w:val="en-US"/>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0BD81FAF" w14:textId="77777777" w:rsidR="007A1B18" w:rsidRDefault="007A1B18" w:rsidP="002D5D5E">
            <w:pPr>
              <w:pStyle w:val="TAL"/>
              <w:jc w:val="center"/>
              <w:rPr>
                <w:ins w:id="3897" w:author="ZTE-Ma Zhifeng" w:date="2024-08-26T17:13:00Z"/>
                <w:lang w:val="en-US"/>
              </w:rPr>
            </w:pPr>
            <w:ins w:id="3898" w:author="ZTE-Ma Zhifeng" w:date="2024-08-26T17:13:00Z">
              <w:r>
                <w:rPr>
                  <w:lang w:val="en-US"/>
                </w:rPr>
                <w:t>|2*f</w:t>
              </w:r>
              <w:r>
                <w:rPr>
                  <w:vertAlign w:val="subscript"/>
                  <w:lang w:val="en-US"/>
                </w:rPr>
                <w:t>y_high</w:t>
              </w:r>
              <w:r>
                <w:rPr>
                  <w:lang w:val="en-US"/>
                </w:rPr>
                <w:t xml:space="preserve"> – f</w:t>
              </w:r>
              <w:r>
                <w:rPr>
                  <w:vertAlign w:val="subscript"/>
                  <w:lang w:val="en-US"/>
                </w:rPr>
                <w:t>x_low</w:t>
              </w:r>
              <w:r>
                <w:rPr>
                  <w:lang w:val="en-US"/>
                </w:rPr>
                <w:t>|</w:t>
              </w:r>
            </w:ins>
          </w:p>
        </w:tc>
      </w:tr>
      <w:tr w:rsidR="007A1B18" w14:paraId="6DF7114A" w14:textId="77777777" w:rsidTr="002D5D5E">
        <w:trPr>
          <w:trHeight w:val="187"/>
          <w:ins w:id="3899" w:author="ZTE-Ma Zhifeng" w:date="2024-08-26T17:1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A9E23C9" w14:textId="77777777" w:rsidR="007A1B18" w:rsidRDefault="007A1B18" w:rsidP="002D5D5E">
            <w:pPr>
              <w:pStyle w:val="TAL"/>
              <w:rPr>
                <w:ins w:id="3900" w:author="ZTE-Ma Zhifeng" w:date="2024-08-26T17:13:00Z"/>
                <w:lang w:val="en-US"/>
              </w:rPr>
            </w:pPr>
            <w:ins w:id="3901" w:author="ZTE-Ma Zhifeng" w:date="2024-08-26T17:13:00Z">
              <w:r>
                <w:rPr>
                  <w:lang w:val="en-US"/>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FCFA72A" w14:textId="77777777" w:rsidR="007A1B18" w:rsidRPr="00273823" w:rsidRDefault="007A1B18" w:rsidP="002D5D5E">
            <w:pPr>
              <w:keepNext/>
              <w:keepLines/>
              <w:spacing w:after="0"/>
              <w:jc w:val="center"/>
              <w:rPr>
                <w:ins w:id="3902" w:author="ZTE-Ma Zhifeng" w:date="2024-08-26T17:13:00Z"/>
                <w:sz w:val="18"/>
                <w:lang w:val="en-US"/>
              </w:rPr>
            </w:pPr>
            <w:ins w:id="3903" w:author="ZTE-Ma Zhifeng" w:date="2024-08-26T17:13:00Z">
              <w:r w:rsidRPr="00075699">
                <w:rPr>
                  <w:sz w:val="18"/>
                  <w:szCs w:val="18"/>
                  <w:highlight w:val="yellow"/>
                </w:rPr>
                <w:t>1200</w:t>
              </w:r>
              <w:r w:rsidRPr="00717B92">
                <w:rPr>
                  <w:sz w:val="18"/>
                  <w:highlight w:val="yellow"/>
                  <w:lang w:val="en-US"/>
                </w:rPr>
                <w:t>–</w:t>
              </w:r>
              <w:r w:rsidRPr="00075699">
                <w:rPr>
                  <w:sz w:val="18"/>
                  <w:szCs w:val="18"/>
                  <w:highlight w:val="yellow"/>
                </w:rPr>
                <w:t>1840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4CEB99" w14:textId="77777777" w:rsidR="007A1B18" w:rsidRPr="00273823" w:rsidRDefault="007A1B18" w:rsidP="002D5D5E">
            <w:pPr>
              <w:keepNext/>
              <w:keepLines/>
              <w:spacing w:after="0"/>
              <w:jc w:val="center"/>
              <w:rPr>
                <w:ins w:id="3904" w:author="ZTE-Ma Zhifeng" w:date="2024-08-26T17:13:00Z"/>
                <w:sz w:val="18"/>
                <w:lang w:val="en-US"/>
              </w:rPr>
            </w:pPr>
            <w:ins w:id="3905" w:author="ZTE-Ma Zhifeng" w:date="2024-08-26T17:13:00Z">
              <w:r w:rsidRPr="00075699">
                <w:rPr>
                  <w:sz w:val="18"/>
                  <w:szCs w:val="18"/>
                </w:rPr>
                <w:t>4030</w:t>
              </w:r>
              <w:r>
                <w:rPr>
                  <w:sz w:val="18"/>
                  <w:lang w:val="en-US"/>
                </w:rPr>
                <w:t>–</w:t>
              </w:r>
              <w:r w:rsidRPr="00075699">
                <w:rPr>
                  <w:sz w:val="18"/>
                  <w:szCs w:val="18"/>
                </w:rPr>
                <w:t>5100</w:t>
              </w:r>
            </w:ins>
          </w:p>
        </w:tc>
      </w:tr>
      <w:tr w:rsidR="007A1B18" w14:paraId="05FAB105" w14:textId="77777777" w:rsidTr="002D5D5E">
        <w:trPr>
          <w:trHeight w:val="187"/>
          <w:ins w:id="3906" w:author="ZTE-Ma Zhifeng" w:date="2024-08-26T17:1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A5F3360" w14:textId="77777777" w:rsidR="007A1B18" w:rsidRDefault="007A1B18" w:rsidP="002D5D5E">
            <w:pPr>
              <w:pStyle w:val="TAL"/>
              <w:rPr>
                <w:ins w:id="3907" w:author="ZTE-Ma Zhifeng" w:date="2024-08-26T17:13:00Z"/>
                <w:lang w:val="en-US"/>
              </w:rPr>
            </w:pPr>
            <w:ins w:id="3908" w:author="ZTE-Ma Zhifeng" w:date="2024-08-26T17:13:00Z">
              <w:r>
                <w:rPr>
                  <w:lang w:eastAsia="zh-CN"/>
                </w:rPr>
                <w:t>Two-tone</w:t>
              </w:r>
              <w:r>
                <w:rPr>
                  <w:lang w:val="en-US"/>
                </w:rPr>
                <w:t xml:space="preserve"> 3</w:t>
              </w:r>
              <w:r>
                <w:rPr>
                  <w:vertAlign w:val="superscript"/>
                  <w:lang w:val="en-US"/>
                </w:rPr>
                <w:t>rd</w:t>
              </w:r>
              <w:r>
                <w:rPr>
                  <w:lang w:val="en-US"/>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142CE80" w14:textId="77777777" w:rsidR="007A1B18" w:rsidRDefault="007A1B18" w:rsidP="002D5D5E">
            <w:pPr>
              <w:pStyle w:val="TAL"/>
              <w:jc w:val="center"/>
              <w:rPr>
                <w:ins w:id="3909" w:author="ZTE-Ma Zhifeng" w:date="2024-08-26T17:13:00Z"/>
                <w:lang w:val="en-US"/>
              </w:rPr>
            </w:pPr>
            <w:ins w:id="3910" w:author="ZTE-Ma Zhifeng" w:date="2024-08-26T17:13:00Z">
              <w:r>
                <w:rPr>
                  <w:lang w:val="en-US"/>
                </w:rPr>
                <w:t>|2*f</w:t>
              </w:r>
              <w:r>
                <w:rPr>
                  <w:vertAlign w:val="subscript"/>
                  <w:lang w:val="en-US"/>
                </w:rPr>
                <w:t>x_low</w:t>
              </w:r>
              <w:r>
                <w:rPr>
                  <w:lang w:val="en-US"/>
                </w:rPr>
                <w:t xml:space="preserve"> + f</w:t>
              </w:r>
              <w:r>
                <w:rPr>
                  <w:vertAlign w:val="subscript"/>
                  <w:lang w:val="en-US"/>
                </w:rPr>
                <w:t>y_low</w:t>
              </w:r>
              <w:r>
                <w:rPr>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AF90288" w14:textId="77777777" w:rsidR="007A1B18" w:rsidRDefault="007A1B18" w:rsidP="002D5D5E">
            <w:pPr>
              <w:pStyle w:val="TAL"/>
              <w:jc w:val="center"/>
              <w:rPr>
                <w:ins w:id="3911" w:author="ZTE-Ma Zhifeng" w:date="2024-08-26T17:13:00Z"/>
                <w:lang w:val="en-US"/>
              </w:rPr>
            </w:pPr>
            <w:ins w:id="3912" w:author="ZTE-Ma Zhifeng" w:date="2024-08-26T17:13:00Z">
              <w:r>
                <w:rPr>
                  <w:lang w:val="en-US"/>
                </w:rPr>
                <w:t>|2*f</w:t>
              </w:r>
              <w:r>
                <w:rPr>
                  <w:vertAlign w:val="subscript"/>
                  <w:lang w:val="en-US"/>
                </w:rPr>
                <w:t>x_high</w:t>
              </w:r>
              <w:r>
                <w:rPr>
                  <w:lang w:val="en-US"/>
                </w:rPr>
                <w:t xml:space="preserve"> + f</w:t>
              </w:r>
              <w:r>
                <w:rPr>
                  <w:vertAlign w:val="subscript"/>
                  <w:lang w:val="en-US"/>
                </w:rPr>
                <w:t>y_high</w:t>
              </w:r>
              <w:r>
                <w:rPr>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DE2E2F7" w14:textId="77777777" w:rsidR="007A1B18" w:rsidRDefault="007A1B18" w:rsidP="002D5D5E">
            <w:pPr>
              <w:pStyle w:val="TAL"/>
              <w:jc w:val="center"/>
              <w:rPr>
                <w:ins w:id="3913" w:author="ZTE-Ma Zhifeng" w:date="2024-08-26T17:13:00Z"/>
                <w:lang w:val="en-US"/>
              </w:rPr>
            </w:pPr>
            <w:ins w:id="3914" w:author="ZTE-Ma Zhifeng" w:date="2024-08-26T17:13:00Z">
              <w:r>
                <w:rPr>
                  <w:lang w:val="en-US"/>
                </w:rPr>
                <w:t>|2*f</w:t>
              </w:r>
              <w:r>
                <w:rPr>
                  <w:vertAlign w:val="subscript"/>
                  <w:lang w:val="en-US"/>
                </w:rPr>
                <w:t>y_low</w:t>
              </w:r>
              <w:r>
                <w:rPr>
                  <w:lang w:val="en-US"/>
                </w:rPr>
                <w:t xml:space="preserve"> + f</w:t>
              </w:r>
              <w:r>
                <w:rPr>
                  <w:vertAlign w:val="subscript"/>
                  <w:lang w:val="en-US"/>
                </w:rPr>
                <w:t>x_low</w:t>
              </w:r>
              <w:r>
                <w:rPr>
                  <w:lang w:val="en-US"/>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7429E31C" w14:textId="77777777" w:rsidR="007A1B18" w:rsidRDefault="007A1B18" w:rsidP="002D5D5E">
            <w:pPr>
              <w:pStyle w:val="TAL"/>
              <w:jc w:val="center"/>
              <w:rPr>
                <w:ins w:id="3915" w:author="ZTE-Ma Zhifeng" w:date="2024-08-26T17:13:00Z"/>
                <w:lang w:val="en-US"/>
              </w:rPr>
            </w:pPr>
            <w:ins w:id="3916" w:author="ZTE-Ma Zhifeng" w:date="2024-08-26T17:13:00Z">
              <w:r>
                <w:rPr>
                  <w:lang w:val="en-US"/>
                </w:rPr>
                <w:t>|2*f</w:t>
              </w:r>
              <w:r>
                <w:rPr>
                  <w:vertAlign w:val="subscript"/>
                  <w:lang w:val="en-US"/>
                </w:rPr>
                <w:t>y_high</w:t>
              </w:r>
              <w:r>
                <w:rPr>
                  <w:lang w:val="en-US"/>
                </w:rPr>
                <w:t xml:space="preserve"> + f</w:t>
              </w:r>
              <w:r>
                <w:rPr>
                  <w:vertAlign w:val="subscript"/>
                  <w:lang w:val="en-US"/>
                </w:rPr>
                <w:t>x_high</w:t>
              </w:r>
              <w:r>
                <w:rPr>
                  <w:lang w:val="en-US"/>
                </w:rPr>
                <w:t>|</w:t>
              </w:r>
            </w:ins>
          </w:p>
        </w:tc>
      </w:tr>
      <w:tr w:rsidR="007A1B18" w14:paraId="5F8055E9" w14:textId="77777777" w:rsidTr="002D5D5E">
        <w:trPr>
          <w:trHeight w:val="187"/>
          <w:ins w:id="3917" w:author="ZTE-Ma Zhifeng" w:date="2024-08-26T17:1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D65CC6D" w14:textId="77777777" w:rsidR="007A1B18" w:rsidRDefault="007A1B18" w:rsidP="002D5D5E">
            <w:pPr>
              <w:pStyle w:val="TAL"/>
              <w:rPr>
                <w:ins w:id="3918" w:author="ZTE-Ma Zhifeng" w:date="2024-08-26T17:13:00Z"/>
                <w:lang w:val="en-US"/>
              </w:rPr>
            </w:pPr>
            <w:ins w:id="3919" w:author="ZTE-Ma Zhifeng" w:date="2024-08-26T17:13:00Z">
              <w:r>
                <w:rPr>
                  <w:lang w:val="en-US"/>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56079F8" w14:textId="77777777" w:rsidR="007A1B18" w:rsidRDefault="007A1B18" w:rsidP="002D5D5E">
            <w:pPr>
              <w:keepNext/>
              <w:keepLines/>
              <w:spacing w:after="0"/>
              <w:jc w:val="center"/>
              <w:rPr>
                <w:ins w:id="3920" w:author="ZTE-Ma Zhifeng" w:date="2024-08-26T17:13:00Z"/>
                <w:sz w:val="18"/>
                <w:lang w:val="en-US"/>
              </w:rPr>
            </w:pPr>
            <w:ins w:id="3921" w:author="ZTE-Ma Zhifeng" w:date="2024-08-26T17:13:00Z">
              <w:r w:rsidRPr="00075699">
                <w:rPr>
                  <w:sz w:val="18"/>
                  <w:szCs w:val="18"/>
                </w:rPr>
                <w:t>8300</w:t>
              </w:r>
              <w:r>
                <w:rPr>
                  <w:sz w:val="18"/>
                  <w:lang w:val="en-US"/>
                </w:rPr>
                <w:t>–</w:t>
              </w:r>
              <w:r w:rsidRPr="00075699">
                <w:rPr>
                  <w:sz w:val="18"/>
                  <w:szCs w:val="18"/>
                </w:rPr>
                <w:t>8940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133E90D" w14:textId="77777777" w:rsidR="007A1B18" w:rsidRDefault="007A1B18" w:rsidP="002D5D5E">
            <w:pPr>
              <w:keepNext/>
              <w:keepLines/>
              <w:spacing w:after="0"/>
              <w:jc w:val="center"/>
              <w:rPr>
                <w:ins w:id="3922" w:author="ZTE-Ma Zhifeng" w:date="2024-08-26T17:13:00Z"/>
                <w:sz w:val="18"/>
                <w:lang w:val="en-US"/>
              </w:rPr>
            </w:pPr>
            <w:ins w:id="3923" w:author="ZTE-Ma Zhifeng" w:date="2024-08-26T17:13:00Z">
              <w:r w:rsidRPr="00075699">
                <w:rPr>
                  <w:sz w:val="18"/>
                  <w:szCs w:val="18"/>
                </w:rPr>
                <w:t>9100</w:t>
              </w:r>
              <w:r>
                <w:rPr>
                  <w:sz w:val="18"/>
                  <w:lang w:val="en-US"/>
                </w:rPr>
                <w:t>–</w:t>
              </w:r>
              <w:r w:rsidRPr="00075699">
                <w:rPr>
                  <w:sz w:val="18"/>
                  <w:szCs w:val="18"/>
                </w:rPr>
                <w:t>10170</w:t>
              </w:r>
            </w:ins>
          </w:p>
        </w:tc>
      </w:tr>
      <w:tr w:rsidR="007A1B18" w14:paraId="328A2651" w14:textId="77777777" w:rsidTr="002D5D5E">
        <w:trPr>
          <w:trHeight w:val="187"/>
          <w:ins w:id="3924" w:author="ZTE-Ma Zhifeng" w:date="2024-08-26T17:1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6CC2B4" w14:textId="77777777" w:rsidR="007A1B18" w:rsidRDefault="007A1B18" w:rsidP="002D5D5E">
            <w:pPr>
              <w:pStyle w:val="TAL"/>
              <w:rPr>
                <w:ins w:id="3925" w:author="ZTE-Ma Zhifeng" w:date="2024-08-26T17:13:00Z"/>
                <w:lang w:val="en-US"/>
              </w:rPr>
            </w:pPr>
            <w:ins w:id="3926" w:author="ZTE-Ma Zhifeng" w:date="2024-08-26T17:13:00Z">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C766548" w14:textId="77777777" w:rsidR="007A1B18" w:rsidRDefault="007A1B18" w:rsidP="002D5D5E">
            <w:pPr>
              <w:pStyle w:val="TAL"/>
              <w:jc w:val="center"/>
              <w:rPr>
                <w:ins w:id="3927" w:author="ZTE-Ma Zhifeng" w:date="2024-08-26T17:13:00Z"/>
                <w:lang w:val="en-US"/>
              </w:rPr>
            </w:pPr>
            <w:ins w:id="3928" w:author="ZTE-Ma Zhifeng" w:date="2024-08-26T17:13:00Z">
              <w:r>
                <w:rPr>
                  <w:lang w:val="en-US"/>
                </w:rPr>
                <w:t>|3*f</w:t>
              </w:r>
              <w:r>
                <w:rPr>
                  <w:vertAlign w:val="subscript"/>
                  <w:lang w:val="en-US"/>
                </w:rPr>
                <w:t>x_low</w:t>
              </w:r>
              <w:r>
                <w:rPr>
                  <w:lang w:val="en-US"/>
                </w:rPr>
                <w:t xml:space="preserve"> –1* f</w:t>
              </w:r>
              <w:r>
                <w:rPr>
                  <w:vertAlign w:val="subscript"/>
                  <w:lang w:val="en-US"/>
                </w:rPr>
                <w:t>y_high</w:t>
              </w:r>
              <w:r>
                <w:rPr>
                  <w:lang w:val="en-US"/>
                </w:rPr>
                <w:t>|</w:t>
              </w:r>
            </w:ins>
          </w:p>
        </w:tc>
        <w:tc>
          <w:tcPr>
            <w:tcW w:w="1749" w:type="dxa"/>
            <w:tcBorders>
              <w:top w:val="single" w:sz="4" w:space="0" w:color="auto"/>
              <w:left w:val="single" w:sz="4" w:space="0" w:color="auto"/>
              <w:bottom w:val="single" w:sz="4" w:space="0" w:color="auto"/>
              <w:right w:val="single" w:sz="4" w:space="0" w:color="auto"/>
            </w:tcBorders>
          </w:tcPr>
          <w:p w14:paraId="25185898" w14:textId="77777777" w:rsidR="007A1B18" w:rsidRDefault="007A1B18" w:rsidP="002D5D5E">
            <w:pPr>
              <w:pStyle w:val="TAL"/>
              <w:jc w:val="center"/>
              <w:rPr>
                <w:ins w:id="3929" w:author="ZTE-Ma Zhifeng" w:date="2024-08-26T17:13:00Z"/>
                <w:lang w:val="en-US"/>
              </w:rPr>
            </w:pPr>
            <w:ins w:id="3930" w:author="ZTE-Ma Zhifeng" w:date="2024-08-26T17:13:00Z">
              <w:r>
                <w:rPr>
                  <w:lang w:val="en-US"/>
                </w:rPr>
                <w:t>|3*f</w:t>
              </w:r>
              <w:r>
                <w:rPr>
                  <w:vertAlign w:val="subscript"/>
                  <w:lang w:val="en-US"/>
                </w:rPr>
                <w:t>x_high</w:t>
              </w:r>
              <w:r>
                <w:rPr>
                  <w:lang w:val="en-US"/>
                </w:rPr>
                <w:t xml:space="preserve"> – 1*f</w:t>
              </w:r>
              <w:r>
                <w:rPr>
                  <w:vertAlign w:val="subscript"/>
                  <w:lang w:val="en-US"/>
                </w:rPr>
                <w:t>y_low</w:t>
              </w:r>
              <w:r>
                <w:rPr>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20B861A" w14:textId="77777777" w:rsidR="007A1B18" w:rsidRDefault="007A1B18" w:rsidP="002D5D5E">
            <w:pPr>
              <w:pStyle w:val="TAL"/>
              <w:jc w:val="center"/>
              <w:rPr>
                <w:ins w:id="3931" w:author="ZTE-Ma Zhifeng" w:date="2024-08-26T17:13:00Z"/>
                <w:lang w:val="en-US"/>
              </w:rPr>
            </w:pPr>
            <w:ins w:id="3932" w:author="ZTE-Ma Zhifeng" w:date="2024-08-26T17:13:00Z">
              <w:r>
                <w:rPr>
                  <w:lang w:val="en-US"/>
                </w:rPr>
                <w:t>|3*f</w:t>
              </w:r>
              <w:r>
                <w:rPr>
                  <w:vertAlign w:val="subscript"/>
                  <w:lang w:val="en-US"/>
                </w:rPr>
                <w:t>y_low</w:t>
              </w:r>
              <w:r>
                <w:rPr>
                  <w:lang w:val="en-US"/>
                </w:rPr>
                <w:t xml:space="preserve"> – 1*f</w:t>
              </w:r>
              <w:r>
                <w:rPr>
                  <w:vertAlign w:val="subscript"/>
                  <w:lang w:val="en-US"/>
                </w:rPr>
                <w:t>x_high</w:t>
              </w:r>
              <w:r>
                <w:rPr>
                  <w:lang w:val="en-US"/>
                </w:rPr>
                <w:t>|</w:t>
              </w:r>
            </w:ins>
          </w:p>
        </w:tc>
        <w:tc>
          <w:tcPr>
            <w:tcW w:w="1799" w:type="dxa"/>
            <w:tcBorders>
              <w:top w:val="single" w:sz="4" w:space="0" w:color="auto"/>
              <w:left w:val="single" w:sz="4" w:space="0" w:color="auto"/>
              <w:bottom w:val="single" w:sz="4" w:space="0" w:color="auto"/>
              <w:right w:val="single" w:sz="4" w:space="0" w:color="auto"/>
            </w:tcBorders>
          </w:tcPr>
          <w:p w14:paraId="7F2466D6" w14:textId="77777777" w:rsidR="007A1B18" w:rsidRDefault="007A1B18" w:rsidP="002D5D5E">
            <w:pPr>
              <w:pStyle w:val="TAL"/>
              <w:jc w:val="center"/>
              <w:rPr>
                <w:ins w:id="3933" w:author="ZTE-Ma Zhifeng" w:date="2024-08-26T17:13:00Z"/>
                <w:lang w:val="en-US"/>
              </w:rPr>
            </w:pPr>
            <w:ins w:id="3934" w:author="ZTE-Ma Zhifeng" w:date="2024-08-26T17:13:00Z">
              <w:r>
                <w:rPr>
                  <w:lang w:val="en-US"/>
                </w:rPr>
                <w:t>|3*f</w:t>
              </w:r>
              <w:r>
                <w:rPr>
                  <w:vertAlign w:val="subscript"/>
                  <w:lang w:val="en-US"/>
                </w:rPr>
                <w:t>y_high</w:t>
              </w:r>
              <w:r>
                <w:rPr>
                  <w:lang w:val="en-US"/>
                </w:rPr>
                <w:t xml:space="preserve"> – 1*f</w:t>
              </w:r>
              <w:r>
                <w:rPr>
                  <w:vertAlign w:val="subscript"/>
                  <w:lang w:val="en-US"/>
                </w:rPr>
                <w:t>x_low</w:t>
              </w:r>
              <w:r>
                <w:rPr>
                  <w:lang w:val="en-US"/>
                </w:rPr>
                <w:t>|</w:t>
              </w:r>
            </w:ins>
          </w:p>
        </w:tc>
      </w:tr>
      <w:tr w:rsidR="007A1B18" w14:paraId="50A00360" w14:textId="77777777" w:rsidTr="00231FDB">
        <w:tblPrEx>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935" w:author="ZTE-Ma Zhifeng" w:date="2024-08-27T21:27:00Z">
            <w:tblPrEx>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187"/>
          <w:ins w:id="3936" w:author="ZTE-Ma Zhifeng" w:date="2024-08-26T17:13:00Z"/>
          <w:trPrChange w:id="3937" w:author="ZTE-Ma Zhifeng" w:date="2024-08-27T21:27:00Z">
            <w:trPr>
              <w:trHeight w:val="187"/>
            </w:trPr>
          </w:trPrChange>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Change w:id="3938" w:author="ZTE-Ma Zhifeng" w:date="2024-08-27T21:27:00Z">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tcPrChange>
          </w:tcPr>
          <w:p w14:paraId="78ECAD97" w14:textId="77777777" w:rsidR="007A1B18" w:rsidRDefault="007A1B18" w:rsidP="002D5D5E">
            <w:pPr>
              <w:pStyle w:val="TAL"/>
              <w:rPr>
                <w:ins w:id="3939" w:author="ZTE-Ma Zhifeng" w:date="2024-08-26T17:13:00Z"/>
                <w:lang w:val="en-US"/>
              </w:rPr>
            </w:pPr>
            <w:ins w:id="3940" w:author="ZTE-Ma Zhifeng" w:date="2024-08-26T17:13:00Z">
              <w:r>
                <w:rPr>
                  <w:lang w:eastAsia="zh-CN"/>
                </w:rPr>
                <w:t>IMD</w:t>
              </w:r>
              <w:r>
                <w:rPr>
                  <w:lang w:val="en-US"/>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Change w:id="3941" w:author="ZTE-Ma Zhifeng" w:date="2024-08-27T21:27:00Z">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2ACC7497" w14:textId="77777777" w:rsidR="007A1B18" w:rsidRPr="00273823" w:rsidRDefault="007A1B18" w:rsidP="002D5D5E">
            <w:pPr>
              <w:keepNext/>
              <w:keepLines/>
              <w:spacing w:after="0"/>
              <w:jc w:val="center"/>
              <w:rPr>
                <w:ins w:id="3942" w:author="ZTE-Ma Zhifeng" w:date="2024-08-26T17:13:00Z"/>
                <w:color w:val="FF0000"/>
                <w:sz w:val="18"/>
                <w:lang w:eastAsia="ja-JP"/>
              </w:rPr>
            </w:pPr>
            <w:ins w:id="3943" w:author="ZTE-Ma Zhifeng" w:date="2024-08-26T17:13:00Z">
              <w:r w:rsidRPr="00075699">
                <w:rPr>
                  <w:sz w:val="18"/>
                  <w:szCs w:val="18"/>
                </w:rPr>
                <w:t>3700</w:t>
              </w:r>
              <w:r>
                <w:rPr>
                  <w:sz w:val="18"/>
                  <w:lang w:val="en-US"/>
                </w:rPr>
                <w:t>–</w:t>
              </w:r>
              <w:r w:rsidRPr="00075699">
                <w:rPr>
                  <w:sz w:val="18"/>
                  <w:szCs w:val="18"/>
                </w:rPr>
                <w:t>4410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Change w:id="3944" w:author="ZTE-Ma Zhifeng" w:date="2024-08-27T21:27:00Z">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tcPrChange>
          </w:tcPr>
          <w:p w14:paraId="00A18CB7" w14:textId="77777777" w:rsidR="007A1B18" w:rsidRDefault="007A1B18" w:rsidP="002D5D5E">
            <w:pPr>
              <w:keepNext/>
              <w:keepLines/>
              <w:spacing w:after="0"/>
              <w:jc w:val="center"/>
              <w:rPr>
                <w:ins w:id="3945" w:author="ZTE-Ma Zhifeng" w:date="2024-08-26T17:13:00Z"/>
                <w:sz w:val="18"/>
                <w:lang w:eastAsia="ja-JP"/>
              </w:rPr>
            </w:pPr>
            <w:ins w:id="3946" w:author="ZTE-Ma Zhifeng" w:date="2024-08-26T17:13:00Z">
              <w:r w:rsidRPr="00075699">
                <w:rPr>
                  <w:sz w:val="18"/>
                  <w:szCs w:val="18"/>
                </w:rPr>
                <w:t>7330</w:t>
              </w:r>
              <w:r>
                <w:rPr>
                  <w:sz w:val="18"/>
                  <w:lang w:val="en-US"/>
                </w:rPr>
                <w:t>–</w:t>
              </w:r>
              <w:r w:rsidRPr="00075699">
                <w:rPr>
                  <w:sz w:val="18"/>
                  <w:szCs w:val="18"/>
                </w:rPr>
                <w:t>8900</w:t>
              </w:r>
            </w:ins>
          </w:p>
        </w:tc>
      </w:tr>
      <w:tr w:rsidR="00231FDB" w14:paraId="3999B9EB" w14:textId="77777777" w:rsidTr="00DE3C80">
        <w:trPr>
          <w:trHeight w:val="187"/>
          <w:ins w:id="3947" w:author="ZTE-Ma Zhifeng" w:date="2024-08-26T17:1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AE4AE0" w14:textId="77777777" w:rsidR="00231FDB" w:rsidRDefault="00231FDB" w:rsidP="002D5D5E">
            <w:pPr>
              <w:pStyle w:val="TAL"/>
              <w:rPr>
                <w:ins w:id="3948" w:author="ZTE-Ma Zhifeng" w:date="2024-08-26T17:13:00Z"/>
                <w:lang w:val="en-US"/>
              </w:rPr>
            </w:pPr>
            <w:ins w:id="3949" w:author="ZTE-Ma Zhifeng" w:date="2024-08-26T17:13:00Z">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A7B3FE1" w14:textId="77777777" w:rsidR="00231FDB" w:rsidRDefault="00231FDB" w:rsidP="002D5D5E">
            <w:pPr>
              <w:pStyle w:val="TAL"/>
              <w:jc w:val="center"/>
              <w:rPr>
                <w:ins w:id="3950" w:author="ZTE-Ma Zhifeng" w:date="2024-08-26T17:13:00Z"/>
                <w:lang w:val="en-US"/>
              </w:rPr>
            </w:pPr>
            <w:ins w:id="3951" w:author="ZTE-Ma Zhifeng" w:date="2024-08-26T17:13:00Z">
              <w:r>
                <w:rPr>
                  <w:lang w:val="en-US"/>
                </w:rPr>
                <w:t>|2*f</w:t>
              </w:r>
              <w:r>
                <w:rPr>
                  <w:vertAlign w:val="subscript"/>
                  <w:lang w:val="en-US"/>
                </w:rPr>
                <w:t>x_low</w:t>
              </w:r>
              <w:r>
                <w:rPr>
                  <w:lang w:val="en-US"/>
                </w:rPr>
                <w:t xml:space="preserve"> –2* f</w:t>
              </w:r>
              <w:r>
                <w:rPr>
                  <w:vertAlign w:val="subscript"/>
                  <w:lang w:val="en-US"/>
                </w:rPr>
                <w:t>y_high</w:t>
              </w:r>
              <w:r>
                <w:rPr>
                  <w:lang w:val="en-US"/>
                </w:rPr>
                <w:t>|</w:t>
              </w:r>
            </w:ins>
          </w:p>
        </w:tc>
        <w:tc>
          <w:tcPr>
            <w:tcW w:w="1749" w:type="dxa"/>
            <w:tcBorders>
              <w:top w:val="single" w:sz="4" w:space="0" w:color="auto"/>
              <w:left w:val="single" w:sz="4" w:space="0" w:color="auto"/>
              <w:bottom w:val="single" w:sz="4" w:space="0" w:color="auto"/>
              <w:right w:val="single" w:sz="4" w:space="0" w:color="auto"/>
            </w:tcBorders>
          </w:tcPr>
          <w:p w14:paraId="554E5FAC" w14:textId="77777777" w:rsidR="00231FDB" w:rsidRDefault="00231FDB" w:rsidP="002D5D5E">
            <w:pPr>
              <w:pStyle w:val="TAL"/>
              <w:jc w:val="center"/>
              <w:rPr>
                <w:ins w:id="3952" w:author="ZTE-Ma Zhifeng" w:date="2024-08-26T17:13:00Z"/>
                <w:lang w:val="en-US"/>
              </w:rPr>
            </w:pPr>
            <w:ins w:id="3953" w:author="ZTE-Ma Zhifeng" w:date="2024-08-26T17:13:00Z">
              <w:r>
                <w:rPr>
                  <w:lang w:val="en-US"/>
                </w:rPr>
                <w:t>|2*f</w:t>
              </w:r>
              <w:r>
                <w:rPr>
                  <w:vertAlign w:val="subscript"/>
                  <w:lang w:val="en-US"/>
                </w:rPr>
                <w:t>x_high</w:t>
              </w:r>
              <w:r>
                <w:rPr>
                  <w:lang w:val="en-US"/>
                </w:rPr>
                <w:t xml:space="preserve"> –2* f</w:t>
              </w:r>
              <w:r>
                <w:rPr>
                  <w:vertAlign w:val="subscript"/>
                  <w:lang w:val="en-US"/>
                </w:rPr>
                <w:t>y_low</w:t>
              </w:r>
              <w:r>
                <w:rPr>
                  <w:lang w:val="en-US"/>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6C2DF194" w14:textId="77777777" w:rsidR="00231FDB" w:rsidRDefault="00231FDB" w:rsidP="002D5D5E">
            <w:pPr>
              <w:pStyle w:val="TAL"/>
              <w:jc w:val="center"/>
              <w:rPr>
                <w:ins w:id="3954" w:author="ZTE-Ma Zhifeng" w:date="2024-08-26T17:13:00Z"/>
                <w:lang w:val="en-US"/>
              </w:rPr>
            </w:pPr>
          </w:p>
        </w:tc>
      </w:tr>
      <w:tr w:rsidR="00231FDB" w14:paraId="42904434" w14:textId="77777777" w:rsidTr="00DE3C80">
        <w:trPr>
          <w:trHeight w:val="187"/>
          <w:ins w:id="3955" w:author="ZTE-Ma Zhifeng" w:date="2024-08-26T17:1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7E4FA6" w14:textId="77777777" w:rsidR="00231FDB" w:rsidRDefault="00231FDB" w:rsidP="002D5D5E">
            <w:pPr>
              <w:pStyle w:val="TAL"/>
              <w:rPr>
                <w:ins w:id="3956" w:author="ZTE-Ma Zhifeng" w:date="2024-08-26T17:13:00Z"/>
                <w:lang w:val="en-US"/>
              </w:rPr>
            </w:pPr>
            <w:ins w:id="3957" w:author="ZTE-Ma Zhifeng" w:date="2024-08-26T17:13:00Z">
              <w:r>
                <w:rPr>
                  <w:lang w:val="en-US"/>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DC286FE" w14:textId="77777777" w:rsidR="00231FDB" w:rsidRDefault="00231FDB" w:rsidP="002D5D5E">
            <w:pPr>
              <w:keepNext/>
              <w:keepLines/>
              <w:spacing w:after="0"/>
              <w:jc w:val="center"/>
              <w:rPr>
                <w:ins w:id="3958" w:author="ZTE-Ma Zhifeng" w:date="2024-08-26T17:13:00Z"/>
                <w:sz w:val="18"/>
                <w:lang w:eastAsia="ja-JP"/>
              </w:rPr>
            </w:pPr>
            <w:ins w:id="3959" w:author="ZTE-Ma Zhifeng" w:date="2024-08-26T17:13:00Z">
              <w:r w:rsidRPr="00075699">
                <w:rPr>
                  <w:sz w:val="18"/>
                  <w:szCs w:val="18"/>
                  <w:highlight w:val="yellow"/>
                </w:rPr>
                <w:t>1460</w:t>
              </w:r>
              <w:r w:rsidRPr="00717B92">
                <w:rPr>
                  <w:sz w:val="18"/>
                  <w:highlight w:val="yellow"/>
                  <w:lang w:val="en-US"/>
                </w:rPr>
                <w:t>–</w:t>
              </w:r>
              <w:r w:rsidRPr="00075699">
                <w:rPr>
                  <w:sz w:val="18"/>
                  <w:szCs w:val="18"/>
                  <w:highlight w:val="yellow"/>
                </w:rPr>
                <w:t>2600</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0AC1A980" w14:textId="77777777" w:rsidR="00231FDB" w:rsidRDefault="00231FDB" w:rsidP="002D5D5E">
            <w:pPr>
              <w:keepNext/>
              <w:keepLines/>
              <w:spacing w:after="0"/>
              <w:jc w:val="center"/>
              <w:rPr>
                <w:ins w:id="3960" w:author="ZTE-Ma Zhifeng" w:date="2024-08-26T17:13:00Z"/>
                <w:sz w:val="18"/>
                <w:lang w:eastAsia="ja-JP"/>
              </w:rPr>
            </w:pPr>
          </w:p>
        </w:tc>
      </w:tr>
      <w:tr w:rsidR="007A1B18" w14:paraId="337750F2" w14:textId="77777777" w:rsidTr="002D5D5E">
        <w:trPr>
          <w:trHeight w:val="187"/>
          <w:ins w:id="3961" w:author="ZTE-Ma Zhifeng" w:date="2024-08-26T17:1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955B47" w14:textId="77777777" w:rsidR="007A1B18" w:rsidRDefault="007A1B18" w:rsidP="002D5D5E">
            <w:pPr>
              <w:keepNext/>
              <w:keepLines/>
              <w:spacing w:after="0"/>
              <w:rPr>
                <w:ins w:id="3962" w:author="ZTE-Ma Zhifeng" w:date="2024-08-26T17:13:00Z"/>
                <w:rFonts w:ascii="Arial" w:hAnsi="Arial" w:cs="Arial"/>
                <w:sz w:val="18"/>
                <w:lang w:val="en-US"/>
              </w:rPr>
            </w:pPr>
            <w:ins w:id="3963" w:author="ZTE-Ma Zhifeng" w:date="2024-08-26T17:13:00Z">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3DB8B36" w14:textId="77777777" w:rsidR="007A1B18" w:rsidRDefault="007A1B18" w:rsidP="002D5D5E">
            <w:pPr>
              <w:pStyle w:val="TAL"/>
              <w:jc w:val="center"/>
              <w:rPr>
                <w:ins w:id="3964" w:author="ZTE-Ma Zhifeng" w:date="2024-08-26T17:13:00Z"/>
                <w:lang w:val="en-US"/>
              </w:rPr>
            </w:pPr>
            <w:ins w:id="3965" w:author="ZTE-Ma Zhifeng" w:date="2024-08-26T17:13:00Z">
              <w:r>
                <w:rPr>
                  <w:lang w:val="en-US"/>
                </w:rPr>
                <w:t>|3*f</w:t>
              </w:r>
              <w:r>
                <w:rPr>
                  <w:vertAlign w:val="subscript"/>
                  <w:lang w:val="en-US"/>
                </w:rPr>
                <w:t>x_low</w:t>
              </w:r>
              <w:r>
                <w:rPr>
                  <w:lang w:val="en-US"/>
                </w:rPr>
                <w:t xml:space="preserve"> +1* f</w:t>
              </w:r>
              <w:r>
                <w:rPr>
                  <w:vertAlign w:val="subscript"/>
                  <w:lang w:val="en-US"/>
                </w:rPr>
                <w:t>y_low</w:t>
              </w:r>
              <w:r>
                <w:rPr>
                  <w:lang w:val="en-US"/>
                </w:rPr>
                <w:t>|</w:t>
              </w:r>
            </w:ins>
          </w:p>
        </w:tc>
        <w:tc>
          <w:tcPr>
            <w:tcW w:w="1749" w:type="dxa"/>
            <w:tcBorders>
              <w:top w:val="single" w:sz="4" w:space="0" w:color="auto"/>
              <w:left w:val="single" w:sz="4" w:space="0" w:color="auto"/>
              <w:bottom w:val="single" w:sz="4" w:space="0" w:color="auto"/>
              <w:right w:val="single" w:sz="4" w:space="0" w:color="auto"/>
            </w:tcBorders>
          </w:tcPr>
          <w:p w14:paraId="187856FC" w14:textId="77777777" w:rsidR="007A1B18" w:rsidRDefault="007A1B18" w:rsidP="002D5D5E">
            <w:pPr>
              <w:pStyle w:val="TAL"/>
              <w:jc w:val="center"/>
              <w:rPr>
                <w:ins w:id="3966" w:author="ZTE-Ma Zhifeng" w:date="2024-08-26T17:13:00Z"/>
                <w:lang w:val="en-US"/>
              </w:rPr>
            </w:pPr>
            <w:ins w:id="3967" w:author="ZTE-Ma Zhifeng" w:date="2024-08-26T17:13:00Z">
              <w:r>
                <w:rPr>
                  <w:lang w:val="en-US"/>
                </w:rPr>
                <w:t>|3*f</w:t>
              </w:r>
              <w:r>
                <w:rPr>
                  <w:vertAlign w:val="subscript"/>
                  <w:lang w:val="en-US"/>
                </w:rPr>
                <w:t>x_high</w:t>
              </w:r>
              <w:r>
                <w:rPr>
                  <w:lang w:val="en-US"/>
                </w:rPr>
                <w:t xml:space="preserve"> + 1*f</w:t>
              </w:r>
              <w:r>
                <w:rPr>
                  <w:vertAlign w:val="subscript"/>
                  <w:lang w:val="en-US"/>
                </w:rPr>
                <w:t>y_high</w:t>
              </w:r>
              <w:r>
                <w:rPr>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BADB625" w14:textId="77777777" w:rsidR="007A1B18" w:rsidRDefault="007A1B18" w:rsidP="002D5D5E">
            <w:pPr>
              <w:pStyle w:val="TAL"/>
              <w:jc w:val="center"/>
              <w:rPr>
                <w:ins w:id="3968" w:author="ZTE-Ma Zhifeng" w:date="2024-08-26T17:13:00Z"/>
                <w:lang w:val="en-US"/>
              </w:rPr>
            </w:pPr>
            <w:ins w:id="3969" w:author="ZTE-Ma Zhifeng" w:date="2024-08-26T17:13:00Z">
              <w:r>
                <w:rPr>
                  <w:lang w:val="en-US"/>
                </w:rPr>
                <w:t>|3*f</w:t>
              </w:r>
              <w:r>
                <w:rPr>
                  <w:vertAlign w:val="subscript"/>
                  <w:lang w:val="en-US"/>
                </w:rPr>
                <w:t>y_low</w:t>
              </w:r>
              <w:r>
                <w:rPr>
                  <w:lang w:val="en-US"/>
                </w:rPr>
                <w:t xml:space="preserve"> + 1*f</w:t>
              </w:r>
              <w:r>
                <w:rPr>
                  <w:vertAlign w:val="subscript"/>
                  <w:lang w:val="en-US"/>
                </w:rPr>
                <w:t>x_low</w:t>
              </w:r>
              <w:r>
                <w:rPr>
                  <w:lang w:val="en-US"/>
                </w:rPr>
                <w:t>|</w:t>
              </w:r>
            </w:ins>
          </w:p>
        </w:tc>
        <w:tc>
          <w:tcPr>
            <w:tcW w:w="1799" w:type="dxa"/>
            <w:tcBorders>
              <w:top w:val="single" w:sz="4" w:space="0" w:color="auto"/>
              <w:left w:val="single" w:sz="4" w:space="0" w:color="auto"/>
              <w:bottom w:val="single" w:sz="4" w:space="0" w:color="auto"/>
              <w:right w:val="single" w:sz="4" w:space="0" w:color="auto"/>
            </w:tcBorders>
          </w:tcPr>
          <w:p w14:paraId="323196EA" w14:textId="77777777" w:rsidR="007A1B18" w:rsidRDefault="007A1B18" w:rsidP="002D5D5E">
            <w:pPr>
              <w:pStyle w:val="TAL"/>
              <w:jc w:val="center"/>
              <w:rPr>
                <w:ins w:id="3970" w:author="ZTE-Ma Zhifeng" w:date="2024-08-26T17:13:00Z"/>
                <w:lang w:val="en-US"/>
              </w:rPr>
            </w:pPr>
            <w:ins w:id="3971" w:author="ZTE-Ma Zhifeng" w:date="2024-08-26T17:13:00Z">
              <w:r>
                <w:rPr>
                  <w:lang w:val="en-US"/>
                </w:rPr>
                <w:t>|3*f</w:t>
              </w:r>
              <w:r>
                <w:rPr>
                  <w:vertAlign w:val="subscript"/>
                  <w:lang w:val="en-US"/>
                </w:rPr>
                <w:t>y_high</w:t>
              </w:r>
              <w:r>
                <w:rPr>
                  <w:lang w:val="en-US"/>
                </w:rPr>
                <w:t xml:space="preserve"> + 1*f</w:t>
              </w:r>
              <w:r>
                <w:rPr>
                  <w:vertAlign w:val="subscript"/>
                  <w:lang w:val="en-US"/>
                </w:rPr>
                <w:t>x_high</w:t>
              </w:r>
              <w:r>
                <w:rPr>
                  <w:lang w:val="en-US"/>
                </w:rPr>
                <w:t>|</w:t>
              </w:r>
            </w:ins>
          </w:p>
        </w:tc>
      </w:tr>
      <w:tr w:rsidR="007A1B18" w14:paraId="4D33D839" w14:textId="77777777" w:rsidTr="00231FDB">
        <w:tblPrEx>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972" w:author="ZTE-Ma Zhifeng" w:date="2024-08-27T21:27:00Z">
            <w:tblPrEx>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187"/>
          <w:ins w:id="3973" w:author="ZTE-Ma Zhifeng" w:date="2024-08-26T17:13:00Z"/>
          <w:trPrChange w:id="3974" w:author="ZTE-Ma Zhifeng" w:date="2024-08-27T21:27:00Z">
            <w:trPr>
              <w:trHeight w:val="187"/>
            </w:trPr>
          </w:trPrChange>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Change w:id="3975" w:author="ZTE-Ma Zhifeng" w:date="2024-08-27T21:27:00Z">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tcPrChange>
          </w:tcPr>
          <w:p w14:paraId="036927C3" w14:textId="77777777" w:rsidR="007A1B18" w:rsidRDefault="007A1B18" w:rsidP="002D5D5E">
            <w:pPr>
              <w:pStyle w:val="TAL"/>
              <w:rPr>
                <w:ins w:id="3976" w:author="ZTE-Ma Zhifeng" w:date="2024-08-26T17:13:00Z"/>
                <w:lang w:val="en-US"/>
              </w:rPr>
            </w:pPr>
            <w:ins w:id="3977" w:author="ZTE-Ma Zhifeng" w:date="2024-08-26T17:13:00Z">
              <w:r>
                <w:rPr>
                  <w:lang w:val="en-US"/>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Change w:id="3978" w:author="ZTE-Ma Zhifeng" w:date="2024-08-27T21:27:00Z">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74272121" w14:textId="77777777" w:rsidR="007A1B18" w:rsidRDefault="007A1B18" w:rsidP="002D5D5E">
            <w:pPr>
              <w:keepNext/>
              <w:keepLines/>
              <w:spacing w:after="0"/>
              <w:jc w:val="center"/>
              <w:rPr>
                <w:ins w:id="3979" w:author="ZTE-Ma Zhifeng" w:date="2024-08-26T17:13:00Z"/>
                <w:sz w:val="18"/>
                <w:lang w:eastAsia="ja-JP"/>
              </w:rPr>
            </w:pPr>
            <w:ins w:id="3980" w:author="ZTE-Ma Zhifeng" w:date="2024-08-26T17:13:00Z">
              <w:r w:rsidRPr="00075699">
                <w:rPr>
                  <w:sz w:val="18"/>
                  <w:szCs w:val="18"/>
                </w:rPr>
                <w:t>10800</w:t>
              </w:r>
              <w:r>
                <w:rPr>
                  <w:sz w:val="18"/>
                  <w:lang w:val="en-US"/>
                </w:rPr>
                <w:t>–</w:t>
              </w:r>
              <w:r w:rsidRPr="00075699">
                <w:rPr>
                  <w:sz w:val="18"/>
                  <w:szCs w:val="18"/>
                </w:rPr>
                <w:t>11510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Change w:id="3981" w:author="ZTE-Ma Zhifeng" w:date="2024-08-27T21:27:00Z">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tcPrChange>
          </w:tcPr>
          <w:p w14:paraId="1C2EDF29" w14:textId="77777777" w:rsidR="007A1B18" w:rsidRDefault="007A1B18" w:rsidP="002D5D5E">
            <w:pPr>
              <w:keepNext/>
              <w:keepLines/>
              <w:spacing w:after="0"/>
              <w:jc w:val="center"/>
              <w:rPr>
                <w:ins w:id="3982" w:author="ZTE-Ma Zhifeng" w:date="2024-08-26T17:13:00Z"/>
                <w:sz w:val="18"/>
                <w:lang w:eastAsia="ja-JP"/>
              </w:rPr>
            </w:pPr>
            <w:ins w:id="3983" w:author="ZTE-Ma Zhifeng" w:date="2024-08-26T17:13:00Z">
              <w:r w:rsidRPr="00075699">
                <w:rPr>
                  <w:sz w:val="18"/>
                  <w:szCs w:val="18"/>
                </w:rPr>
                <w:t>12400</w:t>
              </w:r>
              <w:r>
                <w:rPr>
                  <w:sz w:val="18"/>
                  <w:lang w:val="en-US"/>
                </w:rPr>
                <w:t>–</w:t>
              </w:r>
              <w:r w:rsidRPr="00075699">
                <w:rPr>
                  <w:sz w:val="18"/>
                  <w:szCs w:val="18"/>
                </w:rPr>
                <w:t>13970</w:t>
              </w:r>
            </w:ins>
          </w:p>
        </w:tc>
      </w:tr>
      <w:tr w:rsidR="00231FDB" w14:paraId="53141E09" w14:textId="77777777" w:rsidTr="002877F6">
        <w:trPr>
          <w:trHeight w:val="187"/>
          <w:ins w:id="3984" w:author="ZTE-Ma Zhifeng" w:date="2024-08-26T17:1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FAE29D" w14:textId="77777777" w:rsidR="00231FDB" w:rsidRDefault="00231FDB" w:rsidP="002D5D5E">
            <w:pPr>
              <w:pStyle w:val="TAL"/>
              <w:rPr>
                <w:ins w:id="3985" w:author="ZTE-Ma Zhifeng" w:date="2024-08-26T17:13:00Z"/>
                <w:lang w:val="en-US"/>
              </w:rPr>
            </w:pPr>
            <w:ins w:id="3986" w:author="ZTE-Ma Zhifeng" w:date="2024-08-26T17:13:00Z">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BD48E0F" w14:textId="77777777" w:rsidR="00231FDB" w:rsidRDefault="00231FDB" w:rsidP="002D5D5E">
            <w:pPr>
              <w:pStyle w:val="TAL"/>
              <w:jc w:val="center"/>
              <w:rPr>
                <w:ins w:id="3987" w:author="ZTE-Ma Zhifeng" w:date="2024-08-26T17:13:00Z"/>
                <w:lang w:val="en-US"/>
              </w:rPr>
            </w:pPr>
            <w:ins w:id="3988" w:author="ZTE-Ma Zhifeng" w:date="2024-08-26T17:13:00Z">
              <w:r>
                <w:rPr>
                  <w:lang w:val="en-US"/>
                </w:rPr>
                <w:t>|2*f</w:t>
              </w:r>
              <w:r>
                <w:rPr>
                  <w:vertAlign w:val="subscript"/>
                  <w:lang w:val="en-US"/>
                </w:rPr>
                <w:t>x_low</w:t>
              </w:r>
              <w:r>
                <w:rPr>
                  <w:lang w:val="en-US"/>
                </w:rPr>
                <w:t xml:space="preserve"> +2* f</w:t>
              </w:r>
              <w:r>
                <w:rPr>
                  <w:vertAlign w:val="subscript"/>
                  <w:lang w:val="en-US"/>
                </w:rPr>
                <w:t>y_low</w:t>
              </w:r>
              <w:r>
                <w:rPr>
                  <w:lang w:val="en-US"/>
                </w:rPr>
                <w:t>|</w:t>
              </w:r>
            </w:ins>
          </w:p>
        </w:tc>
        <w:tc>
          <w:tcPr>
            <w:tcW w:w="1749" w:type="dxa"/>
            <w:tcBorders>
              <w:top w:val="single" w:sz="4" w:space="0" w:color="auto"/>
              <w:left w:val="single" w:sz="4" w:space="0" w:color="auto"/>
              <w:bottom w:val="single" w:sz="4" w:space="0" w:color="auto"/>
              <w:right w:val="single" w:sz="4" w:space="0" w:color="auto"/>
            </w:tcBorders>
          </w:tcPr>
          <w:p w14:paraId="145A93F1" w14:textId="77777777" w:rsidR="00231FDB" w:rsidRDefault="00231FDB" w:rsidP="002D5D5E">
            <w:pPr>
              <w:pStyle w:val="TAL"/>
              <w:jc w:val="center"/>
              <w:rPr>
                <w:ins w:id="3989" w:author="ZTE-Ma Zhifeng" w:date="2024-08-26T17:13:00Z"/>
                <w:lang w:val="en-US"/>
              </w:rPr>
            </w:pPr>
            <w:ins w:id="3990" w:author="ZTE-Ma Zhifeng" w:date="2024-08-26T17:13:00Z">
              <w:r>
                <w:rPr>
                  <w:lang w:val="en-US"/>
                </w:rPr>
                <w:t>|2*f</w:t>
              </w:r>
              <w:r>
                <w:rPr>
                  <w:vertAlign w:val="subscript"/>
                  <w:lang w:val="en-US"/>
                </w:rPr>
                <w:t>x_high</w:t>
              </w:r>
              <w:r>
                <w:rPr>
                  <w:lang w:val="en-US"/>
                </w:rPr>
                <w:t xml:space="preserve"> +2* f</w:t>
              </w:r>
              <w:r>
                <w:rPr>
                  <w:vertAlign w:val="subscript"/>
                  <w:lang w:val="en-US"/>
                </w:rPr>
                <w:t>y_high</w:t>
              </w:r>
              <w:r>
                <w:rPr>
                  <w:lang w:val="en-US"/>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4442D5E2" w14:textId="77777777" w:rsidR="00231FDB" w:rsidRDefault="00231FDB" w:rsidP="002D5D5E">
            <w:pPr>
              <w:pStyle w:val="TAL"/>
              <w:jc w:val="center"/>
              <w:rPr>
                <w:ins w:id="3991" w:author="ZTE-Ma Zhifeng" w:date="2024-08-26T17:13:00Z"/>
                <w:lang w:val="en-US"/>
              </w:rPr>
            </w:pPr>
          </w:p>
        </w:tc>
      </w:tr>
      <w:tr w:rsidR="00231FDB" w14:paraId="7B1ED78B" w14:textId="77777777" w:rsidTr="002877F6">
        <w:trPr>
          <w:trHeight w:val="187"/>
          <w:ins w:id="3992" w:author="ZTE-Ma Zhifeng" w:date="2024-08-26T17:1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D11E6E" w14:textId="77777777" w:rsidR="00231FDB" w:rsidRDefault="00231FDB" w:rsidP="002D5D5E">
            <w:pPr>
              <w:pStyle w:val="TAL"/>
              <w:rPr>
                <w:ins w:id="3993" w:author="ZTE-Ma Zhifeng" w:date="2024-08-26T17:13:00Z"/>
                <w:lang w:val="en-US"/>
              </w:rPr>
            </w:pPr>
            <w:ins w:id="3994" w:author="ZTE-Ma Zhifeng" w:date="2024-08-26T17:13:00Z">
              <w:r>
                <w:rPr>
                  <w:lang w:val="en-US"/>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2892FAA" w14:textId="77777777" w:rsidR="00231FDB" w:rsidRDefault="00231FDB" w:rsidP="002D5D5E">
            <w:pPr>
              <w:keepNext/>
              <w:keepLines/>
              <w:spacing w:after="0"/>
              <w:jc w:val="center"/>
              <w:rPr>
                <w:ins w:id="3995" w:author="ZTE-Ma Zhifeng" w:date="2024-08-26T17:13:00Z"/>
                <w:sz w:val="18"/>
                <w:lang w:eastAsia="ja-JP"/>
              </w:rPr>
            </w:pPr>
            <w:ins w:id="3996" w:author="ZTE-Ma Zhifeng" w:date="2024-08-26T17:13:00Z">
              <w:r w:rsidRPr="00075699">
                <w:rPr>
                  <w:sz w:val="18"/>
                  <w:szCs w:val="18"/>
                </w:rPr>
                <w:t>11600</w:t>
              </w:r>
              <w:r>
                <w:rPr>
                  <w:sz w:val="18"/>
                  <w:lang w:val="en-US"/>
                </w:rPr>
                <w:t>–</w:t>
              </w:r>
              <w:r w:rsidRPr="00075699">
                <w:rPr>
                  <w:sz w:val="18"/>
                  <w:szCs w:val="18"/>
                </w:rPr>
                <w:t>12740</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63F64E18" w14:textId="77777777" w:rsidR="00231FDB" w:rsidRDefault="00231FDB" w:rsidP="002D5D5E">
            <w:pPr>
              <w:keepNext/>
              <w:keepLines/>
              <w:spacing w:after="0"/>
              <w:jc w:val="center"/>
              <w:rPr>
                <w:ins w:id="3997" w:author="ZTE-Ma Zhifeng" w:date="2024-08-26T17:13:00Z"/>
                <w:sz w:val="18"/>
                <w:lang w:eastAsia="ja-JP"/>
              </w:rPr>
            </w:pPr>
          </w:p>
        </w:tc>
      </w:tr>
      <w:tr w:rsidR="007A1B18" w14:paraId="5C8D00BF" w14:textId="77777777" w:rsidTr="002D5D5E">
        <w:trPr>
          <w:trHeight w:val="187"/>
          <w:ins w:id="3998" w:author="ZTE-Ma Zhifeng" w:date="2024-08-26T17:1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3FE4C2" w14:textId="77777777" w:rsidR="007A1B18" w:rsidRDefault="007A1B18" w:rsidP="002D5D5E">
            <w:pPr>
              <w:pStyle w:val="TAL"/>
              <w:rPr>
                <w:ins w:id="3999" w:author="ZTE-Ma Zhifeng" w:date="2024-08-26T17:13:00Z"/>
                <w:lang w:val="en-US"/>
              </w:rPr>
            </w:pPr>
            <w:ins w:id="4000" w:author="ZTE-Ma Zhifeng" w:date="2024-08-26T17:13:00Z">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337CAA8" w14:textId="77777777" w:rsidR="007A1B18" w:rsidRDefault="007A1B18" w:rsidP="002D5D5E">
            <w:pPr>
              <w:pStyle w:val="TAL"/>
              <w:jc w:val="center"/>
              <w:rPr>
                <w:ins w:id="4001" w:author="ZTE-Ma Zhifeng" w:date="2024-08-26T17:13:00Z"/>
                <w:lang w:val="en-US"/>
              </w:rPr>
            </w:pPr>
            <w:ins w:id="4002" w:author="ZTE-Ma Zhifeng" w:date="2024-08-26T17:13:00Z">
              <w:r>
                <w:rPr>
                  <w:lang w:val="en-US"/>
                </w:rPr>
                <w:t>|f</w:t>
              </w:r>
              <w:r>
                <w:rPr>
                  <w:vertAlign w:val="subscript"/>
                  <w:lang w:val="en-US"/>
                </w:rPr>
                <w:t>x_low</w:t>
              </w:r>
              <w:r>
                <w:rPr>
                  <w:lang w:val="en-US"/>
                </w:rPr>
                <w:t xml:space="preserve"> – 4*f</w:t>
              </w:r>
              <w:r>
                <w:rPr>
                  <w:vertAlign w:val="subscript"/>
                  <w:lang w:val="en-US"/>
                </w:rPr>
                <w:t>y_high</w:t>
              </w:r>
              <w:r>
                <w:rPr>
                  <w:lang w:val="en-US"/>
                </w:rPr>
                <w:t>|</w:t>
              </w:r>
            </w:ins>
          </w:p>
        </w:tc>
        <w:tc>
          <w:tcPr>
            <w:tcW w:w="1749" w:type="dxa"/>
            <w:tcBorders>
              <w:top w:val="single" w:sz="4" w:space="0" w:color="auto"/>
              <w:left w:val="single" w:sz="4" w:space="0" w:color="auto"/>
              <w:bottom w:val="single" w:sz="4" w:space="0" w:color="auto"/>
              <w:right w:val="single" w:sz="4" w:space="0" w:color="auto"/>
            </w:tcBorders>
          </w:tcPr>
          <w:p w14:paraId="1E666341" w14:textId="77777777" w:rsidR="007A1B18" w:rsidRDefault="007A1B18" w:rsidP="002D5D5E">
            <w:pPr>
              <w:pStyle w:val="TAL"/>
              <w:jc w:val="center"/>
              <w:rPr>
                <w:ins w:id="4003" w:author="ZTE-Ma Zhifeng" w:date="2024-08-26T17:13:00Z"/>
                <w:lang w:val="en-US"/>
              </w:rPr>
            </w:pPr>
            <w:ins w:id="4004" w:author="ZTE-Ma Zhifeng" w:date="2024-08-26T17:13:00Z">
              <w:r>
                <w:rPr>
                  <w:lang w:val="en-US"/>
                </w:rPr>
                <w:t>|f</w:t>
              </w:r>
              <w:r>
                <w:rPr>
                  <w:vertAlign w:val="subscript"/>
                  <w:lang w:val="en-US"/>
                </w:rPr>
                <w:t>x_high</w:t>
              </w:r>
              <w:r>
                <w:rPr>
                  <w:lang w:val="en-US"/>
                </w:rPr>
                <w:t xml:space="preserve"> – 4*f</w:t>
              </w:r>
              <w:r>
                <w:rPr>
                  <w:vertAlign w:val="subscript"/>
                  <w:lang w:val="en-US"/>
                </w:rPr>
                <w:t>y_low</w:t>
              </w:r>
              <w:r>
                <w:rPr>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8FA6E62" w14:textId="77777777" w:rsidR="007A1B18" w:rsidRDefault="007A1B18" w:rsidP="002D5D5E">
            <w:pPr>
              <w:pStyle w:val="TAL"/>
              <w:jc w:val="center"/>
              <w:rPr>
                <w:ins w:id="4005" w:author="ZTE-Ma Zhifeng" w:date="2024-08-26T17:13:00Z"/>
                <w:lang w:val="en-US"/>
              </w:rPr>
            </w:pPr>
            <w:ins w:id="4006" w:author="ZTE-Ma Zhifeng" w:date="2024-08-26T17:13:00Z">
              <w:r>
                <w:rPr>
                  <w:lang w:val="en-US"/>
                </w:rPr>
                <w:t>|f</w:t>
              </w:r>
              <w:r>
                <w:rPr>
                  <w:vertAlign w:val="subscript"/>
                  <w:lang w:val="en-US"/>
                </w:rPr>
                <w:t>y_low</w:t>
              </w:r>
              <w:r>
                <w:rPr>
                  <w:lang w:val="en-US"/>
                </w:rPr>
                <w:t xml:space="preserve"> – 4*f</w:t>
              </w:r>
              <w:r>
                <w:rPr>
                  <w:vertAlign w:val="subscript"/>
                  <w:lang w:val="en-US"/>
                </w:rPr>
                <w:t>x_high</w:t>
              </w:r>
              <w:r>
                <w:rPr>
                  <w:lang w:val="en-US"/>
                </w:rPr>
                <w:t>|</w:t>
              </w:r>
            </w:ins>
          </w:p>
        </w:tc>
        <w:tc>
          <w:tcPr>
            <w:tcW w:w="1799" w:type="dxa"/>
            <w:tcBorders>
              <w:top w:val="single" w:sz="4" w:space="0" w:color="auto"/>
              <w:left w:val="single" w:sz="4" w:space="0" w:color="auto"/>
              <w:bottom w:val="single" w:sz="4" w:space="0" w:color="auto"/>
              <w:right w:val="single" w:sz="4" w:space="0" w:color="auto"/>
            </w:tcBorders>
          </w:tcPr>
          <w:p w14:paraId="1A69812B" w14:textId="77777777" w:rsidR="007A1B18" w:rsidRDefault="007A1B18" w:rsidP="002D5D5E">
            <w:pPr>
              <w:pStyle w:val="TAL"/>
              <w:jc w:val="center"/>
              <w:rPr>
                <w:ins w:id="4007" w:author="ZTE-Ma Zhifeng" w:date="2024-08-26T17:13:00Z"/>
                <w:lang w:val="en-US"/>
              </w:rPr>
            </w:pPr>
            <w:ins w:id="4008" w:author="ZTE-Ma Zhifeng" w:date="2024-08-26T17:13:00Z">
              <w:r>
                <w:rPr>
                  <w:lang w:val="en-US"/>
                </w:rPr>
                <w:t>|f</w:t>
              </w:r>
              <w:r>
                <w:rPr>
                  <w:vertAlign w:val="subscript"/>
                  <w:lang w:val="en-US"/>
                </w:rPr>
                <w:t>y_high</w:t>
              </w:r>
              <w:r>
                <w:rPr>
                  <w:lang w:val="en-US"/>
                </w:rPr>
                <w:t xml:space="preserve"> – 4*f</w:t>
              </w:r>
              <w:r>
                <w:rPr>
                  <w:vertAlign w:val="subscript"/>
                  <w:lang w:val="en-US"/>
                </w:rPr>
                <w:t>x_low</w:t>
              </w:r>
              <w:r>
                <w:rPr>
                  <w:lang w:val="en-US"/>
                </w:rPr>
                <w:t>|</w:t>
              </w:r>
            </w:ins>
          </w:p>
        </w:tc>
      </w:tr>
      <w:tr w:rsidR="007A1B18" w14:paraId="1B9BEF78" w14:textId="77777777" w:rsidTr="002D5D5E">
        <w:trPr>
          <w:trHeight w:val="187"/>
          <w:ins w:id="4009" w:author="ZTE-Ma Zhifeng" w:date="2024-08-26T17:1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628D15" w14:textId="77777777" w:rsidR="007A1B18" w:rsidRDefault="007A1B18" w:rsidP="002D5D5E">
            <w:pPr>
              <w:pStyle w:val="TAL"/>
              <w:rPr>
                <w:ins w:id="4010" w:author="ZTE-Ma Zhifeng" w:date="2024-08-26T17:13:00Z"/>
                <w:lang w:val="en-US"/>
              </w:rPr>
            </w:pPr>
            <w:ins w:id="4011" w:author="ZTE-Ma Zhifeng" w:date="2024-08-26T17:13:00Z">
              <w:r>
                <w:rPr>
                  <w:lang w:val="en-US"/>
                </w:rPr>
                <w:t xml:space="preserve">IMD </w:t>
              </w:r>
              <w:r>
                <w:rPr>
                  <w:lang w:eastAsia="zh-CN"/>
                </w:rPr>
                <w:t>frequency</w:t>
              </w:r>
              <w:r>
                <w:rPr>
                  <w:lang w:val="en-US"/>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7CB3578" w14:textId="77777777" w:rsidR="007A1B18" w:rsidRDefault="007A1B18" w:rsidP="002D5D5E">
            <w:pPr>
              <w:keepNext/>
              <w:keepLines/>
              <w:spacing w:after="0"/>
              <w:jc w:val="center"/>
              <w:rPr>
                <w:ins w:id="4012" w:author="ZTE-Ma Zhifeng" w:date="2024-08-26T17:13:00Z"/>
                <w:sz w:val="18"/>
                <w:lang w:eastAsia="ja-JP"/>
              </w:rPr>
            </w:pPr>
            <w:ins w:id="4013" w:author="ZTE-Ma Zhifeng" w:date="2024-08-26T17:13:00Z">
              <w:r w:rsidRPr="00075699">
                <w:rPr>
                  <w:sz w:val="18"/>
                  <w:szCs w:val="18"/>
                </w:rPr>
                <w:t>10630</w:t>
              </w:r>
              <w:r>
                <w:rPr>
                  <w:sz w:val="18"/>
                  <w:lang w:val="en-US"/>
                </w:rPr>
                <w:t>–</w:t>
              </w:r>
              <w:r w:rsidRPr="00075699">
                <w:rPr>
                  <w:sz w:val="18"/>
                  <w:szCs w:val="18"/>
                </w:rPr>
                <w:t>12700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CF2A6F" w14:textId="77777777" w:rsidR="007A1B18" w:rsidRDefault="007A1B18" w:rsidP="002D5D5E">
            <w:pPr>
              <w:keepNext/>
              <w:keepLines/>
              <w:spacing w:after="0"/>
              <w:jc w:val="center"/>
              <w:rPr>
                <w:ins w:id="4014" w:author="ZTE-Ma Zhifeng" w:date="2024-08-26T17:13:00Z"/>
                <w:sz w:val="18"/>
                <w:lang w:eastAsia="ja-JP"/>
              </w:rPr>
            </w:pPr>
            <w:ins w:id="4015" w:author="ZTE-Ma Zhifeng" w:date="2024-08-26T17:13:00Z">
              <w:r w:rsidRPr="00075699">
                <w:rPr>
                  <w:sz w:val="18"/>
                  <w:szCs w:val="18"/>
                </w:rPr>
                <w:t>6200</w:t>
              </w:r>
              <w:r>
                <w:rPr>
                  <w:sz w:val="18"/>
                  <w:lang w:val="en-US"/>
                </w:rPr>
                <w:t>–</w:t>
              </w:r>
              <w:r w:rsidRPr="00075699">
                <w:rPr>
                  <w:sz w:val="18"/>
                  <w:szCs w:val="18"/>
                </w:rPr>
                <w:t>6980</w:t>
              </w:r>
            </w:ins>
          </w:p>
        </w:tc>
      </w:tr>
      <w:tr w:rsidR="007A1B18" w14:paraId="5018E2E3" w14:textId="77777777" w:rsidTr="002D5D5E">
        <w:trPr>
          <w:trHeight w:val="187"/>
          <w:ins w:id="4016" w:author="ZTE-Ma Zhifeng" w:date="2024-08-26T17:1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83E8DE8" w14:textId="77777777" w:rsidR="007A1B18" w:rsidRDefault="007A1B18" w:rsidP="002D5D5E">
            <w:pPr>
              <w:pStyle w:val="TAL"/>
              <w:rPr>
                <w:ins w:id="4017" w:author="ZTE-Ma Zhifeng" w:date="2024-08-26T17:13:00Z"/>
                <w:lang w:val="en-US"/>
              </w:rPr>
            </w:pPr>
            <w:ins w:id="4018" w:author="ZTE-Ma Zhifeng" w:date="2024-08-26T17:13:00Z">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2D6E9C8" w14:textId="77777777" w:rsidR="007A1B18" w:rsidRDefault="007A1B18" w:rsidP="002D5D5E">
            <w:pPr>
              <w:pStyle w:val="TAL"/>
              <w:jc w:val="center"/>
              <w:rPr>
                <w:ins w:id="4019" w:author="ZTE-Ma Zhifeng" w:date="2024-08-26T17:13:00Z"/>
                <w:lang w:val="en-US"/>
              </w:rPr>
            </w:pPr>
            <w:ins w:id="4020" w:author="ZTE-Ma Zhifeng" w:date="2024-08-26T17:13:00Z">
              <w:r>
                <w:rPr>
                  <w:lang w:val="en-US"/>
                </w:rPr>
                <w:t>|2*f</w:t>
              </w:r>
              <w:r>
                <w:rPr>
                  <w:vertAlign w:val="subscript"/>
                  <w:lang w:val="en-US"/>
                </w:rPr>
                <w:t>x_low</w:t>
              </w:r>
              <w:r>
                <w:rPr>
                  <w:lang w:val="en-US"/>
                </w:rPr>
                <w:t xml:space="preserve"> - 3*f</w:t>
              </w:r>
              <w:r>
                <w:rPr>
                  <w:vertAlign w:val="subscript"/>
                  <w:lang w:val="en-US"/>
                </w:rPr>
                <w:t>y_high</w:t>
              </w:r>
              <w:r>
                <w:rPr>
                  <w:lang w:val="en-US"/>
                </w:rPr>
                <w:t>|</w:t>
              </w:r>
            </w:ins>
          </w:p>
        </w:tc>
        <w:tc>
          <w:tcPr>
            <w:tcW w:w="1749" w:type="dxa"/>
            <w:tcBorders>
              <w:top w:val="single" w:sz="4" w:space="0" w:color="auto"/>
              <w:left w:val="single" w:sz="4" w:space="0" w:color="auto"/>
              <w:bottom w:val="single" w:sz="4" w:space="0" w:color="auto"/>
              <w:right w:val="single" w:sz="4" w:space="0" w:color="auto"/>
            </w:tcBorders>
          </w:tcPr>
          <w:p w14:paraId="29D351BC" w14:textId="77777777" w:rsidR="007A1B18" w:rsidRDefault="007A1B18" w:rsidP="002D5D5E">
            <w:pPr>
              <w:pStyle w:val="TAL"/>
              <w:jc w:val="center"/>
              <w:rPr>
                <w:ins w:id="4021" w:author="ZTE-Ma Zhifeng" w:date="2024-08-26T17:13:00Z"/>
                <w:lang w:val="en-US"/>
              </w:rPr>
            </w:pPr>
            <w:ins w:id="4022" w:author="ZTE-Ma Zhifeng" w:date="2024-08-26T17:13:00Z">
              <w:r>
                <w:rPr>
                  <w:lang w:val="en-US"/>
                </w:rPr>
                <w:t>|2*f</w:t>
              </w:r>
              <w:r>
                <w:rPr>
                  <w:vertAlign w:val="subscript"/>
                  <w:lang w:val="en-US"/>
                </w:rPr>
                <w:t>x_high</w:t>
              </w:r>
              <w:r>
                <w:rPr>
                  <w:lang w:val="en-US"/>
                </w:rPr>
                <w:t xml:space="preserve"> - 3*f</w:t>
              </w:r>
              <w:r>
                <w:rPr>
                  <w:vertAlign w:val="subscript"/>
                  <w:lang w:val="en-US"/>
                </w:rPr>
                <w:t>y_low</w:t>
              </w:r>
              <w:r>
                <w:rPr>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AF355FE" w14:textId="77777777" w:rsidR="007A1B18" w:rsidRDefault="007A1B18" w:rsidP="002D5D5E">
            <w:pPr>
              <w:pStyle w:val="TAL"/>
              <w:jc w:val="center"/>
              <w:rPr>
                <w:ins w:id="4023" w:author="ZTE-Ma Zhifeng" w:date="2024-08-26T17:13:00Z"/>
                <w:lang w:val="en-US"/>
              </w:rPr>
            </w:pPr>
            <w:ins w:id="4024" w:author="ZTE-Ma Zhifeng" w:date="2024-08-26T17:13:00Z">
              <w:r>
                <w:rPr>
                  <w:lang w:val="en-US"/>
                </w:rPr>
                <w:t>|2*f</w:t>
              </w:r>
              <w:r>
                <w:rPr>
                  <w:vertAlign w:val="subscript"/>
                  <w:lang w:val="en-US"/>
                </w:rPr>
                <w:t>y_low</w:t>
              </w:r>
              <w:r>
                <w:rPr>
                  <w:lang w:val="en-US"/>
                </w:rPr>
                <w:t xml:space="preserve"> - 3*f</w:t>
              </w:r>
              <w:r>
                <w:rPr>
                  <w:vertAlign w:val="subscript"/>
                  <w:lang w:val="en-US"/>
                </w:rPr>
                <w:t>x_high</w:t>
              </w:r>
              <w:r>
                <w:rPr>
                  <w:lang w:val="en-US"/>
                </w:rPr>
                <w:t>|</w:t>
              </w:r>
            </w:ins>
          </w:p>
        </w:tc>
        <w:tc>
          <w:tcPr>
            <w:tcW w:w="1799" w:type="dxa"/>
            <w:tcBorders>
              <w:top w:val="single" w:sz="4" w:space="0" w:color="auto"/>
              <w:left w:val="single" w:sz="4" w:space="0" w:color="auto"/>
              <w:bottom w:val="single" w:sz="4" w:space="0" w:color="auto"/>
              <w:right w:val="single" w:sz="4" w:space="0" w:color="auto"/>
            </w:tcBorders>
          </w:tcPr>
          <w:p w14:paraId="5436A9B2" w14:textId="77777777" w:rsidR="007A1B18" w:rsidRDefault="007A1B18" w:rsidP="002D5D5E">
            <w:pPr>
              <w:pStyle w:val="TAL"/>
              <w:jc w:val="center"/>
              <w:rPr>
                <w:ins w:id="4025" w:author="ZTE-Ma Zhifeng" w:date="2024-08-26T17:13:00Z"/>
                <w:lang w:val="en-US"/>
              </w:rPr>
            </w:pPr>
            <w:ins w:id="4026" w:author="ZTE-Ma Zhifeng" w:date="2024-08-26T17:13:00Z">
              <w:r>
                <w:rPr>
                  <w:lang w:val="en-US"/>
                </w:rPr>
                <w:t>|2*f</w:t>
              </w:r>
              <w:r>
                <w:rPr>
                  <w:vertAlign w:val="subscript"/>
                  <w:lang w:val="en-US"/>
                </w:rPr>
                <w:t>y_high</w:t>
              </w:r>
              <w:r>
                <w:rPr>
                  <w:lang w:val="en-US"/>
                </w:rPr>
                <w:t xml:space="preserve"> -3*f</w:t>
              </w:r>
              <w:r>
                <w:rPr>
                  <w:vertAlign w:val="subscript"/>
                  <w:lang w:val="en-US"/>
                </w:rPr>
                <w:t>x_low</w:t>
              </w:r>
              <w:r>
                <w:rPr>
                  <w:lang w:val="en-US"/>
                </w:rPr>
                <w:t>|</w:t>
              </w:r>
            </w:ins>
          </w:p>
        </w:tc>
      </w:tr>
      <w:tr w:rsidR="007A1B18" w14:paraId="59CCBA94" w14:textId="77777777" w:rsidTr="002D5D5E">
        <w:trPr>
          <w:trHeight w:val="187"/>
          <w:ins w:id="4027" w:author="ZTE-Ma Zhifeng" w:date="2024-08-26T17:1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5C4F468" w14:textId="77777777" w:rsidR="007A1B18" w:rsidRDefault="007A1B18" w:rsidP="002D5D5E">
            <w:pPr>
              <w:keepNext/>
              <w:keepLines/>
              <w:spacing w:after="0"/>
              <w:rPr>
                <w:ins w:id="4028" w:author="ZTE-Ma Zhifeng" w:date="2024-08-26T17:13:00Z"/>
                <w:rFonts w:ascii="Arial" w:hAnsi="Arial" w:cs="Arial"/>
                <w:sz w:val="18"/>
                <w:lang w:val="en-US"/>
              </w:rPr>
            </w:pPr>
            <w:ins w:id="4029" w:author="ZTE-Ma Zhifeng" w:date="2024-08-26T17:13:00Z">
              <w:r>
                <w:rPr>
                  <w:rFonts w:ascii="Arial" w:hAnsi="Arial" w:cs="Arial"/>
                  <w:sz w:val="18"/>
                  <w:lang w:val="en-US"/>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FE120BB" w14:textId="77777777" w:rsidR="007A1B18" w:rsidRDefault="007A1B18" w:rsidP="002D5D5E">
            <w:pPr>
              <w:keepNext/>
              <w:keepLines/>
              <w:spacing w:after="0"/>
              <w:jc w:val="center"/>
              <w:rPr>
                <w:ins w:id="4030" w:author="ZTE-Ma Zhifeng" w:date="2024-08-26T17:13:00Z"/>
                <w:sz w:val="18"/>
                <w:lang w:eastAsia="ja-JP"/>
              </w:rPr>
            </w:pPr>
            <w:ins w:id="4031" w:author="ZTE-Ma Zhifeng" w:date="2024-08-26T17:13:00Z">
              <w:r w:rsidRPr="00075699">
                <w:rPr>
                  <w:sz w:val="18"/>
                  <w:szCs w:val="18"/>
                </w:rPr>
                <w:t>4760</w:t>
              </w:r>
              <w:r>
                <w:rPr>
                  <w:sz w:val="18"/>
                  <w:lang w:val="en-US"/>
                </w:rPr>
                <w:t>–</w:t>
              </w:r>
              <w:r w:rsidRPr="00075699">
                <w:rPr>
                  <w:sz w:val="18"/>
                  <w:szCs w:val="18"/>
                </w:rPr>
                <w:t>6400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B195CE" w14:textId="77777777" w:rsidR="007A1B18" w:rsidRDefault="007A1B18" w:rsidP="002D5D5E">
            <w:pPr>
              <w:keepNext/>
              <w:keepLines/>
              <w:spacing w:after="0"/>
              <w:jc w:val="center"/>
              <w:rPr>
                <w:ins w:id="4032" w:author="ZTE-Ma Zhifeng" w:date="2024-08-26T17:13:00Z"/>
                <w:sz w:val="18"/>
                <w:lang w:eastAsia="ja-JP"/>
              </w:rPr>
            </w:pPr>
            <w:ins w:id="4033" w:author="ZTE-Ma Zhifeng" w:date="2024-08-26T17:13:00Z">
              <w:r w:rsidRPr="0006107C">
                <w:rPr>
                  <w:sz w:val="18"/>
                  <w:szCs w:val="18"/>
                </w:rPr>
                <w:t>1</w:t>
              </w:r>
              <w:r>
                <w:rPr>
                  <w:sz w:val="18"/>
                  <w:szCs w:val="18"/>
                </w:rPr>
                <w:t>00</w:t>
              </w:r>
              <w:r>
                <w:rPr>
                  <w:sz w:val="18"/>
                  <w:lang w:val="en-US"/>
                </w:rPr>
                <w:t>–</w:t>
              </w:r>
              <w:r w:rsidRPr="00075699">
                <w:rPr>
                  <w:sz w:val="18"/>
                  <w:szCs w:val="18"/>
                </w:rPr>
                <w:t>1110</w:t>
              </w:r>
            </w:ins>
          </w:p>
        </w:tc>
      </w:tr>
      <w:tr w:rsidR="007A1B18" w14:paraId="4DEE5A0A" w14:textId="77777777" w:rsidTr="002D5D5E">
        <w:trPr>
          <w:trHeight w:val="187"/>
          <w:ins w:id="4034" w:author="ZTE-Ma Zhifeng" w:date="2024-08-26T17:1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1EA931" w14:textId="77777777" w:rsidR="007A1B18" w:rsidRDefault="007A1B18" w:rsidP="002D5D5E">
            <w:pPr>
              <w:pStyle w:val="TAL"/>
              <w:rPr>
                <w:ins w:id="4035" w:author="ZTE-Ma Zhifeng" w:date="2024-08-26T17:13:00Z"/>
                <w:lang w:val="en-US"/>
              </w:rPr>
            </w:pPr>
            <w:ins w:id="4036" w:author="ZTE-Ma Zhifeng" w:date="2024-08-26T17:13:00Z">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94D8615" w14:textId="77777777" w:rsidR="007A1B18" w:rsidRDefault="007A1B18" w:rsidP="002D5D5E">
            <w:pPr>
              <w:pStyle w:val="TAL"/>
              <w:jc w:val="center"/>
              <w:rPr>
                <w:ins w:id="4037" w:author="ZTE-Ma Zhifeng" w:date="2024-08-26T17:13:00Z"/>
                <w:lang w:val="en-US"/>
              </w:rPr>
            </w:pPr>
            <w:ins w:id="4038" w:author="ZTE-Ma Zhifeng" w:date="2024-08-26T17:13:00Z">
              <w:r>
                <w:rPr>
                  <w:lang w:val="en-US"/>
                </w:rPr>
                <w:t>|f</w:t>
              </w:r>
              <w:r>
                <w:rPr>
                  <w:vertAlign w:val="subscript"/>
                  <w:lang w:val="en-US"/>
                </w:rPr>
                <w:t>x_low</w:t>
              </w:r>
              <w:r>
                <w:rPr>
                  <w:lang w:val="en-US"/>
                </w:rPr>
                <w:t xml:space="preserve"> + 4*f</w:t>
              </w:r>
              <w:r>
                <w:rPr>
                  <w:vertAlign w:val="subscript"/>
                  <w:lang w:val="en-US"/>
                </w:rPr>
                <w:t>y_low</w:t>
              </w:r>
              <w:r>
                <w:rPr>
                  <w:lang w:val="en-US"/>
                </w:rPr>
                <w:t>|</w:t>
              </w:r>
            </w:ins>
          </w:p>
        </w:tc>
        <w:tc>
          <w:tcPr>
            <w:tcW w:w="1749" w:type="dxa"/>
            <w:tcBorders>
              <w:top w:val="single" w:sz="4" w:space="0" w:color="auto"/>
              <w:left w:val="single" w:sz="4" w:space="0" w:color="auto"/>
              <w:bottom w:val="single" w:sz="4" w:space="0" w:color="auto"/>
              <w:right w:val="single" w:sz="4" w:space="0" w:color="auto"/>
            </w:tcBorders>
          </w:tcPr>
          <w:p w14:paraId="4E1D9FD5" w14:textId="77777777" w:rsidR="007A1B18" w:rsidRDefault="007A1B18" w:rsidP="002D5D5E">
            <w:pPr>
              <w:pStyle w:val="TAL"/>
              <w:jc w:val="center"/>
              <w:rPr>
                <w:ins w:id="4039" w:author="ZTE-Ma Zhifeng" w:date="2024-08-26T17:13:00Z"/>
                <w:lang w:val="en-US"/>
              </w:rPr>
            </w:pPr>
            <w:ins w:id="4040" w:author="ZTE-Ma Zhifeng" w:date="2024-08-26T17:13:00Z">
              <w:r>
                <w:rPr>
                  <w:lang w:val="en-US"/>
                </w:rPr>
                <w:t>|f</w:t>
              </w:r>
              <w:r>
                <w:rPr>
                  <w:vertAlign w:val="subscript"/>
                  <w:lang w:val="en-US"/>
                </w:rPr>
                <w:t>x_high</w:t>
              </w:r>
              <w:r>
                <w:rPr>
                  <w:lang w:val="en-US"/>
                </w:rPr>
                <w:t xml:space="preserve"> + 4*f</w:t>
              </w:r>
              <w:r>
                <w:rPr>
                  <w:vertAlign w:val="subscript"/>
                  <w:lang w:val="en-US"/>
                </w:rPr>
                <w:t>y_high</w:t>
              </w:r>
              <w:r>
                <w:rPr>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1897DCD" w14:textId="77777777" w:rsidR="007A1B18" w:rsidRDefault="007A1B18" w:rsidP="002D5D5E">
            <w:pPr>
              <w:pStyle w:val="TAL"/>
              <w:jc w:val="center"/>
              <w:rPr>
                <w:ins w:id="4041" w:author="ZTE-Ma Zhifeng" w:date="2024-08-26T17:13:00Z"/>
                <w:lang w:val="en-US"/>
              </w:rPr>
            </w:pPr>
            <w:ins w:id="4042" w:author="ZTE-Ma Zhifeng" w:date="2024-08-26T17:13:00Z">
              <w:r>
                <w:rPr>
                  <w:lang w:val="en-US"/>
                </w:rPr>
                <w:t>|f</w:t>
              </w:r>
              <w:r>
                <w:rPr>
                  <w:vertAlign w:val="subscript"/>
                  <w:lang w:val="en-US"/>
                </w:rPr>
                <w:t>y_low</w:t>
              </w:r>
              <w:r>
                <w:rPr>
                  <w:lang w:val="en-US"/>
                </w:rPr>
                <w:t xml:space="preserve"> + 4*f</w:t>
              </w:r>
              <w:r>
                <w:rPr>
                  <w:vertAlign w:val="subscript"/>
                  <w:lang w:val="en-US"/>
                </w:rPr>
                <w:t>x_low</w:t>
              </w:r>
              <w:r>
                <w:rPr>
                  <w:lang w:val="en-US"/>
                </w:rPr>
                <w:t>|</w:t>
              </w:r>
            </w:ins>
          </w:p>
        </w:tc>
        <w:tc>
          <w:tcPr>
            <w:tcW w:w="1799" w:type="dxa"/>
            <w:tcBorders>
              <w:top w:val="single" w:sz="4" w:space="0" w:color="auto"/>
              <w:left w:val="single" w:sz="4" w:space="0" w:color="auto"/>
              <w:bottom w:val="single" w:sz="4" w:space="0" w:color="auto"/>
              <w:right w:val="single" w:sz="4" w:space="0" w:color="auto"/>
            </w:tcBorders>
          </w:tcPr>
          <w:p w14:paraId="72AC0FFD" w14:textId="77777777" w:rsidR="007A1B18" w:rsidRDefault="007A1B18" w:rsidP="002D5D5E">
            <w:pPr>
              <w:pStyle w:val="TAL"/>
              <w:jc w:val="center"/>
              <w:rPr>
                <w:ins w:id="4043" w:author="ZTE-Ma Zhifeng" w:date="2024-08-26T17:13:00Z"/>
                <w:lang w:val="en-US"/>
              </w:rPr>
            </w:pPr>
            <w:ins w:id="4044" w:author="ZTE-Ma Zhifeng" w:date="2024-08-26T17:13:00Z">
              <w:r>
                <w:rPr>
                  <w:lang w:val="en-US"/>
                </w:rPr>
                <w:t>|f</w:t>
              </w:r>
              <w:r>
                <w:rPr>
                  <w:vertAlign w:val="subscript"/>
                  <w:lang w:val="en-US"/>
                </w:rPr>
                <w:t>y_high</w:t>
              </w:r>
              <w:r>
                <w:rPr>
                  <w:lang w:val="en-US"/>
                </w:rPr>
                <w:t xml:space="preserve"> + 4*f</w:t>
              </w:r>
              <w:r>
                <w:rPr>
                  <w:vertAlign w:val="subscript"/>
                  <w:lang w:val="en-US"/>
                </w:rPr>
                <w:t>x_high</w:t>
              </w:r>
              <w:r>
                <w:rPr>
                  <w:lang w:val="en-US"/>
                </w:rPr>
                <w:t>|</w:t>
              </w:r>
            </w:ins>
          </w:p>
        </w:tc>
      </w:tr>
      <w:tr w:rsidR="007A1B18" w14:paraId="085B20A7" w14:textId="77777777" w:rsidTr="002D5D5E">
        <w:trPr>
          <w:trHeight w:val="187"/>
          <w:ins w:id="4045" w:author="ZTE-Ma Zhifeng" w:date="2024-08-26T17:1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C0118A9" w14:textId="77777777" w:rsidR="007A1B18" w:rsidRDefault="007A1B18" w:rsidP="002D5D5E">
            <w:pPr>
              <w:pStyle w:val="TAL"/>
              <w:rPr>
                <w:ins w:id="4046" w:author="ZTE-Ma Zhifeng" w:date="2024-08-26T17:13:00Z"/>
                <w:lang w:val="en-US"/>
              </w:rPr>
            </w:pPr>
            <w:ins w:id="4047" w:author="ZTE-Ma Zhifeng" w:date="2024-08-26T17:13:00Z">
              <w:r>
                <w:rPr>
                  <w:lang w:eastAsia="zh-CN"/>
                </w:rPr>
                <w:t>IMD</w:t>
              </w:r>
              <w:r>
                <w:rPr>
                  <w:lang w:val="en-US"/>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11BDBDE" w14:textId="77777777" w:rsidR="007A1B18" w:rsidRDefault="007A1B18" w:rsidP="002D5D5E">
            <w:pPr>
              <w:keepNext/>
              <w:keepLines/>
              <w:spacing w:after="0"/>
              <w:jc w:val="center"/>
              <w:rPr>
                <w:ins w:id="4048" w:author="ZTE-Ma Zhifeng" w:date="2024-08-26T17:13:00Z"/>
                <w:sz w:val="18"/>
                <w:lang w:eastAsia="ja-JP"/>
              </w:rPr>
            </w:pPr>
            <w:ins w:id="4049" w:author="ZTE-Ma Zhifeng" w:date="2024-08-26T17:13:00Z">
              <w:r w:rsidRPr="00075699">
                <w:rPr>
                  <w:sz w:val="18"/>
                  <w:szCs w:val="18"/>
                </w:rPr>
                <w:t>15700</w:t>
              </w:r>
              <w:r>
                <w:rPr>
                  <w:sz w:val="18"/>
                  <w:lang w:val="en-US"/>
                </w:rPr>
                <w:t>–</w:t>
              </w:r>
              <w:r w:rsidRPr="00075699">
                <w:rPr>
                  <w:sz w:val="18"/>
                  <w:szCs w:val="18"/>
                </w:rPr>
                <w:t>17770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4CEB0A3" w14:textId="77777777" w:rsidR="007A1B18" w:rsidRDefault="007A1B18" w:rsidP="002D5D5E">
            <w:pPr>
              <w:keepNext/>
              <w:keepLines/>
              <w:spacing w:after="0"/>
              <w:jc w:val="center"/>
              <w:rPr>
                <w:ins w:id="4050" w:author="ZTE-Ma Zhifeng" w:date="2024-08-26T17:13:00Z"/>
                <w:sz w:val="18"/>
                <w:lang w:eastAsia="ja-JP"/>
              </w:rPr>
            </w:pPr>
            <w:ins w:id="4051" w:author="ZTE-Ma Zhifeng" w:date="2024-08-26T17:13:00Z">
              <w:r w:rsidRPr="00075699">
                <w:rPr>
                  <w:sz w:val="18"/>
                  <w:szCs w:val="18"/>
                </w:rPr>
                <w:t>13300</w:t>
              </w:r>
              <w:r>
                <w:rPr>
                  <w:sz w:val="18"/>
                  <w:lang w:val="en-US"/>
                </w:rPr>
                <w:t>–</w:t>
              </w:r>
              <w:r w:rsidRPr="00075699">
                <w:rPr>
                  <w:sz w:val="18"/>
                  <w:szCs w:val="18"/>
                </w:rPr>
                <w:t>14080</w:t>
              </w:r>
            </w:ins>
          </w:p>
        </w:tc>
      </w:tr>
      <w:tr w:rsidR="007A1B18" w14:paraId="1A805A6F" w14:textId="77777777" w:rsidTr="002D5D5E">
        <w:trPr>
          <w:trHeight w:val="187"/>
          <w:ins w:id="4052" w:author="ZTE-Ma Zhifeng" w:date="2024-08-26T17:1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006C6E" w14:textId="77777777" w:rsidR="007A1B18" w:rsidRDefault="007A1B18" w:rsidP="002D5D5E">
            <w:pPr>
              <w:pStyle w:val="TAL"/>
              <w:rPr>
                <w:ins w:id="4053" w:author="ZTE-Ma Zhifeng" w:date="2024-08-26T17:13:00Z"/>
                <w:lang w:val="en-US"/>
              </w:rPr>
            </w:pPr>
            <w:ins w:id="4054" w:author="ZTE-Ma Zhifeng" w:date="2024-08-26T17:13:00Z">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A4C6F8F" w14:textId="77777777" w:rsidR="007A1B18" w:rsidRDefault="007A1B18" w:rsidP="002D5D5E">
            <w:pPr>
              <w:pStyle w:val="TAL"/>
              <w:jc w:val="center"/>
              <w:rPr>
                <w:ins w:id="4055" w:author="ZTE-Ma Zhifeng" w:date="2024-08-26T17:13:00Z"/>
                <w:lang w:val="en-US"/>
              </w:rPr>
            </w:pPr>
            <w:ins w:id="4056" w:author="ZTE-Ma Zhifeng" w:date="2024-08-26T17:13:00Z">
              <w:r>
                <w:rPr>
                  <w:lang w:val="en-US"/>
                </w:rPr>
                <w:t>|2*f</w:t>
              </w:r>
              <w:r>
                <w:rPr>
                  <w:vertAlign w:val="subscript"/>
                  <w:lang w:val="en-US"/>
                </w:rPr>
                <w:t>x_low</w:t>
              </w:r>
              <w:r>
                <w:rPr>
                  <w:lang w:val="en-US"/>
                </w:rPr>
                <w:t xml:space="preserve"> + 3*f</w:t>
              </w:r>
              <w:r>
                <w:rPr>
                  <w:vertAlign w:val="subscript"/>
                  <w:lang w:val="en-US"/>
                </w:rPr>
                <w:t>y_low</w:t>
              </w:r>
              <w:r>
                <w:rPr>
                  <w:lang w:val="en-US"/>
                </w:rPr>
                <w:t>|</w:t>
              </w:r>
            </w:ins>
          </w:p>
        </w:tc>
        <w:tc>
          <w:tcPr>
            <w:tcW w:w="1749" w:type="dxa"/>
            <w:tcBorders>
              <w:top w:val="single" w:sz="4" w:space="0" w:color="auto"/>
              <w:left w:val="single" w:sz="4" w:space="0" w:color="auto"/>
              <w:bottom w:val="single" w:sz="4" w:space="0" w:color="auto"/>
              <w:right w:val="single" w:sz="4" w:space="0" w:color="auto"/>
            </w:tcBorders>
          </w:tcPr>
          <w:p w14:paraId="7160923E" w14:textId="77777777" w:rsidR="007A1B18" w:rsidRDefault="007A1B18" w:rsidP="002D5D5E">
            <w:pPr>
              <w:pStyle w:val="TAL"/>
              <w:jc w:val="center"/>
              <w:rPr>
                <w:ins w:id="4057" w:author="ZTE-Ma Zhifeng" w:date="2024-08-26T17:13:00Z"/>
                <w:lang w:val="en-US"/>
              </w:rPr>
            </w:pPr>
            <w:ins w:id="4058" w:author="ZTE-Ma Zhifeng" w:date="2024-08-26T17:13:00Z">
              <w:r>
                <w:rPr>
                  <w:lang w:val="en-US"/>
                </w:rPr>
                <w:t>|2*f</w:t>
              </w:r>
              <w:r>
                <w:rPr>
                  <w:vertAlign w:val="subscript"/>
                  <w:lang w:val="en-US"/>
                </w:rPr>
                <w:t>x_high</w:t>
              </w:r>
              <w:r>
                <w:rPr>
                  <w:lang w:val="en-US"/>
                </w:rPr>
                <w:t xml:space="preserve"> + 3*f</w:t>
              </w:r>
              <w:r>
                <w:rPr>
                  <w:vertAlign w:val="subscript"/>
                  <w:lang w:val="en-US"/>
                </w:rPr>
                <w:t>y_high</w:t>
              </w:r>
              <w:r>
                <w:rPr>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0D757CD" w14:textId="77777777" w:rsidR="007A1B18" w:rsidRDefault="007A1B18" w:rsidP="002D5D5E">
            <w:pPr>
              <w:pStyle w:val="TAL"/>
              <w:jc w:val="center"/>
              <w:rPr>
                <w:ins w:id="4059" w:author="ZTE-Ma Zhifeng" w:date="2024-08-26T17:13:00Z"/>
                <w:lang w:val="en-US"/>
              </w:rPr>
            </w:pPr>
            <w:ins w:id="4060" w:author="ZTE-Ma Zhifeng" w:date="2024-08-26T17:13:00Z">
              <w:r>
                <w:rPr>
                  <w:lang w:val="en-US"/>
                </w:rPr>
                <w:t>|2*f</w:t>
              </w:r>
              <w:r>
                <w:rPr>
                  <w:vertAlign w:val="subscript"/>
                  <w:lang w:val="en-US"/>
                </w:rPr>
                <w:t>y_low</w:t>
              </w:r>
              <w:r>
                <w:rPr>
                  <w:lang w:val="en-US"/>
                </w:rPr>
                <w:t xml:space="preserve"> + 3*f</w:t>
              </w:r>
              <w:r>
                <w:rPr>
                  <w:vertAlign w:val="subscript"/>
                  <w:lang w:val="en-US"/>
                </w:rPr>
                <w:t>x_low</w:t>
              </w:r>
              <w:r>
                <w:rPr>
                  <w:lang w:val="en-US"/>
                </w:rPr>
                <w:t>|</w:t>
              </w:r>
            </w:ins>
          </w:p>
        </w:tc>
        <w:tc>
          <w:tcPr>
            <w:tcW w:w="1799" w:type="dxa"/>
            <w:tcBorders>
              <w:top w:val="single" w:sz="4" w:space="0" w:color="auto"/>
              <w:left w:val="single" w:sz="4" w:space="0" w:color="auto"/>
              <w:bottom w:val="single" w:sz="4" w:space="0" w:color="auto"/>
              <w:right w:val="single" w:sz="4" w:space="0" w:color="auto"/>
            </w:tcBorders>
          </w:tcPr>
          <w:p w14:paraId="00500FF2" w14:textId="77777777" w:rsidR="007A1B18" w:rsidRDefault="007A1B18" w:rsidP="002D5D5E">
            <w:pPr>
              <w:pStyle w:val="TAL"/>
              <w:jc w:val="center"/>
              <w:rPr>
                <w:ins w:id="4061" w:author="ZTE-Ma Zhifeng" w:date="2024-08-26T17:13:00Z"/>
                <w:lang w:val="en-US"/>
              </w:rPr>
            </w:pPr>
            <w:ins w:id="4062" w:author="ZTE-Ma Zhifeng" w:date="2024-08-26T17:13:00Z">
              <w:r>
                <w:rPr>
                  <w:lang w:val="en-US"/>
                </w:rPr>
                <w:t>|2*f</w:t>
              </w:r>
              <w:r>
                <w:rPr>
                  <w:vertAlign w:val="subscript"/>
                  <w:lang w:val="en-US"/>
                </w:rPr>
                <w:t>y_high</w:t>
              </w:r>
              <w:r>
                <w:rPr>
                  <w:lang w:val="en-US"/>
                </w:rPr>
                <w:t xml:space="preserve"> + 3*f</w:t>
              </w:r>
              <w:r>
                <w:rPr>
                  <w:vertAlign w:val="subscript"/>
                  <w:lang w:val="en-US"/>
                </w:rPr>
                <w:t>x_high</w:t>
              </w:r>
              <w:r>
                <w:rPr>
                  <w:lang w:val="en-US"/>
                </w:rPr>
                <w:t>|</w:t>
              </w:r>
            </w:ins>
          </w:p>
        </w:tc>
      </w:tr>
      <w:tr w:rsidR="007A1B18" w14:paraId="61E4BD3E" w14:textId="77777777" w:rsidTr="002D5D5E">
        <w:trPr>
          <w:trHeight w:val="187"/>
          <w:ins w:id="4063" w:author="ZTE-Ma Zhifeng" w:date="2024-08-26T17:1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1A0B8C" w14:textId="77777777" w:rsidR="007A1B18" w:rsidRDefault="007A1B18" w:rsidP="002D5D5E">
            <w:pPr>
              <w:pStyle w:val="TAL"/>
              <w:rPr>
                <w:ins w:id="4064" w:author="ZTE-Ma Zhifeng" w:date="2024-08-26T17:13:00Z"/>
                <w:lang w:val="en-US"/>
              </w:rPr>
            </w:pPr>
            <w:ins w:id="4065" w:author="ZTE-Ma Zhifeng" w:date="2024-08-26T17:13:00Z">
              <w:r>
                <w:rPr>
                  <w:lang w:val="en-US"/>
                </w:rPr>
                <w:t xml:space="preserve">IMD </w:t>
              </w:r>
              <w:r>
                <w:rPr>
                  <w:lang w:eastAsia="zh-CN"/>
                </w:rPr>
                <w:t>frequency</w:t>
              </w:r>
              <w:r>
                <w:rPr>
                  <w:lang w:val="en-US"/>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739DD0D" w14:textId="77777777" w:rsidR="007A1B18" w:rsidRDefault="007A1B18" w:rsidP="002D5D5E">
            <w:pPr>
              <w:keepNext/>
              <w:keepLines/>
              <w:spacing w:after="0"/>
              <w:jc w:val="center"/>
              <w:rPr>
                <w:ins w:id="4066" w:author="ZTE-Ma Zhifeng" w:date="2024-08-26T17:13:00Z"/>
                <w:sz w:val="18"/>
                <w:lang w:eastAsia="ja-JP"/>
              </w:rPr>
            </w:pPr>
            <w:ins w:id="4067" w:author="ZTE-Ma Zhifeng" w:date="2024-08-26T17:13:00Z">
              <w:r w:rsidRPr="00075699">
                <w:rPr>
                  <w:sz w:val="18"/>
                  <w:szCs w:val="18"/>
                </w:rPr>
                <w:t>14900</w:t>
              </w:r>
              <w:r>
                <w:rPr>
                  <w:sz w:val="18"/>
                  <w:lang w:val="en-US"/>
                </w:rPr>
                <w:t>–</w:t>
              </w:r>
              <w:r w:rsidRPr="00075699">
                <w:rPr>
                  <w:sz w:val="18"/>
                  <w:szCs w:val="18"/>
                </w:rPr>
                <w:t>16540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1E1E395" w14:textId="77777777" w:rsidR="007A1B18" w:rsidRDefault="007A1B18" w:rsidP="002D5D5E">
            <w:pPr>
              <w:keepNext/>
              <w:keepLines/>
              <w:spacing w:after="0"/>
              <w:jc w:val="center"/>
              <w:rPr>
                <w:ins w:id="4068" w:author="ZTE-Ma Zhifeng" w:date="2024-08-26T17:13:00Z"/>
                <w:sz w:val="18"/>
                <w:lang w:eastAsia="ja-JP"/>
              </w:rPr>
            </w:pPr>
            <w:ins w:id="4069" w:author="ZTE-Ma Zhifeng" w:date="2024-08-26T17:13:00Z">
              <w:r w:rsidRPr="00075699">
                <w:rPr>
                  <w:sz w:val="18"/>
                  <w:szCs w:val="18"/>
                </w:rPr>
                <w:t>14100</w:t>
              </w:r>
              <w:r>
                <w:rPr>
                  <w:sz w:val="18"/>
                  <w:lang w:val="en-US"/>
                </w:rPr>
                <w:t>–</w:t>
              </w:r>
              <w:r w:rsidRPr="00075699">
                <w:rPr>
                  <w:sz w:val="18"/>
                  <w:szCs w:val="18"/>
                </w:rPr>
                <w:t>15310</w:t>
              </w:r>
            </w:ins>
          </w:p>
        </w:tc>
      </w:tr>
      <w:tr w:rsidR="007A1B18" w14:paraId="7E4B302A" w14:textId="77777777" w:rsidTr="002D5D5E">
        <w:trPr>
          <w:trHeight w:val="187"/>
          <w:ins w:id="4070" w:author="ZTE-Ma Zhifeng" w:date="2024-08-26T17:13: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3CE5DE" w14:textId="77777777" w:rsidR="007A1B18" w:rsidRDefault="007A1B18" w:rsidP="002D5D5E">
            <w:pPr>
              <w:pStyle w:val="TAL"/>
              <w:rPr>
                <w:ins w:id="4071" w:author="ZTE-Ma Zhifeng" w:date="2024-08-26T17:13:00Z"/>
                <w:lang w:val="en-US"/>
              </w:rPr>
            </w:pPr>
            <w:ins w:id="4072" w:author="ZTE-Ma Zhifeng" w:date="2024-08-26T17:13:00Z">
              <w:r>
                <w:t>NOTE :</w:t>
              </w:r>
              <w:r>
                <w:tab/>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w:t>
              </w:r>
              <w:r w:rsidRPr="004D6DE3">
                <w:t>The lowest even order and lowest odd order IMD MSDs shall be considered.</w:t>
              </w:r>
            </w:ins>
          </w:p>
        </w:tc>
      </w:tr>
    </w:tbl>
    <w:p w14:paraId="2583B624" w14:textId="77777777" w:rsidR="007A1B18" w:rsidRDefault="007A1B18" w:rsidP="007A1B18">
      <w:pPr>
        <w:rPr>
          <w:ins w:id="4073" w:author="ZTE-Ma Zhifeng" w:date="2024-08-26T17:13:00Z"/>
          <w:rFonts w:ascii="Arial" w:hAnsi="Arial" w:cs="Arial"/>
          <w:b/>
        </w:rPr>
      </w:pPr>
    </w:p>
    <w:p w14:paraId="48EF58B9" w14:textId="77777777" w:rsidR="007A1B18" w:rsidRPr="000B4D61" w:rsidRDefault="007A1B18" w:rsidP="007A1B18">
      <w:pPr>
        <w:rPr>
          <w:ins w:id="4074" w:author="ZTE-Ma Zhifeng" w:date="2024-08-26T17:13:00Z"/>
          <w:rFonts w:eastAsia="MS Mincho"/>
        </w:rPr>
      </w:pPr>
      <w:ins w:id="4075" w:author="ZTE-Ma Zhifeng" w:date="2024-08-26T17:13:00Z">
        <w:r>
          <w:rPr>
            <w:rFonts w:eastAsia="MS Mincho"/>
          </w:rPr>
          <w:t xml:space="preserve">Based on the above table, </w:t>
        </w:r>
        <w:r>
          <w:rPr>
            <w:rFonts w:cs="等线"/>
            <w:szCs w:val="21"/>
            <w:lang w:eastAsia="ko-KR"/>
          </w:rPr>
          <w:t>3</w:t>
        </w:r>
        <w:r>
          <w:rPr>
            <w:rFonts w:cs="等线"/>
            <w:szCs w:val="21"/>
            <w:vertAlign w:val="superscript"/>
            <w:lang w:eastAsia="ko-KR"/>
          </w:rPr>
          <w:t>rd</w:t>
        </w:r>
        <w:r>
          <w:rPr>
            <w:rFonts w:cs="等线"/>
            <w:szCs w:val="21"/>
            <w:lang w:eastAsia="ko-KR"/>
          </w:rPr>
          <w:t xml:space="preserve"> and 4</w:t>
        </w:r>
        <w:r w:rsidRPr="00634198">
          <w:rPr>
            <w:rFonts w:cs="等线"/>
            <w:szCs w:val="21"/>
            <w:vertAlign w:val="superscript"/>
            <w:lang w:eastAsia="ko-KR"/>
          </w:rPr>
          <w:t>th</w:t>
        </w:r>
        <w:r w:rsidRPr="00634198">
          <w:rPr>
            <w:rFonts w:cs="等线"/>
            <w:szCs w:val="21"/>
            <w:lang w:eastAsia="ko-KR"/>
          </w:rPr>
          <w:t xml:space="preserve"> order IMD generated by </w:t>
        </w:r>
        <w:r>
          <w:rPr>
            <w:rFonts w:eastAsia="MS Mincho"/>
          </w:rPr>
          <w:t xml:space="preserve">UL </w:t>
        </w:r>
        <w:r w:rsidRPr="005A43BB">
          <w:rPr>
            <w:rFonts w:eastAsia="MS Mincho"/>
          </w:rPr>
          <w:t>CA_n</w:t>
        </w:r>
        <w:r>
          <w:rPr>
            <w:rFonts w:eastAsia="MS Mincho"/>
          </w:rPr>
          <w:t>7</w:t>
        </w:r>
        <w:r w:rsidRPr="005A43BB">
          <w:rPr>
            <w:rFonts w:eastAsia="MS Mincho"/>
          </w:rPr>
          <w:t>A-n</w:t>
        </w:r>
        <w:r>
          <w:rPr>
            <w:rFonts w:eastAsia="MS Mincho"/>
          </w:rPr>
          <w:t>78</w:t>
        </w:r>
        <w:r w:rsidRPr="005A43BB">
          <w:rPr>
            <w:rFonts w:eastAsia="MS Mincho"/>
          </w:rPr>
          <w:t>A</w:t>
        </w:r>
        <w:r w:rsidRPr="00634198">
          <w:rPr>
            <w:rFonts w:cs="等线"/>
            <w:szCs w:val="21"/>
            <w:lang w:eastAsia="ko-KR"/>
          </w:rPr>
          <w:t xml:space="preserve"> may fall into own Rx of </w:t>
        </w:r>
        <w:r w:rsidRPr="00634198">
          <w:rPr>
            <w:rFonts w:eastAsia="宋体" w:cs="等线"/>
            <w:szCs w:val="21"/>
          </w:rPr>
          <w:t>B</w:t>
        </w:r>
        <w:r w:rsidRPr="00634198">
          <w:rPr>
            <w:rFonts w:cs="等线"/>
            <w:szCs w:val="21"/>
            <w:lang w:eastAsia="ko-KR"/>
          </w:rPr>
          <w:t xml:space="preserve">and </w:t>
        </w:r>
        <w:r w:rsidRPr="00634198">
          <w:rPr>
            <w:rFonts w:eastAsia="宋体" w:cs="等线"/>
            <w:szCs w:val="21"/>
          </w:rPr>
          <w:t>n</w:t>
        </w:r>
        <w:r>
          <w:rPr>
            <w:rFonts w:eastAsia="宋体" w:cs="等线"/>
            <w:szCs w:val="21"/>
          </w:rPr>
          <w:t>75</w:t>
        </w:r>
      </w:ins>
    </w:p>
    <w:p w14:paraId="212B7C4A" w14:textId="77777777" w:rsidR="007A1B18" w:rsidRPr="00D315DA" w:rsidRDefault="007A1B18" w:rsidP="007A1B18">
      <w:pPr>
        <w:rPr>
          <w:ins w:id="4076" w:author="ZTE-Ma Zhifeng" w:date="2024-08-26T17:13:00Z"/>
          <w:rFonts w:eastAsia="MS Mincho"/>
        </w:rPr>
      </w:pPr>
    </w:p>
    <w:p w14:paraId="1C4BD683" w14:textId="07C5248D" w:rsidR="007A1B18" w:rsidRPr="007A1B18" w:rsidRDefault="007A1B18">
      <w:pPr>
        <w:pStyle w:val="41"/>
        <w:rPr>
          <w:ins w:id="4077" w:author="ZTE-Ma Zhifeng" w:date="2024-08-26T17:13:00Z"/>
          <w:rPrChange w:id="4078" w:author="ZTE-Ma Zhifeng" w:date="2024-08-26T17:14:00Z">
            <w:rPr>
              <w:ins w:id="4079" w:author="ZTE-Ma Zhifeng" w:date="2024-08-26T17:13:00Z"/>
              <w:rFonts w:eastAsia="Times New Roman"/>
              <w:lang w:eastAsia="en-GB"/>
            </w:rPr>
          </w:rPrChange>
        </w:rPr>
        <w:pPrChange w:id="4080" w:author="ZTE-Ma Zhifeng" w:date="2024-08-26T17:14:00Z">
          <w:pPr>
            <w:pStyle w:val="41"/>
            <w:overflowPunct w:val="0"/>
            <w:autoSpaceDE w:val="0"/>
            <w:autoSpaceDN w:val="0"/>
            <w:adjustRightInd w:val="0"/>
            <w:textAlignment w:val="baseline"/>
          </w:pPr>
        </w:pPrChange>
      </w:pPr>
      <w:bookmarkStart w:id="4081" w:name="_Toc175687548"/>
      <w:ins w:id="4082" w:author="ZTE-Ma Zhifeng" w:date="2024-08-26T17:13:00Z">
        <w:r w:rsidRPr="007A1B18">
          <w:rPr>
            <w:rPrChange w:id="4083" w:author="ZTE-Ma Zhifeng" w:date="2024-08-26T17:14:00Z">
              <w:rPr>
                <w:rFonts w:eastAsia="Times New Roman"/>
                <w:lang w:eastAsia="en-GB"/>
              </w:rPr>
            </w:rPrChange>
          </w:rPr>
          <w:t>5.</w:t>
        </w:r>
      </w:ins>
      <w:ins w:id="4084" w:author="ZTE-Ma Zhifeng" w:date="2024-08-26T17:17:00Z">
        <w:r>
          <w:t>7</w:t>
        </w:r>
      </w:ins>
      <w:ins w:id="4085" w:author="ZTE-Ma Zhifeng" w:date="2024-08-26T17:13:00Z">
        <w:r w:rsidRPr="007A1B18">
          <w:rPr>
            <w:rPrChange w:id="4086" w:author="ZTE-Ma Zhifeng" w:date="2024-08-26T17:14:00Z">
              <w:rPr>
                <w:rFonts w:eastAsia="Times New Roman"/>
                <w:lang w:eastAsia="en-GB"/>
              </w:rPr>
            </w:rPrChange>
          </w:rPr>
          <w:t>.2.2</w:t>
        </w:r>
        <w:r w:rsidRPr="007A1B18">
          <w:rPr>
            <w:rPrChange w:id="4087" w:author="ZTE-Ma Zhifeng" w:date="2024-08-26T17:14:00Z">
              <w:rPr>
                <w:rFonts w:eastAsia="Times New Roman"/>
                <w:lang w:eastAsia="en-GB"/>
              </w:rPr>
            </w:rPrChange>
          </w:rPr>
          <w:tab/>
          <w:t>REFSENS requirements</w:t>
        </w:r>
        <w:bookmarkEnd w:id="4081"/>
      </w:ins>
    </w:p>
    <w:p w14:paraId="247118D6" w14:textId="77777777" w:rsidR="007A1B18" w:rsidRPr="00C013B0" w:rsidRDefault="007A1B18" w:rsidP="007A1B18">
      <w:pPr>
        <w:rPr>
          <w:ins w:id="4088" w:author="ZTE-Ma Zhifeng" w:date="2024-08-26T17:13:00Z"/>
          <w:rFonts w:eastAsia="MS Mincho"/>
        </w:rPr>
      </w:pPr>
      <w:ins w:id="4089" w:author="ZTE-Ma Zhifeng" w:date="2024-08-26T17:13:00Z">
        <w:r w:rsidRPr="00C013B0">
          <w:rPr>
            <w:rFonts w:eastAsia="MS Mincho"/>
          </w:rPr>
          <w:t xml:space="preserve">Based on the co-existence studies there is </w:t>
        </w:r>
        <w:r w:rsidRPr="00C013B0">
          <w:rPr>
            <w:rFonts w:eastAsia="MS Mincho" w:hint="eastAsia"/>
          </w:rPr>
          <w:t>no</w:t>
        </w:r>
        <w:r w:rsidRPr="00C013B0">
          <w:rPr>
            <w:rFonts w:eastAsia="MS Mincho"/>
          </w:rPr>
          <w:t xml:space="preserve"> need to define MSD values.</w:t>
        </w:r>
      </w:ins>
    </w:p>
    <w:p w14:paraId="21D29AE4" w14:textId="77777777" w:rsidR="007A1B18" w:rsidRDefault="007A1B18" w:rsidP="007A1B18">
      <w:pPr>
        <w:rPr>
          <w:ins w:id="4090" w:author="ZTE-Ma Zhifeng" w:date="2024-08-26T17:13:00Z"/>
          <w:rFonts w:eastAsia="MS Mincho"/>
        </w:rPr>
      </w:pPr>
      <w:ins w:id="4091" w:author="ZTE-Ma Zhifeng" w:date="2024-08-26T17:13:00Z">
        <w:r w:rsidRPr="00C013B0">
          <w:rPr>
            <w:rFonts w:eastAsia="MS Mincho"/>
          </w:rPr>
          <w:t xml:space="preserve">We </w:t>
        </w:r>
        <w:r w:rsidRPr="00C013B0">
          <w:rPr>
            <w:rFonts w:eastAsia="MS Mincho" w:hint="eastAsia"/>
          </w:rPr>
          <w:t>anal</w:t>
        </w:r>
        <w:r w:rsidRPr="00C013B0">
          <w:rPr>
            <w:rFonts w:eastAsia="MS Mincho"/>
          </w:rPr>
          <w:t>yze the amount of IMD using the following component linearity assumptions:</w:t>
        </w:r>
      </w:ins>
    </w:p>
    <w:p w14:paraId="278CEBCE" w14:textId="7BC89DE5" w:rsidR="007A1B18" w:rsidRPr="00E2746B" w:rsidRDefault="007A1B18" w:rsidP="007A1B18">
      <w:pPr>
        <w:pStyle w:val="TH"/>
        <w:rPr>
          <w:ins w:id="4092" w:author="ZTE-Ma Zhifeng" w:date="2024-08-26T17:13:00Z"/>
          <w:rFonts w:cs="Arial"/>
        </w:rPr>
      </w:pPr>
      <w:ins w:id="4093" w:author="ZTE-Ma Zhifeng" w:date="2024-08-26T17:13:00Z">
        <w:r w:rsidRPr="00E2746B">
          <w:rPr>
            <w:rFonts w:cs="Arial"/>
          </w:rPr>
          <w:lastRenderedPageBreak/>
          <w:t>Table 5.</w:t>
        </w:r>
      </w:ins>
      <w:ins w:id="4094" w:author="ZTE-Ma Zhifeng" w:date="2024-08-26T17:17:00Z">
        <w:r>
          <w:rPr>
            <w:rFonts w:cs="Arial"/>
          </w:rPr>
          <w:t>7</w:t>
        </w:r>
      </w:ins>
      <w:ins w:id="4095" w:author="ZTE-Ma Zhifeng" w:date="2024-08-26T17:13:00Z">
        <w:r w:rsidRPr="0008739F">
          <w:rPr>
            <w:rFonts w:cs="Arial"/>
          </w:rPr>
          <w:t>.2.2-1</w:t>
        </w:r>
        <w:r w:rsidRPr="00E2746B">
          <w:rPr>
            <w:rFonts w:cs="Arial"/>
          </w:rPr>
          <w:t xml:space="preserve"> General linearity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1301"/>
        <w:gridCol w:w="1301"/>
        <w:gridCol w:w="1301"/>
        <w:gridCol w:w="1301"/>
      </w:tblGrid>
      <w:tr w:rsidR="007A1B18" w:rsidRPr="0008739F" w14:paraId="4518388C" w14:textId="77777777" w:rsidTr="002D5D5E">
        <w:trPr>
          <w:jc w:val="center"/>
          <w:ins w:id="4096" w:author="ZTE-Ma Zhifeng" w:date="2024-08-26T17:13:00Z"/>
        </w:trPr>
        <w:tc>
          <w:tcPr>
            <w:tcW w:w="2463" w:type="dxa"/>
          </w:tcPr>
          <w:p w14:paraId="643F028B" w14:textId="77777777" w:rsidR="007A1B18" w:rsidRPr="0008739F" w:rsidRDefault="007A1B18" w:rsidP="002D5D5E">
            <w:pPr>
              <w:pStyle w:val="TAL"/>
              <w:rPr>
                <w:ins w:id="4097" w:author="ZTE-Ma Zhifeng" w:date="2024-08-26T17:13:00Z"/>
                <w:b/>
                <w:lang w:val="en-US"/>
              </w:rPr>
            </w:pPr>
            <w:ins w:id="4098" w:author="ZTE-Ma Zhifeng" w:date="2024-08-26T17:13:00Z">
              <w:r w:rsidRPr="0008739F">
                <w:rPr>
                  <w:b/>
                  <w:lang w:val="en-US"/>
                </w:rPr>
                <w:t>Component</w:t>
              </w:r>
            </w:ins>
          </w:p>
        </w:tc>
        <w:tc>
          <w:tcPr>
            <w:tcW w:w="1301" w:type="dxa"/>
          </w:tcPr>
          <w:p w14:paraId="60517DFD" w14:textId="77777777" w:rsidR="007A1B18" w:rsidRPr="0008739F" w:rsidRDefault="007A1B18" w:rsidP="002D5D5E">
            <w:pPr>
              <w:pStyle w:val="TAL"/>
              <w:rPr>
                <w:ins w:id="4099" w:author="ZTE-Ma Zhifeng" w:date="2024-08-26T17:13:00Z"/>
                <w:b/>
                <w:lang w:val="en-US"/>
              </w:rPr>
            </w:pPr>
            <w:ins w:id="4100" w:author="ZTE-Ma Zhifeng" w:date="2024-08-26T17:13:00Z">
              <w:r w:rsidRPr="0008739F">
                <w:rPr>
                  <w:b/>
                  <w:lang w:val="en-US"/>
                </w:rPr>
                <w:t>IP</w:t>
              </w:r>
              <w:r w:rsidRPr="0008739F">
                <w:rPr>
                  <w:rFonts w:hint="eastAsia"/>
                  <w:b/>
                  <w:lang w:val="en-US"/>
                </w:rPr>
                <w:t>2</w:t>
              </w:r>
              <w:r w:rsidRPr="0008739F">
                <w:rPr>
                  <w:b/>
                  <w:lang w:val="en-US"/>
                </w:rPr>
                <w:t xml:space="preserve"> (dBm)</w:t>
              </w:r>
            </w:ins>
          </w:p>
        </w:tc>
        <w:tc>
          <w:tcPr>
            <w:tcW w:w="1301" w:type="dxa"/>
          </w:tcPr>
          <w:p w14:paraId="315B378A" w14:textId="77777777" w:rsidR="007A1B18" w:rsidRPr="0008739F" w:rsidRDefault="007A1B18" w:rsidP="002D5D5E">
            <w:pPr>
              <w:pStyle w:val="TAL"/>
              <w:rPr>
                <w:ins w:id="4101" w:author="ZTE-Ma Zhifeng" w:date="2024-08-26T17:13:00Z"/>
                <w:b/>
                <w:lang w:val="en-US"/>
              </w:rPr>
            </w:pPr>
            <w:ins w:id="4102" w:author="ZTE-Ma Zhifeng" w:date="2024-08-26T17:13:00Z">
              <w:r w:rsidRPr="0008739F">
                <w:rPr>
                  <w:b/>
                  <w:lang w:val="en-US"/>
                </w:rPr>
                <w:t>IP</w:t>
              </w:r>
              <w:r w:rsidRPr="0008739F">
                <w:rPr>
                  <w:rFonts w:hint="eastAsia"/>
                  <w:b/>
                  <w:lang w:val="en-US"/>
                </w:rPr>
                <w:t>3</w:t>
              </w:r>
              <w:r w:rsidRPr="0008739F">
                <w:rPr>
                  <w:b/>
                  <w:lang w:val="en-US"/>
                </w:rPr>
                <w:t xml:space="preserve"> (dBm)</w:t>
              </w:r>
            </w:ins>
          </w:p>
        </w:tc>
        <w:tc>
          <w:tcPr>
            <w:tcW w:w="1301" w:type="dxa"/>
          </w:tcPr>
          <w:p w14:paraId="136E80CD" w14:textId="77777777" w:rsidR="007A1B18" w:rsidRPr="0008739F" w:rsidRDefault="007A1B18" w:rsidP="002D5D5E">
            <w:pPr>
              <w:pStyle w:val="TAL"/>
              <w:rPr>
                <w:ins w:id="4103" w:author="ZTE-Ma Zhifeng" w:date="2024-08-26T17:13:00Z"/>
                <w:b/>
                <w:lang w:val="en-US"/>
              </w:rPr>
            </w:pPr>
            <w:ins w:id="4104" w:author="ZTE-Ma Zhifeng" w:date="2024-08-26T17:13:00Z">
              <w:r w:rsidRPr="0008739F">
                <w:rPr>
                  <w:b/>
                  <w:lang w:val="en-US"/>
                </w:rPr>
                <w:t>IP4 (dBm)</w:t>
              </w:r>
            </w:ins>
          </w:p>
        </w:tc>
        <w:tc>
          <w:tcPr>
            <w:tcW w:w="1301" w:type="dxa"/>
          </w:tcPr>
          <w:p w14:paraId="114FFFE2" w14:textId="77777777" w:rsidR="007A1B18" w:rsidRPr="0008739F" w:rsidRDefault="007A1B18" w:rsidP="002D5D5E">
            <w:pPr>
              <w:pStyle w:val="TAL"/>
              <w:rPr>
                <w:ins w:id="4105" w:author="ZTE-Ma Zhifeng" w:date="2024-08-26T17:13:00Z"/>
                <w:b/>
                <w:lang w:val="en-US"/>
              </w:rPr>
            </w:pPr>
            <w:ins w:id="4106" w:author="ZTE-Ma Zhifeng" w:date="2024-08-26T17:13:00Z">
              <w:r w:rsidRPr="0008739F">
                <w:rPr>
                  <w:b/>
                  <w:lang w:val="en-US"/>
                </w:rPr>
                <w:t>IP</w:t>
              </w:r>
              <w:r w:rsidRPr="0008739F">
                <w:rPr>
                  <w:rFonts w:hint="eastAsia"/>
                  <w:b/>
                  <w:lang w:val="en-US"/>
                </w:rPr>
                <w:t>5</w:t>
              </w:r>
              <w:r w:rsidRPr="0008739F">
                <w:rPr>
                  <w:b/>
                  <w:lang w:val="en-US"/>
                </w:rPr>
                <w:t xml:space="preserve"> (dBm)</w:t>
              </w:r>
            </w:ins>
          </w:p>
        </w:tc>
      </w:tr>
      <w:tr w:rsidR="007A1B18" w:rsidRPr="0008739F" w14:paraId="521832E2" w14:textId="77777777" w:rsidTr="002D5D5E">
        <w:trPr>
          <w:jc w:val="center"/>
          <w:ins w:id="4107" w:author="ZTE-Ma Zhifeng" w:date="2024-08-26T17:13:00Z"/>
        </w:trPr>
        <w:tc>
          <w:tcPr>
            <w:tcW w:w="2463" w:type="dxa"/>
          </w:tcPr>
          <w:p w14:paraId="4D3E3C95" w14:textId="77777777" w:rsidR="007A1B18" w:rsidRPr="0008739F" w:rsidRDefault="007A1B18" w:rsidP="002D5D5E">
            <w:pPr>
              <w:pStyle w:val="TAL"/>
              <w:rPr>
                <w:ins w:id="4108" w:author="ZTE-Ma Zhifeng" w:date="2024-08-26T17:13:00Z"/>
                <w:lang w:val="en-US"/>
              </w:rPr>
            </w:pPr>
            <w:ins w:id="4109" w:author="ZTE-Ma Zhifeng" w:date="2024-08-26T17:13:00Z">
              <w:r w:rsidRPr="0008739F">
                <w:rPr>
                  <w:lang w:val="en-US"/>
                </w:rPr>
                <w:t>Antenna switch</w:t>
              </w:r>
            </w:ins>
          </w:p>
        </w:tc>
        <w:tc>
          <w:tcPr>
            <w:tcW w:w="1301" w:type="dxa"/>
          </w:tcPr>
          <w:p w14:paraId="67A70548" w14:textId="77777777" w:rsidR="007A1B18" w:rsidRPr="0008739F" w:rsidRDefault="007A1B18" w:rsidP="002D5D5E">
            <w:pPr>
              <w:pStyle w:val="TAL"/>
              <w:rPr>
                <w:ins w:id="4110" w:author="ZTE-Ma Zhifeng" w:date="2024-08-26T17:13:00Z"/>
                <w:lang w:val="en-US"/>
              </w:rPr>
            </w:pPr>
            <w:ins w:id="4111" w:author="ZTE-Ma Zhifeng" w:date="2024-08-26T17:13:00Z">
              <w:r w:rsidRPr="0008739F">
                <w:rPr>
                  <w:rFonts w:hint="eastAsia"/>
                  <w:lang w:val="en-US"/>
                </w:rPr>
                <w:t>112</w:t>
              </w:r>
            </w:ins>
          </w:p>
        </w:tc>
        <w:tc>
          <w:tcPr>
            <w:tcW w:w="1301" w:type="dxa"/>
          </w:tcPr>
          <w:p w14:paraId="0D827D3E" w14:textId="77777777" w:rsidR="007A1B18" w:rsidRPr="0008739F" w:rsidRDefault="007A1B18" w:rsidP="002D5D5E">
            <w:pPr>
              <w:pStyle w:val="TAL"/>
              <w:rPr>
                <w:ins w:id="4112" w:author="ZTE-Ma Zhifeng" w:date="2024-08-26T17:13:00Z"/>
                <w:lang w:val="en-US"/>
              </w:rPr>
            </w:pPr>
            <w:ins w:id="4113" w:author="ZTE-Ma Zhifeng" w:date="2024-08-26T17:13:00Z">
              <w:r w:rsidRPr="0008739F">
                <w:rPr>
                  <w:rFonts w:hint="eastAsia"/>
                  <w:lang w:val="en-US"/>
                </w:rPr>
                <w:t>68</w:t>
              </w:r>
            </w:ins>
          </w:p>
        </w:tc>
        <w:tc>
          <w:tcPr>
            <w:tcW w:w="1301" w:type="dxa"/>
          </w:tcPr>
          <w:p w14:paraId="620B5E15" w14:textId="77777777" w:rsidR="007A1B18" w:rsidRPr="0008739F" w:rsidRDefault="007A1B18" w:rsidP="002D5D5E">
            <w:pPr>
              <w:pStyle w:val="TAL"/>
              <w:rPr>
                <w:ins w:id="4114" w:author="ZTE-Ma Zhifeng" w:date="2024-08-26T17:13:00Z"/>
                <w:lang w:val="en-US"/>
              </w:rPr>
            </w:pPr>
            <w:ins w:id="4115" w:author="ZTE-Ma Zhifeng" w:date="2024-08-26T17:13:00Z">
              <w:r w:rsidRPr="0008739F">
                <w:rPr>
                  <w:lang w:val="en-US"/>
                </w:rPr>
                <w:t>56</w:t>
              </w:r>
            </w:ins>
          </w:p>
        </w:tc>
        <w:tc>
          <w:tcPr>
            <w:tcW w:w="1301" w:type="dxa"/>
          </w:tcPr>
          <w:p w14:paraId="69252C0F" w14:textId="77777777" w:rsidR="007A1B18" w:rsidRPr="0008739F" w:rsidRDefault="007A1B18" w:rsidP="002D5D5E">
            <w:pPr>
              <w:pStyle w:val="TAL"/>
              <w:rPr>
                <w:ins w:id="4116" w:author="ZTE-Ma Zhifeng" w:date="2024-08-26T17:13:00Z"/>
                <w:lang w:val="en-US"/>
              </w:rPr>
            </w:pPr>
            <w:ins w:id="4117" w:author="ZTE-Ma Zhifeng" w:date="2024-08-26T17:13:00Z">
              <w:r w:rsidRPr="0008739F">
                <w:rPr>
                  <w:lang w:val="en-US"/>
                </w:rPr>
                <w:t>5</w:t>
              </w:r>
              <w:r w:rsidRPr="0008739F">
                <w:rPr>
                  <w:rFonts w:hint="eastAsia"/>
                  <w:lang w:val="en-US"/>
                </w:rPr>
                <w:t>3</w:t>
              </w:r>
            </w:ins>
          </w:p>
        </w:tc>
      </w:tr>
      <w:tr w:rsidR="007A1B18" w:rsidRPr="0008739F" w14:paraId="31EFB97C" w14:textId="77777777" w:rsidTr="002D5D5E">
        <w:trPr>
          <w:jc w:val="center"/>
          <w:ins w:id="4118" w:author="ZTE-Ma Zhifeng" w:date="2024-08-26T17:13:00Z"/>
        </w:trPr>
        <w:tc>
          <w:tcPr>
            <w:tcW w:w="2463" w:type="dxa"/>
          </w:tcPr>
          <w:p w14:paraId="0564F67A" w14:textId="77777777" w:rsidR="007A1B18" w:rsidRPr="0008739F" w:rsidRDefault="007A1B18" w:rsidP="002D5D5E">
            <w:pPr>
              <w:pStyle w:val="TAL"/>
              <w:rPr>
                <w:ins w:id="4119" w:author="ZTE-Ma Zhifeng" w:date="2024-08-26T17:13:00Z"/>
                <w:lang w:val="en-US"/>
              </w:rPr>
            </w:pPr>
            <w:ins w:id="4120" w:author="ZTE-Ma Zhifeng" w:date="2024-08-26T17:13:00Z">
              <w:r w:rsidRPr="0008739F">
                <w:rPr>
                  <w:lang w:val="en-US"/>
                </w:rPr>
                <w:t>Diplexer</w:t>
              </w:r>
            </w:ins>
          </w:p>
        </w:tc>
        <w:tc>
          <w:tcPr>
            <w:tcW w:w="1301" w:type="dxa"/>
          </w:tcPr>
          <w:p w14:paraId="0D5048CA" w14:textId="77777777" w:rsidR="007A1B18" w:rsidRPr="0008739F" w:rsidRDefault="007A1B18" w:rsidP="002D5D5E">
            <w:pPr>
              <w:pStyle w:val="TAL"/>
              <w:rPr>
                <w:ins w:id="4121" w:author="ZTE-Ma Zhifeng" w:date="2024-08-26T17:13:00Z"/>
                <w:lang w:val="en-US"/>
              </w:rPr>
            </w:pPr>
            <w:ins w:id="4122" w:author="ZTE-Ma Zhifeng" w:date="2024-08-26T17:13:00Z">
              <w:r w:rsidRPr="0008739F">
                <w:rPr>
                  <w:rFonts w:hint="eastAsia"/>
                  <w:lang w:val="en-US"/>
                </w:rPr>
                <w:t>115</w:t>
              </w:r>
            </w:ins>
          </w:p>
        </w:tc>
        <w:tc>
          <w:tcPr>
            <w:tcW w:w="1301" w:type="dxa"/>
          </w:tcPr>
          <w:p w14:paraId="5C053623" w14:textId="77777777" w:rsidR="007A1B18" w:rsidRPr="0008739F" w:rsidRDefault="007A1B18" w:rsidP="002D5D5E">
            <w:pPr>
              <w:pStyle w:val="TAL"/>
              <w:rPr>
                <w:ins w:id="4123" w:author="ZTE-Ma Zhifeng" w:date="2024-08-26T17:13:00Z"/>
                <w:lang w:val="en-US"/>
              </w:rPr>
            </w:pPr>
            <w:ins w:id="4124" w:author="ZTE-Ma Zhifeng" w:date="2024-08-26T17:13:00Z">
              <w:r w:rsidRPr="0008739F">
                <w:rPr>
                  <w:rFonts w:hint="eastAsia"/>
                  <w:lang w:val="en-US"/>
                </w:rPr>
                <w:t>86</w:t>
              </w:r>
            </w:ins>
          </w:p>
        </w:tc>
        <w:tc>
          <w:tcPr>
            <w:tcW w:w="1301" w:type="dxa"/>
          </w:tcPr>
          <w:p w14:paraId="4EFAC4DD" w14:textId="77777777" w:rsidR="007A1B18" w:rsidRPr="0008739F" w:rsidRDefault="007A1B18" w:rsidP="002D5D5E">
            <w:pPr>
              <w:pStyle w:val="TAL"/>
              <w:rPr>
                <w:ins w:id="4125" w:author="ZTE-Ma Zhifeng" w:date="2024-08-26T17:13:00Z"/>
                <w:lang w:val="en-US"/>
              </w:rPr>
            </w:pPr>
            <w:ins w:id="4126" w:author="ZTE-Ma Zhifeng" w:date="2024-08-26T17:13:00Z">
              <w:r w:rsidRPr="0008739F">
                <w:rPr>
                  <w:lang w:val="en-US"/>
                </w:rPr>
                <w:t>55</w:t>
              </w:r>
            </w:ins>
          </w:p>
        </w:tc>
        <w:tc>
          <w:tcPr>
            <w:tcW w:w="1301" w:type="dxa"/>
          </w:tcPr>
          <w:p w14:paraId="055F3E8F" w14:textId="77777777" w:rsidR="007A1B18" w:rsidRPr="0008739F" w:rsidRDefault="007A1B18" w:rsidP="002D5D5E">
            <w:pPr>
              <w:pStyle w:val="TAL"/>
              <w:rPr>
                <w:ins w:id="4127" w:author="ZTE-Ma Zhifeng" w:date="2024-08-26T17:13:00Z"/>
                <w:lang w:val="en-US"/>
              </w:rPr>
            </w:pPr>
            <w:ins w:id="4128" w:author="ZTE-Ma Zhifeng" w:date="2024-08-26T17:13:00Z">
              <w:r w:rsidRPr="0008739F">
                <w:rPr>
                  <w:lang w:val="en-US"/>
                </w:rPr>
                <w:t>5</w:t>
              </w:r>
              <w:r w:rsidRPr="0008739F">
                <w:rPr>
                  <w:rFonts w:hint="eastAsia"/>
                  <w:lang w:val="en-US"/>
                </w:rPr>
                <w:t>3</w:t>
              </w:r>
            </w:ins>
          </w:p>
        </w:tc>
      </w:tr>
      <w:tr w:rsidR="007A1B18" w:rsidRPr="0008739F" w14:paraId="7A6CD730" w14:textId="77777777" w:rsidTr="002D5D5E">
        <w:trPr>
          <w:jc w:val="center"/>
          <w:ins w:id="4129" w:author="ZTE-Ma Zhifeng" w:date="2024-08-26T17:13:00Z"/>
        </w:trPr>
        <w:tc>
          <w:tcPr>
            <w:tcW w:w="2463" w:type="dxa"/>
          </w:tcPr>
          <w:p w14:paraId="54AB931A" w14:textId="77777777" w:rsidR="007A1B18" w:rsidRPr="0008739F" w:rsidRDefault="007A1B18" w:rsidP="002D5D5E">
            <w:pPr>
              <w:pStyle w:val="TAL"/>
              <w:rPr>
                <w:ins w:id="4130" w:author="ZTE-Ma Zhifeng" w:date="2024-08-26T17:13:00Z"/>
                <w:lang w:val="en-US"/>
              </w:rPr>
            </w:pPr>
            <w:ins w:id="4131" w:author="ZTE-Ma Zhifeng" w:date="2024-08-26T17:13:00Z">
              <w:r w:rsidRPr="0008739F">
                <w:rPr>
                  <w:rFonts w:hint="eastAsia"/>
                  <w:lang w:val="en-US"/>
                </w:rPr>
                <w:t>Triplexer</w:t>
              </w:r>
            </w:ins>
          </w:p>
        </w:tc>
        <w:tc>
          <w:tcPr>
            <w:tcW w:w="1301" w:type="dxa"/>
          </w:tcPr>
          <w:p w14:paraId="55372A1B" w14:textId="77777777" w:rsidR="007A1B18" w:rsidRPr="0008739F" w:rsidRDefault="007A1B18" w:rsidP="002D5D5E">
            <w:pPr>
              <w:pStyle w:val="TAL"/>
              <w:rPr>
                <w:ins w:id="4132" w:author="ZTE-Ma Zhifeng" w:date="2024-08-26T17:13:00Z"/>
                <w:lang w:val="en-US"/>
              </w:rPr>
            </w:pPr>
            <w:ins w:id="4133" w:author="ZTE-Ma Zhifeng" w:date="2024-08-26T17:13:00Z">
              <w:r w:rsidRPr="0008739F">
                <w:rPr>
                  <w:rFonts w:hint="eastAsia"/>
                  <w:lang w:val="en-US"/>
                </w:rPr>
                <w:t>113</w:t>
              </w:r>
            </w:ins>
          </w:p>
        </w:tc>
        <w:tc>
          <w:tcPr>
            <w:tcW w:w="1301" w:type="dxa"/>
          </w:tcPr>
          <w:p w14:paraId="40572999" w14:textId="77777777" w:rsidR="007A1B18" w:rsidRPr="0008739F" w:rsidRDefault="007A1B18" w:rsidP="002D5D5E">
            <w:pPr>
              <w:pStyle w:val="TAL"/>
              <w:rPr>
                <w:ins w:id="4134" w:author="ZTE-Ma Zhifeng" w:date="2024-08-26T17:13:00Z"/>
                <w:lang w:val="en-US"/>
              </w:rPr>
            </w:pPr>
            <w:ins w:id="4135" w:author="ZTE-Ma Zhifeng" w:date="2024-08-26T17:13:00Z">
              <w:r w:rsidRPr="0008739F">
                <w:rPr>
                  <w:rFonts w:hint="eastAsia"/>
                  <w:lang w:val="en-US"/>
                </w:rPr>
                <w:t>82</w:t>
              </w:r>
            </w:ins>
          </w:p>
        </w:tc>
        <w:tc>
          <w:tcPr>
            <w:tcW w:w="1301" w:type="dxa"/>
          </w:tcPr>
          <w:p w14:paraId="6AE3999D" w14:textId="77777777" w:rsidR="007A1B18" w:rsidRPr="0008739F" w:rsidRDefault="007A1B18" w:rsidP="002D5D5E">
            <w:pPr>
              <w:pStyle w:val="TAL"/>
              <w:rPr>
                <w:ins w:id="4136" w:author="ZTE-Ma Zhifeng" w:date="2024-08-26T17:13:00Z"/>
                <w:lang w:val="en-US"/>
              </w:rPr>
            </w:pPr>
            <w:ins w:id="4137" w:author="ZTE-Ma Zhifeng" w:date="2024-08-26T17:13:00Z">
              <w:r w:rsidRPr="0008739F">
                <w:rPr>
                  <w:lang w:val="en-US"/>
                </w:rPr>
                <w:t>55</w:t>
              </w:r>
            </w:ins>
          </w:p>
        </w:tc>
        <w:tc>
          <w:tcPr>
            <w:tcW w:w="1301" w:type="dxa"/>
          </w:tcPr>
          <w:p w14:paraId="3888FD5E" w14:textId="77777777" w:rsidR="007A1B18" w:rsidRPr="0008739F" w:rsidRDefault="007A1B18" w:rsidP="002D5D5E">
            <w:pPr>
              <w:pStyle w:val="TAL"/>
              <w:rPr>
                <w:ins w:id="4138" w:author="ZTE-Ma Zhifeng" w:date="2024-08-26T17:13:00Z"/>
                <w:lang w:val="en-US"/>
              </w:rPr>
            </w:pPr>
            <w:ins w:id="4139" w:author="ZTE-Ma Zhifeng" w:date="2024-08-26T17:13:00Z">
              <w:r w:rsidRPr="0008739F">
                <w:rPr>
                  <w:lang w:val="en-US"/>
                </w:rPr>
                <w:t>5</w:t>
              </w:r>
              <w:r w:rsidRPr="0008739F">
                <w:rPr>
                  <w:rFonts w:hint="eastAsia"/>
                  <w:lang w:val="en-US"/>
                </w:rPr>
                <w:t>3</w:t>
              </w:r>
            </w:ins>
          </w:p>
        </w:tc>
      </w:tr>
      <w:tr w:rsidR="007A1B18" w:rsidRPr="0008739F" w14:paraId="6B8273FB" w14:textId="77777777" w:rsidTr="002D5D5E">
        <w:trPr>
          <w:jc w:val="center"/>
          <w:ins w:id="4140" w:author="ZTE-Ma Zhifeng" w:date="2024-08-26T17:13:00Z"/>
        </w:trPr>
        <w:tc>
          <w:tcPr>
            <w:tcW w:w="2463" w:type="dxa"/>
          </w:tcPr>
          <w:p w14:paraId="3C8836B0" w14:textId="77777777" w:rsidR="007A1B18" w:rsidRPr="0008739F" w:rsidRDefault="007A1B18" w:rsidP="002D5D5E">
            <w:pPr>
              <w:pStyle w:val="TAL"/>
              <w:rPr>
                <w:ins w:id="4141" w:author="ZTE-Ma Zhifeng" w:date="2024-08-26T17:13:00Z"/>
                <w:lang w:val="en-US"/>
              </w:rPr>
            </w:pPr>
            <w:ins w:id="4142" w:author="ZTE-Ma Zhifeng" w:date="2024-08-26T17:13:00Z">
              <w:r w:rsidRPr="0008739F">
                <w:rPr>
                  <w:lang w:val="en-US"/>
                </w:rPr>
                <w:t>PA forward mixing</w:t>
              </w:r>
            </w:ins>
          </w:p>
        </w:tc>
        <w:tc>
          <w:tcPr>
            <w:tcW w:w="1301" w:type="dxa"/>
          </w:tcPr>
          <w:p w14:paraId="50A6C74B" w14:textId="77777777" w:rsidR="007A1B18" w:rsidRPr="0008739F" w:rsidRDefault="007A1B18" w:rsidP="002D5D5E">
            <w:pPr>
              <w:pStyle w:val="TAL"/>
              <w:rPr>
                <w:ins w:id="4143" w:author="ZTE-Ma Zhifeng" w:date="2024-08-26T17:13:00Z"/>
                <w:lang w:val="en-US"/>
              </w:rPr>
            </w:pPr>
            <w:ins w:id="4144" w:author="ZTE-Ma Zhifeng" w:date="2024-08-26T17:13:00Z">
              <w:r w:rsidRPr="0008739F">
                <w:rPr>
                  <w:rFonts w:hint="eastAsia"/>
                  <w:lang w:val="en-US"/>
                </w:rPr>
                <w:t>28</w:t>
              </w:r>
            </w:ins>
          </w:p>
        </w:tc>
        <w:tc>
          <w:tcPr>
            <w:tcW w:w="1301" w:type="dxa"/>
          </w:tcPr>
          <w:p w14:paraId="29385B6B" w14:textId="77777777" w:rsidR="007A1B18" w:rsidRPr="0008739F" w:rsidRDefault="007A1B18" w:rsidP="002D5D5E">
            <w:pPr>
              <w:pStyle w:val="TAL"/>
              <w:rPr>
                <w:ins w:id="4145" w:author="ZTE-Ma Zhifeng" w:date="2024-08-26T17:13:00Z"/>
                <w:lang w:val="en-US"/>
              </w:rPr>
            </w:pPr>
            <w:ins w:id="4146" w:author="ZTE-Ma Zhifeng" w:date="2024-08-26T17:13:00Z">
              <w:r w:rsidRPr="0008739F">
                <w:rPr>
                  <w:rFonts w:hint="eastAsia"/>
                  <w:lang w:val="en-US"/>
                </w:rPr>
                <w:t>32</w:t>
              </w:r>
            </w:ins>
          </w:p>
        </w:tc>
        <w:tc>
          <w:tcPr>
            <w:tcW w:w="1301" w:type="dxa"/>
          </w:tcPr>
          <w:p w14:paraId="7217E32C" w14:textId="77777777" w:rsidR="007A1B18" w:rsidRPr="0008739F" w:rsidRDefault="007A1B18" w:rsidP="002D5D5E">
            <w:pPr>
              <w:pStyle w:val="TAL"/>
              <w:rPr>
                <w:ins w:id="4147" w:author="ZTE-Ma Zhifeng" w:date="2024-08-26T17:13:00Z"/>
                <w:lang w:val="en-US"/>
              </w:rPr>
            </w:pPr>
            <w:ins w:id="4148" w:author="ZTE-Ma Zhifeng" w:date="2024-08-26T17:13:00Z">
              <w:r w:rsidRPr="0008739F">
                <w:rPr>
                  <w:rFonts w:hint="eastAsia"/>
                  <w:lang w:val="en-US"/>
                </w:rPr>
                <w:t>30</w:t>
              </w:r>
            </w:ins>
          </w:p>
        </w:tc>
        <w:tc>
          <w:tcPr>
            <w:tcW w:w="1301" w:type="dxa"/>
          </w:tcPr>
          <w:p w14:paraId="1972FDE2" w14:textId="77777777" w:rsidR="007A1B18" w:rsidRPr="0008739F" w:rsidRDefault="007A1B18" w:rsidP="002D5D5E">
            <w:pPr>
              <w:pStyle w:val="TAL"/>
              <w:rPr>
                <w:ins w:id="4149" w:author="ZTE-Ma Zhifeng" w:date="2024-08-26T17:13:00Z"/>
                <w:lang w:val="en-US"/>
              </w:rPr>
            </w:pPr>
            <w:ins w:id="4150" w:author="ZTE-Ma Zhifeng" w:date="2024-08-26T17:13:00Z">
              <w:r w:rsidRPr="0008739F">
                <w:rPr>
                  <w:rFonts w:hint="eastAsia"/>
                  <w:lang w:val="en-US"/>
                </w:rPr>
                <w:t>28</w:t>
              </w:r>
            </w:ins>
          </w:p>
        </w:tc>
      </w:tr>
      <w:tr w:rsidR="007A1B18" w:rsidRPr="0008739F" w14:paraId="0C2CE1D9" w14:textId="77777777" w:rsidTr="002D5D5E">
        <w:trPr>
          <w:jc w:val="center"/>
          <w:ins w:id="4151" w:author="ZTE-Ma Zhifeng" w:date="2024-08-26T17:13:00Z"/>
        </w:trPr>
        <w:tc>
          <w:tcPr>
            <w:tcW w:w="2463" w:type="dxa"/>
          </w:tcPr>
          <w:p w14:paraId="06A85CD2" w14:textId="77777777" w:rsidR="007A1B18" w:rsidRPr="0008739F" w:rsidRDefault="007A1B18" w:rsidP="002D5D5E">
            <w:pPr>
              <w:pStyle w:val="TAL"/>
              <w:rPr>
                <w:ins w:id="4152" w:author="ZTE-Ma Zhifeng" w:date="2024-08-26T17:13:00Z"/>
                <w:lang w:val="en-US"/>
              </w:rPr>
            </w:pPr>
            <w:ins w:id="4153" w:author="ZTE-Ma Zhifeng" w:date="2024-08-26T17:13:00Z">
              <w:r w:rsidRPr="0008739F">
                <w:rPr>
                  <w:lang w:val="en-US"/>
                </w:rPr>
                <w:t>PA reverse mixing</w:t>
              </w:r>
            </w:ins>
          </w:p>
        </w:tc>
        <w:tc>
          <w:tcPr>
            <w:tcW w:w="1301" w:type="dxa"/>
          </w:tcPr>
          <w:p w14:paraId="03FDA8DA" w14:textId="77777777" w:rsidR="007A1B18" w:rsidRPr="0008739F" w:rsidRDefault="007A1B18" w:rsidP="002D5D5E">
            <w:pPr>
              <w:pStyle w:val="TAL"/>
              <w:rPr>
                <w:ins w:id="4154" w:author="ZTE-Ma Zhifeng" w:date="2024-08-26T17:13:00Z"/>
                <w:lang w:val="en-US"/>
              </w:rPr>
            </w:pPr>
            <w:ins w:id="4155" w:author="ZTE-Ma Zhifeng" w:date="2024-08-26T17:13:00Z">
              <w:r w:rsidRPr="0008739F">
                <w:rPr>
                  <w:rFonts w:hint="eastAsia"/>
                  <w:lang w:val="en-US"/>
                </w:rPr>
                <w:t>40</w:t>
              </w:r>
            </w:ins>
          </w:p>
        </w:tc>
        <w:tc>
          <w:tcPr>
            <w:tcW w:w="1301" w:type="dxa"/>
          </w:tcPr>
          <w:p w14:paraId="35436E64" w14:textId="77777777" w:rsidR="007A1B18" w:rsidRPr="0008739F" w:rsidRDefault="007A1B18" w:rsidP="002D5D5E">
            <w:pPr>
              <w:pStyle w:val="TAL"/>
              <w:rPr>
                <w:ins w:id="4156" w:author="ZTE-Ma Zhifeng" w:date="2024-08-26T17:13:00Z"/>
                <w:lang w:val="en-US"/>
              </w:rPr>
            </w:pPr>
            <w:ins w:id="4157" w:author="ZTE-Ma Zhifeng" w:date="2024-08-26T17:13:00Z">
              <w:r w:rsidRPr="0008739F">
                <w:rPr>
                  <w:rFonts w:hint="eastAsia"/>
                  <w:lang w:val="en-US"/>
                </w:rPr>
                <w:t>30</w:t>
              </w:r>
            </w:ins>
          </w:p>
        </w:tc>
        <w:tc>
          <w:tcPr>
            <w:tcW w:w="1301" w:type="dxa"/>
          </w:tcPr>
          <w:p w14:paraId="76EEB8D5" w14:textId="77777777" w:rsidR="007A1B18" w:rsidRPr="0008739F" w:rsidRDefault="007A1B18" w:rsidP="002D5D5E">
            <w:pPr>
              <w:pStyle w:val="TAL"/>
              <w:rPr>
                <w:ins w:id="4158" w:author="ZTE-Ma Zhifeng" w:date="2024-08-26T17:13:00Z"/>
                <w:lang w:val="en-US"/>
              </w:rPr>
            </w:pPr>
            <w:ins w:id="4159" w:author="ZTE-Ma Zhifeng" w:date="2024-08-26T17:13:00Z">
              <w:r w:rsidRPr="0008739F">
                <w:rPr>
                  <w:lang w:val="en-US"/>
                </w:rPr>
                <w:t>3</w:t>
              </w:r>
              <w:r w:rsidRPr="0008739F">
                <w:rPr>
                  <w:rFonts w:hint="eastAsia"/>
                  <w:lang w:val="en-US"/>
                </w:rPr>
                <w:t>0</w:t>
              </w:r>
            </w:ins>
          </w:p>
        </w:tc>
        <w:tc>
          <w:tcPr>
            <w:tcW w:w="1301" w:type="dxa"/>
          </w:tcPr>
          <w:p w14:paraId="3F35C0A9" w14:textId="77777777" w:rsidR="007A1B18" w:rsidRPr="0008739F" w:rsidRDefault="007A1B18" w:rsidP="002D5D5E">
            <w:pPr>
              <w:pStyle w:val="TAL"/>
              <w:rPr>
                <w:ins w:id="4160" w:author="ZTE-Ma Zhifeng" w:date="2024-08-26T17:13:00Z"/>
                <w:lang w:val="en-US"/>
              </w:rPr>
            </w:pPr>
            <w:ins w:id="4161" w:author="ZTE-Ma Zhifeng" w:date="2024-08-26T17:13:00Z">
              <w:r w:rsidRPr="0008739F">
                <w:rPr>
                  <w:lang w:val="en-US"/>
                </w:rPr>
                <w:t>3</w:t>
              </w:r>
              <w:r w:rsidRPr="0008739F">
                <w:rPr>
                  <w:rFonts w:hint="eastAsia"/>
                  <w:lang w:val="en-US"/>
                </w:rPr>
                <w:t>0</w:t>
              </w:r>
            </w:ins>
          </w:p>
        </w:tc>
      </w:tr>
      <w:tr w:rsidR="007A1B18" w:rsidRPr="0008739F" w14:paraId="58D0DBA0" w14:textId="77777777" w:rsidTr="002D5D5E">
        <w:trPr>
          <w:jc w:val="center"/>
          <w:ins w:id="4162" w:author="ZTE-Ma Zhifeng" w:date="2024-08-26T17:13:00Z"/>
        </w:trPr>
        <w:tc>
          <w:tcPr>
            <w:tcW w:w="2463" w:type="dxa"/>
          </w:tcPr>
          <w:p w14:paraId="30E0FC21" w14:textId="77777777" w:rsidR="007A1B18" w:rsidRPr="0008739F" w:rsidRDefault="007A1B18" w:rsidP="002D5D5E">
            <w:pPr>
              <w:pStyle w:val="TAL"/>
              <w:rPr>
                <w:ins w:id="4163" w:author="ZTE-Ma Zhifeng" w:date="2024-08-26T17:13:00Z"/>
                <w:lang w:val="en-US"/>
              </w:rPr>
            </w:pPr>
            <w:ins w:id="4164" w:author="ZTE-Ma Zhifeng" w:date="2024-08-26T17:13:00Z">
              <w:r w:rsidRPr="0008739F">
                <w:rPr>
                  <w:lang w:val="en-US"/>
                </w:rPr>
                <w:t>LNA</w:t>
              </w:r>
            </w:ins>
          </w:p>
        </w:tc>
        <w:tc>
          <w:tcPr>
            <w:tcW w:w="1301" w:type="dxa"/>
          </w:tcPr>
          <w:p w14:paraId="42353D9A" w14:textId="77777777" w:rsidR="007A1B18" w:rsidRPr="0008739F" w:rsidRDefault="007A1B18" w:rsidP="002D5D5E">
            <w:pPr>
              <w:pStyle w:val="TAL"/>
              <w:rPr>
                <w:ins w:id="4165" w:author="ZTE-Ma Zhifeng" w:date="2024-08-26T17:13:00Z"/>
                <w:lang w:val="en-US"/>
              </w:rPr>
            </w:pPr>
            <w:ins w:id="4166" w:author="ZTE-Ma Zhifeng" w:date="2024-08-26T17:13:00Z">
              <w:r w:rsidRPr="0008739F">
                <w:rPr>
                  <w:rFonts w:hint="eastAsia"/>
                  <w:lang w:val="en-US"/>
                </w:rPr>
                <w:t>5</w:t>
              </w:r>
            </w:ins>
          </w:p>
        </w:tc>
        <w:tc>
          <w:tcPr>
            <w:tcW w:w="1301" w:type="dxa"/>
          </w:tcPr>
          <w:p w14:paraId="0F891EF4" w14:textId="77777777" w:rsidR="007A1B18" w:rsidRPr="0008739F" w:rsidRDefault="007A1B18" w:rsidP="002D5D5E">
            <w:pPr>
              <w:pStyle w:val="TAL"/>
              <w:rPr>
                <w:ins w:id="4167" w:author="ZTE-Ma Zhifeng" w:date="2024-08-26T17:13:00Z"/>
                <w:lang w:val="en-US"/>
              </w:rPr>
            </w:pPr>
            <w:ins w:id="4168" w:author="ZTE-Ma Zhifeng" w:date="2024-08-26T17:13:00Z">
              <w:r w:rsidRPr="0008739F">
                <w:rPr>
                  <w:lang w:val="en-US"/>
                </w:rPr>
                <w:t>-6</w:t>
              </w:r>
            </w:ins>
          </w:p>
        </w:tc>
        <w:tc>
          <w:tcPr>
            <w:tcW w:w="1301" w:type="dxa"/>
          </w:tcPr>
          <w:p w14:paraId="1A754099" w14:textId="77777777" w:rsidR="007A1B18" w:rsidRPr="0008739F" w:rsidRDefault="007A1B18" w:rsidP="002D5D5E">
            <w:pPr>
              <w:pStyle w:val="TAL"/>
              <w:rPr>
                <w:ins w:id="4169" w:author="ZTE-Ma Zhifeng" w:date="2024-08-26T17:13:00Z"/>
                <w:lang w:val="en-US"/>
              </w:rPr>
            </w:pPr>
            <w:ins w:id="4170" w:author="ZTE-Ma Zhifeng" w:date="2024-08-26T17:13:00Z">
              <w:r w:rsidRPr="0008739F">
                <w:rPr>
                  <w:lang w:val="en-US"/>
                </w:rPr>
                <w:t>-6</w:t>
              </w:r>
            </w:ins>
          </w:p>
        </w:tc>
        <w:tc>
          <w:tcPr>
            <w:tcW w:w="1301" w:type="dxa"/>
          </w:tcPr>
          <w:p w14:paraId="1F3BEBC6" w14:textId="77777777" w:rsidR="007A1B18" w:rsidRPr="0008739F" w:rsidRDefault="007A1B18" w:rsidP="002D5D5E">
            <w:pPr>
              <w:pStyle w:val="TAL"/>
              <w:rPr>
                <w:ins w:id="4171" w:author="ZTE-Ma Zhifeng" w:date="2024-08-26T17:13:00Z"/>
                <w:lang w:val="en-US"/>
              </w:rPr>
            </w:pPr>
            <w:ins w:id="4172" w:author="ZTE-Ma Zhifeng" w:date="2024-08-26T17:13:00Z">
              <w:r w:rsidRPr="0008739F">
                <w:rPr>
                  <w:lang w:val="en-US"/>
                </w:rPr>
                <w:t>-</w:t>
              </w:r>
              <w:r w:rsidRPr="0008739F">
                <w:rPr>
                  <w:rFonts w:hint="eastAsia"/>
                  <w:lang w:val="en-US"/>
                </w:rPr>
                <w:t>10</w:t>
              </w:r>
            </w:ins>
          </w:p>
        </w:tc>
      </w:tr>
    </w:tbl>
    <w:p w14:paraId="5F867B04" w14:textId="77777777" w:rsidR="007A1B18" w:rsidRPr="0008739F" w:rsidRDefault="007A1B18" w:rsidP="007A1B18">
      <w:pPr>
        <w:pStyle w:val="TAL"/>
        <w:rPr>
          <w:ins w:id="4173" w:author="ZTE-Ma Zhifeng" w:date="2024-08-26T17:13:00Z"/>
          <w:lang w:val="en-US"/>
        </w:rPr>
      </w:pPr>
    </w:p>
    <w:p w14:paraId="452A25E4" w14:textId="7253F420" w:rsidR="007A1B18" w:rsidRPr="00E2746B" w:rsidRDefault="007A1B18" w:rsidP="007A1B18">
      <w:pPr>
        <w:pStyle w:val="TH"/>
        <w:rPr>
          <w:ins w:id="4174" w:author="ZTE-Ma Zhifeng" w:date="2024-08-26T17:13:00Z"/>
          <w:rFonts w:cs="Arial"/>
        </w:rPr>
      </w:pPr>
      <w:ins w:id="4175" w:author="ZTE-Ma Zhifeng" w:date="2024-08-26T17:13:00Z">
        <w:r w:rsidRPr="00E2746B">
          <w:rPr>
            <w:rFonts w:cs="Arial"/>
          </w:rPr>
          <w:t>Table 5.</w:t>
        </w:r>
      </w:ins>
      <w:ins w:id="4176" w:author="ZTE-Ma Zhifeng" w:date="2024-08-26T17:17:00Z">
        <w:r>
          <w:rPr>
            <w:rFonts w:cs="Arial"/>
          </w:rPr>
          <w:t>7</w:t>
        </w:r>
      </w:ins>
      <w:ins w:id="4177" w:author="ZTE-Ma Zhifeng" w:date="2024-08-26T17:13:00Z">
        <w:r w:rsidRPr="0008739F">
          <w:rPr>
            <w:rFonts w:cs="Arial"/>
          </w:rPr>
          <w:t>.2.2-2</w:t>
        </w:r>
        <w:r w:rsidRPr="00E2746B">
          <w:rPr>
            <w:rFonts w:cs="Arial"/>
          </w:rPr>
          <w:t xml:space="preserve"> Attenuation and isolation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3"/>
        <w:gridCol w:w="1749"/>
      </w:tblGrid>
      <w:tr w:rsidR="007A1B18" w14:paraId="00EA88E0" w14:textId="77777777" w:rsidTr="002D5D5E">
        <w:trPr>
          <w:trHeight w:val="219"/>
          <w:jc w:val="center"/>
          <w:ins w:id="4178" w:author="ZTE-Ma Zhifeng" w:date="2024-08-26T17:13:00Z"/>
        </w:trPr>
        <w:tc>
          <w:tcPr>
            <w:tcW w:w="2923" w:type="dxa"/>
          </w:tcPr>
          <w:p w14:paraId="7CFC62B5" w14:textId="77777777" w:rsidR="007A1B18" w:rsidRPr="0008739F" w:rsidRDefault="007A1B18" w:rsidP="002D5D5E">
            <w:pPr>
              <w:pStyle w:val="TAL"/>
              <w:rPr>
                <w:ins w:id="4179" w:author="ZTE-Ma Zhifeng" w:date="2024-08-26T17:13:00Z"/>
                <w:b/>
                <w:lang w:val="en-US"/>
              </w:rPr>
            </w:pPr>
            <w:ins w:id="4180" w:author="ZTE-Ma Zhifeng" w:date="2024-08-26T17:13:00Z">
              <w:r w:rsidRPr="0008739F">
                <w:rPr>
                  <w:b/>
                  <w:lang w:val="en-US"/>
                </w:rPr>
                <w:t>Parameters</w:t>
              </w:r>
            </w:ins>
          </w:p>
        </w:tc>
        <w:tc>
          <w:tcPr>
            <w:tcW w:w="1749" w:type="dxa"/>
          </w:tcPr>
          <w:p w14:paraId="7963B382" w14:textId="77777777" w:rsidR="007A1B18" w:rsidRPr="0008739F" w:rsidRDefault="007A1B18" w:rsidP="002D5D5E">
            <w:pPr>
              <w:pStyle w:val="TAL"/>
              <w:rPr>
                <w:ins w:id="4181" w:author="ZTE-Ma Zhifeng" w:date="2024-08-26T17:13:00Z"/>
                <w:b/>
                <w:lang w:val="en-US"/>
              </w:rPr>
            </w:pPr>
            <w:ins w:id="4182" w:author="ZTE-Ma Zhifeng" w:date="2024-08-26T17:13:00Z">
              <w:r w:rsidRPr="0008739F">
                <w:rPr>
                  <w:b/>
                  <w:lang w:val="en-US"/>
                </w:rPr>
                <w:t>Values (dB)</w:t>
              </w:r>
            </w:ins>
          </w:p>
        </w:tc>
      </w:tr>
      <w:tr w:rsidR="007A1B18" w14:paraId="433B1E8B" w14:textId="77777777" w:rsidTr="002D5D5E">
        <w:trPr>
          <w:trHeight w:val="208"/>
          <w:jc w:val="center"/>
          <w:ins w:id="4183" w:author="ZTE-Ma Zhifeng" w:date="2024-08-26T17:13:00Z"/>
        </w:trPr>
        <w:tc>
          <w:tcPr>
            <w:tcW w:w="2923" w:type="dxa"/>
          </w:tcPr>
          <w:p w14:paraId="4091BC96" w14:textId="77777777" w:rsidR="007A1B18" w:rsidRPr="0008739F" w:rsidRDefault="007A1B18" w:rsidP="002D5D5E">
            <w:pPr>
              <w:pStyle w:val="TAL"/>
              <w:rPr>
                <w:ins w:id="4184" w:author="ZTE-Ma Zhifeng" w:date="2024-08-26T17:13:00Z"/>
                <w:lang w:val="en-US"/>
              </w:rPr>
            </w:pPr>
            <w:ins w:id="4185" w:author="ZTE-Ma Zhifeng" w:date="2024-08-26T17:13:00Z">
              <w:r w:rsidRPr="0008739F">
                <w:rPr>
                  <w:lang w:val="en-US"/>
                </w:rPr>
                <w:t>Antenna isolation</w:t>
              </w:r>
            </w:ins>
          </w:p>
        </w:tc>
        <w:tc>
          <w:tcPr>
            <w:tcW w:w="1749" w:type="dxa"/>
          </w:tcPr>
          <w:p w14:paraId="31FC9DB6" w14:textId="77777777" w:rsidR="007A1B18" w:rsidRPr="0008739F" w:rsidRDefault="007A1B18" w:rsidP="002D5D5E">
            <w:pPr>
              <w:pStyle w:val="TAL"/>
              <w:rPr>
                <w:ins w:id="4186" w:author="ZTE-Ma Zhifeng" w:date="2024-08-26T17:13:00Z"/>
                <w:lang w:val="en-US"/>
              </w:rPr>
            </w:pPr>
            <w:ins w:id="4187" w:author="ZTE-Ma Zhifeng" w:date="2024-08-26T17:13:00Z">
              <w:r w:rsidRPr="0008739F">
                <w:rPr>
                  <w:lang w:val="en-US"/>
                </w:rPr>
                <w:t>10</w:t>
              </w:r>
            </w:ins>
          </w:p>
        </w:tc>
      </w:tr>
      <w:tr w:rsidR="007A1B18" w14:paraId="51D3E433" w14:textId="77777777" w:rsidTr="002D5D5E">
        <w:trPr>
          <w:trHeight w:val="219"/>
          <w:jc w:val="center"/>
          <w:ins w:id="4188" w:author="ZTE-Ma Zhifeng" w:date="2024-08-26T17:13:00Z"/>
        </w:trPr>
        <w:tc>
          <w:tcPr>
            <w:tcW w:w="2923" w:type="dxa"/>
          </w:tcPr>
          <w:p w14:paraId="4E0F82A7" w14:textId="77777777" w:rsidR="007A1B18" w:rsidRPr="0008739F" w:rsidRDefault="007A1B18" w:rsidP="002D5D5E">
            <w:pPr>
              <w:pStyle w:val="TAL"/>
              <w:rPr>
                <w:ins w:id="4189" w:author="ZTE-Ma Zhifeng" w:date="2024-08-26T17:13:00Z"/>
                <w:lang w:val="en-US"/>
              </w:rPr>
            </w:pPr>
            <w:ins w:id="4190" w:author="ZTE-Ma Zhifeng" w:date="2024-08-26T17:13:00Z">
              <w:r w:rsidRPr="0008739F">
                <w:rPr>
                  <w:lang w:val="en-US"/>
                </w:rPr>
                <w:t>PCB isolation PA-PA</w:t>
              </w:r>
            </w:ins>
          </w:p>
        </w:tc>
        <w:tc>
          <w:tcPr>
            <w:tcW w:w="1749" w:type="dxa"/>
          </w:tcPr>
          <w:p w14:paraId="4414176F" w14:textId="77777777" w:rsidR="007A1B18" w:rsidRPr="0008739F" w:rsidRDefault="007A1B18" w:rsidP="002D5D5E">
            <w:pPr>
              <w:pStyle w:val="TAL"/>
              <w:rPr>
                <w:ins w:id="4191" w:author="ZTE-Ma Zhifeng" w:date="2024-08-26T17:13:00Z"/>
                <w:lang w:val="en-US"/>
              </w:rPr>
            </w:pPr>
            <w:ins w:id="4192" w:author="ZTE-Ma Zhifeng" w:date="2024-08-26T17:13:00Z">
              <w:r w:rsidRPr="0008739F">
                <w:rPr>
                  <w:lang w:val="en-US"/>
                </w:rPr>
                <w:t>60</w:t>
              </w:r>
            </w:ins>
          </w:p>
        </w:tc>
      </w:tr>
      <w:tr w:rsidR="007A1B18" w14:paraId="7CE5C2B3" w14:textId="77777777" w:rsidTr="002D5D5E">
        <w:trPr>
          <w:trHeight w:val="208"/>
          <w:jc w:val="center"/>
          <w:ins w:id="4193" w:author="ZTE-Ma Zhifeng" w:date="2024-08-26T17:13:00Z"/>
        </w:trPr>
        <w:tc>
          <w:tcPr>
            <w:tcW w:w="2923" w:type="dxa"/>
          </w:tcPr>
          <w:p w14:paraId="48E6616D" w14:textId="77777777" w:rsidR="007A1B18" w:rsidRPr="0008739F" w:rsidRDefault="007A1B18" w:rsidP="002D5D5E">
            <w:pPr>
              <w:pStyle w:val="TAL"/>
              <w:rPr>
                <w:ins w:id="4194" w:author="ZTE-Ma Zhifeng" w:date="2024-08-26T17:13:00Z"/>
                <w:lang w:val="en-US"/>
              </w:rPr>
            </w:pPr>
            <w:ins w:id="4195" w:author="ZTE-Ma Zhifeng" w:date="2024-08-26T17:13:00Z">
              <w:r w:rsidRPr="0008739F">
                <w:rPr>
                  <w:lang w:val="en-US"/>
                </w:rPr>
                <w:t>Diplexer isolation</w:t>
              </w:r>
            </w:ins>
          </w:p>
        </w:tc>
        <w:tc>
          <w:tcPr>
            <w:tcW w:w="1749" w:type="dxa"/>
          </w:tcPr>
          <w:p w14:paraId="493477D3" w14:textId="77777777" w:rsidR="007A1B18" w:rsidRPr="0008739F" w:rsidRDefault="007A1B18" w:rsidP="002D5D5E">
            <w:pPr>
              <w:pStyle w:val="TAL"/>
              <w:rPr>
                <w:ins w:id="4196" w:author="ZTE-Ma Zhifeng" w:date="2024-08-26T17:13:00Z"/>
                <w:lang w:val="en-US"/>
              </w:rPr>
            </w:pPr>
            <w:ins w:id="4197" w:author="ZTE-Ma Zhifeng" w:date="2024-08-26T17:13:00Z">
              <w:r w:rsidRPr="0008739F">
                <w:rPr>
                  <w:lang w:val="en-US"/>
                </w:rPr>
                <w:t>15</w:t>
              </w:r>
            </w:ins>
          </w:p>
        </w:tc>
      </w:tr>
      <w:tr w:rsidR="007A1B18" w14:paraId="3144A618" w14:textId="77777777" w:rsidTr="002D5D5E">
        <w:trPr>
          <w:trHeight w:val="219"/>
          <w:jc w:val="center"/>
          <w:ins w:id="4198" w:author="ZTE-Ma Zhifeng" w:date="2024-08-26T17:13:00Z"/>
        </w:trPr>
        <w:tc>
          <w:tcPr>
            <w:tcW w:w="2923" w:type="dxa"/>
          </w:tcPr>
          <w:p w14:paraId="156B4032" w14:textId="77777777" w:rsidR="007A1B18" w:rsidRPr="0008739F" w:rsidRDefault="007A1B18" w:rsidP="002D5D5E">
            <w:pPr>
              <w:pStyle w:val="TAL"/>
              <w:rPr>
                <w:ins w:id="4199" w:author="ZTE-Ma Zhifeng" w:date="2024-08-26T17:13:00Z"/>
                <w:lang w:val="en-US"/>
              </w:rPr>
            </w:pPr>
            <w:ins w:id="4200" w:author="ZTE-Ma Zhifeng" w:date="2024-08-26T17:13:00Z">
              <w:r w:rsidRPr="0008739F">
                <w:rPr>
                  <w:rFonts w:hint="eastAsia"/>
                  <w:lang w:val="en-US"/>
                </w:rPr>
                <w:t>Triplexer isolation</w:t>
              </w:r>
            </w:ins>
          </w:p>
        </w:tc>
        <w:tc>
          <w:tcPr>
            <w:tcW w:w="1749" w:type="dxa"/>
          </w:tcPr>
          <w:p w14:paraId="4E8A78AF" w14:textId="77777777" w:rsidR="007A1B18" w:rsidRPr="0008739F" w:rsidRDefault="007A1B18" w:rsidP="002D5D5E">
            <w:pPr>
              <w:pStyle w:val="TAL"/>
              <w:rPr>
                <w:ins w:id="4201" w:author="ZTE-Ma Zhifeng" w:date="2024-08-26T17:13:00Z"/>
                <w:lang w:val="en-US"/>
              </w:rPr>
            </w:pPr>
            <w:ins w:id="4202" w:author="ZTE-Ma Zhifeng" w:date="2024-08-26T17:13:00Z">
              <w:r w:rsidRPr="0008739F">
                <w:rPr>
                  <w:rFonts w:hint="eastAsia"/>
                  <w:lang w:val="en-US"/>
                </w:rPr>
                <w:t>15</w:t>
              </w:r>
            </w:ins>
          </w:p>
        </w:tc>
      </w:tr>
      <w:tr w:rsidR="007A1B18" w14:paraId="48A32646" w14:textId="77777777" w:rsidTr="002D5D5E">
        <w:trPr>
          <w:trHeight w:val="427"/>
          <w:jc w:val="center"/>
          <w:ins w:id="4203" w:author="ZTE-Ma Zhifeng" w:date="2024-08-26T17:13:00Z"/>
        </w:trPr>
        <w:tc>
          <w:tcPr>
            <w:tcW w:w="2923" w:type="dxa"/>
            <w:vAlign w:val="center"/>
          </w:tcPr>
          <w:p w14:paraId="31A4BC5D" w14:textId="77777777" w:rsidR="007A1B18" w:rsidRPr="0008739F" w:rsidRDefault="007A1B18" w:rsidP="002D5D5E">
            <w:pPr>
              <w:pStyle w:val="TAL"/>
              <w:rPr>
                <w:ins w:id="4204" w:author="ZTE-Ma Zhifeng" w:date="2024-08-26T17:13:00Z"/>
                <w:lang w:val="en-US"/>
              </w:rPr>
            </w:pPr>
            <w:ins w:id="4205" w:author="ZTE-Ma Zhifeng" w:date="2024-08-26T17:13:00Z">
              <w:r w:rsidRPr="0008739F">
                <w:rPr>
                  <w:rFonts w:hint="eastAsia"/>
                  <w:lang w:val="en-US"/>
                </w:rPr>
                <w:t>Tx duplexer rejection at Rx Band</w:t>
              </w:r>
            </w:ins>
          </w:p>
        </w:tc>
        <w:tc>
          <w:tcPr>
            <w:tcW w:w="1749" w:type="dxa"/>
          </w:tcPr>
          <w:p w14:paraId="17DB06DE" w14:textId="77777777" w:rsidR="007A1B18" w:rsidRPr="0008739F" w:rsidRDefault="007A1B18" w:rsidP="002D5D5E">
            <w:pPr>
              <w:pStyle w:val="TAL"/>
              <w:rPr>
                <w:ins w:id="4206" w:author="ZTE-Ma Zhifeng" w:date="2024-08-26T17:13:00Z"/>
                <w:lang w:val="en-US"/>
              </w:rPr>
            </w:pPr>
            <w:ins w:id="4207" w:author="ZTE-Ma Zhifeng" w:date="2024-08-26T17:13:00Z">
              <w:r w:rsidRPr="0008739F">
                <w:rPr>
                  <w:rFonts w:hint="eastAsia"/>
                  <w:lang w:val="en-US"/>
                </w:rPr>
                <w:t>50</w:t>
              </w:r>
            </w:ins>
          </w:p>
        </w:tc>
      </w:tr>
    </w:tbl>
    <w:p w14:paraId="36002B0A" w14:textId="77777777" w:rsidR="007A1B18" w:rsidRPr="00F70149" w:rsidRDefault="007A1B18" w:rsidP="007A1B18">
      <w:pPr>
        <w:pStyle w:val="ac"/>
        <w:jc w:val="center"/>
        <w:rPr>
          <w:ins w:id="4208" w:author="ZTE-Ma Zhifeng" w:date="2024-08-26T17:13:00Z"/>
        </w:rPr>
      </w:pPr>
    </w:p>
    <w:p w14:paraId="2A1E9AA2" w14:textId="77777777" w:rsidR="007A1B18" w:rsidRPr="00C013B0" w:rsidRDefault="007A1B18" w:rsidP="007A1B18">
      <w:pPr>
        <w:rPr>
          <w:ins w:id="4209" w:author="ZTE-Ma Zhifeng" w:date="2024-08-26T17:13:00Z"/>
          <w:rFonts w:eastAsia="MS Mincho"/>
        </w:rPr>
      </w:pPr>
      <w:ins w:id="4210" w:author="ZTE-Ma Zhifeng" w:date="2024-08-26T17:13:00Z">
        <w:r w:rsidRPr="00C013B0">
          <w:rPr>
            <w:rFonts w:eastAsia="MS Mincho"/>
          </w:rPr>
          <w:t>Based on these parameters we get the following MSD.</w:t>
        </w:r>
      </w:ins>
    </w:p>
    <w:p w14:paraId="731EFD8F" w14:textId="5EEB1450" w:rsidR="007A1B18" w:rsidRPr="00A20126" w:rsidRDefault="007A1B18" w:rsidP="007A1B18">
      <w:pPr>
        <w:pStyle w:val="TH"/>
        <w:rPr>
          <w:ins w:id="4211" w:author="ZTE-Ma Zhifeng" w:date="2024-08-26T17:13:00Z"/>
          <w:rFonts w:cs="Arial"/>
        </w:rPr>
      </w:pPr>
      <w:ins w:id="4212" w:author="ZTE-Ma Zhifeng" w:date="2024-08-26T17:13:00Z">
        <w:r w:rsidRPr="000469EC">
          <w:rPr>
            <w:rFonts w:cs="Arial"/>
          </w:rPr>
          <w:t xml:space="preserve">Table </w:t>
        </w:r>
        <w:r w:rsidRPr="00A20126">
          <w:rPr>
            <w:rFonts w:cs="Arial"/>
          </w:rPr>
          <w:t>5.</w:t>
        </w:r>
      </w:ins>
      <w:ins w:id="4213" w:author="ZTE-Ma Zhifeng" w:date="2024-08-26T17:17:00Z">
        <w:r>
          <w:rPr>
            <w:rFonts w:cs="Arial"/>
          </w:rPr>
          <w:t>7</w:t>
        </w:r>
      </w:ins>
      <w:ins w:id="4214" w:author="ZTE-Ma Zhifeng" w:date="2024-08-26T17:13:00Z">
        <w:r w:rsidRPr="00A20126">
          <w:rPr>
            <w:rFonts w:cs="Arial"/>
          </w:rPr>
          <w:t>.2.2-</w:t>
        </w:r>
        <w:r>
          <w:rPr>
            <w:rFonts w:cs="Arial"/>
          </w:rPr>
          <w:t>3</w:t>
        </w:r>
        <w:r w:rsidRPr="00A20126">
          <w:rPr>
            <w:rFonts w:cs="Arial"/>
          </w:rPr>
          <w:t>: MSD for the CA configuration</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7A1B18" w14:paraId="6E3587E0" w14:textId="77777777" w:rsidTr="002D5D5E">
        <w:trPr>
          <w:trHeight w:val="187"/>
          <w:jc w:val="center"/>
          <w:ins w:id="4215" w:author="ZTE-Ma Zhifeng" w:date="2024-08-26T17:13:00Z"/>
        </w:trPr>
        <w:tc>
          <w:tcPr>
            <w:tcW w:w="8802" w:type="dxa"/>
            <w:gridSpan w:val="8"/>
            <w:tcBorders>
              <w:top w:val="single" w:sz="4" w:space="0" w:color="auto"/>
              <w:left w:val="single" w:sz="4" w:space="0" w:color="auto"/>
              <w:bottom w:val="single" w:sz="4" w:space="0" w:color="auto"/>
              <w:right w:val="single" w:sz="4" w:space="0" w:color="auto"/>
            </w:tcBorders>
          </w:tcPr>
          <w:p w14:paraId="06F24672" w14:textId="77777777" w:rsidR="007A1B18" w:rsidRDefault="007A1B18" w:rsidP="002D5D5E">
            <w:pPr>
              <w:pStyle w:val="TAH"/>
              <w:rPr>
                <w:ins w:id="4216" w:author="ZTE-Ma Zhifeng" w:date="2024-08-26T17:13:00Z"/>
              </w:rPr>
            </w:pPr>
            <w:ins w:id="4217" w:author="ZTE-Ma Zhifeng" w:date="2024-08-26T17:13:00Z">
              <w:r>
                <w:t>Band / Channel bandwidth / N</w:t>
              </w:r>
              <w:r>
                <w:rPr>
                  <w:vertAlign w:val="subscript"/>
                </w:rPr>
                <w:t>RB</w:t>
              </w:r>
              <w:r>
                <w:t xml:space="preserve"> / Duplex mode</w:t>
              </w:r>
            </w:ins>
          </w:p>
        </w:tc>
        <w:tc>
          <w:tcPr>
            <w:tcW w:w="1057" w:type="dxa"/>
            <w:tcBorders>
              <w:top w:val="single" w:sz="4" w:space="0" w:color="auto"/>
              <w:left w:val="single" w:sz="4" w:space="0" w:color="auto"/>
              <w:bottom w:val="nil"/>
              <w:right w:val="single" w:sz="4" w:space="0" w:color="auto"/>
            </w:tcBorders>
            <w:shd w:val="clear" w:color="auto" w:fill="auto"/>
          </w:tcPr>
          <w:p w14:paraId="178541AF" w14:textId="77777777" w:rsidR="007A1B18" w:rsidRDefault="007A1B18" w:rsidP="002D5D5E">
            <w:pPr>
              <w:pStyle w:val="TAH"/>
              <w:rPr>
                <w:ins w:id="4218" w:author="ZTE-Ma Zhifeng" w:date="2024-08-26T17:13:00Z"/>
              </w:rPr>
            </w:pPr>
            <w:ins w:id="4219" w:author="ZTE-Ma Zhifeng" w:date="2024-08-26T17:13:00Z">
              <w:r>
                <w:t>Source of IMD</w:t>
              </w:r>
            </w:ins>
          </w:p>
        </w:tc>
      </w:tr>
      <w:tr w:rsidR="007A1B18" w14:paraId="4CE711CA" w14:textId="77777777" w:rsidTr="002D5D5E">
        <w:trPr>
          <w:trHeight w:val="187"/>
          <w:jc w:val="center"/>
          <w:ins w:id="4220" w:author="ZTE-Ma Zhifeng" w:date="2024-08-26T17:13:00Z"/>
        </w:trPr>
        <w:tc>
          <w:tcPr>
            <w:tcW w:w="2007" w:type="dxa"/>
            <w:tcBorders>
              <w:top w:val="single" w:sz="4" w:space="0" w:color="auto"/>
              <w:left w:val="single" w:sz="4" w:space="0" w:color="auto"/>
              <w:bottom w:val="single" w:sz="4" w:space="0" w:color="auto"/>
              <w:right w:val="single" w:sz="4" w:space="0" w:color="auto"/>
            </w:tcBorders>
          </w:tcPr>
          <w:p w14:paraId="16AA8A26" w14:textId="77777777" w:rsidR="007A1B18" w:rsidRDefault="007A1B18" w:rsidP="002D5D5E">
            <w:pPr>
              <w:pStyle w:val="TAH"/>
              <w:rPr>
                <w:ins w:id="4221" w:author="ZTE-Ma Zhifeng" w:date="2024-08-26T17:13:00Z"/>
              </w:rPr>
            </w:pPr>
            <w:ins w:id="4222" w:author="ZTE-Ma Zhifeng" w:date="2024-08-26T17:13:00Z">
              <w:r>
                <w:t xml:space="preserve">NR </w:t>
              </w:r>
              <w:r>
                <w:rPr>
                  <w:lang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27828B54" w14:textId="77777777" w:rsidR="007A1B18" w:rsidRDefault="007A1B18" w:rsidP="002D5D5E">
            <w:pPr>
              <w:pStyle w:val="TAH"/>
              <w:rPr>
                <w:ins w:id="4223" w:author="ZTE-Ma Zhifeng" w:date="2024-08-26T17:13:00Z"/>
              </w:rPr>
            </w:pPr>
            <w:ins w:id="4224" w:author="ZTE-Ma Zhifeng" w:date="2024-08-26T17:13:00Z">
              <w:r>
                <w:t>NR band</w:t>
              </w:r>
            </w:ins>
          </w:p>
        </w:tc>
        <w:tc>
          <w:tcPr>
            <w:tcW w:w="960" w:type="dxa"/>
            <w:tcBorders>
              <w:top w:val="single" w:sz="4" w:space="0" w:color="auto"/>
              <w:left w:val="single" w:sz="4" w:space="0" w:color="auto"/>
              <w:bottom w:val="single" w:sz="4" w:space="0" w:color="auto"/>
              <w:right w:val="single" w:sz="4" w:space="0" w:color="auto"/>
            </w:tcBorders>
          </w:tcPr>
          <w:p w14:paraId="5627DFD8" w14:textId="77777777" w:rsidR="007A1B18" w:rsidRDefault="007A1B18" w:rsidP="002D5D5E">
            <w:pPr>
              <w:pStyle w:val="TAH"/>
              <w:rPr>
                <w:ins w:id="4225" w:author="ZTE-Ma Zhifeng" w:date="2024-08-26T17:13:00Z"/>
              </w:rPr>
            </w:pPr>
            <w:ins w:id="4226" w:author="ZTE-Ma Zhifeng" w:date="2024-08-26T17:13: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tcPr>
          <w:p w14:paraId="52C34280" w14:textId="77777777" w:rsidR="007A1B18" w:rsidRDefault="007A1B18" w:rsidP="002D5D5E">
            <w:pPr>
              <w:pStyle w:val="TAH"/>
              <w:rPr>
                <w:ins w:id="4227" w:author="ZTE-Ma Zhifeng" w:date="2024-08-26T17:13:00Z"/>
              </w:rPr>
            </w:pPr>
            <w:ins w:id="4228" w:author="ZTE-Ma Zhifeng" w:date="2024-08-26T17:13: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tcPr>
          <w:p w14:paraId="27DB0AF5" w14:textId="77777777" w:rsidR="007A1B18" w:rsidRDefault="007A1B18" w:rsidP="002D5D5E">
            <w:pPr>
              <w:pStyle w:val="TAH"/>
              <w:rPr>
                <w:ins w:id="4229" w:author="ZTE-Ma Zhifeng" w:date="2024-08-26T17:13:00Z"/>
              </w:rPr>
            </w:pPr>
            <w:ins w:id="4230" w:author="ZTE-Ma Zhifeng" w:date="2024-08-26T17:13:00Z">
              <w:r>
                <w:t xml:space="preserve">UL </w:t>
              </w:r>
              <w:r>
                <w:br/>
                <w:t>C</w:t>
              </w:r>
              <w:r>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19402668" w14:textId="77777777" w:rsidR="007A1B18" w:rsidRDefault="007A1B18" w:rsidP="002D5D5E">
            <w:pPr>
              <w:pStyle w:val="TAH"/>
              <w:rPr>
                <w:ins w:id="4231" w:author="ZTE-Ma Zhifeng" w:date="2024-08-26T17:13:00Z"/>
              </w:rPr>
            </w:pPr>
            <w:ins w:id="4232" w:author="ZTE-Ma Zhifeng" w:date="2024-08-26T17:13: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tcPr>
          <w:p w14:paraId="4D0E2F9C" w14:textId="77777777" w:rsidR="007A1B18" w:rsidRDefault="007A1B18" w:rsidP="002D5D5E">
            <w:pPr>
              <w:pStyle w:val="TAH"/>
              <w:rPr>
                <w:ins w:id="4233" w:author="ZTE-Ma Zhifeng" w:date="2024-08-26T17:13:00Z"/>
              </w:rPr>
            </w:pPr>
            <w:ins w:id="4234" w:author="ZTE-Ma Zhifeng" w:date="2024-08-26T17:13:00Z">
              <w:r>
                <w:t xml:space="preserve">MSD </w:t>
              </w:r>
              <w:r>
                <w:br/>
                <w:t>(dB)</w:t>
              </w:r>
            </w:ins>
          </w:p>
        </w:tc>
        <w:tc>
          <w:tcPr>
            <w:tcW w:w="828" w:type="dxa"/>
            <w:tcBorders>
              <w:top w:val="single" w:sz="4" w:space="0" w:color="auto"/>
              <w:left w:val="single" w:sz="4" w:space="0" w:color="auto"/>
              <w:bottom w:val="single" w:sz="4" w:space="0" w:color="auto"/>
              <w:right w:val="single" w:sz="4" w:space="0" w:color="auto"/>
            </w:tcBorders>
          </w:tcPr>
          <w:p w14:paraId="3445469E" w14:textId="77777777" w:rsidR="007A1B18" w:rsidRDefault="007A1B18" w:rsidP="002D5D5E">
            <w:pPr>
              <w:pStyle w:val="TAH"/>
              <w:rPr>
                <w:ins w:id="4235" w:author="ZTE-Ma Zhifeng" w:date="2024-08-26T17:13:00Z"/>
              </w:rPr>
            </w:pPr>
            <w:ins w:id="4236" w:author="ZTE-Ma Zhifeng" w:date="2024-08-26T17:13:00Z">
              <w:r>
                <w:t>Duplex mode</w:t>
              </w:r>
            </w:ins>
          </w:p>
        </w:tc>
        <w:tc>
          <w:tcPr>
            <w:tcW w:w="1057" w:type="dxa"/>
            <w:tcBorders>
              <w:top w:val="nil"/>
              <w:left w:val="single" w:sz="4" w:space="0" w:color="auto"/>
              <w:bottom w:val="single" w:sz="4" w:space="0" w:color="auto"/>
              <w:right w:val="single" w:sz="4" w:space="0" w:color="auto"/>
            </w:tcBorders>
            <w:shd w:val="clear" w:color="auto" w:fill="auto"/>
          </w:tcPr>
          <w:p w14:paraId="60B2F828" w14:textId="77777777" w:rsidR="007A1B18" w:rsidRDefault="007A1B18" w:rsidP="002D5D5E">
            <w:pPr>
              <w:pStyle w:val="TAH"/>
              <w:rPr>
                <w:ins w:id="4237" w:author="ZTE-Ma Zhifeng" w:date="2024-08-26T17:13:00Z"/>
              </w:rPr>
            </w:pPr>
          </w:p>
        </w:tc>
      </w:tr>
      <w:tr w:rsidR="007A1B18" w14:paraId="7EE74DC9" w14:textId="77777777" w:rsidTr="002D5D5E">
        <w:trPr>
          <w:trHeight w:val="187"/>
          <w:jc w:val="center"/>
          <w:ins w:id="4238" w:author="ZTE-Ma Zhifeng" w:date="2024-08-26T17:13:00Z"/>
        </w:trPr>
        <w:tc>
          <w:tcPr>
            <w:tcW w:w="2007" w:type="dxa"/>
            <w:tcBorders>
              <w:top w:val="single" w:sz="4" w:space="0" w:color="auto"/>
              <w:left w:val="single" w:sz="4" w:space="0" w:color="auto"/>
              <w:bottom w:val="nil"/>
              <w:right w:val="single" w:sz="4" w:space="0" w:color="auto"/>
            </w:tcBorders>
            <w:shd w:val="clear" w:color="auto" w:fill="auto"/>
            <w:vAlign w:val="center"/>
          </w:tcPr>
          <w:p w14:paraId="57A24481" w14:textId="77777777" w:rsidR="007A1B18" w:rsidRDefault="007A1B18" w:rsidP="002D5D5E">
            <w:pPr>
              <w:pStyle w:val="TAC"/>
              <w:rPr>
                <w:ins w:id="4239" w:author="ZTE-Ma Zhifeng" w:date="2024-08-26T17:13:00Z"/>
                <w:lang w:eastAsia="zh-CN"/>
              </w:rPr>
            </w:pPr>
            <w:ins w:id="4240" w:author="ZTE-Ma Zhifeng" w:date="2024-08-26T17:13:00Z">
              <w:r>
                <w:rPr>
                  <w:color w:val="000000"/>
                  <w:lang w:eastAsia="zh-CN"/>
                </w:rPr>
                <w:t>CA_n7-n75-n78</w:t>
              </w:r>
            </w:ins>
          </w:p>
        </w:tc>
        <w:tc>
          <w:tcPr>
            <w:tcW w:w="1146" w:type="dxa"/>
            <w:tcBorders>
              <w:top w:val="single" w:sz="4" w:space="0" w:color="auto"/>
              <w:left w:val="single" w:sz="4" w:space="0" w:color="auto"/>
              <w:right w:val="single" w:sz="4" w:space="0" w:color="auto"/>
            </w:tcBorders>
            <w:vAlign w:val="center"/>
          </w:tcPr>
          <w:p w14:paraId="072AE5B4" w14:textId="77777777" w:rsidR="007A1B18" w:rsidRDefault="007A1B18" w:rsidP="002D5D5E">
            <w:pPr>
              <w:pStyle w:val="TAC"/>
              <w:rPr>
                <w:ins w:id="4241" w:author="ZTE-Ma Zhifeng" w:date="2024-08-26T17:13:00Z"/>
                <w:lang w:eastAsia="zh-CN"/>
              </w:rPr>
            </w:pPr>
            <w:ins w:id="4242" w:author="ZTE-Ma Zhifeng" w:date="2024-08-26T17:13:00Z">
              <w:r>
                <w:rPr>
                  <w:color w:val="000000"/>
                </w:rPr>
                <w:t>n7</w:t>
              </w:r>
            </w:ins>
          </w:p>
        </w:tc>
        <w:tc>
          <w:tcPr>
            <w:tcW w:w="960" w:type="dxa"/>
            <w:tcBorders>
              <w:top w:val="single" w:sz="4" w:space="0" w:color="auto"/>
              <w:left w:val="single" w:sz="4" w:space="0" w:color="auto"/>
              <w:right w:val="single" w:sz="4" w:space="0" w:color="auto"/>
            </w:tcBorders>
          </w:tcPr>
          <w:p w14:paraId="13BADFE4" w14:textId="77777777" w:rsidR="007A1B18" w:rsidRPr="00C6438D" w:rsidRDefault="007A1B18" w:rsidP="002D5D5E">
            <w:pPr>
              <w:pStyle w:val="TAC"/>
              <w:rPr>
                <w:ins w:id="4243" w:author="ZTE-Ma Zhifeng" w:date="2024-08-26T17:13:00Z"/>
                <w:lang w:eastAsia="zh-CN"/>
              </w:rPr>
            </w:pPr>
            <w:ins w:id="4244" w:author="ZTE-Ma Zhifeng" w:date="2024-08-26T17:13:00Z">
              <w:r>
                <w:t>2510</w:t>
              </w:r>
            </w:ins>
          </w:p>
        </w:tc>
        <w:tc>
          <w:tcPr>
            <w:tcW w:w="964" w:type="dxa"/>
            <w:tcBorders>
              <w:top w:val="single" w:sz="4" w:space="0" w:color="auto"/>
              <w:left w:val="single" w:sz="4" w:space="0" w:color="auto"/>
              <w:right w:val="single" w:sz="4" w:space="0" w:color="auto"/>
            </w:tcBorders>
          </w:tcPr>
          <w:p w14:paraId="032BFBD5" w14:textId="77777777" w:rsidR="007A1B18" w:rsidRPr="00C6438D" w:rsidRDefault="007A1B18" w:rsidP="002D5D5E">
            <w:pPr>
              <w:pStyle w:val="TAC"/>
              <w:rPr>
                <w:ins w:id="4245" w:author="ZTE-Ma Zhifeng" w:date="2024-08-26T17:13:00Z"/>
                <w:lang w:eastAsia="zh-CN"/>
              </w:rPr>
            </w:pPr>
            <w:ins w:id="4246" w:author="ZTE-Ma Zhifeng" w:date="2024-08-26T17:13:00Z">
              <w:r w:rsidRPr="00C6438D">
                <w:rPr>
                  <w:rFonts w:eastAsia="Malgun Gothic"/>
                  <w:lang w:eastAsia="ko-KR"/>
                </w:rPr>
                <w:t>5</w:t>
              </w:r>
            </w:ins>
          </w:p>
        </w:tc>
        <w:tc>
          <w:tcPr>
            <w:tcW w:w="960" w:type="dxa"/>
            <w:tcBorders>
              <w:top w:val="single" w:sz="4" w:space="0" w:color="auto"/>
              <w:left w:val="single" w:sz="4" w:space="0" w:color="auto"/>
              <w:right w:val="single" w:sz="4" w:space="0" w:color="auto"/>
            </w:tcBorders>
          </w:tcPr>
          <w:p w14:paraId="4968D13A" w14:textId="77777777" w:rsidR="007A1B18" w:rsidRPr="00C6438D" w:rsidRDefault="007A1B18" w:rsidP="002D5D5E">
            <w:pPr>
              <w:pStyle w:val="TAC"/>
              <w:rPr>
                <w:ins w:id="4247" w:author="ZTE-Ma Zhifeng" w:date="2024-08-26T17:13:00Z"/>
                <w:lang w:eastAsia="zh-CN"/>
              </w:rPr>
            </w:pPr>
            <w:ins w:id="4248" w:author="ZTE-Ma Zhifeng" w:date="2024-08-26T17:13:00Z">
              <w:r w:rsidRPr="00C6438D">
                <w:rPr>
                  <w:rFonts w:eastAsia="Malgun Gothic"/>
                  <w:lang w:eastAsia="ko-KR"/>
                </w:rPr>
                <w:t>25</w:t>
              </w:r>
            </w:ins>
          </w:p>
        </w:tc>
        <w:tc>
          <w:tcPr>
            <w:tcW w:w="960" w:type="dxa"/>
            <w:tcBorders>
              <w:top w:val="single" w:sz="4" w:space="0" w:color="auto"/>
              <w:left w:val="single" w:sz="4" w:space="0" w:color="auto"/>
              <w:right w:val="single" w:sz="4" w:space="0" w:color="auto"/>
            </w:tcBorders>
          </w:tcPr>
          <w:p w14:paraId="552F766A" w14:textId="77777777" w:rsidR="007A1B18" w:rsidRPr="00C6438D" w:rsidRDefault="007A1B18" w:rsidP="002D5D5E">
            <w:pPr>
              <w:pStyle w:val="TAC"/>
              <w:rPr>
                <w:ins w:id="4249" w:author="ZTE-Ma Zhifeng" w:date="2024-08-26T17:13:00Z"/>
                <w:lang w:eastAsia="zh-CN"/>
              </w:rPr>
            </w:pPr>
            <w:ins w:id="4250" w:author="ZTE-Ma Zhifeng" w:date="2024-08-26T17:13:00Z">
              <w:r>
                <w:t>2630</w:t>
              </w:r>
            </w:ins>
          </w:p>
        </w:tc>
        <w:tc>
          <w:tcPr>
            <w:tcW w:w="977" w:type="dxa"/>
            <w:tcBorders>
              <w:top w:val="single" w:sz="4" w:space="0" w:color="auto"/>
              <w:left w:val="single" w:sz="4" w:space="0" w:color="auto"/>
              <w:bottom w:val="single" w:sz="4" w:space="0" w:color="auto"/>
              <w:right w:val="single" w:sz="4" w:space="0" w:color="auto"/>
            </w:tcBorders>
          </w:tcPr>
          <w:p w14:paraId="18DE90E9" w14:textId="77777777" w:rsidR="007A1B18" w:rsidRPr="00C6438D" w:rsidRDefault="007A1B18" w:rsidP="002D5D5E">
            <w:pPr>
              <w:pStyle w:val="TAC"/>
              <w:rPr>
                <w:ins w:id="4251" w:author="ZTE-Ma Zhifeng" w:date="2024-08-26T17:13:00Z"/>
                <w:lang w:eastAsia="zh-CN"/>
              </w:rPr>
            </w:pPr>
            <w:ins w:id="4252" w:author="ZTE-Ma Zhifeng" w:date="2024-08-26T17:13:00Z">
              <w:r w:rsidRPr="00C6438D">
                <w:t>N/A</w:t>
              </w:r>
            </w:ins>
          </w:p>
        </w:tc>
        <w:tc>
          <w:tcPr>
            <w:tcW w:w="828" w:type="dxa"/>
            <w:tcBorders>
              <w:top w:val="single" w:sz="4" w:space="0" w:color="auto"/>
              <w:left w:val="single" w:sz="4" w:space="0" w:color="auto"/>
              <w:right w:val="single" w:sz="4" w:space="0" w:color="auto"/>
            </w:tcBorders>
          </w:tcPr>
          <w:p w14:paraId="2D69EA4D" w14:textId="77777777" w:rsidR="007A1B18" w:rsidRPr="00A1115A" w:rsidRDefault="007A1B18" w:rsidP="002D5D5E">
            <w:pPr>
              <w:pStyle w:val="TAC"/>
              <w:rPr>
                <w:ins w:id="4253" w:author="ZTE-Ma Zhifeng" w:date="2024-08-26T17:13:00Z"/>
              </w:rPr>
            </w:pPr>
            <w:ins w:id="4254" w:author="ZTE-Ma Zhifeng" w:date="2024-08-26T17:13:00Z">
              <w:r w:rsidRPr="00A1115A">
                <w:t>FDD</w:t>
              </w:r>
            </w:ins>
          </w:p>
        </w:tc>
        <w:tc>
          <w:tcPr>
            <w:tcW w:w="1057" w:type="dxa"/>
            <w:tcBorders>
              <w:top w:val="single" w:sz="4" w:space="0" w:color="auto"/>
              <w:left w:val="single" w:sz="4" w:space="0" w:color="auto"/>
              <w:right w:val="single" w:sz="4" w:space="0" w:color="auto"/>
            </w:tcBorders>
          </w:tcPr>
          <w:p w14:paraId="534E5387" w14:textId="77777777" w:rsidR="007A1B18" w:rsidRDefault="007A1B18" w:rsidP="002D5D5E">
            <w:pPr>
              <w:pStyle w:val="TAC"/>
              <w:rPr>
                <w:ins w:id="4255" w:author="ZTE-Ma Zhifeng" w:date="2024-08-26T17:13:00Z"/>
                <w:lang w:eastAsia="zh-CN"/>
              </w:rPr>
            </w:pPr>
            <w:ins w:id="4256" w:author="ZTE-Ma Zhifeng" w:date="2024-08-26T17:13:00Z">
              <w:r>
                <w:t>N/A</w:t>
              </w:r>
            </w:ins>
          </w:p>
        </w:tc>
      </w:tr>
      <w:tr w:rsidR="007A1B18" w14:paraId="03D67914" w14:textId="77777777" w:rsidTr="002D5D5E">
        <w:trPr>
          <w:trHeight w:val="187"/>
          <w:jc w:val="center"/>
          <w:ins w:id="4257" w:author="ZTE-Ma Zhifeng" w:date="2024-08-26T17:13:00Z"/>
        </w:trPr>
        <w:tc>
          <w:tcPr>
            <w:tcW w:w="2007" w:type="dxa"/>
            <w:tcBorders>
              <w:top w:val="nil"/>
              <w:left w:val="single" w:sz="4" w:space="0" w:color="auto"/>
              <w:bottom w:val="nil"/>
              <w:right w:val="single" w:sz="4" w:space="0" w:color="auto"/>
            </w:tcBorders>
            <w:shd w:val="clear" w:color="auto" w:fill="auto"/>
            <w:vAlign w:val="center"/>
          </w:tcPr>
          <w:p w14:paraId="0AA01FDE" w14:textId="77777777" w:rsidR="007A1B18" w:rsidRDefault="007A1B18" w:rsidP="002D5D5E">
            <w:pPr>
              <w:pStyle w:val="TAC"/>
              <w:rPr>
                <w:ins w:id="4258" w:author="ZTE-Ma Zhifeng" w:date="2024-08-26T17:13:00Z"/>
                <w:lang w:eastAsia="zh-CN"/>
              </w:rPr>
            </w:pPr>
          </w:p>
        </w:tc>
        <w:tc>
          <w:tcPr>
            <w:tcW w:w="1146" w:type="dxa"/>
            <w:tcBorders>
              <w:top w:val="single" w:sz="4" w:space="0" w:color="auto"/>
              <w:left w:val="single" w:sz="4" w:space="0" w:color="auto"/>
              <w:right w:val="single" w:sz="4" w:space="0" w:color="auto"/>
            </w:tcBorders>
            <w:vAlign w:val="center"/>
          </w:tcPr>
          <w:p w14:paraId="3BF34743" w14:textId="77777777" w:rsidR="007A1B18" w:rsidRDefault="007A1B18" w:rsidP="002D5D5E">
            <w:pPr>
              <w:pStyle w:val="TAC"/>
              <w:rPr>
                <w:ins w:id="4259" w:author="ZTE-Ma Zhifeng" w:date="2024-08-26T17:13:00Z"/>
                <w:lang w:eastAsia="zh-CN"/>
              </w:rPr>
            </w:pPr>
            <w:ins w:id="4260" w:author="ZTE-Ma Zhifeng" w:date="2024-08-26T17:13:00Z">
              <w:r>
                <w:rPr>
                  <w:color w:val="000000"/>
                </w:rPr>
                <w:t>n75</w:t>
              </w:r>
            </w:ins>
          </w:p>
        </w:tc>
        <w:tc>
          <w:tcPr>
            <w:tcW w:w="960" w:type="dxa"/>
            <w:tcBorders>
              <w:top w:val="single" w:sz="4" w:space="0" w:color="auto"/>
              <w:left w:val="single" w:sz="4" w:space="0" w:color="auto"/>
              <w:right w:val="single" w:sz="4" w:space="0" w:color="auto"/>
            </w:tcBorders>
          </w:tcPr>
          <w:p w14:paraId="7F01B758" w14:textId="77777777" w:rsidR="007A1B18" w:rsidRPr="00C6438D" w:rsidRDefault="007A1B18" w:rsidP="002D5D5E">
            <w:pPr>
              <w:pStyle w:val="TAC"/>
              <w:rPr>
                <w:ins w:id="4261" w:author="ZTE-Ma Zhifeng" w:date="2024-08-26T17:13:00Z"/>
                <w:lang w:eastAsia="zh-CN"/>
              </w:rPr>
            </w:pPr>
            <w:ins w:id="4262" w:author="ZTE-Ma Zhifeng" w:date="2024-08-26T17:13:00Z">
              <w:r w:rsidRPr="00C6438D">
                <w:t>N/A</w:t>
              </w:r>
            </w:ins>
          </w:p>
        </w:tc>
        <w:tc>
          <w:tcPr>
            <w:tcW w:w="964" w:type="dxa"/>
            <w:tcBorders>
              <w:top w:val="single" w:sz="4" w:space="0" w:color="auto"/>
              <w:left w:val="single" w:sz="4" w:space="0" w:color="auto"/>
              <w:right w:val="single" w:sz="4" w:space="0" w:color="auto"/>
            </w:tcBorders>
          </w:tcPr>
          <w:p w14:paraId="7FE39B48" w14:textId="77777777" w:rsidR="007A1B18" w:rsidRPr="00C6438D" w:rsidRDefault="007A1B18" w:rsidP="002D5D5E">
            <w:pPr>
              <w:pStyle w:val="TAC"/>
              <w:rPr>
                <w:ins w:id="4263" w:author="ZTE-Ma Zhifeng" w:date="2024-08-26T17:13:00Z"/>
                <w:lang w:eastAsia="zh-CN"/>
              </w:rPr>
            </w:pPr>
            <w:ins w:id="4264" w:author="ZTE-Ma Zhifeng" w:date="2024-08-26T17:13:00Z">
              <w:r w:rsidRPr="00C6438D">
                <w:rPr>
                  <w:rFonts w:eastAsia="Malgun Gothic"/>
                  <w:lang w:eastAsia="ko-KR"/>
                </w:rPr>
                <w:t>5</w:t>
              </w:r>
            </w:ins>
          </w:p>
        </w:tc>
        <w:tc>
          <w:tcPr>
            <w:tcW w:w="960" w:type="dxa"/>
            <w:tcBorders>
              <w:top w:val="single" w:sz="4" w:space="0" w:color="auto"/>
              <w:left w:val="single" w:sz="4" w:space="0" w:color="auto"/>
              <w:right w:val="single" w:sz="4" w:space="0" w:color="auto"/>
            </w:tcBorders>
          </w:tcPr>
          <w:p w14:paraId="59C92426" w14:textId="77777777" w:rsidR="007A1B18" w:rsidRPr="00C6438D" w:rsidRDefault="007A1B18" w:rsidP="002D5D5E">
            <w:pPr>
              <w:pStyle w:val="TAC"/>
              <w:rPr>
                <w:ins w:id="4265" w:author="ZTE-Ma Zhifeng" w:date="2024-08-26T17:13:00Z"/>
                <w:lang w:eastAsia="zh-CN"/>
              </w:rPr>
            </w:pPr>
            <w:ins w:id="4266" w:author="ZTE-Ma Zhifeng" w:date="2024-08-26T17:13:00Z">
              <w:r w:rsidRPr="00C6438D">
                <w:t>N/A</w:t>
              </w:r>
            </w:ins>
          </w:p>
        </w:tc>
        <w:tc>
          <w:tcPr>
            <w:tcW w:w="960" w:type="dxa"/>
            <w:tcBorders>
              <w:top w:val="single" w:sz="4" w:space="0" w:color="auto"/>
              <w:left w:val="single" w:sz="4" w:space="0" w:color="auto"/>
              <w:right w:val="single" w:sz="4" w:space="0" w:color="auto"/>
            </w:tcBorders>
          </w:tcPr>
          <w:p w14:paraId="147C9D8C" w14:textId="77777777" w:rsidR="007A1B18" w:rsidRPr="00C6438D" w:rsidRDefault="007A1B18" w:rsidP="002D5D5E">
            <w:pPr>
              <w:pStyle w:val="TAC"/>
              <w:rPr>
                <w:ins w:id="4267" w:author="ZTE-Ma Zhifeng" w:date="2024-08-26T17:13:00Z"/>
                <w:lang w:eastAsia="zh-CN"/>
              </w:rPr>
            </w:pPr>
            <w:ins w:id="4268" w:author="ZTE-Ma Zhifeng" w:date="2024-08-26T17:13:00Z">
              <w:r w:rsidRPr="00C6438D">
                <w:t>14</w:t>
              </w:r>
              <w:r>
                <w:t>7</w:t>
              </w:r>
              <w:r w:rsidRPr="00C6438D">
                <w:t>0</w:t>
              </w:r>
            </w:ins>
          </w:p>
        </w:tc>
        <w:tc>
          <w:tcPr>
            <w:tcW w:w="977" w:type="dxa"/>
            <w:tcBorders>
              <w:top w:val="single" w:sz="4" w:space="0" w:color="auto"/>
              <w:left w:val="single" w:sz="4" w:space="0" w:color="auto"/>
              <w:bottom w:val="single" w:sz="4" w:space="0" w:color="auto"/>
              <w:right w:val="single" w:sz="4" w:space="0" w:color="auto"/>
            </w:tcBorders>
          </w:tcPr>
          <w:p w14:paraId="0BB4D23D" w14:textId="77777777" w:rsidR="007A1B18" w:rsidRPr="00794D7C" w:rsidRDefault="007A1B18" w:rsidP="002D5D5E">
            <w:pPr>
              <w:pStyle w:val="TAC"/>
              <w:rPr>
                <w:ins w:id="4269" w:author="ZTE-Ma Zhifeng" w:date="2024-08-26T17:13:00Z"/>
                <w:rFonts w:eastAsia="等线"/>
                <w:lang w:eastAsia="zh-CN"/>
              </w:rPr>
            </w:pPr>
            <w:ins w:id="4270" w:author="ZTE-Ma Zhifeng" w:date="2024-08-26T17:13:00Z">
              <w:r w:rsidRPr="00794D7C">
                <w:rPr>
                  <w:rFonts w:eastAsia="等线" w:hint="eastAsia"/>
                  <w:lang w:eastAsia="zh-CN"/>
                </w:rPr>
                <w:t>1</w:t>
              </w:r>
              <w:r w:rsidRPr="00794D7C">
                <w:rPr>
                  <w:rFonts w:eastAsia="等线"/>
                  <w:lang w:eastAsia="zh-CN"/>
                </w:rPr>
                <w:t>6</w:t>
              </w:r>
            </w:ins>
          </w:p>
        </w:tc>
        <w:tc>
          <w:tcPr>
            <w:tcW w:w="828" w:type="dxa"/>
            <w:tcBorders>
              <w:top w:val="single" w:sz="4" w:space="0" w:color="auto"/>
              <w:left w:val="single" w:sz="4" w:space="0" w:color="auto"/>
              <w:right w:val="single" w:sz="4" w:space="0" w:color="auto"/>
            </w:tcBorders>
          </w:tcPr>
          <w:p w14:paraId="32F2217D" w14:textId="77777777" w:rsidR="007A1B18" w:rsidRPr="00A1115A" w:rsidRDefault="007A1B18" w:rsidP="002D5D5E">
            <w:pPr>
              <w:pStyle w:val="TAC"/>
              <w:rPr>
                <w:ins w:id="4271" w:author="ZTE-Ma Zhifeng" w:date="2024-08-26T17:13:00Z"/>
              </w:rPr>
            </w:pPr>
            <w:ins w:id="4272" w:author="ZTE-Ma Zhifeng" w:date="2024-08-26T17:13:00Z">
              <w:r w:rsidRPr="00A1115A">
                <w:t>SDL</w:t>
              </w:r>
            </w:ins>
          </w:p>
        </w:tc>
        <w:tc>
          <w:tcPr>
            <w:tcW w:w="1057" w:type="dxa"/>
            <w:tcBorders>
              <w:top w:val="single" w:sz="4" w:space="0" w:color="auto"/>
              <w:left w:val="single" w:sz="4" w:space="0" w:color="auto"/>
              <w:right w:val="single" w:sz="4" w:space="0" w:color="auto"/>
            </w:tcBorders>
          </w:tcPr>
          <w:p w14:paraId="0DFB7C26" w14:textId="77777777" w:rsidR="007A1B18" w:rsidRDefault="007A1B18" w:rsidP="002D5D5E">
            <w:pPr>
              <w:pStyle w:val="TAC"/>
              <w:rPr>
                <w:ins w:id="4273" w:author="ZTE-Ma Zhifeng" w:date="2024-08-26T17:13:00Z"/>
                <w:lang w:eastAsia="zh-CN"/>
              </w:rPr>
            </w:pPr>
            <w:ins w:id="4274" w:author="ZTE-Ma Zhifeng" w:date="2024-08-26T17:13:00Z">
              <w:r>
                <w:t>IMD3</w:t>
              </w:r>
            </w:ins>
          </w:p>
        </w:tc>
      </w:tr>
      <w:tr w:rsidR="007A1B18" w14:paraId="282D8C4D" w14:textId="77777777" w:rsidTr="002D5D5E">
        <w:trPr>
          <w:trHeight w:val="187"/>
          <w:jc w:val="center"/>
          <w:ins w:id="4275" w:author="ZTE-Ma Zhifeng" w:date="2024-08-26T17:13:00Z"/>
        </w:trPr>
        <w:tc>
          <w:tcPr>
            <w:tcW w:w="2007" w:type="dxa"/>
            <w:tcBorders>
              <w:top w:val="nil"/>
              <w:left w:val="single" w:sz="4" w:space="0" w:color="auto"/>
              <w:bottom w:val="nil"/>
              <w:right w:val="single" w:sz="4" w:space="0" w:color="auto"/>
            </w:tcBorders>
            <w:shd w:val="clear" w:color="auto" w:fill="auto"/>
            <w:vAlign w:val="center"/>
          </w:tcPr>
          <w:p w14:paraId="55EF9B61" w14:textId="77777777" w:rsidR="007A1B18" w:rsidRDefault="007A1B18" w:rsidP="002D5D5E">
            <w:pPr>
              <w:pStyle w:val="TAC"/>
              <w:rPr>
                <w:ins w:id="4276" w:author="ZTE-Ma Zhifeng" w:date="2024-08-26T17:13:00Z"/>
                <w:lang w:eastAsia="zh-CN"/>
              </w:rPr>
            </w:pPr>
          </w:p>
        </w:tc>
        <w:tc>
          <w:tcPr>
            <w:tcW w:w="1146" w:type="dxa"/>
            <w:tcBorders>
              <w:top w:val="single" w:sz="4" w:space="0" w:color="auto"/>
              <w:left w:val="single" w:sz="4" w:space="0" w:color="auto"/>
              <w:right w:val="single" w:sz="4" w:space="0" w:color="auto"/>
            </w:tcBorders>
            <w:vAlign w:val="center"/>
          </w:tcPr>
          <w:p w14:paraId="6428AB08" w14:textId="77777777" w:rsidR="007A1B18" w:rsidRDefault="007A1B18" w:rsidP="002D5D5E">
            <w:pPr>
              <w:pStyle w:val="TAC"/>
              <w:rPr>
                <w:ins w:id="4277" w:author="ZTE-Ma Zhifeng" w:date="2024-08-26T17:13:00Z"/>
                <w:lang w:eastAsia="zh-CN"/>
              </w:rPr>
            </w:pPr>
            <w:ins w:id="4278" w:author="ZTE-Ma Zhifeng" w:date="2024-08-26T17:13:00Z">
              <w:r>
                <w:rPr>
                  <w:color w:val="000000"/>
                  <w:lang w:eastAsia="zh-CN"/>
                </w:rPr>
                <w:t>n78</w:t>
              </w:r>
            </w:ins>
          </w:p>
        </w:tc>
        <w:tc>
          <w:tcPr>
            <w:tcW w:w="960" w:type="dxa"/>
            <w:tcBorders>
              <w:top w:val="single" w:sz="4" w:space="0" w:color="auto"/>
              <w:left w:val="single" w:sz="4" w:space="0" w:color="auto"/>
              <w:right w:val="single" w:sz="4" w:space="0" w:color="auto"/>
            </w:tcBorders>
          </w:tcPr>
          <w:p w14:paraId="07364719" w14:textId="77777777" w:rsidR="007A1B18" w:rsidRPr="00C6438D" w:rsidRDefault="007A1B18" w:rsidP="002D5D5E">
            <w:pPr>
              <w:pStyle w:val="TAC"/>
              <w:rPr>
                <w:ins w:id="4279" w:author="ZTE-Ma Zhifeng" w:date="2024-08-26T17:13:00Z"/>
                <w:lang w:eastAsia="zh-CN"/>
              </w:rPr>
            </w:pPr>
            <w:ins w:id="4280" w:author="ZTE-Ma Zhifeng" w:date="2024-08-26T17:13:00Z">
              <w:r>
                <w:t>3550</w:t>
              </w:r>
            </w:ins>
          </w:p>
        </w:tc>
        <w:tc>
          <w:tcPr>
            <w:tcW w:w="964" w:type="dxa"/>
            <w:tcBorders>
              <w:top w:val="single" w:sz="4" w:space="0" w:color="auto"/>
              <w:left w:val="single" w:sz="4" w:space="0" w:color="auto"/>
              <w:right w:val="single" w:sz="4" w:space="0" w:color="auto"/>
            </w:tcBorders>
          </w:tcPr>
          <w:p w14:paraId="485240DB" w14:textId="77777777" w:rsidR="007A1B18" w:rsidRPr="00C6438D" w:rsidRDefault="007A1B18" w:rsidP="002D5D5E">
            <w:pPr>
              <w:pStyle w:val="TAC"/>
              <w:rPr>
                <w:ins w:id="4281" w:author="ZTE-Ma Zhifeng" w:date="2024-08-26T17:13:00Z"/>
                <w:lang w:eastAsia="zh-CN"/>
              </w:rPr>
            </w:pPr>
            <w:ins w:id="4282" w:author="ZTE-Ma Zhifeng" w:date="2024-08-26T17:13:00Z">
              <w:r>
                <w:rPr>
                  <w:rFonts w:eastAsia="Malgun Gothic"/>
                  <w:lang w:eastAsia="ko-KR"/>
                </w:rPr>
                <w:t>10</w:t>
              </w:r>
            </w:ins>
          </w:p>
        </w:tc>
        <w:tc>
          <w:tcPr>
            <w:tcW w:w="960" w:type="dxa"/>
            <w:tcBorders>
              <w:top w:val="single" w:sz="4" w:space="0" w:color="auto"/>
              <w:left w:val="single" w:sz="4" w:space="0" w:color="auto"/>
              <w:right w:val="single" w:sz="4" w:space="0" w:color="auto"/>
            </w:tcBorders>
          </w:tcPr>
          <w:p w14:paraId="168EE2EF" w14:textId="77777777" w:rsidR="007A1B18" w:rsidRPr="00C6438D" w:rsidRDefault="007A1B18" w:rsidP="002D5D5E">
            <w:pPr>
              <w:pStyle w:val="TAC"/>
              <w:rPr>
                <w:ins w:id="4283" w:author="ZTE-Ma Zhifeng" w:date="2024-08-26T17:13:00Z"/>
                <w:lang w:eastAsia="zh-CN"/>
              </w:rPr>
            </w:pPr>
            <w:ins w:id="4284" w:author="ZTE-Ma Zhifeng" w:date="2024-08-26T17:13:00Z">
              <w:r>
                <w:rPr>
                  <w:rFonts w:eastAsia="Malgun Gothic"/>
                  <w:lang w:eastAsia="ko-KR"/>
                </w:rPr>
                <w:t>50</w:t>
              </w:r>
            </w:ins>
          </w:p>
        </w:tc>
        <w:tc>
          <w:tcPr>
            <w:tcW w:w="960" w:type="dxa"/>
            <w:tcBorders>
              <w:top w:val="single" w:sz="4" w:space="0" w:color="auto"/>
              <w:left w:val="single" w:sz="4" w:space="0" w:color="auto"/>
              <w:right w:val="single" w:sz="4" w:space="0" w:color="auto"/>
            </w:tcBorders>
          </w:tcPr>
          <w:p w14:paraId="02A4A858" w14:textId="77777777" w:rsidR="007A1B18" w:rsidRPr="00C6438D" w:rsidRDefault="007A1B18" w:rsidP="002D5D5E">
            <w:pPr>
              <w:pStyle w:val="TAC"/>
              <w:rPr>
                <w:ins w:id="4285" w:author="ZTE-Ma Zhifeng" w:date="2024-08-26T17:13:00Z"/>
                <w:lang w:eastAsia="zh-CN"/>
              </w:rPr>
            </w:pPr>
            <w:ins w:id="4286" w:author="ZTE-Ma Zhifeng" w:date="2024-08-26T17:13:00Z">
              <w:r>
                <w:t>3550</w:t>
              </w:r>
            </w:ins>
          </w:p>
        </w:tc>
        <w:tc>
          <w:tcPr>
            <w:tcW w:w="977" w:type="dxa"/>
            <w:tcBorders>
              <w:top w:val="single" w:sz="4" w:space="0" w:color="auto"/>
              <w:left w:val="single" w:sz="4" w:space="0" w:color="auto"/>
              <w:bottom w:val="single" w:sz="4" w:space="0" w:color="auto"/>
              <w:right w:val="single" w:sz="4" w:space="0" w:color="auto"/>
            </w:tcBorders>
          </w:tcPr>
          <w:p w14:paraId="01DAF052" w14:textId="77777777" w:rsidR="007A1B18" w:rsidRPr="00C6438D" w:rsidRDefault="007A1B18" w:rsidP="002D5D5E">
            <w:pPr>
              <w:pStyle w:val="TAC"/>
              <w:rPr>
                <w:ins w:id="4287" w:author="ZTE-Ma Zhifeng" w:date="2024-08-26T17:13:00Z"/>
                <w:lang w:eastAsia="zh-CN"/>
              </w:rPr>
            </w:pPr>
            <w:ins w:id="4288" w:author="ZTE-Ma Zhifeng" w:date="2024-08-26T17:13:00Z">
              <w:r w:rsidRPr="00C6438D">
                <w:t>N/A</w:t>
              </w:r>
            </w:ins>
          </w:p>
        </w:tc>
        <w:tc>
          <w:tcPr>
            <w:tcW w:w="828" w:type="dxa"/>
            <w:tcBorders>
              <w:top w:val="single" w:sz="4" w:space="0" w:color="auto"/>
              <w:left w:val="single" w:sz="4" w:space="0" w:color="auto"/>
              <w:right w:val="single" w:sz="4" w:space="0" w:color="auto"/>
            </w:tcBorders>
          </w:tcPr>
          <w:p w14:paraId="47421DAF" w14:textId="77777777" w:rsidR="007A1B18" w:rsidRPr="00A1115A" w:rsidRDefault="007A1B18" w:rsidP="002D5D5E">
            <w:pPr>
              <w:pStyle w:val="TAC"/>
              <w:rPr>
                <w:ins w:id="4289" w:author="ZTE-Ma Zhifeng" w:date="2024-08-26T17:13:00Z"/>
              </w:rPr>
            </w:pPr>
            <w:ins w:id="4290" w:author="ZTE-Ma Zhifeng" w:date="2024-08-26T17:13:00Z">
              <w:r>
                <w:t>T</w:t>
              </w:r>
              <w:r w:rsidRPr="00A1115A">
                <w:t>DD</w:t>
              </w:r>
            </w:ins>
          </w:p>
        </w:tc>
        <w:tc>
          <w:tcPr>
            <w:tcW w:w="1057" w:type="dxa"/>
            <w:tcBorders>
              <w:top w:val="single" w:sz="4" w:space="0" w:color="auto"/>
              <w:left w:val="single" w:sz="4" w:space="0" w:color="auto"/>
              <w:right w:val="single" w:sz="4" w:space="0" w:color="auto"/>
            </w:tcBorders>
          </w:tcPr>
          <w:p w14:paraId="4E798D46" w14:textId="77777777" w:rsidR="007A1B18" w:rsidRDefault="007A1B18" w:rsidP="002D5D5E">
            <w:pPr>
              <w:pStyle w:val="TAC"/>
              <w:rPr>
                <w:ins w:id="4291" w:author="ZTE-Ma Zhifeng" w:date="2024-08-26T17:13:00Z"/>
                <w:lang w:eastAsia="zh-CN"/>
              </w:rPr>
            </w:pPr>
            <w:ins w:id="4292" w:author="ZTE-Ma Zhifeng" w:date="2024-08-26T17:13:00Z">
              <w:r>
                <w:t>N/A</w:t>
              </w:r>
            </w:ins>
          </w:p>
        </w:tc>
      </w:tr>
      <w:tr w:rsidR="007A1B18" w14:paraId="759B88CF" w14:textId="77777777" w:rsidTr="002D5D5E">
        <w:trPr>
          <w:trHeight w:val="187"/>
          <w:jc w:val="center"/>
          <w:ins w:id="4293" w:author="ZTE-Ma Zhifeng" w:date="2024-08-26T17:13:00Z"/>
        </w:trPr>
        <w:tc>
          <w:tcPr>
            <w:tcW w:w="2007" w:type="dxa"/>
            <w:tcBorders>
              <w:top w:val="nil"/>
              <w:left w:val="single" w:sz="4" w:space="0" w:color="auto"/>
              <w:bottom w:val="nil"/>
              <w:right w:val="single" w:sz="4" w:space="0" w:color="auto"/>
            </w:tcBorders>
            <w:shd w:val="clear" w:color="auto" w:fill="auto"/>
            <w:vAlign w:val="center"/>
          </w:tcPr>
          <w:p w14:paraId="766C1F97" w14:textId="77777777" w:rsidR="007A1B18" w:rsidRDefault="007A1B18" w:rsidP="002D5D5E">
            <w:pPr>
              <w:pStyle w:val="TAC"/>
              <w:rPr>
                <w:ins w:id="4294" w:author="ZTE-Ma Zhifeng" w:date="2024-08-26T17:13:00Z"/>
                <w:lang w:eastAsia="zh-CN"/>
              </w:rPr>
            </w:pPr>
          </w:p>
        </w:tc>
        <w:tc>
          <w:tcPr>
            <w:tcW w:w="1146" w:type="dxa"/>
            <w:tcBorders>
              <w:top w:val="single" w:sz="4" w:space="0" w:color="auto"/>
              <w:left w:val="single" w:sz="4" w:space="0" w:color="auto"/>
              <w:right w:val="single" w:sz="4" w:space="0" w:color="auto"/>
            </w:tcBorders>
            <w:vAlign w:val="center"/>
          </w:tcPr>
          <w:p w14:paraId="2D04D7D9" w14:textId="77777777" w:rsidR="007A1B18" w:rsidRDefault="007A1B18" w:rsidP="002D5D5E">
            <w:pPr>
              <w:pStyle w:val="TAC"/>
              <w:rPr>
                <w:ins w:id="4295" w:author="ZTE-Ma Zhifeng" w:date="2024-08-26T17:13:00Z"/>
                <w:lang w:eastAsia="zh-CN"/>
              </w:rPr>
            </w:pPr>
            <w:ins w:id="4296" w:author="ZTE-Ma Zhifeng" w:date="2024-08-26T17:13:00Z">
              <w:r>
                <w:rPr>
                  <w:color w:val="000000"/>
                </w:rPr>
                <w:t>n7</w:t>
              </w:r>
            </w:ins>
          </w:p>
        </w:tc>
        <w:tc>
          <w:tcPr>
            <w:tcW w:w="960" w:type="dxa"/>
            <w:tcBorders>
              <w:top w:val="single" w:sz="4" w:space="0" w:color="auto"/>
              <w:left w:val="single" w:sz="4" w:space="0" w:color="auto"/>
              <w:right w:val="single" w:sz="4" w:space="0" w:color="auto"/>
            </w:tcBorders>
          </w:tcPr>
          <w:p w14:paraId="2DD95A34" w14:textId="77777777" w:rsidR="007A1B18" w:rsidRPr="00C6438D" w:rsidRDefault="007A1B18" w:rsidP="002D5D5E">
            <w:pPr>
              <w:pStyle w:val="TAC"/>
              <w:rPr>
                <w:ins w:id="4297" w:author="ZTE-Ma Zhifeng" w:date="2024-08-26T17:13:00Z"/>
                <w:lang w:eastAsia="zh-CN"/>
              </w:rPr>
            </w:pPr>
            <w:ins w:id="4298" w:author="ZTE-Ma Zhifeng" w:date="2024-08-26T17:13:00Z">
              <w:r>
                <w:t>2560</w:t>
              </w:r>
            </w:ins>
          </w:p>
        </w:tc>
        <w:tc>
          <w:tcPr>
            <w:tcW w:w="964" w:type="dxa"/>
            <w:tcBorders>
              <w:top w:val="single" w:sz="4" w:space="0" w:color="auto"/>
              <w:left w:val="single" w:sz="4" w:space="0" w:color="auto"/>
              <w:right w:val="single" w:sz="4" w:space="0" w:color="auto"/>
            </w:tcBorders>
          </w:tcPr>
          <w:p w14:paraId="0666437A" w14:textId="77777777" w:rsidR="007A1B18" w:rsidRPr="00C6438D" w:rsidRDefault="007A1B18" w:rsidP="002D5D5E">
            <w:pPr>
              <w:pStyle w:val="TAC"/>
              <w:rPr>
                <w:ins w:id="4299" w:author="ZTE-Ma Zhifeng" w:date="2024-08-26T17:13:00Z"/>
                <w:lang w:eastAsia="zh-CN"/>
              </w:rPr>
            </w:pPr>
            <w:ins w:id="4300" w:author="ZTE-Ma Zhifeng" w:date="2024-08-26T17:13:00Z">
              <w:r w:rsidRPr="00C6438D">
                <w:rPr>
                  <w:rFonts w:eastAsia="Malgun Gothic"/>
                  <w:lang w:eastAsia="ko-KR"/>
                </w:rPr>
                <w:t>5</w:t>
              </w:r>
            </w:ins>
          </w:p>
        </w:tc>
        <w:tc>
          <w:tcPr>
            <w:tcW w:w="960" w:type="dxa"/>
            <w:tcBorders>
              <w:top w:val="single" w:sz="4" w:space="0" w:color="auto"/>
              <w:left w:val="single" w:sz="4" w:space="0" w:color="auto"/>
              <w:right w:val="single" w:sz="4" w:space="0" w:color="auto"/>
            </w:tcBorders>
          </w:tcPr>
          <w:p w14:paraId="1C3756D8" w14:textId="77777777" w:rsidR="007A1B18" w:rsidRPr="00C6438D" w:rsidRDefault="007A1B18" w:rsidP="002D5D5E">
            <w:pPr>
              <w:pStyle w:val="TAC"/>
              <w:rPr>
                <w:ins w:id="4301" w:author="ZTE-Ma Zhifeng" w:date="2024-08-26T17:13:00Z"/>
                <w:lang w:eastAsia="zh-CN"/>
              </w:rPr>
            </w:pPr>
            <w:ins w:id="4302" w:author="ZTE-Ma Zhifeng" w:date="2024-08-26T17:13:00Z">
              <w:r w:rsidRPr="00C6438D">
                <w:rPr>
                  <w:rFonts w:eastAsia="Malgun Gothic"/>
                  <w:lang w:eastAsia="ko-KR"/>
                </w:rPr>
                <w:t>25</w:t>
              </w:r>
            </w:ins>
          </w:p>
        </w:tc>
        <w:tc>
          <w:tcPr>
            <w:tcW w:w="960" w:type="dxa"/>
            <w:tcBorders>
              <w:top w:val="single" w:sz="4" w:space="0" w:color="auto"/>
              <w:left w:val="single" w:sz="4" w:space="0" w:color="auto"/>
              <w:right w:val="single" w:sz="4" w:space="0" w:color="auto"/>
            </w:tcBorders>
          </w:tcPr>
          <w:p w14:paraId="120B66CD" w14:textId="77777777" w:rsidR="007A1B18" w:rsidRPr="00C6438D" w:rsidRDefault="007A1B18" w:rsidP="002D5D5E">
            <w:pPr>
              <w:pStyle w:val="TAC"/>
              <w:rPr>
                <w:ins w:id="4303" w:author="ZTE-Ma Zhifeng" w:date="2024-08-26T17:13:00Z"/>
                <w:lang w:eastAsia="zh-CN"/>
              </w:rPr>
            </w:pPr>
            <w:ins w:id="4304" w:author="ZTE-Ma Zhifeng" w:date="2024-08-26T17:13:00Z">
              <w:r>
                <w:t>2680</w:t>
              </w:r>
            </w:ins>
          </w:p>
        </w:tc>
        <w:tc>
          <w:tcPr>
            <w:tcW w:w="977" w:type="dxa"/>
            <w:tcBorders>
              <w:top w:val="single" w:sz="4" w:space="0" w:color="auto"/>
              <w:left w:val="single" w:sz="4" w:space="0" w:color="auto"/>
              <w:bottom w:val="single" w:sz="4" w:space="0" w:color="auto"/>
              <w:right w:val="single" w:sz="4" w:space="0" w:color="auto"/>
            </w:tcBorders>
          </w:tcPr>
          <w:p w14:paraId="5A738124" w14:textId="77777777" w:rsidR="007A1B18" w:rsidRPr="00C6438D" w:rsidRDefault="007A1B18" w:rsidP="002D5D5E">
            <w:pPr>
              <w:pStyle w:val="TAC"/>
              <w:rPr>
                <w:ins w:id="4305" w:author="ZTE-Ma Zhifeng" w:date="2024-08-26T17:13:00Z"/>
                <w:lang w:eastAsia="zh-CN"/>
              </w:rPr>
            </w:pPr>
            <w:ins w:id="4306" w:author="ZTE-Ma Zhifeng" w:date="2024-08-26T17:13:00Z">
              <w:r w:rsidRPr="00C6438D">
                <w:t>N/A</w:t>
              </w:r>
            </w:ins>
          </w:p>
        </w:tc>
        <w:tc>
          <w:tcPr>
            <w:tcW w:w="828" w:type="dxa"/>
            <w:tcBorders>
              <w:top w:val="single" w:sz="4" w:space="0" w:color="auto"/>
              <w:left w:val="single" w:sz="4" w:space="0" w:color="auto"/>
              <w:right w:val="single" w:sz="4" w:space="0" w:color="auto"/>
            </w:tcBorders>
          </w:tcPr>
          <w:p w14:paraId="1C2E2489" w14:textId="77777777" w:rsidR="007A1B18" w:rsidRPr="00A1115A" w:rsidRDefault="007A1B18" w:rsidP="002D5D5E">
            <w:pPr>
              <w:pStyle w:val="TAC"/>
              <w:rPr>
                <w:ins w:id="4307" w:author="ZTE-Ma Zhifeng" w:date="2024-08-26T17:13:00Z"/>
              </w:rPr>
            </w:pPr>
            <w:ins w:id="4308" w:author="ZTE-Ma Zhifeng" w:date="2024-08-26T17:13:00Z">
              <w:r w:rsidRPr="00A1115A">
                <w:t>FDD</w:t>
              </w:r>
            </w:ins>
          </w:p>
        </w:tc>
        <w:tc>
          <w:tcPr>
            <w:tcW w:w="1057" w:type="dxa"/>
            <w:tcBorders>
              <w:top w:val="single" w:sz="4" w:space="0" w:color="auto"/>
              <w:left w:val="single" w:sz="4" w:space="0" w:color="auto"/>
              <w:right w:val="single" w:sz="4" w:space="0" w:color="auto"/>
            </w:tcBorders>
          </w:tcPr>
          <w:p w14:paraId="313C692C" w14:textId="77777777" w:rsidR="007A1B18" w:rsidRDefault="007A1B18" w:rsidP="002D5D5E">
            <w:pPr>
              <w:pStyle w:val="TAC"/>
              <w:rPr>
                <w:ins w:id="4309" w:author="ZTE-Ma Zhifeng" w:date="2024-08-26T17:13:00Z"/>
                <w:lang w:eastAsia="zh-CN"/>
              </w:rPr>
            </w:pPr>
            <w:ins w:id="4310" w:author="ZTE-Ma Zhifeng" w:date="2024-08-26T17:13:00Z">
              <w:r>
                <w:t>N/A</w:t>
              </w:r>
            </w:ins>
          </w:p>
        </w:tc>
      </w:tr>
      <w:tr w:rsidR="007A1B18" w14:paraId="7D9D84C3" w14:textId="77777777" w:rsidTr="002D5D5E">
        <w:trPr>
          <w:trHeight w:val="187"/>
          <w:jc w:val="center"/>
          <w:ins w:id="4311" w:author="ZTE-Ma Zhifeng" w:date="2024-08-26T17:13:00Z"/>
        </w:trPr>
        <w:tc>
          <w:tcPr>
            <w:tcW w:w="2007" w:type="dxa"/>
            <w:tcBorders>
              <w:top w:val="nil"/>
              <w:left w:val="single" w:sz="4" w:space="0" w:color="auto"/>
              <w:bottom w:val="nil"/>
              <w:right w:val="single" w:sz="4" w:space="0" w:color="auto"/>
            </w:tcBorders>
            <w:shd w:val="clear" w:color="auto" w:fill="auto"/>
            <w:vAlign w:val="center"/>
          </w:tcPr>
          <w:p w14:paraId="6ADC6681" w14:textId="77777777" w:rsidR="007A1B18" w:rsidRDefault="007A1B18" w:rsidP="002D5D5E">
            <w:pPr>
              <w:pStyle w:val="TAC"/>
              <w:rPr>
                <w:ins w:id="4312" w:author="ZTE-Ma Zhifeng" w:date="2024-08-26T17:13:00Z"/>
                <w:lang w:eastAsia="zh-CN"/>
              </w:rPr>
            </w:pPr>
          </w:p>
        </w:tc>
        <w:tc>
          <w:tcPr>
            <w:tcW w:w="1146" w:type="dxa"/>
            <w:tcBorders>
              <w:top w:val="single" w:sz="4" w:space="0" w:color="auto"/>
              <w:left w:val="single" w:sz="4" w:space="0" w:color="auto"/>
              <w:right w:val="single" w:sz="4" w:space="0" w:color="auto"/>
            </w:tcBorders>
            <w:vAlign w:val="center"/>
          </w:tcPr>
          <w:p w14:paraId="24556611" w14:textId="77777777" w:rsidR="007A1B18" w:rsidRDefault="007A1B18" w:rsidP="002D5D5E">
            <w:pPr>
              <w:pStyle w:val="TAC"/>
              <w:rPr>
                <w:ins w:id="4313" w:author="ZTE-Ma Zhifeng" w:date="2024-08-26T17:13:00Z"/>
                <w:lang w:eastAsia="zh-CN"/>
              </w:rPr>
            </w:pPr>
            <w:ins w:id="4314" w:author="ZTE-Ma Zhifeng" w:date="2024-08-26T17:13:00Z">
              <w:r>
                <w:rPr>
                  <w:color w:val="000000"/>
                </w:rPr>
                <w:t>n75</w:t>
              </w:r>
            </w:ins>
          </w:p>
        </w:tc>
        <w:tc>
          <w:tcPr>
            <w:tcW w:w="960" w:type="dxa"/>
            <w:tcBorders>
              <w:top w:val="single" w:sz="4" w:space="0" w:color="auto"/>
              <w:left w:val="single" w:sz="4" w:space="0" w:color="auto"/>
              <w:right w:val="single" w:sz="4" w:space="0" w:color="auto"/>
            </w:tcBorders>
          </w:tcPr>
          <w:p w14:paraId="7B394FBF" w14:textId="77777777" w:rsidR="007A1B18" w:rsidRPr="00C6438D" w:rsidRDefault="007A1B18" w:rsidP="002D5D5E">
            <w:pPr>
              <w:pStyle w:val="TAC"/>
              <w:rPr>
                <w:ins w:id="4315" w:author="ZTE-Ma Zhifeng" w:date="2024-08-26T17:13:00Z"/>
                <w:lang w:eastAsia="zh-CN"/>
              </w:rPr>
            </w:pPr>
            <w:ins w:id="4316" w:author="ZTE-Ma Zhifeng" w:date="2024-08-26T17:13:00Z">
              <w:r w:rsidRPr="00C6438D">
                <w:t>N/A</w:t>
              </w:r>
            </w:ins>
          </w:p>
        </w:tc>
        <w:tc>
          <w:tcPr>
            <w:tcW w:w="964" w:type="dxa"/>
            <w:tcBorders>
              <w:top w:val="single" w:sz="4" w:space="0" w:color="auto"/>
              <w:left w:val="single" w:sz="4" w:space="0" w:color="auto"/>
              <w:right w:val="single" w:sz="4" w:space="0" w:color="auto"/>
            </w:tcBorders>
          </w:tcPr>
          <w:p w14:paraId="60B54DB8" w14:textId="77777777" w:rsidR="007A1B18" w:rsidRPr="00C6438D" w:rsidRDefault="007A1B18" w:rsidP="002D5D5E">
            <w:pPr>
              <w:pStyle w:val="TAC"/>
              <w:rPr>
                <w:ins w:id="4317" w:author="ZTE-Ma Zhifeng" w:date="2024-08-26T17:13:00Z"/>
                <w:lang w:eastAsia="zh-CN"/>
              </w:rPr>
            </w:pPr>
            <w:ins w:id="4318" w:author="ZTE-Ma Zhifeng" w:date="2024-08-26T17:13:00Z">
              <w:r w:rsidRPr="00C6438D">
                <w:rPr>
                  <w:rFonts w:eastAsia="Malgun Gothic"/>
                  <w:lang w:eastAsia="ko-KR"/>
                </w:rPr>
                <w:t>5</w:t>
              </w:r>
            </w:ins>
          </w:p>
        </w:tc>
        <w:tc>
          <w:tcPr>
            <w:tcW w:w="960" w:type="dxa"/>
            <w:tcBorders>
              <w:top w:val="single" w:sz="4" w:space="0" w:color="auto"/>
              <w:left w:val="single" w:sz="4" w:space="0" w:color="auto"/>
              <w:right w:val="single" w:sz="4" w:space="0" w:color="auto"/>
            </w:tcBorders>
          </w:tcPr>
          <w:p w14:paraId="26736516" w14:textId="77777777" w:rsidR="007A1B18" w:rsidRPr="00C6438D" w:rsidRDefault="007A1B18" w:rsidP="002D5D5E">
            <w:pPr>
              <w:pStyle w:val="TAC"/>
              <w:rPr>
                <w:ins w:id="4319" w:author="ZTE-Ma Zhifeng" w:date="2024-08-26T17:13:00Z"/>
                <w:lang w:eastAsia="zh-CN"/>
              </w:rPr>
            </w:pPr>
            <w:ins w:id="4320" w:author="ZTE-Ma Zhifeng" w:date="2024-08-26T17:13:00Z">
              <w:r w:rsidRPr="00C6438D">
                <w:t>N/A</w:t>
              </w:r>
            </w:ins>
          </w:p>
        </w:tc>
        <w:tc>
          <w:tcPr>
            <w:tcW w:w="960" w:type="dxa"/>
            <w:tcBorders>
              <w:top w:val="single" w:sz="4" w:space="0" w:color="auto"/>
              <w:left w:val="single" w:sz="4" w:space="0" w:color="auto"/>
              <w:right w:val="single" w:sz="4" w:space="0" w:color="auto"/>
            </w:tcBorders>
          </w:tcPr>
          <w:p w14:paraId="33F9BD48" w14:textId="77777777" w:rsidR="007A1B18" w:rsidRPr="00C6438D" w:rsidRDefault="007A1B18" w:rsidP="002D5D5E">
            <w:pPr>
              <w:pStyle w:val="TAC"/>
              <w:rPr>
                <w:ins w:id="4321" w:author="ZTE-Ma Zhifeng" w:date="2024-08-26T17:13:00Z"/>
                <w:lang w:eastAsia="zh-CN"/>
              </w:rPr>
            </w:pPr>
            <w:ins w:id="4322" w:author="ZTE-Ma Zhifeng" w:date="2024-08-26T17:13:00Z">
              <w:r w:rsidRPr="00C6438D">
                <w:t>1</w:t>
              </w:r>
              <w:r>
                <w:t>50</w:t>
              </w:r>
              <w:r w:rsidRPr="00C6438D">
                <w:t>0</w:t>
              </w:r>
            </w:ins>
          </w:p>
        </w:tc>
        <w:tc>
          <w:tcPr>
            <w:tcW w:w="977" w:type="dxa"/>
            <w:tcBorders>
              <w:top w:val="single" w:sz="4" w:space="0" w:color="auto"/>
              <w:left w:val="single" w:sz="4" w:space="0" w:color="auto"/>
              <w:bottom w:val="single" w:sz="4" w:space="0" w:color="auto"/>
              <w:right w:val="single" w:sz="4" w:space="0" w:color="auto"/>
            </w:tcBorders>
          </w:tcPr>
          <w:p w14:paraId="0EDF4727" w14:textId="77777777" w:rsidR="007A1B18" w:rsidRPr="00C6438D" w:rsidRDefault="007A1B18" w:rsidP="002D5D5E">
            <w:pPr>
              <w:pStyle w:val="TAC"/>
              <w:rPr>
                <w:ins w:id="4323" w:author="ZTE-Ma Zhifeng" w:date="2024-08-26T17:13:00Z"/>
                <w:lang w:eastAsia="zh-CN"/>
              </w:rPr>
            </w:pPr>
            <w:ins w:id="4324" w:author="ZTE-Ma Zhifeng" w:date="2024-08-26T17:13:00Z">
              <w:r>
                <w:rPr>
                  <w:rFonts w:eastAsia="Malgun Gothic"/>
                  <w:lang w:eastAsia="ko-KR"/>
                </w:rPr>
                <w:t>10.5</w:t>
              </w:r>
            </w:ins>
          </w:p>
        </w:tc>
        <w:tc>
          <w:tcPr>
            <w:tcW w:w="828" w:type="dxa"/>
            <w:tcBorders>
              <w:top w:val="single" w:sz="4" w:space="0" w:color="auto"/>
              <w:left w:val="single" w:sz="4" w:space="0" w:color="auto"/>
              <w:right w:val="single" w:sz="4" w:space="0" w:color="auto"/>
            </w:tcBorders>
          </w:tcPr>
          <w:p w14:paraId="26B96E66" w14:textId="77777777" w:rsidR="007A1B18" w:rsidRPr="00A1115A" w:rsidRDefault="007A1B18" w:rsidP="002D5D5E">
            <w:pPr>
              <w:pStyle w:val="TAC"/>
              <w:rPr>
                <w:ins w:id="4325" w:author="ZTE-Ma Zhifeng" w:date="2024-08-26T17:13:00Z"/>
              </w:rPr>
            </w:pPr>
            <w:ins w:id="4326" w:author="ZTE-Ma Zhifeng" w:date="2024-08-26T17:13:00Z">
              <w:r w:rsidRPr="00A1115A">
                <w:t>SDL</w:t>
              </w:r>
            </w:ins>
          </w:p>
        </w:tc>
        <w:tc>
          <w:tcPr>
            <w:tcW w:w="1057" w:type="dxa"/>
            <w:tcBorders>
              <w:top w:val="single" w:sz="4" w:space="0" w:color="auto"/>
              <w:left w:val="single" w:sz="4" w:space="0" w:color="auto"/>
              <w:right w:val="single" w:sz="4" w:space="0" w:color="auto"/>
            </w:tcBorders>
          </w:tcPr>
          <w:p w14:paraId="32CD009E" w14:textId="77777777" w:rsidR="007A1B18" w:rsidRDefault="007A1B18" w:rsidP="002D5D5E">
            <w:pPr>
              <w:pStyle w:val="TAC"/>
              <w:rPr>
                <w:ins w:id="4327" w:author="ZTE-Ma Zhifeng" w:date="2024-08-26T17:13:00Z"/>
                <w:lang w:eastAsia="zh-CN"/>
              </w:rPr>
            </w:pPr>
            <w:ins w:id="4328" w:author="ZTE-Ma Zhifeng" w:date="2024-08-26T17:13:00Z">
              <w:r>
                <w:t>IMD4</w:t>
              </w:r>
            </w:ins>
          </w:p>
        </w:tc>
      </w:tr>
      <w:tr w:rsidR="007A1B18" w14:paraId="4D27D08B" w14:textId="77777777" w:rsidTr="002D5D5E">
        <w:trPr>
          <w:trHeight w:val="187"/>
          <w:jc w:val="center"/>
          <w:ins w:id="4329" w:author="ZTE-Ma Zhifeng" w:date="2024-08-26T17:13:00Z"/>
        </w:trPr>
        <w:tc>
          <w:tcPr>
            <w:tcW w:w="2007" w:type="dxa"/>
            <w:tcBorders>
              <w:top w:val="nil"/>
              <w:left w:val="single" w:sz="4" w:space="0" w:color="auto"/>
              <w:bottom w:val="single" w:sz="4" w:space="0" w:color="auto"/>
              <w:right w:val="single" w:sz="4" w:space="0" w:color="auto"/>
            </w:tcBorders>
            <w:shd w:val="clear" w:color="auto" w:fill="auto"/>
            <w:vAlign w:val="center"/>
          </w:tcPr>
          <w:p w14:paraId="1EFB251A" w14:textId="77777777" w:rsidR="007A1B18" w:rsidRDefault="007A1B18" w:rsidP="002D5D5E">
            <w:pPr>
              <w:pStyle w:val="TAC"/>
              <w:rPr>
                <w:ins w:id="4330" w:author="ZTE-Ma Zhifeng" w:date="2024-08-26T17:13:00Z"/>
                <w:lang w:eastAsia="zh-CN"/>
              </w:rPr>
            </w:pPr>
          </w:p>
        </w:tc>
        <w:tc>
          <w:tcPr>
            <w:tcW w:w="1146" w:type="dxa"/>
            <w:tcBorders>
              <w:top w:val="single" w:sz="4" w:space="0" w:color="auto"/>
              <w:left w:val="single" w:sz="4" w:space="0" w:color="auto"/>
              <w:right w:val="single" w:sz="4" w:space="0" w:color="auto"/>
            </w:tcBorders>
            <w:vAlign w:val="center"/>
          </w:tcPr>
          <w:p w14:paraId="23CB1E74" w14:textId="77777777" w:rsidR="007A1B18" w:rsidRDefault="007A1B18" w:rsidP="002D5D5E">
            <w:pPr>
              <w:pStyle w:val="TAC"/>
              <w:rPr>
                <w:ins w:id="4331" w:author="ZTE-Ma Zhifeng" w:date="2024-08-26T17:13:00Z"/>
                <w:lang w:eastAsia="zh-CN"/>
              </w:rPr>
            </w:pPr>
            <w:ins w:id="4332" w:author="ZTE-Ma Zhifeng" w:date="2024-08-26T17:13:00Z">
              <w:r>
                <w:rPr>
                  <w:color w:val="000000"/>
                  <w:lang w:eastAsia="zh-CN"/>
                </w:rPr>
                <w:t>n78</w:t>
              </w:r>
            </w:ins>
          </w:p>
        </w:tc>
        <w:tc>
          <w:tcPr>
            <w:tcW w:w="960" w:type="dxa"/>
            <w:tcBorders>
              <w:top w:val="single" w:sz="4" w:space="0" w:color="auto"/>
              <w:left w:val="single" w:sz="4" w:space="0" w:color="auto"/>
              <w:right w:val="single" w:sz="4" w:space="0" w:color="auto"/>
            </w:tcBorders>
          </w:tcPr>
          <w:p w14:paraId="425C10F9" w14:textId="77777777" w:rsidR="007A1B18" w:rsidRPr="00C6438D" w:rsidRDefault="007A1B18" w:rsidP="002D5D5E">
            <w:pPr>
              <w:pStyle w:val="TAC"/>
              <w:rPr>
                <w:ins w:id="4333" w:author="ZTE-Ma Zhifeng" w:date="2024-08-26T17:13:00Z"/>
                <w:lang w:eastAsia="zh-CN"/>
              </w:rPr>
            </w:pPr>
            <w:ins w:id="4334" w:author="ZTE-Ma Zhifeng" w:date="2024-08-26T17:13:00Z">
              <w:r>
                <w:t>3310</w:t>
              </w:r>
            </w:ins>
          </w:p>
        </w:tc>
        <w:tc>
          <w:tcPr>
            <w:tcW w:w="964" w:type="dxa"/>
            <w:tcBorders>
              <w:top w:val="single" w:sz="4" w:space="0" w:color="auto"/>
              <w:left w:val="single" w:sz="4" w:space="0" w:color="auto"/>
              <w:right w:val="single" w:sz="4" w:space="0" w:color="auto"/>
            </w:tcBorders>
          </w:tcPr>
          <w:p w14:paraId="6103E936" w14:textId="77777777" w:rsidR="007A1B18" w:rsidRPr="00C6438D" w:rsidRDefault="007A1B18" w:rsidP="002D5D5E">
            <w:pPr>
              <w:pStyle w:val="TAC"/>
              <w:rPr>
                <w:ins w:id="4335" w:author="ZTE-Ma Zhifeng" w:date="2024-08-26T17:13:00Z"/>
                <w:lang w:eastAsia="zh-CN"/>
              </w:rPr>
            </w:pPr>
            <w:ins w:id="4336" w:author="ZTE-Ma Zhifeng" w:date="2024-08-26T17:13:00Z">
              <w:r>
                <w:rPr>
                  <w:rFonts w:eastAsia="Malgun Gothic"/>
                  <w:lang w:eastAsia="ko-KR"/>
                </w:rPr>
                <w:t>10</w:t>
              </w:r>
            </w:ins>
          </w:p>
        </w:tc>
        <w:tc>
          <w:tcPr>
            <w:tcW w:w="960" w:type="dxa"/>
            <w:tcBorders>
              <w:top w:val="single" w:sz="4" w:space="0" w:color="auto"/>
              <w:left w:val="single" w:sz="4" w:space="0" w:color="auto"/>
              <w:right w:val="single" w:sz="4" w:space="0" w:color="auto"/>
            </w:tcBorders>
          </w:tcPr>
          <w:p w14:paraId="6E16A4C4" w14:textId="77777777" w:rsidR="007A1B18" w:rsidRPr="00C6438D" w:rsidRDefault="007A1B18" w:rsidP="002D5D5E">
            <w:pPr>
              <w:pStyle w:val="TAC"/>
              <w:rPr>
                <w:ins w:id="4337" w:author="ZTE-Ma Zhifeng" w:date="2024-08-26T17:13:00Z"/>
                <w:lang w:eastAsia="zh-CN"/>
              </w:rPr>
            </w:pPr>
            <w:ins w:id="4338" w:author="ZTE-Ma Zhifeng" w:date="2024-08-26T17:13:00Z">
              <w:r>
                <w:rPr>
                  <w:rFonts w:eastAsia="Malgun Gothic"/>
                  <w:lang w:eastAsia="ko-KR"/>
                </w:rPr>
                <w:t>50</w:t>
              </w:r>
            </w:ins>
          </w:p>
        </w:tc>
        <w:tc>
          <w:tcPr>
            <w:tcW w:w="960" w:type="dxa"/>
            <w:tcBorders>
              <w:top w:val="single" w:sz="4" w:space="0" w:color="auto"/>
              <w:left w:val="single" w:sz="4" w:space="0" w:color="auto"/>
              <w:right w:val="single" w:sz="4" w:space="0" w:color="auto"/>
            </w:tcBorders>
          </w:tcPr>
          <w:p w14:paraId="75BBDF79" w14:textId="77777777" w:rsidR="007A1B18" w:rsidRPr="00C6438D" w:rsidRDefault="007A1B18" w:rsidP="002D5D5E">
            <w:pPr>
              <w:pStyle w:val="TAC"/>
              <w:rPr>
                <w:ins w:id="4339" w:author="ZTE-Ma Zhifeng" w:date="2024-08-26T17:13:00Z"/>
                <w:lang w:eastAsia="zh-CN"/>
              </w:rPr>
            </w:pPr>
            <w:ins w:id="4340" w:author="ZTE-Ma Zhifeng" w:date="2024-08-26T17:13:00Z">
              <w:r>
                <w:t>3310</w:t>
              </w:r>
            </w:ins>
          </w:p>
        </w:tc>
        <w:tc>
          <w:tcPr>
            <w:tcW w:w="977" w:type="dxa"/>
            <w:tcBorders>
              <w:top w:val="single" w:sz="4" w:space="0" w:color="auto"/>
              <w:left w:val="single" w:sz="4" w:space="0" w:color="auto"/>
              <w:bottom w:val="single" w:sz="4" w:space="0" w:color="auto"/>
              <w:right w:val="single" w:sz="4" w:space="0" w:color="auto"/>
            </w:tcBorders>
          </w:tcPr>
          <w:p w14:paraId="437910EE" w14:textId="77777777" w:rsidR="007A1B18" w:rsidRPr="00C6438D" w:rsidRDefault="007A1B18" w:rsidP="002D5D5E">
            <w:pPr>
              <w:pStyle w:val="TAC"/>
              <w:rPr>
                <w:ins w:id="4341" w:author="ZTE-Ma Zhifeng" w:date="2024-08-26T17:13:00Z"/>
                <w:lang w:eastAsia="zh-CN"/>
              </w:rPr>
            </w:pPr>
            <w:ins w:id="4342" w:author="ZTE-Ma Zhifeng" w:date="2024-08-26T17:13:00Z">
              <w:r w:rsidRPr="00C6438D">
                <w:t>N/A</w:t>
              </w:r>
            </w:ins>
          </w:p>
        </w:tc>
        <w:tc>
          <w:tcPr>
            <w:tcW w:w="828" w:type="dxa"/>
            <w:tcBorders>
              <w:top w:val="single" w:sz="4" w:space="0" w:color="auto"/>
              <w:left w:val="single" w:sz="4" w:space="0" w:color="auto"/>
              <w:right w:val="single" w:sz="4" w:space="0" w:color="auto"/>
            </w:tcBorders>
          </w:tcPr>
          <w:p w14:paraId="168B4A90" w14:textId="77777777" w:rsidR="007A1B18" w:rsidRPr="00A1115A" w:rsidRDefault="007A1B18" w:rsidP="002D5D5E">
            <w:pPr>
              <w:pStyle w:val="TAC"/>
              <w:rPr>
                <w:ins w:id="4343" w:author="ZTE-Ma Zhifeng" w:date="2024-08-26T17:13:00Z"/>
              </w:rPr>
            </w:pPr>
            <w:ins w:id="4344" w:author="ZTE-Ma Zhifeng" w:date="2024-08-26T17:13:00Z">
              <w:r>
                <w:t>T</w:t>
              </w:r>
              <w:r w:rsidRPr="00A1115A">
                <w:t>DD</w:t>
              </w:r>
            </w:ins>
          </w:p>
        </w:tc>
        <w:tc>
          <w:tcPr>
            <w:tcW w:w="1057" w:type="dxa"/>
            <w:tcBorders>
              <w:top w:val="single" w:sz="4" w:space="0" w:color="auto"/>
              <w:left w:val="single" w:sz="4" w:space="0" w:color="auto"/>
              <w:right w:val="single" w:sz="4" w:space="0" w:color="auto"/>
            </w:tcBorders>
          </w:tcPr>
          <w:p w14:paraId="78B83074" w14:textId="77777777" w:rsidR="007A1B18" w:rsidRDefault="007A1B18" w:rsidP="002D5D5E">
            <w:pPr>
              <w:pStyle w:val="TAC"/>
              <w:rPr>
                <w:ins w:id="4345" w:author="ZTE-Ma Zhifeng" w:date="2024-08-26T17:13:00Z"/>
                <w:lang w:eastAsia="zh-CN"/>
              </w:rPr>
            </w:pPr>
            <w:ins w:id="4346" w:author="ZTE-Ma Zhifeng" w:date="2024-08-26T17:13:00Z">
              <w:r>
                <w:t>N/A</w:t>
              </w:r>
            </w:ins>
          </w:p>
        </w:tc>
      </w:tr>
    </w:tbl>
    <w:p w14:paraId="6C8B3EF5" w14:textId="77777777" w:rsidR="008645DB" w:rsidRDefault="008645DB" w:rsidP="00126CBF">
      <w:pPr>
        <w:pStyle w:val="B1"/>
        <w:ind w:left="0" w:firstLine="0"/>
        <w:jc w:val="both"/>
        <w:rPr>
          <w:ins w:id="4347" w:author="ZTE-Ma Zhifeng" w:date="2024-08-26T16:17:00Z"/>
          <w:rFonts w:ascii="Arial" w:hAnsi="Arial" w:cs="Arial"/>
          <w:b/>
          <w:color w:val="FF0000"/>
          <w:sz w:val="24"/>
          <w:lang w:eastAsia="zh-CN"/>
        </w:rPr>
      </w:pPr>
    </w:p>
    <w:p w14:paraId="7F71549B" w14:textId="6B9FAF90" w:rsidR="00F8318B" w:rsidRDefault="00F8318B">
      <w:pPr>
        <w:pStyle w:val="21"/>
        <w:rPr>
          <w:ins w:id="4348" w:author="ZTE-Ma Zhifeng" w:date="2024-08-26T17:20:00Z"/>
        </w:rPr>
        <w:pPrChange w:id="4349" w:author="ZTE-Ma Zhifeng" w:date="2024-08-26T17:21:00Z">
          <w:pPr>
            <w:pStyle w:val="21"/>
            <w:spacing w:after="240"/>
            <w:ind w:left="0" w:firstLine="0"/>
          </w:pPr>
        </w:pPrChange>
      </w:pPr>
      <w:bookmarkStart w:id="4350" w:name="_Toc175687549"/>
      <w:ins w:id="4351" w:author="ZTE-Ma Zhifeng" w:date="2024-08-26T17:20:00Z">
        <w:r>
          <w:t>5.</w:t>
        </w:r>
      </w:ins>
      <w:ins w:id="4352" w:author="ZTE-Ma Zhifeng" w:date="2024-08-26T17:26:00Z">
        <w:r>
          <w:t>8</w:t>
        </w:r>
      </w:ins>
      <w:ins w:id="4353" w:author="ZTE-Ma Zhifeng" w:date="2024-08-26T17:20:00Z">
        <w:r>
          <w:tab/>
          <w:t>CA_n1-n7-n75</w:t>
        </w:r>
        <w:bookmarkEnd w:id="4350"/>
      </w:ins>
    </w:p>
    <w:p w14:paraId="39C7C9AD" w14:textId="09CF37A8" w:rsidR="00F8318B" w:rsidRPr="00F8318B" w:rsidRDefault="00F8318B" w:rsidP="00F8318B">
      <w:pPr>
        <w:pStyle w:val="31"/>
        <w:rPr>
          <w:ins w:id="4354" w:author="ZTE-Ma Zhifeng" w:date="2024-08-26T17:20:00Z"/>
          <w:rFonts w:cs="Arial"/>
          <w:szCs w:val="28"/>
          <w:lang w:val="en-US" w:eastAsia="zh-CN"/>
          <w:rPrChange w:id="4355" w:author="ZTE-Ma Zhifeng" w:date="2024-08-26T17:21:00Z">
            <w:rPr>
              <w:ins w:id="4356" w:author="ZTE-Ma Zhifeng" w:date="2024-08-26T17:20:00Z"/>
              <w:rFonts w:cs="Arial"/>
              <w:szCs w:val="28"/>
            </w:rPr>
          </w:rPrChange>
        </w:rPr>
      </w:pPr>
      <w:bookmarkStart w:id="4357" w:name="_Toc175687550"/>
      <w:ins w:id="4358" w:author="ZTE-Ma Zhifeng" w:date="2024-08-26T17:20:00Z">
        <w:r w:rsidRPr="00F8318B">
          <w:rPr>
            <w:rFonts w:cs="Arial"/>
            <w:szCs w:val="28"/>
            <w:lang w:val="en-US" w:eastAsia="zh-CN"/>
            <w:rPrChange w:id="4359" w:author="ZTE-Ma Zhifeng" w:date="2024-08-26T17:21:00Z">
              <w:rPr/>
            </w:rPrChange>
          </w:rPr>
          <w:t>5.</w:t>
        </w:r>
      </w:ins>
      <w:ins w:id="4360" w:author="ZTE-Ma Zhifeng" w:date="2024-08-26T17:26:00Z">
        <w:r>
          <w:rPr>
            <w:rFonts w:cs="Arial"/>
            <w:szCs w:val="28"/>
            <w:lang w:val="en-US" w:eastAsia="zh-CN"/>
          </w:rPr>
          <w:t>8</w:t>
        </w:r>
      </w:ins>
      <w:ins w:id="4361" w:author="ZTE-Ma Zhifeng" w:date="2024-08-26T17:20:00Z">
        <w:r w:rsidRPr="00F8318B">
          <w:rPr>
            <w:rFonts w:cs="Arial"/>
            <w:szCs w:val="28"/>
            <w:lang w:val="en-US" w:eastAsia="zh-CN"/>
            <w:rPrChange w:id="4362" w:author="ZTE-Ma Zhifeng" w:date="2024-08-26T17:21:00Z">
              <w:rPr/>
            </w:rPrChange>
          </w:rPr>
          <w:t>.1</w:t>
        </w:r>
        <w:r w:rsidRPr="00F8318B">
          <w:rPr>
            <w:rFonts w:cs="Arial"/>
            <w:szCs w:val="28"/>
            <w:lang w:val="en-US" w:eastAsia="zh-CN"/>
            <w:rPrChange w:id="4363" w:author="ZTE-Ma Zhifeng" w:date="2024-08-26T17:21:00Z">
              <w:rPr/>
            </w:rPrChange>
          </w:rPr>
          <w:tab/>
          <w:t>Common for 1 band UL and 2 bands UL CA</w:t>
        </w:r>
        <w:bookmarkEnd w:id="4357"/>
      </w:ins>
    </w:p>
    <w:p w14:paraId="4090C5FE" w14:textId="52471B2E" w:rsidR="00F8318B" w:rsidRPr="00F8318B" w:rsidRDefault="00F8318B" w:rsidP="00F8318B">
      <w:pPr>
        <w:pStyle w:val="41"/>
        <w:rPr>
          <w:ins w:id="4364" w:author="ZTE-Ma Zhifeng" w:date="2024-08-26T17:20:00Z"/>
        </w:rPr>
      </w:pPr>
      <w:bookmarkStart w:id="4365" w:name="_Toc175687551"/>
      <w:ins w:id="4366" w:author="ZTE-Ma Zhifeng" w:date="2024-08-26T17:20:00Z">
        <w:r>
          <w:t>5.</w:t>
        </w:r>
      </w:ins>
      <w:ins w:id="4367" w:author="ZTE-Ma Zhifeng" w:date="2024-08-26T17:26:00Z">
        <w:r>
          <w:t>8</w:t>
        </w:r>
      </w:ins>
      <w:ins w:id="4368" w:author="ZTE-Ma Zhifeng" w:date="2024-08-26T17:20:00Z">
        <w:r>
          <w:t>1.1</w:t>
        </w:r>
        <w:r>
          <w:tab/>
        </w:r>
        <w:r w:rsidRPr="00F8318B">
          <w:t>Operating bands for CA</w:t>
        </w:r>
        <w:bookmarkEnd w:id="4365"/>
      </w:ins>
    </w:p>
    <w:p w14:paraId="0D087A71" w14:textId="1C313850" w:rsidR="00F8318B" w:rsidRPr="00F8318B" w:rsidRDefault="00F8318B" w:rsidP="00F8318B">
      <w:pPr>
        <w:pStyle w:val="TH"/>
        <w:rPr>
          <w:ins w:id="4369" w:author="ZTE-Ma Zhifeng" w:date="2024-08-26T17:20:00Z"/>
          <w:rFonts w:cs="Arial"/>
        </w:rPr>
      </w:pPr>
      <w:ins w:id="4370" w:author="ZTE-Ma Zhifeng" w:date="2024-08-26T17:20:00Z">
        <w:r>
          <w:rPr>
            <w:rFonts w:cs="Arial"/>
          </w:rPr>
          <w:t xml:space="preserve">Table </w:t>
        </w:r>
        <w:r w:rsidRPr="00F8318B">
          <w:rPr>
            <w:rFonts w:cs="Arial"/>
            <w:rPrChange w:id="4371" w:author="ZTE-Ma Zhifeng" w:date="2024-08-26T17:23:00Z">
              <w:rPr>
                <w:rFonts w:cs="Arial"/>
                <w:lang w:val="en-US" w:eastAsia="zh-CN"/>
              </w:rPr>
            </w:rPrChange>
          </w:rPr>
          <w:t>5.</w:t>
        </w:r>
      </w:ins>
      <w:ins w:id="4372" w:author="ZTE-Ma Zhifeng" w:date="2024-08-26T17:26:00Z">
        <w:r>
          <w:rPr>
            <w:rFonts w:cs="Arial"/>
          </w:rPr>
          <w:t>8</w:t>
        </w:r>
      </w:ins>
      <w:ins w:id="4373" w:author="ZTE-Ma Zhifeng" w:date="2024-08-26T17:20:00Z">
        <w:r>
          <w:rPr>
            <w:rFonts w:cs="Arial"/>
          </w:rPr>
          <w:t>.</w:t>
        </w:r>
        <w:r w:rsidRPr="00F8318B">
          <w:rPr>
            <w:rFonts w:cs="Arial"/>
            <w:rPrChange w:id="4374" w:author="ZTE-Ma Zhifeng" w:date="2024-08-26T17:23:00Z">
              <w:rPr>
                <w:rFonts w:cs="Arial"/>
                <w:lang w:val="en-US" w:eastAsia="zh-CN"/>
              </w:rPr>
            </w:rPrChange>
          </w:rPr>
          <w:t>1</w:t>
        </w:r>
        <w:r>
          <w:rPr>
            <w:rFonts w:cs="Arial"/>
          </w:rPr>
          <w:t>.1-1</w:t>
        </w:r>
        <w:r w:rsidRPr="00F8318B">
          <w:rPr>
            <w:rFonts w:cs="Arial"/>
          </w:rPr>
          <w:t xml:space="preserve">: </w:t>
        </w:r>
        <w:r w:rsidRPr="00F8318B">
          <w:rPr>
            <w:rFonts w:cs="Arial"/>
            <w:rPrChange w:id="4375" w:author="ZTE-Ma Zhifeng" w:date="2024-08-26T17:23:00Z">
              <w:rPr>
                <w:lang w:val="en-US"/>
              </w:rPr>
            </w:rPrChange>
          </w:rPr>
          <w:t>CA band combination constituent bands definition</w:t>
        </w:r>
      </w:ins>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F8318B" w:rsidRPr="004D6DE3" w14:paraId="140A9C6F" w14:textId="77777777" w:rsidTr="002D5D5E">
        <w:trPr>
          <w:trHeight w:val="56"/>
          <w:jc w:val="center"/>
          <w:ins w:id="4376" w:author="ZTE-Ma Zhifeng" w:date="2024-08-26T17:20:00Z"/>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194DFA60" w14:textId="77777777" w:rsidR="00F8318B" w:rsidRPr="004D6DE3" w:rsidRDefault="00F8318B" w:rsidP="002D5D5E">
            <w:pPr>
              <w:keepNext/>
              <w:keepLines/>
              <w:spacing w:after="0"/>
              <w:jc w:val="center"/>
              <w:rPr>
                <w:ins w:id="4377" w:author="ZTE-Ma Zhifeng" w:date="2024-08-26T17:20:00Z"/>
                <w:rFonts w:ascii="Arial" w:hAnsi="Arial" w:cs="Arial"/>
                <w:b/>
                <w:sz w:val="18"/>
                <w:lang w:val="en-US" w:eastAsia="zh-CN"/>
              </w:rPr>
            </w:pPr>
            <w:ins w:id="4378" w:author="ZTE-Ma Zhifeng" w:date="2024-08-26T17:20:00Z">
              <w:r w:rsidRPr="004D6DE3">
                <w:rPr>
                  <w:rFonts w:ascii="Arial" w:hAnsi="Arial" w:cs="Arial"/>
                  <w:b/>
                  <w:sz w:val="18"/>
                  <w:lang w:val="en-US" w:eastAsia="ja-JP"/>
                </w:rPr>
                <w:t>NR</w:t>
              </w:r>
              <w:r w:rsidRPr="004D6DE3">
                <w:rPr>
                  <w:rFonts w:ascii="Arial" w:hAnsi="Arial" w:cs="Arial"/>
                  <w:b/>
                  <w:sz w:val="18"/>
                  <w:lang w:val="en-US" w:eastAsia="zh-CN"/>
                </w:rPr>
                <w:t xml:space="preserve"> Band</w:t>
              </w:r>
            </w:ins>
          </w:p>
        </w:tc>
        <w:tc>
          <w:tcPr>
            <w:tcW w:w="3536" w:type="dxa"/>
            <w:tcBorders>
              <w:top w:val="single" w:sz="4" w:space="0" w:color="auto"/>
              <w:left w:val="single" w:sz="4" w:space="0" w:color="auto"/>
              <w:bottom w:val="single" w:sz="4" w:space="0" w:color="auto"/>
              <w:right w:val="single" w:sz="4" w:space="0" w:color="auto"/>
            </w:tcBorders>
          </w:tcPr>
          <w:p w14:paraId="5F8AE6A0" w14:textId="77777777" w:rsidR="00F8318B" w:rsidRPr="004D6DE3" w:rsidRDefault="00F8318B" w:rsidP="002D5D5E">
            <w:pPr>
              <w:keepNext/>
              <w:keepLines/>
              <w:spacing w:after="0"/>
              <w:jc w:val="center"/>
              <w:rPr>
                <w:ins w:id="4379" w:author="ZTE-Ma Zhifeng" w:date="2024-08-26T17:20:00Z"/>
                <w:rFonts w:ascii="Arial" w:hAnsi="Arial" w:cs="Arial"/>
                <w:b/>
                <w:bCs/>
                <w:sz w:val="18"/>
                <w:szCs w:val="18"/>
                <w:lang w:val="en-US" w:eastAsia="zh-CN"/>
              </w:rPr>
            </w:pPr>
            <w:ins w:id="4380" w:author="ZTE-Ma Zhifeng" w:date="2024-08-26T17:20:00Z">
              <w:r w:rsidRPr="004D6DE3">
                <w:rPr>
                  <w:rFonts w:ascii="Arial" w:eastAsia="Malgun Gothic" w:hAnsi="Arial" w:cs="Arial"/>
                  <w:b/>
                  <w:bCs/>
                  <w:sz w:val="18"/>
                  <w:szCs w:val="18"/>
                </w:rPr>
                <w:t>Uplink (UL) band</w:t>
              </w:r>
            </w:ins>
          </w:p>
        </w:tc>
        <w:tc>
          <w:tcPr>
            <w:tcW w:w="3116" w:type="dxa"/>
            <w:tcBorders>
              <w:top w:val="single" w:sz="4" w:space="0" w:color="auto"/>
              <w:left w:val="single" w:sz="4" w:space="0" w:color="auto"/>
              <w:bottom w:val="single" w:sz="4" w:space="0" w:color="auto"/>
              <w:right w:val="single" w:sz="4" w:space="0" w:color="auto"/>
            </w:tcBorders>
          </w:tcPr>
          <w:p w14:paraId="6EBE7957" w14:textId="77777777" w:rsidR="00F8318B" w:rsidRPr="004D6DE3" w:rsidRDefault="00F8318B" w:rsidP="002D5D5E">
            <w:pPr>
              <w:keepNext/>
              <w:keepLines/>
              <w:spacing w:after="0"/>
              <w:jc w:val="center"/>
              <w:rPr>
                <w:ins w:id="4381" w:author="ZTE-Ma Zhifeng" w:date="2024-08-26T17:20:00Z"/>
                <w:rFonts w:ascii="Arial" w:hAnsi="Arial" w:cs="Arial"/>
                <w:b/>
                <w:bCs/>
                <w:sz w:val="18"/>
                <w:szCs w:val="18"/>
                <w:lang w:val="en-US" w:eastAsia="zh-CN"/>
              </w:rPr>
            </w:pPr>
            <w:ins w:id="4382" w:author="ZTE-Ma Zhifeng" w:date="2024-08-26T17:20:00Z">
              <w:r w:rsidRPr="004D6DE3">
                <w:rPr>
                  <w:rFonts w:ascii="Arial" w:eastAsia="Malgun Gothic" w:hAnsi="Arial" w:cs="Arial"/>
                  <w:b/>
                  <w:bCs/>
                  <w:sz w:val="18"/>
                  <w:szCs w:val="18"/>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1C41EA0E" w14:textId="77777777" w:rsidR="00F8318B" w:rsidRPr="004D6DE3" w:rsidRDefault="00F8318B" w:rsidP="002D5D5E">
            <w:pPr>
              <w:keepNext/>
              <w:keepLines/>
              <w:spacing w:after="0"/>
              <w:jc w:val="center"/>
              <w:rPr>
                <w:ins w:id="4383" w:author="ZTE-Ma Zhifeng" w:date="2024-08-26T17:20:00Z"/>
                <w:rFonts w:ascii="Arial" w:eastAsia="Malgun Gothic" w:hAnsi="Arial" w:cs="Arial"/>
                <w:b/>
                <w:bCs/>
                <w:sz w:val="18"/>
                <w:szCs w:val="18"/>
              </w:rPr>
            </w:pPr>
            <w:ins w:id="4384" w:author="ZTE-Ma Zhifeng" w:date="2024-08-26T17:20:00Z">
              <w:r w:rsidRPr="004D6DE3">
                <w:rPr>
                  <w:rFonts w:ascii="Arial" w:eastAsia="Malgun Gothic" w:hAnsi="Arial" w:cs="Arial"/>
                  <w:b/>
                  <w:bCs/>
                  <w:sz w:val="18"/>
                  <w:szCs w:val="18"/>
                </w:rPr>
                <w:t>Duplex</w:t>
              </w:r>
            </w:ins>
          </w:p>
          <w:p w14:paraId="27BCE0D9" w14:textId="77777777" w:rsidR="00F8318B" w:rsidRPr="004D6DE3" w:rsidRDefault="00F8318B" w:rsidP="002D5D5E">
            <w:pPr>
              <w:keepNext/>
              <w:keepLines/>
              <w:spacing w:after="0"/>
              <w:jc w:val="center"/>
              <w:rPr>
                <w:ins w:id="4385" w:author="ZTE-Ma Zhifeng" w:date="2024-08-26T17:20:00Z"/>
                <w:rFonts w:ascii="Arial" w:hAnsi="Arial" w:cs="Arial"/>
                <w:b/>
                <w:bCs/>
                <w:sz w:val="18"/>
                <w:szCs w:val="18"/>
                <w:lang w:val="en-US" w:eastAsia="zh-CN"/>
              </w:rPr>
            </w:pPr>
            <w:ins w:id="4386" w:author="ZTE-Ma Zhifeng" w:date="2024-08-26T17:20:00Z">
              <w:r w:rsidRPr="004D6DE3">
                <w:rPr>
                  <w:rFonts w:ascii="Arial" w:eastAsia="Malgun Gothic" w:hAnsi="Arial" w:cs="Arial"/>
                  <w:b/>
                  <w:bCs/>
                  <w:sz w:val="18"/>
                  <w:szCs w:val="18"/>
                </w:rPr>
                <w:t>mode</w:t>
              </w:r>
            </w:ins>
          </w:p>
        </w:tc>
      </w:tr>
      <w:tr w:rsidR="00F8318B" w:rsidRPr="004D6DE3" w14:paraId="55AF5A25" w14:textId="77777777" w:rsidTr="002D5D5E">
        <w:trPr>
          <w:trHeight w:val="184"/>
          <w:jc w:val="center"/>
          <w:ins w:id="4387" w:author="ZTE-Ma Zhifeng" w:date="2024-08-26T17:20:00Z"/>
        </w:trPr>
        <w:tc>
          <w:tcPr>
            <w:tcW w:w="715" w:type="dxa"/>
            <w:vMerge/>
            <w:tcBorders>
              <w:top w:val="single" w:sz="4" w:space="0" w:color="auto"/>
              <w:left w:val="single" w:sz="4" w:space="0" w:color="auto"/>
              <w:bottom w:val="single" w:sz="4" w:space="0" w:color="auto"/>
              <w:right w:val="single" w:sz="4" w:space="0" w:color="auto"/>
            </w:tcBorders>
            <w:vAlign w:val="center"/>
          </w:tcPr>
          <w:p w14:paraId="761FF941" w14:textId="77777777" w:rsidR="00F8318B" w:rsidRPr="004D6DE3" w:rsidRDefault="00F8318B" w:rsidP="002D5D5E">
            <w:pPr>
              <w:spacing w:after="0"/>
              <w:rPr>
                <w:ins w:id="4388" w:author="ZTE-Ma Zhifeng" w:date="2024-08-26T17:20:00Z"/>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43AA35E3" w14:textId="77777777" w:rsidR="00F8318B" w:rsidRPr="004D6DE3" w:rsidRDefault="00F8318B" w:rsidP="002D5D5E">
            <w:pPr>
              <w:keepNext/>
              <w:keepLines/>
              <w:spacing w:after="0"/>
              <w:jc w:val="center"/>
              <w:rPr>
                <w:ins w:id="4389" w:author="ZTE-Ma Zhifeng" w:date="2024-08-26T17:20:00Z"/>
                <w:rFonts w:ascii="Arial" w:hAnsi="Arial" w:cs="Arial"/>
                <w:b/>
                <w:bCs/>
                <w:sz w:val="18"/>
                <w:szCs w:val="18"/>
                <w:lang w:val="en-US" w:eastAsia="zh-CN"/>
              </w:rPr>
            </w:pPr>
            <w:ins w:id="4390" w:author="ZTE-Ma Zhifeng" w:date="2024-08-26T17:20:00Z">
              <w:r w:rsidRPr="004D6DE3">
                <w:rPr>
                  <w:rFonts w:ascii="Arial" w:eastAsia="Malgun Gothic" w:hAnsi="Arial" w:cs="Arial"/>
                  <w:b/>
                  <w:bCs/>
                  <w:sz w:val="18"/>
                  <w:szCs w:val="18"/>
                </w:rPr>
                <w:t>BS receive / UE transmit</w:t>
              </w:r>
            </w:ins>
          </w:p>
        </w:tc>
        <w:tc>
          <w:tcPr>
            <w:tcW w:w="3116" w:type="dxa"/>
            <w:tcBorders>
              <w:top w:val="single" w:sz="4" w:space="0" w:color="auto"/>
              <w:left w:val="single" w:sz="4" w:space="0" w:color="auto"/>
              <w:bottom w:val="single" w:sz="4" w:space="0" w:color="auto"/>
              <w:right w:val="single" w:sz="4" w:space="0" w:color="auto"/>
            </w:tcBorders>
          </w:tcPr>
          <w:p w14:paraId="73E2284B" w14:textId="77777777" w:rsidR="00F8318B" w:rsidRPr="004D6DE3" w:rsidRDefault="00F8318B" w:rsidP="002D5D5E">
            <w:pPr>
              <w:keepNext/>
              <w:keepLines/>
              <w:spacing w:after="0"/>
              <w:jc w:val="center"/>
              <w:rPr>
                <w:ins w:id="4391" w:author="ZTE-Ma Zhifeng" w:date="2024-08-26T17:20:00Z"/>
                <w:rFonts w:ascii="Arial" w:hAnsi="Arial" w:cs="Arial"/>
                <w:b/>
                <w:bCs/>
                <w:sz w:val="18"/>
                <w:szCs w:val="18"/>
                <w:lang w:val="en-US" w:eastAsia="zh-CN"/>
              </w:rPr>
            </w:pPr>
            <w:ins w:id="4392" w:author="ZTE-Ma Zhifeng" w:date="2024-08-26T17:20:00Z">
              <w:r w:rsidRPr="004D6DE3">
                <w:rPr>
                  <w:rFonts w:ascii="Arial" w:eastAsia="Malgun Gothic" w:hAnsi="Arial" w:cs="Arial"/>
                  <w:b/>
                  <w:bCs/>
                  <w:sz w:val="18"/>
                  <w:szCs w:val="18"/>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4630B57D" w14:textId="77777777" w:rsidR="00F8318B" w:rsidRPr="004D6DE3" w:rsidRDefault="00F8318B" w:rsidP="002D5D5E">
            <w:pPr>
              <w:spacing w:after="0"/>
              <w:rPr>
                <w:ins w:id="4393" w:author="ZTE-Ma Zhifeng" w:date="2024-08-26T17:20:00Z"/>
                <w:rFonts w:ascii="Arial" w:eastAsia="Calibri" w:hAnsi="Arial" w:cs="Arial"/>
                <w:b/>
                <w:bCs/>
                <w:sz w:val="18"/>
                <w:szCs w:val="18"/>
                <w:lang w:val="en-US" w:eastAsia="zh-CN"/>
              </w:rPr>
            </w:pPr>
          </w:p>
        </w:tc>
      </w:tr>
      <w:tr w:rsidR="00F8318B" w:rsidRPr="004D6DE3" w14:paraId="084B6565" w14:textId="77777777" w:rsidTr="002D5D5E">
        <w:trPr>
          <w:trHeight w:val="56"/>
          <w:jc w:val="center"/>
          <w:ins w:id="4394" w:author="ZTE-Ma Zhifeng" w:date="2024-08-26T17:20:00Z"/>
        </w:trPr>
        <w:tc>
          <w:tcPr>
            <w:tcW w:w="715" w:type="dxa"/>
            <w:vMerge/>
            <w:tcBorders>
              <w:top w:val="single" w:sz="4" w:space="0" w:color="auto"/>
              <w:left w:val="single" w:sz="4" w:space="0" w:color="auto"/>
              <w:bottom w:val="single" w:sz="4" w:space="0" w:color="auto"/>
              <w:right w:val="single" w:sz="4" w:space="0" w:color="auto"/>
            </w:tcBorders>
            <w:vAlign w:val="center"/>
          </w:tcPr>
          <w:p w14:paraId="43222032" w14:textId="77777777" w:rsidR="00F8318B" w:rsidRPr="004D6DE3" w:rsidRDefault="00F8318B" w:rsidP="002D5D5E">
            <w:pPr>
              <w:spacing w:after="0"/>
              <w:rPr>
                <w:ins w:id="4395" w:author="ZTE-Ma Zhifeng" w:date="2024-08-26T17:20:00Z"/>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0F3A0771" w14:textId="77777777" w:rsidR="00F8318B" w:rsidRPr="004D6DE3" w:rsidRDefault="00F8318B" w:rsidP="002D5D5E">
            <w:pPr>
              <w:keepNext/>
              <w:keepLines/>
              <w:spacing w:after="0"/>
              <w:jc w:val="center"/>
              <w:rPr>
                <w:ins w:id="4396" w:author="ZTE-Ma Zhifeng" w:date="2024-08-26T17:20:00Z"/>
                <w:rFonts w:ascii="Arial" w:hAnsi="Arial" w:cs="Arial"/>
                <w:b/>
                <w:bCs/>
                <w:sz w:val="18"/>
                <w:szCs w:val="18"/>
                <w:lang w:val="en-US" w:eastAsia="zh-CN"/>
              </w:rPr>
            </w:pPr>
            <w:ins w:id="4397" w:author="ZTE-Ma Zhifeng" w:date="2024-08-26T17:20:00Z">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UL_low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UL_high</w:t>
              </w:r>
            </w:ins>
          </w:p>
        </w:tc>
        <w:tc>
          <w:tcPr>
            <w:tcW w:w="3116" w:type="dxa"/>
            <w:tcBorders>
              <w:top w:val="single" w:sz="4" w:space="0" w:color="auto"/>
              <w:left w:val="single" w:sz="4" w:space="0" w:color="auto"/>
              <w:bottom w:val="single" w:sz="4" w:space="0" w:color="auto"/>
              <w:right w:val="single" w:sz="4" w:space="0" w:color="auto"/>
            </w:tcBorders>
            <w:vAlign w:val="center"/>
          </w:tcPr>
          <w:p w14:paraId="403C3565" w14:textId="77777777" w:rsidR="00F8318B" w:rsidRPr="004D6DE3" w:rsidRDefault="00F8318B" w:rsidP="002D5D5E">
            <w:pPr>
              <w:keepNext/>
              <w:keepLines/>
              <w:spacing w:after="0"/>
              <w:jc w:val="center"/>
              <w:rPr>
                <w:ins w:id="4398" w:author="ZTE-Ma Zhifeng" w:date="2024-08-26T17:20:00Z"/>
                <w:rFonts w:ascii="Arial" w:hAnsi="Arial" w:cs="Arial"/>
                <w:b/>
                <w:bCs/>
                <w:sz w:val="18"/>
                <w:szCs w:val="18"/>
                <w:lang w:val="en-US" w:eastAsia="zh-CN"/>
              </w:rPr>
            </w:pPr>
            <w:ins w:id="4399" w:author="ZTE-Ma Zhifeng" w:date="2024-08-26T17:20:00Z">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DL_low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DL_high</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60D93822" w14:textId="77777777" w:rsidR="00F8318B" w:rsidRPr="004D6DE3" w:rsidRDefault="00F8318B" w:rsidP="002D5D5E">
            <w:pPr>
              <w:spacing w:after="0"/>
              <w:rPr>
                <w:ins w:id="4400" w:author="ZTE-Ma Zhifeng" w:date="2024-08-26T17:20:00Z"/>
                <w:rFonts w:ascii="Arial" w:eastAsia="Calibri" w:hAnsi="Arial" w:cs="Arial"/>
                <w:b/>
                <w:bCs/>
                <w:sz w:val="18"/>
                <w:szCs w:val="18"/>
                <w:lang w:val="en-US" w:eastAsia="zh-CN"/>
              </w:rPr>
            </w:pPr>
          </w:p>
        </w:tc>
      </w:tr>
      <w:tr w:rsidR="00F8318B" w:rsidRPr="004D6DE3" w14:paraId="5CDA7F8E" w14:textId="77777777" w:rsidTr="002D5D5E">
        <w:trPr>
          <w:trHeight w:val="56"/>
          <w:jc w:val="center"/>
          <w:ins w:id="4401" w:author="ZTE-Ma Zhifeng" w:date="2024-08-26T17:20:00Z"/>
        </w:trPr>
        <w:tc>
          <w:tcPr>
            <w:tcW w:w="715" w:type="dxa"/>
            <w:tcBorders>
              <w:top w:val="single" w:sz="4" w:space="0" w:color="auto"/>
              <w:left w:val="single" w:sz="4" w:space="0" w:color="auto"/>
              <w:bottom w:val="single" w:sz="4" w:space="0" w:color="auto"/>
              <w:right w:val="single" w:sz="4" w:space="0" w:color="auto"/>
            </w:tcBorders>
          </w:tcPr>
          <w:p w14:paraId="4F7D7C87" w14:textId="77777777" w:rsidR="00F8318B" w:rsidRPr="00A1115A" w:rsidRDefault="00F8318B" w:rsidP="002D5D5E">
            <w:pPr>
              <w:pStyle w:val="TAC"/>
              <w:rPr>
                <w:ins w:id="4402" w:author="ZTE-Ma Zhifeng" w:date="2024-08-26T17:20:00Z"/>
              </w:rPr>
            </w:pPr>
            <w:ins w:id="4403" w:author="ZTE-Ma Zhifeng" w:date="2024-08-26T17:20:00Z">
              <w:r w:rsidRPr="00A1115A">
                <w:t>n1</w:t>
              </w:r>
            </w:ins>
          </w:p>
        </w:tc>
        <w:tc>
          <w:tcPr>
            <w:tcW w:w="3536" w:type="dxa"/>
            <w:tcBorders>
              <w:top w:val="single" w:sz="4" w:space="0" w:color="auto"/>
              <w:left w:val="single" w:sz="4" w:space="0" w:color="auto"/>
              <w:bottom w:val="single" w:sz="4" w:space="0" w:color="auto"/>
              <w:right w:val="single" w:sz="4" w:space="0" w:color="auto"/>
            </w:tcBorders>
          </w:tcPr>
          <w:p w14:paraId="1C1F20A9" w14:textId="77777777" w:rsidR="00F8318B" w:rsidRPr="00A1115A" w:rsidRDefault="00F8318B" w:rsidP="002D5D5E">
            <w:pPr>
              <w:pStyle w:val="TAC"/>
              <w:rPr>
                <w:ins w:id="4404" w:author="ZTE-Ma Zhifeng" w:date="2024-08-26T17:20:00Z"/>
              </w:rPr>
            </w:pPr>
            <w:ins w:id="4405" w:author="ZTE-Ma Zhifeng" w:date="2024-08-26T17:20:00Z">
              <w:r w:rsidRPr="00A1115A">
                <w:t>1920 MHz – 1980 MHz</w:t>
              </w:r>
            </w:ins>
          </w:p>
        </w:tc>
        <w:tc>
          <w:tcPr>
            <w:tcW w:w="3116" w:type="dxa"/>
            <w:tcBorders>
              <w:top w:val="single" w:sz="4" w:space="0" w:color="auto"/>
              <w:left w:val="single" w:sz="4" w:space="0" w:color="auto"/>
              <w:bottom w:val="single" w:sz="4" w:space="0" w:color="auto"/>
              <w:right w:val="single" w:sz="4" w:space="0" w:color="auto"/>
            </w:tcBorders>
          </w:tcPr>
          <w:p w14:paraId="7134B029" w14:textId="77777777" w:rsidR="00F8318B" w:rsidRPr="00A1115A" w:rsidRDefault="00F8318B" w:rsidP="002D5D5E">
            <w:pPr>
              <w:pStyle w:val="TAC"/>
              <w:rPr>
                <w:ins w:id="4406" w:author="ZTE-Ma Zhifeng" w:date="2024-08-26T17:20:00Z"/>
              </w:rPr>
            </w:pPr>
            <w:ins w:id="4407" w:author="ZTE-Ma Zhifeng" w:date="2024-08-26T17:20:00Z">
              <w:r w:rsidRPr="00A1115A">
                <w:t>2110 MHz – 2170 MHz</w:t>
              </w:r>
            </w:ins>
          </w:p>
        </w:tc>
        <w:tc>
          <w:tcPr>
            <w:tcW w:w="1043" w:type="dxa"/>
            <w:tcBorders>
              <w:top w:val="single" w:sz="4" w:space="0" w:color="auto"/>
              <w:left w:val="single" w:sz="4" w:space="0" w:color="auto"/>
              <w:bottom w:val="single" w:sz="4" w:space="0" w:color="auto"/>
              <w:right w:val="single" w:sz="4" w:space="0" w:color="auto"/>
            </w:tcBorders>
          </w:tcPr>
          <w:p w14:paraId="0D56FAA7" w14:textId="77777777" w:rsidR="00F8318B" w:rsidRPr="00A1115A" w:rsidRDefault="00F8318B" w:rsidP="002D5D5E">
            <w:pPr>
              <w:pStyle w:val="TAC"/>
              <w:rPr>
                <w:ins w:id="4408" w:author="ZTE-Ma Zhifeng" w:date="2024-08-26T17:20:00Z"/>
              </w:rPr>
            </w:pPr>
            <w:ins w:id="4409" w:author="ZTE-Ma Zhifeng" w:date="2024-08-26T17:20:00Z">
              <w:r w:rsidRPr="00A1115A">
                <w:t>FDD</w:t>
              </w:r>
            </w:ins>
          </w:p>
        </w:tc>
      </w:tr>
      <w:tr w:rsidR="00F8318B" w:rsidRPr="004D6DE3" w14:paraId="75A50296" w14:textId="77777777" w:rsidTr="002D5D5E">
        <w:trPr>
          <w:trHeight w:val="56"/>
          <w:jc w:val="center"/>
          <w:ins w:id="4410" w:author="ZTE-Ma Zhifeng" w:date="2024-08-26T17:20:00Z"/>
        </w:trPr>
        <w:tc>
          <w:tcPr>
            <w:tcW w:w="715" w:type="dxa"/>
            <w:tcBorders>
              <w:top w:val="single" w:sz="4" w:space="0" w:color="auto"/>
              <w:left w:val="single" w:sz="4" w:space="0" w:color="auto"/>
              <w:bottom w:val="single" w:sz="4" w:space="0" w:color="auto"/>
              <w:right w:val="single" w:sz="4" w:space="0" w:color="auto"/>
            </w:tcBorders>
          </w:tcPr>
          <w:p w14:paraId="455C4ED7" w14:textId="77777777" w:rsidR="00F8318B" w:rsidRPr="00A1115A" w:rsidRDefault="00F8318B" w:rsidP="002D5D5E">
            <w:pPr>
              <w:pStyle w:val="TAC"/>
              <w:rPr>
                <w:ins w:id="4411" w:author="ZTE-Ma Zhifeng" w:date="2024-08-26T17:20:00Z"/>
              </w:rPr>
            </w:pPr>
            <w:ins w:id="4412" w:author="ZTE-Ma Zhifeng" w:date="2024-08-26T17:20:00Z">
              <w:r w:rsidRPr="00A1115A">
                <w:t>n7</w:t>
              </w:r>
            </w:ins>
          </w:p>
        </w:tc>
        <w:tc>
          <w:tcPr>
            <w:tcW w:w="3536" w:type="dxa"/>
            <w:tcBorders>
              <w:top w:val="single" w:sz="4" w:space="0" w:color="auto"/>
              <w:left w:val="single" w:sz="4" w:space="0" w:color="auto"/>
              <w:bottom w:val="single" w:sz="4" w:space="0" w:color="auto"/>
              <w:right w:val="single" w:sz="4" w:space="0" w:color="auto"/>
            </w:tcBorders>
          </w:tcPr>
          <w:p w14:paraId="0149694C" w14:textId="77777777" w:rsidR="00F8318B" w:rsidRPr="00A1115A" w:rsidRDefault="00F8318B" w:rsidP="002D5D5E">
            <w:pPr>
              <w:pStyle w:val="TAC"/>
              <w:rPr>
                <w:ins w:id="4413" w:author="ZTE-Ma Zhifeng" w:date="2024-08-26T17:20:00Z"/>
              </w:rPr>
            </w:pPr>
            <w:ins w:id="4414" w:author="ZTE-Ma Zhifeng" w:date="2024-08-26T17:20:00Z">
              <w:r w:rsidRPr="00A1115A">
                <w:t>2500 MHz – 2570 MHz</w:t>
              </w:r>
            </w:ins>
          </w:p>
        </w:tc>
        <w:tc>
          <w:tcPr>
            <w:tcW w:w="3116" w:type="dxa"/>
            <w:tcBorders>
              <w:top w:val="single" w:sz="4" w:space="0" w:color="auto"/>
              <w:left w:val="single" w:sz="4" w:space="0" w:color="auto"/>
              <w:bottom w:val="single" w:sz="4" w:space="0" w:color="auto"/>
              <w:right w:val="single" w:sz="4" w:space="0" w:color="auto"/>
            </w:tcBorders>
          </w:tcPr>
          <w:p w14:paraId="78593E41" w14:textId="77777777" w:rsidR="00F8318B" w:rsidRPr="00A1115A" w:rsidRDefault="00F8318B" w:rsidP="002D5D5E">
            <w:pPr>
              <w:pStyle w:val="TAC"/>
              <w:rPr>
                <w:ins w:id="4415" w:author="ZTE-Ma Zhifeng" w:date="2024-08-26T17:20:00Z"/>
              </w:rPr>
            </w:pPr>
            <w:ins w:id="4416" w:author="ZTE-Ma Zhifeng" w:date="2024-08-26T17:20:00Z">
              <w:r w:rsidRPr="00A1115A">
                <w:t>2620 MHz – 2690 MHz</w:t>
              </w:r>
            </w:ins>
          </w:p>
        </w:tc>
        <w:tc>
          <w:tcPr>
            <w:tcW w:w="1043" w:type="dxa"/>
            <w:tcBorders>
              <w:top w:val="single" w:sz="4" w:space="0" w:color="auto"/>
              <w:left w:val="single" w:sz="4" w:space="0" w:color="auto"/>
              <w:bottom w:val="single" w:sz="4" w:space="0" w:color="auto"/>
              <w:right w:val="single" w:sz="4" w:space="0" w:color="auto"/>
            </w:tcBorders>
          </w:tcPr>
          <w:p w14:paraId="12B645EB" w14:textId="77777777" w:rsidR="00F8318B" w:rsidRPr="00A1115A" w:rsidRDefault="00F8318B" w:rsidP="002D5D5E">
            <w:pPr>
              <w:pStyle w:val="TAC"/>
              <w:rPr>
                <w:ins w:id="4417" w:author="ZTE-Ma Zhifeng" w:date="2024-08-26T17:20:00Z"/>
              </w:rPr>
            </w:pPr>
            <w:ins w:id="4418" w:author="ZTE-Ma Zhifeng" w:date="2024-08-26T17:20:00Z">
              <w:r w:rsidRPr="00A1115A">
                <w:t>FDD</w:t>
              </w:r>
            </w:ins>
          </w:p>
        </w:tc>
      </w:tr>
      <w:tr w:rsidR="00F8318B" w:rsidRPr="004D6DE3" w14:paraId="2A83BE4C" w14:textId="77777777" w:rsidTr="002D5D5E">
        <w:trPr>
          <w:trHeight w:val="56"/>
          <w:jc w:val="center"/>
          <w:ins w:id="4419" w:author="ZTE-Ma Zhifeng" w:date="2024-08-26T17:20:00Z"/>
        </w:trPr>
        <w:tc>
          <w:tcPr>
            <w:tcW w:w="715" w:type="dxa"/>
            <w:tcBorders>
              <w:top w:val="single" w:sz="4" w:space="0" w:color="auto"/>
              <w:left w:val="single" w:sz="4" w:space="0" w:color="auto"/>
              <w:bottom w:val="single" w:sz="4" w:space="0" w:color="auto"/>
              <w:right w:val="single" w:sz="4" w:space="0" w:color="auto"/>
            </w:tcBorders>
            <w:vAlign w:val="center"/>
          </w:tcPr>
          <w:p w14:paraId="566139DD" w14:textId="77777777" w:rsidR="00F8318B" w:rsidRPr="004D6DE3" w:rsidRDefault="00F8318B" w:rsidP="002D5D5E">
            <w:pPr>
              <w:keepNext/>
              <w:keepLines/>
              <w:spacing w:after="0"/>
              <w:jc w:val="center"/>
              <w:rPr>
                <w:ins w:id="4420" w:author="ZTE-Ma Zhifeng" w:date="2024-08-26T17:20:00Z"/>
                <w:rFonts w:ascii="Arial" w:hAnsi="Arial" w:cs="Arial"/>
                <w:sz w:val="18"/>
                <w:lang w:val="sv-SE" w:eastAsia="zh-CN"/>
              </w:rPr>
            </w:pPr>
            <w:ins w:id="4421" w:author="ZTE-Ma Zhifeng" w:date="2024-08-26T17:20:00Z">
              <w:r w:rsidRPr="004D6DE3">
                <w:rPr>
                  <w:rFonts w:ascii="Arial" w:hAnsi="Arial" w:cs="Arial"/>
                  <w:color w:val="000000"/>
                  <w:sz w:val="18"/>
                  <w:szCs w:val="18"/>
                </w:rPr>
                <w:t>n</w:t>
              </w:r>
              <w:r>
                <w:rPr>
                  <w:rFonts w:ascii="Arial" w:hAnsi="Arial" w:cs="Arial"/>
                  <w:color w:val="000000"/>
                  <w:sz w:val="18"/>
                  <w:szCs w:val="18"/>
                </w:rPr>
                <w:t>75</w:t>
              </w:r>
            </w:ins>
          </w:p>
        </w:tc>
        <w:tc>
          <w:tcPr>
            <w:tcW w:w="3536" w:type="dxa"/>
            <w:tcBorders>
              <w:top w:val="single" w:sz="4" w:space="0" w:color="auto"/>
              <w:left w:val="single" w:sz="4" w:space="0" w:color="auto"/>
              <w:bottom w:val="single" w:sz="4" w:space="0" w:color="auto"/>
              <w:right w:val="single" w:sz="4" w:space="0" w:color="auto"/>
            </w:tcBorders>
          </w:tcPr>
          <w:p w14:paraId="6AF5B969" w14:textId="77777777" w:rsidR="00F8318B" w:rsidRPr="00A1115A" w:rsidRDefault="00F8318B" w:rsidP="002D5D5E">
            <w:pPr>
              <w:pStyle w:val="TAC"/>
              <w:rPr>
                <w:ins w:id="4422" w:author="ZTE-Ma Zhifeng" w:date="2024-08-26T17:20:00Z"/>
              </w:rPr>
            </w:pPr>
            <w:ins w:id="4423" w:author="ZTE-Ma Zhifeng" w:date="2024-08-26T17:20:00Z">
              <w:r w:rsidRPr="00A1115A">
                <w:t>N/A</w:t>
              </w:r>
            </w:ins>
          </w:p>
        </w:tc>
        <w:tc>
          <w:tcPr>
            <w:tcW w:w="3116" w:type="dxa"/>
            <w:tcBorders>
              <w:top w:val="single" w:sz="4" w:space="0" w:color="auto"/>
              <w:left w:val="single" w:sz="4" w:space="0" w:color="auto"/>
              <w:bottom w:val="single" w:sz="4" w:space="0" w:color="auto"/>
              <w:right w:val="single" w:sz="4" w:space="0" w:color="auto"/>
            </w:tcBorders>
          </w:tcPr>
          <w:p w14:paraId="6FD6E116" w14:textId="77777777" w:rsidR="00F8318B" w:rsidRPr="00A1115A" w:rsidRDefault="00F8318B" w:rsidP="002D5D5E">
            <w:pPr>
              <w:pStyle w:val="TAC"/>
              <w:rPr>
                <w:ins w:id="4424" w:author="ZTE-Ma Zhifeng" w:date="2024-08-26T17:20:00Z"/>
              </w:rPr>
            </w:pPr>
            <w:ins w:id="4425" w:author="ZTE-Ma Zhifeng" w:date="2024-08-26T17:20:00Z">
              <w:r w:rsidRPr="00A1115A">
                <w:t>1432 MHz – 1517 MHz</w:t>
              </w:r>
            </w:ins>
          </w:p>
        </w:tc>
        <w:tc>
          <w:tcPr>
            <w:tcW w:w="1043" w:type="dxa"/>
            <w:tcBorders>
              <w:top w:val="single" w:sz="4" w:space="0" w:color="auto"/>
              <w:left w:val="single" w:sz="4" w:space="0" w:color="auto"/>
              <w:bottom w:val="single" w:sz="4" w:space="0" w:color="auto"/>
              <w:right w:val="single" w:sz="4" w:space="0" w:color="auto"/>
            </w:tcBorders>
          </w:tcPr>
          <w:p w14:paraId="2185F138" w14:textId="77777777" w:rsidR="00F8318B" w:rsidRPr="00A1115A" w:rsidRDefault="00F8318B" w:rsidP="002D5D5E">
            <w:pPr>
              <w:pStyle w:val="TAC"/>
              <w:rPr>
                <w:ins w:id="4426" w:author="ZTE-Ma Zhifeng" w:date="2024-08-26T17:20:00Z"/>
              </w:rPr>
            </w:pPr>
            <w:ins w:id="4427" w:author="ZTE-Ma Zhifeng" w:date="2024-08-26T17:20:00Z">
              <w:r w:rsidRPr="00A1115A">
                <w:t>SDL</w:t>
              </w:r>
              <w:r>
                <w:rPr>
                  <w:vertAlign w:val="superscript"/>
                </w:rPr>
                <w:t>19</w:t>
              </w:r>
            </w:ins>
          </w:p>
        </w:tc>
      </w:tr>
    </w:tbl>
    <w:p w14:paraId="1B2831FE" w14:textId="77777777" w:rsidR="00F8318B" w:rsidRDefault="00F8318B" w:rsidP="00F8318B">
      <w:pPr>
        <w:rPr>
          <w:ins w:id="4428" w:author="ZTE-Ma Zhifeng" w:date="2024-08-26T17:20:00Z"/>
          <w:lang w:eastAsia="zh-CN"/>
        </w:rPr>
      </w:pPr>
    </w:p>
    <w:p w14:paraId="7012A294" w14:textId="5FF113E3" w:rsidR="00F8318B" w:rsidRPr="00F8318B" w:rsidRDefault="00F8318B" w:rsidP="00F8318B">
      <w:pPr>
        <w:pStyle w:val="41"/>
        <w:rPr>
          <w:ins w:id="4429" w:author="ZTE-Ma Zhifeng" w:date="2024-08-26T17:20:00Z"/>
        </w:rPr>
      </w:pPr>
      <w:bookmarkStart w:id="4430" w:name="_Toc175687552"/>
      <w:ins w:id="4431" w:author="ZTE-Ma Zhifeng" w:date="2024-08-26T17:20:00Z">
        <w:r w:rsidRPr="00F8318B">
          <w:lastRenderedPageBreak/>
          <w:t>5.</w:t>
        </w:r>
      </w:ins>
      <w:ins w:id="4432" w:author="ZTE-Ma Zhifeng" w:date="2024-08-26T17:27:00Z">
        <w:r>
          <w:t>8</w:t>
        </w:r>
      </w:ins>
      <w:ins w:id="4433" w:author="ZTE-Ma Zhifeng" w:date="2024-08-26T17:20:00Z">
        <w:r w:rsidRPr="00F8318B">
          <w:t>.1.2</w:t>
        </w:r>
        <w:r w:rsidRPr="00F8318B">
          <w:tab/>
          <w:t>Channel bandwidths per operating band for CA</w:t>
        </w:r>
        <w:bookmarkEnd w:id="4430"/>
      </w:ins>
    </w:p>
    <w:p w14:paraId="15F408A5" w14:textId="6EF17585" w:rsidR="00F8318B" w:rsidRPr="00F8318B" w:rsidRDefault="00F8318B" w:rsidP="00F8318B">
      <w:pPr>
        <w:pStyle w:val="TH"/>
        <w:rPr>
          <w:ins w:id="4434" w:author="ZTE-Ma Zhifeng" w:date="2024-08-26T17:20:00Z"/>
          <w:rFonts w:cs="Arial"/>
          <w:rPrChange w:id="4435" w:author="ZTE-Ma Zhifeng" w:date="2024-08-26T17:24:00Z">
            <w:rPr>
              <w:ins w:id="4436" w:author="ZTE-Ma Zhifeng" w:date="2024-08-26T17:20:00Z"/>
              <w:lang w:val="en-US" w:eastAsia="en-GB"/>
            </w:rPr>
          </w:rPrChange>
        </w:rPr>
      </w:pPr>
      <w:ins w:id="4437" w:author="ZTE-Ma Zhifeng" w:date="2024-08-26T17:20:00Z">
        <w:r>
          <w:rPr>
            <w:rFonts w:cs="Arial"/>
          </w:rPr>
          <w:t xml:space="preserve">Table </w:t>
        </w:r>
        <w:r w:rsidRPr="00F8318B">
          <w:rPr>
            <w:rFonts w:cs="Arial"/>
            <w:rPrChange w:id="4438" w:author="ZTE-Ma Zhifeng" w:date="2024-08-26T17:24:00Z">
              <w:rPr>
                <w:rFonts w:cs="Arial"/>
                <w:lang w:val="en-US" w:eastAsia="zh-CN"/>
              </w:rPr>
            </w:rPrChange>
          </w:rPr>
          <w:t>5.</w:t>
        </w:r>
      </w:ins>
      <w:ins w:id="4439" w:author="ZTE-Ma Zhifeng" w:date="2024-08-26T17:27:00Z">
        <w:r>
          <w:rPr>
            <w:rFonts w:cs="Arial"/>
          </w:rPr>
          <w:t>8</w:t>
        </w:r>
      </w:ins>
      <w:ins w:id="4440" w:author="ZTE-Ma Zhifeng" w:date="2024-08-26T17:20:00Z">
        <w:r w:rsidRPr="00F8318B">
          <w:rPr>
            <w:rFonts w:cs="Arial"/>
            <w:rPrChange w:id="4441" w:author="ZTE-Ma Zhifeng" w:date="2024-08-26T17:24:00Z">
              <w:rPr>
                <w:rFonts w:cs="Arial"/>
                <w:lang w:val="en-US" w:eastAsia="zh-CN"/>
              </w:rPr>
            </w:rPrChange>
          </w:rPr>
          <w:t>.1</w:t>
        </w:r>
        <w:r>
          <w:rPr>
            <w:rFonts w:cs="Arial"/>
          </w:rPr>
          <w:t xml:space="preserve">.2-1: Supported bandwidths per </w:t>
        </w:r>
        <w:r w:rsidRPr="00F8318B">
          <w:rPr>
            <w:rFonts w:cs="Arial"/>
            <w:rPrChange w:id="4442" w:author="ZTE-Ma Zhifeng" w:date="2024-08-26T17:24:00Z">
              <w:rPr>
                <w:rFonts w:cs="Arial"/>
                <w:lang w:val="en-US" w:eastAsia="zh-CN"/>
              </w:rPr>
            </w:rPrChange>
          </w:rPr>
          <w:t>CA</w:t>
        </w:r>
        <w:r>
          <w:rPr>
            <w:rFonts w:cs="Arial"/>
          </w:rPr>
          <w:t xml:space="preserve"> band combination</w:t>
        </w:r>
      </w:ins>
    </w:p>
    <w:tbl>
      <w:tblPr>
        <w:tblW w:w="4380" w:type="pct"/>
        <w:tblLook w:val="04A0" w:firstRow="1" w:lastRow="0" w:firstColumn="1" w:lastColumn="0" w:noHBand="0" w:noVBand="1"/>
      </w:tblPr>
      <w:tblGrid>
        <w:gridCol w:w="1507"/>
        <w:gridCol w:w="1671"/>
        <w:gridCol w:w="666"/>
        <w:gridCol w:w="3307"/>
        <w:gridCol w:w="1286"/>
      </w:tblGrid>
      <w:tr w:rsidR="00F8318B" w:rsidRPr="004D6DE3" w14:paraId="66D29F9B" w14:textId="77777777" w:rsidTr="002D5D5E">
        <w:trPr>
          <w:trHeight w:val="55"/>
          <w:ins w:id="4443" w:author="ZTE-Ma Zhifeng" w:date="2024-08-26T17:20: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DFC659A" w14:textId="77777777" w:rsidR="00F8318B" w:rsidRPr="004D6DE3" w:rsidRDefault="00F8318B" w:rsidP="002D5D5E">
            <w:pPr>
              <w:pStyle w:val="TAH"/>
              <w:rPr>
                <w:ins w:id="4444" w:author="ZTE-Ma Zhifeng" w:date="2024-08-26T17:20:00Z"/>
                <w:rFonts w:cs="Arial"/>
                <w:b w:val="0"/>
                <w:bCs/>
                <w:szCs w:val="18"/>
              </w:rPr>
            </w:pPr>
            <w:ins w:id="4445" w:author="ZTE-Ma Zhifeng" w:date="2024-08-26T17:20:00Z">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ins>
          </w:p>
        </w:tc>
      </w:tr>
      <w:tr w:rsidR="00F8318B" w:rsidRPr="004D6DE3" w14:paraId="4BB91B93" w14:textId="77777777" w:rsidTr="002D5D5E">
        <w:trPr>
          <w:trHeight w:val="55"/>
          <w:ins w:id="4446" w:author="ZTE-Ma Zhifeng" w:date="2024-08-26T17:20:00Z"/>
        </w:trPr>
        <w:tc>
          <w:tcPr>
            <w:tcW w:w="931" w:type="pct"/>
            <w:tcBorders>
              <w:top w:val="single" w:sz="4" w:space="0" w:color="auto"/>
              <w:left w:val="single" w:sz="4" w:space="0" w:color="auto"/>
              <w:bottom w:val="single" w:sz="4" w:space="0" w:color="auto"/>
              <w:right w:val="single" w:sz="4" w:space="0" w:color="auto"/>
            </w:tcBorders>
            <w:shd w:val="clear" w:color="auto" w:fill="auto"/>
            <w:vAlign w:val="center"/>
          </w:tcPr>
          <w:p w14:paraId="3941F545" w14:textId="77777777" w:rsidR="00F8318B" w:rsidRPr="004D6DE3" w:rsidRDefault="00F8318B" w:rsidP="002D5D5E">
            <w:pPr>
              <w:pStyle w:val="TAH"/>
              <w:rPr>
                <w:ins w:id="4447" w:author="ZTE-Ma Zhifeng" w:date="2024-08-26T17:20:00Z"/>
                <w:rFonts w:cs="Arial"/>
                <w:b w:val="0"/>
                <w:bCs/>
                <w:szCs w:val="18"/>
              </w:rPr>
            </w:pPr>
            <w:ins w:id="4448" w:author="ZTE-Ma Zhifeng" w:date="2024-08-26T17:20:00Z">
              <w:r w:rsidRPr="004D6DE3">
                <w:rPr>
                  <w:rFonts w:cs="Arial"/>
                  <w:bCs/>
                  <w:szCs w:val="18"/>
                </w:rPr>
                <w:t>NR CA configuration</w:t>
              </w:r>
            </w:ins>
          </w:p>
        </w:tc>
        <w:tc>
          <w:tcPr>
            <w:tcW w:w="1028" w:type="pct"/>
            <w:tcBorders>
              <w:top w:val="single" w:sz="4" w:space="0" w:color="auto"/>
              <w:left w:val="nil"/>
              <w:bottom w:val="single" w:sz="4" w:space="0" w:color="auto"/>
              <w:right w:val="single" w:sz="4" w:space="0" w:color="auto"/>
            </w:tcBorders>
            <w:shd w:val="clear" w:color="auto" w:fill="auto"/>
            <w:vAlign w:val="center"/>
          </w:tcPr>
          <w:p w14:paraId="326B2A7D" w14:textId="77777777" w:rsidR="00F8318B" w:rsidRPr="004D6DE3" w:rsidRDefault="00F8318B" w:rsidP="002D5D5E">
            <w:pPr>
              <w:spacing w:after="0"/>
              <w:jc w:val="center"/>
              <w:rPr>
                <w:ins w:id="4449" w:author="ZTE-Ma Zhifeng" w:date="2024-08-26T17:20:00Z"/>
                <w:rFonts w:ascii="Arial" w:hAnsi="Arial" w:cs="Arial"/>
                <w:b/>
                <w:bCs/>
                <w:sz w:val="18"/>
                <w:szCs w:val="18"/>
              </w:rPr>
            </w:pPr>
            <w:ins w:id="4450" w:author="ZTE-Ma Zhifeng" w:date="2024-08-26T17:20:00Z">
              <w:r w:rsidRPr="004D6DE3">
                <w:rPr>
                  <w:rFonts w:ascii="Arial" w:hAnsi="Arial" w:cs="Arial"/>
                  <w:b/>
                  <w:bCs/>
                  <w:sz w:val="18"/>
                  <w:szCs w:val="18"/>
                </w:rPr>
                <w:t xml:space="preserve">Uplink CA configuration or single uplink carrier </w:t>
              </w:r>
            </w:ins>
          </w:p>
        </w:tc>
        <w:tc>
          <w:tcPr>
            <w:tcW w:w="374" w:type="pct"/>
            <w:tcBorders>
              <w:top w:val="single" w:sz="4" w:space="0" w:color="auto"/>
              <w:left w:val="nil"/>
              <w:bottom w:val="single" w:sz="4" w:space="0" w:color="auto"/>
              <w:right w:val="single" w:sz="4" w:space="0" w:color="auto"/>
            </w:tcBorders>
            <w:shd w:val="clear" w:color="auto" w:fill="auto"/>
            <w:vAlign w:val="center"/>
          </w:tcPr>
          <w:p w14:paraId="5449CFC1" w14:textId="77777777" w:rsidR="00F8318B" w:rsidRPr="004D6DE3" w:rsidRDefault="00F8318B" w:rsidP="002D5D5E">
            <w:pPr>
              <w:spacing w:after="0"/>
              <w:jc w:val="center"/>
              <w:rPr>
                <w:ins w:id="4451" w:author="ZTE-Ma Zhifeng" w:date="2024-08-26T17:20:00Z"/>
                <w:rFonts w:ascii="Arial" w:hAnsi="Arial" w:cs="Arial"/>
                <w:b/>
                <w:bCs/>
                <w:sz w:val="18"/>
                <w:szCs w:val="18"/>
              </w:rPr>
            </w:pPr>
            <w:ins w:id="4452" w:author="ZTE-Ma Zhifeng" w:date="2024-08-26T17:20:00Z">
              <w:r w:rsidRPr="004D6DE3">
                <w:rPr>
                  <w:rFonts w:ascii="Arial" w:hAnsi="Arial" w:cs="Arial"/>
                  <w:b/>
                  <w:bCs/>
                  <w:sz w:val="18"/>
                  <w:szCs w:val="18"/>
                </w:rPr>
                <w:t>NR Band</w:t>
              </w:r>
            </w:ins>
          </w:p>
        </w:tc>
        <w:tc>
          <w:tcPr>
            <w:tcW w:w="1998" w:type="pct"/>
            <w:tcBorders>
              <w:top w:val="single" w:sz="4" w:space="0" w:color="auto"/>
              <w:left w:val="nil"/>
              <w:bottom w:val="single" w:sz="4" w:space="0" w:color="auto"/>
              <w:right w:val="single" w:sz="4" w:space="0" w:color="auto"/>
            </w:tcBorders>
            <w:shd w:val="clear" w:color="auto" w:fill="auto"/>
            <w:vAlign w:val="center"/>
          </w:tcPr>
          <w:p w14:paraId="2EB410DB" w14:textId="77777777" w:rsidR="00F8318B" w:rsidRPr="004D6DE3" w:rsidRDefault="00F8318B" w:rsidP="002D5D5E">
            <w:pPr>
              <w:spacing w:after="0"/>
              <w:jc w:val="center"/>
              <w:rPr>
                <w:ins w:id="4453" w:author="ZTE-Ma Zhifeng" w:date="2024-08-26T17:20:00Z"/>
                <w:rFonts w:ascii="Arial" w:hAnsi="Arial" w:cs="Arial"/>
                <w:b/>
                <w:bCs/>
                <w:sz w:val="18"/>
                <w:szCs w:val="18"/>
              </w:rPr>
            </w:pPr>
            <w:ins w:id="4454" w:author="ZTE-Ma Zhifeng" w:date="2024-08-26T17:20:00Z">
              <w:r w:rsidRPr="004D6DE3">
                <w:rPr>
                  <w:rFonts w:ascii="Arial" w:hAnsi="Arial" w:cs="Arial"/>
                  <w:b/>
                  <w:bCs/>
                  <w:sz w:val="18"/>
                  <w:szCs w:val="18"/>
                </w:rPr>
                <w:t>Channel bandwidth (MHz)</w:t>
              </w:r>
            </w:ins>
          </w:p>
        </w:tc>
        <w:tc>
          <w:tcPr>
            <w:tcW w:w="668" w:type="pct"/>
            <w:tcBorders>
              <w:top w:val="single" w:sz="4" w:space="0" w:color="auto"/>
              <w:left w:val="nil"/>
              <w:bottom w:val="single" w:sz="4" w:space="0" w:color="auto"/>
              <w:right w:val="single" w:sz="4" w:space="0" w:color="auto"/>
            </w:tcBorders>
            <w:shd w:val="clear" w:color="auto" w:fill="auto"/>
            <w:vAlign w:val="center"/>
          </w:tcPr>
          <w:p w14:paraId="4CF7710F" w14:textId="77777777" w:rsidR="00F8318B" w:rsidRPr="004D6DE3" w:rsidRDefault="00F8318B" w:rsidP="002D5D5E">
            <w:pPr>
              <w:spacing w:after="0"/>
              <w:jc w:val="center"/>
              <w:rPr>
                <w:ins w:id="4455" w:author="ZTE-Ma Zhifeng" w:date="2024-08-26T17:20:00Z"/>
                <w:rFonts w:ascii="Arial" w:hAnsi="Arial" w:cs="Arial"/>
                <w:b/>
                <w:bCs/>
                <w:sz w:val="18"/>
                <w:szCs w:val="18"/>
              </w:rPr>
            </w:pPr>
            <w:ins w:id="4456" w:author="ZTE-Ma Zhifeng" w:date="2024-08-26T17:20:00Z">
              <w:r w:rsidRPr="004D6DE3">
                <w:rPr>
                  <w:rFonts w:ascii="Arial" w:hAnsi="Arial" w:cs="Arial"/>
                  <w:b/>
                  <w:bCs/>
                  <w:sz w:val="18"/>
                  <w:szCs w:val="18"/>
                </w:rPr>
                <w:t>Bandwidth combination set</w:t>
              </w:r>
            </w:ins>
          </w:p>
        </w:tc>
      </w:tr>
      <w:tr w:rsidR="00F8318B" w:rsidRPr="004D6DE3" w14:paraId="1BDE8F63" w14:textId="77777777" w:rsidTr="002D5D5E">
        <w:trPr>
          <w:trHeight w:val="64"/>
          <w:ins w:id="4457" w:author="ZTE-Ma Zhifeng" w:date="2024-08-26T17:20:00Z"/>
        </w:trPr>
        <w:tc>
          <w:tcPr>
            <w:tcW w:w="931" w:type="pct"/>
            <w:tcBorders>
              <w:top w:val="single" w:sz="4" w:space="0" w:color="auto"/>
              <w:left w:val="single" w:sz="4" w:space="0" w:color="auto"/>
              <w:right w:val="single" w:sz="4" w:space="0" w:color="auto"/>
            </w:tcBorders>
            <w:shd w:val="clear" w:color="auto" w:fill="auto"/>
            <w:vAlign w:val="center"/>
          </w:tcPr>
          <w:p w14:paraId="1763A90D" w14:textId="77777777" w:rsidR="00F8318B" w:rsidRPr="004D6DE3" w:rsidRDefault="00F8318B">
            <w:pPr>
              <w:spacing w:after="0"/>
              <w:rPr>
                <w:ins w:id="4458" w:author="ZTE-Ma Zhifeng" w:date="2024-08-26T17:20:00Z"/>
                <w:rFonts w:ascii="Arial" w:hAnsi="Arial" w:cs="Arial"/>
                <w:color w:val="000000"/>
                <w:sz w:val="18"/>
                <w:szCs w:val="18"/>
              </w:rPr>
              <w:pPrChange w:id="4459" w:author="ZTE-Ma Zhifeng" w:date="2024-08-26T21:32:00Z">
                <w:pPr/>
              </w:pPrChange>
            </w:pPr>
            <w:ins w:id="4460" w:author="ZTE-Ma Zhifeng" w:date="2024-08-26T17:20:00Z">
              <w:r w:rsidRPr="00772169">
                <w:rPr>
                  <w:rFonts w:ascii="Arial" w:hAnsi="Arial" w:cs="Arial"/>
                  <w:color w:val="000000"/>
                  <w:sz w:val="18"/>
                  <w:szCs w:val="18"/>
                  <w:rPrChange w:id="4461" w:author="ZTE-Ma Zhifeng" w:date="2024-08-26T21:32:00Z">
                    <w:rPr/>
                  </w:rPrChange>
                </w:rPr>
                <w:t>CA_n1A-n7A-n75A</w:t>
              </w:r>
            </w:ins>
          </w:p>
        </w:tc>
        <w:tc>
          <w:tcPr>
            <w:tcW w:w="1028" w:type="pct"/>
            <w:tcBorders>
              <w:top w:val="single" w:sz="4" w:space="0" w:color="auto"/>
              <w:left w:val="nil"/>
              <w:right w:val="single" w:sz="4" w:space="0" w:color="auto"/>
            </w:tcBorders>
            <w:shd w:val="clear" w:color="auto" w:fill="auto"/>
          </w:tcPr>
          <w:p w14:paraId="6559189C" w14:textId="77777777" w:rsidR="00F8318B" w:rsidRDefault="00F8318B">
            <w:pPr>
              <w:spacing w:after="0"/>
              <w:rPr>
                <w:ins w:id="4462" w:author="ZTE-Ma Zhifeng" w:date="2024-08-26T17:20:00Z"/>
              </w:rPr>
              <w:pPrChange w:id="4463" w:author="ZTE-Ma Zhifeng" w:date="2024-08-26T21:33:00Z">
                <w:pPr/>
              </w:pPrChange>
            </w:pPr>
            <w:ins w:id="4464" w:author="ZTE-Ma Zhifeng" w:date="2024-08-26T17:20:00Z">
              <w:r w:rsidRPr="00772169">
                <w:rPr>
                  <w:rFonts w:ascii="Arial" w:hAnsi="Arial" w:cs="Arial"/>
                  <w:color w:val="000000"/>
                  <w:sz w:val="18"/>
                  <w:szCs w:val="18"/>
                  <w:rPrChange w:id="4465" w:author="ZTE-Ma Zhifeng" w:date="2024-08-26T21:33:00Z">
                    <w:rPr/>
                  </w:rPrChange>
                </w:rPr>
                <w:t>CA_n1A-n7A</w:t>
              </w:r>
            </w:ins>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2611FE0D" w14:textId="77777777" w:rsidR="00F8318B" w:rsidRPr="000C0604" w:rsidRDefault="00F8318B" w:rsidP="002D5D5E">
            <w:pPr>
              <w:spacing w:before="100" w:beforeAutospacing="1" w:after="0"/>
              <w:jc w:val="center"/>
              <w:rPr>
                <w:ins w:id="4466" w:author="ZTE-Ma Zhifeng" w:date="2024-08-26T17:20:00Z"/>
                <w:rFonts w:ascii="Arial" w:hAnsi="Arial" w:cs="Arial"/>
                <w:sz w:val="18"/>
                <w:szCs w:val="18"/>
                <w:lang w:val="en-US" w:eastAsia="zh-CN" w:bidi="ar"/>
              </w:rPr>
            </w:pPr>
            <w:ins w:id="4467" w:author="ZTE-Ma Zhifeng" w:date="2024-08-26T17:20:00Z">
              <w:r w:rsidRPr="000C0604">
                <w:rPr>
                  <w:rFonts w:ascii="Arial" w:hAnsi="Arial" w:cs="Arial"/>
                  <w:sz w:val="18"/>
                  <w:szCs w:val="18"/>
                  <w:lang w:val="en-US" w:eastAsia="zh-CN" w:bidi="ar"/>
                </w:rPr>
                <w:t>n1</w:t>
              </w:r>
            </w:ins>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1B4C0959" w14:textId="77777777" w:rsidR="00F8318B" w:rsidRPr="000C0604" w:rsidRDefault="00F8318B" w:rsidP="002D5D5E">
            <w:pPr>
              <w:spacing w:before="100" w:beforeAutospacing="1" w:after="0"/>
              <w:jc w:val="center"/>
              <w:rPr>
                <w:ins w:id="4468" w:author="ZTE-Ma Zhifeng" w:date="2024-08-26T17:20:00Z"/>
                <w:rFonts w:ascii="Arial" w:hAnsi="Arial" w:cs="Arial"/>
                <w:sz w:val="18"/>
                <w:szCs w:val="18"/>
                <w:lang w:val="en-US" w:eastAsia="zh-CN" w:bidi="ar"/>
              </w:rPr>
            </w:pPr>
            <w:ins w:id="4469" w:author="ZTE-Ma Zhifeng" w:date="2024-08-26T17:20:00Z">
              <w:r w:rsidRPr="008D6E36">
                <w:rPr>
                  <w:rFonts w:ascii="Arial" w:hAnsi="Arial" w:cs="Arial"/>
                  <w:color w:val="000000"/>
                  <w:sz w:val="18"/>
                  <w:szCs w:val="18"/>
                </w:rPr>
                <w:t>n</w:t>
              </w:r>
              <w:r>
                <w:rPr>
                  <w:rFonts w:ascii="Arial" w:hAnsi="Arial" w:cs="Arial"/>
                  <w:color w:val="000000"/>
                  <w:sz w:val="18"/>
                  <w:szCs w:val="18"/>
                </w:rPr>
                <w:t>1</w:t>
              </w:r>
              <w:r w:rsidRPr="008D6E36">
                <w:rPr>
                  <w:rFonts w:ascii="Arial" w:hAnsi="Arial" w:cs="Arial"/>
                  <w:color w:val="000000"/>
                  <w:sz w:val="18"/>
                  <w:szCs w:val="18"/>
                </w:rPr>
                <w:t xml:space="preserve"> channel bandwidths in Table 5.3.5-1</w:t>
              </w:r>
            </w:ins>
          </w:p>
        </w:tc>
        <w:tc>
          <w:tcPr>
            <w:tcW w:w="668" w:type="pct"/>
            <w:tcBorders>
              <w:top w:val="single" w:sz="4" w:space="0" w:color="auto"/>
              <w:left w:val="single" w:sz="4" w:space="0" w:color="auto"/>
              <w:right w:val="single" w:sz="4" w:space="0" w:color="auto"/>
            </w:tcBorders>
            <w:shd w:val="clear" w:color="auto" w:fill="auto"/>
            <w:vAlign w:val="center"/>
          </w:tcPr>
          <w:p w14:paraId="4F0F5FE4" w14:textId="77777777" w:rsidR="00F8318B" w:rsidRPr="004D6DE3" w:rsidRDefault="00F8318B" w:rsidP="002D5D5E">
            <w:pPr>
              <w:spacing w:after="0"/>
              <w:jc w:val="center"/>
              <w:rPr>
                <w:ins w:id="4470" w:author="ZTE-Ma Zhifeng" w:date="2024-08-26T17:20:00Z"/>
                <w:rFonts w:ascii="Arial" w:hAnsi="Arial" w:cs="Arial"/>
                <w:sz w:val="18"/>
                <w:szCs w:val="18"/>
              </w:rPr>
            </w:pPr>
            <w:ins w:id="4471" w:author="ZTE-Ma Zhifeng" w:date="2024-08-26T17:20:00Z">
              <w:r w:rsidRPr="003A114E">
                <w:rPr>
                  <w:rFonts w:ascii="Arial" w:hAnsi="Arial" w:cs="Arial"/>
                  <w:sz w:val="18"/>
                  <w:szCs w:val="18"/>
                </w:rPr>
                <w:t xml:space="preserve">4 </w:t>
              </w:r>
              <w:r w:rsidRPr="00BA4731">
                <w:rPr>
                  <w:rFonts w:ascii="Arial" w:eastAsia="等线" w:hAnsi="Arial" w:cs="Arial"/>
                  <w:sz w:val="18"/>
                  <w:szCs w:val="18"/>
                  <w:lang w:eastAsia="zh-CN"/>
                </w:rPr>
                <w:t>and</w:t>
              </w:r>
              <w:r w:rsidRPr="003A114E">
                <w:rPr>
                  <w:rFonts w:ascii="Arial" w:hAnsi="Arial" w:cs="Arial"/>
                  <w:sz w:val="18"/>
                  <w:szCs w:val="18"/>
                </w:rPr>
                <w:t xml:space="preserve"> 5</w:t>
              </w:r>
            </w:ins>
          </w:p>
        </w:tc>
      </w:tr>
      <w:tr w:rsidR="00F8318B" w:rsidRPr="004D6DE3" w14:paraId="663FF1BE" w14:textId="77777777" w:rsidTr="002D5D5E">
        <w:trPr>
          <w:trHeight w:val="64"/>
          <w:ins w:id="4472" w:author="ZTE-Ma Zhifeng" w:date="2024-08-26T17:20:00Z"/>
        </w:trPr>
        <w:tc>
          <w:tcPr>
            <w:tcW w:w="931" w:type="pct"/>
            <w:tcBorders>
              <w:left w:val="single" w:sz="4" w:space="0" w:color="auto"/>
              <w:right w:val="single" w:sz="4" w:space="0" w:color="auto"/>
            </w:tcBorders>
            <w:shd w:val="clear" w:color="auto" w:fill="auto"/>
            <w:vAlign w:val="center"/>
          </w:tcPr>
          <w:p w14:paraId="442F8F79" w14:textId="77777777" w:rsidR="00F8318B" w:rsidRPr="004D6DE3" w:rsidRDefault="00F8318B" w:rsidP="002D5D5E">
            <w:pPr>
              <w:spacing w:after="0"/>
              <w:rPr>
                <w:ins w:id="4473" w:author="ZTE-Ma Zhifeng" w:date="2024-08-26T17:20:00Z"/>
                <w:rFonts w:ascii="Arial" w:hAnsi="Arial" w:cs="Arial"/>
                <w:color w:val="000000"/>
                <w:sz w:val="18"/>
                <w:szCs w:val="18"/>
              </w:rPr>
            </w:pPr>
          </w:p>
        </w:tc>
        <w:tc>
          <w:tcPr>
            <w:tcW w:w="1028" w:type="pct"/>
            <w:tcBorders>
              <w:left w:val="nil"/>
              <w:right w:val="single" w:sz="4" w:space="0" w:color="auto"/>
            </w:tcBorders>
            <w:shd w:val="clear" w:color="auto" w:fill="auto"/>
          </w:tcPr>
          <w:p w14:paraId="6F9FEBDF" w14:textId="77777777" w:rsidR="00F8318B" w:rsidRDefault="00F8318B" w:rsidP="002D5D5E">
            <w:pPr>
              <w:rPr>
                <w:ins w:id="4474" w:author="ZTE-Ma Zhifeng" w:date="2024-08-26T17:20:00Z"/>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6528BED3" w14:textId="77777777" w:rsidR="00F8318B" w:rsidRPr="000C0604" w:rsidRDefault="00F8318B" w:rsidP="002D5D5E">
            <w:pPr>
              <w:spacing w:before="100" w:beforeAutospacing="1" w:after="0"/>
              <w:jc w:val="center"/>
              <w:rPr>
                <w:ins w:id="4475" w:author="ZTE-Ma Zhifeng" w:date="2024-08-26T17:20:00Z"/>
                <w:rFonts w:ascii="Arial" w:hAnsi="Arial" w:cs="Arial"/>
                <w:sz w:val="18"/>
                <w:szCs w:val="18"/>
                <w:lang w:val="en-US" w:eastAsia="zh-CN" w:bidi="ar"/>
              </w:rPr>
            </w:pPr>
            <w:ins w:id="4476" w:author="ZTE-Ma Zhifeng" w:date="2024-08-26T17:20:00Z">
              <w:r w:rsidRPr="000C0604">
                <w:rPr>
                  <w:rFonts w:ascii="Arial" w:hAnsi="Arial" w:cs="Arial"/>
                  <w:sz w:val="18"/>
                  <w:szCs w:val="18"/>
                  <w:lang w:val="en-US" w:eastAsia="zh-CN" w:bidi="ar"/>
                </w:rPr>
                <w:t>n7</w:t>
              </w:r>
            </w:ins>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672D8562" w14:textId="77777777" w:rsidR="00F8318B" w:rsidRPr="000C0604" w:rsidRDefault="00F8318B" w:rsidP="002D5D5E">
            <w:pPr>
              <w:spacing w:before="100" w:beforeAutospacing="1" w:after="0"/>
              <w:jc w:val="center"/>
              <w:rPr>
                <w:ins w:id="4477" w:author="ZTE-Ma Zhifeng" w:date="2024-08-26T17:20:00Z"/>
                <w:rFonts w:ascii="Arial" w:hAnsi="Arial" w:cs="Arial"/>
                <w:sz w:val="18"/>
                <w:szCs w:val="18"/>
                <w:lang w:val="en-US" w:eastAsia="zh-CN" w:bidi="ar"/>
              </w:rPr>
            </w:pPr>
            <w:ins w:id="4478" w:author="ZTE-Ma Zhifeng" w:date="2024-08-26T17:20:00Z">
              <w:r w:rsidRPr="008D6E36">
                <w:rPr>
                  <w:rFonts w:ascii="Arial" w:hAnsi="Arial" w:cs="Arial"/>
                  <w:color w:val="000000"/>
                  <w:sz w:val="18"/>
                  <w:szCs w:val="18"/>
                </w:rPr>
                <w:t>n</w:t>
              </w:r>
              <w:r>
                <w:rPr>
                  <w:rFonts w:ascii="Arial" w:hAnsi="Arial" w:cs="Arial"/>
                  <w:color w:val="000000"/>
                  <w:sz w:val="18"/>
                  <w:szCs w:val="18"/>
                </w:rPr>
                <w:t>7</w:t>
              </w:r>
              <w:r w:rsidRPr="008D6E36">
                <w:rPr>
                  <w:rFonts w:ascii="Arial" w:hAnsi="Arial" w:cs="Arial"/>
                  <w:color w:val="000000"/>
                  <w:sz w:val="18"/>
                  <w:szCs w:val="18"/>
                </w:rPr>
                <w:t xml:space="preserve"> channel bandwidths in Table 5.3.5-1</w:t>
              </w:r>
            </w:ins>
          </w:p>
        </w:tc>
        <w:tc>
          <w:tcPr>
            <w:tcW w:w="668" w:type="pct"/>
            <w:tcBorders>
              <w:left w:val="single" w:sz="4" w:space="0" w:color="auto"/>
              <w:right w:val="single" w:sz="4" w:space="0" w:color="auto"/>
            </w:tcBorders>
            <w:vAlign w:val="center"/>
          </w:tcPr>
          <w:p w14:paraId="5862ED8C" w14:textId="77777777" w:rsidR="00F8318B" w:rsidRPr="004D6DE3" w:rsidRDefault="00F8318B" w:rsidP="002D5D5E">
            <w:pPr>
              <w:spacing w:after="0"/>
              <w:rPr>
                <w:ins w:id="4479" w:author="ZTE-Ma Zhifeng" w:date="2024-08-26T17:20:00Z"/>
                <w:rFonts w:ascii="Arial" w:hAnsi="Arial" w:cs="Arial"/>
                <w:sz w:val="18"/>
                <w:szCs w:val="18"/>
              </w:rPr>
            </w:pPr>
          </w:p>
        </w:tc>
      </w:tr>
      <w:tr w:rsidR="00F8318B" w:rsidRPr="004D6DE3" w14:paraId="0E1F0ADA" w14:textId="77777777" w:rsidTr="002D5D5E">
        <w:trPr>
          <w:trHeight w:val="64"/>
          <w:ins w:id="4480" w:author="ZTE-Ma Zhifeng" w:date="2024-08-26T17:20:00Z"/>
        </w:trPr>
        <w:tc>
          <w:tcPr>
            <w:tcW w:w="931" w:type="pct"/>
            <w:tcBorders>
              <w:left w:val="single" w:sz="4" w:space="0" w:color="auto"/>
              <w:bottom w:val="single" w:sz="4" w:space="0" w:color="auto"/>
              <w:right w:val="single" w:sz="4" w:space="0" w:color="auto"/>
            </w:tcBorders>
            <w:shd w:val="clear" w:color="auto" w:fill="auto"/>
            <w:vAlign w:val="center"/>
          </w:tcPr>
          <w:p w14:paraId="3E29F6B7" w14:textId="77777777" w:rsidR="00F8318B" w:rsidRPr="004D6DE3" w:rsidRDefault="00F8318B" w:rsidP="002D5D5E">
            <w:pPr>
              <w:spacing w:after="0"/>
              <w:rPr>
                <w:ins w:id="4481" w:author="ZTE-Ma Zhifeng" w:date="2024-08-26T17:20:00Z"/>
                <w:rFonts w:ascii="Arial" w:hAnsi="Arial" w:cs="Arial"/>
                <w:color w:val="000000"/>
                <w:sz w:val="18"/>
                <w:szCs w:val="18"/>
              </w:rPr>
            </w:pPr>
          </w:p>
        </w:tc>
        <w:tc>
          <w:tcPr>
            <w:tcW w:w="1028" w:type="pct"/>
            <w:tcBorders>
              <w:left w:val="nil"/>
              <w:bottom w:val="single" w:sz="4" w:space="0" w:color="auto"/>
              <w:right w:val="single" w:sz="4" w:space="0" w:color="auto"/>
            </w:tcBorders>
            <w:shd w:val="clear" w:color="auto" w:fill="auto"/>
          </w:tcPr>
          <w:p w14:paraId="6AEAAB83" w14:textId="77777777" w:rsidR="00F8318B" w:rsidRDefault="00F8318B" w:rsidP="002D5D5E">
            <w:pPr>
              <w:rPr>
                <w:ins w:id="4482" w:author="ZTE-Ma Zhifeng" w:date="2024-08-26T17:20:00Z"/>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47C2A30C" w14:textId="77777777" w:rsidR="00F8318B" w:rsidRPr="000C0604" w:rsidRDefault="00F8318B" w:rsidP="002D5D5E">
            <w:pPr>
              <w:spacing w:before="100" w:beforeAutospacing="1" w:after="0"/>
              <w:jc w:val="center"/>
              <w:rPr>
                <w:ins w:id="4483" w:author="ZTE-Ma Zhifeng" w:date="2024-08-26T17:20:00Z"/>
                <w:rFonts w:ascii="Arial" w:hAnsi="Arial" w:cs="Arial"/>
                <w:sz w:val="18"/>
                <w:szCs w:val="18"/>
                <w:lang w:val="en-US" w:eastAsia="zh-CN" w:bidi="ar"/>
              </w:rPr>
            </w:pPr>
            <w:ins w:id="4484" w:author="ZTE-Ma Zhifeng" w:date="2024-08-26T17:20:00Z">
              <w:r w:rsidRPr="000C0604">
                <w:rPr>
                  <w:rFonts w:ascii="Arial" w:hAnsi="Arial" w:cs="Arial"/>
                  <w:sz w:val="18"/>
                  <w:szCs w:val="18"/>
                  <w:lang w:val="en-US" w:eastAsia="zh-CN" w:bidi="ar"/>
                </w:rPr>
                <w:t>n75</w:t>
              </w:r>
            </w:ins>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10F5D0EA" w14:textId="77777777" w:rsidR="00F8318B" w:rsidRPr="000C0604" w:rsidRDefault="00F8318B" w:rsidP="002D5D5E">
            <w:pPr>
              <w:spacing w:before="100" w:beforeAutospacing="1" w:after="0"/>
              <w:jc w:val="center"/>
              <w:rPr>
                <w:ins w:id="4485" w:author="ZTE-Ma Zhifeng" w:date="2024-08-26T17:20:00Z"/>
                <w:rFonts w:ascii="Arial" w:hAnsi="Arial" w:cs="Arial"/>
                <w:sz w:val="18"/>
                <w:szCs w:val="18"/>
                <w:lang w:val="en-US" w:eastAsia="zh-CN" w:bidi="ar"/>
              </w:rPr>
            </w:pPr>
            <w:ins w:id="4486" w:author="ZTE-Ma Zhifeng" w:date="2024-08-26T17:20:00Z">
              <w:r w:rsidRPr="008D6E36">
                <w:rPr>
                  <w:rFonts w:ascii="Arial" w:hAnsi="Arial" w:cs="Arial"/>
                  <w:color w:val="000000"/>
                  <w:sz w:val="18"/>
                  <w:szCs w:val="18"/>
                </w:rPr>
                <w:t>n</w:t>
              </w:r>
              <w:r>
                <w:rPr>
                  <w:rFonts w:ascii="Arial" w:hAnsi="Arial" w:cs="Arial"/>
                  <w:color w:val="000000"/>
                  <w:sz w:val="18"/>
                  <w:szCs w:val="18"/>
                </w:rPr>
                <w:t>75</w:t>
              </w:r>
              <w:r w:rsidRPr="008D6E36">
                <w:rPr>
                  <w:rFonts w:ascii="Arial" w:hAnsi="Arial" w:cs="Arial"/>
                  <w:color w:val="000000"/>
                  <w:sz w:val="18"/>
                  <w:szCs w:val="18"/>
                </w:rPr>
                <w:t xml:space="preserve"> channel bandwidths in Table 5.3.5-1</w:t>
              </w:r>
            </w:ins>
          </w:p>
        </w:tc>
        <w:tc>
          <w:tcPr>
            <w:tcW w:w="668" w:type="pct"/>
            <w:tcBorders>
              <w:left w:val="single" w:sz="4" w:space="0" w:color="auto"/>
              <w:bottom w:val="single" w:sz="4" w:space="0" w:color="auto"/>
              <w:right w:val="single" w:sz="4" w:space="0" w:color="auto"/>
            </w:tcBorders>
            <w:vAlign w:val="center"/>
          </w:tcPr>
          <w:p w14:paraId="415C5469" w14:textId="77777777" w:rsidR="00F8318B" w:rsidRPr="004D6DE3" w:rsidRDefault="00F8318B" w:rsidP="002D5D5E">
            <w:pPr>
              <w:spacing w:after="0"/>
              <w:rPr>
                <w:ins w:id="4487" w:author="ZTE-Ma Zhifeng" w:date="2024-08-26T17:20:00Z"/>
                <w:rFonts w:ascii="Arial" w:hAnsi="Arial" w:cs="Arial"/>
                <w:sz w:val="18"/>
                <w:szCs w:val="18"/>
              </w:rPr>
            </w:pPr>
          </w:p>
        </w:tc>
      </w:tr>
    </w:tbl>
    <w:p w14:paraId="57F00457" w14:textId="77777777" w:rsidR="00F8318B" w:rsidRDefault="00F8318B" w:rsidP="00F8318B">
      <w:pPr>
        <w:spacing w:after="0"/>
        <w:rPr>
          <w:ins w:id="4488" w:author="ZTE-Ma Zhifeng" w:date="2024-08-26T17:20:00Z"/>
          <w:rFonts w:eastAsia="Calibri"/>
          <w:lang w:eastAsia="ko-KR"/>
        </w:rPr>
      </w:pPr>
    </w:p>
    <w:p w14:paraId="2DE371D2" w14:textId="77777777" w:rsidR="00F8318B" w:rsidRPr="004D6DE3" w:rsidRDefault="00F8318B" w:rsidP="00F8318B">
      <w:pPr>
        <w:spacing w:after="0"/>
        <w:rPr>
          <w:ins w:id="4489" w:author="ZTE-Ma Zhifeng" w:date="2024-08-26T17:20:00Z"/>
          <w:rFonts w:cs="Arial"/>
          <w:i/>
          <w:color w:val="FF0000"/>
          <w:kern w:val="2"/>
          <w:lang w:val="en-US" w:eastAsia="zh-CN"/>
        </w:rPr>
      </w:pPr>
      <w:ins w:id="4490" w:author="ZTE-Ma Zhifeng" w:date="2024-08-26T17:20:00Z">
        <w:r w:rsidRPr="004D6DE3">
          <w:rPr>
            <w:rFonts w:cs="Arial" w:hint="eastAsia"/>
            <w:i/>
            <w:color w:val="FF0000"/>
            <w:kern w:val="2"/>
            <w:lang w:val="en-US" w:eastAsia="zh-CN"/>
          </w:rPr>
          <w:t xml:space="preserve">Editor's note: </w:t>
        </w:r>
        <w:r>
          <w:rPr>
            <w:rFonts w:cs="Arial"/>
            <w:i/>
            <w:color w:val="FF0000"/>
            <w:kern w:val="2"/>
            <w:lang w:val="en-US" w:eastAsia="zh-CN"/>
          </w:rPr>
          <w:t>The valid UL configurations shall refer to the Annex B.</w:t>
        </w:r>
      </w:ins>
    </w:p>
    <w:p w14:paraId="09925491" w14:textId="77777777" w:rsidR="00F8318B" w:rsidRDefault="00F8318B" w:rsidP="00F8318B">
      <w:pPr>
        <w:rPr>
          <w:ins w:id="4491" w:author="ZTE-Ma Zhifeng" w:date="2024-08-26T17:20:00Z"/>
        </w:rPr>
      </w:pPr>
    </w:p>
    <w:p w14:paraId="4DC2F8E5" w14:textId="007B746F" w:rsidR="00F8318B" w:rsidRPr="00F8318B" w:rsidRDefault="00F8318B" w:rsidP="00F8318B">
      <w:pPr>
        <w:pStyle w:val="41"/>
        <w:rPr>
          <w:ins w:id="4492" w:author="ZTE-Ma Zhifeng" w:date="2024-08-26T17:20:00Z"/>
        </w:rPr>
      </w:pPr>
      <w:bookmarkStart w:id="4493" w:name="_Toc175687553"/>
      <w:ins w:id="4494" w:author="ZTE-Ma Zhifeng" w:date="2024-08-26T17:20:00Z">
        <w:r w:rsidRPr="00F8318B">
          <w:t>5.</w:t>
        </w:r>
      </w:ins>
      <w:ins w:id="4495" w:author="ZTE-Ma Zhifeng" w:date="2024-08-26T17:27:00Z">
        <w:r>
          <w:t>8</w:t>
        </w:r>
      </w:ins>
      <w:ins w:id="4496" w:author="ZTE-Ma Zhifeng" w:date="2024-08-26T17:20:00Z">
        <w:r w:rsidRPr="00F8318B">
          <w:t>.1.3</w:t>
        </w:r>
        <w:r w:rsidRPr="00F8318B">
          <w:tab/>
          <w:t>∆T</w:t>
        </w:r>
        <w:r w:rsidRPr="00F8318B">
          <w:rPr>
            <w:vertAlign w:val="subscript"/>
          </w:rPr>
          <w:t>IB</w:t>
        </w:r>
        <w:r w:rsidRPr="00F8318B">
          <w:rPr>
            <w:rFonts w:hint="eastAsia"/>
            <w:vertAlign w:val="subscript"/>
          </w:rPr>
          <w:t>,c</w:t>
        </w:r>
        <w:r w:rsidRPr="00F8318B">
          <w:t xml:space="preserve"> and ∆R</w:t>
        </w:r>
        <w:r w:rsidRPr="00F8318B">
          <w:rPr>
            <w:vertAlign w:val="subscript"/>
          </w:rPr>
          <w:t>IB</w:t>
        </w:r>
        <w:r w:rsidRPr="00F8318B">
          <w:rPr>
            <w:rFonts w:hint="eastAsia"/>
            <w:vertAlign w:val="subscript"/>
          </w:rPr>
          <w:t>,c</w:t>
        </w:r>
        <w:r w:rsidRPr="00F8318B">
          <w:t xml:space="preserve"> values</w:t>
        </w:r>
        <w:bookmarkEnd w:id="4493"/>
      </w:ins>
    </w:p>
    <w:p w14:paraId="4BD34833" w14:textId="77777777" w:rsidR="00F8318B" w:rsidRPr="008A04AB" w:rsidRDefault="00F8318B" w:rsidP="00F8318B">
      <w:pPr>
        <w:rPr>
          <w:ins w:id="4497" w:author="ZTE-Ma Zhifeng" w:date="2024-08-26T17:20:00Z"/>
          <w:rFonts w:cs="Arial"/>
          <w:i/>
          <w:color w:val="FF0000"/>
          <w:kern w:val="2"/>
          <w:lang w:val="en-US" w:eastAsia="zh-CN"/>
        </w:rPr>
      </w:pPr>
      <w:ins w:id="4498" w:author="ZTE-Ma Zhifeng" w:date="2024-08-26T17:20:00Z">
        <w:r w:rsidRPr="008A04AB">
          <w:rPr>
            <w:rFonts w:cs="Arial" w:hint="eastAsia"/>
            <w:i/>
            <w:color w:val="FF0000"/>
            <w:kern w:val="2"/>
            <w:lang w:val="en-US" w:eastAsia="zh-CN"/>
          </w:rPr>
          <w:t>Editor</w:t>
        </w:r>
        <w:r w:rsidRPr="008A04AB">
          <w:rPr>
            <w:rFonts w:cs="Arial" w:hint="eastAsia"/>
            <w:i/>
            <w:color w:val="FF0000"/>
            <w:kern w:val="2"/>
            <w:lang w:val="en-US" w:eastAsia="zh-CN"/>
          </w:rPr>
          <w:t>’</w:t>
        </w:r>
        <w:r w:rsidRPr="008A04AB">
          <w:rPr>
            <w:rFonts w:cs="Arial" w:hint="eastAsia"/>
            <w:i/>
            <w:color w:val="FF0000"/>
            <w:kern w:val="2"/>
            <w:lang w:val="en-US" w:eastAsia="zh-CN"/>
          </w:rPr>
          <w:t>s</w:t>
        </w:r>
        <w:r>
          <w:rPr>
            <w:rFonts w:cs="Arial" w:hint="eastAsia"/>
            <w:i/>
            <w:color w:val="FF0000"/>
            <w:kern w:val="2"/>
            <w:lang w:val="en-US" w:eastAsia="zh-CN"/>
          </w:rPr>
          <w:t xml:space="preserve"> note: F</w:t>
        </w:r>
        <w:r w:rsidRPr="008A04AB">
          <w:rPr>
            <w:rFonts w:cs="Arial" w:hint="eastAsia"/>
            <w:i/>
            <w:color w:val="FF0000"/>
            <w:kern w:val="2"/>
            <w:lang w:val="en-US" w:eastAsia="zh-CN"/>
          </w:rPr>
          <w:t xml:space="preserve">or the table of </w:t>
        </w:r>
        <w:r w:rsidRPr="008A04AB">
          <w:rPr>
            <w:rFonts w:ascii="MS Gothic" w:eastAsia="MS Gothic" w:hAnsi="MS Gothic" w:cs="MS Gothic" w:hint="eastAsia"/>
            <w:i/>
            <w:color w:val="FF0000"/>
            <w:kern w:val="2"/>
            <w:lang w:val="en-US" w:eastAsia="zh-CN"/>
          </w:rPr>
          <w:t>∆</w:t>
        </w:r>
        <w:r w:rsidRPr="008A04AB">
          <w:rPr>
            <w:rFonts w:cs="Arial" w:hint="eastAsia"/>
            <w:i/>
            <w:color w:val="FF0000"/>
            <w:kern w:val="2"/>
            <w:lang w:val="en-US" w:eastAsia="zh-CN"/>
          </w:rPr>
          <w:t>T</w:t>
        </w:r>
        <w:r w:rsidRPr="008A04AB">
          <w:rPr>
            <w:rFonts w:cs="Arial" w:hint="eastAsia"/>
            <w:i/>
            <w:color w:val="FF0000"/>
            <w:kern w:val="2"/>
            <w:vertAlign w:val="subscript"/>
            <w:lang w:val="en-US" w:eastAsia="zh-CN"/>
          </w:rPr>
          <w:t>IB,c</w:t>
        </w:r>
        <w:r w:rsidRPr="008A04AB">
          <w:rPr>
            <w:rFonts w:cs="Arial" w:hint="eastAsia"/>
            <w:i/>
            <w:color w:val="FF0000"/>
            <w:kern w:val="2"/>
            <w:lang w:val="en-US" w:eastAsia="zh-CN"/>
          </w:rPr>
          <w:t xml:space="preserve"> and </w:t>
        </w:r>
        <w:r w:rsidRPr="008A04AB">
          <w:rPr>
            <w:rFonts w:ascii="MS Gothic" w:eastAsia="MS Gothic" w:hAnsi="MS Gothic" w:cs="MS Gothic" w:hint="eastAsia"/>
            <w:i/>
            <w:color w:val="FF0000"/>
            <w:kern w:val="2"/>
            <w:lang w:val="en-US" w:eastAsia="zh-CN"/>
          </w:rPr>
          <w:t>∆</w:t>
        </w:r>
        <w:r w:rsidRPr="008A04AB">
          <w:rPr>
            <w:rFonts w:cs="Arial" w:hint="eastAsia"/>
            <w:i/>
            <w:color w:val="FF0000"/>
            <w:kern w:val="2"/>
            <w:lang w:val="en-US" w:eastAsia="zh-CN"/>
          </w:rPr>
          <w:t>R</w:t>
        </w:r>
        <w:r w:rsidRPr="008A04AB">
          <w:rPr>
            <w:rFonts w:cs="Arial" w:hint="eastAsia"/>
            <w:i/>
            <w:color w:val="FF0000"/>
            <w:kern w:val="2"/>
            <w:vertAlign w:val="subscript"/>
            <w:lang w:val="en-US" w:eastAsia="zh-CN"/>
          </w:rPr>
          <w:t>IB,c</w:t>
        </w:r>
        <w:r w:rsidRPr="008A04AB">
          <w:rPr>
            <w:rFonts w:cs="Arial" w:hint="eastAsia"/>
            <w:i/>
            <w:color w:val="FF0000"/>
            <w:kern w:val="2"/>
            <w:lang w:val="en-US" w:eastAsia="zh-CN"/>
          </w:rPr>
          <w:t xml:space="preserve"> values, please use the same table format as in the latest TS 38.101-1.</w:t>
        </w:r>
      </w:ins>
    </w:p>
    <w:p w14:paraId="0385B2A9" w14:textId="77777777" w:rsidR="00F8318B" w:rsidRDefault="00F8318B" w:rsidP="00F8318B">
      <w:pPr>
        <w:rPr>
          <w:ins w:id="4499" w:author="ZTE-Ma Zhifeng" w:date="2024-08-26T17:20:00Z"/>
        </w:rPr>
      </w:pPr>
      <w:ins w:id="4500" w:author="ZTE-Ma Zhifeng" w:date="2024-08-26T17:20:00Z">
        <w:r>
          <w:t xml:space="preserve">For </w:t>
        </w:r>
        <w:r>
          <w:rPr>
            <w:lang w:val="en-US" w:eastAsia="zh-CN"/>
          </w:rPr>
          <w:t>CA</w:t>
        </w:r>
        <w:r>
          <w:rPr>
            <w:lang w:eastAsia="zh-CN"/>
          </w:rPr>
          <w:t>_</w:t>
        </w:r>
        <w:r>
          <w:rPr>
            <w:lang w:val="en-US" w:eastAsia="zh-CN"/>
          </w:rPr>
          <w:t>n1</w:t>
        </w:r>
        <w:r>
          <w:rPr>
            <w:lang w:eastAsia="ja-JP"/>
          </w:rPr>
          <w:t>-n</w:t>
        </w:r>
        <w:r>
          <w:rPr>
            <w:lang w:val="en-US" w:eastAsia="zh-CN"/>
          </w:rPr>
          <w:t>7-</w:t>
        </w:r>
        <w:r>
          <w:rPr>
            <w:rFonts w:hint="eastAsia"/>
            <w:lang w:val="en-US" w:eastAsia="zh-CN"/>
          </w:rPr>
          <w:t>n</w:t>
        </w:r>
        <w:r>
          <w:rPr>
            <w:lang w:val="en-US" w:eastAsia="zh-CN"/>
          </w:rPr>
          <w:t>75</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w:t>
        </w:r>
        <w:r w:rsidRPr="005A43BB">
          <w:rPr>
            <w:rFonts w:hint="eastAsia"/>
          </w:rPr>
          <w:t>have</w:t>
        </w:r>
        <w:r>
          <w:t xml:space="preserve"> </w:t>
        </w:r>
        <w:r w:rsidRPr="00BE2404">
          <w:rPr>
            <w:rFonts w:hint="eastAsia"/>
          </w:rPr>
          <w:t>already</w:t>
        </w:r>
        <w:r>
          <w:t xml:space="preserve"> </w:t>
        </w:r>
        <w:r w:rsidRPr="005A43BB">
          <w:rPr>
            <w:rFonts w:hint="eastAsia"/>
          </w:rPr>
          <w:t>been</w:t>
        </w:r>
        <w:r>
          <w:t xml:space="preserve"> </w:t>
        </w:r>
        <w:r w:rsidRPr="00BE2404">
          <w:rPr>
            <w:rFonts w:hint="eastAsia"/>
          </w:rPr>
          <w:t>specified</w:t>
        </w:r>
        <w:r>
          <w:t xml:space="preserve"> </w:t>
        </w:r>
        <w:r w:rsidRPr="00BE2404">
          <w:rPr>
            <w:rFonts w:hint="eastAsia"/>
          </w:rPr>
          <w:t>in</w:t>
        </w:r>
        <w:r>
          <w:t xml:space="preserve"> TS 38.101-1.</w:t>
        </w:r>
      </w:ins>
    </w:p>
    <w:p w14:paraId="3B23A09D" w14:textId="6059E6C6" w:rsidR="00F8318B" w:rsidRPr="00F8318B" w:rsidRDefault="00F8318B" w:rsidP="00F8318B">
      <w:pPr>
        <w:pStyle w:val="31"/>
        <w:rPr>
          <w:ins w:id="4501" w:author="ZTE-Ma Zhifeng" w:date="2024-08-26T17:20:00Z"/>
          <w:rFonts w:cs="Arial"/>
          <w:szCs w:val="28"/>
          <w:lang w:val="en-US" w:eastAsia="zh-CN"/>
          <w:rPrChange w:id="4502" w:author="ZTE-Ma Zhifeng" w:date="2024-08-26T17:22:00Z">
            <w:rPr>
              <w:ins w:id="4503" w:author="ZTE-Ma Zhifeng" w:date="2024-08-26T17:20:00Z"/>
              <w:rFonts w:cs="Arial"/>
              <w:szCs w:val="28"/>
            </w:rPr>
          </w:rPrChange>
        </w:rPr>
      </w:pPr>
      <w:bookmarkStart w:id="4504" w:name="_Toc175687554"/>
      <w:ins w:id="4505" w:author="ZTE-Ma Zhifeng" w:date="2024-08-26T17:20:00Z">
        <w:r w:rsidRPr="00F8318B">
          <w:rPr>
            <w:rFonts w:cs="Arial"/>
            <w:szCs w:val="28"/>
            <w:lang w:val="en-US" w:eastAsia="zh-CN"/>
            <w:rPrChange w:id="4506" w:author="ZTE-Ma Zhifeng" w:date="2024-08-26T17:22:00Z">
              <w:rPr>
                <w:rFonts w:cs="Arial"/>
                <w:szCs w:val="28"/>
              </w:rPr>
            </w:rPrChange>
          </w:rPr>
          <w:t>5.</w:t>
        </w:r>
      </w:ins>
      <w:ins w:id="4507" w:author="ZTE-Ma Zhifeng" w:date="2024-08-26T17:27:00Z">
        <w:r>
          <w:rPr>
            <w:rFonts w:cs="Arial"/>
            <w:szCs w:val="28"/>
            <w:lang w:val="en-US" w:eastAsia="zh-CN"/>
          </w:rPr>
          <w:t>8</w:t>
        </w:r>
      </w:ins>
      <w:ins w:id="4508" w:author="ZTE-Ma Zhifeng" w:date="2024-08-26T17:20:00Z">
        <w:r w:rsidRPr="00F8318B">
          <w:rPr>
            <w:rFonts w:cs="Arial"/>
            <w:szCs w:val="28"/>
            <w:lang w:val="en-US" w:eastAsia="zh-CN"/>
            <w:rPrChange w:id="4509" w:author="ZTE-Ma Zhifeng" w:date="2024-08-26T17:22:00Z">
              <w:rPr>
                <w:rFonts w:cs="Arial"/>
                <w:szCs w:val="28"/>
              </w:rPr>
            </w:rPrChange>
          </w:rPr>
          <w:t>.2</w:t>
        </w:r>
        <w:r w:rsidRPr="00F8318B">
          <w:rPr>
            <w:rFonts w:cs="Arial"/>
            <w:szCs w:val="28"/>
            <w:lang w:val="en-US" w:eastAsia="zh-CN"/>
            <w:rPrChange w:id="4510" w:author="ZTE-Ma Zhifeng" w:date="2024-08-26T17:22:00Z">
              <w:rPr>
                <w:rFonts w:cs="Arial"/>
                <w:szCs w:val="28"/>
              </w:rPr>
            </w:rPrChange>
          </w:rPr>
          <w:tab/>
          <w:t>Specific for 2 bands UL CA</w:t>
        </w:r>
        <w:bookmarkEnd w:id="4504"/>
      </w:ins>
    </w:p>
    <w:p w14:paraId="60D568BF" w14:textId="6C5784C0" w:rsidR="00F8318B" w:rsidRPr="00F8318B" w:rsidRDefault="00F8318B">
      <w:pPr>
        <w:pStyle w:val="41"/>
        <w:rPr>
          <w:ins w:id="4511" w:author="ZTE-Ma Zhifeng" w:date="2024-08-26T17:20:00Z"/>
          <w:rPrChange w:id="4512" w:author="ZTE-Ma Zhifeng" w:date="2024-08-26T17:23:00Z">
            <w:rPr>
              <w:ins w:id="4513" w:author="ZTE-Ma Zhifeng" w:date="2024-08-26T17:20:00Z"/>
              <w:rFonts w:eastAsia="Times New Roman"/>
              <w:lang w:eastAsia="en-GB"/>
            </w:rPr>
          </w:rPrChange>
        </w:rPr>
        <w:pPrChange w:id="4514" w:author="ZTE-Ma Zhifeng" w:date="2024-08-26T17:23:00Z">
          <w:pPr>
            <w:pStyle w:val="41"/>
            <w:overflowPunct w:val="0"/>
            <w:autoSpaceDE w:val="0"/>
            <w:autoSpaceDN w:val="0"/>
            <w:adjustRightInd w:val="0"/>
            <w:textAlignment w:val="baseline"/>
          </w:pPr>
        </w:pPrChange>
      </w:pPr>
      <w:bookmarkStart w:id="4515" w:name="_Toc175687555"/>
      <w:ins w:id="4516" w:author="ZTE-Ma Zhifeng" w:date="2024-08-26T17:20:00Z">
        <w:r w:rsidRPr="00F8318B">
          <w:rPr>
            <w:rPrChange w:id="4517" w:author="ZTE-Ma Zhifeng" w:date="2024-08-26T17:23:00Z">
              <w:rPr>
                <w:rFonts w:eastAsia="Times New Roman"/>
                <w:lang w:eastAsia="en-GB"/>
              </w:rPr>
            </w:rPrChange>
          </w:rPr>
          <w:t>5.</w:t>
        </w:r>
      </w:ins>
      <w:ins w:id="4518" w:author="ZTE-Ma Zhifeng" w:date="2024-08-26T17:27:00Z">
        <w:r>
          <w:t>8</w:t>
        </w:r>
      </w:ins>
      <w:ins w:id="4519" w:author="ZTE-Ma Zhifeng" w:date="2024-08-26T17:20:00Z">
        <w:r w:rsidRPr="00F8318B">
          <w:rPr>
            <w:rPrChange w:id="4520" w:author="ZTE-Ma Zhifeng" w:date="2024-08-26T17:23:00Z">
              <w:rPr>
                <w:rFonts w:eastAsia="Times New Roman"/>
                <w:lang w:eastAsia="en-GB"/>
              </w:rPr>
            </w:rPrChange>
          </w:rPr>
          <w:t>.2.1</w:t>
        </w:r>
        <w:r w:rsidRPr="00F8318B">
          <w:rPr>
            <w:rPrChange w:id="4521" w:author="ZTE-Ma Zhifeng" w:date="2024-08-26T17:23:00Z">
              <w:rPr>
                <w:rFonts w:eastAsia="Times New Roman"/>
                <w:lang w:eastAsia="en-GB"/>
              </w:rPr>
            </w:rPrChange>
          </w:rPr>
          <w:tab/>
          <w:t>UE co-existence studies</w:t>
        </w:r>
        <w:bookmarkEnd w:id="4515"/>
      </w:ins>
    </w:p>
    <w:p w14:paraId="76204CB0" w14:textId="77777777" w:rsidR="00F8318B" w:rsidRDefault="00F8318B" w:rsidP="00F8318B">
      <w:pPr>
        <w:rPr>
          <w:ins w:id="4522" w:author="ZTE-Ma Zhifeng" w:date="2024-08-26T17:20:00Z"/>
          <w:i/>
          <w:iCs/>
          <w:color w:val="FF0000"/>
          <w:lang w:val="en-US" w:eastAsia="zh-CN"/>
        </w:rPr>
      </w:pPr>
      <w:ins w:id="4523" w:author="ZTE-Ma Zhifeng" w:date="2024-08-26T17:20:00Z">
        <w:r>
          <w:rPr>
            <w:rFonts w:cs="Arial" w:hint="eastAsia"/>
            <w:i/>
            <w:color w:val="FF0000"/>
            <w:kern w:val="2"/>
            <w:lang w:val="en-US" w:eastAsia="zh-CN"/>
          </w:rPr>
          <w:t>Editor</w:t>
        </w:r>
        <w:r>
          <w:rPr>
            <w:rFonts w:cs="Arial"/>
            <w:i/>
            <w:color w:val="FF0000"/>
            <w:kern w:val="2"/>
            <w:lang w:val="en-US" w:eastAsia="zh-CN"/>
          </w:rPr>
          <w:t>’</w:t>
        </w:r>
        <w:r>
          <w:rPr>
            <w:rFonts w:cs="Arial" w:hint="eastAsia"/>
            <w:i/>
            <w:color w:val="FF0000"/>
            <w:kern w:val="2"/>
            <w:lang w:val="en-US" w:eastAsia="zh-CN"/>
          </w:rPr>
          <w:t xml:space="preserve">s </w:t>
        </w:r>
        <w:r>
          <w:rPr>
            <w:rFonts w:hint="eastAsia"/>
            <w:i/>
            <w:iCs/>
            <w:color w:val="FF0000"/>
            <w:lang w:val="en-US" w:eastAsia="zh-CN"/>
          </w:rPr>
          <w:t>Note: The tables in this section are provided to identify potential issues to be analy</w:t>
        </w:r>
        <w:r>
          <w:rPr>
            <w:i/>
            <w:iCs/>
            <w:color w:val="FF0000"/>
            <w:lang w:val="en-US" w:eastAsia="zh-CN"/>
          </w:rPr>
          <w:t>z</w:t>
        </w:r>
        <w:r>
          <w:rPr>
            <w:rFonts w:hint="eastAsia"/>
            <w:i/>
            <w:iCs/>
            <w:color w:val="FF0000"/>
            <w:lang w:val="en-US" w:eastAsia="zh-CN"/>
          </w:rPr>
          <w:t>ed based on interference frequency range calculations, whether to specify the MSD related to collisions with the victim receiver frequency range should be based on the detailed REFSENS analysis.</w:t>
        </w:r>
      </w:ins>
    </w:p>
    <w:p w14:paraId="502AEBF4" w14:textId="52B8BA90" w:rsidR="00F8318B" w:rsidRPr="00242348" w:rsidRDefault="00F8318B" w:rsidP="00F8318B">
      <w:pPr>
        <w:pStyle w:val="51"/>
        <w:overflowPunct w:val="0"/>
        <w:autoSpaceDE w:val="0"/>
        <w:autoSpaceDN w:val="0"/>
        <w:adjustRightInd w:val="0"/>
        <w:textAlignment w:val="baseline"/>
        <w:rPr>
          <w:ins w:id="4524" w:author="ZTE-Ma Zhifeng" w:date="2024-08-26T17:20:00Z"/>
          <w:snapToGrid w:val="0"/>
          <w:lang w:eastAsia="en-GB"/>
        </w:rPr>
      </w:pPr>
      <w:bookmarkStart w:id="4525" w:name="_Toc175687556"/>
      <w:ins w:id="4526" w:author="ZTE-Ma Zhifeng" w:date="2024-08-26T17:20:00Z">
        <w:r w:rsidRPr="00242348">
          <w:rPr>
            <w:rFonts w:hint="eastAsia"/>
            <w:snapToGrid w:val="0"/>
            <w:lang w:eastAsia="en-GB"/>
          </w:rPr>
          <w:t>5.</w:t>
        </w:r>
      </w:ins>
      <w:ins w:id="4527" w:author="ZTE-Ma Zhifeng" w:date="2024-08-26T17:27:00Z">
        <w:r>
          <w:rPr>
            <w:snapToGrid w:val="0"/>
            <w:lang w:eastAsia="en-GB"/>
          </w:rPr>
          <w:t>8</w:t>
        </w:r>
      </w:ins>
      <w:ins w:id="4528" w:author="ZTE-Ma Zhifeng" w:date="2024-08-26T17:20:00Z">
        <w:r w:rsidRPr="00242348">
          <w:rPr>
            <w:snapToGrid w:val="0"/>
            <w:lang w:eastAsia="en-GB"/>
          </w:rPr>
          <w:t>.2.</w:t>
        </w:r>
        <w:r>
          <w:rPr>
            <w:snapToGrid w:val="0"/>
            <w:lang w:eastAsia="en-GB"/>
          </w:rPr>
          <w:t>1</w:t>
        </w:r>
        <w:r w:rsidRPr="00242348">
          <w:rPr>
            <w:snapToGrid w:val="0"/>
            <w:lang w:eastAsia="en-GB"/>
          </w:rPr>
          <w:t>.1</w:t>
        </w:r>
        <w:r w:rsidRPr="00242348">
          <w:rPr>
            <w:snapToGrid w:val="0"/>
            <w:lang w:eastAsia="en-GB"/>
          </w:rPr>
          <w:tab/>
          <w:t>Co-existence studies for 2UL band with 1CC per band</w:t>
        </w:r>
        <w:bookmarkEnd w:id="4525"/>
      </w:ins>
    </w:p>
    <w:p w14:paraId="19AADEC3" w14:textId="77777777" w:rsidR="00F8318B" w:rsidRPr="0007219E" w:rsidRDefault="00F8318B" w:rsidP="00F8318B">
      <w:pPr>
        <w:rPr>
          <w:ins w:id="4529" w:author="ZTE-Ma Zhifeng" w:date="2024-08-26T17:20:00Z"/>
          <w:i/>
          <w:iCs/>
          <w:color w:val="FF0000"/>
          <w:lang w:val="en-US" w:eastAsia="zh-CN"/>
        </w:rPr>
      </w:pPr>
      <w:ins w:id="4530" w:author="ZTE-Ma Zhifeng" w:date="2024-08-26T17:20:00Z">
        <w:r>
          <w:rPr>
            <w:rFonts w:cs="Arial" w:hint="eastAsia"/>
            <w:i/>
            <w:color w:val="FF0000"/>
            <w:kern w:val="2"/>
            <w:lang w:val="en-US" w:eastAsia="zh-CN"/>
          </w:rPr>
          <w:t>Editor</w:t>
        </w:r>
        <w:r>
          <w:rPr>
            <w:rFonts w:cs="Arial"/>
            <w:i/>
            <w:color w:val="FF0000"/>
            <w:kern w:val="2"/>
            <w:lang w:val="en-US" w:eastAsia="zh-CN"/>
          </w:rPr>
          <w:t>’</w:t>
        </w:r>
        <w:r>
          <w:rPr>
            <w:rFonts w:cs="Arial" w:hint="eastAsia"/>
            <w:i/>
            <w:color w:val="FF0000"/>
            <w:kern w:val="2"/>
            <w:lang w:val="en-US" w:eastAsia="zh-CN"/>
          </w:rPr>
          <w:t xml:space="preserve">s </w:t>
        </w:r>
        <w:r>
          <w:rPr>
            <w:rFonts w:hint="eastAsia"/>
            <w:i/>
            <w:iCs/>
            <w:color w:val="FF0000"/>
            <w:lang w:val="en-US" w:eastAsia="zh-CN"/>
          </w:rPr>
          <w:t xml:space="preserve">Note: </w:t>
        </w:r>
        <w:r w:rsidRPr="0007219E">
          <w:rPr>
            <w:i/>
            <w:iCs/>
            <w:color w:val="FF0000"/>
            <w:lang w:val="en-US" w:eastAsia="zh-CN"/>
          </w:rPr>
          <w:t>Since the IMD tables have already been calculated for the different two band fallbacks, the tables below may skip the IMD calculations and refer to the relevant two band TP tables. Nonetheless, the IMD issues should be stated, and the related TPs referenced.</w:t>
        </w:r>
        <w:r>
          <w:rPr>
            <w:i/>
            <w:iCs/>
            <w:color w:val="FF0000"/>
            <w:lang w:val="en-US" w:eastAsia="zh-CN"/>
          </w:rPr>
          <w:t xml:space="preserve"> Only one example table is provided in this template but there may be up to three cases for the victim DL band and as many tables may be needed.</w:t>
        </w:r>
      </w:ins>
    </w:p>
    <w:p w14:paraId="4B30A0A0" w14:textId="2F838FFA" w:rsidR="00F8318B" w:rsidRPr="00A76C0A" w:rsidRDefault="00F8318B" w:rsidP="00F8318B">
      <w:pPr>
        <w:rPr>
          <w:ins w:id="4531" w:author="ZTE-Ma Zhifeng" w:date="2024-08-26T17:20:00Z"/>
          <w:rFonts w:eastAsia="MS Mincho"/>
        </w:rPr>
      </w:pPr>
      <w:ins w:id="4532" w:author="ZTE-Ma Zhifeng" w:date="2024-08-26T17:20:00Z">
        <w:r w:rsidRPr="00A76C0A">
          <w:rPr>
            <w:rFonts w:eastAsia="MS Mincho"/>
          </w:rPr>
          <w:t xml:space="preserve">Table </w:t>
        </w:r>
        <w:r w:rsidRPr="00A76C0A">
          <w:rPr>
            <w:rFonts w:eastAsia="MS Mincho" w:hint="eastAsia"/>
          </w:rPr>
          <w:t>5.</w:t>
        </w:r>
      </w:ins>
      <w:ins w:id="4533" w:author="ZTE-Ma Zhifeng" w:date="2024-08-26T17:27:00Z">
        <w:r>
          <w:rPr>
            <w:rFonts w:eastAsia="MS Mincho"/>
          </w:rPr>
          <w:t>8</w:t>
        </w:r>
      </w:ins>
      <w:ins w:id="4534" w:author="ZTE-Ma Zhifeng" w:date="2024-08-26T17:20:00Z">
        <w:r>
          <w:rPr>
            <w:rFonts w:eastAsia="MS Mincho"/>
          </w:rPr>
          <w:t>.2.1</w:t>
        </w:r>
        <w:r w:rsidRPr="00A76C0A">
          <w:rPr>
            <w:rFonts w:eastAsia="MS Mincho"/>
          </w:rPr>
          <w:t xml:space="preserve">.1-1 provides the two UL bands with one CC per band IMD interference analysis for </w:t>
        </w:r>
        <w:r w:rsidRPr="009D535B">
          <w:rPr>
            <w:rFonts w:eastAsia="MS Mincho"/>
          </w:rPr>
          <w:t>CA_n</w:t>
        </w:r>
        <w:r>
          <w:rPr>
            <w:rFonts w:eastAsia="MS Mincho"/>
          </w:rPr>
          <w:t>1</w:t>
        </w:r>
        <w:r w:rsidRPr="009D535B">
          <w:rPr>
            <w:rFonts w:eastAsia="MS Mincho"/>
          </w:rPr>
          <w:t>A-n</w:t>
        </w:r>
        <w:r>
          <w:rPr>
            <w:rFonts w:eastAsia="MS Mincho"/>
          </w:rPr>
          <w:t>7</w:t>
        </w:r>
        <w:r w:rsidRPr="009D535B">
          <w:rPr>
            <w:rFonts w:eastAsia="MS Mincho"/>
          </w:rPr>
          <w:t>A-n7</w:t>
        </w:r>
        <w:r>
          <w:rPr>
            <w:rFonts w:eastAsia="MS Mincho"/>
          </w:rPr>
          <w:t>5</w:t>
        </w:r>
        <w:r w:rsidRPr="009D535B">
          <w:rPr>
            <w:rFonts w:eastAsia="MS Mincho"/>
          </w:rPr>
          <w:t>A</w:t>
        </w:r>
        <w:r w:rsidRPr="00A76C0A">
          <w:rPr>
            <w:rFonts w:eastAsia="MS Mincho"/>
          </w:rPr>
          <w:t xml:space="preserve"> with UL </w:t>
        </w:r>
        <w:r w:rsidRPr="009D535B">
          <w:rPr>
            <w:rFonts w:eastAsia="MS Mincho"/>
          </w:rPr>
          <w:t>CA_n</w:t>
        </w:r>
        <w:r>
          <w:rPr>
            <w:rFonts w:eastAsia="MS Mincho"/>
          </w:rPr>
          <w:t>1</w:t>
        </w:r>
        <w:r w:rsidRPr="009D535B">
          <w:rPr>
            <w:rFonts w:eastAsia="MS Mincho"/>
          </w:rPr>
          <w:t>A-n</w:t>
        </w:r>
        <w:r>
          <w:rPr>
            <w:rFonts w:eastAsia="MS Mincho"/>
          </w:rPr>
          <w:t>7</w:t>
        </w:r>
        <w:r w:rsidRPr="009D535B">
          <w:rPr>
            <w:rFonts w:eastAsia="MS Mincho"/>
          </w:rPr>
          <w:t>A</w:t>
        </w:r>
        <w:r w:rsidRPr="00A76C0A">
          <w:rPr>
            <w:rFonts w:eastAsia="MS Mincho"/>
          </w:rPr>
          <w:t>.</w:t>
        </w:r>
      </w:ins>
    </w:p>
    <w:p w14:paraId="238F0666" w14:textId="11515CEB" w:rsidR="00F8318B" w:rsidRPr="00F8318B" w:rsidRDefault="00F8318B">
      <w:pPr>
        <w:pStyle w:val="TH"/>
        <w:rPr>
          <w:ins w:id="4535" w:author="ZTE-Ma Zhifeng" w:date="2024-08-26T17:20:00Z"/>
          <w:rFonts w:cs="Arial"/>
          <w:b w:val="0"/>
          <w:rPrChange w:id="4536" w:author="ZTE-Ma Zhifeng" w:date="2024-08-26T17:24:00Z">
            <w:rPr>
              <w:ins w:id="4537" w:author="ZTE-Ma Zhifeng" w:date="2024-08-26T17:20:00Z"/>
              <w:rFonts w:ascii="Arial" w:hAnsi="Arial" w:cs="Arial"/>
              <w:b/>
              <w:lang w:eastAsia="zh-CN"/>
            </w:rPr>
          </w:rPrChange>
        </w:rPr>
        <w:pPrChange w:id="4538" w:author="ZTE-Ma Zhifeng" w:date="2024-08-26T17:24:00Z">
          <w:pPr>
            <w:keepNext/>
            <w:keepLines/>
            <w:spacing w:before="60"/>
            <w:jc w:val="center"/>
          </w:pPr>
        </w:pPrChange>
      </w:pPr>
      <w:ins w:id="4539" w:author="ZTE-Ma Zhifeng" w:date="2024-08-26T17:20:00Z">
        <w:r w:rsidRPr="00F8318B">
          <w:rPr>
            <w:rFonts w:cs="Arial"/>
            <w:rPrChange w:id="4540" w:author="ZTE-Ma Zhifeng" w:date="2024-08-26T17:24:00Z">
              <w:rPr>
                <w:rFonts w:cs="Arial"/>
                <w:lang w:eastAsia="zh-CN"/>
              </w:rPr>
            </w:rPrChange>
          </w:rPr>
          <w:lastRenderedPageBreak/>
          <w:t>Table 5.</w:t>
        </w:r>
      </w:ins>
      <w:ins w:id="4541" w:author="ZTE-Ma Zhifeng" w:date="2024-08-26T17:27:00Z">
        <w:r>
          <w:rPr>
            <w:rFonts w:cs="Arial"/>
          </w:rPr>
          <w:t>8</w:t>
        </w:r>
      </w:ins>
      <w:ins w:id="4542" w:author="ZTE-Ma Zhifeng" w:date="2024-08-26T17:20:00Z">
        <w:r w:rsidRPr="00F8318B">
          <w:rPr>
            <w:rFonts w:cs="Arial"/>
            <w:rPrChange w:id="4543" w:author="ZTE-Ma Zhifeng" w:date="2024-08-26T17:24:00Z">
              <w:rPr>
                <w:rFonts w:cs="Arial"/>
                <w:lang w:eastAsia="zh-CN"/>
              </w:rPr>
            </w:rPrChange>
          </w:rPr>
          <w:t>.2.1.1-1: Two UL bands IMD analysis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Change w:id="4544">
          <w:tblGrid>
            <w:gridCol w:w="2885"/>
            <w:gridCol w:w="1800"/>
            <w:gridCol w:w="1749"/>
            <w:gridCol w:w="1620"/>
            <w:gridCol w:w="1799"/>
          </w:tblGrid>
        </w:tblGridChange>
      </w:tblGrid>
      <w:tr w:rsidR="00F8318B" w14:paraId="2445315D" w14:textId="77777777" w:rsidTr="002D5D5E">
        <w:trPr>
          <w:trHeight w:val="266"/>
          <w:ins w:id="4545" w:author="ZTE-Ma Zhifeng" w:date="2024-08-26T17:20: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F53C97" w14:textId="77777777" w:rsidR="00F8318B" w:rsidRDefault="00F8318B" w:rsidP="002D5D5E">
            <w:pPr>
              <w:pStyle w:val="TAH"/>
              <w:rPr>
                <w:ins w:id="4546" w:author="ZTE-Ma Zhifeng" w:date="2024-08-26T17:20:00Z"/>
                <w:b w:val="0"/>
                <w:lang w:val="en-US"/>
              </w:rPr>
            </w:pPr>
            <w:ins w:id="4547" w:author="ZTE-Ma Zhifeng" w:date="2024-08-26T17:20:00Z">
              <w:r>
                <w:t>UE UL carriers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2235EA" w14:textId="77777777" w:rsidR="00F8318B" w:rsidRDefault="00F8318B" w:rsidP="002D5D5E">
            <w:pPr>
              <w:pStyle w:val="TAH"/>
              <w:rPr>
                <w:ins w:id="4548" w:author="ZTE-Ma Zhifeng" w:date="2024-08-26T17:20:00Z"/>
              </w:rPr>
            </w:pPr>
            <w:ins w:id="4549" w:author="ZTE-Ma Zhifeng" w:date="2024-08-26T17:20:00Z">
              <w:r>
                <w:t>f</w:t>
              </w:r>
              <w:r>
                <w:rPr>
                  <w:vertAlign w:val="subscript"/>
                </w:rPr>
                <w:t>x_low</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7B094F" w14:textId="77777777" w:rsidR="00F8318B" w:rsidRDefault="00F8318B" w:rsidP="002D5D5E">
            <w:pPr>
              <w:pStyle w:val="TAH"/>
              <w:rPr>
                <w:ins w:id="4550" w:author="ZTE-Ma Zhifeng" w:date="2024-08-26T17:20:00Z"/>
              </w:rPr>
            </w:pPr>
            <w:ins w:id="4551" w:author="ZTE-Ma Zhifeng" w:date="2024-08-26T17:20:00Z">
              <w:r>
                <w:t>f</w:t>
              </w:r>
              <w:r>
                <w:rPr>
                  <w:vertAlign w:val="subscript"/>
                </w:rPr>
                <w:t>x_high</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D20D120" w14:textId="77777777" w:rsidR="00F8318B" w:rsidRDefault="00F8318B" w:rsidP="002D5D5E">
            <w:pPr>
              <w:pStyle w:val="TAH"/>
              <w:rPr>
                <w:ins w:id="4552" w:author="ZTE-Ma Zhifeng" w:date="2024-08-26T17:20:00Z"/>
              </w:rPr>
            </w:pPr>
            <w:ins w:id="4553" w:author="ZTE-Ma Zhifeng" w:date="2024-08-26T17:20:00Z">
              <w:r>
                <w:t>f</w:t>
              </w:r>
              <w:r>
                <w:rPr>
                  <w:vertAlign w:val="subscript"/>
                </w:rPr>
                <w:t>y_low</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F037FA8" w14:textId="77777777" w:rsidR="00F8318B" w:rsidRDefault="00F8318B" w:rsidP="002D5D5E">
            <w:pPr>
              <w:pStyle w:val="TAH"/>
              <w:rPr>
                <w:ins w:id="4554" w:author="ZTE-Ma Zhifeng" w:date="2024-08-26T17:20:00Z"/>
              </w:rPr>
            </w:pPr>
            <w:ins w:id="4555" w:author="ZTE-Ma Zhifeng" w:date="2024-08-26T17:20:00Z">
              <w:r>
                <w:t>f</w:t>
              </w:r>
              <w:r>
                <w:rPr>
                  <w:vertAlign w:val="subscript"/>
                </w:rPr>
                <w:t>y_high</w:t>
              </w:r>
            </w:ins>
          </w:p>
        </w:tc>
      </w:tr>
      <w:tr w:rsidR="00F8318B" w14:paraId="718F5E77" w14:textId="77777777" w:rsidTr="002D5D5E">
        <w:trPr>
          <w:trHeight w:val="187"/>
          <w:ins w:id="4556" w:author="ZTE-Ma Zhifeng" w:date="2024-08-26T17:20: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D8394C1" w14:textId="77777777" w:rsidR="00F8318B" w:rsidRDefault="00F8318B" w:rsidP="002D5D5E">
            <w:pPr>
              <w:pStyle w:val="TAL"/>
              <w:rPr>
                <w:ins w:id="4557" w:author="ZTE-Ma Zhifeng" w:date="2024-08-26T17:20:00Z"/>
              </w:rPr>
            </w:pPr>
            <w:ins w:id="4558" w:author="ZTE-Ma Zhifeng" w:date="2024-08-26T17:20:00Z">
              <w:r>
                <w:t>2nd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BEE6D09" w14:textId="77777777" w:rsidR="00F8318B" w:rsidRDefault="00F8318B" w:rsidP="002D5D5E">
            <w:pPr>
              <w:pStyle w:val="TAL"/>
              <w:jc w:val="center"/>
              <w:rPr>
                <w:ins w:id="4559" w:author="ZTE-Ma Zhifeng" w:date="2024-08-26T17:20:00Z"/>
                <w:lang w:val="en-US"/>
              </w:rPr>
            </w:pPr>
            <w:ins w:id="4560" w:author="ZTE-Ma Zhifeng" w:date="2024-08-26T17:20:00Z">
              <w:r>
                <w:rPr>
                  <w:lang w:val="en-US"/>
                </w:rPr>
                <w:t>|</w:t>
              </w:r>
              <w:r>
                <w:rPr>
                  <w:lang w:eastAsia="zh-CN"/>
                </w:rPr>
                <w:t>f</w:t>
              </w:r>
              <w:r>
                <w:rPr>
                  <w:vertAlign w:val="subscript"/>
                  <w:lang w:eastAsia="zh-CN"/>
                </w:rPr>
                <w:t>y</w:t>
              </w:r>
              <w:r>
                <w:rPr>
                  <w:vertAlign w:val="subscript"/>
                  <w:lang w:val="en-US"/>
                </w:rPr>
                <w:t>_low</w:t>
              </w:r>
              <w:r>
                <w:rPr>
                  <w:lang w:val="en-US"/>
                </w:rPr>
                <w:t xml:space="preserve"> – f</w:t>
              </w:r>
              <w:r>
                <w:rPr>
                  <w:vertAlign w:val="subscript"/>
                  <w:lang w:val="en-US"/>
                </w:rPr>
                <w:t>x_high</w:t>
              </w:r>
              <w:r>
                <w:rPr>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D9993B" w14:textId="77777777" w:rsidR="00F8318B" w:rsidRDefault="00F8318B" w:rsidP="002D5D5E">
            <w:pPr>
              <w:pStyle w:val="TAL"/>
              <w:jc w:val="center"/>
              <w:rPr>
                <w:ins w:id="4561" w:author="ZTE-Ma Zhifeng" w:date="2024-08-26T17:20:00Z"/>
                <w:lang w:val="en-US"/>
              </w:rPr>
            </w:pPr>
            <w:ins w:id="4562" w:author="ZTE-Ma Zhifeng" w:date="2024-08-26T17:20:00Z">
              <w:r>
                <w:rPr>
                  <w:lang w:val="en-US"/>
                </w:rPr>
                <w:t>|f</w:t>
              </w:r>
              <w:r>
                <w:rPr>
                  <w:vertAlign w:val="subscript"/>
                  <w:lang w:val="en-US"/>
                </w:rPr>
                <w:t>y_high</w:t>
              </w:r>
              <w:r>
                <w:rPr>
                  <w:lang w:val="en-US"/>
                </w:rPr>
                <w:t xml:space="preserve"> – f</w:t>
              </w:r>
              <w:r>
                <w:rPr>
                  <w:vertAlign w:val="subscript"/>
                  <w:lang w:val="en-US"/>
                </w:rPr>
                <w:t>x_low</w:t>
              </w:r>
              <w:r>
                <w:rPr>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AD857A8" w14:textId="77777777" w:rsidR="00F8318B" w:rsidRDefault="00F8318B" w:rsidP="002D5D5E">
            <w:pPr>
              <w:pStyle w:val="TAL"/>
              <w:jc w:val="center"/>
              <w:rPr>
                <w:ins w:id="4563" w:author="ZTE-Ma Zhifeng" w:date="2024-08-26T17:20:00Z"/>
                <w:lang w:val="en-US"/>
              </w:rPr>
            </w:pPr>
            <w:ins w:id="4564" w:author="ZTE-Ma Zhifeng" w:date="2024-08-26T17:20:00Z">
              <w:r>
                <w:rPr>
                  <w:lang w:val="en-US"/>
                </w:rPr>
                <w:t>|f</w:t>
              </w:r>
              <w:r>
                <w:rPr>
                  <w:vertAlign w:val="subscript"/>
                  <w:lang w:val="en-US"/>
                </w:rPr>
                <w:t>y_low</w:t>
              </w:r>
              <w:r>
                <w:rPr>
                  <w:lang w:val="en-US"/>
                </w:rPr>
                <w:t xml:space="preserve"> + f</w:t>
              </w:r>
              <w:r>
                <w:rPr>
                  <w:vertAlign w:val="subscript"/>
                  <w:lang w:val="en-US"/>
                </w:rPr>
                <w:t>x_low</w:t>
              </w:r>
              <w:r>
                <w:rPr>
                  <w:lang w:val="en-US"/>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A79F1A" w14:textId="77777777" w:rsidR="00F8318B" w:rsidRDefault="00F8318B" w:rsidP="002D5D5E">
            <w:pPr>
              <w:pStyle w:val="TAL"/>
              <w:jc w:val="center"/>
              <w:rPr>
                <w:ins w:id="4565" w:author="ZTE-Ma Zhifeng" w:date="2024-08-26T17:20:00Z"/>
                <w:lang w:val="en-US"/>
              </w:rPr>
            </w:pPr>
            <w:ins w:id="4566" w:author="ZTE-Ma Zhifeng" w:date="2024-08-26T17:20:00Z">
              <w:r>
                <w:rPr>
                  <w:lang w:val="en-US"/>
                </w:rPr>
                <w:t>|f</w:t>
              </w:r>
              <w:r>
                <w:rPr>
                  <w:vertAlign w:val="subscript"/>
                  <w:lang w:val="en-US"/>
                </w:rPr>
                <w:t>y_high</w:t>
              </w:r>
              <w:r>
                <w:rPr>
                  <w:lang w:val="en-US"/>
                </w:rPr>
                <w:t xml:space="preserve"> + f</w:t>
              </w:r>
              <w:r>
                <w:rPr>
                  <w:vertAlign w:val="subscript"/>
                  <w:lang w:val="en-US"/>
                </w:rPr>
                <w:t>x_high</w:t>
              </w:r>
              <w:r>
                <w:rPr>
                  <w:lang w:val="en-US"/>
                </w:rPr>
                <w:t>|</w:t>
              </w:r>
            </w:ins>
          </w:p>
        </w:tc>
      </w:tr>
      <w:tr w:rsidR="00F8318B" w14:paraId="7936E8EA" w14:textId="77777777" w:rsidTr="002D5D5E">
        <w:trPr>
          <w:trHeight w:val="187"/>
          <w:ins w:id="4567" w:author="ZTE-Ma Zhifeng" w:date="2024-08-26T17:20: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427FA03" w14:textId="77777777" w:rsidR="00F8318B" w:rsidRDefault="00F8318B" w:rsidP="002D5D5E">
            <w:pPr>
              <w:pStyle w:val="TAL"/>
              <w:rPr>
                <w:ins w:id="4568" w:author="ZTE-Ma Zhifeng" w:date="2024-08-26T17:20:00Z"/>
                <w:lang w:val="en-US"/>
              </w:rPr>
            </w:pPr>
            <w:ins w:id="4569" w:author="ZTE-Ma Zhifeng" w:date="2024-08-26T17:20:00Z">
              <w:r>
                <w:rPr>
                  <w:lang w:val="en-US"/>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CAF0574" w14:textId="77777777" w:rsidR="00F8318B" w:rsidRPr="00273823" w:rsidRDefault="00F8318B" w:rsidP="002D5D5E">
            <w:pPr>
              <w:keepNext/>
              <w:keepLines/>
              <w:spacing w:after="0"/>
              <w:jc w:val="center"/>
              <w:rPr>
                <w:ins w:id="4570" w:author="ZTE-Ma Zhifeng" w:date="2024-08-26T17:20:00Z"/>
                <w:sz w:val="18"/>
                <w:lang w:val="en-US"/>
              </w:rPr>
            </w:pPr>
            <w:ins w:id="4571" w:author="ZTE-Ma Zhifeng" w:date="2024-08-26T17:20:00Z">
              <w:r w:rsidRPr="00320E29">
                <w:rPr>
                  <w:sz w:val="18"/>
                  <w:szCs w:val="18"/>
                </w:rPr>
                <w:t>520</w:t>
              </w:r>
              <w:r w:rsidRPr="00273823">
                <w:rPr>
                  <w:sz w:val="18"/>
                  <w:lang w:val="en-US"/>
                </w:rPr>
                <w:t>–</w:t>
              </w:r>
              <w:r w:rsidRPr="00320E29">
                <w:rPr>
                  <w:sz w:val="18"/>
                  <w:szCs w:val="18"/>
                </w:rPr>
                <w:t>650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1710E1A" w14:textId="77777777" w:rsidR="00F8318B" w:rsidRDefault="00F8318B" w:rsidP="002D5D5E">
            <w:pPr>
              <w:keepNext/>
              <w:keepLines/>
              <w:spacing w:after="0"/>
              <w:jc w:val="center"/>
              <w:rPr>
                <w:ins w:id="4572" w:author="ZTE-Ma Zhifeng" w:date="2024-08-26T17:20:00Z"/>
                <w:sz w:val="18"/>
                <w:lang w:val="en-US"/>
              </w:rPr>
            </w:pPr>
            <w:ins w:id="4573" w:author="ZTE-Ma Zhifeng" w:date="2024-08-26T17:20:00Z">
              <w:r w:rsidRPr="00320E29">
                <w:rPr>
                  <w:sz w:val="18"/>
                  <w:szCs w:val="18"/>
                </w:rPr>
                <w:t>4420</w:t>
              </w:r>
              <w:r>
                <w:rPr>
                  <w:sz w:val="18"/>
                  <w:lang w:val="en-US"/>
                </w:rPr>
                <w:t>–</w:t>
              </w:r>
              <w:r w:rsidRPr="00320E29">
                <w:rPr>
                  <w:sz w:val="18"/>
                  <w:szCs w:val="18"/>
                </w:rPr>
                <w:t>4550</w:t>
              </w:r>
            </w:ins>
          </w:p>
        </w:tc>
      </w:tr>
      <w:tr w:rsidR="00F8318B" w14:paraId="01A2D4D9" w14:textId="77777777" w:rsidTr="002D5D5E">
        <w:trPr>
          <w:trHeight w:val="187"/>
          <w:ins w:id="4574" w:author="ZTE-Ma Zhifeng" w:date="2024-08-26T17:20: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92414F" w14:textId="77777777" w:rsidR="00F8318B" w:rsidRDefault="00F8318B" w:rsidP="002D5D5E">
            <w:pPr>
              <w:pStyle w:val="TAL"/>
              <w:rPr>
                <w:ins w:id="4575" w:author="ZTE-Ma Zhifeng" w:date="2024-08-26T17:20:00Z"/>
                <w:lang w:val="en-US"/>
              </w:rPr>
            </w:pPr>
            <w:ins w:id="4576" w:author="ZTE-Ma Zhifeng" w:date="2024-08-26T17:20:00Z">
              <w:r>
                <w:rPr>
                  <w:lang w:eastAsia="zh-CN"/>
                </w:rPr>
                <w:t>Two-tone</w:t>
              </w:r>
              <w:r>
                <w:rPr>
                  <w:lang w:val="en-US"/>
                </w:rPr>
                <w:t xml:space="preserve"> 3</w:t>
              </w:r>
              <w:r>
                <w:rPr>
                  <w:vertAlign w:val="superscript"/>
                  <w:lang w:val="en-US"/>
                </w:rPr>
                <w:t>rd</w:t>
              </w:r>
              <w:r>
                <w:rPr>
                  <w:lang w:val="en-US"/>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7E0478B" w14:textId="77777777" w:rsidR="00F8318B" w:rsidRDefault="00F8318B" w:rsidP="002D5D5E">
            <w:pPr>
              <w:pStyle w:val="TAL"/>
              <w:jc w:val="center"/>
              <w:rPr>
                <w:ins w:id="4577" w:author="ZTE-Ma Zhifeng" w:date="2024-08-26T17:20:00Z"/>
                <w:lang w:val="en-US"/>
              </w:rPr>
            </w:pPr>
            <w:ins w:id="4578" w:author="ZTE-Ma Zhifeng" w:date="2024-08-26T17:20:00Z">
              <w:r>
                <w:rPr>
                  <w:lang w:val="en-US"/>
                </w:rPr>
                <w:t>|2*f</w:t>
              </w:r>
              <w:r>
                <w:rPr>
                  <w:vertAlign w:val="subscript"/>
                  <w:lang w:val="en-US"/>
                </w:rPr>
                <w:t>x_low</w:t>
              </w:r>
              <w:r>
                <w:rPr>
                  <w:lang w:val="en-US"/>
                </w:rPr>
                <w:t xml:space="preserve"> – f</w:t>
              </w:r>
              <w:r>
                <w:rPr>
                  <w:vertAlign w:val="subscript"/>
                  <w:lang w:val="en-US"/>
                </w:rPr>
                <w:t>y_high</w:t>
              </w:r>
              <w:r>
                <w:rPr>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2258327" w14:textId="77777777" w:rsidR="00F8318B" w:rsidRDefault="00F8318B" w:rsidP="002D5D5E">
            <w:pPr>
              <w:pStyle w:val="TAL"/>
              <w:jc w:val="center"/>
              <w:rPr>
                <w:ins w:id="4579" w:author="ZTE-Ma Zhifeng" w:date="2024-08-26T17:20:00Z"/>
                <w:lang w:val="en-US"/>
              </w:rPr>
            </w:pPr>
            <w:ins w:id="4580" w:author="ZTE-Ma Zhifeng" w:date="2024-08-26T17:20:00Z">
              <w:r>
                <w:rPr>
                  <w:lang w:val="en-US"/>
                </w:rPr>
                <w:t>|2*f</w:t>
              </w:r>
              <w:r>
                <w:rPr>
                  <w:vertAlign w:val="subscript"/>
                  <w:lang w:val="en-US"/>
                </w:rPr>
                <w:t>x_high</w:t>
              </w:r>
              <w:r>
                <w:rPr>
                  <w:lang w:val="en-US"/>
                </w:rPr>
                <w:t xml:space="preserve"> – f</w:t>
              </w:r>
              <w:r>
                <w:rPr>
                  <w:vertAlign w:val="subscript"/>
                  <w:lang w:val="en-US"/>
                </w:rPr>
                <w:t>y_low</w:t>
              </w:r>
              <w:r>
                <w:rPr>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42538FA" w14:textId="77777777" w:rsidR="00F8318B" w:rsidRDefault="00F8318B" w:rsidP="002D5D5E">
            <w:pPr>
              <w:pStyle w:val="TAL"/>
              <w:jc w:val="center"/>
              <w:rPr>
                <w:ins w:id="4581" w:author="ZTE-Ma Zhifeng" w:date="2024-08-26T17:20:00Z"/>
                <w:lang w:val="en-US"/>
              </w:rPr>
            </w:pPr>
            <w:ins w:id="4582" w:author="ZTE-Ma Zhifeng" w:date="2024-08-26T17:20:00Z">
              <w:r>
                <w:rPr>
                  <w:lang w:val="en-US"/>
                </w:rPr>
                <w:t>|2*f</w:t>
              </w:r>
              <w:r>
                <w:rPr>
                  <w:vertAlign w:val="subscript"/>
                  <w:lang w:val="en-US"/>
                </w:rPr>
                <w:t>y_low</w:t>
              </w:r>
              <w:r>
                <w:rPr>
                  <w:lang w:val="en-US"/>
                </w:rPr>
                <w:t xml:space="preserve"> – f</w:t>
              </w:r>
              <w:r>
                <w:rPr>
                  <w:vertAlign w:val="subscript"/>
                  <w:lang w:val="en-US"/>
                </w:rPr>
                <w:t>x_high</w:t>
              </w:r>
              <w:r>
                <w:rPr>
                  <w:lang w:val="en-US"/>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73077F12" w14:textId="77777777" w:rsidR="00F8318B" w:rsidRDefault="00F8318B" w:rsidP="002D5D5E">
            <w:pPr>
              <w:pStyle w:val="TAL"/>
              <w:jc w:val="center"/>
              <w:rPr>
                <w:ins w:id="4583" w:author="ZTE-Ma Zhifeng" w:date="2024-08-26T17:20:00Z"/>
                <w:lang w:val="en-US"/>
              </w:rPr>
            </w:pPr>
            <w:ins w:id="4584" w:author="ZTE-Ma Zhifeng" w:date="2024-08-26T17:20:00Z">
              <w:r>
                <w:rPr>
                  <w:lang w:val="en-US"/>
                </w:rPr>
                <w:t>|2*f</w:t>
              </w:r>
              <w:r>
                <w:rPr>
                  <w:vertAlign w:val="subscript"/>
                  <w:lang w:val="en-US"/>
                </w:rPr>
                <w:t>y_high</w:t>
              </w:r>
              <w:r>
                <w:rPr>
                  <w:lang w:val="en-US"/>
                </w:rPr>
                <w:t xml:space="preserve"> – f</w:t>
              </w:r>
              <w:r>
                <w:rPr>
                  <w:vertAlign w:val="subscript"/>
                  <w:lang w:val="en-US"/>
                </w:rPr>
                <w:t>x_low</w:t>
              </w:r>
              <w:r>
                <w:rPr>
                  <w:lang w:val="en-US"/>
                </w:rPr>
                <w:t>|</w:t>
              </w:r>
            </w:ins>
          </w:p>
        </w:tc>
      </w:tr>
      <w:tr w:rsidR="00F8318B" w14:paraId="167E44CE" w14:textId="77777777" w:rsidTr="002D5D5E">
        <w:trPr>
          <w:trHeight w:val="187"/>
          <w:ins w:id="4585" w:author="ZTE-Ma Zhifeng" w:date="2024-08-26T17:20: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CC2D52" w14:textId="77777777" w:rsidR="00F8318B" w:rsidRDefault="00F8318B" w:rsidP="002D5D5E">
            <w:pPr>
              <w:pStyle w:val="TAL"/>
              <w:rPr>
                <w:ins w:id="4586" w:author="ZTE-Ma Zhifeng" w:date="2024-08-26T17:20:00Z"/>
                <w:lang w:val="en-US"/>
              </w:rPr>
            </w:pPr>
            <w:ins w:id="4587" w:author="ZTE-Ma Zhifeng" w:date="2024-08-26T17:20:00Z">
              <w:r>
                <w:rPr>
                  <w:lang w:val="en-US"/>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9F38E3C" w14:textId="77777777" w:rsidR="00F8318B" w:rsidRPr="00761D3D" w:rsidRDefault="00F8318B" w:rsidP="002D5D5E">
            <w:pPr>
              <w:keepNext/>
              <w:keepLines/>
              <w:spacing w:after="0"/>
              <w:jc w:val="center"/>
              <w:rPr>
                <w:ins w:id="4588" w:author="ZTE-Ma Zhifeng" w:date="2024-08-26T17:20:00Z"/>
                <w:color w:val="FF0000"/>
                <w:sz w:val="18"/>
                <w:lang w:val="en-US"/>
              </w:rPr>
            </w:pPr>
            <w:ins w:id="4589" w:author="ZTE-Ma Zhifeng" w:date="2024-08-26T17:20:00Z">
              <w:r w:rsidRPr="00320E29">
                <w:rPr>
                  <w:color w:val="FF0000"/>
                  <w:sz w:val="18"/>
                  <w:szCs w:val="18"/>
                </w:rPr>
                <w:t>1270</w:t>
              </w:r>
              <w:r w:rsidRPr="00761D3D">
                <w:rPr>
                  <w:color w:val="FF0000"/>
                  <w:sz w:val="18"/>
                  <w:lang w:val="en-US"/>
                </w:rPr>
                <w:t>–</w:t>
              </w:r>
              <w:r w:rsidRPr="00320E29">
                <w:rPr>
                  <w:color w:val="FF0000"/>
                  <w:sz w:val="18"/>
                  <w:szCs w:val="18"/>
                </w:rPr>
                <w:t>1460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FA48B3B" w14:textId="77777777" w:rsidR="00F8318B" w:rsidRPr="00273823" w:rsidRDefault="00F8318B" w:rsidP="002D5D5E">
            <w:pPr>
              <w:keepNext/>
              <w:keepLines/>
              <w:spacing w:after="0"/>
              <w:jc w:val="center"/>
              <w:rPr>
                <w:ins w:id="4590" w:author="ZTE-Ma Zhifeng" w:date="2024-08-26T17:20:00Z"/>
                <w:sz w:val="18"/>
                <w:lang w:val="en-US"/>
              </w:rPr>
            </w:pPr>
            <w:ins w:id="4591" w:author="ZTE-Ma Zhifeng" w:date="2024-08-26T17:20:00Z">
              <w:r w:rsidRPr="00320E29">
                <w:rPr>
                  <w:sz w:val="18"/>
                  <w:szCs w:val="18"/>
                </w:rPr>
                <w:t>3020</w:t>
              </w:r>
              <w:r>
                <w:rPr>
                  <w:sz w:val="18"/>
                  <w:lang w:val="en-US"/>
                </w:rPr>
                <w:t>–</w:t>
              </w:r>
              <w:r w:rsidRPr="00320E29">
                <w:rPr>
                  <w:sz w:val="18"/>
                  <w:szCs w:val="18"/>
                </w:rPr>
                <w:t>3220</w:t>
              </w:r>
            </w:ins>
          </w:p>
        </w:tc>
      </w:tr>
      <w:tr w:rsidR="00F8318B" w14:paraId="46588C4F" w14:textId="77777777" w:rsidTr="002D5D5E">
        <w:trPr>
          <w:trHeight w:val="187"/>
          <w:ins w:id="4592" w:author="ZTE-Ma Zhifeng" w:date="2024-08-26T17:20: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5225BBF" w14:textId="77777777" w:rsidR="00F8318B" w:rsidRDefault="00F8318B" w:rsidP="002D5D5E">
            <w:pPr>
              <w:pStyle w:val="TAL"/>
              <w:rPr>
                <w:ins w:id="4593" w:author="ZTE-Ma Zhifeng" w:date="2024-08-26T17:20:00Z"/>
                <w:lang w:val="en-US"/>
              </w:rPr>
            </w:pPr>
            <w:ins w:id="4594" w:author="ZTE-Ma Zhifeng" w:date="2024-08-26T17:20:00Z">
              <w:r>
                <w:rPr>
                  <w:lang w:eastAsia="zh-CN"/>
                </w:rPr>
                <w:t>Two-tone</w:t>
              </w:r>
              <w:r>
                <w:rPr>
                  <w:lang w:val="en-US"/>
                </w:rPr>
                <w:t xml:space="preserve"> 3</w:t>
              </w:r>
              <w:r>
                <w:rPr>
                  <w:vertAlign w:val="superscript"/>
                  <w:lang w:val="en-US"/>
                </w:rPr>
                <w:t>rd</w:t>
              </w:r>
              <w:r>
                <w:rPr>
                  <w:lang w:val="en-US"/>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22657C0" w14:textId="77777777" w:rsidR="00F8318B" w:rsidRDefault="00F8318B" w:rsidP="002D5D5E">
            <w:pPr>
              <w:pStyle w:val="TAL"/>
              <w:jc w:val="center"/>
              <w:rPr>
                <w:ins w:id="4595" w:author="ZTE-Ma Zhifeng" w:date="2024-08-26T17:20:00Z"/>
                <w:lang w:val="en-US"/>
              </w:rPr>
            </w:pPr>
            <w:ins w:id="4596" w:author="ZTE-Ma Zhifeng" w:date="2024-08-26T17:20:00Z">
              <w:r>
                <w:rPr>
                  <w:lang w:val="en-US"/>
                </w:rPr>
                <w:t>|2*f</w:t>
              </w:r>
              <w:r>
                <w:rPr>
                  <w:vertAlign w:val="subscript"/>
                  <w:lang w:val="en-US"/>
                </w:rPr>
                <w:t>x_low</w:t>
              </w:r>
              <w:r>
                <w:rPr>
                  <w:lang w:val="en-US"/>
                </w:rPr>
                <w:t xml:space="preserve"> + f</w:t>
              </w:r>
              <w:r>
                <w:rPr>
                  <w:vertAlign w:val="subscript"/>
                  <w:lang w:val="en-US"/>
                </w:rPr>
                <w:t>y_low</w:t>
              </w:r>
              <w:r>
                <w:rPr>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4011E6A" w14:textId="77777777" w:rsidR="00F8318B" w:rsidRDefault="00F8318B" w:rsidP="002D5D5E">
            <w:pPr>
              <w:pStyle w:val="TAL"/>
              <w:jc w:val="center"/>
              <w:rPr>
                <w:ins w:id="4597" w:author="ZTE-Ma Zhifeng" w:date="2024-08-26T17:20:00Z"/>
                <w:lang w:val="en-US"/>
              </w:rPr>
            </w:pPr>
            <w:ins w:id="4598" w:author="ZTE-Ma Zhifeng" w:date="2024-08-26T17:20:00Z">
              <w:r>
                <w:rPr>
                  <w:lang w:val="en-US"/>
                </w:rPr>
                <w:t>|2*f</w:t>
              </w:r>
              <w:r>
                <w:rPr>
                  <w:vertAlign w:val="subscript"/>
                  <w:lang w:val="en-US"/>
                </w:rPr>
                <w:t>x_high</w:t>
              </w:r>
              <w:r>
                <w:rPr>
                  <w:lang w:val="en-US"/>
                </w:rPr>
                <w:t xml:space="preserve"> + f</w:t>
              </w:r>
              <w:r>
                <w:rPr>
                  <w:vertAlign w:val="subscript"/>
                  <w:lang w:val="en-US"/>
                </w:rPr>
                <w:t>y_high</w:t>
              </w:r>
              <w:r>
                <w:rPr>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9F8B528" w14:textId="77777777" w:rsidR="00F8318B" w:rsidRDefault="00F8318B" w:rsidP="002D5D5E">
            <w:pPr>
              <w:pStyle w:val="TAL"/>
              <w:jc w:val="center"/>
              <w:rPr>
                <w:ins w:id="4599" w:author="ZTE-Ma Zhifeng" w:date="2024-08-26T17:20:00Z"/>
                <w:lang w:val="en-US"/>
              </w:rPr>
            </w:pPr>
            <w:ins w:id="4600" w:author="ZTE-Ma Zhifeng" w:date="2024-08-26T17:20:00Z">
              <w:r>
                <w:rPr>
                  <w:lang w:val="en-US"/>
                </w:rPr>
                <w:t>|2*f</w:t>
              </w:r>
              <w:r>
                <w:rPr>
                  <w:vertAlign w:val="subscript"/>
                  <w:lang w:val="en-US"/>
                </w:rPr>
                <w:t>y_low</w:t>
              </w:r>
              <w:r>
                <w:rPr>
                  <w:lang w:val="en-US"/>
                </w:rPr>
                <w:t xml:space="preserve"> + f</w:t>
              </w:r>
              <w:r>
                <w:rPr>
                  <w:vertAlign w:val="subscript"/>
                  <w:lang w:val="en-US"/>
                </w:rPr>
                <w:t>x_low</w:t>
              </w:r>
              <w:r>
                <w:rPr>
                  <w:lang w:val="en-US"/>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754A818A" w14:textId="77777777" w:rsidR="00F8318B" w:rsidRDefault="00F8318B" w:rsidP="002D5D5E">
            <w:pPr>
              <w:pStyle w:val="TAL"/>
              <w:jc w:val="center"/>
              <w:rPr>
                <w:ins w:id="4601" w:author="ZTE-Ma Zhifeng" w:date="2024-08-26T17:20:00Z"/>
                <w:lang w:val="en-US"/>
              </w:rPr>
            </w:pPr>
            <w:ins w:id="4602" w:author="ZTE-Ma Zhifeng" w:date="2024-08-26T17:20:00Z">
              <w:r>
                <w:rPr>
                  <w:lang w:val="en-US"/>
                </w:rPr>
                <w:t>|2*f</w:t>
              </w:r>
              <w:r>
                <w:rPr>
                  <w:vertAlign w:val="subscript"/>
                  <w:lang w:val="en-US"/>
                </w:rPr>
                <w:t>y_high</w:t>
              </w:r>
              <w:r>
                <w:rPr>
                  <w:lang w:val="en-US"/>
                </w:rPr>
                <w:t xml:space="preserve"> + f</w:t>
              </w:r>
              <w:r>
                <w:rPr>
                  <w:vertAlign w:val="subscript"/>
                  <w:lang w:val="en-US"/>
                </w:rPr>
                <w:t>x_high</w:t>
              </w:r>
              <w:r>
                <w:rPr>
                  <w:lang w:val="en-US"/>
                </w:rPr>
                <w:t>|</w:t>
              </w:r>
            </w:ins>
          </w:p>
        </w:tc>
      </w:tr>
      <w:tr w:rsidR="00F8318B" w14:paraId="2A9899B5" w14:textId="77777777" w:rsidTr="002D5D5E">
        <w:trPr>
          <w:trHeight w:val="187"/>
          <w:ins w:id="4603" w:author="ZTE-Ma Zhifeng" w:date="2024-08-26T17:20: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0B923B" w14:textId="77777777" w:rsidR="00F8318B" w:rsidRDefault="00F8318B" w:rsidP="002D5D5E">
            <w:pPr>
              <w:pStyle w:val="TAL"/>
              <w:rPr>
                <w:ins w:id="4604" w:author="ZTE-Ma Zhifeng" w:date="2024-08-26T17:20:00Z"/>
                <w:lang w:val="en-US"/>
              </w:rPr>
            </w:pPr>
            <w:ins w:id="4605" w:author="ZTE-Ma Zhifeng" w:date="2024-08-26T17:20:00Z">
              <w:r>
                <w:rPr>
                  <w:lang w:val="en-US"/>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CF5D1FA" w14:textId="77777777" w:rsidR="00F8318B" w:rsidRDefault="00F8318B" w:rsidP="002D5D5E">
            <w:pPr>
              <w:keepNext/>
              <w:keepLines/>
              <w:spacing w:after="0"/>
              <w:jc w:val="center"/>
              <w:rPr>
                <w:ins w:id="4606" w:author="ZTE-Ma Zhifeng" w:date="2024-08-26T17:20:00Z"/>
                <w:sz w:val="18"/>
                <w:lang w:val="en-US"/>
              </w:rPr>
            </w:pPr>
            <w:ins w:id="4607" w:author="ZTE-Ma Zhifeng" w:date="2024-08-26T17:20:00Z">
              <w:r w:rsidRPr="00320E29">
                <w:rPr>
                  <w:sz w:val="18"/>
                  <w:szCs w:val="18"/>
                </w:rPr>
                <w:t>6340</w:t>
              </w:r>
              <w:r>
                <w:rPr>
                  <w:sz w:val="18"/>
                  <w:lang w:val="en-US"/>
                </w:rPr>
                <w:t>–</w:t>
              </w:r>
              <w:r w:rsidRPr="00320E29">
                <w:rPr>
                  <w:sz w:val="18"/>
                  <w:szCs w:val="18"/>
                </w:rPr>
                <w:t>6530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8536EA" w14:textId="77777777" w:rsidR="00F8318B" w:rsidRDefault="00F8318B" w:rsidP="002D5D5E">
            <w:pPr>
              <w:keepNext/>
              <w:keepLines/>
              <w:spacing w:after="0"/>
              <w:jc w:val="center"/>
              <w:rPr>
                <w:ins w:id="4608" w:author="ZTE-Ma Zhifeng" w:date="2024-08-26T17:20:00Z"/>
                <w:sz w:val="18"/>
                <w:lang w:val="en-US"/>
              </w:rPr>
            </w:pPr>
            <w:ins w:id="4609" w:author="ZTE-Ma Zhifeng" w:date="2024-08-26T17:20:00Z">
              <w:r w:rsidRPr="00320E29">
                <w:rPr>
                  <w:sz w:val="18"/>
                  <w:szCs w:val="18"/>
                </w:rPr>
                <w:t>6920</w:t>
              </w:r>
              <w:r>
                <w:rPr>
                  <w:sz w:val="18"/>
                  <w:lang w:val="en-US"/>
                </w:rPr>
                <w:t>–</w:t>
              </w:r>
              <w:r w:rsidRPr="00320E29">
                <w:rPr>
                  <w:sz w:val="18"/>
                  <w:szCs w:val="18"/>
                </w:rPr>
                <w:t>7120</w:t>
              </w:r>
            </w:ins>
          </w:p>
        </w:tc>
      </w:tr>
      <w:tr w:rsidR="00F8318B" w14:paraId="75E29843" w14:textId="77777777" w:rsidTr="002D5D5E">
        <w:trPr>
          <w:trHeight w:val="187"/>
          <w:ins w:id="4610" w:author="ZTE-Ma Zhifeng" w:date="2024-08-26T17:20: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4D8168" w14:textId="77777777" w:rsidR="00F8318B" w:rsidRDefault="00F8318B" w:rsidP="002D5D5E">
            <w:pPr>
              <w:pStyle w:val="TAL"/>
              <w:rPr>
                <w:ins w:id="4611" w:author="ZTE-Ma Zhifeng" w:date="2024-08-26T17:20:00Z"/>
                <w:lang w:val="en-US"/>
              </w:rPr>
            </w:pPr>
            <w:ins w:id="4612" w:author="ZTE-Ma Zhifeng" w:date="2024-08-26T17:20:00Z">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76A45A7" w14:textId="77777777" w:rsidR="00F8318B" w:rsidRDefault="00F8318B" w:rsidP="002D5D5E">
            <w:pPr>
              <w:pStyle w:val="TAL"/>
              <w:jc w:val="center"/>
              <w:rPr>
                <w:ins w:id="4613" w:author="ZTE-Ma Zhifeng" w:date="2024-08-26T17:20:00Z"/>
                <w:lang w:val="en-US"/>
              </w:rPr>
            </w:pPr>
            <w:ins w:id="4614" w:author="ZTE-Ma Zhifeng" w:date="2024-08-26T17:20:00Z">
              <w:r>
                <w:rPr>
                  <w:lang w:val="en-US"/>
                </w:rPr>
                <w:t>|3*f</w:t>
              </w:r>
              <w:r>
                <w:rPr>
                  <w:vertAlign w:val="subscript"/>
                  <w:lang w:val="en-US"/>
                </w:rPr>
                <w:t>x_low</w:t>
              </w:r>
              <w:r>
                <w:rPr>
                  <w:lang w:val="en-US"/>
                </w:rPr>
                <w:t xml:space="preserve"> –1* f</w:t>
              </w:r>
              <w:r>
                <w:rPr>
                  <w:vertAlign w:val="subscript"/>
                  <w:lang w:val="en-US"/>
                </w:rPr>
                <w:t>y_high</w:t>
              </w:r>
              <w:r>
                <w:rPr>
                  <w:lang w:val="en-US"/>
                </w:rPr>
                <w:t>|</w:t>
              </w:r>
            </w:ins>
          </w:p>
        </w:tc>
        <w:tc>
          <w:tcPr>
            <w:tcW w:w="1749" w:type="dxa"/>
            <w:tcBorders>
              <w:top w:val="single" w:sz="4" w:space="0" w:color="auto"/>
              <w:left w:val="single" w:sz="4" w:space="0" w:color="auto"/>
              <w:bottom w:val="single" w:sz="4" w:space="0" w:color="auto"/>
              <w:right w:val="single" w:sz="4" w:space="0" w:color="auto"/>
            </w:tcBorders>
          </w:tcPr>
          <w:p w14:paraId="32FEED76" w14:textId="77777777" w:rsidR="00F8318B" w:rsidRDefault="00F8318B" w:rsidP="002D5D5E">
            <w:pPr>
              <w:pStyle w:val="TAL"/>
              <w:jc w:val="center"/>
              <w:rPr>
                <w:ins w:id="4615" w:author="ZTE-Ma Zhifeng" w:date="2024-08-26T17:20:00Z"/>
                <w:lang w:val="en-US"/>
              </w:rPr>
            </w:pPr>
            <w:ins w:id="4616" w:author="ZTE-Ma Zhifeng" w:date="2024-08-26T17:20:00Z">
              <w:r>
                <w:rPr>
                  <w:lang w:val="en-US"/>
                </w:rPr>
                <w:t>|3*f</w:t>
              </w:r>
              <w:r>
                <w:rPr>
                  <w:vertAlign w:val="subscript"/>
                  <w:lang w:val="en-US"/>
                </w:rPr>
                <w:t>x_high</w:t>
              </w:r>
              <w:r>
                <w:rPr>
                  <w:lang w:val="en-US"/>
                </w:rPr>
                <w:t xml:space="preserve"> – 1*f</w:t>
              </w:r>
              <w:r>
                <w:rPr>
                  <w:vertAlign w:val="subscript"/>
                  <w:lang w:val="en-US"/>
                </w:rPr>
                <w:t>y_low</w:t>
              </w:r>
              <w:r>
                <w:rPr>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8E8A0E1" w14:textId="77777777" w:rsidR="00F8318B" w:rsidRDefault="00F8318B" w:rsidP="002D5D5E">
            <w:pPr>
              <w:pStyle w:val="TAL"/>
              <w:jc w:val="center"/>
              <w:rPr>
                <w:ins w:id="4617" w:author="ZTE-Ma Zhifeng" w:date="2024-08-26T17:20:00Z"/>
                <w:lang w:val="en-US"/>
              </w:rPr>
            </w:pPr>
            <w:ins w:id="4618" w:author="ZTE-Ma Zhifeng" w:date="2024-08-26T17:20:00Z">
              <w:r>
                <w:rPr>
                  <w:lang w:val="en-US"/>
                </w:rPr>
                <w:t>|3*f</w:t>
              </w:r>
              <w:r>
                <w:rPr>
                  <w:vertAlign w:val="subscript"/>
                  <w:lang w:val="en-US"/>
                </w:rPr>
                <w:t>y_low</w:t>
              </w:r>
              <w:r>
                <w:rPr>
                  <w:lang w:val="en-US"/>
                </w:rPr>
                <w:t xml:space="preserve"> – 1*f</w:t>
              </w:r>
              <w:r>
                <w:rPr>
                  <w:vertAlign w:val="subscript"/>
                  <w:lang w:val="en-US"/>
                </w:rPr>
                <w:t>x_high</w:t>
              </w:r>
              <w:r>
                <w:rPr>
                  <w:lang w:val="en-US"/>
                </w:rPr>
                <w:t>|</w:t>
              </w:r>
            </w:ins>
          </w:p>
        </w:tc>
        <w:tc>
          <w:tcPr>
            <w:tcW w:w="1799" w:type="dxa"/>
            <w:tcBorders>
              <w:top w:val="single" w:sz="4" w:space="0" w:color="auto"/>
              <w:left w:val="single" w:sz="4" w:space="0" w:color="auto"/>
              <w:bottom w:val="single" w:sz="4" w:space="0" w:color="auto"/>
              <w:right w:val="single" w:sz="4" w:space="0" w:color="auto"/>
            </w:tcBorders>
          </w:tcPr>
          <w:p w14:paraId="0F70CFDA" w14:textId="77777777" w:rsidR="00F8318B" w:rsidRDefault="00F8318B" w:rsidP="002D5D5E">
            <w:pPr>
              <w:pStyle w:val="TAL"/>
              <w:jc w:val="center"/>
              <w:rPr>
                <w:ins w:id="4619" w:author="ZTE-Ma Zhifeng" w:date="2024-08-26T17:20:00Z"/>
                <w:lang w:val="en-US"/>
              </w:rPr>
            </w:pPr>
            <w:ins w:id="4620" w:author="ZTE-Ma Zhifeng" w:date="2024-08-26T17:20:00Z">
              <w:r>
                <w:rPr>
                  <w:lang w:val="en-US"/>
                </w:rPr>
                <w:t>|3*f</w:t>
              </w:r>
              <w:r>
                <w:rPr>
                  <w:vertAlign w:val="subscript"/>
                  <w:lang w:val="en-US"/>
                </w:rPr>
                <w:t>y_high</w:t>
              </w:r>
              <w:r>
                <w:rPr>
                  <w:lang w:val="en-US"/>
                </w:rPr>
                <w:t xml:space="preserve"> – 1*f</w:t>
              </w:r>
              <w:r>
                <w:rPr>
                  <w:vertAlign w:val="subscript"/>
                  <w:lang w:val="en-US"/>
                </w:rPr>
                <w:t>x_low</w:t>
              </w:r>
              <w:r>
                <w:rPr>
                  <w:lang w:val="en-US"/>
                </w:rPr>
                <w:t>|</w:t>
              </w:r>
            </w:ins>
          </w:p>
        </w:tc>
      </w:tr>
      <w:tr w:rsidR="00F8318B" w14:paraId="56404C5F" w14:textId="77777777" w:rsidTr="00231FDB">
        <w:tblPrEx>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621" w:author="ZTE-Ma Zhifeng" w:date="2024-08-27T21:28:00Z">
            <w:tblPrEx>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187"/>
          <w:ins w:id="4622" w:author="ZTE-Ma Zhifeng" w:date="2024-08-26T17:20:00Z"/>
          <w:trPrChange w:id="4623" w:author="ZTE-Ma Zhifeng" w:date="2024-08-27T21:28:00Z">
            <w:trPr>
              <w:trHeight w:val="187"/>
            </w:trPr>
          </w:trPrChange>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Change w:id="4624" w:author="ZTE-Ma Zhifeng" w:date="2024-08-27T21:28:00Z">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tcPrChange>
          </w:tcPr>
          <w:p w14:paraId="10F839C7" w14:textId="77777777" w:rsidR="00F8318B" w:rsidRDefault="00F8318B" w:rsidP="002D5D5E">
            <w:pPr>
              <w:pStyle w:val="TAL"/>
              <w:rPr>
                <w:ins w:id="4625" w:author="ZTE-Ma Zhifeng" w:date="2024-08-26T17:20:00Z"/>
                <w:lang w:val="en-US"/>
              </w:rPr>
            </w:pPr>
            <w:ins w:id="4626" w:author="ZTE-Ma Zhifeng" w:date="2024-08-26T17:20:00Z">
              <w:r>
                <w:rPr>
                  <w:lang w:eastAsia="zh-CN"/>
                </w:rPr>
                <w:t>IMD</w:t>
              </w:r>
              <w:r>
                <w:rPr>
                  <w:lang w:val="en-US"/>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Change w:id="4627" w:author="ZTE-Ma Zhifeng" w:date="2024-08-27T21:28:00Z">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1DCD4F74" w14:textId="77777777" w:rsidR="00F8318B" w:rsidRPr="00273823" w:rsidRDefault="00F8318B" w:rsidP="002D5D5E">
            <w:pPr>
              <w:keepNext/>
              <w:keepLines/>
              <w:spacing w:after="0"/>
              <w:jc w:val="center"/>
              <w:rPr>
                <w:ins w:id="4628" w:author="ZTE-Ma Zhifeng" w:date="2024-08-26T17:20:00Z"/>
                <w:color w:val="FF0000"/>
                <w:sz w:val="18"/>
                <w:lang w:eastAsia="ja-JP"/>
              </w:rPr>
            </w:pPr>
            <w:ins w:id="4629" w:author="ZTE-Ma Zhifeng" w:date="2024-08-26T17:20:00Z">
              <w:r w:rsidRPr="00320E29">
                <w:rPr>
                  <w:sz w:val="18"/>
                  <w:szCs w:val="18"/>
                </w:rPr>
                <w:t>3190</w:t>
              </w:r>
              <w:r w:rsidRPr="00761D3D">
                <w:rPr>
                  <w:sz w:val="18"/>
                  <w:lang w:val="en-US"/>
                </w:rPr>
                <w:t>–</w:t>
              </w:r>
              <w:r w:rsidRPr="00320E29">
                <w:rPr>
                  <w:sz w:val="18"/>
                  <w:szCs w:val="18"/>
                </w:rPr>
                <w:t>3440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Change w:id="4630" w:author="ZTE-Ma Zhifeng" w:date="2024-08-27T21:28:00Z">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tcPrChange>
          </w:tcPr>
          <w:p w14:paraId="686DC58B" w14:textId="77777777" w:rsidR="00F8318B" w:rsidRDefault="00F8318B" w:rsidP="002D5D5E">
            <w:pPr>
              <w:keepNext/>
              <w:keepLines/>
              <w:spacing w:after="0"/>
              <w:jc w:val="center"/>
              <w:rPr>
                <w:ins w:id="4631" w:author="ZTE-Ma Zhifeng" w:date="2024-08-26T17:20:00Z"/>
                <w:sz w:val="18"/>
                <w:lang w:eastAsia="ja-JP"/>
              </w:rPr>
            </w:pPr>
            <w:ins w:id="4632" w:author="ZTE-Ma Zhifeng" w:date="2024-08-26T17:20:00Z">
              <w:r w:rsidRPr="00320E29">
                <w:rPr>
                  <w:sz w:val="18"/>
                  <w:szCs w:val="18"/>
                </w:rPr>
                <w:t>5520</w:t>
              </w:r>
              <w:r>
                <w:rPr>
                  <w:sz w:val="18"/>
                  <w:lang w:val="en-US"/>
                </w:rPr>
                <w:t>–</w:t>
              </w:r>
              <w:r w:rsidRPr="00320E29">
                <w:rPr>
                  <w:sz w:val="18"/>
                  <w:szCs w:val="18"/>
                </w:rPr>
                <w:t>5790</w:t>
              </w:r>
            </w:ins>
          </w:p>
        </w:tc>
      </w:tr>
      <w:tr w:rsidR="00231FDB" w14:paraId="66A402B8" w14:textId="77777777" w:rsidTr="00682076">
        <w:trPr>
          <w:trHeight w:val="187"/>
          <w:ins w:id="4633" w:author="ZTE-Ma Zhifeng" w:date="2024-08-26T17:20: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BEC168" w14:textId="77777777" w:rsidR="00231FDB" w:rsidRDefault="00231FDB" w:rsidP="002D5D5E">
            <w:pPr>
              <w:pStyle w:val="TAL"/>
              <w:rPr>
                <w:ins w:id="4634" w:author="ZTE-Ma Zhifeng" w:date="2024-08-26T17:20:00Z"/>
                <w:lang w:val="en-US"/>
              </w:rPr>
            </w:pPr>
            <w:ins w:id="4635" w:author="ZTE-Ma Zhifeng" w:date="2024-08-26T17:20:00Z">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00EBE5F" w14:textId="77777777" w:rsidR="00231FDB" w:rsidRDefault="00231FDB" w:rsidP="002D5D5E">
            <w:pPr>
              <w:pStyle w:val="TAL"/>
              <w:jc w:val="center"/>
              <w:rPr>
                <w:ins w:id="4636" w:author="ZTE-Ma Zhifeng" w:date="2024-08-26T17:20:00Z"/>
                <w:lang w:val="en-US"/>
              </w:rPr>
            </w:pPr>
            <w:ins w:id="4637" w:author="ZTE-Ma Zhifeng" w:date="2024-08-26T17:20:00Z">
              <w:r>
                <w:rPr>
                  <w:lang w:val="en-US"/>
                </w:rPr>
                <w:t>|2*f</w:t>
              </w:r>
              <w:r>
                <w:rPr>
                  <w:vertAlign w:val="subscript"/>
                  <w:lang w:val="en-US"/>
                </w:rPr>
                <w:t>x_low</w:t>
              </w:r>
              <w:r>
                <w:rPr>
                  <w:lang w:val="en-US"/>
                </w:rPr>
                <w:t xml:space="preserve"> –2* f</w:t>
              </w:r>
              <w:r>
                <w:rPr>
                  <w:vertAlign w:val="subscript"/>
                  <w:lang w:val="en-US"/>
                </w:rPr>
                <w:t>y_high</w:t>
              </w:r>
              <w:r>
                <w:rPr>
                  <w:lang w:val="en-US"/>
                </w:rPr>
                <w:t>|</w:t>
              </w:r>
            </w:ins>
          </w:p>
        </w:tc>
        <w:tc>
          <w:tcPr>
            <w:tcW w:w="1749" w:type="dxa"/>
            <w:tcBorders>
              <w:top w:val="single" w:sz="4" w:space="0" w:color="auto"/>
              <w:left w:val="single" w:sz="4" w:space="0" w:color="auto"/>
              <w:bottom w:val="single" w:sz="4" w:space="0" w:color="auto"/>
              <w:right w:val="single" w:sz="4" w:space="0" w:color="auto"/>
            </w:tcBorders>
          </w:tcPr>
          <w:p w14:paraId="30AA2BA3" w14:textId="77777777" w:rsidR="00231FDB" w:rsidRDefault="00231FDB" w:rsidP="002D5D5E">
            <w:pPr>
              <w:pStyle w:val="TAL"/>
              <w:jc w:val="center"/>
              <w:rPr>
                <w:ins w:id="4638" w:author="ZTE-Ma Zhifeng" w:date="2024-08-26T17:20:00Z"/>
                <w:lang w:val="en-US"/>
              </w:rPr>
            </w:pPr>
            <w:ins w:id="4639" w:author="ZTE-Ma Zhifeng" w:date="2024-08-26T17:20:00Z">
              <w:r>
                <w:rPr>
                  <w:lang w:val="en-US"/>
                </w:rPr>
                <w:t>|2*f</w:t>
              </w:r>
              <w:r>
                <w:rPr>
                  <w:vertAlign w:val="subscript"/>
                  <w:lang w:val="en-US"/>
                </w:rPr>
                <w:t>x_high</w:t>
              </w:r>
              <w:r>
                <w:rPr>
                  <w:lang w:val="en-US"/>
                </w:rPr>
                <w:t xml:space="preserve"> –2* f</w:t>
              </w:r>
              <w:r>
                <w:rPr>
                  <w:vertAlign w:val="subscript"/>
                  <w:lang w:val="en-US"/>
                </w:rPr>
                <w:t>y_low</w:t>
              </w:r>
              <w:r>
                <w:rPr>
                  <w:lang w:val="en-US"/>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6B95A33B" w14:textId="77777777" w:rsidR="00231FDB" w:rsidRDefault="00231FDB" w:rsidP="002D5D5E">
            <w:pPr>
              <w:pStyle w:val="TAL"/>
              <w:jc w:val="center"/>
              <w:rPr>
                <w:ins w:id="4640" w:author="ZTE-Ma Zhifeng" w:date="2024-08-26T17:20:00Z"/>
                <w:lang w:val="en-US"/>
              </w:rPr>
            </w:pPr>
          </w:p>
        </w:tc>
      </w:tr>
      <w:tr w:rsidR="00231FDB" w14:paraId="3E22131A" w14:textId="77777777" w:rsidTr="00682076">
        <w:trPr>
          <w:trHeight w:val="187"/>
          <w:ins w:id="4641" w:author="ZTE-Ma Zhifeng" w:date="2024-08-26T17:20: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094973" w14:textId="77777777" w:rsidR="00231FDB" w:rsidRDefault="00231FDB" w:rsidP="002D5D5E">
            <w:pPr>
              <w:pStyle w:val="TAL"/>
              <w:rPr>
                <w:ins w:id="4642" w:author="ZTE-Ma Zhifeng" w:date="2024-08-26T17:20:00Z"/>
                <w:lang w:val="en-US"/>
              </w:rPr>
            </w:pPr>
            <w:ins w:id="4643" w:author="ZTE-Ma Zhifeng" w:date="2024-08-26T17:20:00Z">
              <w:r>
                <w:rPr>
                  <w:lang w:val="en-US"/>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8539D3E" w14:textId="77777777" w:rsidR="00231FDB" w:rsidRDefault="00231FDB" w:rsidP="002D5D5E">
            <w:pPr>
              <w:keepNext/>
              <w:keepLines/>
              <w:spacing w:after="0"/>
              <w:jc w:val="center"/>
              <w:rPr>
                <w:ins w:id="4644" w:author="ZTE-Ma Zhifeng" w:date="2024-08-26T17:20:00Z"/>
                <w:sz w:val="18"/>
                <w:lang w:eastAsia="ja-JP"/>
              </w:rPr>
            </w:pPr>
            <w:ins w:id="4645" w:author="ZTE-Ma Zhifeng" w:date="2024-08-26T17:20:00Z">
              <w:r w:rsidRPr="00320E29">
                <w:rPr>
                  <w:sz w:val="18"/>
                  <w:szCs w:val="18"/>
                </w:rPr>
                <w:t>1040</w:t>
              </w:r>
              <w:r>
                <w:rPr>
                  <w:sz w:val="18"/>
                  <w:lang w:val="en-US"/>
                </w:rPr>
                <w:t>–</w:t>
              </w:r>
              <w:r w:rsidRPr="00320E29">
                <w:rPr>
                  <w:sz w:val="18"/>
                  <w:szCs w:val="18"/>
                </w:rPr>
                <w:t>1300</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2AC40C8C" w14:textId="77777777" w:rsidR="00231FDB" w:rsidRDefault="00231FDB" w:rsidP="002D5D5E">
            <w:pPr>
              <w:keepNext/>
              <w:keepLines/>
              <w:spacing w:after="0"/>
              <w:jc w:val="center"/>
              <w:rPr>
                <w:ins w:id="4646" w:author="ZTE-Ma Zhifeng" w:date="2024-08-26T17:20:00Z"/>
                <w:sz w:val="18"/>
                <w:lang w:eastAsia="ja-JP"/>
              </w:rPr>
            </w:pPr>
          </w:p>
        </w:tc>
      </w:tr>
      <w:tr w:rsidR="00F8318B" w14:paraId="0CB5BCB8" w14:textId="77777777" w:rsidTr="002D5D5E">
        <w:trPr>
          <w:trHeight w:val="187"/>
          <w:ins w:id="4647" w:author="ZTE-Ma Zhifeng" w:date="2024-08-26T17:20: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43A7C9" w14:textId="77777777" w:rsidR="00F8318B" w:rsidRDefault="00F8318B" w:rsidP="002D5D5E">
            <w:pPr>
              <w:keepNext/>
              <w:keepLines/>
              <w:spacing w:after="0"/>
              <w:rPr>
                <w:ins w:id="4648" w:author="ZTE-Ma Zhifeng" w:date="2024-08-26T17:20:00Z"/>
                <w:rFonts w:ascii="Arial" w:hAnsi="Arial" w:cs="Arial"/>
                <w:sz w:val="18"/>
                <w:lang w:val="en-US"/>
              </w:rPr>
            </w:pPr>
            <w:ins w:id="4649" w:author="ZTE-Ma Zhifeng" w:date="2024-08-26T17:20:00Z">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A888D9C" w14:textId="77777777" w:rsidR="00F8318B" w:rsidRDefault="00F8318B" w:rsidP="002D5D5E">
            <w:pPr>
              <w:pStyle w:val="TAL"/>
              <w:jc w:val="center"/>
              <w:rPr>
                <w:ins w:id="4650" w:author="ZTE-Ma Zhifeng" w:date="2024-08-26T17:20:00Z"/>
                <w:lang w:val="en-US"/>
              </w:rPr>
            </w:pPr>
            <w:ins w:id="4651" w:author="ZTE-Ma Zhifeng" w:date="2024-08-26T17:20:00Z">
              <w:r>
                <w:rPr>
                  <w:lang w:val="en-US"/>
                </w:rPr>
                <w:t>|3*f</w:t>
              </w:r>
              <w:r>
                <w:rPr>
                  <w:vertAlign w:val="subscript"/>
                  <w:lang w:val="en-US"/>
                </w:rPr>
                <w:t>x_low</w:t>
              </w:r>
              <w:r>
                <w:rPr>
                  <w:lang w:val="en-US"/>
                </w:rPr>
                <w:t xml:space="preserve"> +1* f</w:t>
              </w:r>
              <w:r>
                <w:rPr>
                  <w:vertAlign w:val="subscript"/>
                  <w:lang w:val="en-US"/>
                </w:rPr>
                <w:t>y_low</w:t>
              </w:r>
              <w:r>
                <w:rPr>
                  <w:lang w:val="en-US"/>
                </w:rPr>
                <w:t>|</w:t>
              </w:r>
            </w:ins>
          </w:p>
        </w:tc>
        <w:tc>
          <w:tcPr>
            <w:tcW w:w="1749" w:type="dxa"/>
            <w:tcBorders>
              <w:top w:val="single" w:sz="4" w:space="0" w:color="auto"/>
              <w:left w:val="single" w:sz="4" w:space="0" w:color="auto"/>
              <w:bottom w:val="single" w:sz="4" w:space="0" w:color="auto"/>
              <w:right w:val="single" w:sz="4" w:space="0" w:color="auto"/>
            </w:tcBorders>
          </w:tcPr>
          <w:p w14:paraId="33AD4701" w14:textId="77777777" w:rsidR="00F8318B" w:rsidRDefault="00F8318B" w:rsidP="002D5D5E">
            <w:pPr>
              <w:pStyle w:val="TAL"/>
              <w:jc w:val="center"/>
              <w:rPr>
                <w:ins w:id="4652" w:author="ZTE-Ma Zhifeng" w:date="2024-08-26T17:20:00Z"/>
                <w:lang w:val="en-US"/>
              </w:rPr>
            </w:pPr>
            <w:ins w:id="4653" w:author="ZTE-Ma Zhifeng" w:date="2024-08-26T17:20:00Z">
              <w:r>
                <w:rPr>
                  <w:lang w:val="en-US"/>
                </w:rPr>
                <w:t>|3*f</w:t>
              </w:r>
              <w:r>
                <w:rPr>
                  <w:vertAlign w:val="subscript"/>
                  <w:lang w:val="en-US"/>
                </w:rPr>
                <w:t>x_high</w:t>
              </w:r>
              <w:r>
                <w:rPr>
                  <w:lang w:val="en-US"/>
                </w:rPr>
                <w:t xml:space="preserve"> + 1*f</w:t>
              </w:r>
              <w:r>
                <w:rPr>
                  <w:vertAlign w:val="subscript"/>
                  <w:lang w:val="en-US"/>
                </w:rPr>
                <w:t>y_high</w:t>
              </w:r>
              <w:r>
                <w:rPr>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989C715" w14:textId="77777777" w:rsidR="00F8318B" w:rsidRDefault="00F8318B" w:rsidP="002D5D5E">
            <w:pPr>
              <w:pStyle w:val="TAL"/>
              <w:jc w:val="center"/>
              <w:rPr>
                <w:ins w:id="4654" w:author="ZTE-Ma Zhifeng" w:date="2024-08-26T17:20:00Z"/>
                <w:lang w:val="en-US"/>
              </w:rPr>
            </w:pPr>
            <w:ins w:id="4655" w:author="ZTE-Ma Zhifeng" w:date="2024-08-26T17:20:00Z">
              <w:r>
                <w:rPr>
                  <w:lang w:val="en-US"/>
                </w:rPr>
                <w:t>|3*f</w:t>
              </w:r>
              <w:r>
                <w:rPr>
                  <w:vertAlign w:val="subscript"/>
                  <w:lang w:val="en-US"/>
                </w:rPr>
                <w:t>y_low</w:t>
              </w:r>
              <w:r>
                <w:rPr>
                  <w:lang w:val="en-US"/>
                </w:rPr>
                <w:t xml:space="preserve"> + 1*f</w:t>
              </w:r>
              <w:r>
                <w:rPr>
                  <w:vertAlign w:val="subscript"/>
                  <w:lang w:val="en-US"/>
                </w:rPr>
                <w:t>x_low</w:t>
              </w:r>
              <w:r>
                <w:rPr>
                  <w:lang w:val="en-US"/>
                </w:rPr>
                <w:t>|</w:t>
              </w:r>
            </w:ins>
          </w:p>
        </w:tc>
        <w:tc>
          <w:tcPr>
            <w:tcW w:w="1799" w:type="dxa"/>
            <w:tcBorders>
              <w:top w:val="single" w:sz="4" w:space="0" w:color="auto"/>
              <w:left w:val="single" w:sz="4" w:space="0" w:color="auto"/>
              <w:bottom w:val="single" w:sz="4" w:space="0" w:color="auto"/>
              <w:right w:val="single" w:sz="4" w:space="0" w:color="auto"/>
            </w:tcBorders>
          </w:tcPr>
          <w:p w14:paraId="55A742AD" w14:textId="77777777" w:rsidR="00F8318B" w:rsidRDefault="00F8318B" w:rsidP="002D5D5E">
            <w:pPr>
              <w:pStyle w:val="TAL"/>
              <w:jc w:val="center"/>
              <w:rPr>
                <w:ins w:id="4656" w:author="ZTE-Ma Zhifeng" w:date="2024-08-26T17:20:00Z"/>
                <w:lang w:val="en-US"/>
              </w:rPr>
            </w:pPr>
            <w:ins w:id="4657" w:author="ZTE-Ma Zhifeng" w:date="2024-08-26T17:20:00Z">
              <w:r>
                <w:rPr>
                  <w:lang w:val="en-US"/>
                </w:rPr>
                <w:t>|3*f</w:t>
              </w:r>
              <w:r>
                <w:rPr>
                  <w:vertAlign w:val="subscript"/>
                  <w:lang w:val="en-US"/>
                </w:rPr>
                <w:t>y_high</w:t>
              </w:r>
              <w:r>
                <w:rPr>
                  <w:lang w:val="en-US"/>
                </w:rPr>
                <w:t xml:space="preserve"> + 1*f</w:t>
              </w:r>
              <w:r>
                <w:rPr>
                  <w:vertAlign w:val="subscript"/>
                  <w:lang w:val="en-US"/>
                </w:rPr>
                <w:t>x_high</w:t>
              </w:r>
              <w:r>
                <w:rPr>
                  <w:lang w:val="en-US"/>
                </w:rPr>
                <w:t>|</w:t>
              </w:r>
            </w:ins>
          </w:p>
        </w:tc>
      </w:tr>
      <w:tr w:rsidR="00F8318B" w14:paraId="2FF0D7D4" w14:textId="77777777" w:rsidTr="00231FDB">
        <w:tblPrEx>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658" w:author="ZTE-Ma Zhifeng" w:date="2024-08-27T21:28:00Z">
            <w:tblPrEx>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187"/>
          <w:ins w:id="4659" w:author="ZTE-Ma Zhifeng" w:date="2024-08-26T17:20:00Z"/>
          <w:trPrChange w:id="4660" w:author="ZTE-Ma Zhifeng" w:date="2024-08-27T21:28:00Z">
            <w:trPr>
              <w:trHeight w:val="187"/>
            </w:trPr>
          </w:trPrChange>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Change w:id="4661" w:author="ZTE-Ma Zhifeng" w:date="2024-08-27T21:28:00Z">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tcPrChange>
          </w:tcPr>
          <w:p w14:paraId="33159877" w14:textId="77777777" w:rsidR="00F8318B" w:rsidRDefault="00F8318B" w:rsidP="002D5D5E">
            <w:pPr>
              <w:pStyle w:val="TAL"/>
              <w:rPr>
                <w:ins w:id="4662" w:author="ZTE-Ma Zhifeng" w:date="2024-08-26T17:20:00Z"/>
                <w:lang w:val="en-US"/>
              </w:rPr>
            </w:pPr>
            <w:ins w:id="4663" w:author="ZTE-Ma Zhifeng" w:date="2024-08-26T17:20:00Z">
              <w:r>
                <w:rPr>
                  <w:lang w:val="en-US"/>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Change w:id="4664" w:author="ZTE-Ma Zhifeng" w:date="2024-08-27T21:28:00Z">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5E86DADB" w14:textId="77777777" w:rsidR="00F8318B" w:rsidRDefault="00F8318B" w:rsidP="002D5D5E">
            <w:pPr>
              <w:keepNext/>
              <w:keepLines/>
              <w:spacing w:after="0"/>
              <w:jc w:val="center"/>
              <w:rPr>
                <w:ins w:id="4665" w:author="ZTE-Ma Zhifeng" w:date="2024-08-26T17:20:00Z"/>
                <w:sz w:val="18"/>
                <w:lang w:eastAsia="ja-JP"/>
              </w:rPr>
            </w:pPr>
            <w:ins w:id="4666" w:author="ZTE-Ma Zhifeng" w:date="2024-08-26T17:20:00Z">
              <w:r w:rsidRPr="00320E29">
                <w:rPr>
                  <w:sz w:val="18"/>
                  <w:szCs w:val="18"/>
                </w:rPr>
                <w:t>8260</w:t>
              </w:r>
              <w:r>
                <w:rPr>
                  <w:sz w:val="18"/>
                  <w:lang w:val="en-US"/>
                </w:rPr>
                <w:t>–</w:t>
              </w:r>
              <w:r w:rsidRPr="00320E29">
                <w:rPr>
                  <w:sz w:val="18"/>
                  <w:szCs w:val="18"/>
                </w:rPr>
                <w:t>8510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Change w:id="4667" w:author="ZTE-Ma Zhifeng" w:date="2024-08-27T21:28:00Z">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tcPrChange>
          </w:tcPr>
          <w:p w14:paraId="7686E44A" w14:textId="77777777" w:rsidR="00F8318B" w:rsidRDefault="00F8318B" w:rsidP="002D5D5E">
            <w:pPr>
              <w:keepNext/>
              <w:keepLines/>
              <w:spacing w:after="0"/>
              <w:jc w:val="center"/>
              <w:rPr>
                <w:ins w:id="4668" w:author="ZTE-Ma Zhifeng" w:date="2024-08-26T17:20:00Z"/>
                <w:sz w:val="18"/>
                <w:lang w:eastAsia="ja-JP"/>
              </w:rPr>
            </w:pPr>
            <w:ins w:id="4669" w:author="ZTE-Ma Zhifeng" w:date="2024-08-26T17:20:00Z">
              <w:r w:rsidRPr="00320E29">
                <w:rPr>
                  <w:sz w:val="18"/>
                  <w:szCs w:val="18"/>
                </w:rPr>
                <w:t>9420</w:t>
              </w:r>
              <w:r>
                <w:rPr>
                  <w:sz w:val="18"/>
                  <w:lang w:val="en-US"/>
                </w:rPr>
                <w:t>–</w:t>
              </w:r>
              <w:r w:rsidRPr="00320E29">
                <w:rPr>
                  <w:sz w:val="18"/>
                  <w:szCs w:val="18"/>
                </w:rPr>
                <w:t>9690</w:t>
              </w:r>
            </w:ins>
          </w:p>
        </w:tc>
      </w:tr>
      <w:tr w:rsidR="00231FDB" w14:paraId="3307E567" w14:textId="77777777" w:rsidTr="006B6A1A">
        <w:trPr>
          <w:trHeight w:val="187"/>
          <w:ins w:id="4670" w:author="ZTE-Ma Zhifeng" w:date="2024-08-26T17:20: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94BE0D" w14:textId="77777777" w:rsidR="00231FDB" w:rsidRDefault="00231FDB" w:rsidP="002D5D5E">
            <w:pPr>
              <w:pStyle w:val="TAL"/>
              <w:rPr>
                <w:ins w:id="4671" w:author="ZTE-Ma Zhifeng" w:date="2024-08-26T17:20:00Z"/>
                <w:lang w:val="en-US"/>
              </w:rPr>
            </w:pPr>
            <w:ins w:id="4672" w:author="ZTE-Ma Zhifeng" w:date="2024-08-26T17:20:00Z">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64BD0FC" w14:textId="77777777" w:rsidR="00231FDB" w:rsidRDefault="00231FDB" w:rsidP="002D5D5E">
            <w:pPr>
              <w:pStyle w:val="TAL"/>
              <w:jc w:val="center"/>
              <w:rPr>
                <w:ins w:id="4673" w:author="ZTE-Ma Zhifeng" w:date="2024-08-26T17:20:00Z"/>
                <w:lang w:val="en-US"/>
              </w:rPr>
            </w:pPr>
            <w:ins w:id="4674" w:author="ZTE-Ma Zhifeng" w:date="2024-08-26T17:20:00Z">
              <w:r>
                <w:rPr>
                  <w:lang w:val="en-US"/>
                </w:rPr>
                <w:t>|2*f</w:t>
              </w:r>
              <w:r>
                <w:rPr>
                  <w:vertAlign w:val="subscript"/>
                  <w:lang w:val="en-US"/>
                </w:rPr>
                <w:t>x_low</w:t>
              </w:r>
              <w:r>
                <w:rPr>
                  <w:lang w:val="en-US"/>
                </w:rPr>
                <w:t xml:space="preserve"> +2* f</w:t>
              </w:r>
              <w:r>
                <w:rPr>
                  <w:vertAlign w:val="subscript"/>
                  <w:lang w:val="en-US"/>
                </w:rPr>
                <w:t>y_low</w:t>
              </w:r>
              <w:r>
                <w:rPr>
                  <w:lang w:val="en-US"/>
                </w:rPr>
                <w:t>|</w:t>
              </w:r>
            </w:ins>
          </w:p>
        </w:tc>
        <w:tc>
          <w:tcPr>
            <w:tcW w:w="1749" w:type="dxa"/>
            <w:tcBorders>
              <w:top w:val="single" w:sz="4" w:space="0" w:color="auto"/>
              <w:left w:val="single" w:sz="4" w:space="0" w:color="auto"/>
              <w:bottom w:val="single" w:sz="4" w:space="0" w:color="auto"/>
              <w:right w:val="single" w:sz="4" w:space="0" w:color="auto"/>
            </w:tcBorders>
          </w:tcPr>
          <w:p w14:paraId="559D52B3" w14:textId="77777777" w:rsidR="00231FDB" w:rsidRDefault="00231FDB" w:rsidP="002D5D5E">
            <w:pPr>
              <w:pStyle w:val="TAL"/>
              <w:jc w:val="center"/>
              <w:rPr>
                <w:ins w:id="4675" w:author="ZTE-Ma Zhifeng" w:date="2024-08-26T17:20:00Z"/>
                <w:lang w:val="en-US"/>
              </w:rPr>
            </w:pPr>
            <w:ins w:id="4676" w:author="ZTE-Ma Zhifeng" w:date="2024-08-26T17:20:00Z">
              <w:r>
                <w:rPr>
                  <w:lang w:val="en-US"/>
                </w:rPr>
                <w:t>|2*f</w:t>
              </w:r>
              <w:r>
                <w:rPr>
                  <w:vertAlign w:val="subscript"/>
                  <w:lang w:val="en-US"/>
                </w:rPr>
                <w:t>x_high</w:t>
              </w:r>
              <w:r>
                <w:rPr>
                  <w:lang w:val="en-US"/>
                </w:rPr>
                <w:t xml:space="preserve"> +2* f</w:t>
              </w:r>
              <w:r>
                <w:rPr>
                  <w:vertAlign w:val="subscript"/>
                  <w:lang w:val="en-US"/>
                </w:rPr>
                <w:t>y_high</w:t>
              </w:r>
              <w:r>
                <w:rPr>
                  <w:lang w:val="en-US"/>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69992406" w14:textId="77777777" w:rsidR="00231FDB" w:rsidRDefault="00231FDB" w:rsidP="002D5D5E">
            <w:pPr>
              <w:pStyle w:val="TAL"/>
              <w:jc w:val="center"/>
              <w:rPr>
                <w:ins w:id="4677" w:author="ZTE-Ma Zhifeng" w:date="2024-08-26T17:20:00Z"/>
                <w:lang w:val="en-US"/>
              </w:rPr>
            </w:pPr>
          </w:p>
        </w:tc>
      </w:tr>
      <w:tr w:rsidR="00231FDB" w14:paraId="6CE99762" w14:textId="77777777" w:rsidTr="006B6A1A">
        <w:trPr>
          <w:trHeight w:val="187"/>
          <w:ins w:id="4678" w:author="ZTE-Ma Zhifeng" w:date="2024-08-26T17:20: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0F8777C" w14:textId="77777777" w:rsidR="00231FDB" w:rsidRDefault="00231FDB" w:rsidP="002D5D5E">
            <w:pPr>
              <w:pStyle w:val="TAL"/>
              <w:rPr>
                <w:ins w:id="4679" w:author="ZTE-Ma Zhifeng" w:date="2024-08-26T17:20:00Z"/>
                <w:lang w:val="en-US"/>
              </w:rPr>
            </w:pPr>
            <w:ins w:id="4680" w:author="ZTE-Ma Zhifeng" w:date="2024-08-26T17:20:00Z">
              <w:r>
                <w:rPr>
                  <w:lang w:val="en-US"/>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70CAC6E" w14:textId="77777777" w:rsidR="00231FDB" w:rsidRDefault="00231FDB" w:rsidP="002D5D5E">
            <w:pPr>
              <w:keepNext/>
              <w:keepLines/>
              <w:spacing w:after="0"/>
              <w:jc w:val="center"/>
              <w:rPr>
                <w:ins w:id="4681" w:author="ZTE-Ma Zhifeng" w:date="2024-08-26T17:20:00Z"/>
                <w:sz w:val="18"/>
                <w:lang w:eastAsia="ja-JP"/>
              </w:rPr>
            </w:pPr>
            <w:ins w:id="4682" w:author="ZTE-Ma Zhifeng" w:date="2024-08-26T17:20:00Z">
              <w:r w:rsidRPr="00320E29">
                <w:rPr>
                  <w:sz w:val="18"/>
                  <w:szCs w:val="18"/>
                </w:rPr>
                <w:t>8840</w:t>
              </w:r>
              <w:r>
                <w:rPr>
                  <w:sz w:val="18"/>
                  <w:lang w:val="en-US"/>
                </w:rPr>
                <w:t>–</w:t>
              </w:r>
              <w:r w:rsidRPr="00320E29">
                <w:rPr>
                  <w:sz w:val="18"/>
                  <w:szCs w:val="18"/>
                </w:rPr>
                <w:t>9100</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6C3FF6BD" w14:textId="77777777" w:rsidR="00231FDB" w:rsidRDefault="00231FDB" w:rsidP="002D5D5E">
            <w:pPr>
              <w:keepNext/>
              <w:keepLines/>
              <w:spacing w:after="0"/>
              <w:jc w:val="center"/>
              <w:rPr>
                <w:ins w:id="4683" w:author="ZTE-Ma Zhifeng" w:date="2024-08-26T17:20:00Z"/>
                <w:sz w:val="18"/>
                <w:lang w:eastAsia="ja-JP"/>
              </w:rPr>
            </w:pPr>
          </w:p>
        </w:tc>
      </w:tr>
      <w:tr w:rsidR="00F8318B" w14:paraId="04A1C397" w14:textId="77777777" w:rsidTr="002D5D5E">
        <w:trPr>
          <w:trHeight w:val="187"/>
          <w:ins w:id="4684" w:author="ZTE-Ma Zhifeng" w:date="2024-08-26T17:20: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618C00" w14:textId="77777777" w:rsidR="00F8318B" w:rsidRDefault="00F8318B" w:rsidP="002D5D5E">
            <w:pPr>
              <w:pStyle w:val="TAL"/>
              <w:rPr>
                <w:ins w:id="4685" w:author="ZTE-Ma Zhifeng" w:date="2024-08-26T17:20:00Z"/>
                <w:lang w:val="en-US"/>
              </w:rPr>
            </w:pPr>
            <w:ins w:id="4686" w:author="ZTE-Ma Zhifeng" w:date="2024-08-26T17:20:00Z">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144D084" w14:textId="77777777" w:rsidR="00F8318B" w:rsidRDefault="00F8318B" w:rsidP="002D5D5E">
            <w:pPr>
              <w:pStyle w:val="TAL"/>
              <w:jc w:val="center"/>
              <w:rPr>
                <w:ins w:id="4687" w:author="ZTE-Ma Zhifeng" w:date="2024-08-26T17:20:00Z"/>
                <w:lang w:val="en-US"/>
              </w:rPr>
            </w:pPr>
            <w:ins w:id="4688" w:author="ZTE-Ma Zhifeng" w:date="2024-08-26T17:20:00Z">
              <w:r>
                <w:rPr>
                  <w:lang w:val="en-US"/>
                </w:rPr>
                <w:t>|f</w:t>
              </w:r>
              <w:r>
                <w:rPr>
                  <w:vertAlign w:val="subscript"/>
                  <w:lang w:val="en-US"/>
                </w:rPr>
                <w:t>x_low</w:t>
              </w:r>
              <w:r>
                <w:rPr>
                  <w:lang w:val="en-US"/>
                </w:rPr>
                <w:t xml:space="preserve"> – 4*f</w:t>
              </w:r>
              <w:r>
                <w:rPr>
                  <w:vertAlign w:val="subscript"/>
                  <w:lang w:val="en-US"/>
                </w:rPr>
                <w:t>y_high</w:t>
              </w:r>
              <w:r>
                <w:rPr>
                  <w:lang w:val="en-US"/>
                </w:rPr>
                <w:t>|</w:t>
              </w:r>
            </w:ins>
          </w:p>
        </w:tc>
        <w:tc>
          <w:tcPr>
            <w:tcW w:w="1749" w:type="dxa"/>
            <w:tcBorders>
              <w:top w:val="single" w:sz="4" w:space="0" w:color="auto"/>
              <w:left w:val="single" w:sz="4" w:space="0" w:color="auto"/>
              <w:bottom w:val="single" w:sz="4" w:space="0" w:color="auto"/>
              <w:right w:val="single" w:sz="4" w:space="0" w:color="auto"/>
            </w:tcBorders>
          </w:tcPr>
          <w:p w14:paraId="38001CBD" w14:textId="77777777" w:rsidR="00F8318B" w:rsidRDefault="00F8318B" w:rsidP="002D5D5E">
            <w:pPr>
              <w:pStyle w:val="TAL"/>
              <w:jc w:val="center"/>
              <w:rPr>
                <w:ins w:id="4689" w:author="ZTE-Ma Zhifeng" w:date="2024-08-26T17:20:00Z"/>
                <w:lang w:val="en-US"/>
              </w:rPr>
            </w:pPr>
            <w:ins w:id="4690" w:author="ZTE-Ma Zhifeng" w:date="2024-08-26T17:20:00Z">
              <w:r>
                <w:rPr>
                  <w:lang w:val="en-US"/>
                </w:rPr>
                <w:t>|f</w:t>
              </w:r>
              <w:r>
                <w:rPr>
                  <w:vertAlign w:val="subscript"/>
                  <w:lang w:val="en-US"/>
                </w:rPr>
                <w:t>x_high</w:t>
              </w:r>
              <w:r>
                <w:rPr>
                  <w:lang w:val="en-US"/>
                </w:rPr>
                <w:t xml:space="preserve"> – 4*f</w:t>
              </w:r>
              <w:r>
                <w:rPr>
                  <w:vertAlign w:val="subscript"/>
                  <w:lang w:val="en-US"/>
                </w:rPr>
                <w:t>y_low</w:t>
              </w:r>
              <w:r>
                <w:rPr>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75B4EC1" w14:textId="77777777" w:rsidR="00F8318B" w:rsidRDefault="00F8318B" w:rsidP="002D5D5E">
            <w:pPr>
              <w:pStyle w:val="TAL"/>
              <w:jc w:val="center"/>
              <w:rPr>
                <w:ins w:id="4691" w:author="ZTE-Ma Zhifeng" w:date="2024-08-26T17:20:00Z"/>
                <w:lang w:val="en-US"/>
              </w:rPr>
            </w:pPr>
            <w:ins w:id="4692" w:author="ZTE-Ma Zhifeng" w:date="2024-08-26T17:20:00Z">
              <w:r>
                <w:rPr>
                  <w:lang w:val="en-US"/>
                </w:rPr>
                <w:t>|f</w:t>
              </w:r>
              <w:r>
                <w:rPr>
                  <w:vertAlign w:val="subscript"/>
                  <w:lang w:val="en-US"/>
                </w:rPr>
                <w:t>y_low</w:t>
              </w:r>
              <w:r>
                <w:rPr>
                  <w:lang w:val="en-US"/>
                </w:rPr>
                <w:t xml:space="preserve"> – 4*f</w:t>
              </w:r>
              <w:r>
                <w:rPr>
                  <w:vertAlign w:val="subscript"/>
                  <w:lang w:val="en-US"/>
                </w:rPr>
                <w:t>x_high</w:t>
              </w:r>
              <w:r>
                <w:rPr>
                  <w:lang w:val="en-US"/>
                </w:rPr>
                <w:t>|</w:t>
              </w:r>
            </w:ins>
          </w:p>
        </w:tc>
        <w:tc>
          <w:tcPr>
            <w:tcW w:w="1799" w:type="dxa"/>
            <w:tcBorders>
              <w:top w:val="single" w:sz="4" w:space="0" w:color="auto"/>
              <w:left w:val="single" w:sz="4" w:space="0" w:color="auto"/>
              <w:bottom w:val="single" w:sz="4" w:space="0" w:color="auto"/>
              <w:right w:val="single" w:sz="4" w:space="0" w:color="auto"/>
            </w:tcBorders>
          </w:tcPr>
          <w:p w14:paraId="04E948FD" w14:textId="77777777" w:rsidR="00F8318B" w:rsidRDefault="00F8318B" w:rsidP="002D5D5E">
            <w:pPr>
              <w:pStyle w:val="TAL"/>
              <w:jc w:val="center"/>
              <w:rPr>
                <w:ins w:id="4693" w:author="ZTE-Ma Zhifeng" w:date="2024-08-26T17:20:00Z"/>
                <w:lang w:val="en-US"/>
              </w:rPr>
            </w:pPr>
            <w:ins w:id="4694" w:author="ZTE-Ma Zhifeng" w:date="2024-08-26T17:20:00Z">
              <w:r>
                <w:rPr>
                  <w:lang w:val="en-US"/>
                </w:rPr>
                <w:t>|f</w:t>
              </w:r>
              <w:r>
                <w:rPr>
                  <w:vertAlign w:val="subscript"/>
                  <w:lang w:val="en-US"/>
                </w:rPr>
                <w:t>y_high</w:t>
              </w:r>
              <w:r>
                <w:rPr>
                  <w:lang w:val="en-US"/>
                </w:rPr>
                <w:t xml:space="preserve"> – 4*f</w:t>
              </w:r>
              <w:r>
                <w:rPr>
                  <w:vertAlign w:val="subscript"/>
                  <w:lang w:val="en-US"/>
                </w:rPr>
                <w:t>x_low</w:t>
              </w:r>
              <w:r>
                <w:rPr>
                  <w:lang w:val="en-US"/>
                </w:rPr>
                <w:t>|</w:t>
              </w:r>
            </w:ins>
          </w:p>
        </w:tc>
      </w:tr>
      <w:tr w:rsidR="00F8318B" w14:paraId="059D18AC" w14:textId="77777777" w:rsidTr="002D5D5E">
        <w:trPr>
          <w:trHeight w:val="187"/>
          <w:ins w:id="4695" w:author="ZTE-Ma Zhifeng" w:date="2024-08-26T17:20: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CD93BBD" w14:textId="77777777" w:rsidR="00F8318B" w:rsidRDefault="00F8318B" w:rsidP="002D5D5E">
            <w:pPr>
              <w:pStyle w:val="TAL"/>
              <w:rPr>
                <w:ins w:id="4696" w:author="ZTE-Ma Zhifeng" w:date="2024-08-26T17:20:00Z"/>
                <w:lang w:val="en-US"/>
              </w:rPr>
            </w:pPr>
            <w:ins w:id="4697" w:author="ZTE-Ma Zhifeng" w:date="2024-08-26T17:20:00Z">
              <w:r>
                <w:rPr>
                  <w:lang w:val="en-US"/>
                </w:rPr>
                <w:t xml:space="preserve">IMD </w:t>
              </w:r>
              <w:r>
                <w:rPr>
                  <w:lang w:eastAsia="zh-CN"/>
                </w:rPr>
                <w:t>frequency</w:t>
              </w:r>
              <w:r>
                <w:rPr>
                  <w:lang w:val="en-US"/>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4D5B13A" w14:textId="77777777" w:rsidR="00F8318B" w:rsidRDefault="00F8318B" w:rsidP="002D5D5E">
            <w:pPr>
              <w:keepNext/>
              <w:keepLines/>
              <w:spacing w:after="0"/>
              <w:jc w:val="center"/>
              <w:rPr>
                <w:ins w:id="4698" w:author="ZTE-Ma Zhifeng" w:date="2024-08-26T17:20:00Z"/>
                <w:sz w:val="18"/>
                <w:lang w:eastAsia="ja-JP"/>
              </w:rPr>
            </w:pPr>
            <w:ins w:id="4699" w:author="ZTE-Ma Zhifeng" w:date="2024-08-26T17:20:00Z">
              <w:r w:rsidRPr="00320E29">
                <w:rPr>
                  <w:sz w:val="18"/>
                  <w:szCs w:val="18"/>
                </w:rPr>
                <w:t>8020</w:t>
              </w:r>
              <w:r>
                <w:rPr>
                  <w:sz w:val="18"/>
                  <w:lang w:val="en-US"/>
                </w:rPr>
                <w:t>–</w:t>
              </w:r>
              <w:r w:rsidRPr="00320E29">
                <w:rPr>
                  <w:sz w:val="18"/>
                  <w:szCs w:val="18"/>
                </w:rPr>
                <w:t>8360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FCE9AB" w14:textId="77777777" w:rsidR="00F8318B" w:rsidRDefault="00F8318B" w:rsidP="002D5D5E">
            <w:pPr>
              <w:keepNext/>
              <w:keepLines/>
              <w:spacing w:after="0"/>
              <w:jc w:val="center"/>
              <w:rPr>
                <w:ins w:id="4700" w:author="ZTE-Ma Zhifeng" w:date="2024-08-26T17:20:00Z"/>
                <w:sz w:val="18"/>
                <w:lang w:eastAsia="ja-JP"/>
              </w:rPr>
            </w:pPr>
            <w:ins w:id="4701" w:author="ZTE-Ma Zhifeng" w:date="2024-08-26T17:20:00Z">
              <w:r w:rsidRPr="00320E29">
                <w:rPr>
                  <w:sz w:val="18"/>
                  <w:szCs w:val="18"/>
                </w:rPr>
                <w:t>5110</w:t>
              </w:r>
              <w:r>
                <w:rPr>
                  <w:sz w:val="18"/>
                  <w:lang w:val="en-US"/>
                </w:rPr>
                <w:t>–</w:t>
              </w:r>
              <w:r w:rsidRPr="00320E29">
                <w:rPr>
                  <w:sz w:val="18"/>
                  <w:szCs w:val="18"/>
                </w:rPr>
                <w:t>5420</w:t>
              </w:r>
            </w:ins>
          </w:p>
        </w:tc>
      </w:tr>
      <w:tr w:rsidR="00F8318B" w14:paraId="0DE49B64" w14:textId="77777777" w:rsidTr="002D5D5E">
        <w:trPr>
          <w:trHeight w:val="187"/>
          <w:ins w:id="4702" w:author="ZTE-Ma Zhifeng" w:date="2024-08-26T17:20: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6C81FE6" w14:textId="77777777" w:rsidR="00F8318B" w:rsidRDefault="00F8318B" w:rsidP="002D5D5E">
            <w:pPr>
              <w:pStyle w:val="TAL"/>
              <w:rPr>
                <w:ins w:id="4703" w:author="ZTE-Ma Zhifeng" w:date="2024-08-26T17:20:00Z"/>
                <w:lang w:val="en-US"/>
              </w:rPr>
            </w:pPr>
            <w:ins w:id="4704" w:author="ZTE-Ma Zhifeng" w:date="2024-08-26T17:20:00Z">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67CBB34" w14:textId="77777777" w:rsidR="00F8318B" w:rsidRDefault="00F8318B" w:rsidP="002D5D5E">
            <w:pPr>
              <w:pStyle w:val="TAL"/>
              <w:jc w:val="center"/>
              <w:rPr>
                <w:ins w:id="4705" w:author="ZTE-Ma Zhifeng" w:date="2024-08-26T17:20:00Z"/>
                <w:lang w:val="en-US"/>
              </w:rPr>
            </w:pPr>
            <w:ins w:id="4706" w:author="ZTE-Ma Zhifeng" w:date="2024-08-26T17:20:00Z">
              <w:r>
                <w:rPr>
                  <w:lang w:val="en-US"/>
                </w:rPr>
                <w:t>|2*f</w:t>
              </w:r>
              <w:r>
                <w:rPr>
                  <w:vertAlign w:val="subscript"/>
                  <w:lang w:val="en-US"/>
                </w:rPr>
                <w:t>x_low</w:t>
              </w:r>
              <w:r>
                <w:rPr>
                  <w:lang w:val="en-US"/>
                </w:rPr>
                <w:t xml:space="preserve"> - 3*f</w:t>
              </w:r>
              <w:r>
                <w:rPr>
                  <w:vertAlign w:val="subscript"/>
                  <w:lang w:val="en-US"/>
                </w:rPr>
                <w:t>y_high</w:t>
              </w:r>
              <w:r>
                <w:rPr>
                  <w:lang w:val="en-US"/>
                </w:rPr>
                <w:t>|</w:t>
              </w:r>
            </w:ins>
          </w:p>
        </w:tc>
        <w:tc>
          <w:tcPr>
            <w:tcW w:w="1749" w:type="dxa"/>
            <w:tcBorders>
              <w:top w:val="single" w:sz="4" w:space="0" w:color="auto"/>
              <w:left w:val="single" w:sz="4" w:space="0" w:color="auto"/>
              <w:bottom w:val="single" w:sz="4" w:space="0" w:color="auto"/>
              <w:right w:val="single" w:sz="4" w:space="0" w:color="auto"/>
            </w:tcBorders>
          </w:tcPr>
          <w:p w14:paraId="2A26B573" w14:textId="77777777" w:rsidR="00F8318B" w:rsidRDefault="00F8318B" w:rsidP="002D5D5E">
            <w:pPr>
              <w:pStyle w:val="TAL"/>
              <w:jc w:val="center"/>
              <w:rPr>
                <w:ins w:id="4707" w:author="ZTE-Ma Zhifeng" w:date="2024-08-26T17:20:00Z"/>
                <w:lang w:val="en-US"/>
              </w:rPr>
            </w:pPr>
            <w:ins w:id="4708" w:author="ZTE-Ma Zhifeng" w:date="2024-08-26T17:20:00Z">
              <w:r>
                <w:rPr>
                  <w:lang w:val="en-US"/>
                </w:rPr>
                <w:t>|2*f</w:t>
              </w:r>
              <w:r>
                <w:rPr>
                  <w:vertAlign w:val="subscript"/>
                  <w:lang w:val="en-US"/>
                </w:rPr>
                <w:t>x_high</w:t>
              </w:r>
              <w:r>
                <w:rPr>
                  <w:lang w:val="en-US"/>
                </w:rPr>
                <w:t xml:space="preserve"> - 3*f</w:t>
              </w:r>
              <w:r>
                <w:rPr>
                  <w:vertAlign w:val="subscript"/>
                  <w:lang w:val="en-US"/>
                </w:rPr>
                <w:t>y_low</w:t>
              </w:r>
              <w:r>
                <w:rPr>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A0BC47C" w14:textId="77777777" w:rsidR="00F8318B" w:rsidRDefault="00F8318B" w:rsidP="002D5D5E">
            <w:pPr>
              <w:pStyle w:val="TAL"/>
              <w:jc w:val="center"/>
              <w:rPr>
                <w:ins w:id="4709" w:author="ZTE-Ma Zhifeng" w:date="2024-08-26T17:20:00Z"/>
                <w:lang w:val="en-US"/>
              </w:rPr>
            </w:pPr>
            <w:ins w:id="4710" w:author="ZTE-Ma Zhifeng" w:date="2024-08-26T17:20:00Z">
              <w:r>
                <w:rPr>
                  <w:lang w:val="en-US"/>
                </w:rPr>
                <w:t>|2*f</w:t>
              </w:r>
              <w:r>
                <w:rPr>
                  <w:vertAlign w:val="subscript"/>
                  <w:lang w:val="en-US"/>
                </w:rPr>
                <w:t>y_low</w:t>
              </w:r>
              <w:r>
                <w:rPr>
                  <w:lang w:val="en-US"/>
                </w:rPr>
                <w:t xml:space="preserve"> - 3*f</w:t>
              </w:r>
              <w:r>
                <w:rPr>
                  <w:vertAlign w:val="subscript"/>
                  <w:lang w:val="en-US"/>
                </w:rPr>
                <w:t>x_high</w:t>
              </w:r>
              <w:r>
                <w:rPr>
                  <w:lang w:val="en-US"/>
                </w:rPr>
                <w:t>|</w:t>
              </w:r>
            </w:ins>
          </w:p>
        </w:tc>
        <w:tc>
          <w:tcPr>
            <w:tcW w:w="1799" w:type="dxa"/>
            <w:tcBorders>
              <w:top w:val="single" w:sz="4" w:space="0" w:color="auto"/>
              <w:left w:val="single" w:sz="4" w:space="0" w:color="auto"/>
              <w:bottom w:val="single" w:sz="4" w:space="0" w:color="auto"/>
              <w:right w:val="single" w:sz="4" w:space="0" w:color="auto"/>
            </w:tcBorders>
          </w:tcPr>
          <w:p w14:paraId="207D9C5F" w14:textId="77777777" w:rsidR="00F8318B" w:rsidRDefault="00F8318B" w:rsidP="002D5D5E">
            <w:pPr>
              <w:pStyle w:val="TAL"/>
              <w:jc w:val="center"/>
              <w:rPr>
                <w:ins w:id="4711" w:author="ZTE-Ma Zhifeng" w:date="2024-08-26T17:20:00Z"/>
                <w:lang w:val="en-US"/>
              </w:rPr>
            </w:pPr>
            <w:ins w:id="4712" w:author="ZTE-Ma Zhifeng" w:date="2024-08-26T17:20:00Z">
              <w:r>
                <w:rPr>
                  <w:lang w:val="en-US"/>
                </w:rPr>
                <w:t>|2*f</w:t>
              </w:r>
              <w:r>
                <w:rPr>
                  <w:vertAlign w:val="subscript"/>
                  <w:lang w:val="en-US"/>
                </w:rPr>
                <w:t>y_high</w:t>
              </w:r>
              <w:r>
                <w:rPr>
                  <w:lang w:val="en-US"/>
                </w:rPr>
                <w:t xml:space="preserve"> -3*f</w:t>
              </w:r>
              <w:r>
                <w:rPr>
                  <w:vertAlign w:val="subscript"/>
                  <w:lang w:val="en-US"/>
                </w:rPr>
                <w:t>x_low</w:t>
              </w:r>
              <w:r>
                <w:rPr>
                  <w:lang w:val="en-US"/>
                </w:rPr>
                <w:t>|</w:t>
              </w:r>
            </w:ins>
          </w:p>
        </w:tc>
      </w:tr>
      <w:tr w:rsidR="00F8318B" w14:paraId="73D3B84B" w14:textId="77777777" w:rsidTr="002D5D5E">
        <w:trPr>
          <w:trHeight w:val="187"/>
          <w:ins w:id="4713" w:author="ZTE-Ma Zhifeng" w:date="2024-08-26T17:20: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2A0B9F" w14:textId="77777777" w:rsidR="00F8318B" w:rsidRDefault="00F8318B" w:rsidP="002D5D5E">
            <w:pPr>
              <w:keepNext/>
              <w:keepLines/>
              <w:spacing w:after="0"/>
              <w:rPr>
                <w:ins w:id="4714" w:author="ZTE-Ma Zhifeng" w:date="2024-08-26T17:20:00Z"/>
                <w:rFonts w:ascii="Arial" w:hAnsi="Arial" w:cs="Arial"/>
                <w:sz w:val="18"/>
                <w:lang w:val="en-US"/>
              </w:rPr>
            </w:pPr>
            <w:ins w:id="4715" w:author="ZTE-Ma Zhifeng" w:date="2024-08-26T17:20:00Z">
              <w:r>
                <w:rPr>
                  <w:rFonts w:ascii="Arial" w:hAnsi="Arial" w:cs="Arial"/>
                  <w:sz w:val="18"/>
                  <w:lang w:val="en-US"/>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60C8064" w14:textId="77777777" w:rsidR="00F8318B" w:rsidRDefault="00F8318B" w:rsidP="002D5D5E">
            <w:pPr>
              <w:keepNext/>
              <w:keepLines/>
              <w:spacing w:after="0"/>
              <w:jc w:val="center"/>
              <w:rPr>
                <w:ins w:id="4716" w:author="ZTE-Ma Zhifeng" w:date="2024-08-26T17:20:00Z"/>
                <w:sz w:val="18"/>
                <w:lang w:eastAsia="ja-JP"/>
              </w:rPr>
            </w:pPr>
            <w:ins w:id="4717" w:author="ZTE-Ma Zhifeng" w:date="2024-08-26T17:20:00Z">
              <w:r w:rsidRPr="00320E29">
                <w:rPr>
                  <w:sz w:val="18"/>
                  <w:szCs w:val="18"/>
                </w:rPr>
                <w:t>3540</w:t>
              </w:r>
              <w:r>
                <w:rPr>
                  <w:sz w:val="18"/>
                  <w:lang w:val="en-US"/>
                </w:rPr>
                <w:t>–</w:t>
              </w:r>
              <w:r w:rsidRPr="00320E29">
                <w:rPr>
                  <w:sz w:val="18"/>
                  <w:szCs w:val="18"/>
                </w:rPr>
                <w:t>3870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8A66DEC" w14:textId="77777777" w:rsidR="00F8318B" w:rsidRDefault="00F8318B" w:rsidP="002D5D5E">
            <w:pPr>
              <w:keepNext/>
              <w:keepLines/>
              <w:spacing w:after="0"/>
              <w:jc w:val="center"/>
              <w:rPr>
                <w:ins w:id="4718" w:author="ZTE-Ma Zhifeng" w:date="2024-08-26T17:20:00Z"/>
                <w:sz w:val="18"/>
                <w:lang w:eastAsia="ja-JP"/>
              </w:rPr>
            </w:pPr>
            <w:ins w:id="4719" w:author="ZTE-Ma Zhifeng" w:date="2024-08-26T17:20:00Z">
              <w:r w:rsidRPr="00320E29">
                <w:rPr>
                  <w:sz w:val="18"/>
                  <w:szCs w:val="18"/>
                </w:rPr>
                <w:t>620</w:t>
              </w:r>
              <w:r>
                <w:rPr>
                  <w:sz w:val="18"/>
                  <w:lang w:val="en-US"/>
                </w:rPr>
                <w:t>–</w:t>
              </w:r>
              <w:r w:rsidRPr="00320E29">
                <w:rPr>
                  <w:sz w:val="18"/>
                  <w:szCs w:val="18"/>
                </w:rPr>
                <w:t>940</w:t>
              </w:r>
            </w:ins>
          </w:p>
        </w:tc>
      </w:tr>
      <w:tr w:rsidR="00F8318B" w14:paraId="5C57534B" w14:textId="77777777" w:rsidTr="002D5D5E">
        <w:trPr>
          <w:trHeight w:val="187"/>
          <w:ins w:id="4720" w:author="ZTE-Ma Zhifeng" w:date="2024-08-26T17:20: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5212FA" w14:textId="77777777" w:rsidR="00F8318B" w:rsidRDefault="00F8318B" w:rsidP="002D5D5E">
            <w:pPr>
              <w:pStyle w:val="TAL"/>
              <w:rPr>
                <w:ins w:id="4721" w:author="ZTE-Ma Zhifeng" w:date="2024-08-26T17:20:00Z"/>
                <w:lang w:val="en-US"/>
              </w:rPr>
            </w:pPr>
            <w:ins w:id="4722" w:author="ZTE-Ma Zhifeng" w:date="2024-08-26T17:20:00Z">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3AED2DF" w14:textId="77777777" w:rsidR="00F8318B" w:rsidRDefault="00F8318B" w:rsidP="002D5D5E">
            <w:pPr>
              <w:pStyle w:val="TAL"/>
              <w:jc w:val="center"/>
              <w:rPr>
                <w:ins w:id="4723" w:author="ZTE-Ma Zhifeng" w:date="2024-08-26T17:20:00Z"/>
                <w:lang w:val="en-US"/>
              </w:rPr>
            </w:pPr>
            <w:ins w:id="4724" w:author="ZTE-Ma Zhifeng" w:date="2024-08-26T17:20:00Z">
              <w:r>
                <w:rPr>
                  <w:lang w:val="en-US"/>
                </w:rPr>
                <w:t>|f</w:t>
              </w:r>
              <w:r>
                <w:rPr>
                  <w:vertAlign w:val="subscript"/>
                  <w:lang w:val="en-US"/>
                </w:rPr>
                <w:t>x_low</w:t>
              </w:r>
              <w:r>
                <w:rPr>
                  <w:lang w:val="en-US"/>
                </w:rPr>
                <w:t xml:space="preserve"> + 4*f</w:t>
              </w:r>
              <w:r>
                <w:rPr>
                  <w:vertAlign w:val="subscript"/>
                  <w:lang w:val="en-US"/>
                </w:rPr>
                <w:t>y_low</w:t>
              </w:r>
              <w:r>
                <w:rPr>
                  <w:lang w:val="en-US"/>
                </w:rPr>
                <w:t>|</w:t>
              </w:r>
            </w:ins>
          </w:p>
        </w:tc>
        <w:tc>
          <w:tcPr>
            <w:tcW w:w="1749" w:type="dxa"/>
            <w:tcBorders>
              <w:top w:val="single" w:sz="4" w:space="0" w:color="auto"/>
              <w:left w:val="single" w:sz="4" w:space="0" w:color="auto"/>
              <w:bottom w:val="single" w:sz="4" w:space="0" w:color="auto"/>
              <w:right w:val="single" w:sz="4" w:space="0" w:color="auto"/>
            </w:tcBorders>
          </w:tcPr>
          <w:p w14:paraId="34DC6484" w14:textId="77777777" w:rsidR="00F8318B" w:rsidRDefault="00F8318B" w:rsidP="002D5D5E">
            <w:pPr>
              <w:pStyle w:val="TAL"/>
              <w:jc w:val="center"/>
              <w:rPr>
                <w:ins w:id="4725" w:author="ZTE-Ma Zhifeng" w:date="2024-08-26T17:20:00Z"/>
                <w:lang w:val="en-US"/>
              </w:rPr>
            </w:pPr>
            <w:ins w:id="4726" w:author="ZTE-Ma Zhifeng" w:date="2024-08-26T17:20:00Z">
              <w:r>
                <w:rPr>
                  <w:lang w:val="en-US"/>
                </w:rPr>
                <w:t>|f</w:t>
              </w:r>
              <w:r>
                <w:rPr>
                  <w:vertAlign w:val="subscript"/>
                  <w:lang w:val="en-US"/>
                </w:rPr>
                <w:t>x_high</w:t>
              </w:r>
              <w:r>
                <w:rPr>
                  <w:lang w:val="en-US"/>
                </w:rPr>
                <w:t xml:space="preserve"> + 4*f</w:t>
              </w:r>
              <w:r>
                <w:rPr>
                  <w:vertAlign w:val="subscript"/>
                  <w:lang w:val="en-US"/>
                </w:rPr>
                <w:t>y_high</w:t>
              </w:r>
              <w:r>
                <w:rPr>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608FBF1" w14:textId="77777777" w:rsidR="00F8318B" w:rsidRDefault="00F8318B" w:rsidP="002D5D5E">
            <w:pPr>
              <w:pStyle w:val="TAL"/>
              <w:jc w:val="center"/>
              <w:rPr>
                <w:ins w:id="4727" w:author="ZTE-Ma Zhifeng" w:date="2024-08-26T17:20:00Z"/>
                <w:lang w:val="en-US"/>
              </w:rPr>
            </w:pPr>
            <w:ins w:id="4728" w:author="ZTE-Ma Zhifeng" w:date="2024-08-26T17:20:00Z">
              <w:r>
                <w:rPr>
                  <w:lang w:val="en-US"/>
                </w:rPr>
                <w:t>|f</w:t>
              </w:r>
              <w:r>
                <w:rPr>
                  <w:vertAlign w:val="subscript"/>
                  <w:lang w:val="en-US"/>
                </w:rPr>
                <w:t>y_low</w:t>
              </w:r>
              <w:r>
                <w:rPr>
                  <w:lang w:val="en-US"/>
                </w:rPr>
                <w:t xml:space="preserve"> + 4*f</w:t>
              </w:r>
              <w:r>
                <w:rPr>
                  <w:vertAlign w:val="subscript"/>
                  <w:lang w:val="en-US"/>
                </w:rPr>
                <w:t>x_low</w:t>
              </w:r>
              <w:r>
                <w:rPr>
                  <w:lang w:val="en-US"/>
                </w:rPr>
                <w:t>|</w:t>
              </w:r>
            </w:ins>
          </w:p>
        </w:tc>
        <w:tc>
          <w:tcPr>
            <w:tcW w:w="1799" w:type="dxa"/>
            <w:tcBorders>
              <w:top w:val="single" w:sz="4" w:space="0" w:color="auto"/>
              <w:left w:val="single" w:sz="4" w:space="0" w:color="auto"/>
              <w:bottom w:val="single" w:sz="4" w:space="0" w:color="auto"/>
              <w:right w:val="single" w:sz="4" w:space="0" w:color="auto"/>
            </w:tcBorders>
          </w:tcPr>
          <w:p w14:paraId="21B5F3D1" w14:textId="77777777" w:rsidR="00F8318B" w:rsidRDefault="00F8318B" w:rsidP="002D5D5E">
            <w:pPr>
              <w:pStyle w:val="TAL"/>
              <w:jc w:val="center"/>
              <w:rPr>
                <w:ins w:id="4729" w:author="ZTE-Ma Zhifeng" w:date="2024-08-26T17:20:00Z"/>
                <w:lang w:val="en-US"/>
              </w:rPr>
            </w:pPr>
            <w:ins w:id="4730" w:author="ZTE-Ma Zhifeng" w:date="2024-08-26T17:20:00Z">
              <w:r>
                <w:rPr>
                  <w:lang w:val="en-US"/>
                </w:rPr>
                <w:t>|f</w:t>
              </w:r>
              <w:r>
                <w:rPr>
                  <w:vertAlign w:val="subscript"/>
                  <w:lang w:val="en-US"/>
                </w:rPr>
                <w:t>y_high</w:t>
              </w:r>
              <w:r>
                <w:rPr>
                  <w:lang w:val="en-US"/>
                </w:rPr>
                <w:t xml:space="preserve"> + 4*f</w:t>
              </w:r>
              <w:r>
                <w:rPr>
                  <w:vertAlign w:val="subscript"/>
                  <w:lang w:val="en-US"/>
                </w:rPr>
                <w:t>x_high</w:t>
              </w:r>
              <w:r>
                <w:rPr>
                  <w:lang w:val="en-US"/>
                </w:rPr>
                <w:t>|</w:t>
              </w:r>
            </w:ins>
          </w:p>
        </w:tc>
      </w:tr>
      <w:tr w:rsidR="00F8318B" w14:paraId="6D8485BC" w14:textId="77777777" w:rsidTr="002D5D5E">
        <w:trPr>
          <w:trHeight w:val="187"/>
          <w:ins w:id="4731" w:author="ZTE-Ma Zhifeng" w:date="2024-08-26T17:20: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D235132" w14:textId="77777777" w:rsidR="00F8318B" w:rsidRDefault="00F8318B" w:rsidP="002D5D5E">
            <w:pPr>
              <w:pStyle w:val="TAL"/>
              <w:rPr>
                <w:ins w:id="4732" w:author="ZTE-Ma Zhifeng" w:date="2024-08-26T17:20:00Z"/>
                <w:lang w:val="en-US"/>
              </w:rPr>
            </w:pPr>
            <w:ins w:id="4733" w:author="ZTE-Ma Zhifeng" w:date="2024-08-26T17:20:00Z">
              <w:r>
                <w:rPr>
                  <w:lang w:eastAsia="zh-CN"/>
                </w:rPr>
                <w:t>IMD</w:t>
              </w:r>
              <w:r>
                <w:rPr>
                  <w:lang w:val="en-US"/>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EEEA2AF" w14:textId="77777777" w:rsidR="00F8318B" w:rsidRDefault="00F8318B" w:rsidP="002D5D5E">
            <w:pPr>
              <w:keepNext/>
              <w:keepLines/>
              <w:spacing w:after="0"/>
              <w:jc w:val="center"/>
              <w:rPr>
                <w:ins w:id="4734" w:author="ZTE-Ma Zhifeng" w:date="2024-08-26T17:20:00Z"/>
                <w:sz w:val="18"/>
                <w:lang w:eastAsia="ja-JP"/>
              </w:rPr>
            </w:pPr>
            <w:ins w:id="4735" w:author="ZTE-Ma Zhifeng" w:date="2024-08-26T17:20:00Z">
              <w:r w:rsidRPr="00320E29">
                <w:rPr>
                  <w:sz w:val="18"/>
                  <w:szCs w:val="18"/>
                </w:rPr>
                <w:t>11920</w:t>
              </w:r>
              <w:r>
                <w:rPr>
                  <w:sz w:val="18"/>
                  <w:lang w:val="en-US"/>
                </w:rPr>
                <w:t>–</w:t>
              </w:r>
              <w:r w:rsidRPr="00320E29">
                <w:rPr>
                  <w:sz w:val="18"/>
                  <w:szCs w:val="18"/>
                </w:rPr>
                <w:t>12260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3E40444" w14:textId="77777777" w:rsidR="00F8318B" w:rsidRDefault="00F8318B" w:rsidP="002D5D5E">
            <w:pPr>
              <w:keepNext/>
              <w:keepLines/>
              <w:spacing w:after="0"/>
              <w:jc w:val="center"/>
              <w:rPr>
                <w:ins w:id="4736" w:author="ZTE-Ma Zhifeng" w:date="2024-08-26T17:20:00Z"/>
                <w:sz w:val="18"/>
                <w:lang w:eastAsia="ja-JP"/>
              </w:rPr>
            </w:pPr>
            <w:ins w:id="4737" w:author="ZTE-Ma Zhifeng" w:date="2024-08-26T17:20:00Z">
              <w:r w:rsidRPr="00320E29">
                <w:rPr>
                  <w:sz w:val="18"/>
                  <w:szCs w:val="18"/>
                </w:rPr>
                <w:t>10180</w:t>
              </w:r>
              <w:r>
                <w:rPr>
                  <w:sz w:val="18"/>
                  <w:lang w:val="en-US"/>
                </w:rPr>
                <w:t>–</w:t>
              </w:r>
              <w:r w:rsidRPr="00320E29">
                <w:rPr>
                  <w:sz w:val="18"/>
                  <w:szCs w:val="18"/>
                </w:rPr>
                <w:t>10490</w:t>
              </w:r>
            </w:ins>
          </w:p>
        </w:tc>
      </w:tr>
      <w:tr w:rsidR="00F8318B" w14:paraId="3BD51163" w14:textId="77777777" w:rsidTr="002D5D5E">
        <w:trPr>
          <w:trHeight w:val="187"/>
          <w:ins w:id="4738" w:author="ZTE-Ma Zhifeng" w:date="2024-08-26T17:20: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0B5FC2" w14:textId="77777777" w:rsidR="00F8318B" w:rsidRDefault="00F8318B" w:rsidP="002D5D5E">
            <w:pPr>
              <w:pStyle w:val="TAL"/>
              <w:rPr>
                <w:ins w:id="4739" w:author="ZTE-Ma Zhifeng" w:date="2024-08-26T17:20:00Z"/>
                <w:lang w:val="en-US"/>
              </w:rPr>
            </w:pPr>
            <w:ins w:id="4740" w:author="ZTE-Ma Zhifeng" w:date="2024-08-26T17:20:00Z">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F653CAB" w14:textId="77777777" w:rsidR="00F8318B" w:rsidRDefault="00F8318B" w:rsidP="002D5D5E">
            <w:pPr>
              <w:pStyle w:val="TAL"/>
              <w:jc w:val="center"/>
              <w:rPr>
                <w:ins w:id="4741" w:author="ZTE-Ma Zhifeng" w:date="2024-08-26T17:20:00Z"/>
                <w:lang w:val="en-US"/>
              </w:rPr>
            </w:pPr>
            <w:ins w:id="4742" w:author="ZTE-Ma Zhifeng" w:date="2024-08-26T17:20:00Z">
              <w:r>
                <w:rPr>
                  <w:lang w:val="en-US"/>
                </w:rPr>
                <w:t>|2*f</w:t>
              </w:r>
              <w:r>
                <w:rPr>
                  <w:vertAlign w:val="subscript"/>
                  <w:lang w:val="en-US"/>
                </w:rPr>
                <w:t>x_low</w:t>
              </w:r>
              <w:r>
                <w:rPr>
                  <w:lang w:val="en-US"/>
                </w:rPr>
                <w:t xml:space="preserve"> + 3*f</w:t>
              </w:r>
              <w:r>
                <w:rPr>
                  <w:vertAlign w:val="subscript"/>
                  <w:lang w:val="en-US"/>
                </w:rPr>
                <w:t>y_low</w:t>
              </w:r>
              <w:r>
                <w:rPr>
                  <w:lang w:val="en-US"/>
                </w:rPr>
                <w:t>|</w:t>
              </w:r>
            </w:ins>
          </w:p>
        </w:tc>
        <w:tc>
          <w:tcPr>
            <w:tcW w:w="1749" w:type="dxa"/>
            <w:tcBorders>
              <w:top w:val="single" w:sz="4" w:space="0" w:color="auto"/>
              <w:left w:val="single" w:sz="4" w:space="0" w:color="auto"/>
              <w:bottom w:val="single" w:sz="4" w:space="0" w:color="auto"/>
              <w:right w:val="single" w:sz="4" w:space="0" w:color="auto"/>
            </w:tcBorders>
          </w:tcPr>
          <w:p w14:paraId="09D51F87" w14:textId="77777777" w:rsidR="00F8318B" w:rsidRDefault="00F8318B" w:rsidP="002D5D5E">
            <w:pPr>
              <w:pStyle w:val="TAL"/>
              <w:jc w:val="center"/>
              <w:rPr>
                <w:ins w:id="4743" w:author="ZTE-Ma Zhifeng" w:date="2024-08-26T17:20:00Z"/>
                <w:lang w:val="en-US"/>
              </w:rPr>
            </w:pPr>
            <w:ins w:id="4744" w:author="ZTE-Ma Zhifeng" w:date="2024-08-26T17:20:00Z">
              <w:r>
                <w:rPr>
                  <w:lang w:val="en-US"/>
                </w:rPr>
                <w:t>|2*f</w:t>
              </w:r>
              <w:r>
                <w:rPr>
                  <w:vertAlign w:val="subscript"/>
                  <w:lang w:val="en-US"/>
                </w:rPr>
                <w:t>x_high</w:t>
              </w:r>
              <w:r>
                <w:rPr>
                  <w:lang w:val="en-US"/>
                </w:rPr>
                <w:t xml:space="preserve"> + 3*f</w:t>
              </w:r>
              <w:r>
                <w:rPr>
                  <w:vertAlign w:val="subscript"/>
                  <w:lang w:val="en-US"/>
                </w:rPr>
                <w:t>y_high</w:t>
              </w:r>
              <w:r>
                <w:rPr>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0272262" w14:textId="77777777" w:rsidR="00F8318B" w:rsidRDefault="00F8318B" w:rsidP="002D5D5E">
            <w:pPr>
              <w:pStyle w:val="TAL"/>
              <w:jc w:val="center"/>
              <w:rPr>
                <w:ins w:id="4745" w:author="ZTE-Ma Zhifeng" w:date="2024-08-26T17:20:00Z"/>
                <w:lang w:val="en-US"/>
              </w:rPr>
            </w:pPr>
            <w:ins w:id="4746" w:author="ZTE-Ma Zhifeng" w:date="2024-08-26T17:20:00Z">
              <w:r>
                <w:rPr>
                  <w:lang w:val="en-US"/>
                </w:rPr>
                <w:t>|2*f</w:t>
              </w:r>
              <w:r>
                <w:rPr>
                  <w:vertAlign w:val="subscript"/>
                  <w:lang w:val="en-US"/>
                </w:rPr>
                <w:t>y_low</w:t>
              </w:r>
              <w:r>
                <w:rPr>
                  <w:lang w:val="en-US"/>
                </w:rPr>
                <w:t xml:space="preserve"> + 3*f</w:t>
              </w:r>
              <w:r>
                <w:rPr>
                  <w:vertAlign w:val="subscript"/>
                  <w:lang w:val="en-US"/>
                </w:rPr>
                <w:t>x_low</w:t>
              </w:r>
              <w:r>
                <w:rPr>
                  <w:lang w:val="en-US"/>
                </w:rPr>
                <w:t>|</w:t>
              </w:r>
            </w:ins>
          </w:p>
        </w:tc>
        <w:tc>
          <w:tcPr>
            <w:tcW w:w="1799" w:type="dxa"/>
            <w:tcBorders>
              <w:top w:val="single" w:sz="4" w:space="0" w:color="auto"/>
              <w:left w:val="single" w:sz="4" w:space="0" w:color="auto"/>
              <w:bottom w:val="single" w:sz="4" w:space="0" w:color="auto"/>
              <w:right w:val="single" w:sz="4" w:space="0" w:color="auto"/>
            </w:tcBorders>
          </w:tcPr>
          <w:p w14:paraId="085EE71E" w14:textId="77777777" w:rsidR="00F8318B" w:rsidRDefault="00F8318B" w:rsidP="002D5D5E">
            <w:pPr>
              <w:pStyle w:val="TAL"/>
              <w:jc w:val="center"/>
              <w:rPr>
                <w:ins w:id="4747" w:author="ZTE-Ma Zhifeng" w:date="2024-08-26T17:20:00Z"/>
                <w:lang w:val="en-US"/>
              </w:rPr>
            </w:pPr>
            <w:ins w:id="4748" w:author="ZTE-Ma Zhifeng" w:date="2024-08-26T17:20:00Z">
              <w:r>
                <w:rPr>
                  <w:lang w:val="en-US"/>
                </w:rPr>
                <w:t>|2*f</w:t>
              </w:r>
              <w:r>
                <w:rPr>
                  <w:vertAlign w:val="subscript"/>
                  <w:lang w:val="en-US"/>
                </w:rPr>
                <w:t>y_high</w:t>
              </w:r>
              <w:r>
                <w:rPr>
                  <w:lang w:val="en-US"/>
                </w:rPr>
                <w:t xml:space="preserve"> + 3*f</w:t>
              </w:r>
              <w:r>
                <w:rPr>
                  <w:vertAlign w:val="subscript"/>
                  <w:lang w:val="en-US"/>
                </w:rPr>
                <w:t>x_high</w:t>
              </w:r>
              <w:r>
                <w:rPr>
                  <w:lang w:val="en-US"/>
                </w:rPr>
                <w:t>|</w:t>
              </w:r>
            </w:ins>
          </w:p>
        </w:tc>
      </w:tr>
      <w:tr w:rsidR="00F8318B" w14:paraId="6F9F2EE7" w14:textId="77777777" w:rsidTr="002D5D5E">
        <w:trPr>
          <w:trHeight w:val="187"/>
          <w:ins w:id="4749" w:author="ZTE-Ma Zhifeng" w:date="2024-08-26T17:20: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808D23C" w14:textId="77777777" w:rsidR="00F8318B" w:rsidRDefault="00F8318B" w:rsidP="002D5D5E">
            <w:pPr>
              <w:pStyle w:val="TAL"/>
              <w:rPr>
                <w:ins w:id="4750" w:author="ZTE-Ma Zhifeng" w:date="2024-08-26T17:20:00Z"/>
                <w:lang w:val="en-US"/>
              </w:rPr>
            </w:pPr>
            <w:ins w:id="4751" w:author="ZTE-Ma Zhifeng" w:date="2024-08-26T17:20:00Z">
              <w:r>
                <w:rPr>
                  <w:lang w:val="en-US"/>
                </w:rPr>
                <w:t xml:space="preserve">IMD </w:t>
              </w:r>
              <w:r>
                <w:rPr>
                  <w:lang w:eastAsia="zh-CN"/>
                </w:rPr>
                <w:t>frequency</w:t>
              </w:r>
              <w:r>
                <w:rPr>
                  <w:lang w:val="en-US"/>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5764EBF" w14:textId="77777777" w:rsidR="00F8318B" w:rsidRDefault="00F8318B" w:rsidP="002D5D5E">
            <w:pPr>
              <w:keepNext/>
              <w:keepLines/>
              <w:spacing w:after="0"/>
              <w:jc w:val="center"/>
              <w:rPr>
                <w:ins w:id="4752" w:author="ZTE-Ma Zhifeng" w:date="2024-08-26T17:20:00Z"/>
                <w:sz w:val="18"/>
                <w:lang w:eastAsia="ja-JP"/>
              </w:rPr>
            </w:pPr>
            <w:ins w:id="4753" w:author="ZTE-Ma Zhifeng" w:date="2024-08-26T17:20:00Z">
              <w:r w:rsidRPr="00320E29">
                <w:rPr>
                  <w:sz w:val="18"/>
                  <w:szCs w:val="18"/>
                </w:rPr>
                <w:t>11340</w:t>
              </w:r>
              <w:r>
                <w:rPr>
                  <w:sz w:val="18"/>
                  <w:lang w:val="en-US"/>
                </w:rPr>
                <w:t>–</w:t>
              </w:r>
              <w:r w:rsidRPr="00320E29">
                <w:rPr>
                  <w:sz w:val="18"/>
                  <w:szCs w:val="18"/>
                </w:rPr>
                <w:t>11670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6B7AE1C" w14:textId="77777777" w:rsidR="00F8318B" w:rsidRDefault="00F8318B" w:rsidP="002D5D5E">
            <w:pPr>
              <w:keepNext/>
              <w:keepLines/>
              <w:spacing w:after="0"/>
              <w:jc w:val="center"/>
              <w:rPr>
                <w:ins w:id="4754" w:author="ZTE-Ma Zhifeng" w:date="2024-08-26T17:20:00Z"/>
                <w:sz w:val="18"/>
                <w:lang w:eastAsia="ja-JP"/>
              </w:rPr>
            </w:pPr>
            <w:ins w:id="4755" w:author="ZTE-Ma Zhifeng" w:date="2024-08-26T17:20:00Z">
              <w:r w:rsidRPr="00320E29">
                <w:rPr>
                  <w:sz w:val="18"/>
                  <w:szCs w:val="18"/>
                </w:rPr>
                <w:t>10760</w:t>
              </w:r>
              <w:r>
                <w:rPr>
                  <w:sz w:val="18"/>
                  <w:lang w:val="en-US"/>
                </w:rPr>
                <w:t>–</w:t>
              </w:r>
              <w:r w:rsidRPr="00320E29">
                <w:rPr>
                  <w:sz w:val="18"/>
                  <w:szCs w:val="18"/>
                </w:rPr>
                <w:t>11080</w:t>
              </w:r>
            </w:ins>
          </w:p>
        </w:tc>
      </w:tr>
      <w:tr w:rsidR="00F8318B" w14:paraId="04B51E30" w14:textId="77777777" w:rsidTr="002D5D5E">
        <w:trPr>
          <w:trHeight w:val="187"/>
          <w:ins w:id="4756" w:author="ZTE-Ma Zhifeng" w:date="2024-08-26T17:20: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8D73FBD" w14:textId="77777777" w:rsidR="00F8318B" w:rsidRDefault="00F8318B" w:rsidP="002D5D5E">
            <w:pPr>
              <w:pStyle w:val="TAL"/>
              <w:rPr>
                <w:ins w:id="4757" w:author="ZTE-Ma Zhifeng" w:date="2024-08-26T17:20:00Z"/>
                <w:lang w:val="en-US"/>
              </w:rPr>
            </w:pPr>
            <w:ins w:id="4758" w:author="ZTE-Ma Zhifeng" w:date="2024-08-26T17:20:00Z">
              <w:r>
                <w:t>NOTE :</w:t>
              </w:r>
              <w:r>
                <w:tab/>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w:t>
              </w:r>
              <w:r w:rsidRPr="004D6DE3">
                <w:t>The lowest even order and lowest odd order IMD MSDs shall be considered.</w:t>
              </w:r>
            </w:ins>
          </w:p>
        </w:tc>
      </w:tr>
    </w:tbl>
    <w:p w14:paraId="3353D9D3" w14:textId="77777777" w:rsidR="00F8318B" w:rsidRDefault="00F8318B" w:rsidP="00F8318B">
      <w:pPr>
        <w:rPr>
          <w:ins w:id="4759" w:author="ZTE-Ma Zhifeng" w:date="2024-08-26T17:20:00Z"/>
          <w:rFonts w:ascii="Arial" w:hAnsi="Arial" w:cs="Arial"/>
          <w:b/>
        </w:rPr>
      </w:pPr>
    </w:p>
    <w:p w14:paraId="2EBFF0D8" w14:textId="5B923B6C" w:rsidR="00F8318B" w:rsidRPr="00D315DA" w:rsidRDefault="00F8318B" w:rsidP="00F8318B">
      <w:pPr>
        <w:rPr>
          <w:ins w:id="4760" w:author="ZTE-Ma Zhifeng" w:date="2024-08-26T17:20:00Z"/>
          <w:rFonts w:eastAsia="MS Mincho"/>
        </w:rPr>
      </w:pPr>
      <w:ins w:id="4761" w:author="ZTE-Ma Zhifeng" w:date="2024-08-26T17:20:00Z">
        <w:r>
          <w:rPr>
            <w:rFonts w:eastAsia="MS Mincho"/>
          </w:rPr>
          <w:t xml:space="preserve">Based on the above table, </w:t>
        </w:r>
        <w:r>
          <w:rPr>
            <w:rFonts w:cs="等线"/>
            <w:szCs w:val="21"/>
            <w:lang w:eastAsia="ko-KR"/>
          </w:rPr>
          <w:t>3</w:t>
        </w:r>
        <w:r w:rsidRPr="008A2230">
          <w:rPr>
            <w:rFonts w:ascii="等线" w:eastAsia="等线" w:hAnsi="等线" w:cs="等线" w:hint="eastAsia"/>
            <w:szCs w:val="21"/>
            <w:vertAlign w:val="superscript"/>
            <w:lang w:eastAsia="zh-CN"/>
          </w:rPr>
          <w:t>rd</w:t>
        </w:r>
        <w:r w:rsidRPr="00634198">
          <w:rPr>
            <w:rFonts w:cs="等线"/>
            <w:szCs w:val="21"/>
            <w:lang w:eastAsia="ko-KR"/>
          </w:rPr>
          <w:t xml:space="preserve"> order IMD generated by </w:t>
        </w:r>
        <w:r>
          <w:rPr>
            <w:rFonts w:eastAsia="MS Mincho"/>
          </w:rPr>
          <w:t xml:space="preserve">UL </w:t>
        </w:r>
        <w:r w:rsidRPr="005A43BB">
          <w:rPr>
            <w:rFonts w:eastAsia="MS Mincho"/>
          </w:rPr>
          <w:t>CA_n</w:t>
        </w:r>
        <w:r>
          <w:rPr>
            <w:rFonts w:eastAsia="MS Mincho"/>
          </w:rPr>
          <w:t>1</w:t>
        </w:r>
        <w:r w:rsidRPr="005A43BB">
          <w:rPr>
            <w:rFonts w:eastAsia="MS Mincho"/>
          </w:rPr>
          <w:t>A-n</w:t>
        </w:r>
        <w:r>
          <w:rPr>
            <w:rFonts w:eastAsia="MS Mincho"/>
          </w:rPr>
          <w:t>7</w:t>
        </w:r>
        <w:r w:rsidRPr="005A43BB">
          <w:rPr>
            <w:rFonts w:eastAsia="MS Mincho"/>
          </w:rPr>
          <w:t>A</w:t>
        </w:r>
        <w:r w:rsidRPr="00634198">
          <w:rPr>
            <w:rFonts w:cs="等线"/>
            <w:szCs w:val="21"/>
            <w:lang w:eastAsia="ko-KR"/>
          </w:rPr>
          <w:t xml:space="preserve"> may fall into own Rx of </w:t>
        </w:r>
        <w:r w:rsidRPr="00634198">
          <w:rPr>
            <w:rFonts w:eastAsia="宋体" w:cs="等线"/>
            <w:szCs w:val="21"/>
          </w:rPr>
          <w:t>B</w:t>
        </w:r>
        <w:r w:rsidRPr="00634198">
          <w:rPr>
            <w:rFonts w:cs="等线"/>
            <w:szCs w:val="21"/>
            <w:lang w:eastAsia="ko-KR"/>
          </w:rPr>
          <w:t xml:space="preserve">and </w:t>
        </w:r>
        <w:r w:rsidRPr="00634198">
          <w:rPr>
            <w:rFonts w:eastAsia="宋体" w:cs="等线"/>
            <w:szCs w:val="21"/>
          </w:rPr>
          <w:t>n</w:t>
        </w:r>
        <w:r>
          <w:rPr>
            <w:rFonts w:eastAsia="宋体" w:cs="等线"/>
            <w:szCs w:val="21"/>
          </w:rPr>
          <w:t>75</w:t>
        </w:r>
      </w:ins>
    </w:p>
    <w:p w14:paraId="14875A86" w14:textId="67B10265" w:rsidR="00F8318B" w:rsidRPr="00F8318B" w:rsidRDefault="00F8318B">
      <w:pPr>
        <w:pStyle w:val="41"/>
        <w:rPr>
          <w:ins w:id="4762" w:author="ZTE-Ma Zhifeng" w:date="2024-08-26T17:20:00Z"/>
          <w:rPrChange w:id="4763" w:author="ZTE-Ma Zhifeng" w:date="2024-08-26T17:23:00Z">
            <w:rPr>
              <w:ins w:id="4764" w:author="ZTE-Ma Zhifeng" w:date="2024-08-26T17:20:00Z"/>
              <w:rFonts w:eastAsia="Times New Roman"/>
              <w:lang w:eastAsia="en-GB"/>
            </w:rPr>
          </w:rPrChange>
        </w:rPr>
        <w:pPrChange w:id="4765" w:author="ZTE-Ma Zhifeng" w:date="2024-08-26T17:23:00Z">
          <w:pPr>
            <w:pStyle w:val="41"/>
            <w:overflowPunct w:val="0"/>
            <w:autoSpaceDE w:val="0"/>
            <w:autoSpaceDN w:val="0"/>
            <w:adjustRightInd w:val="0"/>
            <w:textAlignment w:val="baseline"/>
          </w:pPr>
        </w:pPrChange>
      </w:pPr>
      <w:bookmarkStart w:id="4766" w:name="_Toc175687557"/>
      <w:ins w:id="4767" w:author="ZTE-Ma Zhifeng" w:date="2024-08-26T17:20:00Z">
        <w:r w:rsidRPr="00F8318B">
          <w:rPr>
            <w:rPrChange w:id="4768" w:author="ZTE-Ma Zhifeng" w:date="2024-08-26T17:23:00Z">
              <w:rPr>
                <w:rFonts w:eastAsia="Times New Roman"/>
                <w:lang w:eastAsia="en-GB"/>
              </w:rPr>
            </w:rPrChange>
          </w:rPr>
          <w:t>5.</w:t>
        </w:r>
      </w:ins>
      <w:ins w:id="4769" w:author="ZTE-Ma Zhifeng" w:date="2024-08-26T17:27:00Z">
        <w:r>
          <w:t>8</w:t>
        </w:r>
      </w:ins>
      <w:ins w:id="4770" w:author="ZTE-Ma Zhifeng" w:date="2024-08-26T17:20:00Z">
        <w:r w:rsidRPr="00F8318B">
          <w:rPr>
            <w:rPrChange w:id="4771" w:author="ZTE-Ma Zhifeng" w:date="2024-08-26T17:23:00Z">
              <w:rPr>
                <w:rFonts w:eastAsia="Times New Roman"/>
                <w:lang w:eastAsia="en-GB"/>
              </w:rPr>
            </w:rPrChange>
          </w:rPr>
          <w:t>.2.2</w:t>
        </w:r>
        <w:r w:rsidRPr="00F8318B">
          <w:rPr>
            <w:rPrChange w:id="4772" w:author="ZTE-Ma Zhifeng" w:date="2024-08-26T17:23:00Z">
              <w:rPr>
                <w:rFonts w:eastAsia="Times New Roman"/>
                <w:lang w:eastAsia="en-GB"/>
              </w:rPr>
            </w:rPrChange>
          </w:rPr>
          <w:tab/>
          <w:t>REFSENS requirements</w:t>
        </w:r>
        <w:bookmarkEnd w:id="4766"/>
      </w:ins>
    </w:p>
    <w:p w14:paraId="27A8882B" w14:textId="77777777" w:rsidR="00F8318B" w:rsidRPr="00C013B0" w:rsidRDefault="00F8318B" w:rsidP="00F8318B">
      <w:pPr>
        <w:rPr>
          <w:ins w:id="4773" w:author="ZTE-Ma Zhifeng" w:date="2024-08-26T17:20:00Z"/>
          <w:rFonts w:eastAsia="MS Mincho"/>
        </w:rPr>
      </w:pPr>
      <w:ins w:id="4774" w:author="ZTE-Ma Zhifeng" w:date="2024-08-26T17:20:00Z">
        <w:r w:rsidRPr="00C013B0">
          <w:rPr>
            <w:rFonts w:eastAsia="MS Mincho"/>
          </w:rPr>
          <w:t xml:space="preserve">Based on the co-existence studies there is </w:t>
        </w:r>
        <w:r w:rsidRPr="00C013B0">
          <w:rPr>
            <w:rFonts w:eastAsia="MS Mincho" w:hint="eastAsia"/>
          </w:rPr>
          <w:t>no</w:t>
        </w:r>
        <w:r w:rsidRPr="00C013B0">
          <w:rPr>
            <w:rFonts w:eastAsia="MS Mincho"/>
          </w:rPr>
          <w:t xml:space="preserve"> need to define MSD values.</w:t>
        </w:r>
      </w:ins>
    </w:p>
    <w:p w14:paraId="077CAA06" w14:textId="77777777" w:rsidR="00F8318B" w:rsidRDefault="00F8318B" w:rsidP="00F8318B">
      <w:pPr>
        <w:rPr>
          <w:ins w:id="4775" w:author="ZTE-Ma Zhifeng" w:date="2024-08-26T21:45:00Z"/>
          <w:rFonts w:eastAsia="MS Mincho"/>
        </w:rPr>
      </w:pPr>
      <w:ins w:id="4776" w:author="ZTE-Ma Zhifeng" w:date="2024-08-26T17:20:00Z">
        <w:r w:rsidRPr="00C013B0">
          <w:rPr>
            <w:rFonts w:eastAsia="MS Mincho"/>
          </w:rPr>
          <w:t>We</w:t>
        </w:r>
        <w:r w:rsidRPr="00C013B0">
          <w:rPr>
            <w:rFonts w:eastAsia="MS Mincho" w:hint="eastAsia"/>
          </w:rPr>
          <w:t xml:space="preserve"> anal</w:t>
        </w:r>
        <w:r w:rsidRPr="00C013B0">
          <w:rPr>
            <w:rFonts w:eastAsia="MS Mincho"/>
          </w:rPr>
          <w:t>yze the amount of IMD using the following component linearity assumptions:</w:t>
        </w:r>
      </w:ins>
    </w:p>
    <w:p w14:paraId="549357D5" w14:textId="7AA69922" w:rsidR="00F8318B" w:rsidRPr="00A15080" w:rsidRDefault="00A15080">
      <w:pPr>
        <w:pStyle w:val="TH"/>
        <w:rPr>
          <w:ins w:id="4777" w:author="ZTE-Ma Zhifeng" w:date="2024-08-26T17:20:00Z"/>
          <w:rFonts w:cs="Arial"/>
        </w:rPr>
        <w:pPrChange w:id="4778" w:author="ZTE-Ma Zhifeng" w:date="2024-08-26T21:46:00Z">
          <w:pPr>
            <w:pStyle w:val="ac"/>
            <w:jc w:val="center"/>
          </w:pPr>
        </w:pPrChange>
      </w:pPr>
      <w:ins w:id="4779" w:author="ZTE-Ma Zhifeng" w:date="2024-08-26T21:45:00Z">
        <w:r w:rsidRPr="00855E82">
          <w:rPr>
            <w:rFonts w:cs="Arial"/>
          </w:rPr>
          <w:t>Table 5.</w:t>
        </w:r>
        <w:r>
          <w:rPr>
            <w:rFonts w:cs="Arial"/>
          </w:rPr>
          <w:t>8</w:t>
        </w:r>
        <w:r w:rsidRPr="00855E82">
          <w:rPr>
            <w:rFonts w:cs="Arial"/>
          </w:rPr>
          <w:t>.2.</w:t>
        </w:r>
        <w:r>
          <w:rPr>
            <w:rFonts w:cs="Arial"/>
          </w:rPr>
          <w:t>2</w:t>
        </w:r>
        <w:r w:rsidRPr="00855E82">
          <w:rPr>
            <w:rFonts w:cs="Arial"/>
          </w:rPr>
          <w:t>-1</w:t>
        </w:r>
        <w:r>
          <w:rPr>
            <w:rFonts w:cs="Arial"/>
          </w:rPr>
          <w:t xml:space="preserve"> </w:t>
        </w:r>
        <w:r w:rsidRPr="00855E82">
          <w:rPr>
            <w:rFonts w:cs="Arial"/>
          </w:rPr>
          <w:t>General linearity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1301"/>
        <w:gridCol w:w="1301"/>
        <w:gridCol w:w="1301"/>
        <w:gridCol w:w="1301"/>
      </w:tblGrid>
      <w:tr w:rsidR="00F8318B" w14:paraId="21D533C7" w14:textId="77777777" w:rsidTr="002D5D5E">
        <w:trPr>
          <w:jc w:val="center"/>
          <w:ins w:id="4780" w:author="ZTE-Ma Zhifeng" w:date="2024-08-26T17:20:00Z"/>
        </w:trPr>
        <w:tc>
          <w:tcPr>
            <w:tcW w:w="2463" w:type="dxa"/>
          </w:tcPr>
          <w:p w14:paraId="339D744D" w14:textId="77777777" w:rsidR="00F8318B" w:rsidRPr="004803A4" w:rsidRDefault="00F8318B" w:rsidP="002D5D5E">
            <w:pPr>
              <w:keepNext/>
              <w:keepLines/>
              <w:spacing w:after="0"/>
              <w:rPr>
                <w:ins w:id="4781" w:author="ZTE-Ma Zhifeng" w:date="2024-08-26T17:20:00Z"/>
                <w:b/>
                <w:color w:val="000000"/>
              </w:rPr>
            </w:pPr>
            <w:ins w:id="4782" w:author="ZTE-Ma Zhifeng" w:date="2024-08-26T17:20:00Z">
              <w:r w:rsidRPr="004803A4">
                <w:rPr>
                  <w:b/>
                  <w:color w:val="000000"/>
                </w:rPr>
                <w:t>Component</w:t>
              </w:r>
            </w:ins>
          </w:p>
        </w:tc>
        <w:tc>
          <w:tcPr>
            <w:tcW w:w="1301" w:type="dxa"/>
          </w:tcPr>
          <w:p w14:paraId="3A83735B" w14:textId="77777777" w:rsidR="00F8318B" w:rsidRPr="004803A4" w:rsidRDefault="00F8318B" w:rsidP="002D5D5E">
            <w:pPr>
              <w:keepNext/>
              <w:keepLines/>
              <w:spacing w:after="0"/>
              <w:rPr>
                <w:ins w:id="4783" w:author="ZTE-Ma Zhifeng" w:date="2024-08-26T17:20:00Z"/>
                <w:b/>
                <w:color w:val="000000"/>
              </w:rPr>
            </w:pPr>
            <w:ins w:id="4784" w:author="ZTE-Ma Zhifeng" w:date="2024-08-26T17:20:00Z">
              <w:r w:rsidRPr="004803A4">
                <w:rPr>
                  <w:b/>
                  <w:color w:val="000000"/>
                </w:rPr>
                <w:t>IP</w:t>
              </w:r>
              <w:r>
                <w:rPr>
                  <w:rFonts w:eastAsia="宋体" w:hint="eastAsia"/>
                  <w:b/>
                  <w:color w:val="000000"/>
                  <w:lang w:eastAsia="zh-CN"/>
                </w:rPr>
                <w:t>2</w:t>
              </w:r>
              <w:r w:rsidRPr="004803A4">
                <w:rPr>
                  <w:b/>
                  <w:color w:val="000000"/>
                </w:rPr>
                <w:t xml:space="preserve"> (dBm)</w:t>
              </w:r>
            </w:ins>
          </w:p>
        </w:tc>
        <w:tc>
          <w:tcPr>
            <w:tcW w:w="1301" w:type="dxa"/>
          </w:tcPr>
          <w:p w14:paraId="5FED4B8A" w14:textId="77777777" w:rsidR="00F8318B" w:rsidRPr="004803A4" w:rsidRDefault="00F8318B" w:rsidP="002D5D5E">
            <w:pPr>
              <w:keepNext/>
              <w:keepLines/>
              <w:spacing w:after="0"/>
              <w:rPr>
                <w:ins w:id="4785" w:author="ZTE-Ma Zhifeng" w:date="2024-08-26T17:20:00Z"/>
                <w:b/>
                <w:color w:val="000000"/>
              </w:rPr>
            </w:pPr>
            <w:ins w:id="4786" w:author="ZTE-Ma Zhifeng" w:date="2024-08-26T17:20:00Z">
              <w:r w:rsidRPr="004803A4">
                <w:rPr>
                  <w:b/>
                  <w:color w:val="000000"/>
                </w:rPr>
                <w:t>IP</w:t>
              </w:r>
              <w:r>
                <w:rPr>
                  <w:rFonts w:eastAsia="宋体" w:hint="eastAsia"/>
                  <w:b/>
                  <w:color w:val="000000"/>
                  <w:lang w:eastAsia="zh-CN"/>
                </w:rPr>
                <w:t>3</w:t>
              </w:r>
              <w:r w:rsidRPr="004803A4">
                <w:rPr>
                  <w:b/>
                  <w:color w:val="000000"/>
                </w:rPr>
                <w:t xml:space="preserve"> (dBm)</w:t>
              </w:r>
            </w:ins>
          </w:p>
        </w:tc>
        <w:tc>
          <w:tcPr>
            <w:tcW w:w="1301" w:type="dxa"/>
          </w:tcPr>
          <w:p w14:paraId="2D77D309" w14:textId="77777777" w:rsidR="00F8318B" w:rsidRPr="004803A4" w:rsidRDefault="00F8318B" w:rsidP="002D5D5E">
            <w:pPr>
              <w:keepNext/>
              <w:keepLines/>
              <w:spacing w:after="0"/>
              <w:rPr>
                <w:ins w:id="4787" w:author="ZTE-Ma Zhifeng" w:date="2024-08-26T17:20:00Z"/>
                <w:b/>
                <w:color w:val="000000"/>
              </w:rPr>
            </w:pPr>
            <w:ins w:id="4788" w:author="ZTE-Ma Zhifeng" w:date="2024-08-26T17:20:00Z">
              <w:r w:rsidRPr="004803A4">
                <w:rPr>
                  <w:b/>
                  <w:color w:val="000000"/>
                </w:rPr>
                <w:t>IP4 (dBm)</w:t>
              </w:r>
            </w:ins>
          </w:p>
        </w:tc>
        <w:tc>
          <w:tcPr>
            <w:tcW w:w="1301" w:type="dxa"/>
          </w:tcPr>
          <w:p w14:paraId="68E7DB4E" w14:textId="77777777" w:rsidR="00F8318B" w:rsidRPr="004803A4" w:rsidRDefault="00F8318B" w:rsidP="002D5D5E">
            <w:pPr>
              <w:keepNext/>
              <w:keepLines/>
              <w:spacing w:after="0"/>
              <w:rPr>
                <w:ins w:id="4789" w:author="ZTE-Ma Zhifeng" w:date="2024-08-26T17:20:00Z"/>
                <w:b/>
                <w:color w:val="000000"/>
              </w:rPr>
            </w:pPr>
            <w:ins w:id="4790" w:author="ZTE-Ma Zhifeng" w:date="2024-08-26T17:20:00Z">
              <w:r w:rsidRPr="004803A4">
                <w:rPr>
                  <w:b/>
                  <w:color w:val="000000"/>
                </w:rPr>
                <w:t>IP</w:t>
              </w:r>
              <w:r>
                <w:rPr>
                  <w:rFonts w:eastAsia="宋体" w:hint="eastAsia"/>
                  <w:b/>
                  <w:color w:val="000000"/>
                  <w:lang w:eastAsia="zh-CN"/>
                </w:rPr>
                <w:t>5</w:t>
              </w:r>
              <w:r w:rsidRPr="004803A4">
                <w:rPr>
                  <w:b/>
                  <w:color w:val="000000"/>
                </w:rPr>
                <w:t xml:space="preserve"> (dBm)</w:t>
              </w:r>
            </w:ins>
          </w:p>
        </w:tc>
      </w:tr>
      <w:tr w:rsidR="00F8318B" w14:paraId="3C3E8479" w14:textId="77777777" w:rsidTr="002D5D5E">
        <w:trPr>
          <w:jc w:val="center"/>
          <w:ins w:id="4791" w:author="ZTE-Ma Zhifeng" w:date="2024-08-26T17:20:00Z"/>
        </w:trPr>
        <w:tc>
          <w:tcPr>
            <w:tcW w:w="2463" w:type="dxa"/>
          </w:tcPr>
          <w:p w14:paraId="0B30171D" w14:textId="77777777" w:rsidR="00F8318B" w:rsidRPr="00041429" w:rsidRDefault="00F8318B" w:rsidP="002D5D5E">
            <w:pPr>
              <w:keepNext/>
              <w:keepLines/>
              <w:spacing w:after="0"/>
              <w:rPr>
                <w:ins w:id="4792" w:author="ZTE-Ma Zhifeng" w:date="2024-08-26T17:20:00Z"/>
                <w:color w:val="000000"/>
              </w:rPr>
            </w:pPr>
            <w:ins w:id="4793" w:author="ZTE-Ma Zhifeng" w:date="2024-08-26T17:20:00Z">
              <w:r w:rsidRPr="00041429">
                <w:rPr>
                  <w:color w:val="000000"/>
                </w:rPr>
                <w:t>Antenna switch</w:t>
              </w:r>
            </w:ins>
          </w:p>
        </w:tc>
        <w:tc>
          <w:tcPr>
            <w:tcW w:w="1301" w:type="dxa"/>
          </w:tcPr>
          <w:p w14:paraId="4EF36164" w14:textId="77777777" w:rsidR="00F8318B" w:rsidRPr="00AE2301" w:rsidRDefault="00F8318B" w:rsidP="002D5D5E">
            <w:pPr>
              <w:keepNext/>
              <w:keepLines/>
              <w:spacing w:after="0"/>
              <w:rPr>
                <w:ins w:id="4794" w:author="ZTE-Ma Zhifeng" w:date="2024-08-26T17:20:00Z"/>
                <w:rFonts w:eastAsia="宋体"/>
                <w:color w:val="000000"/>
                <w:lang w:eastAsia="zh-CN"/>
              </w:rPr>
            </w:pPr>
            <w:ins w:id="4795" w:author="ZTE-Ma Zhifeng" w:date="2024-08-26T17:20:00Z">
              <w:r>
                <w:rPr>
                  <w:rFonts w:eastAsia="宋体" w:hint="eastAsia"/>
                  <w:color w:val="000000"/>
                  <w:lang w:eastAsia="zh-CN"/>
                </w:rPr>
                <w:t>112</w:t>
              </w:r>
            </w:ins>
          </w:p>
        </w:tc>
        <w:tc>
          <w:tcPr>
            <w:tcW w:w="1301" w:type="dxa"/>
          </w:tcPr>
          <w:p w14:paraId="69EC1975" w14:textId="77777777" w:rsidR="00F8318B" w:rsidRPr="00F97906" w:rsidRDefault="00F8318B" w:rsidP="002D5D5E">
            <w:pPr>
              <w:keepNext/>
              <w:keepLines/>
              <w:spacing w:after="0"/>
              <w:rPr>
                <w:ins w:id="4796" w:author="ZTE-Ma Zhifeng" w:date="2024-08-26T17:20:00Z"/>
                <w:rFonts w:eastAsia="宋体"/>
                <w:color w:val="000000"/>
                <w:lang w:eastAsia="zh-CN"/>
              </w:rPr>
            </w:pPr>
            <w:ins w:id="4797" w:author="ZTE-Ma Zhifeng" w:date="2024-08-26T17:20:00Z">
              <w:r>
                <w:rPr>
                  <w:rFonts w:eastAsia="宋体" w:hint="eastAsia"/>
                  <w:color w:val="000000"/>
                  <w:lang w:eastAsia="zh-CN"/>
                </w:rPr>
                <w:t>68</w:t>
              </w:r>
            </w:ins>
          </w:p>
        </w:tc>
        <w:tc>
          <w:tcPr>
            <w:tcW w:w="1301" w:type="dxa"/>
          </w:tcPr>
          <w:p w14:paraId="21999F6F" w14:textId="77777777" w:rsidR="00F8318B" w:rsidRPr="00041429" w:rsidRDefault="00F8318B" w:rsidP="002D5D5E">
            <w:pPr>
              <w:keepNext/>
              <w:keepLines/>
              <w:spacing w:after="0"/>
              <w:rPr>
                <w:ins w:id="4798" w:author="ZTE-Ma Zhifeng" w:date="2024-08-26T17:20:00Z"/>
                <w:color w:val="000000"/>
              </w:rPr>
            </w:pPr>
            <w:ins w:id="4799" w:author="ZTE-Ma Zhifeng" w:date="2024-08-26T17:20:00Z">
              <w:r>
                <w:rPr>
                  <w:color w:val="000000"/>
                </w:rPr>
                <w:t>56</w:t>
              </w:r>
            </w:ins>
          </w:p>
        </w:tc>
        <w:tc>
          <w:tcPr>
            <w:tcW w:w="1301" w:type="dxa"/>
          </w:tcPr>
          <w:p w14:paraId="1D861774" w14:textId="77777777" w:rsidR="00F8318B" w:rsidRPr="00F97906" w:rsidRDefault="00F8318B" w:rsidP="002D5D5E">
            <w:pPr>
              <w:keepNext/>
              <w:keepLines/>
              <w:spacing w:after="0"/>
              <w:rPr>
                <w:ins w:id="4800" w:author="ZTE-Ma Zhifeng" w:date="2024-08-26T17:20:00Z"/>
                <w:rFonts w:eastAsia="宋体"/>
                <w:color w:val="000000"/>
                <w:lang w:eastAsia="zh-CN"/>
              </w:rPr>
            </w:pPr>
            <w:ins w:id="4801" w:author="ZTE-Ma Zhifeng" w:date="2024-08-26T17:20:00Z">
              <w:r>
                <w:rPr>
                  <w:color w:val="000000"/>
                </w:rPr>
                <w:t>5</w:t>
              </w:r>
              <w:r>
                <w:rPr>
                  <w:rFonts w:eastAsia="宋体" w:hint="eastAsia"/>
                  <w:color w:val="000000"/>
                  <w:lang w:eastAsia="zh-CN"/>
                </w:rPr>
                <w:t>3</w:t>
              </w:r>
            </w:ins>
          </w:p>
        </w:tc>
      </w:tr>
      <w:tr w:rsidR="00F8318B" w14:paraId="0A469A72" w14:textId="77777777" w:rsidTr="002D5D5E">
        <w:trPr>
          <w:jc w:val="center"/>
          <w:ins w:id="4802" w:author="ZTE-Ma Zhifeng" w:date="2024-08-26T17:20:00Z"/>
        </w:trPr>
        <w:tc>
          <w:tcPr>
            <w:tcW w:w="2463" w:type="dxa"/>
          </w:tcPr>
          <w:p w14:paraId="456CECCD" w14:textId="77777777" w:rsidR="00F8318B" w:rsidRPr="00041429" w:rsidRDefault="00F8318B" w:rsidP="002D5D5E">
            <w:pPr>
              <w:keepNext/>
              <w:keepLines/>
              <w:spacing w:after="0"/>
              <w:rPr>
                <w:ins w:id="4803" w:author="ZTE-Ma Zhifeng" w:date="2024-08-26T17:20:00Z"/>
                <w:color w:val="000000"/>
              </w:rPr>
            </w:pPr>
            <w:ins w:id="4804" w:author="ZTE-Ma Zhifeng" w:date="2024-08-26T17:20:00Z">
              <w:r w:rsidRPr="00041429">
                <w:rPr>
                  <w:color w:val="000000"/>
                </w:rPr>
                <w:t>Diplexer</w:t>
              </w:r>
            </w:ins>
          </w:p>
        </w:tc>
        <w:tc>
          <w:tcPr>
            <w:tcW w:w="1301" w:type="dxa"/>
          </w:tcPr>
          <w:p w14:paraId="7EC53BF3" w14:textId="77777777" w:rsidR="00F8318B" w:rsidRPr="00AE2301" w:rsidRDefault="00F8318B" w:rsidP="002D5D5E">
            <w:pPr>
              <w:keepNext/>
              <w:keepLines/>
              <w:spacing w:after="0"/>
              <w:rPr>
                <w:ins w:id="4805" w:author="ZTE-Ma Zhifeng" w:date="2024-08-26T17:20:00Z"/>
                <w:rFonts w:eastAsia="宋体"/>
                <w:color w:val="000000"/>
                <w:lang w:eastAsia="zh-CN"/>
              </w:rPr>
            </w:pPr>
            <w:ins w:id="4806" w:author="ZTE-Ma Zhifeng" w:date="2024-08-26T17:20:00Z">
              <w:r>
                <w:rPr>
                  <w:rFonts w:eastAsia="宋体" w:hint="eastAsia"/>
                  <w:color w:val="000000"/>
                  <w:lang w:eastAsia="zh-CN"/>
                </w:rPr>
                <w:t>115</w:t>
              </w:r>
            </w:ins>
          </w:p>
        </w:tc>
        <w:tc>
          <w:tcPr>
            <w:tcW w:w="1301" w:type="dxa"/>
          </w:tcPr>
          <w:p w14:paraId="6F99E46B" w14:textId="77777777" w:rsidR="00F8318B" w:rsidRPr="00F97906" w:rsidRDefault="00F8318B" w:rsidP="002D5D5E">
            <w:pPr>
              <w:keepNext/>
              <w:keepLines/>
              <w:spacing w:after="0"/>
              <w:rPr>
                <w:ins w:id="4807" w:author="ZTE-Ma Zhifeng" w:date="2024-08-26T17:20:00Z"/>
                <w:rFonts w:eastAsia="宋体"/>
                <w:color w:val="000000"/>
                <w:lang w:eastAsia="zh-CN"/>
              </w:rPr>
            </w:pPr>
            <w:ins w:id="4808" w:author="ZTE-Ma Zhifeng" w:date="2024-08-26T17:20:00Z">
              <w:r>
                <w:rPr>
                  <w:rFonts w:eastAsia="宋体" w:hint="eastAsia"/>
                  <w:color w:val="000000"/>
                  <w:lang w:eastAsia="zh-CN"/>
                </w:rPr>
                <w:t>86</w:t>
              </w:r>
            </w:ins>
          </w:p>
        </w:tc>
        <w:tc>
          <w:tcPr>
            <w:tcW w:w="1301" w:type="dxa"/>
          </w:tcPr>
          <w:p w14:paraId="7DDCC28C" w14:textId="77777777" w:rsidR="00F8318B" w:rsidRPr="00041429" w:rsidRDefault="00F8318B" w:rsidP="002D5D5E">
            <w:pPr>
              <w:keepNext/>
              <w:keepLines/>
              <w:spacing w:after="0"/>
              <w:rPr>
                <w:ins w:id="4809" w:author="ZTE-Ma Zhifeng" w:date="2024-08-26T17:20:00Z"/>
                <w:color w:val="000000"/>
              </w:rPr>
            </w:pPr>
            <w:ins w:id="4810" w:author="ZTE-Ma Zhifeng" w:date="2024-08-26T17:20:00Z">
              <w:r>
                <w:rPr>
                  <w:color w:val="000000"/>
                </w:rPr>
                <w:t>55</w:t>
              </w:r>
            </w:ins>
          </w:p>
        </w:tc>
        <w:tc>
          <w:tcPr>
            <w:tcW w:w="1301" w:type="dxa"/>
          </w:tcPr>
          <w:p w14:paraId="1920616F" w14:textId="77777777" w:rsidR="00F8318B" w:rsidRPr="00F97906" w:rsidRDefault="00F8318B" w:rsidP="002D5D5E">
            <w:pPr>
              <w:keepNext/>
              <w:keepLines/>
              <w:spacing w:after="0"/>
              <w:rPr>
                <w:ins w:id="4811" w:author="ZTE-Ma Zhifeng" w:date="2024-08-26T17:20:00Z"/>
                <w:rFonts w:eastAsia="宋体"/>
                <w:color w:val="000000"/>
                <w:lang w:eastAsia="zh-CN"/>
              </w:rPr>
            </w:pPr>
            <w:ins w:id="4812" w:author="ZTE-Ma Zhifeng" w:date="2024-08-26T17:20:00Z">
              <w:r>
                <w:rPr>
                  <w:color w:val="000000"/>
                </w:rPr>
                <w:t>5</w:t>
              </w:r>
              <w:r>
                <w:rPr>
                  <w:rFonts w:eastAsia="宋体" w:hint="eastAsia"/>
                  <w:color w:val="000000"/>
                  <w:lang w:eastAsia="zh-CN"/>
                </w:rPr>
                <w:t>3</w:t>
              </w:r>
            </w:ins>
          </w:p>
        </w:tc>
      </w:tr>
      <w:tr w:rsidR="00F8318B" w14:paraId="0B5051CE" w14:textId="77777777" w:rsidTr="002D5D5E">
        <w:trPr>
          <w:jc w:val="center"/>
          <w:ins w:id="4813" w:author="ZTE-Ma Zhifeng" w:date="2024-08-26T17:20:00Z"/>
        </w:trPr>
        <w:tc>
          <w:tcPr>
            <w:tcW w:w="2463" w:type="dxa"/>
          </w:tcPr>
          <w:p w14:paraId="519FC6F4" w14:textId="77777777" w:rsidR="00F8318B" w:rsidRPr="00AE2301" w:rsidRDefault="00F8318B" w:rsidP="002D5D5E">
            <w:pPr>
              <w:keepNext/>
              <w:keepLines/>
              <w:spacing w:after="0"/>
              <w:rPr>
                <w:ins w:id="4814" w:author="ZTE-Ma Zhifeng" w:date="2024-08-26T17:20:00Z"/>
                <w:rFonts w:eastAsia="宋体"/>
                <w:color w:val="000000"/>
                <w:lang w:eastAsia="zh-CN"/>
              </w:rPr>
            </w:pPr>
            <w:ins w:id="4815" w:author="ZTE-Ma Zhifeng" w:date="2024-08-26T17:20:00Z">
              <w:r>
                <w:rPr>
                  <w:rFonts w:eastAsia="宋体" w:hint="eastAsia"/>
                  <w:color w:val="000000"/>
                  <w:lang w:eastAsia="zh-CN"/>
                </w:rPr>
                <w:t>Triplexer</w:t>
              </w:r>
            </w:ins>
          </w:p>
        </w:tc>
        <w:tc>
          <w:tcPr>
            <w:tcW w:w="1301" w:type="dxa"/>
          </w:tcPr>
          <w:p w14:paraId="79A059AD" w14:textId="77777777" w:rsidR="00F8318B" w:rsidRPr="00AE2301" w:rsidRDefault="00F8318B" w:rsidP="002D5D5E">
            <w:pPr>
              <w:keepNext/>
              <w:keepLines/>
              <w:spacing w:after="0"/>
              <w:rPr>
                <w:ins w:id="4816" w:author="ZTE-Ma Zhifeng" w:date="2024-08-26T17:20:00Z"/>
                <w:rFonts w:eastAsia="宋体"/>
                <w:color w:val="000000"/>
                <w:lang w:eastAsia="zh-CN"/>
              </w:rPr>
            </w:pPr>
            <w:ins w:id="4817" w:author="ZTE-Ma Zhifeng" w:date="2024-08-26T17:20:00Z">
              <w:r>
                <w:rPr>
                  <w:rFonts w:eastAsia="宋体" w:hint="eastAsia"/>
                  <w:color w:val="000000"/>
                  <w:lang w:eastAsia="zh-CN"/>
                </w:rPr>
                <w:t>113</w:t>
              </w:r>
            </w:ins>
          </w:p>
        </w:tc>
        <w:tc>
          <w:tcPr>
            <w:tcW w:w="1301" w:type="dxa"/>
          </w:tcPr>
          <w:p w14:paraId="179D364A" w14:textId="77777777" w:rsidR="00F8318B" w:rsidRPr="00F97906" w:rsidRDefault="00F8318B" w:rsidP="002D5D5E">
            <w:pPr>
              <w:keepNext/>
              <w:keepLines/>
              <w:spacing w:after="0"/>
              <w:rPr>
                <w:ins w:id="4818" w:author="ZTE-Ma Zhifeng" w:date="2024-08-26T17:20:00Z"/>
                <w:rFonts w:eastAsia="宋体"/>
                <w:color w:val="000000"/>
                <w:lang w:eastAsia="zh-CN"/>
              </w:rPr>
            </w:pPr>
            <w:ins w:id="4819" w:author="ZTE-Ma Zhifeng" w:date="2024-08-26T17:20:00Z">
              <w:r>
                <w:rPr>
                  <w:rFonts w:eastAsia="宋体" w:hint="eastAsia"/>
                  <w:color w:val="000000"/>
                  <w:lang w:eastAsia="zh-CN"/>
                </w:rPr>
                <w:t>82</w:t>
              </w:r>
            </w:ins>
          </w:p>
        </w:tc>
        <w:tc>
          <w:tcPr>
            <w:tcW w:w="1301" w:type="dxa"/>
          </w:tcPr>
          <w:p w14:paraId="053872DA" w14:textId="77777777" w:rsidR="00F8318B" w:rsidRPr="00041429" w:rsidRDefault="00F8318B" w:rsidP="002D5D5E">
            <w:pPr>
              <w:keepNext/>
              <w:keepLines/>
              <w:spacing w:after="0"/>
              <w:rPr>
                <w:ins w:id="4820" w:author="ZTE-Ma Zhifeng" w:date="2024-08-26T17:20:00Z"/>
                <w:color w:val="000000"/>
              </w:rPr>
            </w:pPr>
            <w:ins w:id="4821" w:author="ZTE-Ma Zhifeng" w:date="2024-08-26T17:20:00Z">
              <w:r>
                <w:rPr>
                  <w:color w:val="000000"/>
                </w:rPr>
                <w:t>55</w:t>
              </w:r>
            </w:ins>
          </w:p>
        </w:tc>
        <w:tc>
          <w:tcPr>
            <w:tcW w:w="1301" w:type="dxa"/>
          </w:tcPr>
          <w:p w14:paraId="619AD0FD" w14:textId="77777777" w:rsidR="00F8318B" w:rsidRPr="00F97906" w:rsidRDefault="00F8318B" w:rsidP="002D5D5E">
            <w:pPr>
              <w:keepNext/>
              <w:keepLines/>
              <w:spacing w:after="0"/>
              <w:rPr>
                <w:ins w:id="4822" w:author="ZTE-Ma Zhifeng" w:date="2024-08-26T17:20:00Z"/>
                <w:rFonts w:eastAsia="宋体"/>
                <w:color w:val="000000"/>
                <w:lang w:eastAsia="zh-CN"/>
              </w:rPr>
            </w:pPr>
            <w:ins w:id="4823" w:author="ZTE-Ma Zhifeng" w:date="2024-08-26T17:20:00Z">
              <w:r>
                <w:rPr>
                  <w:color w:val="000000"/>
                </w:rPr>
                <w:t>5</w:t>
              </w:r>
              <w:r>
                <w:rPr>
                  <w:rFonts w:eastAsia="宋体" w:hint="eastAsia"/>
                  <w:color w:val="000000"/>
                  <w:lang w:eastAsia="zh-CN"/>
                </w:rPr>
                <w:t>3</w:t>
              </w:r>
            </w:ins>
          </w:p>
        </w:tc>
      </w:tr>
      <w:tr w:rsidR="00F8318B" w14:paraId="0D5BC8FC" w14:textId="77777777" w:rsidTr="002D5D5E">
        <w:trPr>
          <w:jc w:val="center"/>
          <w:ins w:id="4824" w:author="ZTE-Ma Zhifeng" w:date="2024-08-26T17:20:00Z"/>
        </w:trPr>
        <w:tc>
          <w:tcPr>
            <w:tcW w:w="2463" w:type="dxa"/>
          </w:tcPr>
          <w:p w14:paraId="235F01C9" w14:textId="77777777" w:rsidR="00F8318B" w:rsidRPr="00041429" w:rsidRDefault="00F8318B" w:rsidP="002D5D5E">
            <w:pPr>
              <w:keepNext/>
              <w:keepLines/>
              <w:spacing w:after="0"/>
              <w:rPr>
                <w:ins w:id="4825" w:author="ZTE-Ma Zhifeng" w:date="2024-08-26T17:20:00Z"/>
                <w:color w:val="000000"/>
              </w:rPr>
            </w:pPr>
            <w:ins w:id="4826" w:author="ZTE-Ma Zhifeng" w:date="2024-08-26T17:20:00Z">
              <w:r w:rsidRPr="00041429">
                <w:rPr>
                  <w:color w:val="000000"/>
                </w:rPr>
                <w:t>PA forward mixing</w:t>
              </w:r>
            </w:ins>
          </w:p>
        </w:tc>
        <w:tc>
          <w:tcPr>
            <w:tcW w:w="1301" w:type="dxa"/>
          </w:tcPr>
          <w:p w14:paraId="0ED44D78" w14:textId="77777777" w:rsidR="00F8318B" w:rsidRPr="00AE2301" w:rsidRDefault="00F8318B" w:rsidP="002D5D5E">
            <w:pPr>
              <w:keepNext/>
              <w:keepLines/>
              <w:spacing w:after="0"/>
              <w:rPr>
                <w:ins w:id="4827" w:author="ZTE-Ma Zhifeng" w:date="2024-08-26T17:20:00Z"/>
                <w:rFonts w:eastAsia="宋体"/>
                <w:color w:val="000000"/>
                <w:lang w:eastAsia="zh-CN"/>
              </w:rPr>
            </w:pPr>
            <w:ins w:id="4828" w:author="ZTE-Ma Zhifeng" w:date="2024-08-26T17:20:00Z">
              <w:r>
                <w:rPr>
                  <w:rFonts w:eastAsia="宋体" w:hint="eastAsia"/>
                  <w:color w:val="000000"/>
                  <w:lang w:eastAsia="zh-CN"/>
                </w:rPr>
                <w:t>28</w:t>
              </w:r>
            </w:ins>
          </w:p>
        </w:tc>
        <w:tc>
          <w:tcPr>
            <w:tcW w:w="1301" w:type="dxa"/>
          </w:tcPr>
          <w:p w14:paraId="01ACB915" w14:textId="77777777" w:rsidR="00F8318B" w:rsidRPr="00F97906" w:rsidRDefault="00F8318B" w:rsidP="002D5D5E">
            <w:pPr>
              <w:keepNext/>
              <w:keepLines/>
              <w:spacing w:after="0"/>
              <w:rPr>
                <w:ins w:id="4829" w:author="ZTE-Ma Zhifeng" w:date="2024-08-26T17:20:00Z"/>
                <w:rFonts w:eastAsia="宋体"/>
                <w:color w:val="000000"/>
                <w:lang w:eastAsia="zh-CN"/>
              </w:rPr>
            </w:pPr>
            <w:ins w:id="4830" w:author="ZTE-Ma Zhifeng" w:date="2024-08-26T17:20:00Z">
              <w:r>
                <w:rPr>
                  <w:rFonts w:eastAsia="宋体" w:hint="eastAsia"/>
                  <w:color w:val="000000"/>
                  <w:lang w:eastAsia="zh-CN"/>
                </w:rPr>
                <w:t>32</w:t>
              </w:r>
            </w:ins>
          </w:p>
        </w:tc>
        <w:tc>
          <w:tcPr>
            <w:tcW w:w="1301" w:type="dxa"/>
          </w:tcPr>
          <w:p w14:paraId="5A450EDA" w14:textId="77777777" w:rsidR="00F8318B" w:rsidRPr="00F97906" w:rsidRDefault="00F8318B" w:rsidP="002D5D5E">
            <w:pPr>
              <w:keepNext/>
              <w:keepLines/>
              <w:spacing w:after="0"/>
              <w:rPr>
                <w:ins w:id="4831" w:author="ZTE-Ma Zhifeng" w:date="2024-08-26T17:20:00Z"/>
                <w:rFonts w:eastAsia="宋体"/>
                <w:color w:val="000000"/>
                <w:lang w:eastAsia="zh-CN"/>
              </w:rPr>
            </w:pPr>
            <w:ins w:id="4832" w:author="ZTE-Ma Zhifeng" w:date="2024-08-26T17:20:00Z">
              <w:r>
                <w:rPr>
                  <w:rFonts w:eastAsia="宋体" w:hint="eastAsia"/>
                  <w:color w:val="000000"/>
                  <w:lang w:eastAsia="zh-CN"/>
                </w:rPr>
                <w:t>30</w:t>
              </w:r>
            </w:ins>
          </w:p>
        </w:tc>
        <w:tc>
          <w:tcPr>
            <w:tcW w:w="1301" w:type="dxa"/>
          </w:tcPr>
          <w:p w14:paraId="2657B231" w14:textId="77777777" w:rsidR="00F8318B" w:rsidRPr="00F97906" w:rsidRDefault="00F8318B" w:rsidP="002D5D5E">
            <w:pPr>
              <w:keepNext/>
              <w:keepLines/>
              <w:spacing w:after="0"/>
              <w:rPr>
                <w:ins w:id="4833" w:author="ZTE-Ma Zhifeng" w:date="2024-08-26T17:20:00Z"/>
                <w:rFonts w:eastAsia="宋体"/>
                <w:color w:val="000000"/>
                <w:lang w:eastAsia="zh-CN"/>
              </w:rPr>
            </w:pPr>
            <w:ins w:id="4834" w:author="ZTE-Ma Zhifeng" w:date="2024-08-26T17:20:00Z">
              <w:r>
                <w:rPr>
                  <w:rFonts w:eastAsia="宋体" w:hint="eastAsia"/>
                  <w:color w:val="000000"/>
                  <w:lang w:eastAsia="zh-CN"/>
                </w:rPr>
                <w:t>28</w:t>
              </w:r>
            </w:ins>
          </w:p>
        </w:tc>
      </w:tr>
      <w:tr w:rsidR="00F8318B" w14:paraId="1F8C3EB2" w14:textId="77777777" w:rsidTr="002D5D5E">
        <w:trPr>
          <w:jc w:val="center"/>
          <w:ins w:id="4835" w:author="ZTE-Ma Zhifeng" w:date="2024-08-26T17:20:00Z"/>
        </w:trPr>
        <w:tc>
          <w:tcPr>
            <w:tcW w:w="2463" w:type="dxa"/>
          </w:tcPr>
          <w:p w14:paraId="153A3474" w14:textId="77777777" w:rsidR="00F8318B" w:rsidRPr="00041429" w:rsidRDefault="00F8318B" w:rsidP="002D5D5E">
            <w:pPr>
              <w:keepNext/>
              <w:keepLines/>
              <w:spacing w:after="0"/>
              <w:rPr>
                <w:ins w:id="4836" w:author="ZTE-Ma Zhifeng" w:date="2024-08-26T17:20:00Z"/>
                <w:color w:val="000000"/>
              </w:rPr>
            </w:pPr>
            <w:ins w:id="4837" w:author="ZTE-Ma Zhifeng" w:date="2024-08-26T17:20:00Z">
              <w:r w:rsidRPr="00041429">
                <w:rPr>
                  <w:color w:val="000000"/>
                </w:rPr>
                <w:t>PA reverse mixing</w:t>
              </w:r>
            </w:ins>
          </w:p>
        </w:tc>
        <w:tc>
          <w:tcPr>
            <w:tcW w:w="1301" w:type="dxa"/>
          </w:tcPr>
          <w:p w14:paraId="74FB15DD" w14:textId="77777777" w:rsidR="00F8318B" w:rsidRPr="00386F7B" w:rsidRDefault="00F8318B" w:rsidP="002D5D5E">
            <w:pPr>
              <w:keepNext/>
              <w:keepLines/>
              <w:spacing w:after="0"/>
              <w:rPr>
                <w:ins w:id="4838" w:author="ZTE-Ma Zhifeng" w:date="2024-08-26T17:20:00Z"/>
                <w:rFonts w:eastAsia="宋体"/>
                <w:color w:val="000000"/>
                <w:lang w:eastAsia="zh-CN"/>
              </w:rPr>
            </w:pPr>
            <w:ins w:id="4839" w:author="ZTE-Ma Zhifeng" w:date="2024-08-26T17:20:00Z">
              <w:r>
                <w:rPr>
                  <w:rFonts w:eastAsia="宋体" w:hint="eastAsia"/>
                  <w:color w:val="000000"/>
                  <w:lang w:eastAsia="zh-CN"/>
                </w:rPr>
                <w:t>40</w:t>
              </w:r>
            </w:ins>
          </w:p>
        </w:tc>
        <w:tc>
          <w:tcPr>
            <w:tcW w:w="1301" w:type="dxa"/>
          </w:tcPr>
          <w:p w14:paraId="5F82A350" w14:textId="77777777" w:rsidR="00F8318B" w:rsidRPr="00F97906" w:rsidRDefault="00F8318B" w:rsidP="002D5D5E">
            <w:pPr>
              <w:keepNext/>
              <w:keepLines/>
              <w:spacing w:after="0"/>
              <w:rPr>
                <w:ins w:id="4840" w:author="ZTE-Ma Zhifeng" w:date="2024-08-26T17:20:00Z"/>
                <w:rFonts w:eastAsia="宋体"/>
                <w:color w:val="000000"/>
                <w:lang w:eastAsia="zh-CN"/>
              </w:rPr>
            </w:pPr>
            <w:ins w:id="4841" w:author="ZTE-Ma Zhifeng" w:date="2024-08-26T17:20:00Z">
              <w:r>
                <w:rPr>
                  <w:rFonts w:eastAsia="宋体" w:hint="eastAsia"/>
                  <w:color w:val="000000"/>
                  <w:lang w:eastAsia="zh-CN"/>
                </w:rPr>
                <w:t>30</w:t>
              </w:r>
            </w:ins>
          </w:p>
        </w:tc>
        <w:tc>
          <w:tcPr>
            <w:tcW w:w="1301" w:type="dxa"/>
          </w:tcPr>
          <w:p w14:paraId="31C020C9" w14:textId="77777777" w:rsidR="00F8318B" w:rsidRPr="00386F7B" w:rsidRDefault="00F8318B" w:rsidP="002D5D5E">
            <w:pPr>
              <w:keepNext/>
              <w:keepLines/>
              <w:spacing w:after="0"/>
              <w:rPr>
                <w:ins w:id="4842" w:author="ZTE-Ma Zhifeng" w:date="2024-08-26T17:20:00Z"/>
                <w:rFonts w:eastAsia="宋体"/>
                <w:color w:val="000000"/>
                <w:lang w:eastAsia="zh-CN"/>
              </w:rPr>
            </w:pPr>
            <w:ins w:id="4843" w:author="ZTE-Ma Zhifeng" w:date="2024-08-26T17:20:00Z">
              <w:r>
                <w:rPr>
                  <w:color w:val="000000"/>
                </w:rPr>
                <w:t>3</w:t>
              </w:r>
              <w:r>
                <w:rPr>
                  <w:rFonts w:eastAsia="宋体" w:hint="eastAsia"/>
                  <w:color w:val="000000"/>
                  <w:lang w:eastAsia="zh-CN"/>
                </w:rPr>
                <w:t>0</w:t>
              </w:r>
            </w:ins>
          </w:p>
        </w:tc>
        <w:tc>
          <w:tcPr>
            <w:tcW w:w="1301" w:type="dxa"/>
          </w:tcPr>
          <w:p w14:paraId="32B68800" w14:textId="77777777" w:rsidR="00F8318B" w:rsidRPr="00F97906" w:rsidRDefault="00F8318B" w:rsidP="002D5D5E">
            <w:pPr>
              <w:keepNext/>
              <w:keepLines/>
              <w:spacing w:after="0"/>
              <w:rPr>
                <w:ins w:id="4844" w:author="ZTE-Ma Zhifeng" w:date="2024-08-26T17:20:00Z"/>
                <w:rFonts w:eastAsia="宋体"/>
                <w:color w:val="000000"/>
                <w:lang w:eastAsia="zh-CN"/>
              </w:rPr>
            </w:pPr>
            <w:ins w:id="4845" w:author="ZTE-Ma Zhifeng" w:date="2024-08-26T17:20:00Z">
              <w:r>
                <w:rPr>
                  <w:color w:val="000000"/>
                </w:rPr>
                <w:t>3</w:t>
              </w:r>
              <w:r>
                <w:rPr>
                  <w:rFonts w:eastAsia="宋体" w:hint="eastAsia"/>
                  <w:color w:val="000000"/>
                  <w:lang w:eastAsia="zh-CN"/>
                </w:rPr>
                <w:t>0</w:t>
              </w:r>
            </w:ins>
          </w:p>
        </w:tc>
      </w:tr>
      <w:tr w:rsidR="00F8318B" w14:paraId="0D4F9FC2" w14:textId="77777777" w:rsidTr="002D5D5E">
        <w:trPr>
          <w:jc w:val="center"/>
          <w:ins w:id="4846" w:author="ZTE-Ma Zhifeng" w:date="2024-08-26T17:20:00Z"/>
        </w:trPr>
        <w:tc>
          <w:tcPr>
            <w:tcW w:w="2463" w:type="dxa"/>
          </w:tcPr>
          <w:p w14:paraId="624DEC35" w14:textId="77777777" w:rsidR="00F8318B" w:rsidRPr="00041429" w:rsidRDefault="00F8318B" w:rsidP="002D5D5E">
            <w:pPr>
              <w:keepNext/>
              <w:keepLines/>
              <w:spacing w:after="0"/>
              <w:rPr>
                <w:ins w:id="4847" w:author="ZTE-Ma Zhifeng" w:date="2024-08-26T17:20:00Z"/>
                <w:color w:val="000000"/>
              </w:rPr>
            </w:pPr>
            <w:ins w:id="4848" w:author="ZTE-Ma Zhifeng" w:date="2024-08-26T17:20:00Z">
              <w:r w:rsidRPr="00041429">
                <w:rPr>
                  <w:color w:val="000000"/>
                </w:rPr>
                <w:t>LNA</w:t>
              </w:r>
            </w:ins>
          </w:p>
        </w:tc>
        <w:tc>
          <w:tcPr>
            <w:tcW w:w="1301" w:type="dxa"/>
          </w:tcPr>
          <w:p w14:paraId="626B9A46" w14:textId="77777777" w:rsidR="00F8318B" w:rsidRPr="00AE2301" w:rsidRDefault="00F8318B" w:rsidP="002D5D5E">
            <w:pPr>
              <w:keepNext/>
              <w:keepLines/>
              <w:spacing w:after="0"/>
              <w:rPr>
                <w:ins w:id="4849" w:author="ZTE-Ma Zhifeng" w:date="2024-08-26T17:20:00Z"/>
                <w:rFonts w:eastAsia="宋体"/>
                <w:color w:val="000000"/>
                <w:lang w:eastAsia="zh-CN"/>
              </w:rPr>
            </w:pPr>
            <w:ins w:id="4850" w:author="ZTE-Ma Zhifeng" w:date="2024-08-26T17:20:00Z">
              <w:r>
                <w:rPr>
                  <w:rFonts w:eastAsia="宋体" w:hint="eastAsia"/>
                  <w:color w:val="000000"/>
                  <w:lang w:eastAsia="zh-CN"/>
                </w:rPr>
                <w:t>5</w:t>
              </w:r>
            </w:ins>
          </w:p>
        </w:tc>
        <w:tc>
          <w:tcPr>
            <w:tcW w:w="1301" w:type="dxa"/>
          </w:tcPr>
          <w:p w14:paraId="550A5448" w14:textId="77777777" w:rsidR="00F8318B" w:rsidRPr="00041429" w:rsidRDefault="00F8318B" w:rsidP="002D5D5E">
            <w:pPr>
              <w:keepNext/>
              <w:keepLines/>
              <w:spacing w:after="0"/>
              <w:rPr>
                <w:ins w:id="4851" w:author="ZTE-Ma Zhifeng" w:date="2024-08-26T17:20:00Z"/>
                <w:color w:val="000000"/>
              </w:rPr>
            </w:pPr>
            <w:ins w:id="4852" w:author="ZTE-Ma Zhifeng" w:date="2024-08-26T17:20:00Z">
              <w:r w:rsidRPr="00041429">
                <w:rPr>
                  <w:color w:val="000000"/>
                </w:rPr>
                <w:t>-</w:t>
              </w:r>
              <w:r>
                <w:rPr>
                  <w:color w:val="000000"/>
                </w:rPr>
                <w:t>6</w:t>
              </w:r>
            </w:ins>
          </w:p>
        </w:tc>
        <w:tc>
          <w:tcPr>
            <w:tcW w:w="1301" w:type="dxa"/>
          </w:tcPr>
          <w:p w14:paraId="08503ABB" w14:textId="77777777" w:rsidR="00F8318B" w:rsidRPr="00041429" w:rsidRDefault="00F8318B" w:rsidP="002D5D5E">
            <w:pPr>
              <w:keepNext/>
              <w:keepLines/>
              <w:spacing w:after="0"/>
              <w:rPr>
                <w:ins w:id="4853" w:author="ZTE-Ma Zhifeng" w:date="2024-08-26T17:20:00Z"/>
                <w:color w:val="000000"/>
              </w:rPr>
            </w:pPr>
            <w:ins w:id="4854" w:author="ZTE-Ma Zhifeng" w:date="2024-08-26T17:20:00Z">
              <w:r w:rsidRPr="00041429">
                <w:rPr>
                  <w:color w:val="000000"/>
                </w:rPr>
                <w:t>-</w:t>
              </w:r>
              <w:r>
                <w:rPr>
                  <w:color w:val="000000"/>
                </w:rPr>
                <w:t>6</w:t>
              </w:r>
            </w:ins>
          </w:p>
        </w:tc>
        <w:tc>
          <w:tcPr>
            <w:tcW w:w="1301" w:type="dxa"/>
          </w:tcPr>
          <w:p w14:paraId="08E9D2FB" w14:textId="77777777" w:rsidR="00F8318B" w:rsidRPr="00383D61" w:rsidRDefault="00F8318B" w:rsidP="002D5D5E">
            <w:pPr>
              <w:keepNext/>
              <w:keepLines/>
              <w:spacing w:after="0"/>
              <w:rPr>
                <w:ins w:id="4855" w:author="ZTE-Ma Zhifeng" w:date="2024-08-26T17:20:00Z"/>
                <w:rFonts w:eastAsia="宋体"/>
                <w:color w:val="000000"/>
                <w:lang w:eastAsia="zh-CN"/>
              </w:rPr>
            </w:pPr>
            <w:ins w:id="4856" w:author="ZTE-Ma Zhifeng" w:date="2024-08-26T17:20:00Z">
              <w:r w:rsidRPr="00041429">
                <w:rPr>
                  <w:color w:val="000000"/>
                </w:rPr>
                <w:t>-</w:t>
              </w:r>
              <w:r>
                <w:rPr>
                  <w:rFonts w:eastAsia="宋体" w:hint="eastAsia"/>
                  <w:color w:val="000000"/>
                  <w:lang w:eastAsia="zh-CN"/>
                </w:rPr>
                <w:t>10</w:t>
              </w:r>
            </w:ins>
          </w:p>
        </w:tc>
      </w:tr>
    </w:tbl>
    <w:p w14:paraId="69078046" w14:textId="77777777" w:rsidR="00F8318B" w:rsidRDefault="00F8318B">
      <w:pPr>
        <w:pStyle w:val="B1"/>
        <w:rPr>
          <w:ins w:id="4857" w:author="ZTE-Ma Zhifeng" w:date="2024-08-26T21:46:00Z"/>
          <w:rFonts w:ascii="Arial" w:hAnsi="Arial" w:cs="Arial"/>
          <w:b/>
        </w:rPr>
        <w:pPrChange w:id="4858" w:author="ZTE-Ma Zhifeng" w:date="2024-08-26T17:25:00Z">
          <w:pPr>
            <w:pStyle w:val="ac"/>
            <w:jc w:val="center"/>
          </w:pPr>
        </w:pPrChange>
      </w:pPr>
    </w:p>
    <w:p w14:paraId="0A4EE122" w14:textId="4702D99A" w:rsidR="00F8318B" w:rsidRPr="00A15080" w:rsidRDefault="00A15080">
      <w:pPr>
        <w:pStyle w:val="TH"/>
        <w:rPr>
          <w:ins w:id="4859" w:author="ZTE-Ma Zhifeng" w:date="2024-08-26T17:20:00Z"/>
          <w:rFonts w:cs="Arial"/>
        </w:rPr>
        <w:pPrChange w:id="4860" w:author="ZTE-Ma Zhifeng" w:date="2024-08-26T21:46:00Z">
          <w:pPr>
            <w:pStyle w:val="ac"/>
            <w:jc w:val="center"/>
          </w:pPr>
        </w:pPrChange>
      </w:pPr>
      <w:ins w:id="4861" w:author="ZTE-Ma Zhifeng" w:date="2024-08-26T21:46:00Z">
        <w:r w:rsidRPr="00855E82">
          <w:rPr>
            <w:rFonts w:cs="Arial"/>
          </w:rPr>
          <w:t>Table 5.</w:t>
        </w:r>
        <w:r>
          <w:rPr>
            <w:rFonts w:cs="Arial"/>
          </w:rPr>
          <w:t>8</w:t>
        </w:r>
        <w:r w:rsidRPr="00855E82">
          <w:rPr>
            <w:rFonts w:cs="Arial"/>
          </w:rPr>
          <w:t>.2.</w:t>
        </w:r>
        <w:r>
          <w:rPr>
            <w:rFonts w:cs="Arial"/>
          </w:rPr>
          <w:t xml:space="preserve">2-2 </w:t>
        </w:r>
        <w:r w:rsidRPr="00855E82">
          <w:rPr>
            <w:rFonts w:cs="Arial"/>
          </w:rPr>
          <w:t>Attenuation and isolation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1585"/>
      </w:tblGrid>
      <w:tr w:rsidR="00F8318B" w14:paraId="68AA0519" w14:textId="77777777" w:rsidTr="002D5D5E">
        <w:trPr>
          <w:jc w:val="center"/>
          <w:ins w:id="4862" w:author="ZTE-Ma Zhifeng" w:date="2024-08-26T17:20:00Z"/>
        </w:trPr>
        <w:tc>
          <w:tcPr>
            <w:tcW w:w="2463" w:type="dxa"/>
          </w:tcPr>
          <w:p w14:paraId="0F1F96B1" w14:textId="77777777" w:rsidR="00F8318B" w:rsidRPr="004803A4" w:rsidRDefault="00F8318B" w:rsidP="002D5D5E">
            <w:pPr>
              <w:keepNext/>
              <w:keepLines/>
              <w:spacing w:after="0"/>
              <w:rPr>
                <w:ins w:id="4863" w:author="ZTE-Ma Zhifeng" w:date="2024-08-26T17:20:00Z"/>
                <w:b/>
                <w:color w:val="000000"/>
              </w:rPr>
            </w:pPr>
            <w:ins w:id="4864" w:author="ZTE-Ma Zhifeng" w:date="2024-08-26T17:20:00Z">
              <w:r>
                <w:rPr>
                  <w:b/>
                  <w:color w:val="000000"/>
                </w:rPr>
                <w:t>P</w:t>
              </w:r>
              <w:r w:rsidRPr="004803A4">
                <w:rPr>
                  <w:b/>
                  <w:color w:val="000000"/>
                </w:rPr>
                <w:t>arameters</w:t>
              </w:r>
            </w:ins>
          </w:p>
        </w:tc>
        <w:tc>
          <w:tcPr>
            <w:tcW w:w="1585" w:type="dxa"/>
          </w:tcPr>
          <w:p w14:paraId="49E4C6C3" w14:textId="77777777" w:rsidR="00F8318B" w:rsidRPr="004803A4" w:rsidRDefault="00F8318B" w:rsidP="002D5D5E">
            <w:pPr>
              <w:keepNext/>
              <w:keepLines/>
              <w:spacing w:after="0"/>
              <w:rPr>
                <w:ins w:id="4865" w:author="ZTE-Ma Zhifeng" w:date="2024-08-26T17:20:00Z"/>
                <w:b/>
                <w:color w:val="000000"/>
              </w:rPr>
            </w:pPr>
            <w:ins w:id="4866" w:author="ZTE-Ma Zhifeng" w:date="2024-08-26T17:20:00Z">
              <w:r w:rsidRPr="004803A4">
                <w:rPr>
                  <w:b/>
                  <w:color w:val="000000"/>
                </w:rPr>
                <w:t>Values (dB)</w:t>
              </w:r>
            </w:ins>
          </w:p>
        </w:tc>
      </w:tr>
      <w:tr w:rsidR="00F8318B" w14:paraId="2C07AAF7" w14:textId="77777777" w:rsidTr="002D5D5E">
        <w:trPr>
          <w:jc w:val="center"/>
          <w:ins w:id="4867" w:author="ZTE-Ma Zhifeng" w:date="2024-08-26T17:20:00Z"/>
        </w:trPr>
        <w:tc>
          <w:tcPr>
            <w:tcW w:w="2463" w:type="dxa"/>
          </w:tcPr>
          <w:p w14:paraId="5D927D40" w14:textId="77777777" w:rsidR="00F8318B" w:rsidRPr="00041429" w:rsidRDefault="00F8318B" w:rsidP="002D5D5E">
            <w:pPr>
              <w:keepNext/>
              <w:keepLines/>
              <w:spacing w:after="0"/>
              <w:rPr>
                <w:ins w:id="4868" w:author="ZTE-Ma Zhifeng" w:date="2024-08-26T17:20:00Z"/>
                <w:color w:val="000000"/>
              </w:rPr>
            </w:pPr>
            <w:ins w:id="4869" w:author="ZTE-Ma Zhifeng" w:date="2024-08-26T17:20:00Z">
              <w:r w:rsidRPr="001E4686">
                <w:rPr>
                  <w:lang w:val="fi-FI"/>
                </w:rPr>
                <w:t>Antenna isolation</w:t>
              </w:r>
            </w:ins>
          </w:p>
        </w:tc>
        <w:tc>
          <w:tcPr>
            <w:tcW w:w="1585" w:type="dxa"/>
          </w:tcPr>
          <w:p w14:paraId="57DBF30A" w14:textId="77777777" w:rsidR="00F8318B" w:rsidRPr="00041429" w:rsidRDefault="00F8318B" w:rsidP="002D5D5E">
            <w:pPr>
              <w:keepNext/>
              <w:keepLines/>
              <w:spacing w:after="0"/>
              <w:rPr>
                <w:ins w:id="4870" w:author="ZTE-Ma Zhifeng" w:date="2024-08-26T17:20:00Z"/>
                <w:color w:val="000000"/>
              </w:rPr>
            </w:pPr>
            <w:ins w:id="4871" w:author="ZTE-Ma Zhifeng" w:date="2024-08-26T17:20:00Z">
              <w:r>
                <w:rPr>
                  <w:color w:val="000000"/>
                </w:rPr>
                <w:t>10</w:t>
              </w:r>
            </w:ins>
          </w:p>
        </w:tc>
      </w:tr>
      <w:tr w:rsidR="00F8318B" w14:paraId="6528C259" w14:textId="77777777" w:rsidTr="002D5D5E">
        <w:trPr>
          <w:jc w:val="center"/>
          <w:ins w:id="4872" w:author="ZTE-Ma Zhifeng" w:date="2024-08-26T17:20:00Z"/>
        </w:trPr>
        <w:tc>
          <w:tcPr>
            <w:tcW w:w="2463" w:type="dxa"/>
          </w:tcPr>
          <w:p w14:paraId="3D368186" w14:textId="77777777" w:rsidR="00F8318B" w:rsidRPr="00041429" w:rsidRDefault="00F8318B" w:rsidP="002D5D5E">
            <w:pPr>
              <w:keepNext/>
              <w:keepLines/>
              <w:spacing w:after="0"/>
              <w:rPr>
                <w:ins w:id="4873" w:author="ZTE-Ma Zhifeng" w:date="2024-08-26T17:20:00Z"/>
                <w:color w:val="000000"/>
              </w:rPr>
            </w:pPr>
            <w:ins w:id="4874" w:author="ZTE-Ma Zhifeng" w:date="2024-08-26T17:20:00Z">
              <w:r w:rsidRPr="001E4686">
                <w:rPr>
                  <w:lang w:val="fi-FI"/>
                </w:rPr>
                <w:t>PCB isolation PA-PA</w:t>
              </w:r>
            </w:ins>
          </w:p>
        </w:tc>
        <w:tc>
          <w:tcPr>
            <w:tcW w:w="1585" w:type="dxa"/>
          </w:tcPr>
          <w:p w14:paraId="6F13C991" w14:textId="77777777" w:rsidR="00F8318B" w:rsidRPr="00041429" w:rsidRDefault="00F8318B" w:rsidP="002D5D5E">
            <w:pPr>
              <w:keepNext/>
              <w:keepLines/>
              <w:spacing w:after="0"/>
              <w:rPr>
                <w:ins w:id="4875" w:author="ZTE-Ma Zhifeng" w:date="2024-08-26T17:20:00Z"/>
                <w:color w:val="000000"/>
              </w:rPr>
            </w:pPr>
            <w:ins w:id="4876" w:author="ZTE-Ma Zhifeng" w:date="2024-08-26T17:20:00Z">
              <w:r>
                <w:rPr>
                  <w:color w:val="000000"/>
                </w:rPr>
                <w:t>60</w:t>
              </w:r>
            </w:ins>
          </w:p>
        </w:tc>
      </w:tr>
      <w:tr w:rsidR="00F8318B" w14:paraId="452A19B0" w14:textId="77777777" w:rsidTr="002D5D5E">
        <w:trPr>
          <w:jc w:val="center"/>
          <w:ins w:id="4877" w:author="ZTE-Ma Zhifeng" w:date="2024-08-26T17:20:00Z"/>
        </w:trPr>
        <w:tc>
          <w:tcPr>
            <w:tcW w:w="2463" w:type="dxa"/>
          </w:tcPr>
          <w:p w14:paraId="67B4C824" w14:textId="77777777" w:rsidR="00F8318B" w:rsidRPr="00041429" w:rsidRDefault="00F8318B" w:rsidP="002D5D5E">
            <w:pPr>
              <w:keepNext/>
              <w:keepLines/>
              <w:spacing w:after="0"/>
              <w:rPr>
                <w:ins w:id="4878" w:author="ZTE-Ma Zhifeng" w:date="2024-08-26T17:20:00Z"/>
                <w:color w:val="000000"/>
              </w:rPr>
            </w:pPr>
            <w:ins w:id="4879" w:author="ZTE-Ma Zhifeng" w:date="2024-08-26T17:20:00Z">
              <w:r>
                <w:rPr>
                  <w:color w:val="000000"/>
                </w:rPr>
                <w:t>Diplexer isolation</w:t>
              </w:r>
            </w:ins>
          </w:p>
        </w:tc>
        <w:tc>
          <w:tcPr>
            <w:tcW w:w="1585" w:type="dxa"/>
          </w:tcPr>
          <w:p w14:paraId="1D6EF7EE" w14:textId="77777777" w:rsidR="00F8318B" w:rsidRPr="00434AC6" w:rsidRDefault="00F8318B" w:rsidP="002D5D5E">
            <w:pPr>
              <w:keepNext/>
              <w:keepLines/>
              <w:spacing w:after="0"/>
              <w:rPr>
                <w:ins w:id="4880" w:author="ZTE-Ma Zhifeng" w:date="2024-08-26T17:20:00Z"/>
                <w:rFonts w:eastAsia="宋体"/>
                <w:color w:val="000000"/>
                <w:lang w:eastAsia="zh-CN"/>
              </w:rPr>
            </w:pPr>
            <w:ins w:id="4881" w:author="ZTE-Ma Zhifeng" w:date="2024-08-26T17:20:00Z">
              <w:r>
                <w:rPr>
                  <w:color w:val="000000"/>
                </w:rPr>
                <w:t>15</w:t>
              </w:r>
            </w:ins>
          </w:p>
        </w:tc>
      </w:tr>
      <w:tr w:rsidR="00F8318B" w14:paraId="02465A65" w14:textId="77777777" w:rsidTr="002D5D5E">
        <w:trPr>
          <w:jc w:val="center"/>
          <w:ins w:id="4882" w:author="ZTE-Ma Zhifeng" w:date="2024-08-26T17:20:00Z"/>
        </w:trPr>
        <w:tc>
          <w:tcPr>
            <w:tcW w:w="2463" w:type="dxa"/>
          </w:tcPr>
          <w:p w14:paraId="7B283F90" w14:textId="77777777" w:rsidR="00F8318B" w:rsidRDefault="00F8318B" w:rsidP="002D5D5E">
            <w:pPr>
              <w:keepNext/>
              <w:keepLines/>
              <w:spacing w:after="0"/>
              <w:rPr>
                <w:ins w:id="4883" w:author="ZTE-Ma Zhifeng" w:date="2024-08-26T17:20:00Z"/>
                <w:color w:val="000000"/>
              </w:rPr>
            </w:pPr>
            <w:ins w:id="4884" w:author="ZTE-Ma Zhifeng" w:date="2024-08-26T17:20:00Z">
              <w:r>
                <w:rPr>
                  <w:rFonts w:eastAsia="宋体" w:hint="eastAsia"/>
                  <w:color w:val="000000"/>
                  <w:lang w:eastAsia="zh-CN"/>
                </w:rPr>
                <w:t>Triplexer isolation</w:t>
              </w:r>
            </w:ins>
          </w:p>
        </w:tc>
        <w:tc>
          <w:tcPr>
            <w:tcW w:w="1585" w:type="dxa"/>
          </w:tcPr>
          <w:p w14:paraId="521B7438" w14:textId="77777777" w:rsidR="00F8318B" w:rsidRPr="005408DA" w:rsidRDefault="00F8318B" w:rsidP="002D5D5E">
            <w:pPr>
              <w:keepNext/>
              <w:keepLines/>
              <w:spacing w:after="0"/>
              <w:rPr>
                <w:ins w:id="4885" w:author="ZTE-Ma Zhifeng" w:date="2024-08-26T17:20:00Z"/>
                <w:rFonts w:eastAsia="宋体"/>
                <w:color w:val="000000"/>
                <w:lang w:eastAsia="zh-CN"/>
              </w:rPr>
            </w:pPr>
            <w:ins w:id="4886" w:author="ZTE-Ma Zhifeng" w:date="2024-08-26T17:20:00Z">
              <w:r>
                <w:rPr>
                  <w:rFonts w:eastAsia="宋体" w:hint="eastAsia"/>
                  <w:color w:val="000000"/>
                  <w:lang w:eastAsia="zh-CN"/>
                </w:rPr>
                <w:t>15</w:t>
              </w:r>
            </w:ins>
          </w:p>
        </w:tc>
      </w:tr>
      <w:tr w:rsidR="00F8318B" w14:paraId="27FE606F" w14:textId="77777777" w:rsidTr="002D5D5E">
        <w:trPr>
          <w:jc w:val="center"/>
          <w:ins w:id="4887" w:author="ZTE-Ma Zhifeng" w:date="2024-08-26T17:20:00Z"/>
        </w:trPr>
        <w:tc>
          <w:tcPr>
            <w:tcW w:w="2463" w:type="dxa"/>
            <w:vAlign w:val="center"/>
          </w:tcPr>
          <w:p w14:paraId="60068432" w14:textId="77777777" w:rsidR="00F8318B" w:rsidRPr="002F0DA9" w:rsidRDefault="00F8318B" w:rsidP="002D5D5E">
            <w:pPr>
              <w:keepNext/>
              <w:keepLines/>
              <w:spacing w:after="0"/>
              <w:rPr>
                <w:ins w:id="4888" w:author="ZTE-Ma Zhifeng" w:date="2024-08-26T17:20:00Z"/>
                <w:rFonts w:ascii="Calibri" w:eastAsia="宋体" w:hAnsi="Calibri"/>
                <w:color w:val="000000"/>
                <w:lang w:val="en-US" w:eastAsia="zh-CN"/>
              </w:rPr>
            </w:pPr>
            <w:ins w:id="4889" w:author="ZTE-Ma Zhifeng" w:date="2024-08-26T17:20:00Z">
              <w:r w:rsidRPr="00B479E7">
                <w:rPr>
                  <w:rFonts w:eastAsia="宋体" w:hint="eastAsia"/>
                  <w:color w:val="000000"/>
                  <w:lang w:eastAsia="zh-CN"/>
                </w:rPr>
                <w:t>Tx duplexer rejection at Rx Band</w:t>
              </w:r>
            </w:ins>
          </w:p>
        </w:tc>
        <w:tc>
          <w:tcPr>
            <w:tcW w:w="1585" w:type="dxa"/>
          </w:tcPr>
          <w:p w14:paraId="750A5226" w14:textId="77777777" w:rsidR="00F8318B" w:rsidRPr="006E14EA" w:rsidRDefault="00F8318B" w:rsidP="002D5D5E">
            <w:pPr>
              <w:keepNext/>
              <w:keepLines/>
              <w:spacing w:after="0"/>
              <w:rPr>
                <w:ins w:id="4890" w:author="ZTE-Ma Zhifeng" w:date="2024-08-26T17:20:00Z"/>
                <w:rFonts w:eastAsia="宋体"/>
                <w:color w:val="000000"/>
                <w:lang w:eastAsia="zh-CN"/>
              </w:rPr>
            </w:pPr>
            <w:ins w:id="4891" w:author="ZTE-Ma Zhifeng" w:date="2024-08-26T17:20:00Z">
              <w:r>
                <w:rPr>
                  <w:rFonts w:eastAsia="宋体" w:hint="eastAsia"/>
                  <w:color w:val="000000"/>
                  <w:lang w:eastAsia="zh-CN"/>
                </w:rPr>
                <w:t>50</w:t>
              </w:r>
            </w:ins>
          </w:p>
        </w:tc>
      </w:tr>
    </w:tbl>
    <w:p w14:paraId="64C65A10" w14:textId="77777777" w:rsidR="00F8318B" w:rsidRPr="00F70149" w:rsidRDefault="00F8318B" w:rsidP="00F8318B">
      <w:pPr>
        <w:pStyle w:val="ac"/>
        <w:jc w:val="center"/>
        <w:rPr>
          <w:ins w:id="4892" w:author="ZTE-Ma Zhifeng" w:date="2024-08-26T17:20:00Z"/>
        </w:rPr>
      </w:pPr>
    </w:p>
    <w:p w14:paraId="6D4056E9" w14:textId="77777777" w:rsidR="00F8318B" w:rsidRPr="00C013B0" w:rsidRDefault="00F8318B" w:rsidP="00F8318B">
      <w:pPr>
        <w:rPr>
          <w:ins w:id="4893" w:author="ZTE-Ma Zhifeng" w:date="2024-08-26T17:20:00Z"/>
          <w:rFonts w:eastAsia="MS Mincho"/>
        </w:rPr>
      </w:pPr>
      <w:ins w:id="4894" w:author="ZTE-Ma Zhifeng" w:date="2024-08-26T17:20:00Z">
        <w:r w:rsidRPr="00C013B0">
          <w:rPr>
            <w:rFonts w:eastAsia="MS Mincho"/>
          </w:rPr>
          <w:t>Based on these parameters we get the following MSD.</w:t>
        </w:r>
      </w:ins>
    </w:p>
    <w:p w14:paraId="585312BE" w14:textId="2F015B41" w:rsidR="00F8318B" w:rsidRPr="00A20126" w:rsidRDefault="00F8318B" w:rsidP="00F8318B">
      <w:pPr>
        <w:pStyle w:val="TH"/>
        <w:rPr>
          <w:ins w:id="4895" w:author="ZTE-Ma Zhifeng" w:date="2024-08-26T17:20:00Z"/>
          <w:rFonts w:cs="Arial"/>
        </w:rPr>
      </w:pPr>
      <w:ins w:id="4896" w:author="ZTE-Ma Zhifeng" w:date="2024-08-26T17:20:00Z">
        <w:r w:rsidRPr="000469EC">
          <w:rPr>
            <w:rFonts w:cs="Arial"/>
          </w:rPr>
          <w:lastRenderedPageBreak/>
          <w:t xml:space="preserve">Table </w:t>
        </w:r>
        <w:r w:rsidRPr="00A20126">
          <w:rPr>
            <w:rFonts w:cs="Arial"/>
          </w:rPr>
          <w:t>5.</w:t>
        </w:r>
      </w:ins>
      <w:ins w:id="4897" w:author="ZTE-Ma Zhifeng" w:date="2024-08-26T17:27:00Z">
        <w:r>
          <w:rPr>
            <w:rFonts w:cs="Arial"/>
          </w:rPr>
          <w:t>8</w:t>
        </w:r>
      </w:ins>
      <w:ins w:id="4898" w:author="ZTE-Ma Zhifeng" w:date="2024-08-26T17:20:00Z">
        <w:r w:rsidRPr="00A20126">
          <w:rPr>
            <w:rFonts w:cs="Arial"/>
          </w:rPr>
          <w:t>.2.2-</w:t>
        </w:r>
        <w:r>
          <w:rPr>
            <w:rFonts w:cs="Arial"/>
          </w:rPr>
          <w:t>3</w:t>
        </w:r>
        <w:r w:rsidRPr="00A20126">
          <w:rPr>
            <w:rFonts w:cs="Arial"/>
          </w:rPr>
          <w:t>: MSD for the CA configuration</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F8318B" w14:paraId="11A12407" w14:textId="77777777" w:rsidTr="002D5D5E">
        <w:trPr>
          <w:trHeight w:val="187"/>
          <w:jc w:val="center"/>
          <w:ins w:id="4899" w:author="ZTE-Ma Zhifeng" w:date="2024-08-26T17:20:00Z"/>
        </w:trPr>
        <w:tc>
          <w:tcPr>
            <w:tcW w:w="8802" w:type="dxa"/>
            <w:gridSpan w:val="8"/>
            <w:tcBorders>
              <w:top w:val="single" w:sz="4" w:space="0" w:color="auto"/>
              <w:left w:val="single" w:sz="4" w:space="0" w:color="auto"/>
              <w:bottom w:val="single" w:sz="4" w:space="0" w:color="auto"/>
              <w:right w:val="single" w:sz="4" w:space="0" w:color="auto"/>
            </w:tcBorders>
          </w:tcPr>
          <w:p w14:paraId="0602E4A9" w14:textId="77777777" w:rsidR="00F8318B" w:rsidRDefault="00F8318B" w:rsidP="002D5D5E">
            <w:pPr>
              <w:pStyle w:val="TAH"/>
              <w:rPr>
                <w:ins w:id="4900" w:author="ZTE-Ma Zhifeng" w:date="2024-08-26T17:20:00Z"/>
              </w:rPr>
            </w:pPr>
            <w:ins w:id="4901" w:author="ZTE-Ma Zhifeng" w:date="2024-08-26T17:20:00Z">
              <w:r>
                <w:t>Band / Channel bandwidth / N</w:t>
              </w:r>
              <w:r>
                <w:rPr>
                  <w:vertAlign w:val="subscript"/>
                </w:rPr>
                <w:t>RB</w:t>
              </w:r>
              <w:r>
                <w:t xml:space="preserve"> / Duplex mode</w:t>
              </w:r>
            </w:ins>
          </w:p>
        </w:tc>
        <w:tc>
          <w:tcPr>
            <w:tcW w:w="1057" w:type="dxa"/>
            <w:tcBorders>
              <w:top w:val="single" w:sz="4" w:space="0" w:color="auto"/>
              <w:left w:val="single" w:sz="4" w:space="0" w:color="auto"/>
              <w:bottom w:val="nil"/>
              <w:right w:val="single" w:sz="4" w:space="0" w:color="auto"/>
            </w:tcBorders>
            <w:shd w:val="clear" w:color="auto" w:fill="auto"/>
          </w:tcPr>
          <w:p w14:paraId="380ACE82" w14:textId="77777777" w:rsidR="00F8318B" w:rsidRDefault="00F8318B" w:rsidP="002D5D5E">
            <w:pPr>
              <w:pStyle w:val="TAH"/>
              <w:rPr>
                <w:ins w:id="4902" w:author="ZTE-Ma Zhifeng" w:date="2024-08-26T17:20:00Z"/>
              </w:rPr>
            </w:pPr>
            <w:ins w:id="4903" w:author="ZTE-Ma Zhifeng" w:date="2024-08-26T17:20:00Z">
              <w:r>
                <w:t>Source of IMD</w:t>
              </w:r>
            </w:ins>
          </w:p>
        </w:tc>
      </w:tr>
      <w:tr w:rsidR="00F8318B" w14:paraId="3CD93DBA" w14:textId="77777777" w:rsidTr="002D5D5E">
        <w:trPr>
          <w:trHeight w:val="187"/>
          <w:jc w:val="center"/>
          <w:ins w:id="4904" w:author="ZTE-Ma Zhifeng" w:date="2024-08-26T17:20:00Z"/>
        </w:trPr>
        <w:tc>
          <w:tcPr>
            <w:tcW w:w="2007" w:type="dxa"/>
            <w:tcBorders>
              <w:top w:val="single" w:sz="4" w:space="0" w:color="auto"/>
              <w:left w:val="single" w:sz="4" w:space="0" w:color="auto"/>
              <w:bottom w:val="single" w:sz="4" w:space="0" w:color="auto"/>
              <w:right w:val="single" w:sz="4" w:space="0" w:color="auto"/>
            </w:tcBorders>
          </w:tcPr>
          <w:p w14:paraId="6DEFC900" w14:textId="77777777" w:rsidR="00F8318B" w:rsidRDefault="00F8318B" w:rsidP="002D5D5E">
            <w:pPr>
              <w:pStyle w:val="TAH"/>
              <w:rPr>
                <w:ins w:id="4905" w:author="ZTE-Ma Zhifeng" w:date="2024-08-26T17:20:00Z"/>
              </w:rPr>
            </w:pPr>
            <w:ins w:id="4906" w:author="ZTE-Ma Zhifeng" w:date="2024-08-26T17:20:00Z">
              <w:r>
                <w:t xml:space="preserve">NR </w:t>
              </w:r>
              <w:r>
                <w:rPr>
                  <w:lang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22FF0880" w14:textId="77777777" w:rsidR="00F8318B" w:rsidRDefault="00F8318B" w:rsidP="002D5D5E">
            <w:pPr>
              <w:pStyle w:val="TAH"/>
              <w:rPr>
                <w:ins w:id="4907" w:author="ZTE-Ma Zhifeng" w:date="2024-08-26T17:20:00Z"/>
              </w:rPr>
            </w:pPr>
            <w:ins w:id="4908" w:author="ZTE-Ma Zhifeng" w:date="2024-08-26T17:20:00Z">
              <w:r>
                <w:t>NR band</w:t>
              </w:r>
            </w:ins>
          </w:p>
        </w:tc>
        <w:tc>
          <w:tcPr>
            <w:tcW w:w="960" w:type="dxa"/>
            <w:tcBorders>
              <w:top w:val="single" w:sz="4" w:space="0" w:color="auto"/>
              <w:left w:val="single" w:sz="4" w:space="0" w:color="auto"/>
              <w:bottom w:val="single" w:sz="4" w:space="0" w:color="auto"/>
              <w:right w:val="single" w:sz="4" w:space="0" w:color="auto"/>
            </w:tcBorders>
          </w:tcPr>
          <w:p w14:paraId="2CF5E7F3" w14:textId="77777777" w:rsidR="00F8318B" w:rsidRDefault="00F8318B" w:rsidP="002D5D5E">
            <w:pPr>
              <w:pStyle w:val="TAH"/>
              <w:rPr>
                <w:ins w:id="4909" w:author="ZTE-Ma Zhifeng" w:date="2024-08-26T17:20:00Z"/>
              </w:rPr>
            </w:pPr>
            <w:ins w:id="4910" w:author="ZTE-Ma Zhifeng" w:date="2024-08-26T17:20: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tcPr>
          <w:p w14:paraId="70D019C2" w14:textId="77777777" w:rsidR="00F8318B" w:rsidRDefault="00F8318B" w:rsidP="002D5D5E">
            <w:pPr>
              <w:pStyle w:val="TAH"/>
              <w:rPr>
                <w:ins w:id="4911" w:author="ZTE-Ma Zhifeng" w:date="2024-08-26T17:20:00Z"/>
              </w:rPr>
            </w:pPr>
            <w:ins w:id="4912" w:author="ZTE-Ma Zhifeng" w:date="2024-08-26T17:20: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tcPr>
          <w:p w14:paraId="7A79286D" w14:textId="77777777" w:rsidR="00F8318B" w:rsidRDefault="00F8318B" w:rsidP="002D5D5E">
            <w:pPr>
              <w:pStyle w:val="TAH"/>
              <w:rPr>
                <w:ins w:id="4913" w:author="ZTE-Ma Zhifeng" w:date="2024-08-26T17:20:00Z"/>
              </w:rPr>
            </w:pPr>
            <w:ins w:id="4914" w:author="ZTE-Ma Zhifeng" w:date="2024-08-26T17:20:00Z">
              <w:r>
                <w:t xml:space="preserve">UL </w:t>
              </w:r>
              <w:r>
                <w:br/>
                <w:t>C</w:t>
              </w:r>
              <w:r>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1510CEAB" w14:textId="77777777" w:rsidR="00F8318B" w:rsidRDefault="00F8318B" w:rsidP="002D5D5E">
            <w:pPr>
              <w:pStyle w:val="TAH"/>
              <w:rPr>
                <w:ins w:id="4915" w:author="ZTE-Ma Zhifeng" w:date="2024-08-26T17:20:00Z"/>
              </w:rPr>
            </w:pPr>
            <w:ins w:id="4916" w:author="ZTE-Ma Zhifeng" w:date="2024-08-26T17:20: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tcPr>
          <w:p w14:paraId="40D52D58" w14:textId="77777777" w:rsidR="00F8318B" w:rsidRDefault="00F8318B" w:rsidP="002D5D5E">
            <w:pPr>
              <w:pStyle w:val="TAH"/>
              <w:rPr>
                <w:ins w:id="4917" w:author="ZTE-Ma Zhifeng" w:date="2024-08-26T17:20:00Z"/>
              </w:rPr>
            </w:pPr>
            <w:ins w:id="4918" w:author="ZTE-Ma Zhifeng" w:date="2024-08-26T17:20:00Z">
              <w:r>
                <w:t xml:space="preserve">MSD </w:t>
              </w:r>
              <w:r>
                <w:br/>
                <w:t>(dB)</w:t>
              </w:r>
            </w:ins>
          </w:p>
        </w:tc>
        <w:tc>
          <w:tcPr>
            <w:tcW w:w="828" w:type="dxa"/>
            <w:tcBorders>
              <w:top w:val="single" w:sz="4" w:space="0" w:color="auto"/>
              <w:left w:val="single" w:sz="4" w:space="0" w:color="auto"/>
              <w:bottom w:val="single" w:sz="4" w:space="0" w:color="auto"/>
              <w:right w:val="single" w:sz="4" w:space="0" w:color="auto"/>
            </w:tcBorders>
          </w:tcPr>
          <w:p w14:paraId="4D395DC9" w14:textId="77777777" w:rsidR="00F8318B" w:rsidRDefault="00F8318B" w:rsidP="002D5D5E">
            <w:pPr>
              <w:pStyle w:val="TAH"/>
              <w:rPr>
                <w:ins w:id="4919" w:author="ZTE-Ma Zhifeng" w:date="2024-08-26T17:20:00Z"/>
              </w:rPr>
            </w:pPr>
            <w:ins w:id="4920" w:author="ZTE-Ma Zhifeng" w:date="2024-08-26T17:20:00Z">
              <w:r>
                <w:t>Duplex mode</w:t>
              </w:r>
            </w:ins>
          </w:p>
        </w:tc>
        <w:tc>
          <w:tcPr>
            <w:tcW w:w="1057" w:type="dxa"/>
            <w:tcBorders>
              <w:top w:val="nil"/>
              <w:left w:val="single" w:sz="4" w:space="0" w:color="auto"/>
              <w:bottom w:val="single" w:sz="4" w:space="0" w:color="auto"/>
              <w:right w:val="single" w:sz="4" w:space="0" w:color="auto"/>
            </w:tcBorders>
            <w:shd w:val="clear" w:color="auto" w:fill="auto"/>
          </w:tcPr>
          <w:p w14:paraId="2CCFD98A" w14:textId="77777777" w:rsidR="00F8318B" w:rsidRDefault="00F8318B" w:rsidP="002D5D5E">
            <w:pPr>
              <w:pStyle w:val="TAH"/>
              <w:rPr>
                <w:ins w:id="4921" w:author="ZTE-Ma Zhifeng" w:date="2024-08-26T17:20:00Z"/>
              </w:rPr>
            </w:pPr>
          </w:p>
        </w:tc>
      </w:tr>
      <w:tr w:rsidR="00F8318B" w14:paraId="6B85364B" w14:textId="77777777" w:rsidTr="002D5D5E">
        <w:trPr>
          <w:trHeight w:val="187"/>
          <w:jc w:val="center"/>
          <w:ins w:id="4922" w:author="ZTE-Ma Zhifeng" w:date="2024-08-26T17:20:00Z"/>
        </w:trPr>
        <w:tc>
          <w:tcPr>
            <w:tcW w:w="2007" w:type="dxa"/>
            <w:tcBorders>
              <w:top w:val="single" w:sz="4" w:space="0" w:color="auto"/>
              <w:left w:val="single" w:sz="4" w:space="0" w:color="auto"/>
              <w:bottom w:val="nil"/>
              <w:right w:val="single" w:sz="4" w:space="0" w:color="auto"/>
            </w:tcBorders>
            <w:shd w:val="clear" w:color="auto" w:fill="auto"/>
            <w:vAlign w:val="center"/>
          </w:tcPr>
          <w:p w14:paraId="7521E40E" w14:textId="77777777" w:rsidR="00F8318B" w:rsidRDefault="00F8318B" w:rsidP="002D5D5E">
            <w:pPr>
              <w:pStyle w:val="TAC"/>
              <w:rPr>
                <w:ins w:id="4923" w:author="ZTE-Ma Zhifeng" w:date="2024-08-26T17:20:00Z"/>
                <w:lang w:eastAsia="zh-CN"/>
              </w:rPr>
            </w:pPr>
            <w:ins w:id="4924" w:author="ZTE-Ma Zhifeng" w:date="2024-08-26T17:20:00Z">
              <w:r>
                <w:rPr>
                  <w:color w:val="000000"/>
                  <w:lang w:eastAsia="zh-CN"/>
                </w:rPr>
                <w:t>CA_n1-n7-n75</w:t>
              </w:r>
            </w:ins>
          </w:p>
        </w:tc>
        <w:tc>
          <w:tcPr>
            <w:tcW w:w="1146" w:type="dxa"/>
            <w:tcBorders>
              <w:top w:val="single" w:sz="4" w:space="0" w:color="auto"/>
              <w:left w:val="single" w:sz="4" w:space="0" w:color="auto"/>
              <w:right w:val="single" w:sz="4" w:space="0" w:color="auto"/>
            </w:tcBorders>
            <w:vAlign w:val="center"/>
          </w:tcPr>
          <w:p w14:paraId="3036E4F9" w14:textId="77777777" w:rsidR="00F8318B" w:rsidRDefault="00F8318B" w:rsidP="002D5D5E">
            <w:pPr>
              <w:pStyle w:val="TAC"/>
              <w:rPr>
                <w:ins w:id="4925" w:author="ZTE-Ma Zhifeng" w:date="2024-08-26T17:20:00Z"/>
                <w:lang w:eastAsia="zh-CN"/>
              </w:rPr>
            </w:pPr>
            <w:ins w:id="4926" w:author="ZTE-Ma Zhifeng" w:date="2024-08-26T17:20:00Z">
              <w:r>
                <w:rPr>
                  <w:color w:val="000000"/>
                </w:rPr>
                <w:t>n1</w:t>
              </w:r>
            </w:ins>
          </w:p>
        </w:tc>
        <w:tc>
          <w:tcPr>
            <w:tcW w:w="960" w:type="dxa"/>
            <w:tcBorders>
              <w:top w:val="single" w:sz="4" w:space="0" w:color="auto"/>
              <w:left w:val="single" w:sz="4" w:space="0" w:color="auto"/>
              <w:right w:val="single" w:sz="4" w:space="0" w:color="auto"/>
            </w:tcBorders>
          </w:tcPr>
          <w:p w14:paraId="44FAEFE9" w14:textId="77777777" w:rsidR="00F8318B" w:rsidRPr="00C6438D" w:rsidRDefault="00F8318B" w:rsidP="002D5D5E">
            <w:pPr>
              <w:pStyle w:val="TAC"/>
              <w:rPr>
                <w:ins w:id="4927" w:author="ZTE-Ma Zhifeng" w:date="2024-08-26T17:20:00Z"/>
                <w:lang w:eastAsia="zh-CN"/>
              </w:rPr>
            </w:pPr>
            <w:ins w:id="4928" w:author="ZTE-Ma Zhifeng" w:date="2024-08-26T17:20:00Z">
              <w:r w:rsidRPr="00C6438D">
                <w:t>1</w:t>
              </w:r>
              <w:r>
                <w:t>975</w:t>
              </w:r>
            </w:ins>
          </w:p>
        </w:tc>
        <w:tc>
          <w:tcPr>
            <w:tcW w:w="964" w:type="dxa"/>
            <w:tcBorders>
              <w:top w:val="single" w:sz="4" w:space="0" w:color="auto"/>
              <w:left w:val="single" w:sz="4" w:space="0" w:color="auto"/>
              <w:right w:val="single" w:sz="4" w:space="0" w:color="auto"/>
            </w:tcBorders>
          </w:tcPr>
          <w:p w14:paraId="69D2941C" w14:textId="77777777" w:rsidR="00F8318B" w:rsidRPr="00C6438D" w:rsidRDefault="00F8318B" w:rsidP="002D5D5E">
            <w:pPr>
              <w:pStyle w:val="TAC"/>
              <w:rPr>
                <w:ins w:id="4929" w:author="ZTE-Ma Zhifeng" w:date="2024-08-26T17:20:00Z"/>
                <w:lang w:eastAsia="zh-CN"/>
              </w:rPr>
            </w:pPr>
            <w:ins w:id="4930" w:author="ZTE-Ma Zhifeng" w:date="2024-08-26T17:20:00Z">
              <w:r w:rsidRPr="00C6438D">
                <w:rPr>
                  <w:rFonts w:eastAsia="Malgun Gothic"/>
                  <w:lang w:eastAsia="ko-KR"/>
                </w:rPr>
                <w:t>5</w:t>
              </w:r>
            </w:ins>
          </w:p>
        </w:tc>
        <w:tc>
          <w:tcPr>
            <w:tcW w:w="960" w:type="dxa"/>
            <w:tcBorders>
              <w:top w:val="single" w:sz="4" w:space="0" w:color="auto"/>
              <w:left w:val="single" w:sz="4" w:space="0" w:color="auto"/>
              <w:right w:val="single" w:sz="4" w:space="0" w:color="auto"/>
            </w:tcBorders>
          </w:tcPr>
          <w:p w14:paraId="4E88E78A" w14:textId="77777777" w:rsidR="00F8318B" w:rsidRPr="00C6438D" w:rsidRDefault="00F8318B" w:rsidP="002D5D5E">
            <w:pPr>
              <w:pStyle w:val="TAC"/>
              <w:rPr>
                <w:ins w:id="4931" w:author="ZTE-Ma Zhifeng" w:date="2024-08-26T17:20:00Z"/>
                <w:lang w:eastAsia="zh-CN"/>
              </w:rPr>
            </w:pPr>
            <w:ins w:id="4932" w:author="ZTE-Ma Zhifeng" w:date="2024-08-26T17:20:00Z">
              <w:r w:rsidRPr="00C6438D">
                <w:rPr>
                  <w:rFonts w:eastAsia="Malgun Gothic"/>
                  <w:lang w:eastAsia="ko-KR"/>
                </w:rPr>
                <w:t>25</w:t>
              </w:r>
            </w:ins>
          </w:p>
        </w:tc>
        <w:tc>
          <w:tcPr>
            <w:tcW w:w="960" w:type="dxa"/>
            <w:tcBorders>
              <w:top w:val="single" w:sz="4" w:space="0" w:color="auto"/>
              <w:left w:val="single" w:sz="4" w:space="0" w:color="auto"/>
              <w:right w:val="single" w:sz="4" w:space="0" w:color="auto"/>
            </w:tcBorders>
          </w:tcPr>
          <w:p w14:paraId="75276C27" w14:textId="77777777" w:rsidR="00F8318B" w:rsidRPr="00C6438D" w:rsidRDefault="00F8318B" w:rsidP="002D5D5E">
            <w:pPr>
              <w:pStyle w:val="TAC"/>
              <w:rPr>
                <w:ins w:id="4933" w:author="ZTE-Ma Zhifeng" w:date="2024-08-26T17:20:00Z"/>
                <w:lang w:eastAsia="zh-CN"/>
              </w:rPr>
            </w:pPr>
            <w:ins w:id="4934" w:author="ZTE-Ma Zhifeng" w:date="2024-08-26T17:20:00Z">
              <w:r>
                <w:t>216</w:t>
              </w:r>
              <w:r w:rsidRPr="00C6438D">
                <w:t>5</w:t>
              </w:r>
            </w:ins>
          </w:p>
        </w:tc>
        <w:tc>
          <w:tcPr>
            <w:tcW w:w="977" w:type="dxa"/>
            <w:tcBorders>
              <w:top w:val="single" w:sz="4" w:space="0" w:color="auto"/>
              <w:left w:val="single" w:sz="4" w:space="0" w:color="auto"/>
              <w:bottom w:val="single" w:sz="4" w:space="0" w:color="auto"/>
              <w:right w:val="single" w:sz="4" w:space="0" w:color="auto"/>
            </w:tcBorders>
          </w:tcPr>
          <w:p w14:paraId="046CF7E7" w14:textId="77777777" w:rsidR="00F8318B" w:rsidRPr="00C6438D" w:rsidRDefault="00F8318B" w:rsidP="002D5D5E">
            <w:pPr>
              <w:pStyle w:val="TAC"/>
              <w:rPr>
                <w:ins w:id="4935" w:author="ZTE-Ma Zhifeng" w:date="2024-08-26T17:20:00Z"/>
                <w:lang w:eastAsia="zh-CN"/>
              </w:rPr>
            </w:pPr>
            <w:ins w:id="4936" w:author="ZTE-Ma Zhifeng" w:date="2024-08-26T17:20:00Z">
              <w:r w:rsidRPr="00C6438D">
                <w:t>N/A</w:t>
              </w:r>
            </w:ins>
          </w:p>
        </w:tc>
        <w:tc>
          <w:tcPr>
            <w:tcW w:w="828" w:type="dxa"/>
            <w:tcBorders>
              <w:top w:val="single" w:sz="4" w:space="0" w:color="auto"/>
              <w:left w:val="single" w:sz="4" w:space="0" w:color="auto"/>
              <w:right w:val="single" w:sz="4" w:space="0" w:color="auto"/>
            </w:tcBorders>
          </w:tcPr>
          <w:p w14:paraId="636F0367" w14:textId="77777777" w:rsidR="00F8318B" w:rsidRPr="00A1115A" w:rsidRDefault="00F8318B" w:rsidP="002D5D5E">
            <w:pPr>
              <w:pStyle w:val="TAC"/>
              <w:rPr>
                <w:ins w:id="4937" w:author="ZTE-Ma Zhifeng" w:date="2024-08-26T17:20:00Z"/>
              </w:rPr>
            </w:pPr>
            <w:ins w:id="4938" w:author="ZTE-Ma Zhifeng" w:date="2024-08-26T17:20:00Z">
              <w:r w:rsidRPr="00A1115A">
                <w:t>FDD</w:t>
              </w:r>
            </w:ins>
          </w:p>
        </w:tc>
        <w:tc>
          <w:tcPr>
            <w:tcW w:w="1057" w:type="dxa"/>
            <w:tcBorders>
              <w:top w:val="single" w:sz="4" w:space="0" w:color="auto"/>
              <w:left w:val="single" w:sz="4" w:space="0" w:color="auto"/>
              <w:right w:val="single" w:sz="4" w:space="0" w:color="auto"/>
            </w:tcBorders>
          </w:tcPr>
          <w:p w14:paraId="34E25FE2" w14:textId="77777777" w:rsidR="00F8318B" w:rsidRDefault="00F8318B" w:rsidP="002D5D5E">
            <w:pPr>
              <w:pStyle w:val="TAC"/>
              <w:rPr>
                <w:ins w:id="4939" w:author="ZTE-Ma Zhifeng" w:date="2024-08-26T17:20:00Z"/>
                <w:lang w:eastAsia="zh-CN"/>
              </w:rPr>
            </w:pPr>
            <w:ins w:id="4940" w:author="ZTE-Ma Zhifeng" w:date="2024-08-26T17:20:00Z">
              <w:r>
                <w:t>N/A</w:t>
              </w:r>
            </w:ins>
          </w:p>
        </w:tc>
      </w:tr>
      <w:tr w:rsidR="00F8318B" w14:paraId="7FF35939" w14:textId="77777777" w:rsidTr="002D5D5E">
        <w:trPr>
          <w:trHeight w:val="187"/>
          <w:jc w:val="center"/>
          <w:ins w:id="4941" w:author="ZTE-Ma Zhifeng" w:date="2024-08-26T17:20:00Z"/>
        </w:trPr>
        <w:tc>
          <w:tcPr>
            <w:tcW w:w="2007" w:type="dxa"/>
            <w:tcBorders>
              <w:top w:val="nil"/>
              <w:left w:val="single" w:sz="4" w:space="0" w:color="auto"/>
              <w:bottom w:val="nil"/>
              <w:right w:val="single" w:sz="4" w:space="0" w:color="auto"/>
            </w:tcBorders>
            <w:shd w:val="clear" w:color="auto" w:fill="auto"/>
            <w:vAlign w:val="center"/>
          </w:tcPr>
          <w:p w14:paraId="7080C93D" w14:textId="77777777" w:rsidR="00F8318B" w:rsidRDefault="00F8318B" w:rsidP="002D5D5E">
            <w:pPr>
              <w:pStyle w:val="TAC"/>
              <w:rPr>
                <w:ins w:id="4942" w:author="ZTE-Ma Zhifeng" w:date="2024-08-26T17:20:00Z"/>
                <w:lang w:eastAsia="zh-CN"/>
              </w:rPr>
            </w:pPr>
          </w:p>
        </w:tc>
        <w:tc>
          <w:tcPr>
            <w:tcW w:w="1146" w:type="dxa"/>
            <w:tcBorders>
              <w:top w:val="single" w:sz="4" w:space="0" w:color="auto"/>
              <w:left w:val="single" w:sz="4" w:space="0" w:color="auto"/>
              <w:right w:val="single" w:sz="4" w:space="0" w:color="auto"/>
            </w:tcBorders>
            <w:vAlign w:val="center"/>
          </w:tcPr>
          <w:p w14:paraId="17B51BE1" w14:textId="77777777" w:rsidR="00F8318B" w:rsidRDefault="00F8318B" w:rsidP="002D5D5E">
            <w:pPr>
              <w:pStyle w:val="TAC"/>
              <w:rPr>
                <w:ins w:id="4943" w:author="ZTE-Ma Zhifeng" w:date="2024-08-26T17:20:00Z"/>
                <w:lang w:eastAsia="zh-CN"/>
              </w:rPr>
            </w:pPr>
            <w:ins w:id="4944" w:author="ZTE-Ma Zhifeng" w:date="2024-08-26T17:20:00Z">
              <w:r>
                <w:rPr>
                  <w:color w:val="000000"/>
                  <w:lang w:eastAsia="zh-CN"/>
                </w:rPr>
                <w:t>n7</w:t>
              </w:r>
            </w:ins>
          </w:p>
        </w:tc>
        <w:tc>
          <w:tcPr>
            <w:tcW w:w="960" w:type="dxa"/>
            <w:tcBorders>
              <w:top w:val="single" w:sz="4" w:space="0" w:color="auto"/>
              <w:left w:val="single" w:sz="4" w:space="0" w:color="auto"/>
              <w:right w:val="single" w:sz="4" w:space="0" w:color="auto"/>
            </w:tcBorders>
          </w:tcPr>
          <w:p w14:paraId="19FB3DD0" w14:textId="77777777" w:rsidR="00F8318B" w:rsidRPr="00C6438D" w:rsidRDefault="00F8318B" w:rsidP="002D5D5E">
            <w:pPr>
              <w:pStyle w:val="TAC"/>
              <w:rPr>
                <w:ins w:id="4945" w:author="ZTE-Ma Zhifeng" w:date="2024-08-26T17:20:00Z"/>
                <w:lang w:eastAsia="zh-CN"/>
              </w:rPr>
            </w:pPr>
            <w:ins w:id="4946" w:author="ZTE-Ma Zhifeng" w:date="2024-08-26T17:20:00Z">
              <w:r>
                <w:t>2510</w:t>
              </w:r>
            </w:ins>
          </w:p>
        </w:tc>
        <w:tc>
          <w:tcPr>
            <w:tcW w:w="964" w:type="dxa"/>
            <w:tcBorders>
              <w:top w:val="single" w:sz="4" w:space="0" w:color="auto"/>
              <w:left w:val="single" w:sz="4" w:space="0" w:color="auto"/>
              <w:right w:val="single" w:sz="4" w:space="0" w:color="auto"/>
            </w:tcBorders>
          </w:tcPr>
          <w:p w14:paraId="567F1B72" w14:textId="77777777" w:rsidR="00F8318B" w:rsidRPr="00C6438D" w:rsidRDefault="00F8318B" w:rsidP="002D5D5E">
            <w:pPr>
              <w:pStyle w:val="TAC"/>
              <w:rPr>
                <w:ins w:id="4947" w:author="ZTE-Ma Zhifeng" w:date="2024-08-26T17:20:00Z"/>
                <w:lang w:eastAsia="zh-CN"/>
              </w:rPr>
            </w:pPr>
            <w:ins w:id="4948" w:author="ZTE-Ma Zhifeng" w:date="2024-08-26T17:20:00Z">
              <w:r w:rsidRPr="00C6438D">
                <w:rPr>
                  <w:rFonts w:eastAsia="Malgun Gothic"/>
                  <w:lang w:eastAsia="ko-KR"/>
                </w:rPr>
                <w:t>5</w:t>
              </w:r>
            </w:ins>
          </w:p>
        </w:tc>
        <w:tc>
          <w:tcPr>
            <w:tcW w:w="960" w:type="dxa"/>
            <w:tcBorders>
              <w:top w:val="single" w:sz="4" w:space="0" w:color="auto"/>
              <w:left w:val="single" w:sz="4" w:space="0" w:color="auto"/>
              <w:right w:val="single" w:sz="4" w:space="0" w:color="auto"/>
            </w:tcBorders>
          </w:tcPr>
          <w:p w14:paraId="654CB7CF" w14:textId="77777777" w:rsidR="00F8318B" w:rsidRPr="00C6438D" w:rsidRDefault="00F8318B" w:rsidP="002D5D5E">
            <w:pPr>
              <w:pStyle w:val="TAC"/>
              <w:rPr>
                <w:ins w:id="4949" w:author="ZTE-Ma Zhifeng" w:date="2024-08-26T17:20:00Z"/>
                <w:lang w:eastAsia="zh-CN"/>
              </w:rPr>
            </w:pPr>
            <w:ins w:id="4950" w:author="ZTE-Ma Zhifeng" w:date="2024-08-26T17:20:00Z">
              <w:r w:rsidRPr="00C6438D">
                <w:rPr>
                  <w:rFonts w:eastAsia="Malgun Gothic"/>
                  <w:lang w:eastAsia="ko-KR"/>
                </w:rPr>
                <w:t>25</w:t>
              </w:r>
            </w:ins>
          </w:p>
        </w:tc>
        <w:tc>
          <w:tcPr>
            <w:tcW w:w="960" w:type="dxa"/>
            <w:tcBorders>
              <w:top w:val="single" w:sz="4" w:space="0" w:color="auto"/>
              <w:left w:val="single" w:sz="4" w:space="0" w:color="auto"/>
              <w:right w:val="single" w:sz="4" w:space="0" w:color="auto"/>
            </w:tcBorders>
          </w:tcPr>
          <w:p w14:paraId="4B346068" w14:textId="77777777" w:rsidR="00F8318B" w:rsidRPr="00C6438D" w:rsidRDefault="00F8318B" w:rsidP="002D5D5E">
            <w:pPr>
              <w:pStyle w:val="TAC"/>
              <w:rPr>
                <w:ins w:id="4951" w:author="ZTE-Ma Zhifeng" w:date="2024-08-26T17:20:00Z"/>
                <w:lang w:eastAsia="zh-CN"/>
              </w:rPr>
            </w:pPr>
            <w:ins w:id="4952" w:author="ZTE-Ma Zhifeng" w:date="2024-08-26T17:20:00Z">
              <w:r>
                <w:t>2630</w:t>
              </w:r>
            </w:ins>
          </w:p>
        </w:tc>
        <w:tc>
          <w:tcPr>
            <w:tcW w:w="977" w:type="dxa"/>
            <w:tcBorders>
              <w:top w:val="single" w:sz="4" w:space="0" w:color="auto"/>
              <w:left w:val="single" w:sz="4" w:space="0" w:color="auto"/>
              <w:bottom w:val="single" w:sz="4" w:space="0" w:color="auto"/>
              <w:right w:val="single" w:sz="4" w:space="0" w:color="auto"/>
            </w:tcBorders>
          </w:tcPr>
          <w:p w14:paraId="33635850" w14:textId="77777777" w:rsidR="00F8318B" w:rsidRPr="00C6438D" w:rsidRDefault="00F8318B" w:rsidP="002D5D5E">
            <w:pPr>
              <w:pStyle w:val="TAC"/>
              <w:rPr>
                <w:ins w:id="4953" w:author="ZTE-Ma Zhifeng" w:date="2024-08-26T17:20:00Z"/>
                <w:lang w:eastAsia="zh-CN"/>
              </w:rPr>
            </w:pPr>
            <w:ins w:id="4954" w:author="ZTE-Ma Zhifeng" w:date="2024-08-26T17:20:00Z">
              <w:r w:rsidRPr="00C6438D">
                <w:t>N/A</w:t>
              </w:r>
            </w:ins>
          </w:p>
        </w:tc>
        <w:tc>
          <w:tcPr>
            <w:tcW w:w="828" w:type="dxa"/>
            <w:tcBorders>
              <w:top w:val="single" w:sz="4" w:space="0" w:color="auto"/>
              <w:left w:val="single" w:sz="4" w:space="0" w:color="auto"/>
              <w:right w:val="single" w:sz="4" w:space="0" w:color="auto"/>
            </w:tcBorders>
          </w:tcPr>
          <w:p w14:paraId="053FC970" w14:textId="77777777" w:rsidR="00F8318B" w:rsidRPr="00A1115A" w:rsidRDefault="00F8318B" w:rsidP="002D5D5E">
            <w:pPr>
              <w:pStyle w:val="TAC"/>
              <w:rPr>
                <w:ins w:id="4955" w:author="ZTE-Ma Zhifeng" w:date="2024-08-26T17:20:00Z"/>
              </w:rPr>
            </w:pPr>
            <w:ins w:id="4956" w:author="ZTE-Ma Zhifeng" w:date="2024-08-26T17:20:00Z">
              <w:r w:rsidRPr="00A1115A">
                <w:t>FDD</w:t>
              </w:r>
            </w:ins>
          </w:p>
        </w:tc>
        <w:tc>
          <w:tcPr>
            <w:tcW w:w="1057" w:type="dxa"/>
            <w:tcBorders>
              <w:top w:val="single" w:sz="4" w:space="0" w:color="auto"/>
              <w:left w:val="single" w:sz="4" w:space="0" w:color="auto"/>
              <w:right w:val="single" w:sz="4" w:space="0" w:color="auto"/>
            </w:tcBorders>
          </w:tcPr>
          <w:p w14:paraId="7B1F6F07" w14:textId="77777777" w:rsidR="00F8318B" w:rsidRDefault="00F8318B" w:rsidP="002D5D5E">
            <w:pPr>
              <w:pStyle w:val="TAC"/>
              <w:rPr>
                <w:ins w:id="4957" w:author="ZTE-Ma Zhifeng" w:date="2024-08-26T17:20:00Z"/>
                <w:lang w:eastAsia="zh-CN"/>
              </w:rPr>
            </w:pPr>
            <w:ins w:id="4958" w:author="ZTE-Ma Zhifeng" w:date="2024-08-26T17:20:00Z">
              <w:r>
                <w:t>N/A</w:t>
              </w:r>
            </w:ins>
          </w:p>
        </w:tc>
      </w:tr>
      <w:tr w:rsidR="00F8318B" w14:paraId="03A98372" w14:textId="77777777" w:rsidTr="002D5D5E">
        <w:trPr>
          <w:trHeight w:val="187"/>
          <w:jc w:val="center"/>
          <w:ins w:id="4959" w:author="ZTE-Ma Zhifeng" w:date="2024-08-26T17:20:00Z"/>
        </w:trPr>
        <w:tc>
          <w:tcPr>
            <w:tcW w:w="2007" w:type="dxa"/>
            <w:tcBorders>
              <w:top w:val="nil"/>
              <w:left w:val="single" w:sz="4" w:space="0" w:color="auto"/>
              <w:bottom w:val="single" w:sz="4" w:space="0" w:color="auto"/>
              <w:right w:val="single" w:sz="4" w:space="0" w:color="auto"/>
            </w:tcBorders>
            <w:shd w:val="clear" w:color="auto" w:fill="auto"/>
            <w:vAlign w:val="center"/>
          </w:tcPr>
          <w:p w14:paraId="35B2DF50" w14:textId="77777777" w:rsidR="00F8318B" w:rsidRDefault="00F8318B" w:rsidP="002D5D5E">
            <w:pPr>
              <w:pStyle w:val="TAC"/>
              <w:rPr>
                <w:ins w:id="4960" w:author="ZTE-Ma Zhifeng" w:date="2024-08-26T17:20:00Z"/>
                <w:lang w:eastAsia="zh-CN"/>
              </w:rPr>
            </w:pPr>
          </w:p>
        </w:tc>
        <w:tc>
          <w:tcPr>
            <w:tcW w:w="1146" w:type="dxa"/>
            <w:tcBorders>
              <w:top w:val="single" w:sz="4" w:space="0" w:color="auto"/>
              <w:left w:val="single" w:sz="4" w:space="0" w:color="auto"/>
              <w:right w:val="single" w:sz="4" w:space="0" w:color="auto"/>
            </w:tcBorders>
            <w:vAlign w:val="center"/>
          </w:tcPr>
          <w:p w14:paraId="2A2DC06D" w14:textId="77777777" w:rsidR="00F8318B" w:rsidRDefault="00F8318B" w:rsidP="002D5D5E">
            <w:pPr>
              <w:pStyle w:val="TAC"/>
              <w:rPr>
                <w:ins w:id="4961" w:author="ZTE-Ma Zhifeng" w:date="2024-08-26T17:20:00Z"/>
                <w:lang w:eastAsia="zh-CN"/>
              </w:rPr>
            </w:pPr>
            <w:ins w:id="4962" w:author="ZTE-Ma Zhifeng" w:date="2024-08-26T17:20:00Z">
              <w:r>
                <w:rPr>
                  <w:color w:val="000000"/>
                </w:rPr>
                <w:t>n75</w:t>
              </w:r>
            </w:ins>
          </w:p>
        </w:tc>
        <w:tc>
          <w:tcPr>
            <w:tcW w:w="960" w:type="dxa"/>
            <w:tcBorders>
              <w:top w:val="single" w:sz="4" w:space="0" w:color="auto"/>
              <w:left w:val="single" w:sz="4" w:space="0" w:color="auto"/>
              <w:right w:val="single" w:sz="4" w:space="0" w:color="auto"/>
            </w:tcBorders>
          </w:tcPr>
          <w:p w14:paraId="383BF090" w14:textId="77777777" w:rsidR="00F8318B" w:rsidRPr="00C6438D" w:rsidRDefault="00F8318B" w:rsidP="002D5D5E">
            <w:pPr>
              <w:pStyle w:val="TAC"/>
              <w:rPr>
                <w:ins w:id="4963" w:author="ZTE-Ma Zhifeng" w:date="2024-08-26T17:20:00Z"/>
                <w:lang w:eastAsia="zh-CN"/>
              </w:rPr>
            </w:pPr>
            <w:ins w:id="4964" w:author="ZTE-Ma Zhifeng" w:date="2024-08-26T17:20:00Z">
              <w:r w:rsidRPr="00C6438D">
                <w:t>N/A</w:t>
              </w:r>
            </w:ins>
          </w:p>
        </w:tc>
        <w:tc>
          <w:tcPr>
            <w:tcW w:w="964" w:type="dxa"/>
            <w:tcBorders>
              <w:top w:val="single" w:sz="4" w:space="0" w:color="auto"/>
              <w:left w:val="single" w:sz="4" w:space="0" w:color="auto"/>
              <w:right w:val="single" w:sz="4" w:space="0" w:color="auto"/>
            </w:tcBorders>
          </w:tcPr>
          <w:p w14:paraId="6E888B6B" w14:textId="77777777" w:rsidR="00F8318B" w:rsidRPr="00C6438D" w:rsidRDefault="00F8318B" w:rsidP="002D5D5E">
            <w:pPr>
              <w:pStyle w:val="TAC"/>
              <w:rPr>
                <w:ins w:id="4965" w:author="ZTE-Ma Zhifeng" w:date="2024-08-26T17:20:00Z"/>
                <w:lang w:eastAsia="zh-CN"/>
              </w:rPr>
            </w:pPr>
            <w:ins w:id="4966" w:author="ZTE-Ma Zhifeng" w:date="2024-08-26T17:20:00Z">
              <w:r w:rsidRPr="00C6438D">
                <w:rPr>
                  <w:rFonts w:eastAsia="Malgun Gothic"/>
                  <w:lang w:eastAsia="ko-KR"/>
                </w:rPr>
                <w:t>5</w:t>
              </w:r>
            </w:ins>
          </w:p>
        </w:tc>
        <w:tc>
          <w:tcPr>
            <w:tcW w:w="960" w:type="dxa"/>
            <w:tcBorders>
              <w:top w:val="single" w:sz="4" w:space="0" w:color="auto"/>
              <w:left w:val="single" w:sz="4" w:space="0" w:color="auto"/>
              <w:right w:val="single" w:sz="4" w:space="0" w:color="auto"/>
            </w:tcBorders>
          </w:tcPr>
          <w:p w14:paraId="0759702D" w14:textId="77777777" w:rsidR="00F8318B" w:rsidRPr="00C6438D" w:rsidRDefault="00F8318B" w:rsidP="002D5D5E">
            <w:pPr>
              <w:pStyle w:val="TAC"/>
              <w:rPr>
                <w:ins w:id="4967" w:author="ZTE-Ma Zhifeng" w:date="2024-08-26T17:20:00Z"/>
                <w:lang w:eastAsia="zh-CN"/>
              </w:rPr>
            </w:pPr>
            <w:ins w:id="4968" w:author="ZTE-Ma Zhifeng" w:date="2024-08-26T17:20:00Z">
              <w:r w:rsidRPr="00C6438D">
                <w:t>N/A</w:t>
              </w:r>
            </w:ins>
          </w:p>
        </w:tc>
        <w:tc>
          <w:tcPr>
            <w:tcW w:w="960" w:type="dxa"/>
            <w:tcBorders>
              <w:top w:val="single" w:sz="4" w:space="0" w:color="auto"/>
              <w:left w:val="single" w:sz="4" w:space="0" w:color="auto"/>
              <w:right w:val="single" w:sz="4" w:space="0" w:color="auto"/>
            </w:tcBorders>
          </w:tcPr>
          <w:p w14:paraId="0D311BD5" w14:textId="77777777" w:rsidR="00F8318B" w:rsidRPr="00C6438D" w:rsidRDefault="00F8318B" w:rsidP="002D5D5E">
            <w:pPr>
              <w:pStyle w:val="TAC"/>
              <w:rPr>
                <w:ins w:id="4969" w:author="ZTE-Ma Zhifeng" w:date="2024-08-26T17:20:00Z"/>
                <w:lang w:eastAsia="zh-CN"/>
              </w:rPr>
            </w:pPr>
            <w:ins w:id="4970" w:author="ZTE-Ma Zhifeng" w:date="2024-08-26T17:20:00Z">
              <w:r w:rsidRPr="00C6438D">
                <w:t>1450</w:t>
              </w:r>
            </w:ins>
          </w:p>
        </w:tc>
        <w:tc>
          <w:tcPr>
            <w:tcW w:w="977" w:type="dxa"/>
            <w:tcBorders>
              <w:top w:val="single" w:sz="4" w:space="0" w:color="auto"/>
              <w:left w:val="single" w:sz="4" w:space="0" w:color="auto"/>
              <w:bottom w:val="single" w:sz="4" w:space="0" w:color="auto"/>
              <w:right w:val="single" w:sz="4" w:space="0" w:color="auto"/>
            </w:tcBorders>
          </w:tcPr>
          <w:p w14:paraId="300577AC" w14:textId="77777777" w:rsidR="00F8318B" w:rsidRPr="00C6438D" w:rsidRDefault="00F8318B" w:rsidP="002D5D5E">
            <w:pPr>
              <w:pStyle w:val="TAC"/>
              <w:rPr>
                <w:ins w:id="4971" w:author="ZTE-Ma Zhifeng" w:date="2024-08-26T17:20:00Z"/>
                <w:lang w:eastAsia="zh-CN"/>
              </w:rPr>
            </w:pPr>
            <w:ins w:id="4972" w:author="ZTE-Ma Zhifeng" w:date="2024-08-26T17:20:00Z">
              <w:r>
                <w:rPr>
                  <w:rFonts w:eastAsia="Malgun Gothic"/>
                  <w:lang w:eastAsia="ko-KR"/>
                </w:rPr>
                <w:t>13.2</w:t>
              </w:r>
            </w:ins>
          </w:p>
        </w:tc>
        <w:tc>
          <w:tcPr>
            <w:tcW w:w="828" w:type="dxa"/>
            <w:tcBorders>
              <w:top w:val="single" w:sz="4" w:space="0" w:color="auto"/>
              <w:left w:val="single" w:sz="4" w:space="0" w:color="auto"/>
              <w:right w:val="single" w:sz="4" w:space="0" w:color="auto"/>
            </w:tcBorders>
          </w:tcPr>
          <w:p w14:paraId="5CCCCB4A" w14:textId="77777777" w:rsidR="00F8318B" w:rsidRPr="00A1115A" w:rsidRDefault="00F8318B" w:rsidP="002D5D5E">
            <w:pPr>
              <w:pStyle w:val="TAC"/>
              <w:rPr>
                <w:ins w:id="4973" w:author="ZTE-Ma Zhifeng" w:date="2024-08-26T17:20:00Z"/>
              </w:rPr>
            </w:pPr>
            <w:ins w:id="4974" w:author="ZTE-Ma Zhifeng" w:date="2024-08-26T17:20:00Z">
              <w:r w:rsidRPr="00A1115A">
                <w:t>SDL</w:t>
              </w:r>
            </w:ins>
          </w:p>
        </w:tc>
        <w:tc>
          <w:tcPr>
            <w:tcW w:w="1057" w:type="dxa"/>
            <w:tcBorders>
              <w:top w:val="single" w:sz="4" w:space="0" w:color="auto"/>
              <w:left w:val="single" w:sz="4" w:space="0" w:color="auto"/>
              <w:right w:val="single" w:sz="4" w:space="0" w:color="auto"/>
            </w:tcBorders>
          </w:tcPr>
          <w:p w14:paraId="379FAC80" w14:textId="77777777" w:rsidR="00F8318B" w:rsidRDefault="00F8318B" w:rsidP="002D5D5E">
            <w:pPr>
              <w:pStyle w:val="TAC"/>
              <w:rPr>
                <w:ins w:id="4975" w:author="ZTE-Ma Zhifeng" w:date="2024-08-26T17:20:00Z"/>
                <w:lang w:eastAsia="zh-CN"/>
              </w:rPr>
            </w:pPr>
            <w:ins w:id="4976" w:author="ZTE-Ma Zhifeng" w:date="2024-08-26T17:20:00Z">
              <w:r>
                <w:t>IMD3</w:t>
              </w:r>
            </w:ins>
          </w:p>
        </w:tc>
      </w:tr>
      <w:tr w:rsidR="00F8318B" w14:paraId="580206DD" w14:textId="77777777" w:rsidTr="002D5D5E">
        <w:trPr>
          <w:trHeight w:val="187"/>
          <w:jc w:val="center"/>
          <w:ins w:id="4977" w:author="ZTE-Ma Zhifeng" w:date="2024-08-26T17:20:00Z"/>
        </w:trPr>
        <w:tc>
          <w:tcPr>
            <w:tcW w:w="9859" w:type="dxa"/>
            <w:gridSpan w:val="9"/>
            <w:tcBorders>
              <w:top w:val="nil"/>
              <w:left w:val="single" w:sz="4" w:space="0" w:color="auto"/>
              <w:bottom w:val="single" w:sz="4" w:space="0" w:color="auto"/>
              <w:right w:val="single" w:sz="4" w:space="0" w:color="auto"/>
            </w:tcBorders>
            <w:shd w:val="clear" w:color="auto" w:fill="auto"/>
            <w:vAlign w:val="center"/>
          </w:tcPr>
          <w:p w14:paraId="192450D5" w14:textId="77777777" w:rsidR="00F8318B" w:rsidRDefault="00F8318B" w:rsidP="002D5D5E">
            <w:pPr>
              <w:pStyle w:val="TAN"/>
              <w:rPr>
                <w:ins w:id="4978" w:author="ZTE-Ma Zhifeng" w:date="2024-08-26T17:20:00Z"/>
                <w:rFonts w:cs="Arial"/>
              </w:rPr>
            </w:pPr>
            <w:ins w:id="4979" w:author="ZTE-Ma Zhifeng" w:date="2024-08-26T17:20:00Z">
              <w:r>
                <w:t xml:space="preserve">NOTE </w:t>
              </w:r>
              <w:r>
                <w:rPr>
                  <w:lang w:eastAsia="zh-CN"/>
                </w:rPr>
                <w:t>1</w:t>
              </w:r>
              <w:r>
                <w:t>:</w:t>
              </w:r>
              <w:r>
                <w:tab/>
                <w:t>This band is subject to IMD5 also which MSD is not specified.</w:t>
              </w:r>
            </w:ins>
          </w:p>
          <w:p w14:paraId="213DB97F" w14:textId="77777777" w:rsidR="00F8318B" w:rsidRDefault="00F8318B" w:rsidP="002D5D5E">
            <w:pPr>
              <w:pStyle w:val="TAN"/>
              <w:rPr>
                <w:ins w:id="4980" w:author="ZTE-Ma Zhifeng" w:date="2024-08-26T17:20:00Z"/>
              </w:rPr>
            </w:pPr>
            <w:ins w:id="4981" w:author="ZTE-Ma Zhifeng" w:date="2024-08-26T17:20:00Z">
              <w:r>
                <w:rPr>
                  <w:rFonts w:hint="eastAsia"/>
                </w:rPr>
                <w:t xml:space="preserve">NOTE </w:t>
              </w:r>
              <w:r>
                <w:rPr>
                  <w:rFonts w:hint="eastAsia"/>
                  <w:lang w:eastAsia="zh-CN"/>
                </w:rPr>
                <w:t>2</w:t>
              </w:r>
              <w:r>
                <w:rPr>
                  <w:rFonts w:hint="eastAsia"/>
                </w:rPr>
                <w:t>:</w:t>
              </w:r>
              <w:r>
                <w:rPr>
                  <w:rFonts w:hint="eastAsia"/>
                </w:rPr>
                <w:tab/>
                <w:t>This band is subject to IMD4 also which MSD is not specified.</w:t>
              </w:r>
            </w:ins>
          </w:p>
        </w:tc>
      </w:tr>
    </w:tbl>
    <w:p w14:paraId="60CE424C" w14:textId="77777777" w:rsidR="00F8318B" w:rsidRPr="00495452" w:rsidDel="00495452" w:rsidRDefault="00F8318B" w:rsidP="00F8318B">
      <w:pPr>
        <w:pStyle w:val="B1"/>
        <w:ind w:left="0" w:firstLine="0"/>
        <w:jc w:val="both"/>
        <w:rPr>
          <w:ins w:id="4982" w:author="ZTE-Ma Zhifeng" w:date="2024-08-26T17:20:00Z"/>
          <w:del w:id="4983" w:author="Huawei_Ling Lin" w:date="2024-08-08T22:07:00Z"/>
        </w:rPr>
      </w:pPr>
    </w:p>
    <w:p w14:paraId="4F4060EB" w14:textId="0F4D4564" w:rsidR="00A15080" w:rsidRDefault="00A15080">
      <w:pPr>
        <w:pStyle w:val="21"/>
        <w:rPr>
          <w:ins w:id="4984" w:author="ZTE-Ma Zhifeng" w:date="2024-08-26T21:42:00Z"/>
        </w:rPr>
        <w:pPrChange w:id="4985" w:author="ZTE-Ma Zhifeng" w:date="2024-08-26T21:42:00Z">
          <w:pPr>
            <w:pStyle w:val="21"/>
            <w:spacing w:after="240"/>
            <w:ind w:left="0" w:firstLine="0"/>
          </w:pPr>
        </w:pPrChange>
      </w:pPr>
      <w:bookmarkStart w:id="4986" w:name="_Toc175687558"/>
      <w:ins w:id="4987" w:author="ZTE-Ma Zhifeng" w:date="2024-08-26T21:42:00Z">
        <w:r>
          <w:t>5.</w:t>
        </w:r>
      </w:ins>
      <w:ins w:id="4988" w:author="ZTE-Ma Zhifeng" w:date="2024-08-26T21:47:00Z">
        <w:r>
          <w:t>9</w:t>
        </w:r>
      </w:ins>
      <w:ins w:id="4989" w:author="ZTE-Ma Zhifeng" w:date="2024-08-26T21:42:00Z">
        <w:r>
          <w:tab/>
          <w:t>CA_n1-n3-n7</w:t>
        </w:r>
        <w:bookmarkEnd w:id="4986"/>
      </w:ins>
    </w:p>
    <w:p w14:paraId="73D2F614" w14:textId="1E2BE9D7" w:rsidR="00A15080" w:rsidRPr="00A15080" w:rsidRDefault="00A15080" w:rsidP="00A15080">
      <w:pPr>
        <w:pStyle w:val="31"/>
        <w:rPr>
          <w:ins w:id="4990" w:author="ZTE-Ma Zhifeng" w:date="2024-08-26T21:42:00Z"/>
          <w:rFonts w:cs="Arial"/>
          <w:szCs w:val="28"/>
          <w:lang w:val="en-US" w:eastAsia="zh-CN"/>
          <w:rPrChange w:id="4991" w:author="ZTE-Ma Zhifeng" w:date="2024-08-26T21:42:00Z">
            <w:rPr>
              <w:ins w:id="4992" w:author="ZTE-Ma Zhifeng" w:date="2024-08-26T21:42:00Z"/>
              <w:rFonts w:cs="Arial"/>
              <w:szCs w:val="28"/>
            </w:rPr>
          </w:rPrChange>
        </w:rPr>
      </w:pPr>
      <w:bookmarkStart w:id="4993" w:name="_Toc175687559"/>
      <w:ins w:id="4994" w:author="ZTE-Ma Zhifeng" w:date="2024-08-26T21:42:00Z">
        <w:r w:rsidRPr="00A15080">
          <w:rPr>
            <w:rFonts w:cs="Arial"/>
            <w:szCs w:val="28"/>
            <w:lang w:val="en-US" w:eastAsia="zh-CN"/>
            <w:rPrChange w:id="4995" w:author="ZTE-Ma Zhifeng" w:date="2024-08-26T21:42:00Z">
              <w:rPr/>
            </w:rPrChange>
          </w:rPr>
          <w:t>5.</w:t>
        </w:r>
      </w:ins>
      <w:ins w:id="4996" w:author="ZTE-Ma Zhifeng" w:date="2024-08-26T21:47:00Z">
        <w:r>
          <w:rPr>
            <w:rFonts w:cs="Arial"/>
            <w:szCs w:val="28"/>
            <w:lang w:val="en-US" w:eastAsia="zh-CN"/>
          </w:rPr>
          <w:t>9</w:t>
        </w:r>
      </w:ins>
      <w:ins w:id="4997" w:author="ZTE-Ma Zhifeng" w:date="2024-08-26T21:42:00Z">
        <w:r w:rsidRPr="00A15080">
          <w:rPr>
            <w:rFonts w:cs="Arial"/>
            <w:szCs w:val="28"/>
            <w:lang w:val="en-US" w:eastAsia="zh-CN"/>
            <w:rPrChange w:id="4998" w:author="ZTE-Ma Zhifeng" w:date="2024-08-26T21:42:00Z">
              <w:rPr/>
            </w:rPrChange>
          </w:rPr>
          <w:t>.1</w:t>
        </w:r>
        <w:r w:rsidRPr="00A15080">
          <w:rPr>
            <w:rFonts w:cs="Arial"/>
            <w:szCs w:val="28"/>
            <w:lang w:val="en-US" w:eastAsia="zh-CN"/>
            <w:rPrChange w:id="4999" w:author="ZTE-Ma Zhifeng" w:date="2024-08-26T21:42:00Z">
              <w:rPr/>
            </w:rPrChange>
          </w:rPr>
          <w:tab/>
          <w:t>Common for 1 band UL and 2 bands UL CA</w:t>
        </w:r>
        <w:bookmarkEnd w:id="4993"/>
      </w:ins>
    </w:p>
    <w:p w14:paraId="7F374DE1" w14:textId="1CD49C41" w:rsidR="00A15080" w:rsidRPr="00A15080" w:rsidRDefault="00A15080" w:rsidP="00A15080">
      <w:pPr>
        <w:pStyle w:val="41"/>
        <w:rPr>
          <w:ins w:id="5000" w:author="ZTE-Ma Zhifeng" w:date="2024-08-26T21:42:00Z"/>
        </w:rPr>
      </w:pPr>
      <w:bookmarkStart w:id="5001" w:name="_Toc175687560"/>
      <w:ins w:id="5002" w:author="ZTE-Ma Zhifeng" w:date="2024-08-26T21:42:00Z">
        <w:r>
          <w:t>5.</w:t>
        </w:r>
      </w:ins>
      <w:ins w:id="5003" w:author="ZTE-Ma Zhifeng" w:date="2024-08-26T21:47:00Z">
        <w:r>
          <w:t>9</w:t>
        </w:r>
      </w:ins>
      <w:ins w:id="5004" w:author="ZTE-Ma Zhifeng" w:date="2024-08-26T21:42:00Z">
        <w:r>
          <w:t>.1.1</w:t>
        </w:r>
        <w:r>
          <w:tab/>
        </w:r>
        <w:r w:rsidRPr="00A15080">
          <w:t>Operating bands for CA</w:t>
        </w:r>
        <w:bookmarkEnd w:id="5001"/>
      </w:ins>
    </w:p>
    <w:p w14:paraId="07B3B13E" w14:textId="4628E0BE" w:rsidR="00A15080" w:rsidRPr="00A15080" w:rsidRDefault="00A15080" w:rsidP="00A15080">
      <w:pPr>
        <w:pStyle w:val="TH"/>
        <w:rPr>
          <w:ins w:id="5005" w:author="ZTE-Ma Zhifeng" w:date="2024-08-26T21:42:00Z"/>
          <w:rFonts w:cs="Arial"/>
        </w:rPr>
      </w:pPr>
      <w:ins w:id="5006" w:author="ZTE-Ma Zhifeng" w:date="2024-08-26T21:42:00Z">
        <w:r>
          <w:rPr>
            <w:rFonts w:cs="Arial"/>
          </w:rPr>
          <w:t xml:space="preserve">Table </w:t>
        </w:r>
        <w:r w:rsidRPr="00A15080">
          <w:rPr>
            <w:rFonts w:cs="Arial"/>
            <w:rPrChange w:id="5007" w:author="ZTE-Ma Zhifeng" w:date="2024-08-26T21:44:00Z">
              <w:rPr>
                <w:rFonts w:cs="Arial"/>
                <w:lang w:val="en-US" w:eastAsia="zh-CN"/>
              </w:rPr>
            </w:rPrChange>
          </w:rPr>
          <w:t>5.</w:t>
        </w:r>
      </w:ins>
      <w:ins w:id="5008" w:author="ZTE-Ma Zhifeng" w:date="2024-08-26T21:47:00Z">
        <w:r>
          <w:rPr>
            <w:rFonts w:cs="Arial"/>
          </w:rPr>
          <w:t>9</w:t>
        </w:r>
      </w:ins>
      <w:ins w:id="5009" w:author="ZTE-Ma Zhifeng" w:date="2024-08-26T21:42:00Z">
        <w:r>
          <w:rPr>
            <w:rFonts w:cs="Arial"/>
          </w:rPr>
          <w:t>.</w:t>
        </w:r>
        <w:r w:rsidRPr="00A15080">
          <w:rPr>
            <w:rFonts w:cs="Arial"/>
            <w:rPrChange w:id="5010" w:author="ZTE-Ma Zhifeng" w:date="2024-08-26T21:44:00Z">
              <w:rPr>
                <w:rFonts w:cs="Arial"/>
                <w:lang w:val="en-US" w:eastAsia="zh-CN"/>
              </w:rPr>
            </w:rPrChange>
          </w:rPr>
          <w:t>1</w:t>
        </w:r>
        <w:r>
          <w:rPr>
            <w:rFonts w:cs="Arial"/>
          </w:rPr>
          <w:t>.1-1</w:t>
        </w:r>
        <w:r w:rsidRPr="00A15080">
          <w:rPr>
            <w:rFonts w:cs="Arial"/>
          </w:rPr>
          <w:t xml:space="preserve">: </w:t>
        </w:r>
        <w:r w:rsidRPr="00A15080">
          <w:rPr>
            <w:rFonts w:cs="Arial"/>
            <w:rPrChange w:id="5011" w:author="ZTE-Ma Zhifeng" w:date="2024-08-26T21:44:00Z">
              <w:rPr>
                <w:lang w:val="en-US"/>
              </w:rPr>
            </w:rPrChange>
          </w:rPr>
          <w:t>CA band combination constituent bands definition</w:t>
        </w:r>
      </w:ins>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A15080" w:rsidRPr="004D6DE3" w14:paraId="085AAD13" w14:textId="77777777" w:rsidTr="002D5D5E">
        <w:trPr>
          <w:trHeight w:val="56"/>
          <w:jc w:val="center"/>
          <w:ins w:id="5012" w:author="ZTE-Ma Zhifeng" w:date="2024-08-26T21:42:00Z"/>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13A35EC9" w14:textId="77777777" w:rsidR="00A15080" w:rsidRPr="004D6DE3" w:rsidRDefault="00A15080" w:rsidP="002D5D5E">
            <w:pPr>
              <w:keepNext/>
              <w:keepLines/>
              <w:spacing w:after="0"/>
              <w:jc w:val="center"/>
              <w:rPr>
                <w:ins w:id="5013" w:author="ZTE-Ma Zhifeng" w:date="2024-08-26T21:42:00Z"/>
                <w:rFonts w:ascii="Arial" w:hAnsi="Arial" w:cs="Arial"/>
                <w:b/>
                <w:sz w:val="18"/>
                <w:lang w:val="en-US" w:eastAsia="zh-CN"/>
              </w:rPr>
            </w:pPr>
            <w:ins w:id="5014" w:author="ZTE-Ma Zhifeng" w:date="2024-08-26T21:42:00Z">
              <w:r w:rsidRPr="004D6DE3">
                <w:rPr>
                  <w:rFonts w:ascii="Arial" w:hAnsi="Arial" w:cs="Arial"/>
                  <w:b/>
                  <w:sz w:val="18"/>
                  <w:lang w:val="en-US" w:eastAsia="ja-JP"/>
                </w:rPr>
                <w:t>NR</w:t>
              </w:r>
              <w:r w:rsidRPr="004D6DE3">
                <w:rPr>
                  <w:rFonts w:ascii="Arial" w:hAnsi="Arial" w:cs="Arial"/>
                  <w:b/>
                  <w:sz w:val="18"/>
                  <w:lang w:val="en-US" w:eastAsia="zh-CN"/>
                </w:rPr>
                <w:t xml:space="preserve"> Band</w:t>
              </w:r>
            </w:ins>
          </w:p>
        </w:tc>
        <w:tc>
          <w:tcPr>
            <w:tcW w:w="3536" w:type="dxa"/>
            <w:tcBorders>
              <w:top w:val="single" w:sz="4" w:space="0" w:color="auto"/>
              <w:left w:val="single" w:sz="4" w:space="0" w:color="auto"/>
              <w:bottom w:val="single" w:sz="4" w:space="0" w:color="auto"/>
              <w:right w:val="single" w:sz="4" w:space="0" w:color="auto"/>
            </w:tcBorders>
          </w:tcPr>
          <w:p w14:paraId="7D77EE87" w14:textId="77777777" w:rsidR="00A15080" w:rsidRPr="004D6DE3" w:rsidRDefault="00A15080" w:rsidP="002D5D5E">
            <w:pPr>
              <w:keepNext/>
              <w:keepLines/>
              <w:spacing w:after="0"/>
              <w:jc w:val="center"/>
              <w:rPr>
                <w:ins w:id="5015" w:author="ZTE-Ma Zhifeng" w:date="2024-08-26T21:42:00Z"/>
                <w:rFonts w:ascii="Arial" w:hAnsi="Arial" w:cs="Arial"/>
                <w:b/>
                <w:bCs/>
                <w:sz w:val="18"/>
                <w:szCs w:val="18"/>
                <w:lang w:val="en-US" w:eastAsia="zh-CN"/>
              </w:rPr>
            </w:pPr>
            <w:ins w:id="5016" w:author="ZTE-Ma Zhifeng" w:date="2024-08-26T21:42:00Z">
              <w:r w:rsidRPr="004D6DE3">
                <w:rPr>
                  <w:rFonts w:ascii="Arial" w:eastAsia="Malgun Gothic" w:hAnsi="Arial" w:cs="Arial"/>
                  <w:b/>
                  <w:bCs/>
                  <w:sz w:val="18"/>
                  <w:szCs w:val="18"/>
                </w:rPr>
                <w:t>Uplink (UL) band</w:t>
              </w:r>
            </w:ins>
          </w:p>
        </w:tc>
        <w:tc>
          <w:tcPr>
            <w:tcW w:w="3116" w:type="dxa"/>
            <w:tcBorders>
              <w:top w:val="single" w:sz="4" w:space="0" w:color="auto"/>
              <w:left w:val="single" w:sz="4" w:space="0" w:color="auto"/>
              <w:bottom w:val="single" w:sz="4" w:space="0" w:color="auto"/>
              <w:right w:val="single" w:sz="4" w:space="0" w:color="auto"/>
            </w:tcBorders>
          </w:tcPr>
          <w:p w14:paraId="7D06A301" w14:textId="77777777" w:rsidR="00A15080" w:rsidRPr="004D6DE3" w:rsidRDefault="00A15080" w:rsidP="002D5D5E">
            <w:pPr>
              <w:keepNext/>
              <w:keepLines/>
              <w:spacing w:after="0"/>
              <w:jc w:val="center"/>
              <w:rPr>
                <w:ins w:id="5017" w:author="ZTE-Ma Zhifeng" w:date="2024-08-26T21:42:00Z"/>
                <w:rFonts w:ascii="Arial" w:hAnsi="Arial" w:cs="Arial"/>
                <w:b/>
                <w:bCs/>
                <w:sz w:val="18"/>
                <w:szCs w:val="18"/>
                <w:lang w:val="en-US" w:eastAsia="zh-CN"/>
              </w:rPr>
            </w:pPr>
            <w:ins w:id="5018" w:author="ZTE-Ma Zhifeng" w:date="2024-08-26T21:42:00Z">
              <w:r w:rsidRPr="004D6DE3">
                <w:rPr>
                  <w:rFonts w:ascii="Arial" w:eastAsia="Malgun Gothic" w:hAnsi="Arial" w:cs="Arial"/>
                  <w:b/>
                  <w:bCs/>
                  <w:sz w:val="18"/>
                  <w:szCs w:val="18"/>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02A86836" w14:textId="77777777" w:rsidR="00A15080" w:rsidRPr="004D6DE3" w:rsidRDefault="00A15080" w:rsidP="002D5D5E">
            <w:pPr>
              <w:keepNext/>
              <w:keepLines/>
              <w:spacing w:after="0"/>
              <w:jc w:val="center"/>
              <w:rPr>
                <w:ins w:id="5019" w:author="ZTE-Ma Zhifeng" w:date="2024-08-26T21:42:00Z"/>
                <w:rFonts w:ascii="Arial" w:eastAsia="Malgun Gothic" w:hAnsi="Arial" w:cs="Arial"/>
                <w:b/>
                <w:bCs/>
                <w:sz w:val="18"/>
                <w:szCs w:val="18"/>
              </w:rPr>
            </w:pPr>
            <w:ins w:id="5020" w:author="ZTE-Ma Zhifeng" w:date="2024-08-26T21:42:00Z">
              <w:r w:rsidRPr="004D6DE3">
                <w:rPr>
                  <w:rFonts w:ascii="Arial" w:eastAsia="Malgun Gothic" w:hAnsi="Arial" w:cs="Arial"/>
                  <w:b/>
                  <w:bCs/>
                  <w:sz w:val="18"/>
                  <w:szCs w:val="18"/>
                </w:rPr>
                <w:t>Duplex</w:t>
              </w:r>
            </w:ins>
          </w:p>
          <w:p w14:paraId="11B28310" w14:textId="77777777" w:rsidR="00A15080" w:rsidRPr="004D6DE3" w:rsidRDefault="00A15080" w:rsidP="002D5D5E">
            <w:pPr>
              <w:keepNext/>
              <w:keepLines/>
              <w:spacing w:after="0"/>
              <w:jc w:val="center"/>
              <w:rPr>
                <w:ins w:id="5021" w:author="ZTE-Ma Zhifeng" w:date="2024-08-26T21:42:00Z"/>
                <w:rFonts w:ascii="Arial" w:hAnsi="Arial" w:cs="Arial"/>
                <w:b/>
                <w:bCs/>
                <w:sz w:val="18"/>
                <w:szCs w:val="18"/>
                <w:lang w:val="en-US" w:eastAsia="zh-CN"/>
              </w:rPr>
            </w:pPr>
            <w:ins w:id="5022" w:author="ZTE-Ma Zhifeng" w:date="2024-08-26T21:42:00Z">
              <w:r w:rsidRPr="004D6DE3">
                <w:rPr>
                  <w:rFonts w:ascii="Arial" w:eastAsia="Malgun Gothic" w:hAnsi="Arial" w:cs="Arial"/>
                  <w:b/>
                  <w:bCs/>
                  <w:sz w:val="18"/>
                  <w:szCs w:val="18"/>
                </w:rPr>
                <w:t>mode</w:t>
              </w:r>
            </w:ins>
          </w:p>
        </w:tc>
      </w:tr>
      <w:tr w:rsidR="00A15080" w:rsidRPr="004D6DE3" w14:paraId="18C88AD2" w14:textId="77777777" w:rsidTr="002D5D5E">
        <w:trPr>
          <w:trHeight w:val="184"/>
          <w:jc w:val="center"/>
          <w:ins w:id="5023" w:author="ZTE-Ma Zhifeng" w:date="2024-08-26T21:42:00Z"/>
        </w:trPr>
        <w:tc>
          <w:tcPr>
            <w:tcW w:w="715" w:type="dxa"/>
            <w:vMerge/>
            <w:tcBorders>
              <w:top w:val="single" w:sz="4" w:space="0" w:color="auto"/>
              <w:left w:val="single" w:sz="4" w:space="0" w:color="auto"/>
              <w:bottom w:val="single" w:sz="4" w:space="0" w:color="auto"/>
              <w:right w:val="single" w:sz="4" w:space="0" w:color="auto"/>
            </w:tcBorders>
            <w:vAlign w:val="center"/>
          </w:tcPr>
          <w:p w14:paraId="19AE551F" w14:textId="77777777" w:rsidR="00A15080" w:rsidRPr="004D6DE3" w:rsidRDefault="00A15080" w:rsidP="002D5D5E">
            <w:pPr>
              <w:spacing w:after="0"/>
              <w:rPr>
                <w:ins w:id="5024" w:author="ZTE-Ma Zhifeng" w:date="2024-08-26T21:42:00Z"/>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500447F9" w14:textId="77777777" w:rsidR="00A15080" w:rsidRPr="004D6DE3" w:rsidRDefault="00A15080" w:rsidP="002D5D5E">
            <w:pPr>
              <w:keepNext/>
              <w:keepLines/>
              <w:spacing w:after="0"/>
              <w:jc w:val="center"/>
              <w:rPr>
                <w:ins w:id="5025" w:author="ZTE-Ma Zhifeng" w:date="2024-08-26T21:42:00Z"/>
                <w:rFonts w:ascii="Arial" w:hAnsi="Arial" w:cs="Arial"/>
                <w:b/>
                <w:bCs/>
                <w:sz w:val="18"/>
                <w:szCs w:val="18"/>
                <w:lang w:val="en-US" w:eastAsia="zh-CN"/>
              </w:rPr>
            </w:pPr>
            <w:ins w:id="5026" w:author="ZTE-Ma Zhifeng" w:date="2024-08-26T21:42:00Z">
              <w:r w:rsidRPr="004D6DE3">
                <w:rPr>
                  <w:rFonts w:ascii="Arial" w:eastAsia="Malgun Gothic" w:hAnsi="Arial" w:cs="Arial"/>
                  <w:b/>
                  <w:bCs/>
                  <w:sz w:val="18"/>
                  <w:szCs w:val="18"/>
                </w:rPr>
                <w:t>BS receive / UE transmit</w:t>
              </w:r>
            </w:ins>
          </w:p>
        </w:tc>
        <w:tc>
          <w:tcPr>
            <w:tcW w:w="3116" w:type="dxa"/>
            <w:tcBorders>
              <w:top w:val="single" w:sz="4" w:space="0" w:color="auto"/>
              <w:left w:val="single" w:sz="4" w:space="0" w:color="auto"/>
              <w:bottom w:val="single" w:sz="4" w:space="0" w:color="auto"/>
              <w:right w:val="single" w:sz="4" w:space="0" w:color="auto"/>
            </w:tcBorders>
          </w:tcPr>
          <w:p w14:paraId="4F4A00C2" w14:textId="77777777" w:rsidR="00A15080" w:rsidRPr="004D6DE3" w:rsidRDefault="00A15080" w:rsidP="002D5D5E">
            <w:pPr>
              <w:keepNext/>
              <w:keepLines/>
              <w:spacing w:after="0"/>
              <w:jc w:val="center"/>
              <w:rPr>
                <w:ins w:id="5027" w:author="ZTE-Ma Zhifeng" w:date="2024-08-26T21:42:00Z"/>
                <w:rFonts w:ascii="Arial" w:hAnsi="Arial" w:cs="Arial"/>
                <w:b/>
                <w:bCs/>
                <w:sz w:val="18"/>
                <w:szCs w:val="18"/>
                <w:lang w:val="en-US" w:eastAsia="zh-CN"/>
              </w:rPr>
            </w:pPr>
            <w:ins w:id="5028" w:author="ZTE-Ma Zhifeng" w:date="2024-08-26T21:42:00Z">
              <w:r w:rsidRPr="004D6DE3">
                <w:rPr>
                  <w:rFonts w:ascii="Arial" w:eastAsia="Malgun Gothic" w:hAnsi="Arial" w:cs="Arial"/>
                  <w:b/>
                  <w:bCs/>
                  <w:sz w:val="18"/>
                  <w:szCs w:val="18"/>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650C027E" w14:textId="77777777" w:rsidR="00A15080" w:rsidRPr="004D6DE3" w:rsidRDefault="00A15080" w:rsidP="002D5D5E">
            <w:pPr>
              <w:spacing w:after="0"/>
              <w:rPr>
                <w:ins w:id="5029" w:author="ZTE-Ma Zhifeng" w:date="2024-08-26T21:42:00Z"/>
                <w:rFonts w:ascii="Arial" w:eastAsia="Calibri" w:hAnsi="Arial" w:cs="Arial"/>
                <w:b/>
                <w:bCs/>
                <w:sz w:val="18"/>
                <w:szCs w:val="18"/>
                <w:lang w:val="en-US" w:eastAsia="zh-CN"/>
              </w:rPr>
            </w:pPr>
          </w:p>
        </w:tc>
      </w:tr>
      <w:tr w:rsidR="00A15080" w:rsidRPr="004D6DE3" w14:paraId="5C1230E0" w14:textId="77777777" w:rsidTr="002D5D5E">
        <w:trPr>
          <w:trHeight w:val="56"/>
          <w:jc w:val="center"/>
          <w:ins w:id="5030" w:author="ZTE-Ma Zhifeng" w:date="2024-08-26T21:42:00Z"/>
        </w:trPr>
        <w:tc>
          <w:tcPr>
            <w:tcW w:w="715" w:type="dxa"/>
            <w:vMerge/>
            <w:tcBorders>
              <w:top w:val="single" w:sz="4" w:space="0" w:color="auto"/>
              <w:left w:val="single" w:sz="4" w:space="0" w:color="auto"/>
              <w:bottom w:val="single" w:sz="4" w:space="0" w:color="auto"/>
              <w:right w:val="single" w:sz="4" w:space="0" w:color="auto"/>
            </w:tcBorders>
            <w:vAlign w:val="center"/>
          </w:tcPr>
          <w:p w14:paraId="6082551B" w14:textId="77777777" w:rsidR="00A15080" w:rsidRPr="004D6DE3" w:rsidRDefault="00A15080" w:rsidP="002D5D5E">
            <w:pPr>
              <w:spacing w:after="0"/>
              <w:rPr>
                <w:ins w:id="5031" w:author="ZTE-Ma Zhifeng" w:date="2024-08-26T21:42:00Z"/>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0307DD34" w14:textId="77777777" w:rsidR="00A15080" w:rsidRPr="004D6DE3" w:rsidRDefault="00A15080" w:rsidP="002D5D5E">
            <w:pPr>
              <w:keepNext/>
              <w:keepLines/>
              <w:spacing w:after="0"/>
              <w:jc w:val="center"/>
              <w:rPr>
                <w:ins w:id="5032" w:author="ZTE-Ma Zhifeng" w:date="2024-08-26T21:42:00Z"/>
                <w:rFonts w:ascii="Arial" w:hAnsi="Arial" w:cs="Arial"/>
                <w:b/>
                <w:bCs/>
                <w:sz w:val="18"/>
                <w:szCs w:val="18"/>
                <w:lang w:val="en-US" w:eastAsia="zh-CN"/>
              </w:rPr>
            </w:pPr>
            <w:ins w:id="5033" w:author="ZTE-Ma Zhifeng" w:date="2024-08-26T21:42:00Z">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UL_low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UL_high</w:t>
              </w:r>
            </w:ins>
          </w:p>
        </w:tc>
        <w:tc>
          <w:tcPr>
            <w:tcW w:w="3116" w:type="dxa"/>
            <w:tcBorders>
              <w:top w:val="single" w:sz="4" w:space="0" w:color="auto"/>
              <w:left w:val="single" w:sz="4" w:space="0" w:color="auto"/>
              <w:bottom w:val="single" w:sz="4" w:space="0" w:color="auto"/>
              <w:right w:val="single" w:sz="4" w:space="0" w:color="auto"/>
            </w:tcBorders>
            <w:vAlign w:val="center"/>
          </w:tcPr>
          <w:p w14:paraId="5FBDD90C" w14:textId="77777777" w:rsidR="00A15080" w:rsidRPr="004D6DE3" w:rsidRDefault="00A15080" w:rsidP="002D5D5E">
            <w:pPr>
              <w:keepNext/>
              <w:keepLines/>
              <w:spacing w:after="0"/>
              <w:jc w:val="center"/>
              <w:rPr>
                <w:ins w:id="5034" w:author="ZTE-Ma Zhifeng" w:date="2024-08-26T21:42:00Z"/>
                <w:rFonts w:ascii="Arial" w:hAnsi="Arial" w:cs="Arial"/>
                <w:b/>
                <w:bCs/>
                <w:sz w:val="18"/>
                <w:szCs w:val="18"/>
                <w:lang w:val="en-US" w:eastAsia="zh-CN"/>
              </w:rPr>
            </w:pPr>
            <w:ins w:id="5035" w:author="ZTE-Ma Zhifeng" w:date="2024-08-26T21:42:00Z">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DL_low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DL_high</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113C944E" w14:textId="77777777" w:rsidR="00A15080" w:rsidRPr="004D6DE3" w:rsidRDefault="00A15080" w:rsidP="002D5D5E">
            <w:pPr>
              <w:spacing w:after="0"/>
              <w:rPr>
                <w:ins w:id="5036" w:author="ZTE-Ma Zhifeng" w:date="2024-08-26T21:42:00Z"/>
                <w:rFonts w:ascii="Arial" w:eastAsia="Calibri" w:hAnsi="Arial" w:cs="Arial"/>
                <w:b/>
                <w:bCs/>
                <w:sz w:val="18"/>
                <w:szCs w:val="18"/>
                <w:lang w:val="en-US" w:eastAsia="zh-CN"/>
              </w:rPr>
            </w:pPr>
          </w:p>
        </w:tc>
      </w:tr>
      <w:tr w:rsidR="00A15080" w:rsidRPr="004D6DE3" w14:paraId="07201032" w14:textId="77777777" w:rsidTr="002D5D5E">
        <w:trPr>
          <w:trHeight w:val="56"/>
          <w:jc w:val="center"/>
          <w:ins w:id="5037" w:author="ZTE-Ma Zhifeng" w:date="2024-08-26T21:42:00Z"/>
        </w:trPr>
        <w:tc>
          <w:tcPr>
            <w:tcW w:w="715" w:type="dxa"/>
            <w:tcBorders>
              <w:top w:val="single" w:sz="4" w:space="0" w:color="auto"/>
              <w:left w:val="single" w:sz="4" w:space="0" w:color="auto"/>
              <w:bottom w:val="single" w:sz="4" w:space="0" w:color="auto"/>
              <w:right w:val="single" w:sz="4" w:space="0" w:color="auto"/>
            </w:tcBorders>
          </w:tcPr>
          <w:p w14:paraId="40E9F896" w14:textId="77777777" w:rsidR="00A15080" w:rsidRPr="00A1115A" w:rsidRDefault="00A15080" w:rsidP="002D5D5E">
            <w:pPr>
              <w:pStyle w:val="TAC"/>
              <w:rPr>
                <w:ins w:id="5038" w:author="ZTE-Ma Zhifeng" w:date="2024-08-26T21:42:00Z"/>
              </w:rPr>
            </w:pPr>
            <w:ins w:id="5039" w:author="ZTE-Ma Zhifeng" w:date="2024-08-26T21:42:00Z">
              <w:r w:rsidRPr="00A1115A">
                <w:t>n1</w:t>
              </w:r>
            </w:ins>
          </w:p>
        </w:tc>
        <w:tc>
          <w:tcPr>
            <w:tcW w:w="3536" w:type="dxa"/>
            <w:tcBorders>
              <w:top w:val="single" w:sz="4" w:space="0" w:color="auto"/>
              <w:left w:val="single" w:sz="4" w:space="0" w:color="auto"/>
              <w:bottom w:val="single" w:sz="4" w:space="0" w:color="auto"/>
              <w:right w:val="single" w:sz="4" w:space="0" w:color="auto"/>
            </w:tcBorders>
          </w:tcPr>
          <w:p w14:paraId="6AF26BF4" w14:textId="77777777" w:rsidR="00A15080" w:rsidRPr="00A1115A" w:rsidRDefault="00A15080" w:rsidP="002D5D5E">
            <w:pPr>
              <w:pStyle w:val="TAC"/>
              <w:rPr>
                <w:ins w:id="5040" w:author="ZTE-Ma Zhifeng" w:date="2024-08-26T21:42:00Z"/>
              </w:rPr>
            </w:pPr>
            <w:ins w:id="5041" w:author="ZTE-Ma Zhifeng" w:date="2024-08-26T21:42:00Z">
              <w:r w:rsidRPr="00A1115A">
                <w:t>1920 MHz – 1980 MHz</w:t>
              </w:r>
            </w:ins>
          </w:p>
        </w:tc>
        <w:tc>
          <w:tcPr>
            <w:tcW w:w="3116" w:type="dxa"/>
            <w:tcBorders>
              <w:top w:val="single" w:sz="4" w:space="0" w:color="auto"/>
              <w:left w:val="single" w:sz="4" w:space="0" w:color="auto"/>
              <w:bottom w:val="single" w:sz="4" w:space="0" w:color="auto"/>
              <w:right w:val="single" w:sz="4" w:space="0" w:color="auto"/>
            </w:tcBorders>
          </w:tcPr>
          <w:p w14:paraId="71246B32" w14:textId="77777777" w:rsidR="00A15080" w:rsidRPr="00A1115A" w:rsidRDefault="00A15080" w:rsidP="002D5D5E">
            <w:pPr>
              <w:pStyle w:val="TAC"/>
              <w:rPr>
                <w:ins w:id="5042" w:author="ZTE-Ma Zhifeng" w:date="2024-08-26T21:42:00Z"/>
              </w:rPr>
            </w:pPr>
            <w:ins w:id="5043" w:author="ZTE-Ma Zhifeng" w:date="2024-08-26T21:42:00Z">
              <w:r w:rsidRPr="00A1115A">
                <w:t>2110 MHz – 2170 MHz</w:t>
              </w:r>
            </w:ins>
          </w:p>
        </w:tc>
        <w:tc>
          <w:tcPr>
            <w:tcW w:w="1043" w:type="dxa"/>
            <w:tcBorders>
              <w:top w:val="single" w:sz="4" w:space="0" w:color="auto"/>
              <w:left w:val="single" w:sz="4" w:space="0" w:color="auto"/>
              <w:bottom w:val="single" w:sz="4" w:space="0" w:color="auto"/>
              <w:right w:val="single" w:sz="4" w:space="0" w:color="auto"/>
            </w:tcBorders>
          </w:tcPr>
          <w:p w14:paraId="1D314B3C" w14:textId="77777777" w:rsidR="00A15080" w:rsidRPr="00A1115A" w:rsidRDefault="00A15080" w:rsidP="002D5D5E">
            <w:pPr>
              <w:pStyle w:val="TAC"/>
              <w:rPr>
                <w:ins w:id="5044" w:author="ZTE-Ma Zhifeng" w:date="2024-08-26T21:42:00Z"/>
              </w:rPr>
            </w:pPr>
            <w:ins w:id="5045" w:author="ZTE-Ma Zhifeng" w:date="2024-08-26T21:42:00Z">
              <w:r w:rsidRPr="00A1115A">
                <w:t>FDD</w:t>
              </w:r>
            </w:ins>
          </w:p>
        </w:tc>
      </w:tr>
      <w:tr w:rsidR="00A15080" w:rsidRPr="004D6DE3" w14:paraId="68668DD7" w14:textId="77777777" w:rsidTr="002D5D5E">
        <w:trPr>
          <w:trHeight w:val="56"/>
          <w:jc w:val="center"/>
          <w:ins w:id="5046" w:author="ZTE-Ma Zhifeng" w:date="2024-08-26T21:42:00Z"/>
        </w:trPr>
        <w:tc>
          <w:tcPr>
            <w:tcW w:w="715" w:type="dxa"/>
            <w:tcBorders>
              <w:top w:val="single" w:sz="4" w:space="0" w:color="auto"/>
              <w:left w:val="single" w:sz="4" w:space="0" w:color="auto"/>
              <w:bottom w:val="single" w:sz="4" w:space="0" w:color="auto"/>
              <w:right w:val="single" w:sz="4" w:space="0" w:color="auto"/>
            </w:tcBorders>
            <w:vAlign w:val="center"/>
          </w:tcPr>
          <w:p w14:paraId="741A0801" w14:textId="77777777" w:rsidR="00A15080" w:rsidRPr="004D6DE3" w:rsidRDefault="00A15080" w:rsidP="002D5D5E">
            <w:pPr>
              <w:keepNext/>
              <w:keepLines/>
              <w:spacing w:after="0"/>
              <w:jc w:val="center"/>
              <w:rPr>
                <w:ins w:id="5047" w:author="ZTE-Ma Zhifeng" w:date="2024-08-26T21:42:00Z"/>
                <w:rFonts w:ascii="Arial" w:hAnsi="Arial" w:cs="Arial"/>
                <w:sz w:val="18"/>
                <w:lang w:val="sv-SE" w:eastAsia="zh-CN"/>
              </w:rPr>
            </w:pPr>
            <w:ins w:id="5048" w:author="ZTE-Ma Zhifeng" w:date="2024-08-26T21:42:00Z">
              <w:r w:rsidRPr="004D6DE3">
                <w:rPr>
                  <w:rFonts w:ascii="Arial" w:hAnsi="Arial" w:cs="Arial"/>
                  <w:color w:val="000000"/>
                  <w:sz w:val="18"/>
                  <w:szCs w:val="18"/>
                </w:rPr>
                <w:t>n</w:t>
              </w:r>
              <w:r>
                <w:rPr>
                  <w:rFonts w:ascii="Arial" w:hAnsi="Arial" w:cs="Arial"/>
                  <w:color w:val="000000"/>
                  <w:sz w:val="18"/>
                  <w:szCs w:val="18"/>
                </w:rPr>
                <w:t>3</w:t>
              </w:r>
            </w:ins>
          </w:p>
        </w:tc>
        <w:tc>
          <w:tcPr>
            <w:tcW w:w="3536" w:type="dxa"/>
            <w:tcBorders>
              <w:top w:val="single" w:sz="4" w:space="0" w:color="auto"/>
              <w:left w:val="single" w:sz="4" w:space="0" w:color="auto"/>
              <w:bottom w:val="single" w:sz="4" w:space="0" w:color="auto"/>
              <w:right w:val="single" w:sz="4" w:space="0" w:color="auto"/>
            </w:tcBorders>
          </w:tcPr>
          <w:p w14:paraId="25B21742" w14:textId="77777777" w:rsidR="00A15080" w:rsidRPr="00A1115A" w:rsidRDefault="00A15080" w:rsidP="002D5D5E">
            <w:pPr>
              <w:pStyle w:val="TAC"/>
              <w:rPr>
                <w:ins w:id="5049" w:author="ZTE-Ma Zhifeng" w:date="2024-08-26T21:42:00Z"/>
              </w:rPr>
            </w:pPr>
            <w:ins w:id="5050" w:author="ZTE-Ma Zhifeng" w:date="2024-08-26T21:42:00Z">
              <w:r w:rsidRPr="00A1115A">
                <w:t>1710 MHz – 1785 MHz</w:t>
              </w:r>
            </w:ins>
          </w:p>
        </w:tc>
        <w:tc>
          <w:tcPr>
            <w:tcW w:w="3116" w:type="dxa"/>
            <w:tcBorders>
              <w:top w:val="single" w:sz="4" w:space="0" w:color="auto"/>
              <w:left w:val="single" w:sz="4" w:space="0" w:color="auto"/>
              <w:bottom w:val="single" w:sz="4" w:space="0" w:color="auto"/>
              <w:right w:val="single" w:sz="4" w:space="0" w:color="auto"/>
            </w:tcBorders>
          </w:tcPr>
          <w:p w14:paraId="3C33136C" w14:textId="77777777" w:rsidR="00A15080" w:rsidRPr="00A1115A" w:rsidRDefault="00A15080" w:rsidP="002D5D5E">
            <w:pPr>
              <w:pStyle w:val="TAC"/>
              <w:rPr>
                <w:ins w:id="5051" w:author="ZTE-Ma Zhifeng" w:date="2024-08-26T21:42:00Z"/>
              </w:rPr>
            </w:pPr>
            <w:ins w:id="5052" w:author="ZTE-Ma Zhifeng" w:date="2024-08-26T21:42:00Z">
              <w:r w:rsidRPr="00A1115A">
                <w:t>1805 MHz – 1880 MHz</w:t>
              </w:r>
            </w:ins>
          </w:p>
        </w:tc>
        <w:tc>
          <w:tcPr>
            <w:tcW w:w="1043" w:type="dxa"/>
            <w:tcBorders>
              <w:top w:val="single" w:sz="4" w:space="0" w:color="auto"/>
              <w:left w:val="single" w:sz="4" w:space="0" w:color="auto"/>
              <w:bottom w:val="single" w:sz="4" w:space="0" w:color="auto"/>
              <w:right w:val="single" w:sz="4" w:space="0" w:color="auto"/>
            </w:tcBorders>
          </w:tcPr>
          <w:p w14:paraId="0E7CE4EA" w14:textId="77777777" w:rsidR="00A15080" w:rsidRPr="00A1115A" w:rsidRDefault="00A15080" w:rsidP="002D5D5E">
            <w:pPr>
              <w:pStyle w:val="TAC"/>
              <w:rPr>
                <w:ins w:id="5053" w:author="ZTE-Ma Zhifeng" w:date="2024-08-26T21:42:00Z"/>
              </w:rPr>
            </w:pPr>
            <w:ins w:id="5054" w:author="ZTE-Ma Zhifeng" w:date="2024-08-26T21:42:00Z">
              <w:r w:rsidRPr="00A1115A">
                <w:t>FDD</w:t>
              </w:r>
            </w:ins>
          </w:p>
        </w:tc>
      </w:tr>
      <w:tr w:rsidR="00A15080" w:rsidRPr="004D6DE3" w14:paraId="53E11316" w14:textId="77777777" w:rsidTr="002D5D5E">
        <w:trPr>
          <w:trHeight w:val="56"/>
          <w:jc w:val="center"/>
          <w:ins w:id="5055" w:author="ZTE-Ma Zhifeng" w:date="2024-08-26T21:42:00Z"/>
        </w:trPr>
        <w:tc>
          <w:tcPr>
            <w:tcW w:w="715" w:type="dxa"/>
            <w:tcBorders>
              <w:top w:val="single" w:sz="4" w:space="0" w:color="auto"/>
              <w:left w:val="single" w:sz="4" w:space="0" w:color="auto"/>
              <w:bottom w:val="single" w:sz="4" w:space="0" w:color="auto"/>
              <w:right w:val="single" w:sz="4" w:space="0" w:color="auto"/>
            </w:tcBorders>
            <w:vAlign w:val="center"/>
          </w:tcPr>
          <w:p w14:paraId="415C7115" w14:textId="77777777" w:rsidR="00A15080" w:rsidRPr="004D6DE3" w:rsidRDefault="00A15080" w:rsidP="002D5D5E">
            <w:pPr>
              <w:keepNext/>
              <w:keepLines/>
              <w:spacing w:after="0"/>
              <w:jc w:val="center"/>
              <w:rPr>
                <w:ins w:id="5056" w:author="ZTE-Ma Zhifeng" w:date="2024-08-26T21:42:00Z"/>
                <w:rFonts w:ascii="Arial" w:hAnsi="Arial" w:cs="Arial"/>
                <w:sz w:val="18"/>
                <w:lang w:val="sv-SE" w:eastAsia="zh-CN"/>
              </w:rPr>
            </w:pPr>
            <w:ins w:id="5057" w:author="ZTE-Ma Zhifeng" w:date="2024-08-26T21:42:00Z">
              <w:r w:rsidRPr="004D6DE3">
                <w:rPr>
                  <w:rFonts w:ascii="Arial" w:hAnsi="Arial" w:cs="Arial"/>
                  <w:color w:val="000000"/>
                  <w:sz w:val="18"/>
                  <w:szCs w:val="18"/>
                </w:rPr>
                <w:t>n</w:t>
              </w:r>
              <w:r>
                <w:rPr>
                  <w:rFonts w:ascii="Arial" w:hAnsi="Arial" w:cs="Arial"/>
                  <w:color w:val="000000"/>
                  <w:sz w:val="18"/>
                  <w:szCs w:val="18"/>
                </w:rPr>
                <w:t>7</w:t>
              </w:r>
            </w:ins>
          </w:p>
        </w:tc>
        <w:tc>
          <w:tcPr>
            <w:tcW w:w="3536" w:type="dxa"/>
            <w:tcBorders>
              <w:top w:val="single" w:sz="4" w:space="0" w:color="auto"/>
              <w:left w:val="single" w:sz="4" w:space="0" w:color="auto"/>
              <w:bottom w:val="single" w:sz="4" w:space="0" w:color="auto"/>
              <w:right w:val="single" w:sz="4" w:space="0" w:color="auto"/>
            </w:tcBorders>
          </w:tcPr>
          <w:p w14:paraId="126B15C3" w14:textId="77777777" w:rsidR="00A15080" w:rsidRPr="00A1115A" w:rsidRDefault="00A15080" w:rsidP="002D5D5E">
            <w:pPr>
              <w:pStyle w:val="TAC"/>
              <w:rPr>
                <w:ins w:id="5058" w:author="ZTE-Ma Zhifeng" w:date="2024-08-26T21:42:00Z"/>
              </w:rPr>
            </w:pPr>
            <w:ins w:id="5059" w:author="ZTE-Ma Zhifeng" w:date="2024-08-26T21:42:00Z">
              <w:r w:rsidRPr="00A1115A">
                <w:t>2500 MHz – 2570 MHz</w:t>
              </w:r>
            </w:ins>
          </w:p>
        </w:tc>
        <w:tc>
          <w:tcPr>
            <w:tcW w:w="3116" w:type="dxa"/>
            <w:tcBorders>
              <w:top w:val="single" w:sz="4" w:space="0" w:color="auto"/>
              <w:left w:val="single" w:sz="4" w:space="0" w:color="auto"/>
              <w:bottom w:val="single" w:sz="4" w:space="0" w:color="auto"/>
              <w:right w:val="single" w:sz="4" w:space="0" w:color="auto"/>
            </w:tcBorders>
          </w:tcPr>
          <w:p w14:paraId="312E993B" w14:textId="77777777" w:rsidR="00A15080" w:rsidRPr="00A1115A" w:rsidRDefault="00A15080" w:rsidP="002D5D5E">
            <w:pPr>
              <w:pStyle w:val="TAC"/>
              <w:rPr>
                <w:ins w:id="5060" w:author="ZTE-Ma Zhifeng" w:date="2024-08-26T21:42:00Z"/>
              </w:rPr>
            </w:pPr>
            <w:ins w:id="5061" w:author="ZTE-Ma Zhifeng" w:date="2024-08-26T21:42:00Z">
              <w:r w:rsidRPr="00A1115A">
                <w:t>2620 MHz – 2690 MHz</w:t>
              </w:r>
            </w:ins>
          </w:p>
        </w:tc>
        <w:tc>
          <w:tcPr>
            <w:tcW w:w="1043" w:type="dxa"/>
            <w:tcBorders>
              <w:top w:val="single" w:sz="4" w:space="0" w:color="auto"/>
              <w:left w:val="single" w:sz="4" w:space="0" w:color="auto"/>
              <w:bottom w:val="single" w:sz="4" w:space="0" w:color="auto"/>
              <w:right w:val="single" w:sz="4" w:space="0" w:color="auto"/>
            </w:tcBorders>
          </w:tcPr>
          <w:p w14:paraId="63B93988" w14:textId="77777777" w:rsidR="00A15080" w:rsidRPr="00A1115A" w:rsidRDefault="00A15080" w:rsidP="002D5D5E">
            <w:pPr>
              <w:pStyle w:val="TAC"/>
              <w:rPr>
                <w:ins w:id="5062" w:author="ZTE-Ma Zhifeng" w:date="2024-08-26T21:42:00Z"/>
              </w:rPr>
            </w:pPr>
            <w:ins w:id="5063" w:author="ZTE-Ma Zhifeng" w:date="2024-08-26T21:42:00Z">
              <w:r w:rsidRPr="00A1115A">
                <w:t>FDD</w:t>
              </w:r>
            </w:ins>
          </w:p>
        </w:tc>
      </w:tr>
    </w:tbl>
    <w:p w14:paraId="7CA6166B" w14:textId="77777777" w:rsidR="00A15080" w:rsidRDefault="00A15080" w:rsidP="00A15080">
      <w:pPr>
        <w:rPr>
          <w:ins w:id="5064" w:author="ZTE-Ma Zhifeng" w:date="2024-08-26T21:42:00Z"/>
          <w:lang w:eastAsia="zh-CN"/>
        </w:rPr>
      </w:pPr>
    </w:p>
    <w:p w14:paraId="0AB70880" w14:textId="7D95884F" w:rsidR="00A15080" w:rsidRPr="00A15080" w:rsidRDefault="00A15080" w:rsidP="00A15080">
      <w:pPr>
        <w:pStyle w:val="41"/>
        <w:rPr>
          <w:ins w:id="5065" w:author="ZTE-Ma Zhifeng" w:date="2024-08-26T21:42:00Z"/>
        </w:rPr>
      </w:pPr>
      <w:bookmarkStart w:id="5066" w:name="_Toc175687561"/>
      <w:ins w:id="5067" w:author="ZTE-Ma Zhifeng" w:date="2024-08-26T21:42:00Z">
        <w:r w:rsidRPr="00A15080">
          <w:t>5.</w:t>
        </w:r>
      </w:ins>
      <w:ins w:id="5068" w:author="ZTE-Ma Zhifeng" w:date="2024-08-26T21:47:00Z">
        <w:r>
          <w:t>9</w:t>
        </w:r>
      </w:ins>
      <w:ins w:id="5069" w:author="ZTE-Ma Zhifeng" w:date="2024-08-26T21:42:00Z">
        <w:r w:rsidRPr="00A15080">
          <w:t>.1.2</w:t>
        </w:r>
        <w:r w:rsidRPr="00A15080">
          <w:tab/>
          <w:t>Channel bandwidths per operating band for CA</w:t>
        </w:r>
        <w:bookmarkEnd w:id="5066"/>
      </w:ins>
    </w:p>
    <w:p w14:paraId="2ACDD345" w14:textId="1A479B90" w:rsidR="00A15080" w:rsidRPr="00A15080" w:rsidRDefault="00A15080" w:rsidP="00A15080">
      <w:pPr>
        <w:pStyle w:val="TH"/>
        <w:rPr>
          <w:ins w:id="5070" w:author="ZTE-Ma Zhifeng" w:date="2024-08-26T21:42:00Z"/>
          <w:rFonts w:cs="Arial"/>
          <w:rPrChange w:id="5071" w:author="ZTE-Ma Zhifeng" w:date="2024-08-26T21:44:00Z">
            <w:rPr>
              <w:ins w:id="5072" w:author="ZTE-Ma Zhifeng" w:date="2024-08-26T21:42:00Z"/>
              <w:lang w:val="en-US" w:eastAsia="en-GB"/>
            </w:rPr>
          </w:rPrChange>
        </w:rPr>
      </w:pPr>
      <w:ins w:id="5073" w:author="ZTE-Ma Zhifeng" w:date="2024-08-26T21:42:00Z">
        <w:r>
          <w:rPr>
            <w:rFonts w:cs="Arial"/>
          </w:rPr>
          <w:t xml:space="preserve">Table </w:t>
        </w:r>
        <w:r w:rsidRPr="00A15080">
          <w:rPr>
            <w:rFonts w:cs="Arial"/>
            <w:rPrChange w:id="5074" w:author="ZTE-Ma Zhifeng" w:date="2024-08-26T21:44:00Z">
              <w:rPr>
                <w:rFonts w:cs="Arial"/>
                <w:lang w:val="en-US" w:eastAsia="zh-CN"/>
              </w:rPr>
            </w:rPrChange>
          </w:rPr>
          <w:t>5.</w:t>
        </w:r>
      </w:ins>
      <w:ins w:id="5075" w:author="ZTE-Ma Zhifeng" w:date="2024-08-26T21:47:00Z">
        <w:r>
          <w:rPr>
            <w:rFonts w:cs="Arial"/>
          </w:rPr>
          <w:t>9</w:t>
        </w:r>
      </w:ins>
      <w:ins w:id="5076" w:author="ZTE-Ma Zhifeng" w:date="2024-08-26T21:42:00Z">
        <w:r w:rsidRPr="00A15080">
          <w:rPr>
            <w:rFonts w:cs="Arial"/>
            <w:rPrChange w:id="5077" w:author="ZTE-Ma Zhifeng" w:date="2024-08-26T21:44:00Z">
              <w:rPr>
                <w:rFonts w:cs="Arial"/>
                <w:lang w:val="en-US" w:eastAsia="zh-CN"/>
              </w:rPr>
            </w:rPrChange>
          </w:rPr>
          <w:t>.1</w:t>
        </w:r>
        <w:r>
          <w:rPr>
            <w:rFonts w:cs="Arial"/>
          </w:rPr>
          <w:t xml:space="preserve">.2-1: Supported bandwidths per </w:t>
        </w:r>
        <w:r w:rsidRPr="00A15080">
          <w:rPr>
            <w:rFonts w:cs="Arial"/>
            <w:rPrChange w:id="5078" w:author="ZTE-Ma Zhifeng" w:date="2024-08-26T21:44:00Z">
              <w:rPr>
                <w:rFonts w:cs="Arial"/>
                <w:lang w:val="en-US" w:eastAsia="zh-CN"/>
              </w:rPr>
            </w:rPrChange>
          </w:rPr>
          <w:t>CA</w:t>
        </w:r>
        <w:r>
          <w:rPr>
            <w:rFonts w:cs="Arial"/>
          </w:rPr>
          <w:t xml:space="preserve"> band combination</w:t>
        </w:r>
      </w:ins>
    </w:p>
    <w:tbl>
      <w:tblPr>
        <w:tblW w:w="4729" w:type="pct"/>
        <w:tblLook w:val="04A0" w:firstRow="1" w:lastRow="0" w:firstColumn="1" w:lastColumn="0" w:noHBand="0" w:noVBand="1"/>
      </w:tblPr>
      <w:tblGrid>
        <w:gridCol w:w="1680"/>
        <w:gridCol w:w="1856"/>
        <w:gridCol w:w="666"/>
        <w:gridCol w:w="3621"/>
        <w:gridCol w:w="1286"/>
      </w:tblGrid>
      <w:tr w:rsidR="00A15080" w:rsidRPr="004D6DE3" w14:paraId="5D26FE9B" w14:textId="77777777" w:rsidTr="002D5D5E">
        <w:trPr>
          <w:trHeight w:val="53"/>
          <w:ins w:id="5079" w:author="ZTE-Ma Zhifeng" w:date="2024-08-26T21:42: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52EBD75" w14:textId="77777777" w:rsidR="00A15080" w:rsidRPr="004D6DE3" w:rsidRDefault="00A15080" w:rsidP="002D5D5E">
            <w:pPr>
              <w:pStyle w:val="TAH"/>
              <w:rPr>
                <w:ins w:id="5080" w:author="ZTE-Ma Zhifeng" w:date="2024-08-26T21:42:00Z"/>
                <w:rFonts w:cs="Arial"/>
                <w:b w:val="0"/>
                <w:bCs/>
                <w:szCs w:val="18"/>
              </w:rPr>
            </w:pPr>
            <w:ins w:id="5081" w:author="ZTE-Ma Zhifeng" w:date="2024-08-26T21:42:00Z">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ins>
          </w:p>
        </w:tc>
      </w:tr>
      <w:tr w:rsidR="00A15080" w:rsidRPr="004D6DE3" w14:paraId="46CDE974" w14:textId="77777777" w:rsidTr="002D5D5E">
        <w:trPr>
          <w:trHeight w:val="53"/>
          <w:ins w:id="5082" w:author="ZTE-Ma Zhifeng" w:date="2024-08-26T21:42:00Z"/>
        </w:trPr>
        <w:tc>
          <w:tcPr>
            <w:tcW w:w="932" w:type="pct"/>
            <w:tcBorders>
              <w:top w:val="single" w:sz="4" w:space="0" w:color="auto"/>
              <w:left w:val="single" w:sz="4" w:space="0" w:color="auto"/>
              <w:bottom w:val="single" w:sz="4" w:space="0" w:color="auto"/>
              <w:right w:val="single" w:sz="4" w:space="0" w:color="auto"/>
            </w:tcBorders>
            <w:shd w:val="clear" w:color="auto" w:fill="auto"/>
            <w:vAlign w:val="center"/>
          </w:tcPr>
          <w:p w14:paraId="3C0256A0" w14:textId="77777777" w:rsidR="00A15080" w:rsidRPr="004D6DE3" w:rsidRDefault="00A15080" w:rsidP="002D5D5E">
            <w:pPr>
              <w:pStyle w:val="TAH"/>
              <w:rPr>
                <w:ins w:id="5083" w:author="ZTE-Ma Zhifeng" w:date="2024-08-26T21:42:00Z"/>
                <w:rFonts w:cs="Arial"/>
                <w:b w:val="0"/>
                <w:bCs/>
                <w:szCs w:val="18"/>
              </w:rPr>
            </w:pPr>
            <w:ins w:id="5084" w:author="ZTE-Ma Zhifeng" w:date="2024-08-26T21:42:00Z">
              <w:r w:rsidRPr="004D6DE3">
                <w:rPr>
                  <w:rFonts w:cs="Arial"/>
                  <w:bCs/>
                  <w:szCs w:val="18"/>
                </w:rPr>
                <w:t>NR CA configuration</w:t>
              </w:r>
            </w:ins>
          </w:p>
        </w:tc>
        <w:tc>
          <w:tcPr>
            <w:tcW w:w="1028" w:type="pct"/>
            <w:tcBorders>
              <w:top w:val="single" w:sz="4" w:space="0" w:color="auto"/>
              <w:left w:val="nil"/>
              <w:bottom w:val="single" w:sz="4" w:space="0" w:color="auto"/>
              <w:right w:val="single" w:sz="4" w:space="0" w:color="auto"/>
            </w:tcBorders>
            <w:shd w:val="clear" w:color="auto" w:fill="auto"/>
            <w:vAlign w:val="center"/>
          </w:tcPr>
          <w:p w14:paraId="40C21B8E" w14:textId="77777777" w:rsidR="00A15080" w:rsidRPr="004D6DE3" w:rsidRDefault="00A15080" w:rsidP="002D5D5E">
            <w:pPr>
              <w:spacing w:after="0"/>
              <w:jc w:val="center"/>
              <w:rPr>
                <w:ins w:id="5085" w:author="ZTE-Ma Zhifeng" w:date="2024-08-26T21:42:00Z"/>
                <w:rFonts w:ascii="Arial" w:hAnsi="Arial" w:cs="Arial"/>
                <w:b/>
                <w:bCs/>
                <w:sz w:val="18"/>
                <w:szCs w:val="18"/>
              </w:rPr>
            </w:pPr>
            <w:ins w:id="5086" w:author="ZTE-Ma Zhifeng" w:date="2024-08-26T21:42:00Z">
              <w:r w:rsidRPr="004D6DE3">
                <w:rPr>
                  <w:rFonts w:ascii="Arial" w:hAnsi="Arial" w:cs="Arial"/>
                  <w:b/>
                  <w:bCs/>
                  <w:sz w:val="18"/>
                  <w:szCs w:val="18"/>
                </w:rPr>
                <w:t xml:space="preserve">Uplink CA configuration or single uplink carrier </w:t>
              </w:r>
            </w:ins>
          </w:p>
        </w:tc>
        <w:tc>
          <w:tcPr>
            <w:tcW w:w="374" w:type="pct"/>
            <w:tcBorders>
              <w:top w:val="single" w:sz="4" w:space="0" w:color="auto"/>
              <w:left w:val="nil"/>
              <w:bottom w:val="single" w:sz="4" w:space="0" w:color="auto"/>
              <w:right w:val="single" w:sz="4" w:space="0" w:color="auto"/>
            </w:tcBorders>
            <w:shd w:val="clear" w:color="auto" w:fill="auto"/>
            <w:vAlign w:val="center"/>
          </w:tcPr>
          <w:p w14:paraId="71A7F1D9" w14:textId="77777777" w:rsidR="00A15080" w:rsidRPr="004D6DE3" w:rsidRDefault="00A15080" w:rsidP="002D5D5E">
            <w:pPr>
              <w:spacing w:after="0"/>
              <w:jc w:val="center"/>
              <w:rPr>
                <w:ins w:id="5087" w:author="ZTE-Ma Zhifeng" w:date="2024-08-26T21:42:00Z"/>
                <w:rFonts w:ascii="Arial" w:hAnsi="Arial" w:cs="Arial"/>
                <w:b/>
                <w:bCs/>
                <w:sz w:val="18"/>
                <w:szCs w:val="18"/>
              </w:rPr>
            </w:pPr>
            <w:ins w:id="5088" w:author="ZTE-Ma Zhifeng" w:date="2024-08-26T21:42:00Z">
              <w:r w:rsidRPr="004D6DE3">
                <w:rPr>
                  <w:rFonts w:ascii="Arial" w:hAnsi="Arial" w:cs="Arial"/>
                  <w:b/>
                  <w:bCs/>
                  <w:sz w:val="18"/>
                  <w:szCs w:val="18"/>
                </w:rPr>
                <w:t>NR Band</w:t>
              </w:r>
            </w:ins>
          </w:p>
        </w:tc>
        <w:tc>
          <w:tcPr>
            <w:tcW w:w="1998" w:type="pct"/>
            <w:tcBorders>
              <w:top w:val="single" w:sz="4" w:space="0" w:color="auto"/>
              <w:left w:val="nil"/>
              <w:bottom w:val="single" w:sz="4" w:space="0" w:color="auto"/>
              <w:right w:val="single" w:sz="4" w:space="0" w:color="auto"/>
            </w:tcBorders>
            <w:shd w:val="clear" w:color="auto" w:fill="auto"/>
            <w:vAlign w:val="center"/>
          </w:tcPr>
          <w:p w14:paraId="52F5F4D0" w14:textId="77777777" w:rsidR="00A15080" w:rsidRPr="004D6DE3" w:rsidRDefault="00A15080" w:rsidP="002D5D5E">
            <w:pPr>
              <w:spacing w:after="0"/>
              <w:jc w:val="center"/>
              <w:rPr>
                <w:ins w:id="5089" w:author="ZTE-Ma Zhifeng" w:date="2024-08-26T21:42:00Z"/>
                <w:rFonts w:ascii="Arial" w:hAnsi="Arial" w:cs="Arial"/>
                <w:b/>
                <w:bCs/>
                <w:sz w:val="18"/>
                <w:szCs w:val="18"/>
              </w:rPr>
            </w:pPr>
            <w:ins w:id="5090" w:author="ZTE-Ma Zhifeng" w:date="2024-08-26T21:42:00Z">
              <w:r w:rsidRPr="004D6DE3">
                <w:rPr>
                  <w:rFonts w:ascii="Arial" w:hAnsi="Arial" w:cs="Arial"/>
                  <w:b/>
                  <w:bCs/>
                  <w:sz w:val="18"/>
                  <w:szCs w:val="18"/>
                </w:rPr>
                <w:t>Channel bandwidth (MHz)</w:t>
              </w:r>
            </w:ins>
          </w:p>
        </w:tc>
        <w:tc>
          <w:tcPr>
            <w:tcW w:w="668" w:type="pct"/>
            <w:tcBorders>
              <w:top w:val="single" w:sz="4" w:space="0" w:color="auto"/>
              <w:left w:val="nil"/>
              <w:bottom w:val="single" w:sz="4" w:space="0" w:color="auto"/>
              <w:right w:val="single" w:sz="4" w:space="0" w:color="auto"/>
            </w:tcBorders>
            <w:shd w:val="clear" w:color="auto" w:fill="auto"/>
            <w:vAlign w:val="center"/>
          </w:tcPr>
          <w:p w14:paraId="40BDA774" w14:textId="77777777" w:rsidR="00A15080" w:rsidRPr="004D6DE3" w:rsidRDefault="00A15080" w:rsidP="002D5D5E">
            <w:pPr>
              <w:spacing w:after="0"/>
              <w:jc w:val="center"/>
              <w:rPr>
                <w:ins w:id="5091" w:author="ZTE-Ma Zhifeng" w:date="2024-08-26T21:42:00Z"/>
                <w:rFonts w:ascii="Arial" w:hAnsi="Arial" w:cs="Arial"/>
                <w:b/>
                <w:bCs/>
                <w:sz w:val="18"/>
                <w:szCs w:val="18"/>
              </w:rPr>
            </w:pPr>
            <w:ins w:id="5092" w:author="ZTE-Ma Zhifeng" w:date="2024-08-26T21:42:00Z">
              <w:r w:rsidRPr="004D6DE3">
                <w:rPr>
                  <w:rFonts w:ascii="Arial" w:hAnsi="Arial" w:cs="Arial"/>
                  <w:b/>
                  <w:bCs/>
                  <w:sz w:val="18"/>
                  <w:szCs w:val="18"/>
                </w:rPr>
                <w:t>Bandwidth combination set</w:t>
              </w:r>
            </w:ins>
          </w:p>
        </w:tc>
      </w:tr>
      <w:tr w:rsidR="00A15080" w:rsidRPr="004D6DE3" w14:paraId="06A96F9D" w14:textId="77777777" w:rsidTr="002D5D5E">
        <w:trPr>
          <w:trHeight w:val="62"/>
          <w:ins w:id="5093" w:author="ZTE-Ma Zhifeng" w:date="2024-08-26T21:42:00Z"/>
        </w:trPr>
        <w:tc>
          <w:tcPr>
            <w:tcW w:w="932" w:type="pct"/>
            <w:tcBorders>
              <w:top w:val="single" w:sz="4" w:space="0" w:color="auto"/>
              <w:left w:val="single" w:sz="4" w:space="0" w:color="auto"/>
              <w:right w:val="single" w:sz="4" w:space="0" w:color="auto"/>
            </w:tcBorders>
            <w:shd w:val="clear" w:color="auto" w:fill="auto"/>
            <w:vAlign w:val="center"/>
          </w:tcPr>
          <w:p w14:paraId="6481D896" w14:textId="77777777" w:rsidR="00A15080" w:rsidRPr="004D6DE3" w:rsidRDefault="00A15080" w:rsidP="002D5D5E">
            <w:pPr>
              <w:spacing w:after="0"/>
              <w:rPr>
                <w:ins w:id="5094" w:author="ZTE-Ma Zhifeng" w:date="2024-08-26T21:42:00Z"/>
                <w:rFonts w:ascii="Arial" w:hAnsi="Arial" w:cs="Arial"/>
                <w:color w:val="000000"/>
                <w:sz w:val="18"/>
                <w:szCs w:val="18"/>
              </w:rPr>
            </w:pPr>
            <w:ins w:id="5095" w:author="ZTE-Ma Zhifeng" w:date="2024-08-26T21:42:00Z">
              <w:r w:rsidRPr="00D356DA">
                <w:rPr>
                  <w:rFonts w:ascii="Arial" w:hAnsi="Arial" w:cs="Arial"/>
                  <w:color w:val="000000"/>
                  <w:sz w:val="18"/>
                  <w:szCs w:val="18"/>
                </w:rPr>
                <w:t>CA_n1A-n3A-n7A</w:t>
              </w:r>
            </w:ins>
          </w:p>
        </w:tc>
        <w:tc>
          <w:tcPr>
            <w:tcW w:w="1028" w:type="pct"/>
            <w:tcBorders>
              <w:top w:val="single" w:sz="4" w:space="0" w:color="auto"/>
              <w:left w:val="nil"/>
              <w:right w:val="single" w:sz="4" w:space="0" w:color="auto"/>
            </w:tcBorders>
            <w:shd w:val="clear" w:color="auto" w:fill="auto"/>
          </w:tcPr>
          <w:p w14:paraId="645EDD57" w14:textId="77777777" w:rsidR="00A15080" w:rsidRPr="00397C0D" w:rsidRDefault="00A15080">
            <w:pPr>
              <w:spacing w:after="0"/>
              <w:rPr>
                <w:ins w:id="5096" w:author="ZTE-Ma Zhifeng" w:date="2024-08-26T21:42:00Z"/>
                <w:rFonts w:ascii="Arial" w:hAnsi="Arial" w:cs="Arial"/>
                <w:color w:val="000000"/>
                <w:sz w:val="18"/>
                <w:szCs w:val="18"/>
                <w:rPrChange w:id="5097" w:author="ZTE-Ma Zhifeng" w:date="2024-08-26T21:49:00Z">
                  <w:rPr>
                    <w:ins w:id="5098" w:author="ZTE-Ma Zhifeng" w:date="2024-08-26T21:42:00Z"/>
                  </w:rPr>
                </w:rPrChange>
              </w:rPr>
              <w:pPrChange w:id="5099" w:author="ZTE-Ma Zhifeng" w:date="2024-08-26T21:49:00Z">
                <w:pPr/>
              </w:pPrChange>
            </w:pPr>
            <w:ins w:id="5100" w:author="ZTE-Ma Zhifeng" w:date="2024-08-26T21:42:00Z">
              <w:r w:rsidRPr="00397C0D">
                <w:rPr>
                  <w:rFonts w:ascii="Arial" w:hAnsi="Arial" w:cs="Arial"/>
                  <w:color w:val="000000"/>
                  <w:sz w:val="18"/>
                  <w:szCs w:val="18"/>
                  <w:rPrChange w:id="5101" w:author="ZTE-Ma Zhifeng" w:date="2024-08-26T21:49:00Z">
                    <w:rPr/>
                  </w:rPrChange>
                </w:rPr>
                <w:t>CA_n1A-n3A</w:t>
              </w:r>
            </w:ins>
          </w:p>
          <w:p w14:paraId="265E2D32" w14:textId="77777777" w:rsidR="00A15080" w:rsidRPr="00397C0D" w:rsidRDefault="00A15080">
            <w:pPr>
              <w:spacing w:after="0"/>
              <w:rPr>
                <w:ins w:id="5102" w:author="ZTE-Ma Zhifeng" w:date="2024-08-26T21:42:00Z"/>
                <w:rFonts w:ascii="Arial" w:hAnsi="Arial" w:cs="Arial"/>
                <w:color w:val="000000"/>
                <w:sz w:val="18"/>
                <w:szCs w:val="18"/>
                <w:rPrChange w:id="5103" w:author="ZTE-Ma Zhifeng" w:date="2024-08-26T21:49:00Z">
                  <w:rPr>
                    <w:ins w:id="5104" w:author="ZTE-Ma Zhifeng" w:date="2024-08-26T21:42:00Z"/>
                  </w:rPr>
                </w:rPrChange>
              </w:rPr>
              <w:pPrChange w:id="5105" w:author="ZTE-Ma Zhifeng" w:date="2024-08-26T21:49:00Z">
                <w:pPr/>
              </w:pPrChange>
            </w:pPr>
            <w:ins w:id="5106" w:author="ZTE-Ma Zhifeng" w:date="2024-08-26T21:42:00Z">
              <w:r w:rsidRPr="00397C0D">
                <w:rPr>
                  <w:rFonts w:ascii="Arial" w:hAnsi="Arial" w:cs="Arial"/>
                  <w:color w:val="000000"/>
                  <w:sz w:val="18"/>
                  <w:szCs w:val="18"/>
                  <w:rPrChange w:id="5107" w:author="ZTE-Ma Zhifeng" w:date="2024-08-26T21:49:00Z">
                    <w:rPr/>
                  </w:rPrChange>
                </w:rPr>
                <w:t>CA_n1A-n7A</w:t>
              </w:r>
            </w:ins>
          </w:p>
          <w:p w14:paraId="05F8A1CC" w14:textId="77777777" w:rsidR="00A15080" w:rsidRDefault="00A15080">
            <w:pPr>
              <w:spacing w:after="0"/>
              <w:rPr>
                <w:ins w:id="5108" w:author="ZTE-Ma Zhifeng" w:date="2024-08-26T21:42:00Z"/>
              </w:rPr>
              <w:pPrChange w:id="5109" w:author="ZTE-Ma Zhifeng" w:date="2024-08-26T21:49:00Z">
                <w:pPr/>
              </w:pPrChange>
            </w:pPr>
            <w:ins w:id="5110" w:author="ZTE-Ma Zhifeng" w:date="2024-08-26T21:42:00Z">
              <w:r w:rsidRPr="00397C0D">
                <w:rPr>
                  <w:rFonts w:ascii="Arial" w:hAnsi="Arial" w:cs="Arial"/>
                  <w:color w:val="000000"/>
                  <w:sz w:val="18"/>
                  <w:szCs w:val="18"/>
                  <w:rPrChange w:id="5111" w:author="ZTE-Ma Zhifeng" w:date="2024-08-26T21:49:00Z">
                    <w:rPr/>
                  </w:rPrChange>
                </w:rPr>
                <w:t>CA_n3A-n7A</w:t>
              </w:r>
            </w:ins>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2E63BF4A" w14:textId="77777777" w:rsidR="00A15080" w:rsidRPr="004D6DE3" w:rsidRDefault="00A15080" w:rsidP="002D5D5E">
            <w:pPr>
              <w:spacing w:after="0"/>
              <w:jc w:val="center"/>
              <w:rPr>
                <w:ins w:id="5112" w:author="ZTE-Ma Zhifeng" w:date="2024-08-26T21:42:00Z"/>
                <w:rFonts w:ascii="Arial" w:hAnsi="Arial" w:cs="Arial"/>
                <w:color w:val="000000"/>
                <w:sz w:val="18"/>
                <w:szCs w:val="18"/>
              </w:rPr>
            </w:pPr>
            <w:ins w:id="5113" w:author="ZTE-Ma Zhifeng" w:date="2024-08-26T21:42:00Z">
              <w:r w:rsidRPr="004D6DE3">
                <w:rPr>
                  <w:rFonts w:ascii="Arial" w:hAnsi="Arial" w:cs="Arial"/>
                  <w:color w:val="000000"/>
                  <w:sz w:val="18"/>
                  <w:szCs w:val="18"/>
                </w:rPr>
                <w:t>n</w:t>
              </w:r>
              <w:r>
                <w:rPr>
                  <w:rFonts w:ascii="Arial" w:hAnsi="Arial" w:cs="Arial"/>
                  <w:color w:val="000000"/>
                  <w:sz w:val="18"/>
                  <w:szCs w:val="18"/>
                </w:rPr>
                <w:t>1</w:t>
              </w:r>
            </w:ins>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43AE4BDB" w14:textId="77777777" w:rsidR="00A15080" w:rsidRPr="004D6DE3" w:rsidRDefault="00A15080" w:rsidP="002D5D5E">
            <w:pPr>
              <w:spacing w:before="100" w:beforeAutospacing="1" w:after="0"/>
              <w:jc w:val="center"/>
              <w:rPr>
                <w:ins w:id="5114" w:author="ZTE-Ma Zhifeng" w:date="2024-08-26T21:42:00Z"/>
                <w:rFonts w:ascii="Arial" w:hAnsi="Arial" w:cs="Arial"/>
                <w:color w:val="000000"/>
                <w:sz w:val="18"/>
                <w:szCs w:val="18"/>
              </w:rPr>
            </w:pPr>
            <w:ins w:id="5115" w:author="ZTE-Ma Zhifeng" w:date="2024-08-26T21:42:00Z">
              <w:r w:rsidRPr="008D6E36">
                <w:rPr>
                  <w:rFonts w:ascii="Arial" w:hAnsi="Arial" w:cs="Arial"/>
                  <w:color w:val="000000"/>
                  <w:sz w:val="18"/>
                  <w:szCs w:val="18"/>
                </w:rPr>
                <w:t>n</w:t>
              </w:r>
              <w:r>
                <w:rPr>
                  <w:rFonts w:ascii="Arial" w:hAnsi="Arial" w:cs="Arial"/>
                  <w:color w:val="000000"/>
                  <w:sz w:val="18"/>
                  <w:szCs w:val="18"/>
                </w:rPr>
                <w:t>1</w:t>
              </w:r>
              <w:r w:rsidRPr="008D6E36">
                <w:rPr>
                  <w:rFonts w:ascii="Arial" w:hAnsi="Arial" w:cs="Arial"/>
                  <w:color w:val="000000"/>
                  <w:sz w:val="18"/>
                  <w:szCs w:val="18"/>
                </w:rPr>
                <w:t xml:space="preserve"> channel bandwidths in Table 5.3.5-1</w:t>
              </w:r>
            </w:ins>
          </w:p>
        </w:tc>
        <w:tc>
          <w:tcPr>
            <w:tcW w:w="668" w:type="pct"/>
            <w:tcBorders>
              <w:top w:val="single" w:sz="4" w:space="0" w:color="auto"/>
              <w:left w:val="single" w:sz="4" w:space="0" w:color="auto"/>
              <w:right w:val="single" w:sz="4" w:space="0" w:color="auto"/>
            </w:tcBorders>
            <w:shd w:val="clear" w:color="auto" w:fill="auto"/>
            <w:vAlign w:val="center"/>
          </w:tcPr>
          <w:p w14:paraId="10A0DF76" w14:textId="77777777" w:rsidR="00A15080" w:rsidRPr="004D6DE3" w:rsidRDefault="00A15080" w:rsidP="002D5D5E">
            <w:pPr>
              <w:spacing w:after="0"/>
              <w:jc w:val="center"/>
              <w:rPr>
                <w:ins w:id="5116" w:author="ZTE-Ma Zhifeng" w:date="2024-08-26T21:42:00Z"/>
                <w:rFonts w:ascii="Arial" w:hAnsi="Arial" w:cs="Arial"/>
                <w:sz w:val="18"/>
                <w:szCs w:val="18"/>
              </w:rPr>
            </w:pPr>
            <w:ins w:id="5117" w:author="ZTE-Ma Zhifeng" w:date="2024-08-26T21:42:00Z">
              <w:r w:rsidRPr="003A114E">
                <w:rPr>
                  <w:rFonts w:ascii="Arial" w:hAnsi="Arial" w:cs="Arial"/>
                  <w:sz w:val="18"/>
                  <w:szCs w:val="18"/>
                </w:rPr>
                <w:t xml:space="preserve">4 </w:t>
              </w:r>
              <w:r w:rsidRPr="00E82598">
                <w:rPr>
                  <w:rFonts w:ascii="Arial" w:eastAsia="等线" w:hAnsi="Arial" w:cs="Arial"/>
                  <w:sz w:val="18"/>
                  <w:szCs w:val="18"/>
                  <w:lang w:eastAsia="zh-CN"/>
                </w:rPr>
                <w:t>and</w:t>
              </w:r>
              <w:r w:rsidRPr="003A114E">
                <w:rPr>
                  <w:rFonts w:ascii="Arial" w:hAnsi="Arial" w:cs="Arial"/>
                  <w:sz w:val="18"/>
                  <w:szCs w:val="18"/>
                </w:rPr>
                <w:t xml:space="preserve"> 5</w:t>
              </w:r>
            </w:ins>
          </w:p>
        </w:tc>
      </w:tr>
      <w:tr w:rsidR="00A15080" w:rsidRPr="004D6DE3" w14:paraId="07CEACE5" w14:textId="77777777" w:rsidTr="002D5D5E">
        <w:trPr>
          <w:trHeight w:val="62"/>
          <w:ins w:id="5118" w:author="ZTE-Ma Zhifeng" w:date="2024-08-26T21:42:00Z"/>
        </w:trPr>
        <w:tc>
          <w:tcPr>
            <w:tcW w:w="932" w:type="pct"/>
            <w:tcBorders>
              <w:left w:val="single" w:sz="4" w:space="0" w:color="auto"/>
              <w:right w:val="single" w:sz="4" w:space="0" w:color="auto"/>
            </w:tcBorders>
            <w:shd w:val="clear" w:color="auto" w:fill="auto"/>
            <w:vAlign w:val="center"/>
          </w:tcPr>
          <w:p w14:paraId="2D2B80ED" w14:textId="77777777" w:rsidR="00A15080" w:rsidRPr="004D6DE3" w:rsidRDefault="00A15080" w:rsidP="002D5D5E">
            <w:pPr>
              <w:spacing w:after="0"/>
              <w:rPr>
                <w:ins w:id="5119" w:author="ZTE-Ma Zhifeng" w:date="2024-08-26T21:42:00Z"/>
                <w:rFonts w:ascii="Arial" w:hAnsi="Arial" w:cs="Arial"/>
                <w:color w:val="000000"/>
                <w:sz w:val="18"/>
                <w:szCs w:val="18"/>
              </w:rPr>
            </w:pPr>
          </w:p>
        </w:tc>
        <w:tc>
          <w:tcPr>
            <w:tcW w:w="1028" w:type="pct"/>
            <w:tcBorders>
              <w:left w:val="nil"/>
              <w:right w:val="single" w:sz="4" w:space="0" w:color="auto"/>
            </w:tcBorders>
            <w:shd w:val="clear" w:color="auto" w:fill="auto"/>
          </w:tcPr>
          <w:p w14:paraId="78FDC1FC" w14:textId="77777777" w:rsidR="00A15080" w:rsidRDefault="00A15080" w:rsidP="002D5D5E">
            <w:pPr>
              <w:rPr>
                <w:ins w:id="5120" w:author="ZTE-Ma Zhifeng" w:date="2024-08-26T21:42:00Z"/>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3A07E219" w14:textId="77777777" w:rsidR="00A15080" w:rsidRPr="004D6DE3" w:rsidRDefault="00A15080" w:rsidP="002D5D5E">
            <w:pPr>
              <w:spacing w:after="0"/>
              <w:jc w:val="center"/>
              <w:rPr>
                <w:ins w:id="5121" w:author="ZTE-Ma Zhifeng" w:date="2024-08-26T21:42:00Z"/>
                <w:rFonts w:ascii="Arial" w:hAnsi="Arial" w:cs="Arial"/>
                <w:color w:val="000000"/>
                <w:sz w:val="18"/>
                <w:szCs w:val="18"/>
              </w:rPr>
            </w:pPr>
            <w:ins w:id="5122" w:author="ZTE-Ma Zhifeng" w:date="2024-08-26T21:42:00Z">
              <w:r w:rsidRPr="004D6DE3">
                <w:rPr>
                  <w:rFonts w:ascii="Arial" w:hAnsi="Arial" w:cs="Arial"/>
                  <w:color w:val="000000"/>
                  <w:sz w:val="18"/>
                  <w:szCs w:val="18"/>
                </w:rPr>
                <w:t>n</w:t>
              </w:r>
              <w:r>
                <w:rPr>
                  <w:rFonts w:ascii="Arial" w:hAnsi="Arial" w:cs="Arial"/>
                  <w:color w:val="000000"/>
                  <w:sz w:val="18"/>
                  <w:szCs w:val="18"/>
                </w:rPr>
                <w:t>3</w:t>
              </w:r>
            </w:ins>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5B79B52B" w14:textId="77777777" w:rsidR="00A15080" w:rsidRPr="004D6DE3" w:rsidRDefault="00A15080" w:rsidP="002D5D5E">
            <w:pPr>
              <w:spacing w:before="100" w:beforeAutospacing="1" w:after="0"/>
              <w:jc w:val="center"/>
              <w:rPr>
                <w:ins w:id="5123" w:author="ZTE-Ma Zhifeng" w:date="2024-08-26T21:42:00Z"/>
                <w:rFonts w:ascii="Arial" w:hAnsi="Arial" w:cs="Arial"/>
                <w:color w:val="000000"/>
                <w:sz w:val="18"/>
                <w:szCs w:val="18"/>
              </w:rPr>
            </w:pPr>
            <w:ins w:id="5124" w:author="ZTE-Ma Zhifeng" w:date="2024-08-26T21:42:00Z">
              <w:r w:rsidRPr="008D6E36">
                <w:rPr>
                  <w:rFonts w:ascii="Arial" w:hAnsi="Arial" w:cs="Arial"/>
                  <w:color w:val="000000"/>
                  <w:sz w:val="18"/>
                  <w:szCs w:val="18"/>
                </w:rPr>
                <w:t>n</w:t>
              </w:r>
              <w:r>
                <w:rPr>
                  <w:rFonts w:ascii="Arial" w:hAnsi="Arial" w:cs="Arial"/>
                  <w:color w:val="000000"/>
                  <w:sz w:val="18"/>
                  <w:szCs w:val="18"/>
                </w:rPr>
                <w:t>3</w:t>
              </w:r>
              <w:r w:rsidRPr="008D6E36">
                <w:rPr>
                  <w:rFonts w:ascii="Arial" w:hAnsi="Arial" w:cs="Arial"/>
                  <w:color w:val="000000"/>
                  <w:sz w:val="18"/>
                  <w:szCs w:val="18"/>
                </w:rPr>
                <w:t xml:space="preserve"> channel bandwidths in Table 5.3.5-1</w:t>
              </w:r>
            </w:ins>
          </w:p>
        </w:tc>
        <w:tc>
          <w:tcPr>
            <w:tcW w:w="668" w:type="pct"/>
            <w:tcBorders>
              <w:left w:val="single" w:sz="4" w:space="0" w:color="auto"/>
              <w:right w:val="single" w:sz="4" w:space="0" w:color="auto"/>
            </w:tcBorders>
            <w:vAlign w:val="center"/>
          </w:tcPr>
          <w:p w14:paraId="67281586" w14:textId="77777777" w:rsidR="00A15080" w:rsidRPr="004D6DE3" w:rsidRDefault="00A15080" w:rsidP="002D5D5E">
            <w:pPr>
              <w:spacing w:after="0"/>
              <w:rPr>
                <w:ins w:id="5125" w:author="ZTE-Ma Zhifeng" w:date="2024-08-26T21:42:00Z"/>
                <w:rFonts w:ascii="Arial" w:hAnsi="Arial" w:cs="Arial"/>
                <w:sz w:val="18"/>
                <w:szCs w:val="18"/>
              </w:rPr>
            </w:pPr>
          </w:p>
        </w:tc>
      </w:tr>
      <w:tr w:rsidR="00A15080" w:rsidRPr="004D6DE3" w14:paraId="498E20EE" w14:textId="77777777" w:rsidTr="002D5D5E">
        <w:trPr>
          <w:trHeight w:val="62"/>
          <w:ins w:id="5126" w:author="ZTE-Ma Zhifeng" w:date="2024-08-26T21:42:00Z"/>
        </w:trPr>
        <w:tc>
          <w:tcPr>
            <w:tcW w:w="932" w:type="pct"/>
            <w:tcBorders>
              <w:left w:val="single" w:sz="4" w:space="0" w:color="auto"/>
              <w:bottom w:val="single" w:sz="4" w:space="0" w:color="auto"/>
              <w:right w:val="single" w:sz="4" w:space="0" w:color="auto"/>
            </w:tcBorders>
            <w:shd w:val="clear" w:color="auto" w:fill="auto"/>
            <w:vAlign w:val="center"/>
          </w:tcPr>
          <w:p w14:paraId="1ECB804B" w14:textId="77777777" w:rsidR="00A15080" w:rsidRPr="004D6DE3" w:rsidRDefault="00A15080" w:rsidP="002D5D5E">
            <w:pPr>
              <w:spacing w:after="0"/>
              <w:rPr>
                <w:ins w:id="5127" w:author="ZTE-Ma Zhifeng" w:date="2024-08-26T21:42:00Z"/>
                <w:rFonts w:ascii="Arial" w:hAnsi="Arial" w:cs="Arial"/>
                <w:color w:val="000000"/>
                <w:sz w:val="18"/>
                <w:szCs w:val="18"/>
              </w:rPr>
            </w:pPr>
          </w:p>
        </w:tc>
        <w:tc>
          <w:tcPr>
            <w:tcW w:w="1028" w:type="pct"/>
            <w:tcBorders>
              <w:left w:val="nil"/>
              <w:bottom w:val="single" w:sz="4" w:space="0" w:color="auto"/>
              <w:right w:val="single" w:sz="4" w:space="0" w:color="auto"/>
            </w:tcBorders>
            <w:shd w:val="clear" w:color="auto" w:fill="auto"/>
          </w:tcPr>
          <w:p w14:paraId="00059272" w14:textId="77777777" w:rsidR="00A15080" w:rsidRDefault="00A15080" w:rsidP="002D5D5E">
            <w:pPr>
              <w:rPr>
                <w:ins w:id="5128" w:author="ZTE-Ma Zhifeng" w:date="2024-08-26T21:42:00Z"/>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70CFC0AE" w14:textId="77777777" w:rsidR="00A15080" w:rsidRPr="004D6DE3" w:rsidRDefault="00A15080" w:rsidP="002D5D5E">
            <w:pPr>
              <w:spacing w:after="0"/>
              <w:jc w:val="center"/>
              <w:rPr>
                <w:ins w:id="5129" w:author="ZTE-Ma Zhifeng" w:date="2024-08-26T21:42:00Z"/>
                <w:rFonts w:ascii="Arial" w:hAnsi="Arial" w:cs="Arial"/>
                <w:color w:val="000000"/>
                <w:sz w:val="18"/>
                <w:szCs w:val="18"/>
              </w:rPr>
            </w:pPr>
            <w:ins w:id="5130" w:author="ZTE-Ma Zhifeng" w:date="2024-08-26T21:42:00Z">
              <w:r w:rsidRPr="004D6DE3">
                <w:rPr>
                  <w:rFonts w:ascii="Arial" w:hAnsi="Arial" w:cs="Arial"/>
                  <w:color w:val="000000"/>
                  <w:sz w:val="18"/>
                  <w:szCs w:val="18"/>
                </w:rPr>
                <w:t>n</w:t>
              </w:r>
              <w:r>
                <w:rPr>
                  <w:rFonts w:ascii="Arial" w:hAnsi="Arial" w:cs="Arial"/>
                  <w:color w:val="000000"/>
                  <w:sz w:val="18"/>
                  <w:szCs w:val="18"/>
                </w:rPr>
                <w:t>7</w:t>
              </w:r>
            </w:ins>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6D1FC5ED" w14:textId="77777777" w:rsidR="00A15080" w:rsidRPr="004D6DE3" w:rsidRDefault="00A15080" w:rsidP="002D5D5E">
            <w:pPr>
              <w:spacing w:before="100" w:beforeAutospacing="1" w:after="0"/>
              <w:jc w:val="center"/>
              <w:rPr>
                <w:ins w:id="5131" w:author="ZTE-Ma Zhifeng" w:date="2024-08-26T21:42:00Z"/>
                <w:rFonts w:ascii="Arial" w:hAnsi="Arial" w:cs="Arial"/>
                <w:color w:val="000000"/>
                <w:sz w:val="18"/>
                <w:szCs w:val="18"/>
              </w:rPr>
            </w:pPr>
            <w:ins w:id="5132" w:author="ZTE-Ma Zhifeng" w:date="2024-08-26T21:42:00Z">
              <w:r w:rsidRPr="008D6E36">
                <w:rPr>
                  <w:rFonts w:ascii="Arial" w:hAnsi="Arial" w:cs="Arial"/>
                  <w:color w:val="000000"/>
                  <w:sz w:val="18"/>
                  <w:szCs w:val="18"/>
                </w:rPr>
                <w:t>n</w:t>
              </w:r>
              <w:r>
                <w:rPr>
                  <w:rFonts w:ascii="Arial" w:hAnsi="Arial" w:cs="Arial"/>
                  <w:color w:val="000000"/>
                  <w:sz w:val="18"/>
                  <w:szCs w:val="18"/>
                </w:rPr>
                <w:t>7</w:t>
              </w:r>
              <w:r w:rsidRPr="008D6E36">
                <w:rPr>
                  <w:rFonts w:ascii="Arial" w:hAnsi="Arial" w:cs="Arial"/>
                  <w:color w:val="000000"/>
                  <w:sz w:val="18"/>
                  <w:szCs w:val="18"/>
                </w:rPr>
                <w:t xml:space="preserve"> channel bandwidths in Table 5.3.5-1</w:t>
              </w:r>
            </w:ins>
          </w:p>
        </w:tc>
        <w:tc>
          <w:tcPr>
            <w:tcW w:w="668" w:type="pct"/>
            <w:tcBorders>
              <w:left w:val="single" w:sz="4" w:space="0" w:color="auto"/>
              <w:bottom w:val="single" w:sz="4" w:space="0" w:color="auto"/>
              <w:right w:val="single" w:sz="4" w:space="0" w:color="auto"/>
            </w:tcBorders>
            <w:vAlign w:val="center"/>
          </w:tcPr>
          <w:p w14:paraId="76F90051" w14:textId="77777777" w:rsidR="00A15080" w:rsidRPr="004D6DE3" w:rsidRDefault="00A15080" w:rsidP="002D5D5E">
            <w:pPr>
              <w:spacing w:after="0"/>
              <w:rPr>
                <w:ins w:id="5133" w:author="ZTE-Ma Zhifeng" w:date="2024-08-26T21:42:00Z"/>
                <w:rFonts w:ascii="Arial" w:hAnsi="Arial" w:cs="Arial"/>
                <w:sz w:val="18"/>
                <w:szCs w:val="18"/>
              </w:rPr>
            </w:pPr>
          </w:p>
        </w:tc>
      </w:tr>
    </w:tbl>
    <w:p w14:paraId="6C922DE3" w14:textId="77777777" w:rsidR="00A15080" w:rsidRDefault="00A15080" w:rsidP="00A15080">
      <w:pPr>
        <w:spacing w:after="0"/>
        <w:rPr>
          <w:ins w:id="5134" w:author="ZTE-Ma Zhifeng" w:date="2024-08-26T21:42:00Z"/>
          <w:rFonts w:eastAsia="Calibri"/>
          <w:lang w:eastAsia="ko-KR"/>
        </w:rPr>
      </w:pPr>
    </w:p>
    <w:p w14:paraId="3EF75F17" w14:textId="77777777" w:rsidR="00A15080" w:rsidRPr="004D6DE3" w:rsidRDefault="00A15080" w:rsidP="00A15080">
      <w:pPr>
        <w:spacing w:after="0"/>
        <w:rPr>
          <w:ins w:id="5135" w:author="ZTE-Ma Zhifeng" w:date="2024-08-26T21:42:00Z"/>
          <w:rFonts w:cs="Arial"/>
          <w:i/>
          <w:color w:val="FF0000"/>
          <w:kern w:val="2"/>
          <w:lang w:val="en-US" w:eastAsia="zh-CN"/>
        </w:rPr>
      </w:pPr>
      <w:ins w:id="5136" w:author="ZTE-Ma Zhifeng" w:date="2024-08-26T21:42:00Z">
        <w:r w:rsidRPr="004D6DE3">
          <w:rPr>
            <w:rFonts w:cs="Arial" w:hint="eastAsia"/>
            <w:i/>
            <w:color w:val="FF0000"/>
            <w:kern w:val="2"/>
            <w:lang w:val="en-US" w:eastAsia="zh-CN"/>
          </w:rPr>
          <w:t xml:space="preserve">Editor's note: </w:t>
        </w:r>
        <w:r>
          <w:rPr>
            <w:rFonts w:cs="Arial"/>
            <w:i/>
            <w:color w:val="FF0000"/>
            <w:kern w:val="2"/>
            <w:lang w:val="en-US" w:eastAsia="zh-CN"/>
          </w:rPr>
          <w:t>The valid UL configurations shall refer to the Annex B.</w:t>
        </w:r>
      </w:ins>
    </w:p>
    <w:p w14:paraId="3307D87D" w14:textId="77777777" w:rsidR="00A15080" w:rsidRDefault="00A15080" w:rsidP="00A15080">
      <w:pPr>
        <w:rPr>
          <w:ins w:id="5137" w:author="ZTE-Ma Zhifeng" w:date="2024-08-26T21:42:00Z"/>
        </w:rPr>
      </w:pPr>
    </w:p>
    <w:p w14:paraId="4F08F2CD" w14:textId="32E488A4" w:rsidR="00A15080" w:rsidRPr="00A15080" w:rsidRDefault="00A15080" w:rsidP="00A15080">
      <w:pPr>
        <w:pStyle w:val="41"/>
        <w:rPr>
          <w:ins w:id="5138" w:author="ZTE-Ma Zhifeng" w:date="2024-08-26T21:42:00Z"/>
        </w:rPr>
      </w:pPr>
      <w:bookmarkStart w:id="5139" w:name="_Toc175687562"/>
      <w:ins w:id="5140" w:author="ZTE-Ma Zhifeng" w:date="2024-08-26T21:42:00Z">
        <w:r w:rsidRPr="00A15080">
          <w:t>5.</w:t>
        </w:r>
      </w:ins>
      <w:ins w:id="5141" w:author="ZTE-Ma Zhifeng" w:date="2024-08-26T21:47:00Z">
        <w:r>
          <w:t>9</w:t>
        </w:r>
      </w:ins>
      <w:ins w:id="5142" w:author="ZTE-Ma Zhifeng" w:date="2024-08-26T21:42:00Z">
        <w:r w:rsidRPr="00A15080">
          <w:t>.1.3</w:t>
        </w:r>
        <w:r w:rsidRPr="00A15080">
          <w:tab/>
          <w:t>∆T</w:t>
        </w:r>
        <w:r w:rsidRPr="00A15080">
          <w:rPr>
            <w:vertAlign w:val="subscript"/>
          </w:rPr>
          <w:t>IB</w:t>
        </w:r>
        <w:r w:rsidRPr="00A15080">
          <w:rPr>
            <w:rFonts w:hint="eastAsia"/>
            <w:vertAlign w:val="subscript"/>
          </w:rPr>
          <w:t>,c</w:t>
        </w:r>
        <w:r w:rsidRPr="00A15080">
          <w:t xml:space="preserve"> and ∆R</w:t>
        </w:r>
        <w:r w:rsidRPr="00A15080">
          <w:rPr>
            <w:vertAlign w:val="subscript"/>
          </w:rPr>
          <w:t>IB</w:t>
        </w:r>
        <w:r w:rsidRPr="00A15080">
          <w:rPr>
            <w:rFonts w:hint="eastAsia"/>
            <w:vertAlign w:val="subscript"/>
          </w:rPr>
          <w:t>,c</w:t>
        </w:r>
        <w:r w:rsidRPr="00A15080">
          <w:t xml:space="preserve"> values</w:t>
        </w:r>
        <w:bookmarkEnd w:id="5139"/>
      </w:ins>
    </w:p>
    <w:p w14:paraId="25576F93" w14:textId="77777777" w:rsidR="00A15080" w:rsidRPr="008A04AB" w:rsidRDefault="00A15080" w:rsidP="00A15080">
      <w:pPr>
        <w:rPr>
          <w:ins w:id="5143" w:author="ZTE-Ma Zhifeng" w:date="2024-08-26T21:42:00Z"/>
          <w:rFonts w:cs="Arial"/>
          <w:i/>
          <w:color w:val="FF0000"/>
          <w:kern w:val="2"/>
          <w:lang w:val="en-US" w:eastAsia="zh-CN"/>
        </w:rPr>
      </w:pPr>
      <w:ins w:id="5144" w:author="ZTE-Ma Zhifeng" w:date="2024-08-26T21:42:00Z">
        <w:r w:rsidRPr="008A04AB">
          <w:rPr>
            <w:rFonts w:cs="Arial" w:hint="eastAsia"/>
            <w:i/>
            <w:color w:val="FF0000"/>
            <w:kern w:val="2"/>
            <w:lang w:val="en-US" w:eastAsia="zh-CN"/>
          </w:rPr>
          <w:t>Editor</w:t>
        </w:r>
        <w:r w:rsidRPr="008A04AB">
          <w:rPr>
            <w:rFonts w:cs="Arial" w:hint="eastAsia"/>
            <w:i/>
            <w:color w:val="FF0000"/>
            <w:kern w:val="2"/>
            <w:lang w:val="en-US" w:eastAsia="zh-CN"/>
          </w:rPr>
          <w:t>’</w:t>
        </w:r>
        <w:r w:rsidRPr="008A04AB">
          <w:rPr>
            <w:rFonts w:cs="Arial" w:hint="eastAsia"/>
            <w:i/>
            <w:color w:val="FF0000"/>
            <w:kern w:val="2"/>
            <w:lang w:val="en-US" w:eastAsia="zh-CN"/>
          </w:rPr>
          <w:t>s</w:t>
        </w:r>
        <w:r>
          <w:rPr>
            <w:rFonts w:cs="Arial" w:hint="eastAsia"/>
            <w:i/>
            <w:color w:val="FF0000"/>
            <w:kern w:val="2"/>
            <w:lang w:val="en-US" w:eastAsia="zh-CN"/>
          </w:rPr>
          <w:t xml:space="preserve"> note: F</w:t>
        </w:r>
        <w:r w:rsidRPr="008A04AB">
          <w:rPr>
            <w:rFonts w:cs="Arial" w:hint="eastAsia"/>
            <w:i/>
            <w:color w:val="FF0000"/>
            <w:kern w:val="2"/>
            <w:lang w:val="en-US" w:eastAsia="zh-CN"/>
          </w:rPr>
          <w:t xml:space="preserve">or the table of </w:t>
        </w:r>
        <w:r w:rsidRPr="008A04AB">
          <w:rPr>
            <w:rFonts w:ascii="MS Gothic" w:eastAsia="MS Gothic" w:hAnsi="MS Gothic" w:cs="MS Gothic" w:hint="eastAsia"/>
            <w:i/>
            <w:color w:val="FF0000"/>
            <w:kern w:val="2"/>
            <w:lang w:val="en-US" w:eastAsia="zh-CN"/>
          </w:rPr>
          <w:t>∆</w:t>
        </w:r>
        <w:r w:rsidRPr="008A04AB">
          <w:rPr>
            <w:rFonts w:cs="Arial" w:hint="eastAsia"/>
            <w:i/>
            <w:color w:val="FF0000"/>
            <w:kern w:val="2"/>
            <w:lang w:val="en-US" w:eastAsia="zh-CN"/>
          </w:rPr>
          <w:t>T</w:t>
        </w:r>
        <w:r w:rsidRPr="008A04AB">
          <w:rPr>
            <w:rFonts w:cs="Arial" w:hint="eastAsia"/>
            <w:i/>
            <w:color w:val="FF0000"/>
            <w:kern w:val="2"/>
            <w:vertAlign w:val="subscript"/>
            <w:lang w:val="en-US" w:eastAsia="zh-CN"/>
          </w:rPr>
          <w:t>IB,c</w:t>
        </w:r>
        <w:r w:rsidRPr="008A04AB">
          <w:rPr>
            <w:rFonts w:cs="Arial" w:hint="eastAsia"/>
            <w:i/>
            <w:color w:val="FF0000"/>
            <w:kern w:val="2"/>
            <w:lang w:val="en-US" w:eastAsia="zh-CN"/>
          </w:rPr>
          <w:t xml:space="preserve"> and </w:t>
        </w:r>
        <w:r w:rsidRPr="008A04AB">
          <w:rPr>
            <w:rFonts w:ascii="MS Gothic" w:eastAsia="MS Gothic" w:hAnsi="MS Gothic" w:cs="MS Gothic" w:hint="eastAsia"/>
            <w:i/>
            <w:color w:val="FF0000"/>
            <w:kern w:val="2"/>
            <w:lang w:val="en-US" w:eastAsia="zh-CN"/>
          </w:rPr>
          <w:t>∆</w:t>
        </w:r>
        <w:r w:rsidRPr="008A04AB">
          <w:rPr>
            <w:rFonts w:cs="Arial" w:hint="eastAsia"/>
            <w:i/>
            <w:color w:val="FF0000"/>
            <w:kern w:val="2"/>
            <w:lang w:val="en-US" w:eastAsia="zh-CN"/>
          </w:rPr>
          <w:t>R</w:t>
        </w:r>
        <w:r w:rsidRPr="008A04AB">
          <w:rPr>
            <w:rFonts w:cs="Arial" w:hint="eastAsia"/>
            <w:i/>
            <w:color w:val="FF0000"/>
            <w:kern w:val="2"/>
            <w:vertAlign w:val="subscript"/>
            <w:lang w:val="en-US" w:eastAsia="zh-CN"/>
          </w:rPr>
          <w:t>IB,c</w:t>
        </w:r>
        <w:r w:rsidRPr="008A04AB">
          <w:rPr>
            <w:rFonts w:cs="Arial" w:hint="eastAsia"/>
            <w:i/>
            <w:color w:val="FF0000"/>
            <w:kern w:val="2"/>
            <w:lang w:val="en-US" w:eastAsia="zh-CN"/>
          </w:rPr>
          <w:t xml:space="preserve"> values, please use the same table format as in the latest TS 38.101-1.</w:t>
        </w:r>
      </w:ins>
    </w:p>
    <w:p w14:paraId="266030B9" w14:textId="77777777" w:rsidR="00A15080" w:rsidRDefault="00A15080" w:rsidP="00A15080">
      <w:pPr>
        <w:rPr>
          <w:ins w:id="5145" w:author="ZTE-Ma Zhifeng" w:date="2024-08-26T21:42:00Z"/>
        </w:rPr>
      </w:pPr>
      <w:ins w:id="5146" w:author="ZTE-Ma Zhifeng" w:date="2024-08-26T21:42:00Z">
        <w:r>
          <w:t xml:space="preserve">For </w:t>
        </w:r>
        <w:r w:rsidRPr="00D356DA">
          <w:rPr>
            <w:lang w:val="en-US" w:eastAsia="zh-CN"/>
          </w:rPr>
          <w:t>CA_n1A-n3A-n7A</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w:t>
        </w:r>
        <w:r w:rsidRPr="005A43BB">
          <w:rPr>
            <w:rFonts w:hint="eastAsia"/>
          </w:rPr>
          <w:t>have</w:t>
        </w:r>
        <w:r>
          <w:t xml:space="preserve"> </w:t>
        </w:r>
        <w:r w:rsidRPr="00BE2404">
          <w:rPr>
            <w:rFonts w:hint="eastAsia"/>
          </w:rPr>
          <w:t>already</w:t>
        </w:r>
        <w:r>
          <w:t xml:space="preserve"> </w:t>
        </w:r>
        <w:r w:rsidRPr="005A43BB">
          <w:rPr>
            <w:rFonts w:hint="eastAsia"/>
          </w:rPr>
          <w:t>been</w:t>
        </w:r>
        <w:r>
          <w:t xml:space="preserve"> </w:t>
        </w:r>
        <w:r w:rsidRPr="00BE2404">
          <w:rPr>
            <w:rFonts w:hint="eastAsia"/>
          </w:rPr>
          <w:t>specified</w:t>
        </w:r>
        <w:r>
          <w:t xml:space="preserve"> </w:t>
        </w:r>
        <w:r w:rsidRPr="00BE2404">
          <w:rPr>
            <w:rFonts w:hint="eastAsia"/>
          </w:rPr>
          <w:t>in</w:t>
        </w:r>
        <w:r>
          <w:t xml:space="preserve"> TS 38.101-1.</w:t>
        </w:r>
      </w:ins>
    </w:p>
    <w:p w14:paraId="5339E646" w14:textId="29DD1103" w:rsidR="00A15080" w:rsidRPr="00A15080" w:rsidRDefault="00A15080" w:rsidP="00A15080">
      <w:pPr>
        <w:pStyle w:val="31"/>
        <w:rPr>
          <w:ins w:id="5147" w:author="ZTE-Ma Zhifeng" w:date="2024-08-26T21:42:00Z"/>
          <w:rFonts w:cs="Arial"/>
          <w:szCs w:val="28"/>
          <w:lang w:val="en-US" w:eastAsia="zh-CN"/>
          <w:rPrChange w:id="5148" w:author="ZTE-Ma Zhifeng" w:date="2024-08-26T21:42:00Z">
            <w:rPr>
              <w:ins w:id="5149" w:author="ZTE-Ma Zhifeng" w:date="2024-08-26T21:42:00Z"/>
              <w:rFonts w:cs="Arial"/>
              <w:szCs w:val="28"/>
            </w:rPr>
          </w:rPrChange>
        </w:rPr>
      </w:pPr>
      <w:bookmarkStart w:id="5150" w:name="_Toc175687563"/>
      <w:ins w:id="5151" w:author="ZTE-Ma Zhifeng" w:date="2024-08-26T21:42:00Z">
        <w:r w:rsidRPr="00A15080">
          <w:rPr>
            <w:rFonts w:cs="Arial"/>
            <w:szCs w:val="28"/>
            <w:lang w:val="en-US" w:eastAsia="zh-CN"/>
            <w:rPrChange w:id="5152" w:author="ZTE-Ma Zhifeng" w:date="2024-08-26T21:42:00Z">
              <w:rPr>
                <w:rFonts w:cs="Arial"/>
                <w:szCs w:val="28"/>
              </w:rPr>
            </w:rPrChange>
          </w:rPr>
          <w:lastRenderedPageBreak/>
          <w:t>5.</w:t>
        </w:r>
      </w:ins>
      <w:ins w:id="5153" w:author="ZTE-Ma Zhifeng" w:date="2024-08-26T21:47:00Z">
        <w:r>
          <w:rPr>
            <w:rFonts w:cs="Arial"/>
            <w:szCs w:val="28"/>
            <w:lang w:val="en-US" w:eastAsia="zh-CN"/>
          </w:rPr>
          <w:t>9</w:t>
        </w:r>
      </w:ins>
      <w:ins w:id="5154" w:author="ZTE-Ma Zhifeng" w:date="2024-08-26T21:42:00Z">
        <w:r w:rsidRPr="00A15080">
          <w:rPr>
            <w:rFonts w:cs="Arial"/>
            <w:szCs w:val="28"/>
            <w:lang w:val="en-US" w:eastAsia="zh-CN"/>
            <w:rPrChange w:id="5155" w:author="ZTE-Ma Zhifeng" w:date="2024-08-26T21:42:00Z">
              <w:rPr>
                <w:rFonts w:cs="Arial"/>
                <w:szCs w:val="28"/>
              </w:rPr>
            </w:rPrChange>
          </w:rPr>
          <w:t>.2</w:t>
        </w:r>
        <w:r w:rsidRPr="00A15080">
          <w:rPr>
            <w:rFonts w:cs="Arial"/>
            <w:szCs w:val="28"/>
            <w:lang w:val="en-US" w:eastAsia="zh-CN"/>
            <w:rPrChange w:id="5156" w:author="ZTE-Ma Zhifeng" w:date="2024-08-26T21:42:00Z">
              <w:rPr>
                <w:rFonts w:cs="Arial"/>
                <w:szCs w:val="28"/>
              </w:rPr>
            </w:rPrChange>
          </w:rPr>
          <w:tab/>
          <w:t>Specific for 2 bands UL CA</w:t>
        </w:r>
        <w:bookmarkEnd w:id="5150"/>
      </w:ins>
    </w:p>
    <w:p w14:paraId="6F43E6B1" w14:textId="2A63FD08" w:rsidR="00A15080" w:rsidRPr="00A15080" w:rsidRDefault="00A15080">
      <w:pPr>
        <w:pStyle w:val="41"/>
        <w:rPr>
          <w:ins w:id="5157" w:author="ZTE-Ma Zhifeng" w:date="2024-08-26T21:42:00Z"/>
          <w:rPrChange w:id="5158" w:author="ZTE-Ma Zhifeng" w:date="2024-08-26T21:43:00Z">
            <w:rPr>
              <w:ins w:id="5159" w:author="ZTE-Ma Zhifeng" w:date="2024-08-26T21:42:00Z"/>
              <w:rFonts w:eastAsia="Times New Roman"/>
              <w:lang w:eastAsia="en-GB"/>
            </w:rPr>
          </w:rPrChange>
        </w:rPr>
        <w:pPrChange w:id="5160" w:author="ZTE-Ma Zhifeng" w:date="2024-08-26T21:43:00Z">
          <w:pPr>
            <w:pStyle w:val="41"/>
            <w:overflowPunct w:val="0"/>
            <w:autoSpaceDE w:val="0"/>
            <w:autoSpaceDN w:val="0"/>
            <w:adjustRightInd w:val="0"/>
            <w:textAlignment w:val="baseline"/>
          </w:pPr>
        </w:pPrChange>
      </w:pPr>
      <w:bookmarkStart w:id="5161" w:name="_Toc175687564"/>
      <w:ins w:id="5162" w:author="ZTE-Ma Zhifeng" w:date="2024-08-26T21:42:00Z">
        <w:r w:rsidRPr="00A15080">
          <w:rPr>
            <w:rPrChange w:id="5163" w:author="ZTE-Ma Zhifeng" w:date="2024-08-26T21:43:00Z">
              <w:rPr>
                <w:rFonts w:eastAsia="Times New Roman"/>
                <w:lang w:eastAsia="en-GB"/>
              </w:rPr>
            </w:rPrChange>
          </w:rPr>
          <w:t>5.</w:t>
        </w:r>
      </w:ins>
      <w:ins w:id="5164" w:author="ZTE-Ma Zhifeng" w:date="2024-08-26T21:47:00Z">
        <w:r>
          <w:t>9</w:t>
        </w:r>
      </w:ins>
      <w:ins w:id="5165" w:author="ZTE-Ma Zhifeng" w:date="2024-08-26T21:42:00Z">
        <w:r w:rsidRPr="00A15080">
          <w:rPr>
            <w:rPrChange w:id="5166" w:author="ZTE-Ma Zhifeng" w:date="2024-08-26T21:43:00Z">
              <w:rPr>
                <w:rFonts w:eastAsia="Times New Roman"/>
                <w:lang w:eastAsia="en-GB"/>
              </w:rPr>
            </w:rPrChange>
          </w:rPr>
          <w:t>.2.1</w:t>
        </w:r>
        <w:r w:rsidRPr="00A15080">
          <w:rPr>
            <w:rPrChange w:id="5167" w:author="ZTE-Ma Zhifeng" w:date="2024-08-26T21:43:00Z">
              <w:rPr>
                <w:rFonts w:eastAsia="Times New Roman"/>
                <w:lang w:eastAsia="en-GB"/>
              </w:rPr>
            </w:rPrChange>
          </w:rPr>
          <w:tab/>
          <w:t>UE co-existence studies</w:t>
        </w:r>
        <w:bookmarkEnd w:id="5161"/>
      </w:ins>
    </w:p>
    <w:p w14:paraId="1AF5F749" w14:textId="77777777" w:rsidR="00A15080" w:rsidRDefault="00A15080" w:rsidP="00A15080">
      <w:pPr>
        <w:rPr>
          <w:ins w:id="5168" w:author="ZTE-Ma Zhifeng" w:date="2024-08-26T21:42:00Z"/>
          <w:i/>
          <w:iCs/>
          <w:color w:val="FF0000"/>
          <w:lang w:val="en-US" w:eastAsia="zh-CN"/>
        </w:rPr>
      </w:pPr>
      <w:ins w:id="5169" w:author="ZTE-Ma Zhifeng" w:date="2024-08-26T21:42:00Z">
        <w:r>
          <w:rPr>
            <w:rFonts w:cs="Arial" w:hint="eastAsia"/>
            <w:i/>
            <w:color w:val="FF0000"/>
            <w:kern w:val="2"/>
            <w:lang w:val="en-US" w:eastAsia="zh-CN"/>
          </w:rPr>
          <w:t>Editor</w:t>
        </w:r>
        <w:r>
          <w:rPr>
            <w:rFonts w:cs="Arial"/>
            <w:i/>
            <w:color w:val="FF0000"/>
            <w:kern w:val="2"/>
            <w:lang w:val="en-US" w:eastAsia="zh-CN"/>
          </w:rPr>
          <w:t>’</w:t>
        </w:r>
        <w:r>
          <w:rPr>
            <w:rFonts w:cs="Arial" w:hint="eastAsia"/>
            <w:i/>
            <w:color w:val="FF0000"/>
            <w:kern w:val="2"/>
            <w:lang w:val="en-US" w:eastAsia="zh-CN"/>
          </w:rPr>
          <w:t xml:space="preserve">s </w:t>
        </w:r>
        <w:r>
          <w:rPr>
            <w:rFonts w:hint="eastAsia"/>
            <w:i/>
            <w:iCs/>
            <w:color w:val="FF0000"/>
            <w:lang w:val="en-US" w:eastAsia="zh-CN"/>
          </w:rPr>
          <w:t>Note: The tables in this section are provided to identify potential issues to be analy</w:t>
        </w:r>
        <w:r>
          <w:rPr>
            <w:i/>
            <w:iCs/>
            <w:color w:val="FF0000"/>
            <w:lang w:val="en-US" w:eastAsia="zh-CN"/>
          </w:rPr>
          <w:t>z</w:t>
        </w:r>
        <w:r>
          <w:rPr>
            <w:rFonts w:hint="eastAsia"/>
            <w:i/>
            <w:iCs/>
            <w:color w:val="FF0000"/>
            <w:lang w:val="en-US" w:eastAsia="zh-CN"/>
          </w:rPr>
          <w:t>ed based on interference frequency range calculations, whether to specify the MSD related to collisions with the victim receiver frequency range should be based on the detailed REFSENS analysis.</w:t>
        </w:r>
      </w:ins>
    </w:p>
    <w:p w14:paraId="691C5D0C" w14:textId="6198BA98" w:rsidR="00A15080" w:rsidRPr="00242348" w:rsidRDefault="00A15080" w:rsidP="00A15080">
      <w:pPr>
        <w:pStyle w:val="51"/>
        <w:overflowPunct w:val="0"/>
        <w:autoSpaceDE w:val="0"/>
        <w:autoSpaceDN w:val="0"/>
        <w:adjustRightInd w:val="0"/>
        <w:textAlignment w:val="baseline"/>
        <w:rPr>
          <w:ins w:id="5170" w:author="ZTE-Ma Zhifeng" w:date="2024-08-26T21:42:00Z"/>
          <w:snapToGrid w:val="0"/>
          <w:lang w:eastAsia="en-GB"/>
        </w:rPr>
      </w:pPr>
      <w:bookmarkStart w:id="5171" w:name="_Toc175687565"/>
      <w:ins w:id="5172" w:author="ZTE-Ma Zhifeng" w:date="2024-08-26T21:42:00Z">
        <w:r w:rsidRPr="00242348">
          <w:rPr>
            <w:rFonts w:hint="eastAsia"/>
            <w:snapToGrid w:val="0"/>
            <w:lang w:eastAsia="en-GB"/>
          </w:rPr>
          <w:t>5.</w:t>
        </w:r>
      </w:ins>
      <w:ins w:id="5173" w:author="ZTE-Ma Zhifeng" w:date="2024-08-26T21:47:00Z">
        <w:r>
          <w:rPr>
            <w:snapToGrid w:val="0"/>
            <w:lang w:eastAsia="en-GB"/>
          </w:rPr>
          <w:t>9</w:t>
        </w:r>
      </w:ins>
      <w:ins w:id="5174" w:author="ZTE-Ma Zhifeng" w:date="2024-08-26T21:42:00Z">
        <w:r w:rsidRPr="00242348">
          <w:rPr>
            <w:snapToGrid w:val="0"/>
            <w:lang w:eastAsia="en-GB"/>
          </w:rPr>
          <w:t>.2.</w:t>
        </w:r>
        <w:r>
          <w:rPr>
            <w:snapToGrid w:val="0"/>
            <w:lang w:eastAsia="en-GB"/>
          </w:rPr>
          <w:t>1</w:t>
        </w:r>
        <w:r w:rsidRPr="00242348">
          <w:rPr>
            <w:snapToGrid w:val="0"/>
            <w:lang w:eastAsia="en-GB"/>
          </w:rPr>
          <w:t>.1</w:t>
        </w:r>
        <w:r w:rsidRPr="00242348">
          <w:rPr>
            <w:snapToGrid w:val="0"/>
            <w:lang w:eastAsia="en-GB"/>
          </w:rPr>
          <w:tab/>
          <w:t>Co-existence studies for 2UL band with 1CC per band</w:t>
        </w:r>
        <w:bookmarkEnd w:id="5171"/>
      </w:ins>
    </w:p>
    <w:p w14:paraId="002A71AD" w14:textId="77777777" w:rsidR="00A15080" w:rsidRPr="0007219E" w:rsidRDefault="00A15080" w:rsidP="00A15080">
      <w:pPr>
        <w:rPr>
          <w:ins w:id="5175" w:author="ZTE-Ma Zhifeng" w:date="2024-08-26T21:42:00Z"/>
          <w:i/>
          <w:iCs/>
          <w:color w:val="FF0000"/>
          <w:lang w:val="en-US" w:eastAsia="zh-CN"/>
        </w:rPr>
      </w:pPr>
      <w:ins w:id="5176" w:author="ZTE-Ma Zhifeng" w:date="2024-08-26T21:42:00Z">
        <w:r>
          <w:rPr>
            <w:rFonts w:cs="Arial" w:hint="eastAsia"/>
            <w:i/>
            <w:color w:val="FF0000"/>
            <w:kern w:val="2"/>
            <w:lang w:val="en-US" w:eastAsia="zh-CN"/>
          </w:rPr>
          <w:t>Editor</w:t>
        </w:r>
        <w:r>
          <w:rPr>
            <w:rFonts w:cs="Arial"/>
            <w:i/>
            <w:color w:val="FF0000"/>
            <w:kern w:val="2"/>
            <w:lang w:val="en-US" w:eastAsia="zh-CN"/>
          </w:rPr>
          <w:t>’</w:t>
        </w:r>
        <w:r>
          <w:rPr>
            <w:rFonts w:cs="Arial" w:hint="eastAsia"/>
            <w:i/>
            <w:color w:val="FF0000"/>
            <w:kern w:val="2"/>
            <w:lang w:val="en-US" w:eastAsia="zh-CN"/>
          </w:rPr>
          <w:t xml:space="preserve">s </w:t>
        </w:r>
        <w:r>
          <w:rPr>
            <w:rFonts w:hint="eastAsia"/>
            <w:i/>
            <w:iCs/>
            <w:color w:val="FF0000"/>
            <w:lang w:val="en-US" w:eastAsia="zh-CN"/>
          </w:rPr>
          <w:t xml:space="preserve">Note: </w:t>
        </w:r>
        <w:r w:rsidRPr="0007219E">
          <w:rPr>
            <w:i/>
            <w:iCs/>
            <w:color w:val="FF0000"/>
            <w:lang w:val="en-US" w:eastAsia="zh-CN"/>
          </w:rPr>
          <w:t>Since the IMD tables have already been calculated for the different two band fallbacks, the tables below may skip the IMD calculations and refer to the relevant two band TP tables. Nonetheless, the IMD issues should be stated, and the related TPs referenced.</w:t>
        </w:r>
        <w:r>
          <w:rPr>
            <w:i/>
            <w:iCs/>
            <w:color w:val="FF0000"/>
            <w:lang w:val="en-US" w:eastAsia="zh-CN"/>
          </w:rPr>
          <w:t xml:space="preserve"> Only one example table is provided in this template but there may be up to three cases for the victim DL band and as many tables may be needed.</w:t>
        </w:r>
      </w:ins>
    </w:p>
    <w:p w14:paraId="7757A4EE" w14:textId="7FD5B225" w:rsidR="00A15080" w:rsidRPr="00A753E4" w:rsidRDefault="00A15080" w:rsidP="00A15080">
      <w:pPr>
        <w:rPr>
          <w:ins w:id="5177" w:author="ZTE-Ma Zhifeng" w:date="2024-08-26T21:42:00Z"/>
          <w:rFonts w:eastAsia="MS Mincho"/>
        </w:rPr>
      </w:pPr>
      <w:ins w:id="5178" w:author="ZTE-Ma Zhifeng" w:date="2024-08-26T21:42:00Z">
        <w:r w:rsidRPr="00A76C0A">
          <w:rPr>
            <w:rFonts w:eastAsia="MS Mincho"/>
          </w:rPr>
          <w:t xml:space="preserve">Table </w:t>
        </w:r>
        <w:r w:rsidRPr="00A76C0A">
          <w:rPr>
            <w:rFonts w:eastAsia="MS Mincho" w:hint="eastAsia"/>
          </w:rPr>
          <w:t>5.</w:t>
        </w:r>
      </w:ins>
      <w:ins w:id="5179" w:author="ZTE-Ma Zhifeng" w:date="2024-08-26T21:47:00Z">
        <w:r>
          <w:rPr>
            <w:rFonts w:eastAsia="MS Mincho"/>
          </w:rPr>
          <w:t>9</w:t>
        </w:r>
      </w:ins>
      <w:ins w:id="5180" w:author="ZTE-Ma Zhifeng" w:date="2024-08-26T21:42:00Z">
        <w:r>
          <w:rPr>
            <w:rFonts w:eastAsia="MS Mincho"/>
          </w:rPr>
          <w:t>.2.1</w:t>
        </w:r>
        <w:r w:rsidRPr="00A76C0A">
          <w:rPr>
            <w:rFonts w:eastAsia="MS Mincho"/>
          </w:rPr>
          <w:t>.1-1</w:t>
        </w:r>
        <w:r w:rsidRPr="005570FC">
          <w:rPr>
            <w:rFonts w:ascii="等线" w:eastAsia="等线" w:hAnsi="等线"/>
            <w:lang w:eastAsia="zh-CN"/>
          </w:rPr>
          <w:t xml:space="preserve">, </w:t>
        </w:r>
        <w:r w:rsidRPr="00A76C0A">
          <w:rPr>
            <w:rFonts w:eastAsia="MS Mincho" w:hint="eastAsia"/>
          </w:rPr>
          <w:t>5.</w:t>
        </w:r>
      </w:ins>
      <w:ins w:id="5181" w:author="ZTE-Ma Zhifeng" w:date="2024-08-26T21:47:00Z">
        <w:r>
          <w:rPr>
            <w:rFonts w:eastAsia="MS Mincho"/>
          </w:rPr>
          <w:t>9</w:t>
        </w:r>
      </w:ins>
      <w:ins w:id="5182" w:author="ZTE-Ma Zhifeng" w:date="2024-08-26T21:42:00Z">
        <w:r>
          <w:rPr>
            <w:rFonts w:eastAsia="MS Mincho"/>
          </w:rPr>
          <w:t>.2.1</w:t>
        </w:r>
        <w:r w:rsidRPr="00A76C0A">
          <w:rPr>
            <w:rFonts w:eastAsia="MS Mincho"/>
          </w:rPr>
          <w:t>.1-</w:t>
        </w:r>
        <w:r>
          <w:rPr>
            <w:rFonts w:eastAsia="MS Mincho"/>
          </w:rPr>
          <w:t xml:space="preserve">2 and </w:t>
        </w:r>
        <w:r w:rsidRPr="00A76C0A">
          <w:rPr>
            <w:rFonts w:eastAsia="MS Mincho" w:hint="eastAsia"/>
          </w:rPr>
          <w:t>5.</w:t>
        </w:r>
      </w:ins>
      <w:ins w:id="5183" w:author="ZTE-Ma Zhifeng" w:date="2024-08-26T21:47:00Z">
        <w:r>
          <w:rPr>
            <w:rFonts w:eastAsia="MS Mincho"/>
          </w:rPr>
          <w:t>9</w:t>
        </w:r>
      </w:ins>
      <w:ins w:id="5184" w:author="ZTE-Ma Zhifeng" w:date="2024-08-26T21:42:00Z">
        <w:r>
          <w:rPr>
            <w:rFonts w:eastAsia="MS Mincho"/>
          </w:rPr>
          <w:t>.2.1</w:t>
        </w:r>
        <w:r w:rsidRPr="00A76C0A">
          <w:rPr>
            <w:rFonts w:eastAsia="MS Mincho"/>
          </w:rPr>
          <w:t>.1-</w:t>
        </w:r>
        <w:r>
          <w:rPr>
            <w:rFonts w:eastAsia="MS Mincho"/>
          </w:rPr>
          <w:t xml:space="preserve">3 </w:t>
        </w:r>
        <w:r w:rsidRPr="00A76C0A">
          <w:rPr>
            <w:rFonts w:eastAsia="MS Mincho"/>
          </w:rPr>
          <w:t xml:space="preserve">provide the two UL bands with one CC per band IMD interference analysis for </w:t>
        </w:r>
        <w:r w:rsidRPr="00D356DA">
          <w:rPr>
            <w:rFonts w:eastAsia="MS Mincho"/>
          </w:rPr>
          <w:t>CA_n1A-n3A-n7A</w:t>
        </w:r>
        <w:r w:rsidRPr="00A76C0A">
          <w:rPr>
            <w:rFonts w:eastAsia="MS Mincho"/>
          </w:rPr>
          <w:t xml:space="preserve"> with UL </w:t>
        </w:r>
        <w:r w:rsidRPr="00570555">
          <w:rPr>
            <w:rFonts w:eastAsia="MS Mincho" w:hint="eastAsia"/>
          </w:rPr>
          <w:t>CA_n1A-n3A, CA_n1A-n7A and CA_n3A-n7A</w:t>
        </w:r>
      </w:ins>
    </w:p>
    <w:p w14:paraId="785F294F" w14:textId="238003A3" w:rsidR="00A15080" w:rsidRPr="00A15080" w:rsidRDefault="00A15080">
      <w:pPr>
        <w:pStyle w:val="TH"/>
        <w:rPr>
          <w:ins w:id="5185" w:author="ZTE-Ma Zhifeng" w:date="2024-08-26T21:42:00Z"/>
          <w:rFonts w:cs="Arial"/>
          <w:b w:val="0"/>
          <w:rPrChange w:id="5186" w:author="ZTE-Ma Zhifeng" w:date="2024-08-26T21:44:00Z">
            <w:rPr>
              <w:ins w:id="5187" w:author="ZTE-Ma Zhifeng" w:date="2024-08-26T21:42:00Z"/>
              <w:rFonts w:ascii="Arial" w:hAnsi="Arial" w:cs="Arial"/>
              <w:b/>
              <w:lang w:eastAsia="zh-CN"/>
            </w:rPr>
          </w:rPrChange>
        </w:rPr>
        <w:pPrChange w:id="5188" w:author="ZTE-Ma Zhifeng" w:date="2024-08-26T21:44:00Z">
          <w:pPr>
            <w:keepNext/>
            <w:keepLines/>
            <w:spacing w:before="60"/>
            <w:jc w:val="center"/>
          </w:pPr>
        </w:pPrChange>
      </w:pPr>
      <w:ins w:id="5189" w:author="ZTE-Ma Zhifeng" w:date="2024-08-26T21:42:00Z">
        <w:r w:rsidRPr="00A15080">
          <w:rPr>
            <w:rFonts w:cs="Arial"/>
            <w:rPrChange w:id="5190" w:author="ZTE-Ma Zhifeng" w:date="2024-08-26T21:44:00Z">
              <w:rPr>
                <w:rFonts w:cs="Arial"/>
                <w:b/>
                <w:lang w:eastAsia="zh-CN"/>
              </w:rPr>
            </w:rPrChange>
          </w:rPr>
          <w:t>Table 5.</w:t>
        </w:r>
      </w:ins>
      <w:ins w:id="5191" w:author="ZTE-Ma Zhifeng" w:date="2024-08-26T21:47:00Z">
        <w:r>
          <w:rPr>
            <w:rFonts w:cs="Arial"/>
          </w:rPr>
          <w:t>9</w:t>
        </w:r>
      </w:ins>
      <w:ins w:id="5192" w:author="ZTE-Ma Zhifeng" w:date="2024-08-26T21:42:00Z">
        <w:r w:rsidRPr="00A15080">
          <w:rPr>
            <w:rFonts w:cs="Arial"/>
            <w:rPrChange w:id="5193" w:author="ZTE-Ma Zhifeng" w:date="2024-08-26T21:44:00Z">
              <w:rPr>
                <w:rFonts w:cs="Arial"/>
                <w:b/>
                <w:lang w:eastAsia="zh-CN"/>
              </w:rPr>
            </w:rPrChange>
          </w:rPr>
          <w:t>.2.1.1-1: Two UL bands IMD analysis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Change w:id="5194">
          <w:tblGrid>
            <w:gridCol w:w="2885"/>
            <w:gridCol w:w="1800"/>
            <w:gridCol w:w="1749"/>
            <w:gridCol w:w="1620"/>
            <w:gridCol w:w="1799"/>
          </w:tblGrid>
        </w:tblGridChange>
      </w:tblGrid>
      <w:tr w:rsidR="00A15080" w:rsidRPr="00966AC5" w14:paraId="15281A54" w14:textId="77777777" w:rsidTr="002D5D5E">
        <w:trPr>
          <w:trHeight w:val="266"/>
          <w:ins w:id="5195" w:author="ZTE-Ma Zhifeng" w:date="2024-08-26T21:4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C0A4AC" w14:textId="77777777" w:rsidR="00A15080" w:rsidRPr="00966AC5" w:rsidRDefault="00A15080" w:rsidP="002D5D5E">
            <w:pPr>
              <w:pStyle w:val="TAH"/>
              <w:rPr>
                <w:ins w:id="5196" w:author="ZTE-Ma Zhifeng" w:date="2024-08-26T21:42:00Z"/>
                <w:b w:val="0"/>
                <w:lang w:val="en-US"/>
              </w:rPr>
            </w:pPr>
            <w:ins w:id="5197" w:author="ZTE-Ma Zhifeng" w:date="2024-08-26T21:42:00Z">
              <w:r w:rsidRPr="00966AC5">
                <w:t>UE UL carriers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7A46C1" w14:textId="77777777" w:rsidR="00A15080" w:rsidRPr="00966AC5" w:rsidRDefault="00A15080" w:rsidP="002D5D5E">
            <w:pPr>
              <w:pStyle w:val="TAH"/>
              <w:rPr>
                <w:ins w:id="5198" w:author="ZTE-Ma Zhifeng" w:date="2024-08-26T21:42:00Z"/>
              </w:rPr>
            </w:pPr>
            <w:ins w:id="5199" w:author="ZTE-Ma Zhifeng" w:date="2024-08-26T21:42:00Z">
              <w:r w:rsidRPr="00966AC5">
                <w:t>f</w:t>
              </w:r>
              <w:r w:rsidRPr="00966AC5">
                <w:rPr>
                  <w:vertAlign w:val="subscript"/>
                </w:rPr>
                <w:t>x_low</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FF94616" w14:textId="77777777" w:rsidR="00A15080" w:rsidRPr="00966AC5" w:rsidRDefault="00A15080" w:rsidP="002D5D5E">
            <w:pPr>
              <w:pStyle w:val="TAH"/>
              <w:rPr>
                <w:ins w:id="5200" w:author="ZTE-Ma Zhifeng" w:date="2024-08-26T21:42:00Z"/>
              </w:rPr>
            </w:pPr>
            <w:ins w:id="5201" w:author="ZTE-Ma Zhifeng" w:date="2024-08-26T21:42:00Z">
              <w:r w:rsidRPr="00966AC5">
                <w:t>f</w:t>
              </w:r>
              <w:r w:rsidRPr="00966AC5">
                <w:rPr>
                  <w:vertAlign w:val="subscript"/>
                </w:rPr>
                <w:t>x_high</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9028A17" w14:textId="77777777" w:rsidR="00A15080" w:rsidRPr="00966AC5" w:rsidRDefault="00A15080" w:rsidP="002D5D5E">
            <w:pPr>
              <w:pStyle w:val="TAH"/>
              <w:rPr>
                <w:ins w:id="5202" w:author="ZTE-Ma Zhifeng" w:date="2024-08-26T21:42:00Z"/>
              </w:rPr>
            </w:pPr>
            <w:ins w:id="5203" w:author="ZTE-Ma Zhifeng" w:date="2024-08-26T21:42:00Z">
              <w:r w:rsidRPr="00966AC5">
                <w:t>f</w:t>
              </w:r>
              <w:r w:rsidRPr="00966AC5">
                <w:rPr>
                  <w:vertAlign w:val="subscript"/>
                </w:rPr>
                <w:t>y_low</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7874DD" w14:textId="77777777" w:rsidR="00A15080" w:rsidRPr="00966AC5" w:rsidRDefault="00A15080" w:rsidP="002D5D5E">
            <w:pPr>
              <w:pStyle w:val="TAH"/>
              <w:rPr>
                <w:ins w:id="5204" w:author="ZTE-Ma Zhifeng" w:date="2024-08-26T21:42:00Z"/>
              </w:rPr>
            </w:pPr>
            <w:ins w:id="5205" w:author="ZTE-Ma Zhifeng" w:date="2024-08-26T21:42:00Z">
              <w:r w:rsidRPr="00966AC5">
                <w:t>f</w:t>
              </w:r>
              <w:r w:rsidRPr="00966AC5">
                <w:rPr>
                  <w:vertAlign w:val="subscript"/>
                </w:rPr>
                <w:t>y_high</w:t>
              </w:r>
            </w:ins>
          </w:p>
        </w:tc>
      </w:tr>
      <w:tr w:rsidR="00A15080" w:rsidRPr="00966AC5" w14:paraId="6648A39B" w14:textId="77777777" w:rsidTr="002D5D5E">
        <w:trPr>
          <w:trHeight w:val="187"/>
          <w:ins w:id="5206" w:author="ZTE-Ma Zhifeng" w:date="2024-08-26T21:4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86CC67" w14:textId="77777777" w:rsidR="00A15080" w:rsidRPr="00966AC5" w:rsidRDefault="00A15080" w:rsidP="002D5D5E">
            <w:pPr>
              <w:pStyle w:val="TAL"/>
              <w:rPr>
                <w:ins w:id="5207" w:author="ZTE-Ma Zhifeng" w:date="2024-08-26T21:42:00Z"/>
              </w:rPr>
            </w:pPr>
            <w:ins w:id="5208" w:author="ZTE-Ma Zhifeng" w:date="2024-08-26T21:42:00Z">
              <w:r w:rsidRPr="00966AC5">
                <w:t>2nd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45C549F" w14:textId="77777777" w:rsidR="00A15080" w:rsidRPr="00966AC5" w:rsidRDefault="00A15080" w:rsidP="002D5D5E">
            <w:pPr>
              <w:pStyle w:val="TAL"/>
              <w:jc w:val="center"/>
              <w:rPr>
                <w:ins w:id="5209" w:author="ZTE-Ma Zhifeng" w:date="2024-08-26T21:42:00Z"/>
                <w:lang w:val="en-US"/>
              </w:rPr>
            </w:pPr>
            <w:ins w:id="5210" w:author="ZTE-Ma Zhifeng" w:date="2024-08-26T21:42:00Z">
              <w:r w:rsidRPr="00966AC5">
                <w:rPr>
                  <w:lang w:val="en-US"/>
                </w:rPr>
                <w:t>|</w:t>
              </w:r>
              <w:r w:rsidRPr="00966AC5">
                <w:rPr>
                  <w:lang w:eastAsia="zh-CN"/>
                </w:rPr>
                <w:t>f</w:t>
              </w:r>
              <w:r w:rsidRPr="00966AC5">
                <w:rPr>
                  <w:vertAlign w:val="subscript"/>
                  <w:lang w:eastAsia="zh-CN"/>
                </w:rPr>
                <w:t>y</w:t>
              </w:r>
              <w:r w:rsidRPr="00966AC5">
                <w:rPr>
                  <w:vertAlign w:val="subscript"/>
                  <w:lang w:val="en-US"/>
                </w:rPr>
                <w:t>_low</w:t>
              </w:r>
              <w:r w:rsidRPr="00966AC5">
                <w:rPr>
                  <w:lang w:val="en-US"/>
                </w:rPr>
                <w:t xml:space="preserve"> – f</w:t>
              </w:r>
              <w:r w:rsidRPr="00966AC5">
                <w:rPr>
                  <w:vertAlign w:val="subscript"/>
                  <w:lang w:val="en-US"/>
                </w:rPr>
                <w:t>x_high</w:t>
              </w:r>
              <w:r w:rsidRPr="00966AC5">
                <w:rPr>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27435B" w14:textId="77777777" w:rsidR="00A15080" w:rsidRPr="00966AC5" w:rsidRDefault="00A15080" w:rsidP="002D5D5E">
            <w:pPr>
              <w:pStyle w:val="TAL"/>
              <w:jc w:val="center"/>
              <w:rPr>
                <w:ins w:id="5211" w:author="ZTE-Ma Zhifeng" w:date="2024-08-26T21:42:00Z"/>
                <w:lang w:val="en-US"/>
              </w:rPr>
            </w:pPr>
            <w:ins w:id="5212" w:author="ZTE-Ma Zhifeng" w:date="2024-08-26T21:42:00Z">
              <w:r w:rsidRPr="00966AC5">
                <w:rPr>
                  <w:lang w:val="en-US"/>
                </w:rPr>
                <w:t>|f</w:t>
              </w:r>
              <w:r w:rsidRPr="00966AC5">
                <w:rPr>
                  <w:vertAlign w:val="subscript"/>
                  <w:lang w:val="en-US"/>
                </w:rPr>
                <w:t>y_high</w:t>
              </w:r>
              <w:r w:rsidRPr="00966AC5">
                <w:rPr>
                  <w:lang w:val="en-US"/>
                </w:rPr>
                <w:t xml:space="preserve"> – f</w:t>
              </w:r>
              <w:r w:rsidRPr="00966AC5">
                <w:rPr>
                  <w:vertAlign w:val="subscript"/>
                  <w:lang w:val="en-US"/>
                </w:rPr>
                <w:t>x_low</w:t>
              </w:r>
              <w:r w:rsidRPr="00966AC5">
                <w:rPr>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4FF3F7" w14:textId="77777777" w:rsidR="00A15080" w:rsidRPr="00966AC5" w:rsidRDefault="00A15080" w:rsidP="002D5D5E">
            <w:pPr>
              <w:pStyle w:val="TAL"/>
              <w:jc w:val="center"/>
              <w:rPr>
                <w:ins w:id="5213" w:author="ZTE-Ma Zhifeng" w:date="2024-08-26T21:42:00Z"/>
                <w:lang w:val="en-US"/>
              </w:rPr>
            </w:pPr>
            <w:ins w:id="5214" w:author="ZTE-Ma Zhifeng" w:date="2024-08-26T21:42:00Z">
              <w:r w:rsidRPr="00966AC5">
                <w:rPr>
                  <w:lang w:val="en-US"/>
                </w:rPr>
                <w:t>|f</w:t>
              </w:r>
              <w:r w:rsidRPr="00966AC5">
                <w:rPr>
                  <w:vertAlign w:val="subscript"/>
                  <w:lang w:val="en-US"/>
                </w:rPr>
                <w:t>y_low</w:t>
              </w:r>
              <w:r w:rsidRPr="00966AC5">
                <w:rPr>
                  <w:lang w:val="en-US"/>
                </w:rPr>
                <w:t xml:space="preserve"> + f</w:t>
              </w:r>
              <w:r w:rsidRPr="00966AC5">
                <w:rPr>
                  <w:vertAlign w:val="subscript"/>
                  <w:lang w:val="en-US"/>
                </w:rPr>
                <w:t>x_low</w:t>
              </w:r>
              <w:r w:rsidRPr="00966AC5">
                <w:rPr>
                  <w:lang w:val="en-US"/>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4F38F3" w14:textId="77777777" w:rsidR="00A15080" w:rsidRPr="00966AC5" w:rsidRDefault="00A15080" w:rsidP="002D5D5E">
            <w:pPr>
              <w:pStyle w:val="TAL"/>
              <w:jc w:val="center"/>
              <w:rPr>
                <w:ins w:id="5215" w:author="ZTE-Ma Zhifeng" w:date="2024-08-26T21:42:00Z"/>
                <w:lang w:val="en-US"/>
              </w:rPr>
            </w:pPr>
            <w:ins w:id="5216" w:author="ZTE-Ma Zhifeng" w:date="2024-08-26T21:42:00Z">
              <w:r w:rsidRPr="00966AC5">
                <w:rPr>
                  <w:lang w:val="en-US"/>
                </w:rPr>
                <w:t>|f</w:t>
              </w:r>
              <w:r w:rsidRPr="00966AC5">
                <w:rPr>
                  <w:vertAlign w:val="subscript"/>
                  <w:lang w:val="en-US"/>
                </w:rPr>
                <w:t>y_high</w:t>
              </w:r>
              <w:r w:rsidRPr="00966AC5">
                <w:rPr>
                  <w:lang w:val="en-US"/>
                </w:rPr>
                <w:t xml:space="preserve"> + f</w:t>
              </w:r>
              <w:r w:rsidRPr="00966AC5">
                <w:rPr>
                  <w:vertAlign w:val="subscript"/>
                  <w:lang w:val="en-US"/>
                </w:rPr>
                <w:t>x_high</w:t>
              </w:r>
              <w:r w:rsidRPr="00966AC5">
                <w:rPr>
                  <w:lang w:val="en-US"/>
                </w:rPr>
                <w:t>|</w:t>
              </w:r>
            </w:ins>
          </w:p>
        </w:tc>
      </w:tr>
      <w:tr w:rsidR="00A15080" w:rsidRPr="00966AC5" w14:paraId="51FFF617" w14:textId="77777777" w:rsidTr="002D5D5E">
        <w:trPr>
          <w:trHeight w:val="187"/>
          <w:ins w:id="5217" w:author="ZTE-Ma Zhifeng" w:date="2024-08-26T21:4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BB96FA4" w14:textId="77777777" w:rsidR="00A15080" w:rsidRPr="00966AC5" w:rsidRDefault="00A15080" w:rsidP="002D5D5E">
            <w:pPr>
              <w:pStyle w:val="TAL"/>
              <w:rPr>
                <w:ins w:id="5218" w:author="ZTE-Ma Zhifeng" w:date="2024-08-26T21:42:00Z"/>
                <w:lang w:val="en-US"/>
              </w:rPr>
            </w:pPr>
            <w:ins w:id="5219" w:author="ZTE-Ma Zhifeng" w:date="2024-08-26T21:42:00Z">
              <w:r w:rsidRPr="00966AC5">
                <w:rPr>
                  <w:lang w:val="en-US"/>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3FCA37E" w14:textId="77777777" w:rsidR="00A15080" w:rsidRPr="00966AC5" w:rsidRDefault="00A15080" w:rsidP="002D5D5E">
            <w:pPr>
              <w:keepNext/>
              <w:keepLines/>
              <w:spacing w:after="0"/>
              <w:jc w:val="center"/>
              <w:rPr>
                <w:ins w:id="5220" w:author="ZTE-Ma Zhifeng" w:date="2024-08-26T21:42:00Z"/>
                <w:sz w:val="18"/>
                <w:lang w:val="en-US"/>
              </w:rPr>
            </w:pPr>
            <w:ins w:id="5221" w:author="ZTE-Ma Zhifeng" w:date="2024-08-26T21:42:00Z">
              <w:r w:rsidRPr="005A1F91">
                <w:rPr>
                  <w:sz w:val="18"/>
                  <w:szCs w:val="18"/>
                </w:rPr>
                <w:t>730</w:t>
              </w:r>
              <w:r w:rsidRPr="00966AC5">
                <w:rPr>
                  <w:sz w:val="18"/>
                  <w:lang w:val="en-US"/>
                </w:rPr>
                <w:t>–</w:t>
              </w:r>
              <w:r w:rsidRPr="00EB04A8">
                <w:rPr>
                  <w:sz w:val="18"/>
                  <w:szCs w:val="18"/>
                  <w:lang w:val="en-US"/>
                </w:rPr>
                <w:t>1300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190C76" w14:textId="77777777" w:rsidR="00A15080" w:rsidRPr="00966AC5" w:rsidRDefault="00A15080" w:rsidP="002D5D5E">
            <w:pPr>
              <w:keepNext/>
              <w:keepLines/>
              <w:spacing w:after="0"/>
              <w:jc w:val="center"/>
              <w:rPr>
                <w:ins w:id="5222" w:author="ZTE-Ma Zhifeng" w:date="2024-08-26T21:42:00Z"/>
                <w:sz w:val="18"/>
                <w:lang w:val="en-US"/>
              </w:rPr>
            </w:pPr>
            <w:ins w:id="5223" w:author="ZTE-Ma Zhifeng" w:date="2024-08-26T21:42:00Z">
              <w:r w:rsidRPr="00EB04A8">
                <w:rPr>
                  <w:sz w:val="18"/>
                  <w:szCs w:val="18"/>
                  <w:lang w:val="en-US"/>
                </w:rPr>
                <w:t>5800</w:t>
              </w:r>
              <w:r w:rsidRPr="00966AC5">
                <w:rPr>
                  <w:sz w:val="18"/>
                  <w:lang w:val="en-US"/>
                </w:rPr>
                <w:t>–</w:t>
              </w:r>
              <w:r w:rsidRPr="00EB04A8">
                <w:rPr>
                  <w:sz w:val="18"/>
                  <w:szCs w:val="18"/>
                  <w:lang w:val="en-US"/>
                </w:rPr>
                <w:t>6370</w:t>
              </w:r>
            </w:ins>
          </w:p>
        </w:tc>
      </w:tr>
      <w:tr w:rsidR="00A15080" w:rsidRPr="00966AC5" w14:paraId="78E0D4BC" w14:textId="77777777" w:rsidTr="002D5D5E">
        <w:trPr>
          <w:trHeight w:val="187"/>
          <w:ins w:id="5224" w:author="ZTE-Ma Zhifeng" w:date="2024-08-26T21:4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90A77F" w14:textId="77777777" w:rsidR="00A15080" w:rsidRPr="00966AC5" w:rsidRDefault="00A15080" w:rsidP="002D5D5E">
            <w:pPr>
              <w:pStyle w:val="TAL"/>
              <w:rPr>
                <w:ins w:id="5225" w:author="ZTE-Ma Zhifeng" w:date="2024-08-26T21:42:00Z"/>
                <w:lang w:val="en-US"/>
              </w:rPr>
            </w:pPr>
            <w:ins w:id="5226" w:author="ZTE-Ma Zhifeng" w:date="2024-08-26T21:42:00Z">
              <w:r w:rsidRPr="00966AC5">
                <w:rPr>
                  <w:lang w:eastAsia="zh-CN"/>
                </w:rPr>
                <w:t>Two-tone</w:t>
              </w:r>
              <w:r w:rsidRPr="00966AC5">
                <w:rPr>
                  <w:lang w:val="en-US"/>
                </w:rPr>
                <w:t xml:space="preserve"> 3</w:t>
              </w:r>
              <w:r w:rsidRPr="00966AC5">
                <w:rPr>
                  <w:vertAlign w:val="superscript"/>
                  <w:lang w:val="en-US"/>
                </w:rPr>
                <w:t>rd</w:t>
              </w:r>
              <w:r w:rsidRPr="00966AC5">
                <w:rPr>
                  <w:lang w:val="en-US"/>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F76967E" w14:textId="77777777" w:rsidR="00A15080" w:rsidRPr="00966AC5" w:rsidRDefault="00A15080" w:rsidP="002D5D5E">
            <w:pPr>
              <w:pStyle w:val="TAL"/>
              <w:jc w:val="center"/>
              <w:rPr>
                <w:ins w:id="5227" w:author="ZTE-Ma Zhifeng" w:date="2024-08-26T21:42:00Z"/>
                <w:lang w:val="en-US"/>
              </w:rPr>
            </w:pPr>
            <w:ins w:id="5228" w:author="ZTE-Ma Zhifeng" w:date="2024-08-26T21:42:00Z">
              <w:r w:rsidRPr="00966AC5">
                <w:rPr>
                  <w:lang w:val="en-US"/>
                </w:rPr>
                <w:t>|2*f</w:t>
              </w:r>
              <w:r w:rsidRPr="00966AC5">
                <w:rPr>
                  <w:vertAlign w:val="subscript"/>
                  <w:lang w:val="en-US"/>
                </w:rPr>
                <w:t>x_low</w:t>
              </w:r>
              <w:r w:rsidRPr="00966AC5">
                <w:rPr>
                  <w:lang w:val="en-US"/>
                </w:rPr>
                <w:t xml:space="preserve"> – f</w:t>
              </w:r>
              <w:r w:rsidRPr="00966AC5">
                <w:rPr>
                  <w:vertAlign w:val="subscript"/>
                  <w:lang w:val="en-US"/>
                </w:rPr>
                <w:t>y_high</w:t>
              </w:r>
              <w:r w:rsidRPr="00966AC5">
                <w:rPr>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3783411" w14:textId="77777777" w:rsidR="00A15080" w:rsidRPr="00966AC5" w:rsidRDefault="00A15080" w:rsidP="002D5D5E">
            <w:pPr>
              <w:pStyle w:val="TAL"/>
              <w:jc w:val="center"/>
              <w:rPr>
                <w:ins w:id="5229" w:author="ZTE-Ma Zhifeng" w:date="2024-08-26T21:42:00Z"/>
                <w:lang w:val="en-US"/>
              </w:rPr>
            </w:pPr>
            <w:ins w:id="5230" w:author="ZTE-Ma Zhifeng" w:date="2024-08-26T21:42:00Z">
              <w:r w:rsidRPr="00966AC5">
                <w:rPr>
                  <w:lang w:val="en-US"/>
                </w:rPr>
                <w:t>|2*f</w:t>
              </w:r>
              <w:r w:rsidRPr="00966AC5">
                <w:rPr>
                  <w:vertAlign w:val="subscript"/>
                  <w:lang w:val="en-US"/>
                </w:rPr>
                <w:t>x_high</w:t>
              </w:r>
              <w:r w:rsidRPr="00966AC5">
                <w:rPr>
                  <w:lang w:val="en-US"/>
                </w:rPr>
                <w:t xml:space="preserve"> – f</w:t>
              </w:r>
              <w:r w:rsidRPr="00966AC5">
                <w:rPr>
                  <w:vertAlign w:val="subscript"/>
                  <w:lang w:val="en-US"/>
                </w:rPr>
                <w:t>y_low</w:t>
              </w:r>
              <w:r w:rsidRPr="00966AC5">
                <w:rPr>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5725746" w14:textId="77777777" w:rsidR="00A15080" w:rsidRPr="00966AC5" w:rsidRDefault="00A15080" w:rsidP="002D5D5E">
            <w:pPr>
              <w:pStyle w:val="TAL"/>
              <w:jc w:val="center"/>
              <w:rPr>
                <w:ins w:id="5231" w:author="ZTE-Ma Zhifeng" w:date="2024-08-26T21:42:00Z"/>
                <w:lang w:val="en-US"/>
              </w:rPr>
            </w:pPr>
            <w:ins w:id="5232" w:author="ZTE-Ma Zhifeng" w:date="2024-08-26T21:42:00Z">
              <w:r w:rsidRPr="00966AC5">
                <w:rPr>
                  <w:lang w:val="en-US"/>
                </w:rPr>
                <w:t>|2*f</w:t>
              </w:r>
              <w:r w:rsidRPr="00966AC5">
                <w:rPr>
                  <w:vertAlign w:val="subscript"/>
                  <w:lang w:val="en-US"/>
                </w:rPr>
                <w:t>y_low</w:t>
              </w:r>
              <w:r w:rsidRPr="00966AC5">
                <w:rPr>
                  <w:lang w:val="en-US"/>
                </w:rPr>
                <w:t xml:space="preserve"> – f</w:t>
              </w:r>
              <w:r w:rsidRPr="00966AC5">
                <w:rPr>
                  <w:vertAlign w:val="subscript"/>
                  <w:lang w:val="en-US"/>
                </w:rPr>
                <w:t>x_high</w:t>
              </w:r>
              <w:r w:rsidRPr="00966AC5">
                <w:rPr>
                  <w:lang w:val="en-US"/>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3E8B163C" w14:textId="77777777" w:rsidR="00A15080" w:rsidRPr="00966AC5" w:rsidRDefault="00A15080" w:rsidP="002D5D5E">
            <w:pPr>
              <w:pStyle w:val="TAL"/>
              <w:jc w:val="center"/>
              <w:rPr>
                <w:ins w:id="5233" w:author="ZTE-Ma Zhifeng" w:date="2024-08-26T21:42:00Z"/>
                <w:lang w:val="en-US"/>
              </w:rPr>
            </w:pPr>
            <w:ins w:id="5234" w:author="ZTE-Ma Zhifeng" w:date="2024-08-26T21:42:00Z">
              <w:r w:rsidRPr="00966AC5">
                <w:rPr>
                  <w:lang w:val="en-US"/>
                </w:rPr>
                <w:t>|2*f</w:t>
              </w:r>
              <w:r w:rsidRPr="00966AC5">
                <w:rPr>
                  <w:vertAlign w:val="subscript"/>
                  <w:lang w:val="en-US"/>
                </w:rPr>
                <w:t>y_high</w:t>
              </w:r>
              <w:r w:rsidRPr="00966AC5">
                <w:rPr>
                  <w:lang w:val="en-US"/>
                </w:rPr>
                <w:t xml:space="preserve"> – f</w:t>
              </w:r>
              <w:r w:rsidRPr="00966AC5">
                <w:rPr>
                  <w:vertAlign w:val="subscript"/>
                  <w:lang w:val="en-US"/>
                </w:rPr>
                <w:t>x_low</w:t>
              </w:r>
              <w:r w:rsidRPr="00966AC5">
                <w:rPr>
                  <w:lang w:val="en-US"/>
                </w:rPr>
                <w:t>|</w:t>
              </w:r>
            </w:ins>
          </w:p>
        </w:tc>
      </w:tr>
      <w:tr w:rsidR="00A15080" w:rsidRPr="00966AC5" w14:paraId="20BA0921" w14:textId="77777777" w:rsidTr="002D5D5E">
        <w:trPr>
          <w:trHeight w:val="187"/>
          <w:ins w:id="5235" w:author="ZTE-Ma Zhifeng" w:date="2024-08-26T21:4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4E2170" w14:textId="77777777" w:rsidR="00A15080" w:rsidRPr="00966AC5" w:rsidRDefault="00A15080" w:rsidP="002D5D5E">
            <w:pPr>
              <w:pStyle w:val="TAL"/>
              <w:rPr>
                <w:ins w:id="5236" w:author="ZTE-Ma Zhifeng" w:date="2024-08-26T21:42:00Z"/>
                <w:lang w:val="en-US"/>
              </w:rPr>
            </w:pPr>
            <w:ins w:id="5237" w:author="ZTE-Ma Zhifeng" w:date="2024-08-26T21:42:00Z">
              <w:r w:rsidRPr="00966AC5">
                <w:rPr>
                  <w:lang w:val="en-US"/>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465AA51" w14:textId="77777777" w:rsidR="00A15080" w:rsidRPr="00966AC5" w:rsidRDefault="00A15080" w:rsidP="002D5D5E">
            <w:pPr>
              <w:keepNext/>
              <w:keepLines/>
              <w:spacing w:after="0"/>
              <w:jc w:val="center"/>
              <w:rPr>
                <w:ins w:id="5238" w:author="ZTE-Ma Zhifeng" w:date="2024-08-26T21:42:00Z"/>
                <w:sz w:val="18"/>
                <w:lang w:val="en-US"/>
              </w:rPr>
            </w:pPr>
            <w:ins w:id="5239" w:author="ZTE-Ma Zhifeng" w:date="2024-08-26T21:42:00Z">
              <w:r w:rsidRPr="00EB04A8">
                <w:rPr>
                  <w:sz w:val="18"/>
                  <w:szCs w:val="18"/>
                  <w:lang w:val="en-US"/>
                </w:rPr>
                <w:t>1200</w:t>
              </w:r>
              <w:r w:rsidRPr="00966AC5">
                <w:rPr>
                  <w:sz w:val="18"/>
                  <w:lang w:val="en-US"/>
                </w:rPr>
                <w:t>–</w:t>
              </w:r>
              <w:r w:rsidRPr="00EB04A8">
                <w:rPr>
                  <w:sz w:val="18"/>
                  <w:szCs w:val="18"/>
                  <w:lang w:val="en-US"/>
                </w:rPr>
                <w:t>1840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B43BD17" w14:textId="77777777" w:rsidR="00A15080" w:rsidRPr="00966AC5" w:rsidRDefault="00A15080" w:rsidP="002D5D5E">
            <w:pPr>
              <w:keepNext/>
              <w:keepLines/>
              <w:spacing w:after="0"/>
              <w:jc w:val="center"/>
              <w:rPr>
                <w:ins w:id="5240" w:author="ZTE-Ma Zhifeng" w:date="2024-08-26T21:42:00Z"/>
                <w:sz w:val="18"/>
                <w:lang w:val="en-US"/>
              </w:rPr>
            </w:pPr>
            <w:ins w:id="5241" w:author="ZTE-Ma Zhifeng" w:date="2024-08-26T21:42:00Z">
              <w:r w:rsidRPr="00EB04A8">
                <w:rPr>
                  <w:sz w:val="18"/>
                  <w:szCs w:val="18"/>
                  <w:lang w:val="en-US"/>
                </w:rPr>
                <w:t>4030</w:t>
              </w:r>
              <w:r w:rsidRPr="00966AC5">
                <w:rPr>
                  <w:sz w:val="18"/>
                  <w:lang w:val="en-US"/>
                </w:rPr>
                <w:t>–</w:t>
              </w:r>
              <w:r w:rsidRPr="00EB04A8">
                <w:rPr>
                  <w:sz w:val="18"/>
                  <w:szCs w:val="18"/>
                  <w:lang w:val="en-US"/>
                </w:rPr>
                <w:t>5100</w:t>
              </w:r>
            </w:ins>
          </w:p>
        </w:tc>
      </w:tr>
      <w:tr w:rsidR="00A15080" w:rsidRPr="00966AC5" w14:paraId="5C248632" w14:textId="77777777" w:rsidTr="002D5D5E">
        <w:trPr>
          <w:trHeight w:val="187"/>
          <w:ins w:id="5242" w:author="ZTE-Ma Zhifeng" w:date="2024-08-26T21:4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FCEE83" w14:textId="77777777" w:rsidR="00A15080" w:rsidRPr="00966AC5" w:rsidRDefault="00A15080" w:rsidP="002D5D5E">
            <w:pPr>
              <w:pStyle w:val="TAL"/>
              <w:rPr>
                <w:ins w:id="5243" w:author="ZTE-Ma Zhifeng" w:date="2024-08-26T21:42:00Z"/>
                <w:lang w:val="en-US"/>
              </w:rPr>
            </w:pPr>
            <w:ins w:id="5244" w:author="ZTE-Ma Zhifeng" w:date="2024-08-26T21:42:00Z">
              <w:r w:rsidRPr="00966AC5">
                <w:rPr>
                  <w:lang w:eastAsia="zh-CN"/>
                </w:rPr>
                <w:t>Two-tone</w:t>
              </w:r>
              <w:r w:rsidRPr="00966AC5">
                <w:rPr>
                  <w:lang w:val="en-US"/>
                </w:rPr>
                <w:t xml:space="preserve"> 3</w:t>
              </w:r>
              <w:r w:rsidRPr="00966AC5">
                <w:rPr>
                  <w:vertAlign w:val="superscript"/>
                  <w:lang w:val="en-US"/>
                </w:rPr>
                <w:t>rd</w:t>
              </w:r>
              <w:r w:rsidRPr="00966AC5">
                <w:rPr>
                  <w:lang w:val="en-US"/>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156E1EB" w14:textId="77777777" w:rsidR="00A15080" w:rsidRPr="00966AC5" w:rsidRDefault="00A15080" w:rsidP="002D5D5E">
            <w:pPr>
              <w:pStyle w:val="TAL"/>
              <w:jc w:val="center"/>
              <w:rPr>
                <w:ins w:id="5245" w:author="ZTE-Ma Zhifeng" w:date="2024-08-26T21:42:00Z"/>
                <w:lang w:val="en-US"/>
              </w:rPr>
            </w:pPr>
            <w:ins w:id="5246" w:author="ZTE-Ma Zhifeng" w:date="2024-08-26T21:42:00Z">
              <w:r w:rsidRPr="00966AC5">
                <w:rPr>
                  <w:lang w:val="en-US"/>
                </w:rPr>
                <w:t>|2*f</w:t>
              </w:r>
              <w:r w:rsidRPr="00966AC5">
                <w:rPr>
                  <w:vertAlign w:val="subscript"/>
                  <w:lang w:val="en-US"/>
                </w:rPr>
                <w:t>x_low</w:t>
              </w:r>
              <w:r w:rsidRPr="00966AC5">
                <w:rPr>
                  <w:lang w:val="en-US"/>
                </w:rPr>
                <w:t xml:space="preserve"> + f</w:t>
              </w:r>
              <w:r w:rsidRPr="00966AC5">
                <w:rPr>
                  <w:vertAlign w:val="subscript"/>
                  <w:lang w:val="en-US"/>
                </w:rPr>
                <w:t>y_low</w:t>
              </w:r>
              <w:r w:rsidRPr="00966AC5">
                <w:rPr>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D25D568" w14:textId="77777777" w:rsidR="00A15080" w:rsidRPr="00966AC5" w:rsidRDefault="00A15080" w:rsidP="002D5D5E">
            <w:pPr>
              <w:pStyle w:val="TAL"/>
              <w:jc w:val="center"/>
              <w:rPr>
                <w:ins w:id="5247" w:author="ZTE-Ma Zhifeng" w:date="2024-08-26T21:42:00Z"/>
                <w:lang w:val="en-US"/>
              </w:rPr>
            </w:pPr>
            <w:ins w:id="5248" w:author="ZTE-Ma Zhifeng" w:date="2024-08-26T21:42:00Z">
              <w:r w:rsidRPr="00966AC5">
                <w:rPr>
                  <w:lang w:val="en-US"/>
                </w:rPr>
                <w:t>|2*f</w:t>
              </w:r>
              <w:r w:rsidRPr="00966AC5">
                <w:rPr>
                  <w:vertAlign w:val="subscript"/>
                  <w:lang w:val="en-US"/>
                </w:rPr>
                <w:t>x_high</w:t>
              </w:r>
              <w:r w:rsidRPr="00966AC5">
                <w:rPr>
                  <w:lang w:val="en-US"/>
                </w:rPr>
                <w:t xml:space="preserve"> + f</w:t>
              </w:r>
              <w:r w:rsidRPr="00966AC5">
                <w:rPr>
                  <w:vertAlign w:val="subscript"/>
                  <w:lang w:val="en-US"/>
                </w:rPr>
                <w:t>y_high</w:t>
              </w:r>
              <w:r w:rsidRPr="00966AC5">
                <w:rPr>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F78B2DF" w14:textId="77777777" w:rsidR="00A15080" w:rsidRPr="00966AC5" w:rsidRDefault="00A15080" w:rsidP="002D5D5E">
            <w:pPr>
              <w:pStyle w:val="TAL"/>
              <w:jc w:val="center"/>
              <w:rPr>
                <w:ins w:id="5249" w:author="ZTE-Ma Zhifeng" w:date="2024-08-26T21:42:00Z"/>
                <w:lang w:val="en-US"/>
              </w:rPr>
            </w:pPr>
            <w:ins w:id="5250" w:author="ZTE-Ma Zhifeng" w:date="2024-08-26T21:42:00Z">
              <w:r w:rsidRPr="00966AC5">
                <w:rPr>
                  <w:lang w:val="en-US"/>
                </w:rPr>
                <w:t>|2*f</w:t>
              </w:r>
              <w:r w:rsidRPr="00966AC5">
                <w:rPr>
                  <w:vertAlign w:val="subscript"/>
                  <w:lang w:val="en-US"/>
                </w:rPr>
                <w:t>y_low</w:t>
              </w:r>
              <w:r w:rsidRPr="00966AC5">
                <w:rPr>
                  <w:lang w:val="en-US"/>
                </w:rPr>
                <w:t xml:space="preserve"> + f</w:t>
              </w:r>
              <w:r w:rsidRPr="00966AC5">
                <w:rPr>
                  <w:vertAlign w:val="subscript"/>
                  <w:lang w:val="en-US"/>
                </w:rPr>
                <w:t>x_low</w:t>
              </w:r>
              <w:r w:rsidRPr="00966AC5">
                <w:rPr>
                  <w:lang w:val="en-US"/>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47308C6" w14:textId="77777777" w:rsidR="00A15080" w:rsidRPr="00966AC5" w:rsidRDefault="00A15080" w:rsidP="002D5D5E">
            <w:pPr>
              <w:pStyle w:val="TAL"/>
              <w:jc w:val="center"/>
              <w:rPr>
                <w:ins w:id="5251" w:author="ZTE-Ma Zhifeng" w:date="2024-08-26T21:42:00Z"/>
                <w:lang w:val="en-US"/>
              </w:rPr>
            </w:pPr>
            <w:ins w:id="5252" w:author="ZTE-Ma Zhifeng" w:date="2024-08-26T21:42:00Z">
              <w:r w:rsidRPr="00966AC5">
                <w:rPr>
                  <w:lang w:val="en-US"/>
                </w:rPr>
                <w:t>|2*f</w:t>
              </w:r>
              <w:r w:rsidRPr="00966AC5">
                <w:rPr>
                  <w:vertAlign w:val="subscript"/>
                  <w:lang w:val="en-US"/>
                </w:rPr>
                <w:t>y_high</w:t>
              </w:r>
              <w:r w:rsidRPr="00966AC5">
                <w:rPr>
                  <w:lang w:val="en-US"/>
                </w:rPr>
                <w:t xml:space="preserve"> + f</w:t>
              </w:r>
              <w:r w:rsidRPr="00966AC5">
                <w:rPr>
                  <w:vertAlign w:val="subscript"/>
                  <w:lang w:val="en-US"/>
                </w:rPr>
                <w:t>x_high</w:t>
              </w:r>
              <w:r w:rsidRPr="00966AC5">
                <w:rPr>
                  <w:lang w:val="en-US"/>
                </w:rPr>
                <w:t>|</w:t>
              </w:r>
            </w:ins>
          </w:p>
        </w:tc>
      </w:tr>
      <w:tr w:rsidR="00A15080" w:rsidRPr="00966AC5" w14:paraId="062E8036" w14:textId="77777777" w:rsidTr="002D5D5E">
        <w:trPr>
          <w:trHeight w:val="187"/>
          <w:ins w:id="5253" w:author="ZTE-Ma Zhifeng" w:date="2024-08-26T21:4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03D0615" w14:textId="77777777" w:rsidR="00A15080" w:rsidRPr="00966AC5" w:rsidRDefault="00A15080" w:rsidP="002D5D5E">
            <w:pPr>
              <w:pStyle w:val="TAL"/>
              <w:rPr>
                <w:ins w:id="5254" w:author="ZTE-Ma Zhifeng" w:date="2024-08-26T21:42:00Z"/>
                <w:lang w:val="en-US"/>
              </w:rPr>
            </w:pPr>
            <w:ins w:id="5255" w:author="ZTE-Ma Zhifeng" w:date="2024-08-26T21:42:00Z">
              <w:r w:rsidRPr="00966AC5">
                <w:rPr>
                  <w:lang w:val="en-US"/>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01F05E8" w14:textId="77777777" w:rsidR="00A15080" w:rsidRPr="00966AC5" w:rsidRDefault="00A15080" w:rsidP="002D5D5E">
            <w:pPr>
              <w:keepNext/>
              <w:keepLines/>
              <w:spacing w:after="0"/>
              <w:jc w:val="center"/>
              <w:rPr>
                <w:ins w:id="5256" w:author="ZTE-Ma Zhifeng" w:date="2024-08-26T21:42:00Z"/>
                <w:sz w:val="18"/>
                <w:lang w:val="en-US"/>
              </w:rPr>
            </w:pPr>
            <w:ins w:id="5257" w:author="ZTE-Ma Zhifeng" w:date="2024-08-26T21:42:00Z">
              <w:r w:rsidRPr="00EB04A8">
                <w:rPr>
                  <w:sz w:val="18"/>
                  <w:szCs w:val="18"/>
                  <w:lang w:val="en-US"/>
                </w:rPr>
                <w:t>8300</w:t>
              </w:r>
              <w:r w:rsidRPr="00966AC5">
                <w:rPr>
                  <w:sz w:val="18"/>
                  <w:lang w:val="en-US"/>
                </w:rPr>
                <w:t>–</w:t>
              </w:r>
              <w:r w:rsidRPr="00EB04A8">
                <w:rPr>
                  <w:sz w:val="18"/>
                  <w:szCs w:val="18"/>
                  <w:lang w:val="en-US"/>
                </w:rPr>
                <w:t>8940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1326A8E" w14:textId="77777777" w:rsidR="00A15080" w:rsidRPr="00966AC5" w:rsidRDefault="00A15080" w:rsidP="002D5D5E">
            <w:pPr>
              <w:keepNext/>
              <w:keepLines/>
              <w:spacing w:after="0"/>
              <w:jc w:val="center"/>
              <w:rPr>
                <w:ins w:id="5258" w:author="ZTE-Ma Zhifeng" w:date="2024-08-26T21:42:00Z"/>
                <w:sz w:val="18"/>
                <w:lang w:val="en-US"/>
              </w:rPr>
            </w:pPr>
            <w:ins w:id="5259" w:author="ZTE-Ma Zhifeng" w:date="2024-08-26T21:42:00Z">
              <w:r w:rsidRPr="00EB04A8">
                <w:rPr>
                  <w:sz w:val="18"/>
                  <w:szCs w:val="18"/>
                  <w:lang w:val="en-US"/>
                </w:rPr>
                <w:t>9100</w:t>
              </w:r>
              <w:r w:rsidRPr="00966AC5">
                <w:rPr>
                  <w:sz w:val="18"/>
                  <w:lang w:val="en-US"/>
                </w:rPr>
                <w:t>–</w:t>
              </w:r>
              <w:r w:rsidRPr="00EB04A8">
                <w:rPr>
                  <w:sz w:val="18"/>
                  <w:szCs w:val="18"/>
                  <w:lang w:val="en-US"/>
                </w:rPr>
                <w:t>10170</w:t>
              </w:r>
            </w:ins>
          </w:p>
        </w:tc>
      </w:tr>
      <w:tr w:rsidR="00A15080" w:rsidRPr="00966AC5" w14:paraId="48C0B40A" w14:textId="77777777" w:rsidTr="002D5D5E">
        <w:trPr>
          <w:trHeight w:val="187"/>
          <w:ins w:id="5260" w:author="ZTE-Ma Zhifeng" w:date="2024-08-26T21:4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F95B0E" w14:textId="77777777" w:rsidR="00A15080" w:rsidRPr="00966AC5" w:rsidRDefault="00A15080" w:rsidP="002D5D5E">
            <w:pPr>
              <w:pStyle w:val="TAL"/>
              <w:rPr>
                <w:ins w:id="5261" w:author="ZTE-Ma Zhifeng" w:date="2024-08-26T21:42:00Z"/>
                <w:lang w:val="en-US"/>
              </w:rPr>
            </w:pPr>
            <w:ins w:id="5262" w:author="ZTE-Ma Zhifeng" w:date="2024-08-26T21:42:00Z">
              <w:r w:rsidRPr="00966AC5">
                <w:rPr>
                  <w:lang w:eastAsia="zh-CN"/>
                </w:rPr>
                <w:t>Two-tone</w:t>
              </w:r>
              <w:r w:rsidRPr="00966AC5">
                <w:rPr>
                  <w:lang w:val="en-US"/>
                </w:rPr>
                <w:t xml:space="preserve"> </w:t>
              </w:r>
              <w:r w:rsidRPr="00966AC5">
                <w:rPr>
                  <w:lang w:val="en-US" w:eastAsia="ja-JP"/>
                </w:rPr>
                <w:t>4</w:t>
              </w:r>
              <w:r w:rsidRPr="00966AC5">
                <w:rPr>
                  <w:vertAlign w:val="superscript"/>
                  <w:lang w:val="en-US" w:eastAsia="ja-JP"/>
                </w:rPr>
                <w:t>th</w:t>
              </w:r>
              <w:r w:rsidRPr="00966AC5">
                <w:rPr>
                  <w:lang w:val="en-US" w:eastAsia="ja-JP"/>
                </w:rPr>
                <w:t xml:space="preserve"> </w:t>
              </w:r>
              <w:r w:rsidRPr="00966AC5">
                <w:rPr>
                  <w:lang w:val="en-US"/>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926F957" w14:textId="77777777" w:rsidR="00A15080" w:rsidRPr="00966AC5" w:rsidRDefault="00A15080" w:rsidP="002D5D5E">
            <w:pPr>
              <w:pStyle w:val="TAL"/>
              <w:jc w:val="center"/>
              <w:rPr>
                <w:ins w:id="5263" w:author="ZTE-Ma Zhifeng" w:date="2024-08-26T21:42:00Z"/>
                <w:lang w:val="en-US"/>
              </w:rPr>
            </w:pPr>
            <w:ins w:id="5264" w:author="ZTE-Ma Zhifeng" w:date="2024-08-26T21:42:00Z">
              <w:r w:rsidRPr="00966AC5">
                <w:rPr>
                  <w:lang w:val="en-US"/>
                </w:rPr>
                <w:t>|3*f</w:t>
              </w:r>
              <w:r w:rsidRPr="00966AC5">
                <w:rPr>
                  <w:vertAlign w:val="subscript"/>
                  <w:lang w:val="en-US"/>
                </w:rPr>
                <w:t>x_low</w:t>
              </w:r>
              <w:r w:rsidRPr="00966AC5">
                <w:rPr>
                  <w:lang w:val="en-US"/>
                </w:rPr>
                <w:t xml:space="preserve"> –1* f</w:t>
              </w:r>
              <w:r w:rsidRPr="00966AC5">
                <w:rPr>
                  <w:vertAlign w:val="subscript"/>
                  <w:lang w:val="en-US"/>
                </w:rPr>
                <w:t>y_high</w:t>
              </w:r>
              <w:r w:rsidRPr="00966AC5">
                <w:rPr>
                  <w:lang w:val="en-US"/>
                </w:rPr>
                <w:t>|</w:t>
              </w:r>
            </w:ins>
          </w:p>
        </w:tc>
        <w:tc>
          <w:tcPr>
            <w:tcW w:w="1749" w:type="dxa"/>
            <w:tcBorders>
              <w:top w:val="single" w:sz="4" w:space="0" w:color="auto"/>
              <w:left w:val="single" w:sz="4" w:space="0" w:color="auto"/>
              <w:bottom w:val="single" w:sz="4" w:space="0" w:color="auto"/>
              <w:right w:val="single" w:sz="4" w:space="0" w:color="auto"/>
            </w:tcBorders>
          </w:tcPr>
          <w:p w14:paraId="2738639C" w14:textId="77777777" w:rsidR="00A15080" w:rsidRPr="00966AC5" w:rsidRDefault="00A15080" w:rsidP="002D5D5E">
            <w:pPr>
              <w:pStyle w:val="TAL"/>
              <w:jc w:val="center"/>
              <w:rPr>
                <w:ins w:id="5265" w:author="ZTE-Ma Zhifeng" w:date="2024-08-26T21:42:00Z"/>
                <w:lang w:val="en-US"/>
              </w:rPr>
            </w:pPr>
            <w:ins w:id="5266" w:author="ZTE-Ma Zhifeng" w:date="2024-08-26T21:42:00Z">
              <w:r w:rsidRPr="00966AC5">
                <w:rPr>
                  <w:lang w:val="en-US"/>
                </w:rPr>
                <w:t>|3*f</w:t>
              </w:r>
              <w:r w:rsidRPr="00966AC5">
                <w:rPr>
                  <w:vertAlign w:val="subscript"/>
                  <w:lang w:val="en-US"/>
                </w:rPr>
                <w:t>x_high</w:t>
              </w:r>
              <w:r w:rsidRPr="00966AC5">
                <w:rPr>
                  <w:lang w:val="en-US"/>
                </w:rPr>
                <w:t xml:space="preserve"> – 1*f</w:t>
              </w:r>
              <w:r w:rsidRPr="00966AC5">
                <w:rPr>
                  <w:vertAlign w:val="subscript"/>
                  <w:lang w:val="en-US"/>
                </w:rPr>
                <w:t>y_low</w:t>
              </w:r>
              <w:r w:rsidRPr="00966AC5">
                <w:rPr>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9522BD1" w14:textId="77777777" w:rsidR="00A15080" w:rsidRPr="00966AC5" w:rsidRDefault="00A15080" w:rsidP="002D5D5E">
            <w:pPr>
              <w:pStyle w:val="TAL"/>
              <w:jc w:val="center"/>
              <w:rPr>
                <w:ins w:id="5267" w:author="ZTE-Ma Zhifeng" w:date="2024-08-26T21:42:00Z"/>
                <w:lang w:val="en-US"/>
              </w:rPr>
            </w:pPr>
            <w:ins w:id="5268" w:author="ZTE-Ma Zhifeng" w:date="2024-08-26T21:42:00Z">
              <w:r w:rsidRPr="00966AC5">
                <w:rPr>
                  <w:lang w:val="en-US"/>
                </w:rPr>
                <w:t>|3*f</w:t>
              </w:r>
              <w:r w:rsidRPr="00966AC5">
                <w:rPr>
                  <w:vertAlign w:val="subscript"/>
                  <w:lang w:val="en-US"/>
                </w:rPr>
                <w:t>y_low</w:t>
              </w:r>
              <w:r w:rsidRPr="00966AC5">
                <w:rPr>
                  <w:lang w:val="en-US"/>
                </w:rPr>
                <w:t xml:space="preserve"> – 1*f</w:t>
              </w:r>
              <w:r w:rsidRPr="00966AC5">
                <w:rPr>
                  <w:vertAlign w:val="subscript"/>
                  <w:lang w:val="en-US"/>
                </w:rPr>
                <w:t>x_high</w:t>
              </w:r>
              <w:r w:rsidRPr="00966AC5">
                <w:rPr>
                  <w:lang w:val="en-US"/>
                </w:rPr>
                <w:t>|</w:t>
              </w:r>
            </w:ins>
          </w:p>
        </w:tc>
        <w:tc>
          <w:tcPr>
            <w:tcW w:w="1799" w:type="dxa"/>
            <w:tcBorders>
              <w:top w:val="single" w:sz="4" w:space="0" w:color="auto"/>
              <w:left w:val="single" w:sz="4" w:space="0" w:color="auto"/>
              <w:bottom w:val="single" w:sz="4" w:space="0" w:color="auto"/>
              <w:right w:val="single" w:sz="4" w:space="0" w:color="auto"/>
            </w:tcBorders>
          </w:tcPr>
          <w:p w14:paraId="2067CA18" w14:textId="77777777" w:rsidR="00A15080" w:rsidRPr="00966AC5" w:rsidRDefault="00A15080" w:rsidP="002D5D5E">
            <w:pPr>
              <w:pStyle w:val="TAL"/>
              <w:jc w:val="center"/>
              <w:rPr>
                <w:ins w:id="5269" w:author="ZTE-Ma Zhifeng" w:date="2024-08-26T21:42:00Z"/>
                <w:lang w:val="en-US"/>
              </w:rPr>
            </w:pPr>
            <w:ins w:id="5270" w:author="ZTE-Ma Zhifeng" w:date="2024-08-26T21:42:00Z">
              <w:r w:rsidRPr="00966AC5">
                <w:rPr>
                  <w:lang w:val="en-US"/>
                </w:rPr>
                <w:t>|3*f</w:t>
              </w:r>
              <w:r w:rsidRPr="00966AC5">
                <w:rPr>
                  <w:vertAlign w:val="subscript"/>
                  <w:lang w:val="en-US"/>
                </w:rPr>
                <w:t>y_high</w:t>
              </w:r>
              <w:r w:rsidRPr="00966AC5">
                <w:rPr>
                  <w:lang w:val="en-US"/>
                </w:rPr>
                <w:t xml:space="preserve"> – 1*f</w:t>
              </w:r>
              <w:r w:rsidRPr="00966AC5">
                <w:rPr>
                  <w:vertAlign w:val="subscript"/>
                  <w:lang w:val="en-US"/>
                </w:rPr>
                <w:t>x_low</w:t>
              </w:r>
              <w:r w:rsidRPr="00966AC5">
                <w:rPr>
                  <w:lang w:val="en-US"/>
                </w:rPr>
                <w:t>|</w:t>
              </w:r>
            </w:ins>
          </w:p>
        </w:tc>
      </w:tr>
      <w:tr w:rsidR="00A15080" w:rsidRPr="00966AC5" w14:paraId="1FFA424D" w14:textId="77777777" w:rsidTr="00231FDB">
        <w:tblPrEx>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271" w:author="ZTE-Ma Zhifeng" w:date="2024-08-27T21:30:00Z">
            <w:tblPrEx>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187"/>
          <w:ins w:id="5272" w:author="ZTE-Ma Zhifeng" w:date="2024-08-26T21:42:00Z"/>
          <w:trPrChange w:id="5273" w:author="ZTE-Ma Zhifeng" w:date="2024-08-27T21:30:00Z">
            <w:trPr>
              <w:trHeight w:val="187"/>
            </w:trPr>
          </w:trPrChange>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Change w:id="5274" w:author="ZTE-Ma Zhifeng" w:date="2024-08-27T21:30:00Z">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tcPrChange>
          </w:tcPr>
          <w:p w14:paraId="23C7BBC0" w14:textId="77777777" w:rsidR="00A15080" w:rsidRPr="00966AC5" w:rsidRDefault="00A15080" w:rsidP="002D5D5E">
            <w:pPr>
              <w:pStyle w:val="TAL"/>
              <w:rPr>
                <w:ins w:id="5275" w:author="ZTE-Ma Zhifeng" w:date="2024-08-26T21:42:00Z"/>
                <w:lang w:val="en-US"/>
              </w:rPr>
            </w:pPr>
            <w:ins w:id="5276" w:author="ZTE-Ma Zhifeng" w:date="2024-08-26T21:42:00Z">
              <w:r w:rsidRPr="00966AC5">
                <w:rPr>
                  <w:lang w:eastAsia="zh-CN"/>
                </w:rPr>
                <w:t>IMD</w:t>
              </w:r>
              <w:r w:rsidRPr="00966AC5">
                <w:rPr>
                  <w:lang w:val="en-US"/>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Change w:id="5277" w:author="ZTE-Ma Zhifeng" w:date="2024-08-27T21:30:00Z">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407A7F9B" w14:textId="77777777" w:rsidR="00A15080" w:rsidRPr="00966AC5" w:rsidRDefault="00A15080" w:rsidP="002D5D5E">
            <w:pPr>
              <w:keepNext/>
              <w:keepLines/>
              <w:spacing w:after="0"/>
              <w:jc w:val="center"/>
              <w:rPr>
                <w:ins w:id="5278" w:author="ZTE-Ma Zhifeng" w:date="2024-08-26T21:42:00Z"/>
                <w:color w:val="FF0000"/>
                <w:sz w:val="18"/>
                <w:lang w:eastAsia="ja-JP"/>
              </w:rPr>
            </w:pPr>
            <w:ins w:id="5279" w:author="ZTE-Ma Zhifeng" w:date="2024-08-26T21:42:00Z">
              <w:r w:rsidRPr="00EB04A8">
                <w:rPr>
                  <w:sz w:val="18"/>
                  <w:szCs w:val="18"/>
                  <w:lang w:val="en-US"/>
                </w:rPr>
                <w:t>3700</w:t>
              </w:r>
              <w:r w:rsidRPr="00966AC5">
                <w:rPr>
                  <w:sz w:val="18"/>
                  <w:lang w:val="en-US"/>
                </w:rPr>
                <w:t>–</w:t>
              </w:r>
              <w:r w:rsidRPr="00EB04A8">
                <w:rPr>
                  <w:sz w:val="18"/>
                  <w:szCs w:val="18"/>
                  <w:lang w:val="en-US"/>
                </w:rPr>
                <w:t>4410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Change w:id="5280" w:author="ZTE-Ma Zhifeng" w:date="2024-08-27T21:30:00Z">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tcPrChange>
          </w:tcPr>
          <w:p w14:paraId="367E2265" w14:textId="77777777" w:rsidR="00A15080" w:rsidRPr="00966AC5" w:rsidRDefault="00A15080" w:rsidP="002D5D5E">
            <w:pPr>
              <w:keepNext/>
              <w:keepLines/>
              <w:spacing w:after="0"/>
              <w:jc w:val="center"/>
              <w:rPr>
                <w:ins w:id="5281" w:author="ZTE-Ma Zhifeng" w:date="2024-08-26T21:42:00Z"/>
                <w:sz w:val="18"/>
                <w:lang w:eastAsia="ja-JP"/>
              </w:rPr>
            </w:pPr>
            <w:ins w:id="5282" w:author="ZTE-Ma Zhifeng" w:date="2024-08-26T21:42:00Z">
              <w:r w:rsidRPr="00EB04A8">
                <w:rPr>
                  <w:sz w:val="18"/>
                  <w:szCs w:val="18"/>
                  <w:lang w:val="en-US"/>
                </w:rPr>
                <w:t>7330</w:t>
              </w:r>
              <w:r w:rsidRPr="00966AC5">
                <w:rPr>
                  <w:sz w:val="18"/>
                  <w:lang w:val="en-US"/>
                </w:rPr>
                <w:t>–</w:t>
              </w:r>
              <w:r w:rsidRPr="00EB04A8">
                <w:rPr>
                  <w:sz w:val="18"/>
                  <w:szCs w:val="18"/>
                  <w:lang w:val="en-US"/>
                </w:rPr>
                <w:t>8900</w:t>
              </w:r>
            </w:ins>
          </w:p>
        </w:tc>
      </w:tr>
      <w:tr w:rsidR="00231FDB" w:rsidRPr="00966AC5" w14:paraId="365951D3" w14:textId="77777777" w:rsidTr="006208A0">
        <w:trPr>
          <w:trHeight w:val="187"/>
          <w:ins w:id="5283" w:author="ZTE-Ma Zhifeng" w:date="2024-08-26T21:4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CE53FF" w14:textId="77777777" w:rsidR="00231FDB" w:rsidRPr="00966AC5" w:rsidRDefault="00231FDB" w:rsidP="002D5D5E">
            <w:pPr>
              <w:pStyle w:val="TAL"/>
              <w:rPr>
                <w:ins w:id="5284" w:author="ZTE-Ma Zhifeng" w:date="2024-08-26T21:42:00Z"/>
                <w:lang w:val="en-US"/>
              </w:rPr>
            </w:pPr>
            <w:ins w:id="5285" w:author="ZTE-Ma Zhifeng" w:date="2024-08-26T21:42:00Z">
              <w:r w:rsidRPr="00966AC5">
                <w:rPr>
                  <w:lang w:eastAsia="zh-CN"/>
                </w:rPr>
                <w:t>Two-tone</w:t>
              </w:r>
              <w:r w:rsidRPr="00966AC5">
                <w:rPr>
                  <w:lang w:val="en-US"/>
                </w:rPr>
                <w:t xml:space="preserve"> </w:t>
              </w:r>
              <w:r w:rsidRPr="00966AC5">
                <w:rPr>
                  <w:lang w:val="en-US" w:eastAsia="ja-JP"/>
                </w:rPr>
                <w:t>4</w:t>
              </w:r>
              <w:r w:rsidRPr="00966AC5">
                <w:rPr>
                  <w:vertAlign w:val="superscript"/>
                  <w:lang w:val="en-US" w:eastAsia="ja-JP"/>
                </w:rPr>
                <w:t>th</w:t>
              </w:r>
              <w:r w:rsidRPr="00966AC5">
                <w:rPr>
                  <w:lang w:val="en-US" w:eastAsia="ja-JP"/>
                </w:rPr>
                <w:t xml:space="preserve"> </w:t>
              </w:r>
              <w:r w:rsidRPr="00966AC5">
                <w:rPr>
                  <w:lang w:val="en-US"/>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C79372D" w14:textId="77777777" w:rsidR="00231FDB" w:rsidRPr="00966AC5" w:rsidRDefault="00231FDB" w:rsidP="002D5D5E">
            <w:pPr>
              <w:pStyle w:val="TAL"/>
              <w:jc w:val="center"/>
              <w:rPr>
                <w:ins w:id="5286" w:author="ZTE-Ma Zhifeng" w:date="2024-08-26T21:42:00Z"/>
                <w:lang w:val="en-US"/>
              </w:rPr>
            </w:pPr>
            <w:ins w:id="5287" w:author="ZTE-Ma Zhifeng" w:date="2024-08-26T21:42:00Z">
              <w:r w:rsidRPr="00966AC5">
                <w:rPr>
                  <w:lang w:val="en-US"/>
                </w:rPr>
                <w:t>|2*f</w:t>
              </w:r>
              <w:r w:rsidRPr="00966AC5">
                <w:rPr>
                  <w:vertAlign w:val="subscript"/>
                  <w:lang w:val="en-US"/>
                </w:rPr>
                <w:t>x_low</w:t>
              </w:r>
              <w:r w:rsidRPr="00966AC5">
                <w:rPr>
                  <w:lang w:val="en-US"/>
                </w:rPr>
                <w:t xml:space="preserve"> –2* f</w:t>
              </w:r>
              <w:r w:rsidRPr="00966AC5">
                <w:rPr>
                  <w:vertAlign w:val="subscript"/>
                  <w:lang w:val="en-US"/>
                </w:rPr>
                <w:t>y_high</w:t>
              </w:r>
              <w:r w:rsidRPr="00966AC5">
                <w:rPr>
                  <w:lang w:val="en-US"/>
                </w:rPr>
                <w:t>|</w:t>
              </w:r>
            </w:ins>
          </w:p>
        </w:tc>
        <w:tc>
          <w:tcPr>
            <w:tcW w:w="1749" w:type="dxa"/>
            <w:tcBorders>
              <w:top w:val="single" w:sz="4" w:space="0" w:color="auto"/>
              <w:left w:val="single" w:sz="4" w:space="0" w:color="auto"/>
              <w:bottom w:val="single" w:sz="4" w:space="0" w:color="auto"/>
              <w:right w:val="single" w:sz="4" w:space="0" w:color="auto"/>
            </w:tcBorders>
          </w:tcPr>
          <w:p w14:paraId="41469582" w14:textId="77777777" w:rsidR="00231FDB" w:rsidRPr="00966AC5" w:rsidRDefault="00231FDB" w:rsidP="002D5D5E">
            <w:pPr>
              <w:pStyle w:val="TAL"/>
              <w:jc w:val="center"/>
              <w:rPr>
                <w:ins w:id="5288" w:author="ZTE-Ma Zhifeng" w:date="2024-08-26T21:42:00Z"/>
                <w:lang w:val="en-US"/>
              </w:rPr>
            </w:pPr>
            <w:ins w:id="5289" w:author="ZTE-Ma Zhifeng" w:date="2024-08-26T21:42:00Z">
              <w:r w:rsidRPr="00966AC5">
                <w:rPr>
                  <w:lang w:val="en-US"/>
                </w:rPr>
                <w:t>|2*f</w:t>
              </w:r>
              <w:r w:rsidRPr="00966AC5">
                <w:rPr>
                  <w:vertAlign w:val="subscript"/>
                  <w:lang w:val="en-US"/>
                </w:rPr>
                <w:t>x_high</w:t>
              </w:r>
              <w:r w:rsidRPr="00966AC5">
                <w:rPr>
                  <w:lang w:val="en-US"/>
                </w:rPr>
                <w:t xml:space="preserve"> –2* f</w:t>
              </w:r>
              <w:r w:rsidRPr="00966AC5">
                <w:rPr>
                  <w:vertAlign w:val="subscript"/>
                  <w:lang w:val="en-US"/>
                </w:rPr>
                <w:t>y_low</w:t>
              </w:r>
              <w:r w:rsidRPr="00966AC5">
                <w:rPr>
                  <w:lang w:val="en-US"/>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4C3F602C" w14:textId="77777777" w:rsidR="00231FDB" w:rsidRPr="00966AC5" w:rsidRDefault="00231FDB" w:rsidP="002D5D5E">
            <w:pPr>
              <w:pStyle w:val="TAL"/>
              <w:jc w:val="center"/>
              <w:rPr>
                <w:ins w:id="5290" w:author="ZTE-Ma Zhifeng" w:date="2024-08-26T21:42:00Z"/>
                <w:lang w:val="en-US"/>
              </w:rPr>
            </w:pPr>
          </w:p>
        </w:tc>
      </w:tr>
      <w:tr w:rsidR="00231FDB" w:rsidRPr="00966AC5" w14:paraId="5B0C00F5" w14:textId="77777777" w:rsidTr="006208A0">
        <w:trPr>
          <w:trHeight w:val="187"/>
          <w:ins w:id="5291" w:author="ZTE-Ma Zhifeng" w:date="2024-08-26T21:4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A4DD54" w14:textId="77777777" w:rsidR="00231FDB" w:rsidRPr="00966AC5" w:rsidRDefault="00231FDB" w:rsidP="002D5D5E">
            <w:pPr>
              <w:pStyle w:val="TAL"/>
              <w:rPr>
                <w:ins w:id="5292" w:author="ZTE-Ma Zhifeng" w:date="2024-08-26T21:42:00Z"/>
                <w:lang w:val="en-US"/>
              </w:rPr>
            </w:pPr>
            <w:ins w:id="5293" w:author="ZTE-Ma Zhifeng" w:date="2024-08-26T21:42:00Z">
              <w:r w:rsidRPr="00966AC5">
                <w:rPr>
                  <w:lang w:val="en-US"/>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ECB928B" w14:textId="77777777" w:rsidR="00231FDB" w:rsidRPr="00966AC5" w:rsidRDefault="00231FDB" w:rsidP="002D5D5E">
            <w:pPr>
              <w:keepNext/>
              <w:keepLines/>
              <w:spacing w:after="0"/>
              <w:jc w:val="center"/>
              <w:rPr>
                <w:ins w:id="5294" w:author="ZTE-Ma Zhifeng" w:date="2024-08-26T21:42:00Z"/>
                <w:sz w:val="18"/>
                <w:lang w:eastAsia="ja-JP"/>
              </w:rPr>
            </w:pPr>
            <w:ins w:id="5295" w:author="ZTE-Ma Zhifeng" w:date="2024-08-26T21:42:00Z">
              <w:r w:rsidRPr="005849DF">
                <w:rPr>
                  <w:sz w:val="18"/>
                  <w:szCs w:val="18"/>
                  <w:lang w:val="en-US"/>
                </w:rPr>
                <w:t>1460</w:t>
              </w:r>
              <w:r w:rsidRPr="005849DF">
                <w:rPr>
                  <w:sz w:val="18"/>
                  <w:lang w:val="en-US"/>
                </w:rPr>
                <w:t>–</w:t>
              </w:r>
              <w:r w:rsidRPr="005849DF">
                <w:rPr>
                  <w:sz w:val="18"/>
                  <w:szCs w:val="18"/>
                  <w:lang w:val="en-US"/>
                </w:rPr>
                <w:t>2600</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02C1ACBA" w14:textId="77777777" w:rsidR="00231FDB" w:rsidRPr="00966AC5" w:rsidRDefault="00231FDB" w:rsidP="002D5D5E">
            <w:pPr>
              <w:keepNext/>
              <w:keepLines/>
              <w:spacing w:after="0"/>
              <w:jc w:val="center"/>
              <w:rPr>
                <w:ins w:id="5296" w:author="ZTE-Ma Zhifeng" w:date="2024-08-26T21:42:00Z"/>
                <w:sz w:val="18"/>
                <w:lang w:eastAsia="ja-JP"/>
              </w:rPr>
            </w:pPr>
          </w:p>
        </w:tc>
      </w:tr>
      <w:tr w:rsidR="00A15080" w:rsidRPr="00966AC5" w14:paraId="4D1B69A9" w14:textId="77777777" w:rsidTr="002D5D5E">
        <w:trPr>
          <w:trHeight w:val="187"/>
          <w:ins w:id="5297" w:author="ZTE-Ma Zhifeng" w:date="2024-08-26T21:4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68DA958" w14:textId="77777777" w:rsidR="00A15080" w:rsidRPr="00966AC5" w:rsidRDefault="00A15080" w:rsidP="002D5D5E">
            <w:pPr>
              <w:keepNext/>
              <w:keepLines/>
              <w:spacing w:after="0"/>
              <w:rPr>
                <w:ins w:id="5298" w:author="ZTE-Ma Zhifeng" w:date="2024-08-26T21:42:00Z"/>
                <w:rFonts w:ascii="Arial" w:hAnsi="Arial" w:cs="Arial"/>
                <w:sz w:val="18"/>
                <w:lang w:val="en-US"/>
              </w:rPr>
            </w:pPr>
            <w:ins w:id="5299" w:author="ZTE-Ma Zhifeng" w:date="2024-08-26T21:42:00Z">
              <w:r w:rsidRPr="00966AC5">
                <w:rPr>
                  <w:rFonts w:ascii="Arial" w:hAnsi="Arial" w:cs="Arial"/>
                  <w:sz w:val="18"/>
                  <w:lang w:eastAsia="zh-CN"/>
                </w:rPr>
                <w:t>Two-tone</w:t>
              </w:r>
              <w:r w:rsidRPr="00966AC5">
                <w:rPr>
                  <w:rFonts w:ascii="Arial" w:hAnsi="Arial" w:cs="Arial"/>
                  <w:sz w:val="18"/>
                  <w:lang w:val="en-US"/>
                </w:rPr>
                <w:t xml:space="preserve"> </w:t>
              </w:r>
              <w:r w:rsidRPr="00966AC5">
                <w:rPr>
                  <w:rFonts w:ascii="Arial" w:hAnsi="Arial" w:cs="Arial"/>
                  <w:sz w:val="18"/>
                  <w:lang w:val="en-US" w:eastAsia="ja-JP"/>
                </w:rPr>
                <w:t>4</w:t>
              </w:r>
              <w:r w:rsidRPr="00966AC5">
                <w:rPr>
                  <w:rFonts w:ascii="Arial" w:hAnsi="Arial" w:cs="Arial"/>
                  <w:sz w:val="18"/>
                  <w:vertAlign w:val="superscript"/>
                  <w:lang w:val="en-US" w:eastAsia="ja-JP"/>
                </w:rPr>
                <w:t>th</w:t>
              </w:r>
              <w:r w:rsidRPr="00966AC5">
                <w:rPr>
                  <w:rFonts w:ascii="Arial" w:hAnsi="Arial" w:cs="Arial"/>
                  <w:sz w:val="18"/>
                  <w:lang w:val="en-US" w:eastAsia="ja-JP"/>
                </w:rPr>
                <w:t xml:space="preserve"> </w:t>
              </w:r>
              <w:r w:rsidRPr="00966AC5">
                <w:rPr>
                  <w:rFonts w:ascii="Arial" w:hAnsi="Arial" w:cs="Arial"/>
                  <w:sz w:val="18"/>
                  <w:lang w:val="en-US"/>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3A68CDB" w14:textId="77777777" w:rsidR="00A15080" w:rsidRPr="00966AC5" w:rsidRDefault="00A15080" w:rsidP="002D5D5E">
            <w:pPr>
              <w:pStyle w:val="TAL"/>
              <w:jc w:val="center"/>
              <w:rPr>
                <w:ins w:id="5300" w:author="ZTE-Ma Zhifeng" w:date="2024-08-26T21:42:00Z"/>
                <w:lang w:val="en-US"/>
              </w:rPr>
            </w:pPr>
            <w:ins w:id="5301" w:author="ZTE-Ma Zhifeng" w:date="2024-08-26T21:42:00Z">
              <w:r w:rsidRPr="00966AC5">
                <w:rPr>
                  <w:lang w:val="en-US"/>
                </w:rPr>
                <w:t>|3*f</w:t>
              </w:r>
              <w:r w:rsidRPr="00966AC5">
                <w:rPr>
                  <w:vertAlign w:val="subscript"/>
                  <w:lang w:val="en-US"/>
                </w:rPr>
                <w:t>x_low</w:t>
              </w:r>
              <w:r w:rsidRPr="00966AC5">
                <w:rPr>
                  <w:lang w:val="en-US"/>
                </w:rPr>
                <w:t xml:space="preserve"> +1* f</w:t>
              </w:r>
              <w:r w:rsidRPr="00966AC5">
                <w:rPr>
                  <w:vertAlign w:val="subscript"/>
                  <w:lang w:val="en-US"/>
                </w:rPr>
                <w:t>y_low</w:t>
              </w:r>
              <w:r w:rsidRPr="00966AC5">
                <w:rPr>
                  <w:lang w:val="en-US"/>
                </w:rPr>
                <w:t>|</w:t>
              </w:r>
            </w:ins>
          </w:p>
        </w:tc>
        <w:tc>
          <w:tcPr>
            <w:tcW w:w="1749" w:type="dxa"/>
            <w:tcBorders>
              <w:top w:val="single" w:sz="4" w:space="0" w:color="auto"/>
              <w:left w:val="single" w:sz="4" w:space="0" w:color="auto"/>
              <w:bottom w:val="single" w:sz="4" w:space="0" w:color="auto"/>
              <w:right w:val="single" w:sz="4" w:space="0" w:color="auto"/>
            </w:tcBorders>
          </w:tcPr>
          <w:p w14:paraId="17767904" w14:textId="77777777" w:rsidR="00A15080" w:rsidRPr="00966AC5" w:rsidRDefault="00A15080" w:rsidP="002D5D5E">
            <w:pPr>
              <w:pStyle w:val="TAL"/>
              <w:jc w:val="center"/>
              <w:rPr>
                <w:ins w:id="5302" w:author="ZTE-Ma Zhifeng" w:date="2024-08-26T21:42:00Z"/>
                <w:lang w:val="en-US"/>
              </w:rPr>
            </w:pPr>
            <w:ins w:id="5303" w:author="ZTE-Ma Zhifeng" w:date="2024-08-26T21:42:00Z">
              <w:r w:rsidRPr="00966AC5">
                <w:rPr>
                  <w:lang w:val="en-US"/>
                </w:rPr>
                <w:t>|3*f</w:t>
              </w:r>
              <w:r w:rsidRPr="00966AC5">
                <w:rPr>
                  <w:vertAlign w:val="subscript"/>
                  <w:lang w:val="en-US"/>
                </w:rPr>
                <w:t>x_high</w:t>
              </w:r>
              <w:r w:rsidRPr="00966AC5">
                <w:rPr>
                  <w:lang w:val="en-US"/>
                </w:rPr>
                <w:t xml:space="preserve"> + 1*f</w:t>
              </w:r>
              <w:r w:rsidRPr="00966AC5">
                <w:rPr>
                  <w:vertAlign w:val="subscript"/>
                  <w:lang w:val="en-US"/>
                </w:rPr>
                <w:t>y_high</w:t>
              </w:r>
              <w:r w:rsidRPr="00966AC5">
                <w:rPr>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70D3E8F" w14:textId="77777777" w:rsidR="00A15080" w:rsidRPr="00966AC5" w:rsidRDefault="00A15080" w:rsidP="002D5D5E">
            <w:pPr>
              <w:pStyle w:val="TAL"/>
              <w:jc w:val="center"/>
              <w:rPr>
                <w:ins w:id="5304" w:author="ZTE-Ma Zhifeng" w:date="2024-08-26T21:42:00Z"/>
                <w:lang w:val="en-US"/>
              </w:rPr>
            </w:pPr>
            <w:ins w:id="5305" w:author="ZTE-Ma Zhifeng" w:date="2024-08-26T21:42:00Z">
              <w:r w:rsidRPr="00966AC5">
                <w:rPr>
                  <w:lang w:val="en-US"/>
                </w:rPr>
                <w:t>|3*f</w:t>
              </w:r>
              <w:r w:rsidRPr="00966AC5">
                <w:rPr>
                  <w:vertAlign w:val="subscript"/>
                  <w:lang w:val="en-US"/>
                </w:rPr>
                <w:t>y_low</w:t>
              </w:r>
              <w:r w:rsidRPr="00966AC5">
                <w:rPr>
                  <w:lang w:val="en-US"/>
                </w:rPr>
                <w:t xml:space="preserve"> + 1*f</w:t>
              </w:r>
              <w:r w:rsidRPr="00966AC5">
                <w:rPr>
                  <w:vertAlign w:val="subscript"/>
                  <w:lang w:val="en-US"/>
                </w:rPr>
                <w:t>x_low</w:t>
              </w:r>
              <w:r w:rsidRPr="00966AC5">
                <w:rPr>
                  <w:lang w:val="en-US"/>
                </w:rPr>
                <w:t>|</w:t>
              </w:r>
            </w:ins>
          </w:p>
        </w:tc>
        <w:tc>
          <w:tcPr>
            <w:tcW w:w="1799" w:type="dxa"/>
            <w:tcBorders>
              <w:top w:val="single" w:sz="4" w:space="0" w:color="auto"/>
              <w:left w:val="single" w:sz="4" w:space="0" w:color="auto"/>
              <w:bottom w:val="single" w:sz="4" w:space="0" w:color="auto"/>
              <w:right w:val="single" w:sz="4" w:space="0" w:color="auto"/>
            </w:tcBorders>
          </w:tcPr>
          <w:p w14:paraId="1225BEF5" w14:textId="77777777" w:rsidR="00A15080" w:rsidRPr="00966AC5" w:rsidRDefault="00A15080" w:rsidP="002D5D5E">
            <w:pPr>
              <w:pStyle w:val="TAL"/>
              <w:jc w:val="center"/>
              <w:rPr>
                <w:ins w:id="5306" w:author="ZTE-Ma Zhifeng" w:date="2024-08-26T21:42:00Z"/>
                <w:lang w:val="en-US"/>
              </w:rPr>
            </w:pPr>
            <w:ins w:id="5307" w:author="ZTE-Ma Zhifeng" w:date="2024-08-26T21:42:00Z">
              <w:r w:rsidRPr="00966AC5">
                <w:rPr>
                  <w:lang w:val="en-US"/>
                </w:rPr>
                <w:t>|3*f</w:t>
              </w:r>
              <w:r w:rsidRPr="00966AC5">
                <w:rPr>
                  <w:vertAlign w:val="subscript"/>
                  <w:lang w:val="en-US"/>
                </w:rPr>
                <w:t>y_high</w:t>
              </w:r>
              <w:r w:rsidRPr="00966AC5">
                <w:rPr>
                  <w:lang w:val="en-US"/>
                </w:rPr>
                <w:t xml:space="preserve"> + 1*f</w:t>
              </w:r>
              <w:r w:rsidRPr="00966AC5">
                <w:rPr>
                  <w:vertAlign w:val="subscript"/>
                  <w:lang w:val="en-US"/>
                </w:rPr>
                <w:t>x_high</w:t>
              </w:r>
              <w:r w:rsidRPr="00966AC5">
                <w:rPr>
                  <w:lang w:val="en-US"/>
                </w:rPr>
                <w:t>|</w:t>
              </w:r>
            </w:ins>
          </w:p>
        </w:tc>
      </w:tr>
      <w:tr w:rsidR="00A15080" w:rsidRPr="00966AC5" w14:paraId="17B0118A" w14:textId="77777777" w:rsidTr="00231FDB">
        <w:tblPrEx>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308" w:author="ZTE-Ma Zhifeng" w:date="2024-08-27T21:29:00Z">
            <w:tblPrEx>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187"/>
          <w:ins w:id="5309" w:author="ZTE-Ma Zhifeng" w:date="2024-08-26T21:42:00Z"/>
          <w:trPrChange w:id="5310" w:author="ZTE-Ma Zhifeng" w:date="2024-08-27T21:29:00Z">
            <w:trPr>
              <w:trHeight w:val="187"/>
            </w:trPr>
          </w:trPrChange>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Change w:id="5311" w:author="ZTE-Ma Zhifeng" w:date="2024-08-27T21:29:00Z">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tcPrChange>
          </w:tcPr>
          <w:p w14:paraId="2FB15C20" w14:textId="77777777" w:rsidR="00A15080" w:rsidRPr="00966AC5" w:rsidRDefault="00A15080" w:rsidP="002D5D5E">
            <w:pPr>
              <w:pStyle w:val="TAL"/>
              <w:rPr>
                <w:ins w:id="5312" w:author="ZTE-Ma Zhifeng" w:date="2024-08-26T21:42:00Z"/>
                <w:lang w:val="en-US"/>
              </w:rPr>
            </w:pPr>
            <w:ins w:id="5313" w:author="ZTE-Ma Zhifeng" w:date="2024-08-26T21:42:00Z">
              <w:r w:rsidRPr="00966AC5">
                <w:rPr>
                  <w:lang w:val="en-US"/>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Change w:id="5314" w:author="ZTE-Ma Zhifeng" w:date="2024-08-27T21:29:00Z">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42280866" w14:textId="77777777" w:rsidR="00A15080" w:rsidRPr="00966AC5" w:rsidRDefault="00A15080" w:rsidP="002D5D5E">
            <w:pPr>
              <w:keepNext/>
              <w:keepLines/>
              <w:spacing w:after="0"/>
              <w:jc w:val="center"/>
              <w:rPr>
                <w:ins w:id="5315" w:author="ZTE-Ma Zhifeng" w:date="2024-08-26T21:42:00Z"/>
                <w:sz w:val="18"/>
                <w:lang w:eastAsia="ja-JP"/>
              </w:rPr>
            </w:pPr>
            <w:ins w:id="5316" w:author="ZTE-Ma Zhifeng" w:date="2024-08-26T21:42:00Z">
              <w:r w:rsidRPr="00EB04A8">
                <w:rPr>
                  <w:sz w:val="18"/>
                  <w:szCs w:val="18"/>
                  <w:lang w:val="en-US"/>
                </w:rPr>
                <w:t>10800</w:t>
              </w:r>
              <w:r w:rsidRPr="00966AC5">
                <w:rPr>
                  <w:sz w:val="18"/>
                  <w:lang w:val="en-US"/>
                </w:rPr>
                <w:t>–</w:t>
              </w:r>
              <w:r w:rsidRPr="00EB04A8">
                <w:rPr>
                  <w:sz w:val="18"/>
                  <w:szCs w:val="18"/>
                  <w:lang w:val="en-US"/>
                </w:rPr>
                <w:t>11510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Change w:id="5317" w:author="ZTE-Ma Zhifeng" w:date="2024-08-27T21:29:00Z">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tcPrChange>
          </w:tcPr>
          <w:p w14:paraId="14D7038E" w14:textId="77777777" w:rsidR="00A15080" w:rsidRPr="00966AC5" w:rsidRDefault="00A15080" w:rsidP="002D5D5E">
            <w:pPr>
              <w:keepNext/>
              <w:keepLines/>
              <w:spacing w:after="0"/>
              <w:jc w:val="center"/>
              <w:rPr>
                <w:ins w:id="5318" w:author="ZTE-Ma Zhifeng" w:date="2024-08-26T21:42:00Z"/>
                <w:sz w:val="18"/>
                <w:lang w:eastAsia="ja-JP"/>
              </w:rPr>
            </w:pPr>
            <w:ins w:id="5319" w:author="ZTE-Ma Zhifeng" w:date="2024-08-26T21:42:00Z">
              <w:r w:rsidRPr="00EB04A8">
                <w:rPr>
                  <w:sz w:val="18"/>
                  <w:szCs w:val="18"/>
                  <w:lang w:val="en-US"/>
                </w:rPr>
                <w:t>12400</w:t>
              </w:r>
              <w:r w:rsidRPr="00966AC5">
                <w:rPr>
                  <w:sz w:val="18"/>
                  <w:lang w:val="en-US"/>
                </w:rPr>
                <w:t>–</w:t>
              </w:r>
              <w:r w:rsidRPr="00EB04A8">
                <w:rPr>
                  <w:sz w:val="18"/>
                  <w:szCs w:val="18"/>
                  <w:lang w:val="en-US"/>
                </w:rPr>
                <w:t>13970</w:t>
              </w:r>
            </w:ins>
          </w:p>
        </w:tc>
      </w:tr>
      <w:tr w:rsidR="00231FDB" w:rsidRPr="00966AC5" w14:paraId="4F708ABA" w14:textId="77777777" w:rsidTr="00851B8A">
        <w:trPr>
          <w:trHeight w:val="187"/>
          <w:ins w:id="5320" w:author="ZTE-Ma Zhifeng" w:date="2024-08-26T21:4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9DA263" w14:textId="77777777" w:rsidR="00231FDB" w:rsidRPr="00966AC5" w:rsidRDefault="00231FDB" w:rsidP="002D5D5E">
            <w:pPr>
              <w:pStyle w:val="TAL"/>
              <w:rPr>
                <w:ins w:id="5321" w:author="ZTE-Ma Zhifeng" w:date="2024-08-26T21:42:00Z"/>
                <w:lang w:val="en-US"/>
              </w:rPr>
            </w:pPr>
            <w:ins w:id="5322" w:author="ZTE-Ma Zhifeng" w:date="2024-08-26T21:42:00Z">
              <w:r w:rsidRPr="00966AC5">
                <w:rPr>
                  <w:lang w:val="en-US"/>
                </w:rPr>
                <w:t>Two</w:t>
              </w:r>
              <w:r w:rsidRPr="00966AC5">
                <w:rPr>
                  <w:lang w:eastAsia="zh-CN"/>
                </w:rPr>
                <w:t>-tone</w:t>
              </w:r>
              <w:r w:rsidRPr="00966AC5">
                <w:rPr>
                  <w:lang w:val="en-US"/>
                </w:rPr>
                <w:t xml:space="preserve"> </w:t>
              </w:r>
              <w:r w:rsidRPr="00966AC5">
                <w:rPr>
                  <w:lang w:val="en-US" w:eastAsia="ja-JP"/>
                </w:rPr>
                <w:t>4</w:t>
              </w:r>
              <w:r w:rsidRPr="00966AC5">
                <w:rPr>
                  <w:vertAlign w:val="superscript"/>
                  <w:lang w:val="en-US" w:eastAsia="ja-JP"/>
                </w:rPr>
                <w:t>th</w:t>
              </w:r>
              <w:r w:rsidRPr="00966AC5">
                <w:rPr>
                  <w:lang w:val="en-US" w:eastAsia="ja-JP"/>
                </w:rPr>
                <w:t xml:space="preserve"> </w:t>
              </w:r>
              <w:r w:rsidRPr="00966AC5">
                <w:rPr>
                  <w:lang w:val="en-US"/>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26BA634" w14:textId="77777777" w:rsidR="00231FDB" w:rsidRPr="00966AC5" w:rsidRDefault="00231FDB" w:rsidP="002D5D5E">
            <w:pPr>
              <w:pStyle w:val="TAL"/>
              <w:jc w:val="center"/>
              <w:rPr>
                <w:ins w:id="5323" w:author="ZTE-Ma Zhifeng" w:date="2024-08-26T21:42:00Z"/>
                <w:lang w:val="en-US"/>
              </w:rPr>
            </w:pPr>
            <w:ins w:id="5324" w:author="ZTE-Ma Zhifeng" w:date="2024-08-26T21:42:00Z">
              <w:r w:rsidRPr="00966AC5">
                <w:rPr>
                  <w:lang w:val="en-US"/>
                </w:rPr>
                <w:t>|2*f</w:t>
              </w:r>
              <w:r w:rsidRPr="00966AC5">
                <w:rPr>
                  <w:vertAlign w:val="subscript"/>
                  <w:lang w:val="en-US"/>
                </w:rPr>
                <w:t>x_low</w:t>
              </w:r>
              <w:r w:rsidRPr="00966AC5">
                <w:rPr>
                  <w:lang w:val="en-US"/>
                </w:rPr>
                <w:t xml:space="preserve"> +2* f</w:t>
              </w:r>
              <w:r w:rsidRPr="00966AC5">
                <w:rPr>
                  <w:vertAlign w:val="subscript"/>
                  <w:lang w:val="en-US"/>
                </w:rPr>
                <w:t>y_low</w:t>
              </w:r>
              <w:r w:rsidRPr="00966AC5">
                <w:rPr>
                  <w:lang w:val="en-US"/>
                </w:rPr>
                <w:t>|</w:t>
              </w:r>
            </w:ins>
          </w:p>
        </w:tc>
        <w:tc>
          <w:tcPr>
            <w:tcW w:w="1749" w:type="dxa"/>
            <w:tcBorders>
              <w:top w:val="single" w:sz="4" w:space="0" w:color="auto"/>
              <w:left w:val="single" w:sz="4" w:space="0" w:color="auto"/>
              <w:bottom w:val="single" w:sz="4" w:space="0" w:color="auto"/>
              <w:right w:val="single" w:sz="4" w:space="0" w:color="auto"/>
            </w:tcBorders>
          </w:tcPr>
          <w:p w14:paraId="66D3E47E" w14:textId="77777777" w:rsidR="00231FDB" w:rsidRPr="00966AC5" w:rsidRDefault="00231FDB" w:rsidP="002D5D5E">
            <w:pPr>
              <w:pStyle w:val="TAL"/>
              <w:jc w:val="center"/>
              <w:rPr>
                <w:ins w:id="5325" w:author="ZTE-Ma Zhifeng" w:date="2024-08-26T21:42:00Z"/>
                <w:lang w:val="en-US"/>
              </w:rPr>
            </w:pPr>
            <w:ins w:id="5326" w:author="ZTE-Ma Zhifeng" w:date="2024-08-26T21:42:00Z">
              <w:r w:rsidRPr="00966AC5">
                <w:rPr>
                  <w:lang w:val="en-US"/>
                </w:rPr>
                <w:t>|2*f</w:t>
              </w:r>
              <w:r w:rsidRPr="00966AC5">
                <w:rPr>
                  <w:vertAlign w:val="subscript"/>
                  <w:lang w:val="en-US"/>
                </w:rPr>
                <w:t>x_high</w:t>
              </w:r>
              <w:r w:rsidRPr="00966AC5">
                <w:rPr>
                  <w:lang w:val="en-US"/>
                </w:rPr>
                <w:t xml:space="preserve"> +2* f</w:t>
              </w:r>
              <w:r w:rsidRPr="00966AC5">
                <w:rPr>
                  <w:vertAlign w:val="subscript"/>
                  <w:lang w:val="en-US"/>
                </w:rPr>
                <w:t>y_high</w:t>
              </w:r>
              <w:r w:rsidRPr="00966AC5">
                <w:rPr>
                  <w:lang w:val="en-US"/>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74B49978" w14:textId="77777777" w:rsidR="00231FDB" w:rsidRPr="00966AC5" w:rsidRDefault="00231FDB" w:rsidP="002D5D5E">
            <w:pPr>
              <w:pStyle w:val="TAL"/>
              <w:jc w:val="center"/>
              <w:rPr>
                <w:ins w:id="5327" w:author="ZTE-Ma Zhifeng" w:date="2024-08-26T21:42:00Z"/>
                <w:lang w:val="en-US"/>
              </w:rPr>
            </w:pPr>
          </w:p>
        </w:tc>
      </w:tr>
      <w:tr w:rsidR="00231FDB" w:rsidRPr="00966AC5" w14:paraId="52B114D6" w14:textId="77777777" w:rsidTr="00851B8A">
        <w:trPr>
          <w:trHeight w:val="187"/>
          <w:ins w:id="5328" w:author="ZTE-Ma Zhifeng" w:date="2024-08-26T21:4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86DE68" w14:textId="77777777" w:rsidR="00231FDB" w:rsidRPr="00966AC5" w:rsidRDefault="00231FDB" w:rsidP="002D5D5E">
            <w:pPr>
              <w:pStyle w:val="TAL"/>
              <w:rPr>
                <w:ins w:id="5329" w:author="ZTE-Ma Zhifeng" w:date="2024-08-26T21:42:00Z"/>
                <w:lang w:val="en-US"/>
              </w:rPr>
            </w:pPr>
            <w:ins w:id="5330" w:author="ZTE-Ma Zhifeng" w:date="2024-08-26T21:42:00Z">
              <w:r w:rsidRPr="00966AC5">
                <w:rPr>
                  <w:lang w:val="en-US"/>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00F17A4" w14:textId="77777777" w:rsidR="00231FDB" w:rsidRPr="00966AC5" w:rsidRDefault="00231FDB" w:rsidP="002D5D5E">
            <w:pPr>
              <w:keepNext/>
              <w:keepLines/>
              <w:spacing w:after="0"/>
              <w:jc w:val="center"/>
              <w:rPr>
                <w:ins w:id="5331" w:author="ZTE-Ma Zhifeng" w:date="2024-08-26T21:42:00Z"/>
                <w:sz w:val="18"/>
                <w:lang w:eastAsia="ja-JP"/>
              </w:rPr>
            </w:pPr>
            <w:ins w:id="5332" w:author="ZTE-Ma Zhifeng" w:date="2024-08-26T21:42:00Z">
              <w:r w:rsidRPr="00EB04A8">
                <w:rPr>
                  <w:sz w:val="18"/>
                  <w:szCs w:val="18"/>
                  <w:lang w:val="en-US"/>
                </w:rPr>
                <w:t>11600</w:t>
              </w:r>
              <w:r w:rsidRPr="00966AC5">
                <w:rPr>
                  <w:sz w:val="18"/>
                  <w:lang w:val="en-US"/>
                </w:rPr>
                <w:t>–</w:t>
              </w:r>
              <w:r w:rsidRPr="00EB04A8">
                <w:rPr>
                  <w:sz w:val="18"/>
                  <w:szCs w:val="18"/>
                  <w:lang w:val="en-US"/>
                </w:rPr>
                <w:t>12740</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0E0AE2F2" w14:textId="77777777" w:rsidR="00231FDB" w:rsidRPr="00966AC5" w:rsidRDefault="00231FDB" w:rsidP="002D5D5E">
            <w:pPr>
              <w:keepNext/>
              <w:keepLines/>
              <w:spacing w:after="0"/>
              <w:jc w:val="center"/>
              <w:rPr>
                <w:ins w:id="5333" w:author="ZTE-Ma Zhifeng" w:date="2024-08-26T21:42:00Z"/>
                <w:sz w:val="18"/>
                <w:lang w:eastAsia="ja-JP"/>
              </w:rPr>
            </w:pPr>
          </w:p>
        </w:tc>
      </w:tr>
      <w:tr w:rsidR="00A15080" w:rsidRPr="00966AC5" w14:paraId="7739D251" w14:textId="77777777" w:rsidTr="002D5D5E">
        <w:trPr>
          <w:trHeight w:val="187"/>
          <w:ins w:id="5334" w:author="ZTE-Ma Zhifeng" w:date="2024-08-26T21:4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79350C" w14:textId="77777777" w:rsidR="00A15080" w:rsidRPr="00966AC5" w:rsidRDefault="00A15080" w:rsidP="002D5D5E">
            <w:pPr>
              <w:pStyle w:val="TAL"/>
              <w:rPr>
                <w:ins w:id="5335" w:author="ZTE-Ma Zhifeng" w:date="2024-08-26T21:42:00Z"/>
                <w:lang w:val="en-US"/>
              </w:rPr>
            </w:pPr>
            <w:ins w:id="5336" w:author="ZTE-Ma Zhifeng" w:date="2024-08-26T21:42:00Z">
              <w:r w:rsidRPr="00966AC5">
                <w:rPr>
                  <w:lang w:eastAsia="zh-CN"/>
                </w:rPr>
                <w:t>Two-tone</w:t>
              </w:r>
              <w:r w:rsidRPr="00966AC5">
                <w:rPr>
                  <w:lang w:val="en-US"/>
                </w:rPr>
                <w:t xml:space="preserve"> </w:t>
              </w:r>
              <w:r w:rsidRPr="00966AC5">
                <w:rPr>
                  <w:lang w:val="en-US" w:eastAsia="ja-JP"/>
                </w:rPr>
                <w:t>5</w:t>
              </w:r>
              <w:r w:rsidRPr="00966AC5">
                <w:rPr>
                  <w:vertAlign w:val="superscript"/>
                  <w:lang w:val="en-US" w:eastAsia="ja-JP"/>
                </w:rPr>
                <w:t>th</w:t>
              </w:r>
              <w:r w:rsidRPr="00966AC5">
                <w:rPr>
                  <w:lang w:val="en-US" w:eastAsia="ja-JP"/>
                </w:rPr>
                <w:t xml:space="preserve"> </w:t>
              </w:r>
              <w:r w:rsidRPr="00966AC5">
                <w:rPr>
                  <w:lang w:val="en-US"/>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AF50F5C" w14:textId="77777777" w:rsidR="00A15080" w:rsidRPr="00966AC5" w:rsidRDefault="00A15080" w:rsidP="002D5D5E">
            <w:pPr>
              <w:pStyle w:val="TAL"/>
              <w:jc w:val="center"/>
              <w:rPr>
                <w:ins w:id="5337" w:author="ZTE-Ma Zhifeng" w:date="2024-08-26T21:42:00Z"/>
                <w:lang w:val="en-US"/>
              </w:rPr>
            </w:pPr>
            <w:ins w:id="5338" w:author="ZTE-Ma Zhifeng" w:date="2024-08-26T21:42:00Z">
              <w:r w:rsidRPr="00966AC5">
                <w:rPr>
                  <w:lang w:val="en-US"/>
                </w:rPr>
                <w:t>|f</w:t>
              </w:r>
              <w:r w:rsidRPr="00966AC5">
                <w:rPr>
                  <w:vertAlign w:val="subscript"/>
                  <w:lang w:val="en-US"/>
                </w:rPr>
                <w:t>x_low</w:t>
              </w:r>
              <w:r w:rsidRPr="00966AC5">
                <w:rPr>
                  <w:lang w:val="en-US"/>
                </w:rPr>
                <w:t xml:space="preserve"> – 4*f</w:t>
              </w:r>
              <w:r w:rsidRPr="00966AC5">
                <w:rPr>
                  <w:vertAlign w:val="subscript"/>
                  <w:lang w:val="en-US"/>
                </w:rPr>
                <w:t>y_high</w:t>
              </w:r>
              <w:r w:rsidRPr="00966AC5">
                <w:rPr>
                  <w:lang w:val="en-US"/>
                </w:rPr>
                <w:t>|</w:t>
              </w:r>
            </w:ins>
          </w:p>
        </w:tc>
        <w:tc>
          <w:tcPr>
            <w:tcW w:w="1749" w:type="dxa"/>
            <w:tcBorders>
              <w:top w:val="single" w:sz="4" w:space="0" w:color="auto"/>
              <w:left w:val="single" w:sz="4" w:space="0" w:color="auto"/>
              <w:bottom w:val="single" w:sz="4" w:space="0" w:color="auto"/>
              <w:right w:val="single" w:sz="4" w:space="0" w:color="auto"/>
            </w:tcBorders>
          </w:tcPr>
          <w:p w14:paraId="665B1BF4" w14:textId="77777777" w:rsidR="00A15080" w:rsidRPr="00966AC5" w:rsidRDefault="00A15080" w:rsidP="002D5D5E">
            <w:pPr>
              <w:pStyle w:val="TAL"/>
              <w:jc w:val="center"/>
              <w:rPr>
                <w:ins w:id="5339" w:author="ZTE-Ma Zhifeng" w:date="2024-08-26T21:42:00Z"/>
                <w:lang w:val="en-US"/>
              </w:rPr>
            </w:pPr>
            <w:ins w:id="5340" w:author="ZTE-Ma Zhifeng" w:date="2024-08-26T21:42:00Z">
              <w:r w:rsidRPr="00966AC5">
                <w:rPr>
                  <w:lang w:val="en-US"/>
                </w:rPr>
                <w:t>|f</w:t>
              </w:r>
              <w:r w:rsidRPr="00966AC5">
                <w:rPr>
                  <w:vertAlign w:val="subscript"/>
                  <w:lang w:val="en-US"/>
                </w:rPr>
                <w:t>x_high</w:t>
              </w:r>
              <w:r w:rsidRPr="00966AC5">
                <w:rPr>
                  <w:lang w:val="en-US"/>
                </w:rPr>
                <w:t xml:space="preserve"> – 4*f</w:t>
              </w:r>
              <w:r w:rsidRPr="00966AC5">
                <w:rPr>
                  <w:vertAlign w:val="subscript"/>
                  <w:lang w:val="en-US"/>
                </w:rPr>
                <w:t>y_low</w:t>
              </w:r>
              <w:r w:rsidRPr="00966AC5">
                <w:rPr>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04C502F" w14:textId="77777777" w:rsidR="00A15080" w:rsidRPr="00966AC5" w:rsidRDefault="00A15080" w:rsidP="002D5D5E">
            <w:pPr>
              <w:pStyle w:val="TAL"/>
              <w:jc w:val="center"/>
              <w:rPr>
                <w:ins w:id="5341" w:author="ZTE-Ma Zhifeng" w:date="2024-08-26T21:42:00Z"/>
                <w:lang w:val="en-US"/>
              </w:rPr>
            </w:pPr>
            <w:ins w:id="5342" w:author="ZTE-Ma Zhifeng" w:date="2024-08-26T21:42:00Z">
              <w:r w:rsidRPr="00966AC5">
                <w:rPr>
                  <w:lang w:val="en-US"/>
                </w:rPr>
                <w:t>|f</w:t>
              </w:r>
              <w:r w:rsidRPr="00966AC5">
                <w:rPr>
                  <w:vertAlign w:val="subscript"/>
                  <w:lang w:val="en-US"/>
                </w:rPr>
                <w:t>y_low</w:t>
              </w:r>
              <w:r w:rsidRPr="00966AC5">
                <w:rPr>
                  <w:lang w:val="en-US"/>
                </w:rPr>
                <w:t xml:space="preserve"> – 4*f</w:t>
              </w:r>
              <w:r w:rsidRPr="00966AC5">
                <w:rPr>
                  <w:vertAlign w:val="subscript"/>
                  <w:lang w:val="en-US"/>
                </w:rPr>
                <w:t>x_high</w:t>
              </w:r>
              <w:r w:rsidRPr="00966AC5">
                <w:rPr>
                  <w:lang w:val="en-US"/>
                </w:rPr>
                <w:t>|</w:t>
              </w:r>
            </w:ins>
          </w:p>
        </w:tc>
        <w:tc>
          <w:tcPr>
            <w:tcW w:w="1799" w:type="dxa"/>
            <w:tcBorders>
              <w:top w:val="single" w:sz="4" w:space="0" w:color="auto"/>
              <w:left w:val="single" w:sz="4" w:space="0" w:color="auto"/>
              <w:bottom w:val="single" w:sz="4" w:space="0" w:color="auto"/>
              <w:right w:val="single" w:sz="4" w:space="0" w:color="auto"/>
            </w:tcBorders>
          </w:tcPr>
          <w:p w14:paraId="1AACEE2C" w14:textId="77777777" w:rsidR="00A15080" w:rsidRPr="00966AC5" w:rsidRDefault="00A15080" w:rsidP="002D5D5E">
            <w:pPr>
              <w:pStyle w:val="TAL"/>
              <w:jc w:val="center"/>
              <w:rPr>
                <w:ins w:id="5343" w:author="ZTE-Ma Zhifeng" w:date="2024-08-26T21:42:00Z"/>
                <w:lang w:val="en-US"/>
              </w:rPr>
            </w:pPr>
            <w:ins w:id="5344" w:author="ZTE-Ma Zhifeng" w:date="2024-08-26T21:42:00Z">
              <w:r w:rsidRPr="00966AC5">
                <w:rPr>
                  <w:lang w:val="en-US"/>
                </w:rPr>
                <w:t>|f</w:t>
              </w:r>
              <w:r w:rsidRPr="00966AC5">
                <w:rPr>
                  <w:vertAlign w:val="subscript"/>
                  <w:lang w:val="en-US"/>
                </w:rPr>
                <w:t>y_high</w:t>
              </w:r>
              <w:r w:rsidRPr="00966AC5">
                <w:rPr>
                  <w:lang w:val="en-US"/>
                </w:rPr>
                <w:t xml:space="preserve"> – 4*f</w:t>
              </w:r>
              <w:r w:rsidRPr="00966AC5">
                <w:rPr>
                  <w:vertAlign w:val="subscript"/>
                  <w:lang w:val="en-US"/>
                </w:rPr>
                <w:t>x_low</w:t>
              </w:r>
              <w:r w:rsidRPr="00966AC5">
                <w:rPr>
                  <w:lang w:val="en-US"/>
                </w:rPr>
                <w:t>|</w:t>
              </w:r>
            </w:ins>
          </w:p>
        </w:tc>
      </w:tr>
      <w:tr w:rsidR="00A15080" w:rsidRPr="00966AC5" w14:paraId="6EB57C55" w14:textId="77777777" w:rsidTr="002D5D5E">
        <w:trPr>
          <w:trHeight w:val="187"/>
          <w:ins w:id="5345" w:author="ZTE-Ma Zhifeng" w:date="2024-08-26T21:4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0466072" w14:textId="77777777" w:rsidR="00A15080" w:rsidRPr="00966AC5" w:rsidRDefault="00A15080" w:rsidP="002D5D5E">
            <w:pPr>
              <w:pStyle w:val="TAL"/>
              <w:rPr>
                <w:ins w:id="5346" w:author="ZTE-Ma Zhifeng" w:date="2024-08-26T21:42:00Z"/>
                <w:lang w:val="en-US"/>
              </w:rPr>
            </w:pPr>
            <w:ins w:id="5347" w:author="ZTE-Ma Zhifeng" w:date="2024-08-26T21:42:00Z">
              <w:r w:rsidRPr="00966AC5">
                <w:rPr>
                  <w:lang w:val="en-US"/>
                </w:rPr>
                <w:t xml:space="preserve">IMD </w:t>
              </w:r>
              <w:r w:rsidRPr="00966AC5">
                <w:rPr>
                  <w:lang w:eastAsia="zh-CN"/>
                </w:rPr>
                <w:t>frequency</w:t>
              </w:r>
              <w:r w:rsidRPr="00966AC5">
                <w:rPr>
                  <w:lang w:val="en-US"/>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6EEA200" w14:textId="77777777" w:rsidR="00A15080" w:rsidRPr="00966AC5" w:rsidRDefault="00A15080" w:rsidP="002D5D5E">
            <w:pPr>
              <w:keepNext/>
              <w:keepLines/>
              <w:spacing w:after="0"/>
              <w:jc w:val="center"/>
              <w:rPr>
                <w:ins w:id="5348" w:author="ZTE-Ma Zhifeng" w:date="2024-08-26T21:42:00Z"/>
                <w:sz w:val="18"/>
                <w:lang w:eastAsia="ja-JP"/>
              </w:rPr>
            </w:pPr>
            <w:ins w:id="5349" w:author="ZTE-Ma Zhifeng" w:date="2024-08-26T21:42:00Z">
              <w:r w:rsidRPr="00EB04A8">
                <w:rPr>
                  <w:sz w:val="18"/>
                  <w:szCs w:val="18"/>
                  <w:lang w:val="en-US"/>
                </w:rPr>
                <w:t>1</w:t>
              </w:r>
              <w:r>
                <w:rPr>
                  <w:sz w:val="18"/>
                  <w:szCs w:val="18"/>
                  <w:lang w:val="en-US"/>
                </w:rPr>
                <w:t>063</w:t>
              </w:r>
              <w:r w:rsidRPr="00EB04A8">
                <w:rPr>
                  <w:sz w:val="18"/>
                  <w:szCs w:val="18"/>
                  <w:lang w:val="en-US"/>
                </w:rPr>
                <w:t>0</w:t>
              </w:r>
              <w:r w:rsidRPr="00966AC5">
                <w:rPr>
                  <w:sz w:val="18"/>
                  <w:lang w:val="en-US"/>
                </w:rPr>
                <w:t>–</w:t>
              </w:r>
              <w:r w:rsidRPr="00EB04A8">
                <w:rPr>
                  <w:sz w:val="18"/>
                  <w:szCs w:val="18"/>
                  <w:lang w:val="en-US"/>
                </w:rPr>
                <w:t>1</w:t>
              </w:r>
              <w:r>
                <w:rPr>
                  <w:sz w:val="18"/>
                  <w:szCs w:val="18"/>
                  <w:lang w:val="en-US"/>
                </w:rPr>
                <w:t>27</w:t>
              </w:r>
              <w:r w:rsidRPr="00EB04A8">
                <w:rPr>
                  <w:sz w:val="18"/>
                  <w:szCs w:val="18"/>
                  <w:lang w:val="en-US"/>
                </w:rPr>
                <w:t>00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C99067" w14:textId="77777777" w:rsidR="00A15080" w:rsidRPr="00966AC5" w:rsidRDefault="00A15080" w:rsidP="002D5D5E">
            <w:pPr>
              <w:keepNext/>
              <w:keepLines/>
              <w:spacing w:after="0"/>
              <w:jc w:val="center"/>
              <w:rPr>
                <w:ins w:id="5350" w:author="ZTE-Ma Zhifeng" w:date="2024-08-26T21:42:00Z"/>
                <w:sz w:val="18"/>
                <w:lang w:eastAsia="ja-JP"/>
              </w:rPr>
            </w:pPr>
            <w:ins w:id="5351" w:author="ZTE-Ma Zhifeng" w:date="2024-08-26T21:42:00Z">
              <w:r w:rsidRPr="00EB04A8">
                <w:rPr>
                  <w:sz w:val="18"/>
                  <w:szCs w:val="18"/>
                  <w:lang w:val="en-US"/>
                </w:rPr>
                <w:t>6200</w:t>
              </w:r>
              <w:r w:rsidRPr="00966AC5">
                <w:rPr>
                  <w:sz w:val="18"/>
                  <w:lang w:val="en-US"/>
                </w:rPr>
                <w:t>–</w:t>
              </w:r>
              <w:r w:rsidRPr="00EB04A8">
                <w:rPr>
                  <w:sz w:val="18"/>
                  <w:szCs w:val="18"/>
                  <w:lang w:val="en-US"/>
                </w:rPr>
                <w:t>6980</w:t>
              </w:r>
            </w:ins>
          </w:p>
        </w:tc>
      </w:tr>
      <w:tr w:rsidR="00A15080" w:rsidRPr="00966AC5" w14:paraId="2A14E412" w14:textId="77777777" w:rsidTr="002D5D5E">
        <w:trPr>
          <w:trHeight w:val="187"/>
          <w:ins w:id="5352" w:author="ZTE-Ma Zhifeng" w:date="2024-08-26T21:4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6FBC91" w14:textId="77777777" w:rsidR="00A15080" w:rsidRPr="00966AC5" w:rsidRDefault="00A15080" w:rsidP="002D5D5E">
            <w:pPr>
              <w:pStyle w:val="TAL"/>
              <w:rPr>
                <w:ins w:id="5353" w:author="ZTE-Ma Zhifeng" w:date="2024-08-26T21:42:00Z"/>
                <w:lang w:val="en-US"/>
              </w:rPr>
            </w:pPr>
            <w:ins w:id="5354" w:author="ZTE-Ma Zhifeng" w:date="2024-08-26T21:42:00Z">
              <w:r w:rsidRPr="00966AC5">
                <w:rPr>
                  <w:lang w:eastAsia="zh-CN"/>
                </w:rPr>
                <w:t>Two-tone</w:t>
              </w:r>
              <w:r w:rsidRPr="00966AC5">
                <w:rPr>
                  <w:lang w:val="en-US"/>
                </w:rPr>
                <w:t xml:space="preserve"> </w:t>
              </w:r>
              <w:r w:rsidRPr="00966AC5">
                <w:rPr>
                  <w:lang w:val="en-US" w:eastAsia="ja-JP"/>
                </w:rPr>
                <w:t>5</w:t>
              </w:r>
              <w:r w:rsidRPr="00966AC5">
                <w:rPr>
                  <w:vertAlign w:val="superscript"/>
                  <w:lang w:val="en-US" w:eastAsia="ja-JP"/>
                </w:rPr>
                <w:t>th</w:t>
              </w:r>
              <w:r w:rsidRPr="00966AC5">
                <w:rPr>
                  <w:lang w:val="en-US" w:eastAsia="ja-JP"/>
                </w:rPr>
                <w:t xml:space="preserve"> </w:t>
              </w:r>
              <w:r w:rsidRPr="00966AC5">
                <w:rPr>
                  <w:lang w:val="en-US"/>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0A1F1E6" w14:textId="77777777" w:rsidR="00A15080" w:rsidRPr="00966AC5" w:rsidRDefault="00A15080" w:rsidP="002D5D5E">
            <w:pPr>
              <w:pStyle w:val="TAL"/>
              <w:jc w:val="center"/>
              <w:rPr>
                <w:ins w:id="5355" w:author="ZTE-Ma Zhifeng" w:date="2024-08-26T21:42:00Z"/>
                <w:lang w:val="en-US"/>
              </w:rPr>
            </w:pPr>
            <w:ins w:id="5356" w:author="ZTE-Ma Zhifeng" w:date="2024-08-26T21:42:00Z">
              <w:r w:rsidRPr="00966AC5">
                <w:rPr>
                  <w:lang w:val="en-US"/>
                </w:rPr>
                <w:t>|2*f</w:t>
              </w:r>
              <w:r w:rsidRPr="00966AC5">
                <w:rPr>
                  <w:vertAlign w:val="subscript"/>
                  <w:lang w:val="en-US"/>
                </w:rPr>
                <w:t>x_low</w:t>
              </w:r>
              <w:r w:rsidRPr="00966AC5">
                <w:rPr>
                  <w:lang w:val="en-US"/>
                </w:rPr>
                <w:t xml:space="preserve"> - 3*f</w:t>
              </w:r>
              <w:r w:rsidRPr="00966AC5">
                <w:rPr>
                  <w:vertAlign w:val="subscript"/>
                  <w:lang w:val="en-US"/>
                </w:rPr>
                <w:t>y_high</w:t>
              </w:r>
              <w:r w:rsidRPr="00966AC5">
                <w:rPr>
                  <w:lang w:val="en-US"/>
                </w:rPr>
                <w:t>|</w:t>
              </w:r>
            </w:ins>
          </w:p>
        </w:tc>
        <w:tc>
          <w:tcPr>
            <w:tcW w:w="1749" w:type="dxa"/>
            <w:tcBorders>
              <w:top w:val="single" w:sz="4" w:space="0" w:color="auto"/>
              <w:left w:val="single" w:sz="4" w:space="0" w:color="auto"/>
              <w:bottom w:val="single" w:sz="4" w:space="0" w:color="auto"/>
              <w:right w:val="single" w:sz="4" w:space="0" w:color="auto"/>
            </w:tcBorders>
          </w:tcPr>
          <w:p w14:paraId="4FC9DB9F" w14:textId="77777777" w:rsidR="00A15080" w:rsidRPr="00966AC5" w:rsidRDefault="00A15080" w:rsidP="002D5D5E">
            <w:pPr>
              <w:pStyle w:val="TAL"/>
              <w:jc w:val="center"/>
              <w:rPr>
                <w:ins w:id="5357" w:author="ZTE-Ma Zhifeng" w:date="2024-08-26T21:42:00Z"/>
                <w:lang w:val="en-US"/>
              </w:rPr>
            </w:pPr>
            <w:ins w:id="5358" w:author="ZTE-Ma Zhifeng" w:date="2024-08-26T21:42:00Z">
              <w:r w:rsidRPr="00966AC5">
                <w:rPr>
                  <w:lang w:val="en-US"/>
                </w:rPr>
                <w:t>|2*f</w:t>
              </w:r>
              <w:r w:rsidRPr="00966AC5">
                <w:rPr>
                  <w:vertAlign w:val="subscript"/>
                  <w:lang w:val="en-US"/>
                </w:rPr>
                <w:t>x_high</w:t>
              </w:r>
              <w:r w:rsidRPr="00966AC5">
                <w:rPr>
                  <w:lang w:val="en-US"/>
                </w:rPr>
                <w:t xml:space="preserve"> - 3*f</w:t>
              </w:r>
              <w:r w:rsidRPr="00966AC5">
                <w:rPr>
                  <w:vertAlign w:val="subscript"/>
                  <w:lang w:val="en-US"/>
                </w:rPr>
                <w:t>y_low</w:t>
              </w:r>
              <w:r w:rsidRPr="00966AC5">
                <w:rPr>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DFB3F27" w14:textId="77777777" w:rsidR="00A15080" w:rsidRPr="00966AC5" w:rsidRDefault="00A15080" w:rsidP="002D5D5E">
            <w:pPr>
              <w:pStyle w:val="TAL"/>
              <w:jc w:val="center"/>
              <w:rPr>
                <w:ins w:id="5359" w:author="ZTE-Ma Zhifeng" w:date="2024-08-26T21:42:00Z"/>
                <w:lang w:val="en-US"/>
              </w:rPr>
            </w:pPr>
            <w:ins w:id="5360" w:author="ZTE-Ma Zhifeng" w:date="2024-08-26T21:42:00Z">
              <w:r w:rsidRPr="00966AC5">
                <w:rPr>
                  <w:lang w:val="en-US"/>
                </w:rPr>
                <w:t>|2*f</w:t>
              </w:r>
              <w:r w:rsidRPr="00966AC5">
                <w:rPr>
                  <w:vertAlign w:val="subscript"/>
                  <w:lang w:val="en-US"/>
                </w:rPr>
                <w:t>y_low</w:t>
              </w:r>
              <w:r w:rsidRPr="00966AC5">
                <w:rPr>
                  <w:lang w:val="en-US"/>
                </w:rPr>
                <w:t xml:space="preserve"> - 3*f</w:t>
              </w:r>
              <w:r w:rsidRPr="00966AC5">
                <w:rPr>
                  <w:vertAlign w:val="subscript"/>
                  <w:lang w:val="en-US"/>
                </w:rPr>
                <w:t>x_high</w:t>
              </w:r>
              <w:r w:rsidRPr="00966AC5">
                <w:rPr>
                  <w:lang w:val="en-US"/>
                </w:rPr>
                <w:t>|</w:t>
              </w:r>
            </w:ins>
          </w:p>
        </w:tc>
        <w:tc>
          <w:tcPr>
            <w:tcW w:w="1799" w:type="dxa"/>
            <w:tcBorders>
              <w:top w:val="single" w:sz="4" w:space="0" w:color="auto"/>
              <w:left w:val="single" w:sz="4" w:space="0" w:color="auto"/>
              <w:bottom w:val="single" w:sz="4" w:space="0" w:color="auto"/>
              <w:right w:val="single" w:sz="4" w:space="0" w:color="auto"/>
            </w:tcBorders>
          </w:tcPr>
          <w:p w14:paraId="7AB26D38" w14:textId="77777777" w:rsidR="00A15080" w:rsidRPr="00966AC5" w:rsidRDefault="00A15080" w:rsidP="002D5D5E">
            <w:pPr>
              <w:pStyle w:val="TAL"/>
              <w:jc w:val="center"/>
              <w:rPr>
                <w:ins w:id="5361" w:author="ZTE-Ma Zhifeng" w:date="2024-08-26T21:42:00Z"/>
                <w:lang w:val="en-US"/>
              </w:rPr>
            </w:pPr>
            <w:ins w:id="5362" w:author="ZTE-Ma Zhifeng" w:date="2024-08-26T21:42:00Z">
              <w:r w:rsidRPr="00966AC5">
                <w:rPr>
                  <w:lang w:val="en-US"/>
                </w:rPr>
                <w:t>|2*f</w:t>
              </w:r>
              <w:r w:rsidRPr="00966AC5">
                <w:rPr>
                  <w:vertAlign w:val="subscript"/>
                  <w:lang w:val="en-US"/>
                </w:rPr>
                <w:t>y_high</w:t>
              </w:r>
              <w:r w:rsidRPr="00966AC5">
                <w:rPr>
                  <w:lang w:val="en-US"/>
                </w:rPr>
                <w:t xml:space="preserve"> -3*f</w:t>
              </w:r>
              <w:r w:rsidRPr="00966AC5">
                <w:rPr>
                  <w:vertAlign w:val="subscript"/>
                  <w:lang w:val="en-US"/>
                </w:rPr>
                <w:t>x_low</w:t>
              </w:r>
              <w:r w:rsidRPr="00966AC5">
                <w:rPr>
                  <w:lang w:val="en-US"/>
                </w:rPr>
                <w:t>|</w:t>
              </w:r>
            </w:ins>
          </w:p>
        </w:tc>
      </w:tr>
      <w:tr w:rsidR="00A15080" w:rsidRPr="00966AC5" w14:paraId="3AAEA87B" w14:textId="77777777" w:rsidTr="002D5D5E">
        <w:trPr>
          <w:trHeight w:val="187"/>
          <w:ins w:id="5363" w:author="ZTE-Ma Zhifeng" w:date="2024-08-26T21:4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7E6193" w14:textId="77777777" w:rsidR="00A15080" w:rsidRPr="00966AC5" w:rsidRDefault="00A15080" w:rsidP="002D5D5E">
            <w:pPr>
              <w:keepNext/>
              <w:keepLines/>
              <w:spacing w:after="0"/>
              <w:rPr>
                <w:ins w:id="5364" w:author="ZTE-Ma Zhifeng" w:date="2024-08-26T21:42:00Z"/>
                <w:rFonts w:ascii="Arial" w:hAnsi="Arial" w:cs="Arial"/>
                <w:sz w:val="18"/>
                <w:lang w:val="en-US"/>
              </w:rPr>
            </w:pPr>
            <w:ins w:id="5365" w:author="ZTE-Ma Zhifeng" w:date="2024-08-26T21:42:00Z">
              <w:r w:rsidRPr="00966AC5">
                <w:rPr>
                  <w:rFonts w:ascii="Arial" w:hAnsi="Arial" w:cs="Arial"/>
                  <w:sz w:val="18"/>
                  <w:lang w:val="en-US"/>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17238D7" w14:textId="77777777" w:rsidR="00A15080" w:rsidRPr="00966AC5" w:rsidRDefault="00A15080" w:rsidP="002D5D5E">
            <w:pPr>
              <w:keepNext/>
              <w:keepLines/>
              <w:spacing w:after="0"/>
              <w:jc w:val="center"/>
              <w:rPr>
                <w:ins w:id="5366" w:author="ZTE-Ma Zhifeng" w:date="2024-08-26T21:42:00Z"/>
                <w:sz w:val="18"/>
                <w:lang w:eastAsia="ja-JP"/>
              </w:rPr>
            </w:pPr>
            <w:ins w:id="5367" w:author="ZTE-Ma Zhifeng" w:date="2024-08-26T21:42:00Z">
              <w:r>
                <w:rPr>
                  <w:sz w:val="18"/>
                  <w:szCs w:val="18"/>
                  <w:lang w:val="en-US"/>
                </w:rPr>
                <w:t>4760</w:t>
              </w:r>
              <w:r w:rsidRPr="00966AC5">
                <w:rPr>
                  <w:sz w:val="18"/>
                  <w:lang w:val="en-US"/>
                </w:rPr>
                <w:t>–</w:t>
              </w:r>
              <w:r>
                <w:rPr>
                  <w:sz w:val="18"/>
                  <w:szCs w:val="18"/>
                  <w:lang w:val="en-US"/>
                </w:rPr>
                <w:t>640</w:t>
              </w:r>
              <w:r w:rsidRPr="00EB04A8">
                <w:rPr>
                  <w:sz w:val="18"/>
                  <w:szCs w:val="18"/>
                  <w:lang w:val="en-US"/>
                </w:rPr>
                <w:t>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FB7470" w14:textId="77777777" w:rsidR="00A15080" w:rsidRPr="00966AC5" w:rsidRDefault="00A15080" w:rsidP="002D5D5E">
            <w:pPr>
              <w:keepNext/>
              <w:keepLines/>
              <w:spacing w:after="0"/>
              <w:jc w:val="center"/>
              <w:rPr>
                <w:ins w:id="5368" w:author="ZTE-Ma Zhifeng" w:date="2024-08-26T21:42:00Z"/>
                <w:sz w:val="18"/>
                <w:lang w:eastAsia="ja-JP"/>
              </w:rPr>
            </w:pPr>
            <w:ins w:id="5369" w:author="ZTE-Ma Zhifeng" w:date="2024-08-26T21:42:00Z">
              <w:r>
                <w:rPr>
                  <w:sz w:val="18"/>
                  <w:szCs w:val="18"/>
                </w:rPr>
                <w:t>10</w:t>
              </w:r>
              <w:r w:rsidRPr="00966AC5">
                <w:rPr>
                  <w:sz w:val="18"/>
                  <w:szCs w:val="18"/>
                </w:rPr>
                <w:t>0</w:t>
              </w:r>
              <w:r w:rsidRPr="00966AC5">
                <w:rPr>
                  <w:sz w:val="18"/>
                  <w:lang w:val="en-US"/>
                </w:rPr>
                <w:t>–</w:t>
              </w:r>
              <w:r w:rsidRPr="00EB04A8">
                <w:rPr>
                  <w:sz w:val="18"/>
                  <w:szCs w:val="18"/>
                  <w:lang w:val="en-US"/>
                </w:rPr>
                <w:t>1110</w:t>
              </w:r>
            </w:ins>
          </w:p>
        </w:tc>
      </w:tr>
      <w:tr w:rsidR="00A15080" w:rsidRPr="00966AC5" w14:paraId="431A8762" w14:textId="77777777" w:rsidTr="002D5D5E">
        <w:trPr>
          <w:trHeight w:val="187"/>
          <w:ins w:id="5370" w:author="ZTE-Ma Zhifeng" w:date="2024-08-26T21:4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824E93" w14:textId="77777777" w:rsidR="00A15080" w:rsidRPr="00966AC5" w:rsidRDefault="00A15080" w:rsidP="002D5D5E">
            <w:pPr>
              <w:pStyle w:val="TAL"/>
              <w:rPr>
                <w:ins w:id="5371" w:author="ZTE-Ma Zhifeng" w:date="2024-08-26T21:42:00Z"/>
                <w:lang w:val="en-US"/>
              </w:rPr>
            </w:pPr>
            <w:ins w:id="5372" w:author="ZTE-Ma Zhifeng" w:date="2024-08-26T21:42:00Z">
              <w:r w:rsidRPr="00966AC5">
                <w:rPr>
                  <w:lang w:eastAsia="zh-CN"/>
                </w:rPr>
                <w:t>Two-tone</w:t>
              </w:r>
              <w:r w:rsidRPr="00966AC5">
                <w:rPr>
                  <w:lang w:val="en-US"/>
                </w:rPr>
                <w:t xml:space="preserve"> </w:t>
              </w:r>
              <w:r w:rsidRPr="00966AC5">
                <w:rPr>
                  <w:lang w:val="en-US" w:eastAsia="ja-JP"/>
                </w:rPr>
                <w:t>5</w:t>
              </w:r>
              <w:r w:rsidRPr="00966AC5">
                <w:rPr>
                  <w:vertAlign w:val="superscript"/>
                  <w:lang w:val="en-US" w:eastAsia="ja-JP"/>
                </w:rPr>
                <w:t>th</w:t>
              </w:r>
              <w:r w:rsidRPr="00966AC5">
                <w:rPr>
                  <w:lang w:val="en-US" w:eastAsia="ja-JP"/>
                </w:rPr>
                <w:t xml:space="preserve"> </w:t>
              </w:r>
              <w:r w:rsidRPr="00966AC5">
                <w:rPr>
                  <w:lang w:val="en-US"/>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70D39B6" w14:textId="77777777" w:rsidR="00A15080" w:rsidRPr="00966AC5" w:rsidRDefault="00A15080" w:rsidP="002D5D5E">
            <w:pPr>
              <w:pStyle w:val="TAL"/>
              <w:jc w:val="center"/>
              <w:rPr>
                <w:ins w:id="5373" w:author="ZTE-Ma Zhifeng" w:date="2024-08-26T21:42:00Z"/>
                <w:lang w:val="en-US"/>
              </w:rPr>
            </w:pPr>
            <w:ins w:id="5374" w:author="ZTE-Ma Zhifeng" w:date="2024-08-26T21:42:00Z">
              <w:r w:rsidRPr="00966AC5">
                <w:rPr>
                  <w:lang w:val="en-US"/>
                </w:rPr>
                <w:t>|f</w:t>
              </w:r>
              <w:r w:rsidRPr="00966AC5">
                <w:rPr>
                  <w:vertAlign w:val="subscript"/>
                  <w:lang w:val="en-US"/>
                </w:rPr>
                <w:t>x_low</w:t>
              </w:r>
              <w:r w:rsidRPr="00966AC5">
                <w:rPr>
                  <w:lang w:val="en-US"/>
                </w:rPr>
                <w:t xml:space="preserve"> + 4*f</w:t>
              </w:r>
              <w:r w:rsidRPr="00966AC5">
                <w:rPr>
                  <w:vertAlign w:val="subscript"/>
                  <w:lang w:val="en-US"/>
                </w:rPr>
                <w:t>y_low</w:t>
              </w:r>
              <w:r w:rsidRPr="00966AC5">
                <w:rPr>
                  <w:lang w:val="en-US"/>
                </w:rPr>
                <w:t>|</w:t>
              </w:r>
            </w:ins>
          </w:p>
        </w:tc>
        <w:tc>
          <w:tcPr>
            <w:tcW w:w="1749" w:type="dxa"/>
            <w:tcBorders>
              <w:top w:val="single" w:sz="4" w:space="0" w:color="auto"/>
              <w:left w:val="single" w:sz="4" w:space="0" w:color="auto"/>
              <w:bottom w:val="single" w:sz="4" w:space="0" w:color="auto"/>
              <w:right w:val="single" w:sz="4" w:space="0" w:color="auto"/>
            </w:tcBorders>
          </w:tcPr>
          <w:p w14:paraId="516BF2ED" w14:textId="77777777" w:rsidR="00A15080" w:rsidRPr="00966AC5" w:rsidRDefault="00A15080" w:rsidP="002D5D5E">
            <w:pPr>
              <w:pStyle w:val="TAL"/>
              <w:jc w:val="center"/>
              <w:rPr>
                <w:ins w:id="5375" w:author="ZTE-Ma Zhifeng" w:date="2024-08-26T21:42:00Z"/>
                <w:lang w:val="en-US"/>
              </w:rPr>
            </w:pPr>
            <w:ins w:id="5376" w:author="ZTE-Ma Zhifeng" w:date="2024-08-26T21:42:00Z">
              <w:r w:rsidRPr="00966AC5">
                <w:rPr>
                  <w:lang w:val="en-US"/>
                </w:rPr>
                <w:t>|f</w:t>
              </w:r>
              <w:r w:rsidRPr="00966AC5">
                <w:rPr>
                  <w:vertAlign w:val="subscript"/>
                  <w:lang w:val="en-US"/>
                </w:rPr>
                <w:t>x_high</w:t>
              </w:r>
              <w:r w:rsidRPr="00966AC5">
                <w:rPr>
                  <w:lang w:val="en-US"/>
                </w:rPr>
                <w:t xml:space="preserve"> + 4*f</w:t>
              </w:r>
              <w:r w:rsidRPr="00966AC5">
                <w:rPr>
                  <w:vertAlign w:val="subscript"/>
                  <w:lang w:val="en-US"/>
                </w:rPr>
                <w:t>y_high</w:t>
              </w:r>
              <w:r w:rsidRPr="00966AC5">
                <w:rPr>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5535905" w14:textId="77777777" w:rsidR="00A15080" w:rsidRPr="00966AC5" w:rsidRDefault="00A15080" w:rsidP="002D5D5E">
            <w:pPr>
              <w:pStyle w:val="TAL"/>
              <w:jc w:val="center"/>
              <w:rPr>
                <w:ins w:id="5377" w:author="ZTE-Ma Zhifeng" w:date="2024-08-26T21:42:00Z"/>
                <w:lang w:val="en-US"/>
              </w:rPr>
            </w:pPr>
            <w:ins w:id="5378" w:author="ZTE-Ma Zhifeng" w:date="2024-08-26T21:42:00Z">
              <w:r w:rsidRPr="00966AC5">
                <w:rPr>
                  <w:lang w:val="en-US"/>
                </w:rPr>
                <w:t>|f</w:t>
              </w:r>
              <w:r w:rsidRPr="00966AC5">
                <w:rPr>
                  <w:vertAlign w:val="subscript"/>
                  <w:lang w:val="en-US"/>
                </w:rPr>
                <w:t>y_low</w:t>
              </w:r>
              <w:r w:rsidRPr="00966AC5">
                <w:rPr>
                  <w:lang w:val="en-US"/>
                </w:rPr>
                <w:t xml:space="preserve"> + 4*f</w:t>
              </w:r>
              <w:r w:rsidRPr="00966AC5">
                <w:rPr>
                  <w:vertAlign w:val="subscript"/>
                  <w:lang w:val="en-US"/>
                </w:rPr>
                <w:t>x_low</w:t>
              </w:r>
              <w:r w:rsidRPr="00966AC5">
                <w:rPr>
                  <w:lang w:val="en-US"/>
                </w:rPr>
                <w:t>|</w:t>
              </w:r>
            </w:ins>
          </w:p>
        </w:tc>
        <w:tc>
          <w:tcPr>
            <w:tcW w:w="1799" w:type="dxa"/>
            <w:tcBorders>
              <w:top w:val="single" w:sz="4" w:space="0" w:color="auto"/>
              <w:left w:val="single" w:sz="4" w:space="0" w:color="auto"/>
              <w:bottom w:val="single" w:sz="4" w:space="0" w:color="auto"/>
              <w:right w:val="single" w:sz="4" w:space="0" w:color="auto"/>
            </w:tcBorders>
          </w:tcPr>
          <w:p w14:paraId="598AF65F" w14:textId="77777777" w:rsidR="00A15080" w:rsidRPr="00966AC5" w:rsidRDefault="00A15080" w:rsidP="002D5D5E">
            <w:pPr>
              <w:pStyle w:val="TAL"/>
              <w:jc w:val="center"/>
              <w:rPr>
                <w:ins w:id="5379" w:author="ZTE-Ma Zhifeng" w:date="2024-08-26T21:42:00Z"/>
                <w:lang w:val="en-US"/>
              </w:rPr>
            </w:pPr>
            <w:ins w:id="5380" w:author="ZTE-Ma Zhifeng" w:date="2024-08-26T21:42:00Z">
              <w:r w:rsidRPr="00966AC5">
                <w:rPr>
                  <w:lang w:val="en-US"/>
                </w:rPr>
                <w:t>|f</w:t>
              </w:r>
              <w:r w:rsidRPr="00966AC5">
                <w:rPr>
                  <w:vertAlign w:val="subscript"/>
                  <w:lang w:val="en-US"/>
                </w:rPr>
                <w:t>y_high</w:t>
              </w:r>
              <w:r w:rsidRPr="00966AC5">
                <w:rPr>
                  <w:lang w:val="en-US"/>
                </w:rPr>
                <w:t xml:space="preserve"> + 4*f</w:t>
              </w:r>
              <w:r w:rsidRPr="00966AC5">
                <w:rPr>
                  <w:vertAlign w:val="subscript"/>
                  <w:lang w:val="en-US"/>
                </w:rPr>
                <w:t>x_high</w:t>
              </w:r>
              <w:r w:rsidRPr="00966AC5">
                <w:rPr>
                  <w:lang w:val="en-US"/>
                </w:rPr>
                <w:t>|</w:t>
              </w:r>
            </w:ins>
          </w:p>
        </w:tc>
      </w:tr>
      <w:tr w:rsidR="00A15080" w:rsidRPr="00966AC5" w14:paraId="499611C5" w14:textId="77777777" w:rsidTr="002D5D5E">
        <w:trPr>
          <w:trHeight w:val="187"/>
          <w:ins w:id="5381" w:author="ZTE-Ma Zhifeng" w:date="2024-08-26T21:4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BC89184" w14:textId="77777777" w:rsidR="00A15080" w:rsidRPr="00966AC5" w:rsidRDefault="00A15080" w:rsidP="002D5D5E">
            <w:pPr>
              <w:pStyle w:val="TAL"/>
              <w:rPr>
                <w:ins w:id="5382" w:author="ZTE-Ma Zhifeng" w:date="2024-08-26T21:42:00Z"/>
                <w:lang w:val="en-US"/>
              </w:rPr>
            </w:pPr>
            <w:ins w:id="5383" w:author="ZTE-Ma Zhifeng" w:date="2024-08-26T21:42:00Z">
              <w:r w:rsidRPr="00966AC5">
                <w:rPr>
                  <w:lang w:eastAsia="zh-CN"/>
                </w:rPr>
                <w:t>IMD</w:t>
              </w:r>
              <w:r w:rsidRPr="00966AC5">
                <w:rPr>
                  <w:lang w:val="en-US"/>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88369C5" w14:textId="77777777" w:rsidR="00A15080" w:rsidRPr="00966AC5" w:rsidRDefault="00A15080" w:rsidP="002D5D5E">
            <w:pPr>
              <w:keepNext/>
              <w:keepLines/>
              <w:spacing w:after="0"/>
              <w:jc w:val="center"/>
              <w:rPr>
                <w:ins w:id="5384" w:author="ZTE-Ma Zhifeng" w:date="2024-08-26T21:42:00Z"/>
                <w:sz w:val="18"/>
                <w:lang w:eastAsia="ja-JP"/>
              </w:rPr>
            </w:pPr>
            <w:ins w:id="5385" w:author="ZTE-Ma Zhifeng" w:date="2024-08-26T21:42:00Z">
              <w:r w:rsidRPr="00EB04A8">
                <w:rPr>
                  <w:sz w:val="18"/>
                  <w:szCs w:val="18"/>
                  <w:lang w:val="en-US"/>
                </w:rPr>
                <w:t>1</w:t>
              </w:r>
              <w:r>
                <w:rPr>
                  <w:sz w:val="18"/>
                  <w:szCs w:val="18"/>
                  <w:lang w:val="en-US"/>
                </w:rPr>
                <w:t>570</w:t>
              </w:r>
              <w:r w:rsidRPr="00EB04A8">
                <w:rPr>
                  <w:sz w:val="18"/>
                  <w:szCs w:val="18"/>
                  <w:lang w:val="en-US"/>
                </w:rPr>
                <w:t>0</w:t>
              </w:r>
              <w:r w:rsidRPr="00966AC5">
                <w:rPr>
                  <w:sz w:val="18"/>
                  <w:lang w:val="en-US"/>
                </w:rPr>
                <w:t>–</w:t>
              </w:r>
              <w:r w:rsidRPr="00EB04A8">
                <w:rPr>
                  <w:sz w:val="18"/>
                  <w:szCs w:val="18"/>
                  <w:lang w:val="en-US"/>
                </w:rPr>
                <w:t>1</w:t>
              </w:r>
              <w:r>
                <w:rPr>
                  <w:sz w:val="18"/>
                  <w:szCs w:val="18"/>
                  <w:lang w:val="en-US"/>
                </w:rPr>
                <w:t>777</w:t>
              </w:r>
              <w:r w:rsidRPr="00EB04A8">
                <w:rPr>
                  <w:sz w:val="18"/>
                  <w:szCs w:val="18"/>
                  <w:lang w:val="en-US"/>
                </w:rPr>
                <w:t>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7D64F0" w14:textId="77777777" w:rsidR="00A15080" w:rsidRPr="00966AC5" w:rsidRDefault="00A15080" w:rsidP="002D5D5E">
            <w:pPr>
              <w:keepNext/>
              <w:keepLines/>
              <w:spacing w:after="0"/>
              <w:jc w:val="center"/>
              <w:rPr>
                <w:ins w:id="5386" w:author="ZTE-Ma Zhifeng" w:date="2024-08-26T21:42:00Z"/>
                <w:sz w:val="18"/>
                <w:lang w:eastAsia="ja-JP"/>
              </w:rPr>
            </w:pPr>
            <w:ins w:id="5387" w:author="ZTE-Ma Zhifeng" w:date="2024-08-26T21:42:00Z">
              <w:r w:rsidRPr="00EB04A8">
                <w:rPr>
                  <w:sz w:val="18"/>
                  <w:szCs w:val="18"/>
                  <w:lang w:val="en-US"/>
                </w:rPr>
                <w:t>13300</w:t>
              </w:r>
              <w:r w:rsidRPr="00966AC5">
                <w:rPr>
                  <w:sz w:val="18"/>
                  <w:lang w:val="en-US"/>
                </w:rPr>
                <w:t>–</w:t>
              </w:r>
              <w:r w:rsidRPr="00EB04A8">
                <w:rPr>
                  <w:sz w:val="18"/>
                  <w:szCs w:val="18"/>
                  <w:lang w:val="en-US"/>
                </w:rPr>
                <w:t>14080</w:t>
              </w:r>
            </w:ins>
          </w:p>
        </w:tc>
      </w:tr>
      <w:tr w:rsidR="00A15080" w:rsidRPr="00966AC5" w14:paraId="1A606E3C" w14:textId="77777777" w:rsidTr="002D5D5E">
        <w:trPr>
          <w:trHeight w:val="187"/>
          <w:ins w:id="5388" w:author="ZTE-Ma Zhifeng" w:date="2024-08-26T21:4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D349074" w14:textId="77777777" w:rsidR="00A15080" w:rsidRPr="00966AC5" w:rsidRDefault="00A15080" w:rsidP="002D5D5E">
            <w:pPr>
              <w:pStyle w:val="TAL"/>
              <w:rPr>
                <w:ins w:id="5389" w:author="ZTE-Ma Zhifeng" w:date="2024-08-26T21:42:00Z"/>
                <w:lang w:val="en-US"/>
              </w:rPr>
            </w:pPr>
            <w:ins w:id="5390" w:author="ZTE-Ma Zhifeng" w:date="2024-08-26T21:42:00Z">
              <w:r w:rsidRPr="00966AC5">
                <w:rPr>
                  <w:lang w:eastAsia="zh-CN"/>
                </w:rPr>
                <w:t>Two-tone</w:t>
              </w:r>
              <w:r w:rsidRPr="00966AC5">
                <w:rPr>
                  <w:lang w:val="en-US"/>
                </w:rPr>
                <w:t xml:space="preserve"> </w:t>
              </w:r>
              <w:r w:rsidRPr="00966AC5">
                <w:rPr>
                  <w:lang w:val="en-US" w:eastAsia="ja-JP"/>
                </w:rPr>
                <w:t>5</w:t>
              </w:r>
              <w:r w:rsidRPr="00966AC5">
                <w:rPr>
                  <w:vertAlign w:val="superscript"/>
                  <w:lang w:val="en-US" w:eastAsia="ja-JP"/>
                </w:rPr>
                <w:t>th</w:t>
              </w:r>
              <w:r w:rsidRPr="00966AC5">
                <w:rPr>
                  <w:lang w:val="en-US" w:eastAsia="ja-JP"/>
                </w:rPr>
                <w:t xml:space="preserve"> </w:t>
              </w:r>
              <w:r w:rsidRPr="00966AC5">
                <w:rPr>
                  <w:lang w:val="en-US"/>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4967C79" w14:textId="77777777" w:rsidR="00A15080" w:rsidRPr="00966AC5" w:rsidRDefault="00A15080" w:rsidP="002D5D5E">
            <w:pPr>
              <w:pStyle w:val="TAL"/>
              <w:jc w:val="center"/>
              <w:rPr>
                <w:ins w:id="5391" w:author="ZTE-Ma Zhifeng" w:date="2024-08-26T21:42:00Z"/>
                <w:lang w:val="en-US"/>
              </w:rPr>
            </w:pPr>
            <w:ins w:id="5392" w:author="ZTE-Ma Zhifeng" w:date="2024-08-26T21:42:00Z">
              <w:r w:rsidRPr="00966AC5">
                <w:rPr>
                  <w:lang w:val="en-US"/>
                </w:rPr>
                <w:t>|2*f</w:t>
              </w:r>
              <w:r w:rsidRPr="00966AC5">
                <w:rPr>
                  <w:vertAlign w:val="subscript"/>
                  <w:lang w:val="en-US"/>
                </w:rPr>
                <w:t>x_low</w:t>
              </w:r>
              <w:r w:rsidRPr="00966AC5">
                <w:rPr>
                  <w:lang w:val="en-US"/>
                </w:rPr>
                <w:t xml:space="preserve"> + 3*f</w:t>
              </w:r>
              <w:r w:rsidRPr="00966AC5">
                <w:rPr>
                  <w:vertAlign w:val="subscript"/>
                  <w:lang w:val="en-US"/>
                </w:rPr>
                <w:t>y_low</w:t>
              </w:r>
              <w:r w:rsidRPr="00966AC5">
                <w:rPr>
                  <w:lang w:val="en-US"/>
                </w:rPr>
                <w:t>|</w:t>
              </w:r>
            </w:ins>
          </w:p>
        </w:tc>
        <w:tc>
          <w:tcPr>
            <w:tcW w:w="1749" w:type="dxa"/>
            <w:tcBorders>
              <w:top w:val="single" w:sz="4" w:space="0" w:color="auto"/>
              <w:left w:val="single" w:sz="4" w:space="0" w:color="auto"/>
              <w:bottom w:val="single" w:sz="4" w:space="0" w:color="auto"/>
              <w:right w:val="single" w:sz="4" w:space="0" w:color="auto"/>
            </w:tcBorders>
          </w:tcPr>
          <w:p w14:paraId="1C31E8A1" w14:textId="77777777" w:rsidR="00A15080" w:rsidRPr="00966AC5" w:rsidRDefault="00A15080" w:rsidP="002D5D5E">
            <w:pPr>
              <w:pStyle w:val="TAL"/>
              <w:jc w:val="center"/>
              <w:rPr>
                <w:ins w:id="5393" w:author="ZTE-Ma Zhifeng" w:date="2024-08-26T21:42:00Z"/>
                <w:lang w:val="en-US"/>
              </w:rPr>
            </w:pPr>
            <w:ins w:id="5394" w:author="ZTE-Ma Zhifeng" w:date="2024-08-26T21:42:00Z">
              <w:r w:rsidRPr="00966AC5">
                <w:rPr>
                  <w:lang w:val="en-US"/>
                </w:rPr>
                <w:t>|2*f</w:t>
              </w:r>
              <w:r w:rsidRPr="00966AC5">
                <w:rPr>
                  <w:vertAlign w:val="subscript"/>
                  <w:lang w:val="en-US"/>
                </w:rPr>
                <w:t>x_high</w:t>
              </w:r>
              <w:r w:rsidRPr="00966AC5">
                <w:rPr>
                  <w:lang w:val="en-US"/>
                </w:rPr>
                <w:t xml:space="preserve"> + 3*f</w:t>
              </w:r>
              <w:r w:rsidRPr="00966AC5">
                <w:rPr>
                  <w:vertAlign w:val="subscript"/>
                  <w:lang w:val="en-US"/>
                </w:rPr>
                <w:t>y_high</w:t>
              </w:r>
              <w:r w:rsidRPr="00966AC5">
                <w:rPr>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1B62495" w14:textId="77777777" w:rsidR="00A15080" w:rsidRPr="00966AC5" w:rsidRDefault="00A15080" w:rsidP="002D5D5E">
            <w:pPr>
              <w:pStyle w:val="TAL"/>
              <w:jc w:val="center"/>
              <w:rPr>
                <w:ins w:id="5395" w:author="ZTE-Ma Zhifeng" w:date="2024-08-26T21:42:00Z"/>
                <w:lang w:val="en-US"/>
              </w:rPr>
            </w:pPr>
            <w:ins w:id="5396" w:author="ZTE-Ma Zhifeng" w:date="2024-08-26T21:42:00Z">
              <w:r w:rsidRPr="00966AC5">
                <w:rPr>
                  <w:lang w:val="en-US"/>
                </w:rPr>
                <w:t>|2*f</w:t>
              </w:r>
              <w:r w:rsidRPr="00966AC5">
                <w:rPr>
                  <w:vertAlign w:val="subscript"/>
                  <w:lang w:val="en-US"/>
                </w:rPr>
                <w:t>y_low</w:t>
              </w:r>
              <w:r w:rsidRPr="00966AC5">
                <w:rPr>
                  <w:lang w:val="en-US"/>
                </w:rPr>
                <w:t xml:space="preserve"> + 3*f</w:t>
              </w:r>
              <w:r w:rsidRPr="00966AC5">
                <w:rPr>
                  <w:vertAlign w:val="subscript"/>
                  <w:lang w:val="en-US"/>
                </w:rPr>
                <w:t>x_low</w:t>
              </w:r>
              <w:r w:rsidRPr="00966AC5">
                <w:rPr>
                  <w:lang w:val="en-US"/>
                </w:rPr>
                <w:t>|</w:t>
              </w:r>
            </w:ins>
          </w:p>
        </w:tc>
        <w:tc>
          <w:tcPr>
            <w:tcW w:w="1799" w:type="dxa"/>
            <w:tcBorders>
              <w:top w:val="single" w:sz="4" w:space="0" w:color="auto"/>
              <w:left w:val="single" w:sz="4" w:space="0" w:color="auto"/>
              <w:bottom w:val="single" w:sz="4" w:space="0" w:color="auto"/>
              <w:right w:val="single" w:sz="4" w:space="0" w:color="auto"/>
            </w:tcBorders>
          </w:tcPr>
          <w:p w14:paraId="03A63589" w14:textId="77777777" w:rsidR="00A15080" w:rsidRPr="00966AC5" w:rsidRDefault="00A15080" w:rsidP="002D5D5E">
            <w:pPr>
              <w:pStyle w:val="TAL"/>
              <w:jc w:val="center"/>
              <w:rPr>
                <w:ins w:id="5397" w:author="ZTE-Ma Zhifeng" w:date="2024-08-26T21:42:00Z"/>
                <w:lang w:val="en-US"/>
              </w:rPr>
            </w:pPr>
            <w:ins w:id="5398" w:author="ZTE-Ma Zhifeng" w:date="2024-08-26T21:42:00Z">
              <w:r w:rsidRPr="00966AC5">
                <w:rPr>
                  <w:lang w:val="en-US"/>
                </w:rPr>
                <w:t>|2*f</w:t>
              </w:r>
              <w:r w:rsidRPr="00966AC5">
                <w:rPr>
                  <w:vertAlign w:val="subscript"/>
                  <w:lang w:val="en-US"/>
                </w:rPr>
                <w:t>y_high</w:t>
              </w:r>
              <w:r w:rsidRPr="00966AC5">
                <w:rPr>
                  <w:lang w:val="en-US"/>
                </w:rPr>
                <w:t xml:space="preserve"> + 3*f</w:t>
              </w:r>
              <w:r w:rsidRPr="00966AC5">
                <w:rPr>
                  <w:vertAlign w:val="subscript"/>
                  <w:lang w:val="en-US"/>
                </w:rPr>
                <w:t>x_high</w:t>
              </w:r>
              <w:r w:rsidRPr="00966AC5">
                <w:rPr>
                  <w:lang w:val="en-US"/>
                </w:rPr>
                <w:t>|</w:t>
              </w:r>
            </w:ins>
          </w:p>
        </w:tc>
      </w:tr>
      <w:tr w:rsidR="00A15080" w14:paraId="32F9D0A2" w14:textId="77777777" w:rsidTr="002D5D5E">
        <w:trPr>
          <w:trHeight w:val="187"/>
          <w:ins w:id="5399" w:author="ZTE-Ma Zhifeng" w:date="2024-08-26T21:4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071C6BF" w14:textId="77777777" w:rsidR="00A15080" w:rsidRPr="00966AC5" w:rsidRDefault="00A15080" w:rsidP="002D5D5E">
            <w:pPr>
              <w:pStyle w:val="TAL"/>
              <w:rPr>
                <w:ins w:id="5400" w:author="ZTE-Ma Zhifeng" w:date="2024-08-26T21:42:00Z"/>
                <w:lang w:val="en-US"/>
              </w:rPr>
            </w:pPr>
            <w:ins w:id="5401" w:author="ZTE-Ma Zhifeng" w:date="2024-08-26T21:42:00Z">
              <w:r w:rsidRPr="00966AC5">
                <w:rPr>
                  <w:lang w:val="en-US"/>
                </w:rPr>
                <w:t xml:space="preserve">IMD </w:t>
              </w:r>
              <w:r w:rsidRPr="00966AC5">
                <w:rPr>
                  <w:lang w:eastAsia="zh-CN"/>
                </w:rPr>
                <w:t>frequency</w:t>
              </w:r>
              <w:r w:rsidRPr="00966AC5">
                <w:rPr>
                  <w:lang w:val="en-US"/>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7E243C9" w14:textId="77777777" w:rsidR="00A15080" w:rsidRPr="00966AC5" w:rsidRDefault="00A15080" w:rsidP="002D5D5E">
            <w:pPr>
              <w:keepNext/>
              <w:keepLines/>
              <w:spacing w:after="0"/>
              <w:jc w:val="center"/>
              <w:rPr>
                <w:ins w:id="5402" w:author="ZTE-Ma Zhifeng" w:date="2024-08-26T21:42:00Z"/>
                <w:sz w:val="18"/>
                <w:lang w:eastAsia="ja-JP"/>
              </w:rPr>
            </w:pPr>
            <w:ins w:id="5403" w:author="ZTE-Ma Zhifeng" w:date="2024-08-26T21:42:00Z">
              <w:r w:rsidRPr="00966AC5">
                <w:rPr>
                  <w:sz w:val="18"/>
                  <w:szCs w:val="18"/>
                </w:rPr>
                <w:t>1</w:t>
              </w:r>
              <w:r>
                <w:rPr>
                  <w:sz w:val="18"/>
                  <w:szCs w:val="18"/>
                </w:rPr>
                <w:t>4900</w:t>
              </w:r>
              <w:r w:rsidRPr="00966AC5">
                <w:rPr>
                  <w:sz w:val="18"/>
                  <w:lang w:val="en-US"/>
                </w:rPr>
                <w:t>–</w:t>
              </w:r>
              <w:r w:rsidRPr="00966AC5">
                <w:rPr>
                  <w:sz w:val="18"/>
                  <w:szCs w:val="18"/>
                </w:rPr>
                <w:t>1</w:t>
              </w:r>
              <w:r>
                <w:rPr>
                  <w:sz w:val="18"/>
                  <w:szCs w:val="18"/>
                </w:rPr>
                <w:t>654</w:t>
              </w:r>
              <w:r w:rsidRPr="00966AC5">
                <w:rPr>
                  <w:sz w:val="18"/>
                  <w:szCs w:val="18"/>
                </w:rPr>
                <w:t>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E4F4AEA" w14:textId="77777777" w:rsidR="00A15080" w:rsidRDefault="00A15080" w:rsidP="002D5D5E">
            <w:pPr>
              <w:keepNext/>
              <w:keepLines/>
              <w:spacing w:after="0"/>
              <w:jc w:val="center"/>
              <w:rPr>
                <w:ins w:id="5404" w:author="ZTE-Ma Zhifeng" w:date="2024-08-26T21:42:00Z"/>
                <w:sz w:val="18"/>
                <w:lang w:eastAsia="ja-JP"/>
              </w:rPr>
            </w:pPr>
            <w:ins w:id="5405" w:author="ZTE-Ma Zhifeng" w:date="2024-08-26T21:42:00Z">
              <w:r w:rsidRPr="00EB04A8">
                <w:rPr>
                  <w:sz w:val="18"/>
                  <w:szCs w:val="18"/>
                  <w:lang w:val="en-US"/>
                </w:rPr>
                <w:t>14100</w:t>
              </w:r>
              <w:r w:rsidRPr="00966AC5">
                <w:rPr>
                  <w:sz w:val="18"/>
                  <w:lang w:val="en-US"/>
                </w:rPr>
                <w:t>–</w:t>
              </w:r>
              <w:r w:rsidRPr="00EB04A8">
                <w:rPr>
                  <w:sz w:val="18"/>
                  <w:szCs w:val="18"/>
                  <w:lang w:val="en-US"/>
                </w:rPr>
                <w:t>15310</w:t>
              </w:r>
            </w:ins>
          </w:p>
        </w:tc>
      </w:tr>
      <w:tr w:rsidR="00A15080" w14:paraId="1BFD7BBC" w14:textId="77777777" w:rsidTr="002D5D5E">
        <w:trPr>
          <w:trHeight w:val="187"/>
          <w:ins w:id="5406" w:author="ZTE-Ma Zhifeng" w:date="2024-08-26T21:42: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C59BF9" w14:textId="77777777" w:rsidR="00A15080" w:rsidRDefault="00A15080" w:rsidP="002D5D5E">
            <w:pPr>
              <w:pStyle w:val="TAL"/>
              <w:rPr>
                <w:ins w:id="5407" w:author="ZTE-Ma Zhifeng" w:date="2024-08-26T21:42:00Z"/>
                <w:lang w:val="en-US"/>
              </w:rPr>
            </w:pPr>
            <w:ins w:id="5408" w:author="ZTE-Ma Zhifeng" w:date="2024-08-26T21:42:00Z">
              <w:r>
                <w:t>NOTE :</w:t>
              </w:r>
              <w:r>
                <w:tab/>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w:t>
              </w:r>
              <w:r w:rsidRPr="004D6DE3">
                <w:t>The lowest even order and lowest odd order IMD MSDs shall be considered.</w:t>
              </w:r>
            </w:ins>
          </w:p>
        </w:tc>
      </w:tr>
    </w:tbl>
    <w:p w14:paraId="66809613" w14:textId="77777777" w:rsidR="00A15080" w:rsidRPr="00966AC5" w:rsidRDefault="00A15080" w:rsidP="00A15080">
      <w:pPr>
        <w:rPr>
          <w:ins w:id="5409" w:author="ZTE-Ma Zhifeng" w:date="2024-08-26T21:42:00Z"/>
          <w:rFonts w:ascii="Arial" w:eastAsia="等线" w:hAnsi="Arial" w:cs="Arial"/>
          <w:b/>
          <w:lang w:eastAsia="zh-CN"/>
        </w:rPr>
      </w:pPr>
    </w:p>
    <w:p w14:paraId="6E0A56FD" w14:textId="77777777" w:rsidR="00A15080" w:rsidRPr="00966AC5" w:rsidRDefault="00A15080" w:rsidP="00A15080">
      <w:pPr>
        <w:rPr>
          <w:ins w:id="5410" w:author="ZTE-Ma Zhifeng" w:date="2024-08-26T21:42:00Z"/>
          <w:rFonts w:eastAsia="MS Mincho"/>
        </w:rPr>
      </w:pPr>
      <w:ins w:id="5411" w:author="ZTE-Ma Zhifeng" w:date="2024-08-26T21:42:00Z">
        <w:r w:rsidRPr="00966AC5">
          <w:rPr>
            <w:rFonts w:eastAsia="MS Mincho"/>
          </w:rPr>
          <w:t xml:space="preserve">Based on the above table, </w:t>
        </w:r>
        <w:r>
          <w:t xml:space="preserve">no IMD produced by UL </w:t>
        </w:r>
        <w:r w:rsidRPr="005A43BB">
          <w:rPr>
            <w:rFonts w:eastAsia="MS Mincho"/>
          </w:rPr>
          <w:t>CA_n</w:t>
        </w:r>
        <w:r>
          <w:rPr>
            <w:rFonts w:eastAsia="MS Mincho"/>
          </w:rPr>
          <w:t>1</w:t>
        </w:r>
        <w:r w:rsidRPr="005A43BB">
          <w:rPr>
            <w:rFonts w:eastAsia="MS Mincho"/>
          </w:rPr>
          <w:t>A-n</w:t>
        </w:r>
        <w:r>
          <w:rPr>
            <w:rFonts w:eastAsia="MS Mincho"/>
          </w:rPr>
          <w:t>3</w:t>
        </w:r>
        <w:r w:rsidRPr="005A43BB">
          <w:rPr>
            <w:rFonts w:eastAsia="MS Mincho"/>
          </w:rPr>
          <w:t>A</w:t>
        </w:r>
        <w:r>
          <w:t xml:space="preserve"> will fall into the n7 Rx band.</w:t>
        </w:r>
      </w:ins>
    </w:p>
    <w:p w14:paraId="1DB828A4" w14:textId="77777777" w:rsidR="00A15080" w:rsidRPr="00570555" w:rsidRDefault="00A15080" w:rsidP="00A15080">
      <w:pPr>
        <w:rPr>
          <w:ins w:id="5412" w:author="ZTE-Ma Zhifeng" w:date="2024-08-26T21:42:00Z"/>
          <w:rFonts w:eastAsia="MS Mincho"/>
        </w:rPr>
      </w:pPr>
    </w:p>
    <w:p w14:paraId="3CFBD174" w14:textId="1CDA87E9" w:rsidR="00A15080" w:rsidRPr="00A15080" w:rsidRDefault="00A15080">
      <w:pPr>
        <w:pStyle w:val="TH"/>
        <w:rPr>
          <w:ins w:id="5413" w:author="ZTE-Ma Zhifeng" w:date="2024-08-26T21:42:00Z"/>
          <w:rFonts w:cs="Arial"/>
          <w:b w:val="0"/>
          <w:rPrChange w:id="5414" w:author="ZTE-Ma Zhifeng" w:date="2024-08-26T21:44:00Z">
            <w:rPr>
              <w:ins w:id="5415" w:author="ZTE-Ma Zhifeng" w:date="2024-08-26T21:42:00Z"/>
              <w:rFonts w:ascii="Arial" w:hAnsi="Arial" w:cs="Arial"/>
              <w:b/>
              <w:lang w:eastAsia="zh-CN"/>
            </w:rPr>
          </w:rPrChange>
        </w:rPr>
        <w:pPrChange w:id="5416" w:author="ZTE-Ma Zhifeng" w:date="2024-08-26T21:44:00Z">
          <w:pPr>
            <w:keepNext/>
            <w:keepLines/>
            <w:spacing w:before="60"/>
            <w:jc w:val="center"/>
          </w:pPr>
        </w:pPrChange>
      </w:pPr>
      <w:ins w:id="5417" w:author="ZTE-Ma Zhifeng" w:date="2024-08-26T21:42:00Z">
        <w:r w:rsidRPr="00A15080">
          <w:rPr>
            <w:rFonts w:cs="Arial"/>
            <w:rPrChange w:id="5418" w:author="ZTE-Ma Zhifeng" w:date="2024-08-26T21:44:00Z">
              <w:rPr>
                <w:rFonts w:cs="Arial"/>
                <w:b/>
                <w:lang w:eastAsia="zh-CN"/>
              </w:rPr>
            </w:rPrChange>
          </w:rPr>
          <w:lastRenderedPageBreak/>
          <w:t>Table 5.</w:t>
        </w:r>
      </w:ins>
      <w:ins w:id="5419" w:author="ZTE-Ma Zhifeng" w:date="2024-08-26T21:48:00Z">
        <w:r>
          <w:rPr>
            <w:rFonts w:cs="Arial"/>
          </w:rPr>
          <w:t>9</w:t>
        </w:r>
      </w:ins>
      <w:ins w:id="5420" w:author="ZTE-Ma Zhifeng" w:date="2024-08-26T21:42:00Z">
        <w:r w:rsidRPr="00A15080">
          <w:rPr>
            <w:rFonts w:cs="Arial"/>
            <w:rPrChange w:id="5421" w:author="ZTE-Ma Zhifeng" w:date="2024-08-26T21:44:00Z">
              <w:rPr>
                <w:rFonts w:cs="Arial"/>
                <w:b/>
                <w:lang w:eastAsia="zh-CN"/>
              </w:rPr>
            </w:rPrChange>
          </w:rPr>
          <w:t>.2.1.1-2: Two UL bands IMD analysis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Change w:id="5422">
          <w:tblGrid>
            <w:gridCol w:w="2885"/>
            <w:gridCol w:w="1800"/>
            <w:gridCol w:w="1749"/>
            <w:gridCol w:w="1620"/>
            <w:gridCol w:w="1799"/>
          </w:tblGrid>
        </w:tblGridChange>
      </w:tblGrid>
      <w:tr w:rsidR="00A15080" w14:paraId="5586856D" w14:textId="77777777" w:rsidTr="002D5D5E">
        <w:trPr>
          <w:trHeight w:val="266"/>
          <w:ins w:id="5423" w:author="ZTE-Ma Zhifeng" w:date="2024-08-26T21:4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39F199F" w14:textId="77777777" w:rsidR="00A15080" w:rsidRDefault="00A15080" w:rsidP="002D5D5E">
            <w:pPr>
              <w:pStyle w:val="TAH"/>
              <w:rPr>
                <w:ins w:id="5424" w:author="ZTE-Ma Zhifeng" w:date="2024-08-26T21:42:00Z"/>
                <w:b w:val="0"/>
                <w:lang w:val="en-US"/>
              </w:rPr>
            </w:pPr>
            <w:ins w:id="5425" w:author="ZTE-Ma Zhifeng" w:date="2024-08-26T21:42:00Z">
              <w:r>
                <w:t>UE UL carriers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A6B15E" w14:textId="77777777" w:rsidR="00A15080" w:rsidRDefault="00A15080" w:rsidP="002D5D5E">
            <w:pPr>
              <w:pStyle w:val="TAH"/>
              <w:rPr>
                <w:ins w:id="5426" w:author="ZTE-Ma Zhifeng" w:date="2024-08-26T21:42:00Z"/>
              </w:rPr>
            </w:pPr>
            <w:ins w:id="5427" w:author="ZTE-Ma Zhifeng" w:date="2024-08-26T21:42:00Z">
              <w:r>
                <w:t>f</w:t>
              </w:r>
              <w:r>
                <w:rPr>
                  <w:vertAlign w:val="subscript"/>
                </w:rPr>
                <w:t>x_low</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AEF3D5C" w14:textId="77777777" w:rsidR="00A15080" w:rsidRDefault="00A15080" w:rsidP="002D5D5E">
            <w:pPr>
              <w:pStyle w:val="TAH"/>
              <w:rPr>
                <w:ins w:id="5428" w:author="ZTE-Ma Zhifeng" w:date="2024-08-26T21:42:00Z"/>
              </w:rPr>
            </w:pPr>
            <w:ins w:id="5429" w:author="ZTE-Ma Zhifeng" w:date="2024-08-26T21:42:00Z">
              <w:r>
                <w:t>f</w:t>
              </w:r>
              <w:r>
                <w:rPr>
                  <w:vertAlign w:val="subscript"/>
                </w:rPr>
                <w:t>x_high</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11E6EF" w14:textId="77777777" w:rsidR="00A15080" w:rsidRDefault="00A15080" w:rsidP="002D5D5E">
            <w:pPr>
              <w:pStyle w:val="TAH"/>
              <w:rPr>
                <w:ins w:id="5430" w:author="ZTE-Ma Zhifeng" w:date="2024-08-26T21:42:00Z"/>
              </w:rPr>
            </w:pPr>
            <w:ins w:id="5431" w:author="ZTE-Ma Zhifeng" w:date="2024-08-26T21:42:00Z">
              <w:r>
                <w:t>f</w:t>
              </w:r>
              <w:r>
                <w:rPr>
                  <w:vertAlign w:val="subscript"/>
                </w:rPr>
                <w:t>y_low</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4D54A0D" w14:textId="77777777" w:rsidR="00A15080" w:rsidRDefault="00A15080" w:rsidP="002D5D5E">
            <w:pPr>
              <w:pStyle w:val="TAH"/>
              <w:rPr>
                <w:ins w:id="5432" w:author="ZTE-Ma Zhifeng" w:date="2024-08-26T21:42:00Z"/>
              </w:rPr>
            </w:pPr>
            <w:ins w:id="5433" w:author="ZTE-Ma Zhifeng" w:date="2024-08-26T21:42:00Z">
              <w:r>
                <w:t>f</w:t>
              </w:r>
              <w:r>
                <w:rPr>
                  <w:vertAlign w:val="subscript"/>
                </w:rPr>
                <w:t>y_high</w:t>
              </w:r>
            </w:ins>
          </w:p>
        </w:tc>
      </w:tr>
      <w:tr w:rsidR="00A15080" w14:paraId="5F656966" w14:textId="77777777" w:rsidTr="002D5D5E">
        <w:trPr>
          <w:trHeight w:val="187"/>
          <w:ins w:id="5434" w:author="ZTE-Ma Zhifeng" w:date="2024-08-26T21:4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4B982FC" w14:textId="77777777" w:rsidR="00A15080" w:rsidRDefault="00A15080" w:rsidP="002D5D5E">
            <w:pPr>
              <w:pStyle w:val="TAL"/>
              <w:rPr>
                <w:ins w:id="5435" w:author="ZTE-Ma Zhifeng" w:date="2024-08-26T21:42:00Z"/>
              </w:rPr>
            </w:pPr>
            <w:ins w:id="5436" w:author="ZTE-Ma Zhifeng" w:date="2024-08-26T21:42:00Z">
              <w:r>
                <w:t>2nd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BE2D5F5" w14:textId="77777777" w:rsidR="00A15080" w:rsidRDefault="00A15080" w:rsidP="002D5D5E">
            <w:pPr>
              <w:pStyle w:val="TAL"/>
              <w:jc w:val="center"/>
              <w:rPr>
                <w:ins w:id="5437" w:author="ZTE-Ma Zhifeng" w:date="2024-08-26T21:42:00Z"/>
                <w:lang w:val="en-US"/>
              </w:rPr>
            </w:pPr>
            <w:ins w:id="5438" w:author="ZTE-Ma Zhifeng" w:date="2024-08-26T21:42:00Z">
              <w:r>
                <w:rPr>
                  <w:lang w:val="en-US"/>
                </w:rPr>
                <w:t>|</w:t>
              </w:r>
              <w:r>
                <w:rPr>
                  <w:lang w:eastAsia="zh-CN"/>
                </w:rPr>
                <w:t>f</w:t>
              </w:r>
              <w:r>
                <w:rPr>
                  <w:vertAlign w:val="subscript"/>
                  <w:lang w:eastAsia="zh-CN"/>
                </w:rPr>
                <w:t>y</w:t>
              </w:r>
              <w:r>
                <w:rPr>
                  <w:vertAlign w:val="subscript"/>
                  <w:lang w:val="en-US"/>
                </w:rPr>
                <w:t>_low</w:t>
              </w:r>
              <w:r>
                <w:rPr>
                  <w:lang w:val="en-US"/>
                </w:rPr>
                <w:t xml:space="preserve"> – f</w:t>
              </w:r>
              <w:r>
                <w:rPr>
                  <w:vertAlign w:val="subscript"/>
                  <w:lang w:val="en-US"/>
                </w:rPr>
                <w:t>x_high</w:t>
              </w:r>
              <w:r>
                <w:rPr>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8372518" w14:textId="77777777" w:rsidR="00A15080" w:rsidRDefault="00A15080" w:rsidP="002D5D5E">
            <w:pPr>
              <w:pStyle w:val="TAL"/>
              <w:jc w:val="center"/>
              <w:rPr>
                <w:ins w:id="5439" w:author="ZTE-Ma Zhifeng" w:date="2024-08-26T21:42:00Z"/>
                <w:lang w:val="en-US"/>
              </w:rPr>
            </w:pPr>
            <w:ins w:id="5440" w:author="ZTE-Ma Zhifeng" w:date="2024-08-26T21:42:00Z">
              <w:r>
                <w:rPr>
                  <w:lang w:val="en-US"/>
                </w:rPr>
                <w:t>|f</w:t>
              </w:r>
              <w:r>
                <w:rPr>
                  <w:vertAlign w:val="subscript"/>
                  <w:lang w:val="en-US"/>
                </w:rPr>
                <w:t>y_high</w:t>
              </w:r>
              <w:r>
                <w:rPr>
                  <w:lang w:val="en-US"/>
                </w:rPr>
                <w:t xml:space="preserve"> – f</w:t>
              </w:r>
              <w:r>
                <w:rPr>
                  <w:vertAlign w:val="subscript"/>
                  <w:lang w:val="en-US"/>
                </w:rPr>
                <w:t>x_low</w:t>
              </w:r>
              <w:r>
                <w:rPr>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96E4C3" w14:textId="77777777" w:rsidR="00A15080" w:rsidRDefault="00A15080" w:rsidP="002D5D5E">
            <w:pPr>
              <w:pStyle w:val="TAL"/>
              <w:jc w:val="center"/>
              <w:rPr>
                <w:ins w:id="5441" w:author="ZTE-Ma Zhifeng" w:date="2024-08-26T21:42:00Z"/>
                <w:lang w:val="en-US"/>
              </w:rPr>
            </w:pPr>
            <w:ins w:id="5442" w:author="ZTE-Ma Zhifeng" w:date="2024-08-26T21:42:00Z">
              <w:r>
                <w:rPr>
                  <w:lang w:val="en-US"/>
                </w:rPr>
                <w:t>|f</w:t>
              </w:r>
              <w:r>
                <w:rPr>
                  <w:vertAlign w:val="subscript"/>
                  <w:lang w:val="en-US"/>
                </w:rPr>
                <w:t>y_low</w:t>
              </w:r>
              <w:r>
                <w:rPr>
                  <w:lang w:val="en-US"/>
                </w:rPr>
                <w:t xml:space="preserve"> + f</w:t>
              </w:r>
              <w:r>
                <w:rPr>
                  <w:vertAlign w:val="subscript"/>
                  <w:lang w:val="en-US"/>
                </w:rPr>
                <w:t>x_low</w:t>
              </w:r>
              <w:r>
                <w:rPr>
                  <w:lang w:val="en-US"/>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5D2B48D" w14:textId="77777777" w:rsidR="00A15080" w:rsidRDefault="00A15080" w:rsidP="002D5D5E">
            <w:pPr>
              <w:pStyle w:val="TAL"/>
              <w:jc w:val="center"/>
              <w:rPr>
                <w:ins w:id="5443" w:author="ZTE-Ma Zhifeng" w:date="2024-08-26T21:42:00Z"/>
                <w:lang w:val="en-US"/>
              </w:rPr>
            </w:pPr>
            <w:ins w:id="5444" w:author="ZTE-Ma Zhifeng" w:date="2024-08-26T21:42:00Z">
              <w:r>
                <w:rPr>
                  <w:lang w:val="en-US"/>
                </w:rPr>
                <w:t>|f</w:t>
              </w:r>
              <w:r>
                <w:rPr>
                  <w:vertAlign w:val="subscript"/>
                  <w:lang w:val="en-US"/>
                </w:rPr>
                <w:t>y_high</w:t>
              </w:r>
              <w:r>
                <w:rPr>
                  <w:lang w:val="en-US"/>
                </w:rPr>
                <w:t xml:space="preserve"> + f</w:t>
              </w:r>
              <w:r>
                <w:rPr>
                  <w:vertAlign w:val="subscript"/>
                  <w:lang w:val="en-US"/>
                </w:rPr>
                <w:t>x_high</w:t>
              </w:r>
              <w:r>
                <w:rPr>
                  <w:lang w:val="en-US"/>
                </w:rPr>
                <w:t>|</w:t>
              </w:r>
            </w:ins>
          </w:p>
        </w:tc>
      </w:tr>
      <w:tr w:rsidR="00A15080" w14:paraId="480A73AE" w14:textId="77777777" w:rsidTr="002D5D5E">
        <w:trPr>
          <w:trHeight w:val="187"/>
          <w:ins w:id="5445" w:author="ZTE-Ma Zhifeng" w:date="2024-08-26T21:4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08968A3" w14:textId="77777777" w:rsidR="00A15080" w:rsidRDefault="00A15080" w:rsidP="002D5D5E">
            <w:pPr>
              <w:pStyle w:val="TAL"/>
              <w:rPr>
                <w:ins w:id="5446" w:author="ZTE-Ma Zhifeng" w:date="2024-08-26T21:42:00Z"/>
                <w:lang w:val="en-US"/>
              </w:rPr>
            </w:pPr>
            <w:ins w:id="5447" w:author="ZTE-Ma Zhifeng" w:date="2024-08-26T21:42:00Z">
              <w:r>
                <w:rPr>
                  <w:lang w:val="en-US"/>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2801559" w14:textId="77777777" w:rsidR="00A15080" w:rsidRPr="005849DF" w:rsidRDefault="00A15080" w:rsidP="002D5D5E">
            <w:pPr>
              <w:keepNext/>
              <w:keepLines/>
              <w:spacing w:after="0"/>
              <w:jc w:val="center"/>
              <w:rPr>
                <w:ins w:id="5448" w:author="ZTE-Ma Zhifeng" w:date="2024-08-26T21:42:00Z"/>
                <w:sz w:val="18"/>
                <w:lang w:val="en-US"/>
              </w:rPr>
            </w:pPr>
            <w:ins w:id="5449" w:author="ZTE-Ma Zhifeng" w:date="2024-08-26T21:42:00Z">
              <w:r w:rsidRPr="00CB528B">
                <w:rPr>
                  <w:sz w:val="18"/>
                  <w:lang w:val="en-US"/>
                </w:rPr>
                <w:t>520</w:t>
              </w:r>
              <w:r w:rsidRPr="005849DF">
                <w:rPr>
                  <w:sz w:val="18"/>
                  <w:lang w:val="en-US"/>
                </w:rPr>
                <w:t>–</w:t>
              </w:r>
              <w:r w:rsidRPr="00CB528B">
                <w:rPr>
                  <w:sz w:val="18"/>
                  <w:lang w:val="en-US"/>
                </w:rPr>
                <w:t>650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BFD2E5" w14:textId="77777777" w:rsidR="00A15080" w:rsidRDefault="00A15080" w:rsidP="002D5D5E">
            <w:pPr>
              <w:keepNext/>
              <w:keepLines/>
              <w:spacing w:after="0"/>
              <w:jc w:val="center"/>
              <w:rPr>
                <w:ins w:id="5450" w:author="ZTE-Ma Zhifeng" w:date="2024-08-26T21:42:00Z"/>
                <w:sz w:val="18"/>
                <w:lang w:val="en-US"/>
              </w:rPr>
            </w:pPr>
            <w:ins w:id="5451" w:author="ZTE-Ma Zhifeng" w:date="2024-08-26T21:42:00Z">
              <w:r w:rsidRPr="00CB528B">
                <w:rPr>
                  <w:sz w:val="18"/>
                  <w:szCs w:val="18"/>
                </w:rPr>
                <w:t>4420</w:t>
              </w:r>
              <w:r>
                <w:rPr>
                  <w:sz w:val="18"/>
                  <w:lang w:val="en-US"/>
                </w:rPr>
                <w:t>–</w:t>
              </w:r>
              <w:r w:rsidRPr="00CB528B">
                <w:rPr>
                  <w:sz w:val="18"/>
                  <w:szCs w:val="18"/>
                </w:rPr>
                <w:t>4550</w:t>
              </w:r>
            </w:ins>
          </w:p>
        </w:tc>
      </w:tr>
      <w:tr w:rsidR="00A15080" w14:paraId="39A1733F" w14:textId="77777777" w:rsidTr="002D5D5E">
        <w:trPr>
          <w:trHeight w:val="187"/>
          <w:ins w:id="5452" w:author="ZTE-Ma Zhifeng" w:date="2024-08-26T21:4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04C7E8" w14:textId="77777777" w:rsidR="00A15080" w:rsidRDefault="00A15080" w:rsidP="002D5D5E">
            <w:pPr>
              <w:pStyle w:val="TAL"/>
              <w:rPr>
                <w:ins w:id="5453" w:author="ZTE-Ma Zhifeng" w:date="2024-08-26T21:42:00Z"/>
                <w:lang w:val="en-US"/>
              </w:rPr>
            </w:pPr>
            <w:ins w:id="5454" w:author="ZTE-Ma Zhifeng" w:date="2024-08-26T21:42:00Z">
              <w:r>
                <w:rPr>
                  <w:lang w:eastAsia="zh-CN"/>
                </w:rPr>
                <w:t>Two-tone</w:t>
              </w:r>
              <w:r>
                <w:rPr>
                  <w:lang w:val="en-US"/>
                </w:rPr>
                <w:t xml:space="preserve"> 3</w:t>
              </w:r>
              <w:r>
                <w:rPr>
                  <w:vertAlign w:val="superscript"/>
                  <w:lang w:val="en-US"/>
                </w:rPr>
                <w:t>rd</w:t>
              </w:r>
              <w:r>
                <w:rPr>
                  <w:lang w:val="en-US"/>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675E61F" w14:textId="77777777" w:rsidR="00A15080" w:rsidRDefault="00A15080" w:rsidP="002D5D5E">
            <w:pPr>
              <w:pStyle w:val="TAL"/>
              <w:jc w:val="center"/>
              <w:rPr>
                <w:ins w:id="5455" w:author="ZTE-Ma Zhifeng" w:date="2024-08-26T21:42:00Z"/>
                <w:lang w:val="en-US"/>
              </w:rPr>
            </w:pPr>
            <w:ins w:id="5456" w:author="ZTE-Ma Zhifeng" w:date="2024-08-26T21:42:00Z">
              <w:r>
                <w:rPr>
                  <w:lang w:val="en-US"/>
                </w:rPr>
                <w:t>|2*f</w:t>
              </w:r>
              <w:r>
                <w:rPr>
                  <w:vertAlign w:val="subscript"/>
                  <w:lang w:val="en-US"/>
                </w:rPr>
                <w:t>x_low</w:t>
              </w:r>
              <w:r>
                <w:rPr>
                  <w:lang w:val="en-US"/>
                </w:rPr>
                <w:t xml:space="preserve"> – f</w:t>
              </w:r>
              <w:r>
                <w:rPr>
                  <w:vertAlign w:val="subscript"/>
                  <w:lang w:val="en-US"/>
                </w:rPr>
                <w:t>y_high</w:t>
              </w:r>
              <w:r>
                <w:rPr>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40A211C" w14:textId="77777777" w:rsidR="00A15080" w:rsidRDefault="00A15080" w:rsidP="002D5D5E">
            <w:pPr>
              <w:pStyle w:val="TAL"/>
              <w:jc w:val="center"/>
              <w:rPr>
                <w:ins w:id="5457" w:author="ZTE-Ma Zhifeng" w:date="2024-08-26T21:42:00Z"/>
                <w:lang w:val="en-US"/>
              </w:rPr>
            </w:pPr>
            <w:ins w:id="5458" w:author="ZTE-Ma Zhifeng" w:date="2024-08-26T21:42:00Z">
              <w:r>
                <w:rPr>
                  <w:lang w:val="en-US"/>
                </w:rPr>
                <w:t>|2*f</w:t>
              </w:r>
              <w:r>
                <w:rPr>
                  <w:vertAlign w:val="subscript"/>
                  <w:lang w:val="en-US"/>
                </w:rPr>
                <w:t>x_high</w:t>
              </w:r>
              <w:r>
                <w:rPr>
                  <w:lang w:val="en-US"/>
                </w:rPr>
                <w:t xml:space="preserve"> – f</w:t>
              </w:r>
              <w:r>
                <w:rPr>
                  <w:vertAlign w:val="subscript"/>
                  <w:lang w:val="en-US"/>
                </w:rPr>
                <w:t>y_low</w:t>
              </w:r>
              <w:r>
                <w:rPr>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3A4ED97" w14:textId="77777777" w:rsidR="00A15080" w:rsidRDefault="00A15080" w:rsidP="002D5D5E">
            <w:pPr>
              <w:pStyle w:val="TAL"/>
              <w:jc w:val="center"/>
              <w:rPr>
                <w:ins w:id="5459" w:author="ZTE-Ma Zhifeng" w:date="2024-08-26T21:42:00Z"/>
                <w:lang w:val="en-US"/>
              </w:rPr>
            </w:pPr>
            <w:ins w:id="5460" w:author="ZTE-Ma Zhifeng" w:date="2024-08-26T21:42:00Z">
              <w:r>
                <w:rPr>
                  <w:lang w:val="en-US"/>
                </w:rPr>
                <w:t>|2*f</w:t>
              </w:r>
              <w:r>
                <w:rPr>
                  <w:vertAlign w:val="subscript"/>
                  <w:lang w:val="en-US"/>
                </w:rPr>
                <w:t>y_low</w:t>
              </w:r>
              <w:r>
                <w:rPr>
                  <w:lang w:val="en-US"/>
                </w:rPr>
                <w:t xml:space="preserve"> – f</w:t>
              </w:r>
              <w:r>
                <w:rPr>
                  <w:vertAlign w:val="subscript"/>
                  <w:lang w:val="en-US"/>
                </w:rPr>
                <w:t>x_high</w:t>
              </w:r>
              <w:r>
                <w:rPr>
                  <w:lang w:val="en-US"/>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393B7918" w14:textId="77777777" w:rsidR="00A15080" w:rsidRDefault="00A15080" w:rsidP="002D5D5E">
            <w:pPr>
              <w:pStyle w:val="TAL"/>
              <w:jc w:val="center"/>
              <w:rPr>
                <w:ins w:id="5461" w:author="ZTE-Ma Zhifeng" w:date="2024-08-26T21:42:00Z"/>
                <w:lang w:val="en-US"/>
              </w:rPr>
            </w:pPr>
            <w:ins w:id="5462" w:author="ZTE-Ma Zhifeng" w:date="2024-08-26T21:42:00Z">
              <w:r>
                <w:rPr>
                  <w:lang w:val="en-US"/>
                </w:rPr>
                <w:t>|2*f</w:t>
              </w:r>
              <w:r>
                <w:rPr>
                  <w:vertAlign w:val="subscript"/>
                  <w:lang w:val="en-US"/>
                </w:rPr>
                <w:t>y_high</w:t>
              </w:r>
              <w:r>
                <w:rPr>
                  <w:lang w:val="en-US"/>
                </w:rPr>
                <w:t xml:space="preserve"> – f</w:t>
              </w:r>
              <w:r>
                <w:rPr>
                  <w:vertAlign w:val="subscript"/>
                  <w:lang w:val="en-US"/>
                </w:rPr>
                <w:t>x_low</w:t>
              </w:r>
              <w:r>
                <w:rPr>
                  <w:lang w:val="en-US"/>
                </w:rPr>
                <w:t>|</w:t>
              </w:r>
            </w:ins>
          </w:p>
        </w:tc>
      </w:tr>
      <w:tr w:rsidR="00A15080" w14:paraId="4927B801" w14:textId="77777777" w:rsidTr="002D5D5E">
        <w:trPr>
          <w:trHeight w:val="187"/>
          <w:ins w:id="5463" w:author="ZTE-Ma Zhifeng" w:date="2024-08-26T21:4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1CF1673" w14:textId="77777777" w:rsidR="00A15080" w:rsidRDefault="00A15080" w:rsidP="002D5D5E">
            <w:pPr>
              <w:pStyle w:val="TAL"/>
              <w:rPr>
                <w:ins w:id="5464" w:author="ZTE-Ma Zhifeng" w:date="2024-08-26T21:42:00Z"/>
                <w:lang w:val="en-US"/>
              </w:rPr>
            </w:pPr>
            <w:ins w:id="5465" w:author="ZTE-Ma Zhifeng" w:date="2024-08-26T21:42:00Z">
              <w:r>
                <w:rPr>
                  <w:lang w:val="en-US"/>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09CF619" w14:textId="77777777" w:rsidR="00A15080" w:rsidRPr="005849DF" w:rsidRDefault="00A15080" w:rsidP="002D5D5E">
            <w:pPr>
              <w:keepNext/>
              <w:keepLines/>
              <w:spacing w:after="0"/>
              <w:jc w:val="center"/>
              <w:rPr>
                <w:ins w:id="5466" w:author="ZTE-Ma Zhifeng" w:date="2024-08-26T21:42:00Z"/>
                <w:sz w:val="18"/>
                <w:lang w:val="en-US"/>
              </w:rPr>
            </w:pPr>
            <w:ins w:id="5467" w:author="ZTE-Ma Zhifeng" w:date="2024-08-26T21:42:00Z">
              <w:r w:rsidRPr="00CB528B">
                <w:rPr>
                  <w:sz w:val="18"/>
                  <w:lang w:val="en-US"/>
                </w:rPr>
                <w:t>1270</w:t>
              </w:r>
              <w:r>
                <w:rPr>
                  <w:sz w:val="18"/>
                  <w:lang w:val="en-US"/>
                </w:rPr>
                <w:t>–</w:t>
              </w:r>
              <w:r w:rsidRPr="00CB528B">
                <w:rPr>
                  <w:sz w:val="18"/>
                  <w:szCs w:val="18"/>
                </w:rPr>
                <w:t>1460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099D907" w14:textId="77777777" w:rsidR="00A15080" w:rsidRPr="005849DF" w:rsidRDefault="00A15080" w:rsidP="002D5D5E">
            <w:pPr>
              <w:keepNext/>
              <w:keepLines/>
              <w:spacing w:after="0"/>
              <w:jc w:val="center"/>
              <w:rPr>
                <w:ins w:id="5468" w:author="ZTE-Ma Zhifeng" w:date="2024-08-26T21:42:00Z"/>
                <w:sz w:val="18"/>
                <w:lang w:val="en-US"/>
              </w:rPr>
            </w:pPr>
            <w:ins w:id="5469" w:author="ZTE-Ma Zhifeng" w:date="2024-08-26T21:42:00Z">
              <w:r w:rsidRPr="00CB528B">
                <w:rPr>
                  <w:sz w:val="18"/>
                  <w:szCs w:val="18"/>
                </w:rPr>
                <w:t>3020</w:t>
              </w:r>
              <w:r>
                <w:rPr>
                  <w:sz w:val="18"/>
                  <w:lang w:val="en-US"/>
                </w:rPr>
                <w:t>–</w:t>
              </w:r>
              <w:r w:rsidRPr="00CB528B">
                <w:rPr>
                  <w:sz w:val="18"/>
                  <w:szCs w:val="18"/>
                </w:rPr>
                <w:t>3220</w:t>
              </w:r>
            </w:ins>
          </w:p>
        </w:tc>
      </w:tr>
      <w:tr w:rsidR="00A15080" w14:paraId="56522B7D" w14:textId="77777777" w:rsidTr="002D5D5E">
        <w:trPr>
          <w:trHeight w:val="187"/>
          <w:ins w:id="5470" w:author="ZTE-Ma Zhifeng" w:date="2024-08-26T21:4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CADC97" w14:textId="77777777" w:rsidR="00A15080" w:rsidRDefault="00A15080" w:rsidP="002D5D5E">
            <w:pPr>
              <w:pStyle w:val="TAL"/>
              <w:rPr>
                <w:ins w:id="5471" w:author="ZTE-Ma Zhifeng" w:date="2024-08-26T21:42:00Z"/>
                <w:lang w:val="en-US"/>
              </w:rPr>
            </w:pPr>
            <w:ins w:id="5472" w:author="ZTE-Ma Zhifeng" w:date="2024-08-26T21:42:00Z">
              <w:r>
                <w:rPr>
                  <w:lang w:eastAsia="zh-CN"/>
                </w:rPr>
                <w:t>Two-tone</w:t>
              </w:r>
              <w:r>
                <w:rPr>
                  <w:lang w:val="en-US"/>
                </w:rPr>
                <w:t xml:space="preserve"> 3</w:t>
              </w:r>
              <w:r>
                <w:rPr>
                  <w:vertAlign w:val="superscript"/>
                  <w:lang w:val="en-US"/>
                </w:rPr>
                <w:t>rd</w:t>
              </w:r>
              <w:r>
                <w:rPr>
                  <w:lang w:val="en-US"/>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87D3CF5" w14:textId="77777777" w:rsidR="00A15080" w:rsidRDefault="00A15080" w:rsidP="002D5D5E">
            <w:pPr>
              <w:pStyle w:val="TAL"/>
              <w:jc w:val="center"/>
              <w:rPr>
                <w:ins w:id="5473" w:author="ZTE-Ma Zhifeng" w:date="2024-08-26T21:42:00Z"/>
                <w:lang w:val="en-US"/>
              </w:rPr>
            </w:pPr>
            <w:ins w:id="5474" w:author="ZTE-Ma Zhifeng" w:date="2024-08-26T21:42:00Z">
              <w:r>
                <w:rPr>
                  <w:lang w:val="en-US"/>
                </w:rPr>
                <w:t>|2*f</w:t>
              </w:r>
              <w:r>
                <w:rPr>
                  <w:vertAlign w:val="subscript"/>
                  <w:lang w:val="en-US"/>
                </w:rPr>
                <w:t>x_low</w:t>
              </w:r>
              <w:r>
                <w:rPr>
                  <w:lang w:val="en-US"/>
                </w:rPr>
                <w:t xml:space="preserve"> + f</w:t>
              </w:r>
              <w:r>
                <w:rPr>
                  <w:vertAlign w:val="subscript"/>
                  <w:lang w:val="en-US"/>
                </w:rPr>
                <w:t>y_low</w:t>
              </w:r>
              <w:r>
                <w:rPr>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798745F" w14:textId="77777777" w:rsidR="00A15080" w:rsidRDefault="00A15080" w:rsidP="002D5D5E">
            <w:pPr>
              <w:pStyle w:val="TAL"/>
              <w:jc w:val="center"/>
              <w:rPr>
                <w:ins w:id="5475" w:author="ZTE-Ma Zhifeng" w:date="2024-08-26T21:42:00Z"/>
                <w:lang w:val="en-US"/>
              </w:rPr>
            </w:pPr>
            <w:ins w:id="5476" w:author="ZTE-Ma Zhifeng" w:date="2024-08-26T21:42:00Z">
              <w:r>
                <w:rPr>
                  <w:lang w:val="en-US"/>
                </w:rPr>
                <w:t>|2*f</w:t>
              </w:r>
              <w:r>
                <w:rPr>
                  <w:vertAlign w:val="subscript"/>
                  <w:lang w:val="en-US"/>
                </w:rPr>
                <w:t>x_high</w:t>
              </w:r>
              <w:r>
                <w:rPr>
                  <w:lang w:val="en-US"/>
                </w:rPr>
                <w:t xml:space="preserve"> + f</w:t>
              </w:r>
              <w:r>
                <w:rPr>
                  <w:vertAlign w:val="subscript"/>
                  <w:lang w:val="en-US"/>
                </w:rPr>
                <w:t>y_high</w:t>
              </w:r>
              <w:r>
                <w:rPr>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EB53389" w14:textId="77777777" w:rsidR="00A15080" w:rsidRDefault="00A15080" w:rsidP="002D5D5E">
            <w:pPr>
              <w:pStyle w:val="TAL"/>
              <w:jc w:val="center"/>
              <w:rPr>
                <w:ins w:id="5477" w:author="ZTE-Ma Zhifeng" w:date="2024-08-26T21:42:00Z"/>
                <w:lang w:val="en-US"/>
              </w:rPr>
            </w:pPr>
            <w:ins w:id="5478" w:author="ZTE-Ma Zhifeng" w:date="2024-08-26T21:42:00Z">
              <w:r>
                <w:rPr>
                  <w:lang w:val="en-US"/>
                </w:rPr>
                <w:t>|2*f</w:t>
              </w:r>
              <w:r>
                <w:rPr>
                  <w:vertAlign w:val="subscript"/>
                  <w:lang w:val="en-US"/>
                </w:rPr>
                <w:t>y_low</w:t>
              </w:r>
              <w:r>
                <w:rPr>
                  <w:lang w:val="en-US"/>
                </w:rPr>
                <w:t xml:space="preserve"> + f</w:t>
              </w:r>
              <w:r>
                <w:rPr>
                  <w:vertAlign w:val="subscript"/>
                  <w:lang w:val="en-US"/>
                </w:rPr>
                <w:t>x_low</w:t>
              </w:r>
              <w:r>
                <w:rPr>
                  <w:lang w:val="en-US"/>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886CC23" w14:textId="77777777" w:rsidR="00A15080" w:rsidRDefault="00A15080" w:rsidP="002D5D5E">
            <w:pPr>
              <w:pStyle w:val="TAL"/>
              <w:jc w:val="center"/>
              <w:rPr>
                <w:ins w:id="5479" w:author="ZTE-Ma Zhifeng" w:date="2024-08-26T21:42:00Z"/>
                <w:lang w:val="en-US"/>
              </w:rPr>
            </w:pPr>
            <w:ins w:id="5480" w:author="ZTE-Ma Zhifeng" w:date="2024-08-26T21:42:00Z">
              <w:r>
                <w:rPr>
                  <w:lang w:val="en-US"/>
                </w:rPr>
                <w:t>|2*f</w:t>
              </w:r>
              <w:r>
                <w:rPr>
                  <w:vertAlign w:val="subscript"/>
                  <w:lang w:val="en-US"/>
                </w:rPr>
                <w:t>y_high</w:t>
              </w:r>
              <w:r>
                <w:rPr>
                  <w:lang w:val="en-US"/>
                </w:rPr>
                <w:t xml:space="preserve"> + f</w:t>
              </w:r>
              <w:r>
                <w:rPr>
                  <w:vertAlign w:val="subscript"/>
                  <w:lang w:val="en-US"/>
                </w:rPr>
                <w:t>x_high</w:t>
              </w:r>
              <w:r>
                <w:rPr>
                  <w:lang w:val="en-US"/>
                </w:rPr>
                <w:t>|</w:t>
              </w:r>
            </w:ins>
          </w:p>
        </w:tc>
      </w:tr>
      <w:tr w:rsidR="00A15080" w14:paraId="33508CFB" w14:textId="77777777" w:rsidTr="002D5D5E">
        <w:trPr>
          <w:trHeight w:val="187"/>
          <w:ins w:id="5481" w:author="ZTE-Ma Zhifeng" w:date="2024-08-26T21:4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5B2CE8" w14:textId="77777777" w:rsidR="00A15080" w:rsidRDefault="00A15080" w:rsidP="002D5D5E">
            <w:pPr>
              <w:pStyle w:val="TAL"/>
              <w:rPr>
                <w:ins w:id="5482" w:author="ZTE-Ma Zhifeng" w:date="2024-08-26T21:42:00Z"/>
                <w:lang w:val="en-US"/>
              </w:rPr>
            </w:pPr>
            <w:ins w:id="5483" w:author="ZTE-Ma Zhifeng" w:date="2024-08-26T21:42:00Z">
              <w:r>
                <w:rPr>
                  <w:lang w:val="en-US"/>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9D69999" w14:textId="77777777" w:rsidR="00A15080" w:rsidRDefault="00A15080" w:rsidP="002D5D5E">
            <w:pPr>
              <w:keepNext/>
              <w:keepLines/>
              <w:spacing w:after="0"/>
              <w:jc w:val="center"/>
              <w:rPr>
                <w:ins w:id="5484" w:author="ZTE-Ma Zhifeng" w:date="2024-08-26T21:42:00Z"/>
                <w:sz w:val="18"/>
                <w:lang w:val="en-US"/>
              </w:rPr>
            </w:pPr>
            <w:ins w:id="5485" w:author="ZTE-Ma Zhifeng" w:date="2024-08-26T21:42:00Z">
              <w:r w:rsidRPr="00CB528B">
                <w:rPr>
                  <w:sz w:val="18"/>
                  <w:szCs w:val="18"/>
                </w:rPr>
                <w:t>6340</w:t>
              </w:r>
              <w:r>
                <w:rPr>
                  <w:sz w:val="18"/>
                  <w:lang w:val="en-US"/>
                </w:rPr>
                <w:t>–</w:t>
              </w:r>
              <w:r w:rsidRPr="00CB528B">
                <w:rPr>
                  <w:sz w:val="18"/>
                  <w:szCs w:val="18"/>
                </w:rPr>
                <w:t>6530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CF49D7" w14:textId="77777777" w:rsidR="00A15080" w:rsidRDefault="00A15080" w:rsidP="002D5D5E">
            <w:pPr>
              <w:keepNext/>
              <w:keepLines/>
              <w:spacing w:after="0"/>
              <w:jc w:val="center"/>
              <w:rPr>
                <w:ins w:id="5486" w:author="ZTE-Ma Zhifeng" w:date="2024-08-26T21:42:00Z"/>
                <w:sz w:val="18"/>
                <w:lang w:val="en-US"/>
              </w:rPr>
            </w:pPr>
            <w:ins w:id="5487" w:author="ZTE-Ma Zhifeng" w:date="2024-08-26T21:42:00Z">
              <w:r w:rsidRPr="00CB528B">
                <w:rPr>
                  <w:sz w:val="18"/>
                  <w:szCs w:val="18"/>
                </w:rPr>
                <w:t>6920</w:t>
              </w:r>
              <w:r>
                <w:rPr>
                  <w:sz w:val="18"/>
                  <w:lang w:val="en-US"/>
                </w:rPr>
                <w:t>–</w:t>
              </w:r>
              <w:r w:rsidRPr="00CB528B">
                <w:rPr>
                  <w:sz w:val="18"/>
                  <w:szCs w:val="18"/>
                </w:rPr>
                <w:t>7120</w:t>
              </w:r>
            </w:ins>
          </w:p>
        </w:tc>
      </w:tr>
      <w:tr w:rsidR="00A15080" w14:paraId="7B489155" w14:textId="77777777" w:rsidTr="002D5D5E">
        <w:trPr>
          <w:trHeight w:val="187"/>
          <w:ins w:id="5488" w:author="ZTE-Ma Zhifeng" w:date="2024-08-26T21:4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3D44CA" w14:textId="77777777" w:rsidR="00A15080" w:rsidRDefault="00A15080" w:rsidP="002D5D5E">
            <w:pPr>
              <w:pStyle w:val="TAL"/>
              <w:rPr>
                <w:ins w:id="5489" w:author="ZTE-Ma Zhifeng" w:date="2024-08-26T21:42:00Z"/>
                <w:lang w:val="en-US"/>
              </w:rPr>
            </w:pPr>
            <w:ins w:id="5490" w:author="ZTE-Ma Zhifeng" w:date="2024-08-26T21:42:00Z">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D84B76D" w14:textId="77777777" w:rsidR="00A15080" w:rsidRDefault="00A15080" w:rsidP="002D5D5E">
            <w:pPr>
              <w:pStyle w:val="TAL"/>
              <w:jc w:val="center"/>
              <w:rPr>
                <w:ins w:id="5491" w:author="ZTE-Ma Zhifeng" w:date="2024-08-26T21:42:00Z"/>
                <w:lang w:val="en-US"/>
              </w:rPr>
            </w:pPr>
            <w:ins w:id="5492" w:author="ZTE-Ma Zhifeng" w:date="2024-08-26T21:42:00Z">
              <w:r>
                <w:rPr>
                  <w:lang w:val="en-US"/>
                </w:rPr>
                <w:t>|3*f</w:t>
              </w:r>
              <w:r>
                <w:rPr>
                  <w:vertAlign w:val="subscript"/>
                  <w:lang w:val="en-US"/>
                </w:rPr>
                <w:t>x_low</w:t>
              </w:r>
              <w:r>
                <w:rPr>
                  <w:lang w:val="en-US"/>
                </w:rPr>
                <w:t xml:space="preserve"> –1* f</w:t>
              </w:r>
              <w:r>
                <w:rPr>
                  <w:vertAlign w:val="subscript"/>
                  <w:lang w:val="en-US"/>
                </w:rPr>
                <w:t>y_high</w:t>
              </w:r>
              <w:r>
                <w:rPr>
                  <w:lang w:val="en-US"/>
                </w:rPr>
                <w:t>|</w:t>
              </w:r>
            </w:ins>
          </w:p>
        </w:tc>
        <w:tc>
          <w:tcPr>
            <w:tcW w:w="1749" w:type="dxa"/>
            <w:tcBorders>
              <w:top w:val="single" w:sz="4" w:space="0" w:color="auto"/>
              <w:left w:val="single" w:sz="4" w:space="0" w:color="auto"/>
              <w:bottom w:val="single" w:sz="4" w:space="0" w:color="auto"/>
              <w:right w:val="single" w:sz="4" w:space="0" w:color="auto"/>
            </w:tcBorders>
          </w:tcPr>
          <w:p w14:paraId="577D935C" w14:textId="77777777" w:rsidR="00A15080" w:rsidRDefault="00A15080" w:rsidP="002D5D5E">
            <w:pPr>
              <w:pStyle w:val="TAL"/>
              <w:jc w:val="center"/>
              <w:rPr>
                <w:ins w:id="5493" w:author="ZTE-Ma Zhifeng" w:date="2024-08-26T21:42:00Z"/>
                <w:lang w:val="en-US"/>
              </w:rPr>
            </w:pPr>
            <w:ins w:id="5494" w:author="ZTE-Ma Zhifeng" w:date="2024-08-26T21:42:00Z">
              <w:r>
                <w:rPr>
                  <w:lang w:val="en-US"/>
                </w:rPr>
                <w:t>|3*f</w:t>
              </w:r>
              <w:r>
                <w:rPr>
                  <w:vertAlign w:val="subscript"/>
                  <w:lang w:val="en-US"/>
                </w:rPr>
                <w:t>x_high</w:t>
              </w:r>
              <w:r>
                <w:rPr>
                  <w:lang w:val="en-US"/>
                </w:rPr>
                <w:t xml:space="preserve"> – 1*f</w:t>
              </w:r>
              <w:r>
                <w:rPr>
                  <w:vertAlign w:val="subscript"/>
                  <w:lang w:val="en-US"/>
                </w:rPr>
                <w:t>y_low</w:t>
              </w:r>
              <w:r>
                <w:rPr>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78B0432" w14:textId="77777777" w:rsidR="00A15080" w:rsidRDefault="00A15080" w:rsidP="002D5D5E">
            <w:pPr>
              <w:pStyle w:val="TAL"/>
              <w:jc w:val="center"/>
              <w:rPr>
                <w:ins w:id="5495" w:author="ZTE-Ma Zhifeng" w:date="2024-08-26T21:42:00Z"/>
                <w:lang w:val="en-US"/>
              </w:rPr>
            </w:pPr>
            <w:ins w:id="5496" w:author="ZTE-Ma Zhifeng" w:date="2024-08-26T21:42:00Z">
              <w:r>
                <w:rPr>
                  <w:lang w:val="en-US"/>
                </w:rPr>
                <w:t>|3*f</w:t>
              </w:r>
              <w:r>
                <w:rPr>
                  <w:vertAlign w:val="subscript"/>
                  <w:lang w:val="en-US"/>
                </w:rPr>
                <w:t>y_low</w:t>
              </w:r>
              <w:r>
                <w:rPr>
                  <w:lang w:val="en-US"/>
                </w:rPr>
                <w:t xml:space="preserve"> – 1*f</w:t>
              </w:r>
              <w:r>
                <w:rPr>
                  <w:vertAlign w:val="subscript"/>
                  <w:lang w:val="en-US"/>
                </w:rPr>
                <w:t>x_high</w:t>
              </w:r>
              <w:r>
                <w:rPr>
                  <w:lang w:val="en-US"/>
                </w:rPr>
                <w:t>|</w:t>
              </w:r>
            </w:ins>
          </w:p>
        </w:tc>
        <w:tc>
          <w:tcPr>
            <w:tcW w:w="1799" w:type="dxa"/>
            <w:tcBorders>
              <w:top w:val="single" w:sz="4" w:space="0" w:color="auto"/>
              <w:left w:val="single" w:sz="4" w:space="0" w:color="auto"/>
              <w:bottom w:val="single" w:sz="4" w:space="0" w:color="auto"/>
              <w:right w:val="single" w:sz="4" w:space="0" w:color="auto"/>
            </w:tcBorders>
          </w:tcPr>
          <w:p w14:paraId="7B2CA87C" w14:textId="77777777" w:rsidR="00A15080" w:rsidRDefault="00A15080" w:rsidP="002D5D5E">
            <w:pPr>
              <w:pStyle w:val="TAL"/>
              <w:jc w:val="center"/>
              <w:rPr>
                <w:ins w:id="5497" w:author="ZTE-Ma Zhifeng" w:date="2024-08-26T21:42:00Z"/>
                <w:lang w:val="en-US"/>
              </w:rPr>
            </w:pPr>
            <w:ins w:id="5498" w:author="ZTE-Ma Zhifeng" w:date="2024-08-26T21:42:00Z">
              <w:r>
                <w:rPr>
                  <w:lang w:val="en-US"/>
                </w:rPr>
                <w:t>|3*f</w:t>
              </w:r>
              <w:r>
                <w:rPr>
                  <w:vertAlign w:val="subscript"/>
                  <w:lang w:val="en-US"/>
                </w:rPr>
                <w:t>y_high</w:t>
              </w:r>
              <w:r>
                <w:rPr>
                  <w:lang w:val="en-US"/>
                </w:rPr>
                <w:t xml:space="preserve"> – 1*f</w:t>
              </w:r>
              <w:r>
                <w:rPr>
                  <w:vertAlign w:val="subscript"/>
                  <w:lang w:val="en-US"/>
                </w:rPr>
                <w:t>x_low</w:t>
              </w:r>
              <w:r>
                <w:rPr>
                  <w:lang w:val="en-US"/>
                </w:rPr>
                <w:t>|</w:t>
              </w:r>
            </w:ins>
          </w:p>
        </w:tc>
      </w:tr>
      <w:tr w:rsidR="00A15080" w14:paraId="1642162C" w14:textId="77777777" w:rsidTr="00231FDB">
        <w:tblPrEx>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499" w:author="ZTE-Ma Zhifeng" w:date="2024-08-27T21:30:00Z">
            <w:tblPrEx>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187"/>
          <w:ins w:id="5500" w:author="ZTE-Ma Zhifeng" w:date="2024-08-26T21:42:00Z"/>
          <w:trPrChange w:id="5501" w:author="ZTE-Ma Zhifeng" w:date="2024-08-27T21:30:00Z">
            <w:trPr>
              <w:trHeight w:val="187"/>
            </w:trPr>
          </w:trPrChange>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Change w:id="5502" w:author="ZTE-Ma Zhifeng" w:date="2024-08-27T21:30:00Z">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tcPrChange>
          </w:tcPr>
          <w:p w14:paraId="29FC667D" w14:textId="77777777" w:rsidR="00A15080" w:rsidRDefault="00A15080" w:rsidP="002D5D5E">
            <w:pPr>
              <w:pStyle w:val="TAL"/>
              <w:rPr>
                <w:ins w:id="5503" w:author="ZTE-Ma Zhifeng" w:date="2024-08-26T21:42:00Z"/>
                <w:lang w:val="en-US"/>
              </w:rPr>
            </w:pPr>
            <w:ins w:id="5504" w:author="ZTE-Ma Zhifeng" w:date="2024-08-26T21:42:00Z">
              <w:r>
                <w:rPr>
                  <w:lang w:eastAsia="zh-CN"/>
                </w:rPr>
                <w:t>IMD</w:t>
              </w:r>
              <w:r>
                <w:rPr>
                  <w:lang w:val="en-US"/>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Change w:id="5505" w:author="ZTE-Ma Zhifeng" w:date="2024-08-27T21:30:00Z">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52F47F95" w14:textId="77777777" w:rsidR="00A15080" w:rsidRDefault="00A15080" w:rsidP="002D5D5E">
            <w:pPr>
              <w:keepNext/>
              <w:keepLines/>
              <w:spacing w:after="0"/>
              <w:jc w:val="center"/>
              <w:rPr>
                <w:ins w:id="5506" w:author="ZTE-Ma Zhifeng" w:date="2024-08-26T21:42:00Z"/>
                <w:sz w:val="18"/>
                <w:lang w:eastAsia="ja-JP"/>
              </w:rPr>
            </w:pPr>
            <w:ins w:id="5507" w:author="ZTE-Ma Zhifeng" w:date="2024-08-26T21:42:00Z">
              <w:r w:rsidRPr="00CB528B">
                <w:rPr>
                  <w:sz w:val="18"/>
                  <w:szCs w:val="18"/>
                </w:rPr>
                <w:t>3190</w:t>
              </w:r>
              <w:r>
                <w:rPr>
                  <w:sz w:val="18"/>
                  <w:lang w:val="en-US"/>
                </w:rPr>
                <w:t>–</w:t>
              </w:r>
              <w:r w:rsidRPr="00CB528B">
                <w:rPr>
                  <w:sz w:val="18"/>
                  <w:szCs w:val="18"/>
                </w:rPr>
                <w:t>3440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Change w:id="5508" w:author="ZTE-Ma Zhifeng" w:date="2024-08-27T21:30:00Z">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tcPrChange>
          </w:tcPr>
          <w:p w14:paraId="08CF5D7C" w14:textId="77777777" w:rsidR="00A15080" w:rsidRDefault="00A15080" w:rsidP="002D5D5E">
            <w:pPr>
              <w:keepNext/>
              <w:keepLines/>
              <w:spacing w:after="0"/>
              <w:jc w:val="center"/>
              <w:rPr>
                <w:ins w:id="5509" w:author="ZTE-Ma Zhifeng" w:date="2024-08-26T21:42:00Z"/>
                <w:sz w:val="18"/>
                <w:lang w:eastAsia="ja-JP"/>
              </w:rPr>
            </w:pPr>
            <w:ins w:id="5510" w:author="ZTE-Ma Zhifeng" w:date="2024-08-26T21:42:00Z">
              <w:r w:rsidRPr="00CB528B">
                <w:rPr>
                  <w:sz w:val="18"/>
                  <w:szCs w:val="18"/>
                </w:rPr>
                <w:t>5520</w:t>
              </w:r>
              <w:r>
                <w:rPr>
                  <w:sz w:val="18"/>
                  <w:lang w:val="en-US"/>
                </w:rPr>
                <w:t>–</w:t>
              </w:r>
              <w:r w:rsidRPr="00CB528B">
                <w:rPr>
                  <w:sz w:val="18"/>
                  <w:szCs w:val="18"/>
                </w:rPr>
                <w:t>5790</w:t>
              </w:r>
            </w:ins>
          </w:p>
        </w:tc>
      </w:tr>
      <w:tr w:rsidR="00231FDB" w14:paraId="6CF792EA" w14:textId="77777777" w:rsidTr="00A94D2A">
        <w:trPr>
          <w:trHeight w:val="187"/>
          <w:ins w:id="5511" w:author="ZTE-Ma Zhifeng" w:date="2024-08-26T21:4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0594B56" w14:textId="77777777" w:rsidR="00231FDB" w:rsidRDefault="00231FDB" w:rsidP="002D5D5E">
            <w:pPr>
              <w:pStyle w:val="TAL"/>
              <w:rPr>
                <w:ins w:id="5512" w:author="ZTE-Ma Zhifeng" w:date="2024-08-26T21:42:00Z"/>
                <w:lang w:val="en-US"/>
              </w:rPr>
            </w:pPr>
            <w:ins w:id="5513" w:author="ZTE-Ma Zhifeng" w:date="2024-08-26T21:42:00Z">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CABE24D" w14:textId="77777777" w:rsidR="00231FDB" w:rsidRDefault="00231FDB" w:rsidP="002D5D5E">
            <w:pPr>
              <w:pStyle w:val="TAL"/>
              <w:jc w:val="center"/>
              <w:rPr>
                <w:ins w:id="5514" w:author="ZTE-Ma Zhifeng" w:date="2024-08-26T21:42:00Z"/>
                <w:lang w:val="en-US"/>
              </w:rPr>
            </w:pPr>
            <w:ins w:id="5515" w:author="ZTE-Ma Zhifeng" w:date="2024-08-26T21:42:00Z">
              <w:r>
                <w:rPr>
                  <w:lang w:val="en-US"/>
                </w:rPr>
                <w:t>|2*f</w:t>
              </w:r>
              <w:r>
                <w:rPr>
                  <w:vertAlign w:val="subscript"/>
                  <w:lang w:val="en-US"/>
                </w:rPr>
                <w:t>x_low</w:t>
              </w:r>
              <w:r>
                <w:rPr>
                  <w:lang w:val="en-US"/>
                </w:rPr>
                <w:t xml:space="preserve"> –2* f</w:t>
              </w:r>
              <w:r>
                <w:rPr>
                  <w:vertAlign w:val="subscript"/>
                  <w:lang w:val="en-US"/>
                </w:rPr>
                <w:t>y_high</w:t>
              </w:r>
              <w:r>
                <w:rPr>
                  <w:lang w:val="en-US"/>
                </w:rPr>
                <w:t>|</w:t>
              </w:r>
            </w:ins>
          </w:p>
        </w:tc>
        <w:tc>
          <w:tcPr>
            <w:tcW w:w="1749" w:type="dxa"/>
            <w:tcBorders>
              <w:top w:val="single" w:sz="4" w:space="0" w:color="auto"/>
              <w:left w:val="single" w:sz="4" w:space="0" w:color="auto"/>
              <w:bottom w:val="single" w:sz="4" w:space="0" w:color="auto"/>
              <w:right w:val="single" w:sz="4" w:space="0" w:color="auto"/>
            </w:tcBorders>
          </w:tcPr>
          <w:p w14:paraId="6915AFCA" w14:textId="77777777" w:rsidR="00231FDB" w:rsidRDefault="00231FDB" w:rsidP="002D5D5E">
            <w:pPr>
              <w:pStyle w:val="TAL"/>
              <w:jc w:val="center"/>
              <w:rPr>
                <w:ins w:id="5516" w:author="ZTE-Ma Zhifeng" w:date="2024-08-26T21:42:00Z"/>
                <w:lang w:val="en-US"/>
              </w:rPr>
            </w:pPr>
            <w:ins w:id="5517" w:author="ZTE-Ma Zhifeng" w:date="2024-08-26T21:42:00Z">
              <w:r>
                <w:rPr>
                  <w:lang w:val="en-US"/>
                </w:rPr>
                <w:t>|2*f</w:t>
              </w:r>
              <w:r>
                <w:rPr>
                  <w:vertAlign w:val="subscript"/>
                  <w:lang w:val="en-US"/>
                </w:rPr>
                <w:t>x_high</w:t>
              </w:r>
              <w:r>
                <w:rPr>
                  <w:lang w:val="en-US"/>
                </w:rPr>
                <w:t xml:space="preserve"> –2* f</w:t>
              </w:r>
              <w:r>
                <w:rPr>
                  <w:vertAlign w:val="subscript"/>
                  <w:lang w:val="en-US"/>
                </w:rPr>
                <w:t>y_low</w:t>
              </w:r>
              <w:r>
                <w:rPr>
                  <w:lang w:val="en-US"/>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7764B16D" w14:textId="77777777" w:rsidR="00231FDB" w:rsidRDefault="00231FDB" w:rsidP="002D5D5E">
            <w:pPr>
              <w:pStyle w:val="TAL"/>
              <w:jc w:val="center"/>
              <w:rPr>
                <w:ins w:id="5518" w:author="ZTE-Ma Zhifeng" w:date="2024-08-26T21:42:00Z"/>
                <w:lang w:val="en-US"/>
              </w:rPr>
            </w:pPr>
          </w:p>
        </w:tc>
      </w:tr>
      <w:tr w:rsidR="00231FDB" w14:paraId="045D981C" w14:textId="77777777" w:rsidTr="00A94D2A">
        <w:trPr>
          <w:trHeight w:val="187"/>
          <w:ins w:id="5519" w:author="ZTE-Ma Zhifeng" w:date="2024-08-26T21:4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0CC0D6C" w14:textId="77777777" w:rsidR="00231FDB" w:rsidRDefault="00231FDB" w:rsidP="002D5D5E">
            <w:pPr>
              <w:pStyle w:val="TAL"/>
              <w:rPr>
                <w:ins w:id="5520" w:author="ZTE-Ma Zhifeng" w:date="2024-08-26T21:42:00Z"/>
                <w:lang w:val="en-US"/>
              </w:rPr>
            </w:pPr>
            <w:ins w:id="5521" w:author="ZTE-Ma Zhifeng" w:date="2024-08-26T21:42:00Z">
              <w:r>
                <w:rPr>
                  <w:lang w:val="en-US"/>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F2BD029" w14:textId="77777777" w:rsidR="00231FDB" w:rsidRPr="00A6311B" w:rsidRDefault="00231FDB" w:rsidP="002D5D5E">
            <w:pPr>
              <w:keepNext/>
              <w:keepLines/>
              <w:spacing w:after="0"/>
              <w:jc w:val="center"/>
              <w:rPr>
                <w:ins w:id="5522" w:author="ZTE-Ma Zhifeng" w:date="2024-08-26T21:42:00Z"/>
                <w:color w:val="FF0000"/>
                <w:sz w:val="18"/>
                <w:lang w:eastAsia="ja-JP"/>
              </w:rPr>
            </w:pPr>
            <w:ins w:id="5523" w:author="ZTE-Ma Zhifeng" w:date="2024-08-26T21:42:00Z">
              <w:r>
                <w:rPr>
                  <w:sz w:val="18"/>
                  <w:szCs w:val="18"/>
                </w:rPr>
                <w:t>1</w:t>
              </w:r>
              <w:r w:rsidRPr="00CB528B">
                <w:rPr>
                  <w:sz w:val="18"/>
                  <w:szCs w:val="18"/>
                </w:rPr>
                <w:t>040</w:t>
              </w:r>
              <w:r w:rsidRPr="005849DF">
                <w:rPr>
                  <w:sz w:val="18"/>
                  <w:lang w:val="en-US"/>
                </w:rPr>
                <w:t>–</w:t>
              </w:r>
              <w:r w:rsidRPr="00CB528B">
                <w:rPr>
                  <w:sz w:val="18"/>
                  <w:szCs w:val="18"/>
                </w:rPr>
                <w:t>1300</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2EDD8C56" w14:textId="77777777" w:rsidR="00231FDB" w:rsidRDefault="00231FDB" w:rsidP="002D5D5E">
            <w:pPr>
              <w:keepNext/>
              <w:keepLines/>
              <w:spacing w:after="0"/>
              <w:jc w:val="center"/>
              <w:rPr>
                <w:ins w:id="5524" w:author="ZTE-Ma Zhifeng" w:date="2024-08-26T21:42:00Z"/>
                <w:sz w:val="18"/>
                <w:lang w:eastAsia="ja-JP"/>
              </w:rPr>
            </w:pPr>
          </w:p>
        </w:tc>
      </w:tr>
      <w:tr w:rsidR="00A15080" w14:paraId="2933494A" w14:textId="77777777" w:rsidTr="002D5D5E">
        <w:trPr>
          <w:trHeight w:val="187"/>
          <w:ins w:id="5525" w:author="ZTE-Ma Zhifeng" w:date="2024-08-26T21:4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5A12DFC" w14:textId="77777777" w:rsidR="00A15080" w:rsidRDefault="00A15080" w:rsidP="002D5D5E">
            <w:pPr>
              <w:keepNext/>
              <w:keepLines/>
              <w:spacing w:after="0"/>
              <w:rPr>
                <w:ins w:id="5526" w:author="ZTE-Ma Zhifeng" w:date="2024-08-26T21:42:00Z"/>
                <w:rFonts w:ascii="Arial" w:hAnsi="Arial" w:cs="Arial"/>
                <w:sz w:val="18"/>
                <w:lang w:val="en-US"/>
              </w:rPr>
            </w:pPr>
            <w:ins w:id="5527" w:author="ZTE-Ma Zhifeng" w:date="2024-08-26T21:42:00Z">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36DDEC8" w14:textId="77777777" w:rsidR="00A15080" w:rsidRDefault="00A15080" w:rsidP="002D5D5E">
            <w:pPr>
              <w:pStyle w:val="TAL"/>
              <w:jc w:val="center"/>
              <w:rPr>
                <w:ins w:id="5528" w:author="ZTE-Ma Zhifeng" w:date="2024-08-26T21:42:00Z"/>
                <w:lang w:val="en-US"/>
              </w:rPr>
            </w:pPr>
            <w:ins w:id="5529" w:author="ZTE-Ma Zhifeng" w:date="2024-08-26T21:42:00Z">
              <w:r>
                <w:rPr>
                  <w:lang w:val="en-US"/>
                </w:rPr>
                <w:t>|3*f</w:t>
              </w:r>
              <w:r>
                <w:rPr>
                  <w:vertAlign w:val="subscript"/>
                  <w:lang w:val="en-US"/>
                </w:rPr>
                <w:t>x_low</w:t>
              </w:r>
              <w:r>
                <w:rPr>
                  <w:lang w:val="en-US"/>
                </w:rPr>
                <w:t xml:space="preserve"> +1* f</w:t>
              </w:r>
              <w:r>
                <w:rPr>
                  <w:vertAlign w:val="subscript"/>
                  <w:lang w:val="en-US"/>
                </w:rPr>
                <w:t>y_low</w:t>
              </w:r>
              <w:r>
                <w:rPr>
                  <w:lang w:val="en-US"/>
                </w:rPr>
                <w:t>|</w:t>
              </w:r>
            </w:ins>
          </w:p>
        </w:tc>
        <w:tc>
          <w:tcPr>
            <w:tcW w:w="1749" w:type="dxa"/>
            <w:tcBorders>
              <w:top w:val="single" w:sz="4" w:space="0" w:color="auto"/>
              <w:left w:val="single" w:sz="4" w:space="0" w:color="auto"/>
              <w:bottom w:val="single" w:sz="4" w:space="0" w:color="auto"/>
              <w:right w:val="single" w:sz="4" w:space="0" w:color="auto"/>
            </w:tcBorders>
          </w:tcPr>
          <w:p w14:paraId="09088E61" w14:textId="77777777" w:rsidR="00A15080" w:rsidRDefault="00A15080" w:rsidP="002D5D5E">
            <w:pPr>
              <w:pStyle w:val="TAL"/>
              <w:jc w:val="center"/>
              <w:rPr>
                <w:ins w:id="5530" w:author="ZTE-Ma Zhifeng" w:date="2024-08-26T21:42:00Z"/>
                <w:lang w:val="en-US"/>
              </w:rPr>
            </w:pPr>
            <w:ins w:id="5531" w:author="ZTE-Ma Zhifeng" w:date="2024-08-26T21:42:00Z">
              <w:r>
                <w:rPr>
                  <w:lang w:val="en-US"/>
                </w:rPr>
                <w:t>|3*f</w:t>
              </w:r>
              <w:r>
                <w:rPr>
                  <w:vertAlign w:val="subscript"/>
                  <w:lang w:val="en-US"/>
                </w:rPr>
                <w:t>x_high</w:t>
              </w:r>
              <w:r>
                <w:rPr>
                  <w:lang w:val="en-US"/>
                </w:rPr>
                <w:t xml:space="preserve"> + 1*f</w:t>
              </w:r>
              <w:r>
                <w:rPr>
                  <w:vertAlign w:val="subscript"/>
                  <w:lang w:val="en-US"/>
                </w:rPr>
                <w:t>y_high</w:t>
              </w:r>
              <w:r>
                <w:rPr>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84ACC0C" w14:textId="77777777" w:rsidR="00A15080" w:rsidRDefault="00A15080" w:rsidP="002D5D5E">
            <w:pPr>
              <w:pStyle w:val="TAL"/>
              <w:jc w:val="center"/>
              <w:rPr>
                <w:ins w:id="5532" w:author="ZTE-Ma Zhifeng" w:date="2024-08-26T21:42:00Z"/>
                <w:lang w:val="en-US"/>
              </w:rPr>
            </w:pPr>
            <w:ins w:id="5533" w:author="ZTE-Ma Zhifeng" w:date="2024-08-26T21:42:00Z">
              <w:r>
                <w:rPr>
                  <w:lang w:val="en-US"/>
                </w:rPr>
                <w:t>|3*f</w:t>
              </w:r>
              <w:r>
                <w:rPr>
                  <w:vertAlign w:val="subscript"/>
                  <w:lang w:val="en-US"/>
                </w:rPr>
                <w:t>y_low</w:t>
              </w:r>
              <w:r>
                <w:rPr>
                  <w:lang w:val="en-US"/>
                </w:rPr>
                <w:t xml:space="preserve"> + 1*f</w:t>
              </w:r>
              <w:r>
                <w:rPr>
                  <w:vertAlign w:val="subscript"/>
                  <w:lang w:val="en-US"/>
                </w:rPr>
                <w:t>x_low</w:t>
              </w:r>
              <w:r>
                <w:rPr>
                  <w:lang w:val="en-US"/>
                </w:rPr>
                <w:t>|</w:t>
              </w:r>
            </w:ins>
          </w:p>
        </w:tc>
        <w:tc>
          <w:tcPr>
            <w:tcW w:w="1799" w:type="dxa"/>
            <w:tcBorders>
              <w:top w:val="single" w:sz="4" w:space="0" w:color="auto"/>
              <w:left w:val="single" w:sz="4" w:space="0" w:color="auto"/>
              <w:bottom w:val="single" w:sz="4" w:space="0" w:color="auto"/>
              <w:right w:val="single" w:sz="4" w:space="0" w:color="auto"/>
            </w:tcBorders>
          </w:tcPr>
          <w:p w14:paraId="5882B3A9" w14:textId="77777777" w:rsidR="00A15080" w:rsidRDefault="00A15080" w:rsidP="002D5D5E">
            <w:pPr>
              <w:pStyle w:val="TAL"/>
              <w:jc w:val="center"/>
              <w:rPr>
                <w:ins w:id="5534" w:author="ZTE-Ma Zhifeng" w:date="2024-08-26T21:42:00Z"/>
                <w:lang w:val="en-US"/>
              </w:rPr>
            </w:pPr>
            <w:ins w:id="5535" w:author="ZTE-Ma Zhifeng" w:date="2024-08-26T21:42:00Z">
              <w:r>
                <w:rPr>
                  <w:lang w:val="en-US"/>
                </w:rPr>
                <w:t>|3*f</w:t>
              </w:r>
              <w:r>
                <w:rPr>
                  <w:vertAlign w:val="subscript"/>
                  <w:lang w:val="en-US"/>
                </w:rPr>
                <w:t>y_high</w:t>
              </w:r>
              <w:r>
                <w:rPr>
                  <w:lang w:val="en-US"/>
                </w:rPr>
                <w:t xml:space="preserve"> + 1*f</w:t>
              </w:r>
              <w:r>
                <w:rPr>
                  <w:vertAlign w:val="subscript"/>
                  <w:lang w:val="en-US"/>
                </w:rPr>
                <w:t>x_high</w:t>
              </w:r>
              <w:r>
                <w:rPr>
                  <w:lang w:val="en-US"/>
                </w:rPr>
                <w:t>|</w:t>
              </w:r>
            </w:ins>
          </w:p>
        </w:tc>
      </w:tr>
      <w:tr w:rsidR="00A15080" w14:paraId="69327E5E" w14:textId="77777777" w:rsidTr="00231FDB">
        <w:tblPrEx>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536" w:author="ZTE-Ma Zhifeng" w:date="2024-08-27T21:31:00Z">
            <w:tblPrEx>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187"/>
          <w:ins w:id="5537" w:author="ZTE-Ma Zhifeng" w:date="2024-08-26T21:42:00Z"/>
          <w:trPrChange w:id="5538" w:author="ZTE-Ma Zhifeng" w:date="2024-08-27T21:31:00Z">
            <w:trPr>
              <w:trHeight w:val="187"/>
            </w:trPr>
          </w:trPrChange>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Change w:id="5539" w:author="ZTE-Ma Zhifeng" w:date="2024-08-27T21:31:00Z">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tcPrChange>
          </w:tcPr>
          <w:p w14:paraId="2F8F6F21" w14:textId="77777777" w:rsidR="00A15080" w:rsidRDefault="00A15080" w:rsidP="002D5D5E">
            <w:pPr>
              <w:pStyle w:val="TAL"/>
              <w:rPr>
                <w:ins w:id="5540" w:author="ZTE-Ma Zhifeng" w:date="2024-08-26T21:42:00Z"/>
                <w:lang w:val="en-US"/>
              </w:rPr>
            </w:pPr>
            <w:ins w:id="5541" w:author="ZTE-Ma Zhifeng" w:date="2024-08-26T21:42:00Z">
              <w:r>
                <w:rPr>
                  <w:lang w:val="en-US"/>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Change w:id="5542" w:author="ZTE-Ma Zhifeng" w:date="2024-08-27T21:31:00Z">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2CA71743" w14:textId="77777777" w:rsidR="00A15080" w:rsidRDefault="00A15080" w:rsidP="002D5D5E">
            <w:pPr>
              <w:keepNext/>
              <w:keepLines/>
              <w:spacing w:after="0"/>
              <w:jc w:val="center"/>
              <w:rPr>
                <w:ins w:id="5543" w:author="ZTE-Ma Zhifeng" w:date="2024-08-26T21:42:00Z"/>
                <w:sz w:val="18"/>
                <w:lang w:eastAsia="ja-JP"/>
              </w:rPr>
            </w:pPr>
            <w:ins w:id="5544" w:author="ZTE-Ma Zhifeng" w:date="2024-08-26T21:42:00Z">
              <w:r w:rsidRPr="00CB528B">
                <w:rPr>
                  <w:sz w:val="18"/>
                  <w:szCs w:val="18"/>
                </w:rPr>
                <w:t>8260</w:t>
              </w:r>
              <w:r>
                <w:rPr>
                  <w:sz w:val="18"/>
                  <w:lang w:val="en-US"/>
                </w:rPr>
                <w:t>–</w:t>
              </w:r>
              <w:r w:rsidRPr="00CB528B">
                <w:rPr>
                  <w:sz w:val="18"/>
                  <w:szCs w:val="18"/>
                </w:rPr>
                <w:t>8510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Change w:id="5545" w:author="ZTE-Ma Zhifeng" w:date="2024-08-27T21:31:00Z">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tcPrChange>
          </w:tcPr>
          <w:p w14:paraId="213429C0" w14:textId="77777777" w:rsidR="00A15080" w:rsidRDefault="00A15080" w:rsidP="002D5D5E">
            <w:pPr>
              <w:keepNext/>
              <w:keepLines/>
              <w:spacing w:after="0"/>
              <w:jc w:val="center"/>
              <w:rPr>
                <w:ins w:id="5546" w:author="ZTE-Ma Zhifeng" w:date="2024-08-26T21:42:00Z"/>
                <w:sz w:val="18"/>
                <w:lang w:eastAsia="ja-JP"/>
              </w:rPr>
            </w:pPr>
            <w:ins w:id="5547" w:author="ZTE-Ma Zhifeng" w:date="2024-08-26T21:42:00Z">
              <w:r w:rsidRPr="00CB528B">
                <w:rPr>
                  <w:sz w:val="18"/>
                  <w:szCs w:val="18"/>
                </w:rPr>
                <w:t>9420</w:t>
              </w:r>
              <w:r>
                <w:rPr>
                  <w:sz w:val="18"/>
                  <w:lang w:val="en-US"/>
                </w:rPr>
                <w:t>–</w:t>
              </w:r>
              <w:r w:rsidRPr="00CB528B">
                <w:rPr>
                  <w:sz w:val="18"/>
                  <w:szCs w:val="18"/>
                </w:rPr>
                <w:t>9690</w:t>
              </w:r>
            </w:ins>
          </w:p>
        </w:tc>
      </w:tr>
      <w:tr w:rsidR="00231FDB" w14:paraId="4C355E2C" w14:textId="77777777" w:rsidTr="00E44246">
        <w:trPr>
          <w:trHeight w:val="187"/>
          <w:ins w:id="5548" w:author="ZTE-Ma Zhifeng" w:date="2024-08-26T21:4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126D143" w14:textId="77777777" w:rsidR="00231FDB" w:rsidRDefault="00231FDB" w:rsidP="002D5D5E">
            <w:pPr>
              <w:pStyle w:val="TAL"/>
              <w:rPr>
                <w:ins w:id="5549" w:author="ZTE-Ma Zhifeng" w:date="2024-08-26T21:42:00Z"/>
                <w:lang w:val="en-US"/>
              </w:rPr>
            </w:pPr>
            <w:ins w:id="5550" w:author="ZTE-Ma Zhifeng" w:date="2024-08-26T21:42:00Z">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936CD82" w14:textId="77777777" w:rsidR="00231FDB" w:rsidRDefault="00231FDB" w:rsidP="002D5D5E">
            <w:pPr>
              <w:pStyle w:val="TAL"/>
              <w:jc w:val="center"/>
              <w:rPr>
                <w:ins w:id="5551" w:author="ZTE-Ma Zhifeng" w:date="2024-08-26T21:42:00Z"/>
                <w:lang w:val="en-US"/>
              </w:rPr>
            </w:pPr>
            <w:ins w:id="5552" w:author="ZTE-Ma Zhifeng" w:date="2024-08-26T21:42:00Z">
              <w:r>
                <w:rPr>
                  <w:lang w:val="en-US"/>
                </w:rPr>
                <w:t>|2*f</w:t>
              </w:r>
              <w:r>
                <w:rPr>
                  <w:vertAlign w:val="subscript"/>
                  <w:lang w:val="en-US"/>
                </w:rPr>
                <w:t>x_low</w:t>
              </w:r>
              <w:r>
                <w:rPr>
                  <w:lang w:val="en-US"/>
                </w:rPr>
                <w:t xml:space="preserve"> +2* f</w:t>
              </w:r>
              <w:r>
                <w:rPr>
                  <w:vertAlign w:val="subscript"/>
                  <w:lang w:val="en-US"/>
                </w:rPr>
                <w:t>y_low</w:t>
              </w:r>
              <w:r>
                <w:rPr>
                  <w:lang w:val="en-US"/>
                </w:rPr>
                <w:t>|</w:t>
              </w:r>
            </w:ins>
          </w:p>
        </w:tc>
        <w:tc>
          <w:tcPr>
            <w:tcW w:w="1749" w:type="dxa"/>
            <w:tcBorders>
              <w:top w:val="single" w:sz="4" w:space="0" w:color="auto"/>
              <w:left w:val="single" w:sz="4" w:space="0" w:color="auto"/>
              <w:bottom w:val="single" w:sz="4" w:space="0" w:color="auto"/>
              <w:right w:val="single" w:sz="4" w:space="0" w:color="auto"/>
            </w:tcBorders>
          </w:tcPr>
          <w:p w14:paraId="2676C9B9" w14:textId="77777777" w:rsidR="00231FDB" w:rsidRDefault="00231FDB" w:rsidP="002D5D5E">
            <w:pPr>
              <w:pStyle w:val="TAL"/>
              <w:jc w:val="center"/>
              <w:rPr>
                <w:ins w:id="5553" w:author="ZTE-Ma Zhifeng" w:date="2024-08-26T21:42:00Z"/>
                <w:lang w:val="en-US"/>
              </w:rPr>
            </w:pPr>
            <w:ins w:id="5554" w:author="ZTE-Ma Zhifeng" w:date="2024-08-26T21:42:00Z">
              <w:r>
                <w:rPr>
                  <w:lang w:val="en-US"/>
                </w:rPr>
                <w:t>|2*f</w:t>
              </w:r>
              <w:r>
                <w:rPr>
                  <w:vertAlign w:val="subscript"/>
                  <w:lang w:val="en-US"/>
                </w:rPr>
                <w:t>x_high</w:t>
              </w:r>
              <w:r>
                <w:rPr>
                  <w:lang w:val="en-US"/>
                </w:rPr>
                <w:t xml:space="preserve"> +2* f</w:t>
              </w:r>
              <w:r>
                <w:rPr>
                  <w:vertAlign w:val="subscript"/>
                  <w:lang w:val="en-US"/>
                </w:rPr>
                <w:t>y_high</w:t>
              </w:r>
              <w:r>
                <w:rPr>
                  <w:lang w:val="en-US"/>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56F9E790" w14:textId="77777777" w:rsidR="00231FDB" w:rsidRDefault="00231FDB" w:rsidP="002D5D5E">
            <w:pPr>
              <w:pStyle w:val="TAL"/>
              <w:jc w:val="center"/>
              <w:rPr>
                <w:ins w:id="5555" w:author="ZTE-Ma Zhifeng" w:date="2024-08-26T21:42:00Z"/>
                <w:lang w:val="en-US"/>
              </w:rPr>
            </w:pPr>
          </w:p>
        </w:tc>
      </w:tr>
      <w:tr w:rsidR="00231FDB" w14:paraId="6B392642" w14:textId="77777777" w:rsidTr="00E44246">
        <w:trPr>
          <w:trHeight w:val="187"/>
          <w:ins w:id="5556" w:author="ZTE-Ma Zhifeng" w:date="2024-08-26T21:4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6A962D" w14:textId="77777777" w:rsidR="00231FDB" w:rsidRDefault="00231FDB" w:rsidP="002D5D5E">
            <w:pPr>
              <w:pStyle w:val="TAL"/>
              <w:rPr>
                <w:ins w:id="5557" w:author="ZTE-Ma Zhifeng" w:date="2024-08-26T21:42:00Z"/>
                <w:lang w:val="en-US"/>
              </w:rPr>
            </w:pPr>
            <w:ins w:id="5558" w:author="ZTE-Ma Zhifeng" w:date="2024-08-26T21:42:00Z">
              <w:r>
                <w:rPr>
                  <w:lang w:val="en-US"/>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2100E2C" w14:textId="77777777" w:rsidR="00231FDB" w:rsidRDefault="00231FDB" w:rsidP="002D5D5E">
            <w:pPr>
              <w:keepNext/>
              <w:keepLines/>
              <w:spacing w:after="0"/>
              <w:jc w:val="center"/>
              <w:rPr>
                <w:ins w:id="5559" w:author="ZTE-Ma Zhifeng" w:date="2024-08-26T21:42:00Z"/>
                <w:sz w:val="18"/>
                <w:lang w:eastAsia="ja-JP"/>
              </w:rPr>
            </w:pPr>
            <w:ins w:id="5560" w:author="ZTE-Ma Zhifeng" w:date="2024-08-26T21:42:00Z">
              <w:r w:rsidRPr="00CB528B">
                <w:rPr>
                  <w:sz w:val="18"/>
                  <w:szCs w:val="18"/>
                </w:rPr>
                <w:t>8840</w:t>
              </w:r>
              <w:r>
                <w:rPr>
                  <w:sz w:val="18"/>
                  <w:lang w:val="en-US"/>
                </w:rPr>
                <w:t>–</w:t>
              </w:r>
              <w:r w:rsidRPr="00CB528B">
                <w:rPr>
                  <w:sz w:val="18"/>
                  <w:szCs w:val="18"/>
                </w:rPr>
                <w:t>9100</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2CFC6EF3" w14:textId="77777777" w:rsidR="00231FDB" w:rsidRDefault="00231FDB" w:rsidP="002D5D5E">
            <w:pPr>
              <w:keepNext/>
              <w:keepLines/>
              <w:spacing w:after="0"/>
              <w:jc w:val="center"/>
              <w:rPr>
                <w:ins w:id="5561" w:author="ZTE-Ma Zhifeng" w:date="2024-08-26T21:42:00Z"/>
                <w:sz w:val="18"/>
                <w:lang w:eastAsia="ja-JP"/>
              </w:rPr>
            </w:pPr>
          </w:p>
        </w:tc>
      </w:tr>
      <w:tr w:rsidR="00A15080" w14:paraId="5B5E039D" w14:textId="77777777" w:rsidTr="002D5D5E">
        <w:trPr>
          <w:trHeight w:val="187"/>
          <w:ins w:id="5562" w:author="ZTE-Ma Zhifeng" w:date="2024-08-26T21:4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7DA4D8" w14:textId="77777777" w:rsidR="00A15080" w:rsidRDefault="00A15080" w:rsidP="002D5D5E">
            <w:pPr>
              <w:pStyle w:val="TAL"/>
              <w:rPr>
                <w:ins w:id="5563" w:author="ZTE-Ma Zhifeng" w:date="2024-08-26T21:42:00Z"/>
                <w:lang w:val="en-US"/>
              </w:rPr>
            </w:pPr>
            <w:ins w:id="5564" w:author="ZTE-Ma Zhifeng" w:date="2024-08-26T21:42:00Z">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129B77B" w14:textId="77777777" w:rsidR="00A15080" w:rsidRDefault="00A15080" w:rsidP="002D5D5E">
            <w:pPr>
              <w:pStyle w:val="TAL"/>
              <w:jc w:val="center"/>
              <w:rPr>
                <w:ins w:id="5565" w:author="ZTE-Ma Zhifeng" w:date="2024-08-26T21:42:00Z"/>
                <w:lang w:val="en-US"/>
              </w:rPr>
            </w:pPr>
            <w:ins w:id="5566" w:author="ZTE-Ma Zhifeng" w:date="2024-08-26T21:42:00Z">
              <w:r>
                <w:rPr>
                  <w:lang w:val="en-US"/>
                </w:rPr>
                <w:t>|f</w:t>
              </w:r>
              <w:r>
                <w:rPr>
                  <w:vertAlign w:val="subscript"/>
                  <w:lang w:val="en-US"/>
                </w:rPr>
                <w:t>x_low</w:t>
              </w:r>
              <w:r>
                <w:rPr>
                  <w:lang w:val="en-US"/>
                </w:rPr>
                <w:t xml:space="preserve"> – 4*f</w:t>
              </w:r>
              <w:r>
                <w:rPr>
                  <w:vertAlign w:val="subscript"/>
                  <w:lang w:val="en-US"/>
                </w:rPr>
                <w:t>y_high</w:t>
              </w:r>
              <w:r>
                <w:rPr>
                  <w:lang w:val="en-US"/>
                </w:rPr>
                <w:t>|</w:t>
              </w:r>
            </w:ins>
          </w:p>
        </w:tc>
        <w:tc>
          <w:tcPr>
            <w:tcW w:w="1749" w:type="dxa"/>
            <w:tcBorders>
              <w:top w:val="single" w:sz="4" w:space="0" w:color="auto"/>
              <w:left w:val="single" w:sz="4" w:space="0" w:color="auto"/>
              <w:bottom w:val="single" w:sz="4" w:space="0" w:color="auto"/>
              <w:right w:val="single" w:sz="4" w:space="0" w:color="auto"/>
            </w:tcBorders>
          </w:tcPr>
          <w:p w14:paraId="0870A854" w14:textId="77777777" w:rsidR="00A15080" w:rsidRDefault="00A15080" w:rsidP="002D5D5E">
            <w:pPr>
              <w:pStyle w:val="TAL"/>
              <w:jc w:val="center"/>
              <w:rPr>
                <w:ins w:id="5567" w:author="ZTE-Ma Zhifeng" w:date="2024-08-26T21:42:00Z"/>
                <w:lang w:val="en-US"/>
              </w:rPr>
            </w:pPr>
            <w:ins w:id="5568" w:author="ZTE-Ma Zhifeng" w:date="2024-08-26T21:42:00Z">
              <w:r>
                <w:rPr>
                  <w:lang w:val="en-US"/>
                </w:rPr>
                <w:t>|f</w:t>
              </w:r>
              <w:r>
                <w:rPr>
                  <w:vertAlign w:val="subscript"/>
                  <w:lang w:val="en-US"/>
                </w:rPr>
                <w:t>x_high</w:t>
              </w:r>
              <w:r>
                <w:rPr>
                  <w:lang w:val="en-US"/>
                </w:rPr>
                <w:t xml:space="preserve"> – 4*f</w:t>
              </w:r>
              <w:r>
                <w:rPr>
                  <w:vertAlign w:val="subscript"/>
                  <w:lang w:val="en-US"/>
                </w:rPr>
                <w:t>y_low</w:t>
              </w:r>
              <w:r>
                <w:rPr>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4F64C4B" w14:textId="77777777" w:rsidR="00A15080" w:rsidRDefault="00A15080" w:rsidP="002D5D5E">
            <w:pPr>
              <w:pStyle w:val="TAL"/>
              <w:jc w:val="center"/>
              <w:rPr>
                <w:ins w:id="5569" w:author="ZTE-Ma Zhifeng" w:date="2024-08-26T21:42:00Z"/>
                <w:lang w:val="en-US"/>
              </w:rPr>
            </w:pPr>
            <w:ins w:id="5570" w:author="ZTE-Ma Zhifeng" w:date="2024-08-26T21:42:00Z">
              <w:r>
                <w:rPr>
                  <w:lang w:val="en-US"/>
                </w:rPr>
                <w:t>|f</w:t>
              </w:r>
              <w:r>
                <w:rPr>
                  <w:vertAlign w:val="subscript"/>
                  <w:lang w:val="en-US"/>
                </w:rPr>
                <w:t>y_low</w:t>
              </w:r>
              <w:r>
                <w:rPr>
                  <w:lang w:val="en-US"/>
                </w:rPr>
                <w:t xml:space="preserve"> – 4*f</w:t>
              </w:r>
              <w:r>
                <w:rPr>
                  <w:vertAlign w:val="subscript"/>
                  <w:lang w:val="en-US"/>
                </w:rPr>
                <w:t>x_high</w:t>
              </w:r>
              <w:r>
                <w:rPr>
                  <w:lang w:val="en-US"/>
                </w:rPr>
                <w:t>|</w:t>
              </w:r>
            </w:ins>
          </w:p>
        </w:tc>
        <w:tc>
          <w:tcPr>
            <w:tcW w:w="1799" w:type="dxa"/>
            <w:tcBorders>
              <w:top w:val="single" w:sz="4" w:space="0" w:color="auto"/>
              <w:left w:val="single" w:sz="4" w:space="0" w:color="auto"/>
              <w:bottom w:val="single" w:sz="4" w:space="0" w:color="auto"/>
              <w:right w:val="single" w:sz="4" w:space="0" w:color="auto"/>
            </w:tcBorders>
          </w:tcPr>
          <w:p w14:paraId="57D9D8C6" w14:textId="77777777" w:rsidR="00A15080" w:rsidRDefault="00A15080" w:rsidP="002D5D5E">
            <w:pPr>
              <w:pStyle w:val="TAL"/>
              <w:jc w:val="center"/>
              <w:rPr>
                <w:ins w:id="5571" w:author="ZTE-Ma Zhifeng" w:date="2024-08-26T21:42:00Z"/>
                <w:lang w:val="en-US"/>
              </w:rPr>
            </w:pPr>
            <w:ins w:id="5572" w:author="ZTE-Ma Zhifeng" w:date="2024-08-26T21:42:00Z">
              <w:r>
                <w:rPr>
                  <w:lang w:val="en-US"/>
                </w:rPr>
                <w:t>|f</w:t>
              </w:r>
              <w:r>
                <w:rPr>
                  <w:vertAlign w:val="subscript"/>
                  <w:lang w:val="en-US"/>
                </w:rPr>
                <w:t>y_high</w:t>
              </w:r>
              <w:r>
                <w:rPr>
                  <w:lang w:val="en-US"/>
                </w:rPr>
                <w:t xml:space="preserve"> – 4*f</w:t>
              </w:r>
              <w:r>
                <w:rPr>
                  <w:vertAlign w:val="subscript"/>
                  <w:lang w:val="en-US"/>
                </w:rPr>
                <w:t>x_low</w:t>
              </w:r>
              <w:r>
                <w:rPr>
                  <w:lang w:val="en-US"/>
                </w:rPr>
                <w:t>|</w:t>
              </w:r>
            </w:ins>
          </w:p>
        </w:tc>
      </w:tr>
      <w:tr w:rsidR="00A15080" w14:paraId="214C5E50" w14:textId="77777777" w:rsidTr="002D5D5E">
        <w:trPr>
          <w:trHeight w:val="187"/>
          <w:ins w:id="5573" w:author="ZTE-Ma Zhifeng" w:date="2024-08-26T21:4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BD7627" w14:textId="77777777" w:rsidR="00A15080" w:rsidRDefault="00A15080" w:rsidP="002D5D5E">
            <w:pPr>
              <w:pStyle w:val="TAL"/>
              <w:rPr>
                <w:ins w:id="5574" w:author="ZTE-Ma Zhifeng" w:date="2024-08-26T21:42:00Z"/>
                <w:lang w:val="en-US"/>
              </w:rPr>
            </w:pPr>
            <w:ins w:id="5575" w:author="ZTE-Ma Zhifeng" w:date="2024-08-26T21:42:00Z">
              <w:r>
                <w:rPr>
                  <w:lang w:val="en-US"/>
                </w:rPr>
                <w:t xml:space="preserve">IMD </w:t>
              </w:r>
              <w:r>
                <w:rPr>
                  <w:lang w:eastAsia="zh-CN"/>
                </w:rPr>
                <w:t>frequency</w:t>
              </w:r>
              <w:r>
                <w:rPr>
                  <w:lang w:val="en-US"/>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F6A8106" w14:textId="77777777" w:rsidR="00A15080" w:rsidRDefault="00A15080" w:rsidP="002D5D5E">
            <w:pPr>
              <w:keepNext/>
              <w:keepLines/>
              <w:spacing w:after="0"/>
              <w:jc w:val="center"/>
              <w:rPr>
                <w:ins w:id="5576" w:author="ZTE-Ma Zhifeng" w:date="2024-08-26T21:42:00Z"/>
                <w:sz w:val="18"/>
                <w:lang w:eastAsia="ja-JP"/>
              </w:rPr>
            </w:pPr>
            <w:ins w:id="5577" w:author="ZTE-Ma Zhifeng" w:date="2024-08-26T21:42:00Z">
              <w:r w:rsidRPr="00CB528B">
                <w:rPr>
                  <w:sz w:val="18"/>
                  <w:szCs w:val="18"/>
                </w:rPr>
                <w:t>8020</w:t>
              </w:r>
              <w:r>
                <w:rPr>
                  <w:sz w:val="18"/>
                  <w:lang w:val="en-US"/>
                </w:rPr>
                <w:t>–</w:t>
              </w:r>
              <w:r w:rsidRPr="00CB528B">
                <w:rPr>
                  <w:sz w:val="18"/>
                  <w:szCs w:val="18"/>
                </w:rPr>
                <w:t>8360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3E48843" w14:textId="77777777" w:rsidR="00A15080" w:rsidRDefault="00A15080" w:rsidP="002D5D5E">
            <w:pPr>
              <w:keepNext/>
              <w:keepLines/>
              <w:spacing w:after="0"/>
              <w:jc w:val="center"/>
              <w:rPr>
                <w:ins w:id="5578" w:author="ZTE-Ma Zhifeng" w:date="2024-08-26T21:42:00Z"/>
                <w:sz w:val="18"/>
                <w:lang w:eastAsia="ja-JP"/>
              </w:rPr>
            </w:pPr>
            <w:ins w:id="5579" w:author="ZTE-Ma Zhifeng" w:date="2024-08-26T21:42:00Z">
              <w:r w:rsidRPr="00CB528B">
                <w:rPr>
                  <w:sz w:val="18"/>
                  <w:szCs w:val="18"/>
                </w:rPr>
                <w:t>5110</w:t>
              </w:r>
              <w:r>
                <w:rPr>
                  <w:sz w:val="18"/>
                  <w:lang w:val="en-US"/>
                </w:rPr>
                <w:t>–</w:t>
              </w:r>
              <w:r w:rsidRPr="00CB528B">
                <w:rPr>
                  <w:sz w:val="18"/>
                  <w:szCs w:val="18"/>
                </w:rPr>
                <w:t>5420</w:t>
              </w:r>
            </w:ins>
          </w:p>
        </w:tc>
      </w:tr>
      <w:tr w:rsidR="00A15080" w14:paraId="4815C106" w14:textId="77777777" w:rsidTr="002D5D5E">
        <w:trPr>
          <w:trHeight w:val="187"/>
          <w:ins w:id="5580" w:author="ZTE-Ma Zhifeng" w:date="2024-08-26T21:4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9CAF32A" w14:textId="77777777" w:rsidR="00A15080" w:rsidRDefault="00A15080" w:rsidP="002D5D5E">
            <w:pPr>
              <w:pStyle w:val="TAL"/>
              <w:rPr>
                <w:ins w:id="5581" w:author="ZTE-Ma Zhifeng" w:date="2024-08-26T21:42:00Z"/>
                <w:lang w:val="en-US"/>
              </w:rPr>
            </w:pPr>
            <w:ins w:id="5582" w:author="ZTE-Ma Zhifeng" w:date="2024-08-26T21:42:00Z">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9DF4C67" w14:textId="77777777" w:rsidR="00A15080" w:rsidRDefault="00A15080" w:rsidP="002D5D5E">
            <w:pPr>
              <w:pStyle w:val="TAL"/>
              <w:jc w:val="center"/>
              <w:rPr>
                <w:ins w:id="5583" w:author="ZTE-Ma Zhifeng" w:date="2024-08-26T21:42:00Z"/>
                <w:lang w:val="en-US"/>
              </w:rPr>
            </w:pPr>
            <w:ins w:id="5584" w:author="ZTE-Ma Zhifeng" w:date="2024-08-26T21:42:00Z">
              <w:r>
                <w:rPr>
                  <w:lang w:val="en-US"/>
                </w:rPr>
                <w:t>|2*f</w:t>
              </w:r>
              <w:r>
                <w:rPr>
                  <w:vertAlign w:val="subscript"/>
                  <w:lang w:val="en-US"/>
                </w:rPr>
                <w:t>x_low</w:t>
              </w:r>
              <w:r>
                <w:rPr>
                  <w:lang w:val="en-US"/>
                </w:rPr>
                <w:t xml:space="preserve"> - 3*f</w:t>
              </w:r>
              <w:r>
                <w:rPr>
                  <w:vertAlign w:val="subscript"/>
                  <w:lang w:val="en-US"/>
                </w:rPr>
                <w:t>y_high</w:t>
              </w:r>
              <w:r>
                <w:rPr>
                  <w:lang w:val="en-US"/>
                </w:rPr>
                <w:t>|</w:t>
              </w:r>
            </w:ins>
          </w:p>
        </w:tc>
        <w:tc>
          <w:tcPr>
            <w:tcW w:w="1749" w:type="dxa"/>
            <w:tcBorders>
              <w:top w:val="single" w:sz="4" w:space="0" w:color="auto"/>
              <w:left w:val="single" w:sz="4" w:space="0" w:color="auto"/>
              <w:bottom w:val="single" w:sz="4" w:space="0" w:color="auto"/>
              <w:right w:val="single" w:sz="4" w:space="0" w:color="auto"/>
            </w:tcBorders>
          </w:tcPr>
          <w:p w14:paraId="1682E376" w14:textId="77777777" w:rsidR="00A15080" w:rsidRDefault="00A15080" w:rsidP="002D5D5E">
            <w:pPr>
              <w:pStyle w:val="TAL"/>
              <w:jc w:val="center"/>
              <w:rPr>
                <w:ins w:id="5585" w:author="ZTE-Ma Zhifeng" w:date="2024-08-26T21:42:00Z"/>
                <w:lang w:val="en-US"/>
              </w:rPr>
            </w:pPr>
            <w:ins w:id="5586" w:author="ZTE-Ma Zhifeng" w:date="2024-08-26T21:42:00Z">
              <w:r>
                <w:rPr>
                  <w:lang w:val="en-US"/>
                </w:rPr>
                <w:t>|2*f</w:t>
              </w:r>
              <w:r>
                <w:rPr>
                  <w:vertAlign w:val="subscript"/>
                  <w:lang w:val="en-US"/>
                </w:rPr>
                <w:t>x_high</w:t>
              </w:r>
              <w:r>
                <w:rPr>
                  <w:lang w:val="en-US"/>
                </w:rPr>
                <w:t xml:space="preserve"> - 3*f</w:t>
              </w:r>
              <w:r>
                <w:rPr>
                  <w:vertAlign w:val="subscript"/>
                  <w:lang w:val="en-US"/>
                </w:rPr>
                <w:t>y_low</w:t>
              </w:r>
              <w:r>
                <w:rPr>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65CE9C1" w14:textId="77777777" w:rsidR="00A15080" w:rsidRDefault="00A15080" w:rsidP="002D5D5E">
            <w:pPr>
              <w:pStyle w:val="TAL"/>
              <w:jc w:val="center"/>
              <w:rPr>
                <w:ins w:id="5587" w:author="ZTE-Ma Zhifeng" w:date="2024-08-26T21:42:00Z"/>
                <w:lang w:val="en-US"/>
              </w:rPr>
            </w:pPr>
            <w:ins w:id="5588" w:author="ZTE-Ma Zhifeng" w:date="2024-08-26T21:42:00Z">
              <w:r>
                <w:rPr>
                  <w:lang w:val="en-US"/>
                </w:rPr>
                <w:t>|2*f</w:t>
              </w:r>
              <w:r>
                <w:rPr>
                  <w:vertAlign w:val="subscript"/>
                  <w:lang w:val="en-US"/>
                </w:rPr>
                <w:t>y_low</w:t>
              </w:r>
              <w:r>
                <w:rPr>
                  <w:lang w:val="en-US"/>
                </w:rPr>
                <w:t xml:space="preserve"> - 3*f</w:t>
              </w:r>
              <w:r>
                <w:rPr>
                  <w:vertAlign w:val="subscript"/>
                  <w:lang w:val="en-US"/>
                </w:rPr>
                <w:t>x_high</w:t>
              </w:r>
              <w:r>
                <w:rPr>
                  <w:lang w:val="en-US"/>
                </w:rPr>
                <w:t>|</w:t>
              </w:r>
            </w:ins>
          </w:p>
        </w:tc>
        <w:tc>
          <w:tcPr>
            <w:tcW w:w="1799" w:type="dxa"/>
            <w:tcBorders>
              <w:top w:val="single" w:sz="4" w:space="0" w:color="auto"/>
              <w:left w:val="single" w:sz="4" w:space="0" w:color="auto"/>
              <w:bottom w:val="single" w:sz="4" w:space="0" w:color="auto"/>
              <w:right w:val="single" w:sz="4" w:space="0" w:color="auto"/>
            </w:tcBorders>
          </w:tcPr>
          <w:p w14:paraId="25805A52" w14:textId="77777777" w:rsidR="00A15080" w:rsidRDefault="00A15080" w:rsidP="002D5D5E">
            <w:pPr>
              <w:pStyle w:val="TAL"/>
              <w:jc w:val="center"/>
              <w:rPr>
                <w:ins w:id="5589" w:author="ZTE-Ma Zhifeng" w:date="2024-08-26T21:42:00Z"/>
                <w:lang w:val="en-US"/>
              </w:rPr>
            </w:pPr>
            <w:ins w:id="5590" w:author="ZTE-Ma Zhifeng" w:date="2024-08-26T21:42:00Z">
              <w:r>
                <w:rPr>
                  <w:lang w:val="en-US"/>
                </w:rPr>
                <w:t>|2*f</w:t>
              </w:r>
              <w:r>
                <w:rPr>
                  <w:vertAlign w:val="subscript"/>
                  <w:lang w:val="en-US"/>
                </w:rPr>
                <w:t>y_high</w:t>
              </w:r>
              <w:r>
                <w:rPr>
                  <w:lang w:val="en-US"/>
                </w:rPr>
                <w:t xml:space="preserve"> -3*f</w:t>
              </w:r>
              <w:r>
                <w:rPr>
                  <w:vertAlign w:val="subscript"/>
                  <w:lang w:val="en-US"/>
                </w:rPr>
                <w:t>x_low</w:t>
              </w:r>
              <w:r>
                <w:rPr>
                  <w:lang w:val="en-US"/>
                </w:rPr>
                <w:t>|</w:t>
              </w:r>
            </w:ins>
          </w:p>
        </w:tc>
      </w:tr>
      <w:tr w:rsidR="00A15080" w14:paraId="40F423AA" w14:textId="77777777" w:rsidTr="002D5D5E">
        <w:trPr>
          <w:trHeight w:val="187"/>
          <w:ins w:id="5591" w:author="ZTE-Ma Zhifeng" w:date="2024-08-26T21:4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59AD6BB" w14:textId="77777777" w:rsidR="00A15080" w:rsidRDefault="00A15080" w:rsidP="002D5D5E">
            <w:pPr>
              <w:keepNext/>
              <w:keepLines/>
              <w:spacing w:after="0"/>
              <w:rPr>
                <w:ins w:id="5592" w:author="ZTE-Ma Zhifeng" w:date="2024-08-26T21:42:00Z"/>
                <w:rFonts w:ascii="Arial" w:hAnsi="Arial" w:cs="Arial"/>
                <w:sz w:val="18"/>
                <w:lang w:val="en-US"/>
              </w:rPr>
            </w:pPr>
            <w:ins w:id="5593" w:author="ZTE-Ma Zhifeng" w:date="2024-08-26T21:42:00Z">
              <w:r>
                <w:rPr>
                  <w:rFonts w:ascii="Arial" w:hAnsi="Arial" w:cs="Arial"/>
                  <w:sz w:val="18"/>
                  <w:lang w:val="en-US"/>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02C655B" w14:textId="77777777" w:rsidR="00A15080" w:rsidRDefault="00A15080" w:rsidP="002D5D5E">
            <w:pPr>
              <w:keepNext/>
              <w:keepLines/>
              <w:spacing w:after="0"/>
              <w:jc w:val="center"/>
              <w:rPr>
                <w:ins w:id="5594" w:author="ZTE-Ma Zhifeng" w:date="2024-08-26T21:42:00Z"/>
                <w:sz w:val="18"/>
                <w:lang w:eastAsia="ja-JP"/>
              </w:rPr>
            </w:pPr>
            <w:ins w:id="5595" w:author="ZTE-Ma Zhifeng" w:date="2024-08-26T21:42:00Z">
              <w:r w:rsidRPr="00CB528B">
                <w:rPr>
                  <w:sz w:val="18"/>
                  <w:szCs w:val="18"/>
                </w:rPr>
                <w:t>3540</w:t>
              </w:r>
              <w:r>
                <w:rPr>
                  <w:sz w:val="18"/>
                  <w:lang w:val="en-US"/>
                </w:rPr>
                <w:t>–</w:t>
              </w:r>
              <w:r w:rsidRPr="00CB528B">
                <w:rPr>
                  <w:sz w:val="18"/>
                  <w:szCs w:val="18"/>
                </w:rPr>
                <w:t>3870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3907FB" w14:textId="77777777" w:rsidR="00A15080" w:rsidRDefault="00A15080" w:rsidP="002D5D5E">
            <w:pPr>
              <w:keepNext/>
              <w:keepLines/>
              <w:spacing w:after="0"/>
              <w:jc w:val="center"/>
              <w:rPr>
                <w:ins w:id="5596" w:author="ZTE-Ma Zhifeng" w:date="2024-08-26T21:42:00Z"/>
                <w:sz w:val="18"/>
                <w:lang w:eastAsia="ja-JP"/>
              </w:rPr>
            </w:pPr>
            <w:ins w:id="5597" w:author="ZTE-Ma Zhifeng" w:date="2024-08-26T21:42:00Z">
              <w:r w:rsidRPr="00CB528B">
                <w:rPr>
                  <w:sz w:val="18"/>
                  <w:szCs w:val="18"/>
                </w:rPr>
                <w:t>620</w:t>
              </w:r>
              <w:r>
                <w:rPr>
                  <w:sz w:val="18"/>
                  <w:lang w:val="en-US"/>
                </w:rPr>
                <w:t>–</w:t>
              </w:r>
              <w:r w:rsidRPr="00CB528B">
                <w:rPr>
                  <w:sz w:val="18"/>
                  <w:szCs w:val="18"/>
                </w:rPr>
                <w:t>940</w:t>
              </w:r>
            </w:ins>
          </w:p>
        </w:tc>
      </w:tr>
      <w:tr w:rsidR="00A15080" w14:paraId="006D8055" w14:textId="77777777" w:rsidTr="002D5D5E">
        <w:trPr>
          <w:trHeight w:val="187"/>
          <w:ins w:id="5598" w:author="ZTE-Ma Zhifeng" w:date="2024-08-26T21:4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10917C8" w14:textId="77777777" w:rsidR="00A15080" w:rsidRDefault="00A15080" w:rsidP="002D5D5E">
            <w:pPr>
              <w:pStyle w:val="TAL"/>
              <w:rPr>
                <w:ins w:id="5599" w:author="ZTE-Ma Zhifeng" w:date="2024-08-26T21:42:00Z"/>
                <w:lang w:val="en-US"/>
              </w:rPr>
            </w:pPr>
            <w:ins w:id="5600" w:author="ZTE-Ma Zhifeng" w:date="2024-08-26T21:42:00Z">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4E24A7F" w14:textId="77777777" w:rsidR="00A15080" w:rsidRDefault="00A15080" w:rsidP="002D5D5E">
            <w:pPr>
              <w:pStyle w:val="TAL"/>
              <w:jc w:val="center"/>
              <w:rPr>
                <w:ins w:id="5601" w:author="ZTE-Ma Zhifeng" w:date="2024-08-26T21:42:00Z"/>
                <w:lang w:val="en-US"/>
              </w:rPr>
            </w:pPr>
            <w:ins w:id="5602" w:author="ZTE-Ma Zhifeng" w:date="2024-08-26T21:42:00Z">
              <w:r>
                <w:rPr>
                  <w:lang w:val="en-US"/>
                </w:rPr>
                <w:t>|f</w:t>
              </w:r>
              <w:r>
                <w:rPr>
                  <w:vertAlign w:val="subscript"/>
                  <w:lang w:val="en-US"/>
                </w:rPr>
                <w:t>x_low</w:t>
              </w:r>
              <w:r>
                <w:rPr>
                  <w:lang w:val="en-US"/>
                </w:rPr>
                <w:t xml:space="preserve"> + 4*f</w:t>
              </w:r>
              <w:r>
                <w:rPr>
                  <w:vertAlign w:val="subscript"/>
                  <w:lang w:val="en-US"/>
                </w:rPr>
                <w:t>y_low</w:t>
              </w:r>
              <w:r>
                <w:rPr>
                  <w:lang w:val="en-US"/>
                </w:rPr>
                <w:t>|</w:t>
              </w:r>
            </w:ins>
          </w:p>
        </w:tc>
        <w:tc>
          <w:tcPr>
            <w:tcW w:w="1749" w:type="dxa"/>
            <w:tcBorders>
              <w:top w:val="single" w:sz="4" w:space="0" w:color="auto"/>
              <w:left w:val="single" w:sz="4" w:space="0" w:color="auto"/>
              <w:bottom w:val="single" w:sz="4" w:space="0" w:color="auto"/>
              <w:right w:val="single" w:sz="4" w:space="0" w:color="auto"/>
            </w:tcBorders>
          </w:tcPr>
          <w:p w14:paraId="7850A0E8" w14:textId="77777777" w:rsidR="00A15080" w:rsidRDefault="00A15080" w:rsidP="002D5D5E">
            <w:pPr>
              <w:pStyle w:val="TAL"/>
              <w:jc w:val="center"/>
              <w:rPr>
                <w:ins w:id="5603" w:author="ZTE-Ma Zhifeng" w:date="2024-08-26T21:42:00Z"/>
                <w:lang w:val="en-US"/>
              </w:rPr>
            </w:pPr>
            <w:ins w:id="5604" w:author="ZTE-Ma Zhifeng" w:date="2024-08-26T21:42:00Z">
              <w:r>
                <w:rPr>
                  <w:lang w:val="en-US"/>
                </w:rPr>
                <w:t>|f</w:t>
              </w:r>
              <w:r>
                <w:rPr>
                  <w:vertAlign w:val="subscript"/>
                  <w:lang w:val="en-US"/>
                </w:rPr>
                <w:t>x_high</w:t>
              </w:r>
              <w:r>
                <w:rPr>
                  <w:lang w:val="en-US"/>
                </w:rPr>
                <w:t xml:space="preserve"> + 4*f</w:t>
              </w:r>
              <w:r>
                <w:rPr>
                  <w:vertAlign w:val="subscript"/>
                  <w:lang w:val="en-US"/>
                </w:rPr>
                <w:t>y_high</w:t>
              </w:r>
              <w:r>
                <w:rPr>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839DC04" w14:textId="77777777" w:rsidR="00A15080" w:rsidRDefault="00A15080" w:rsidP="002D5D5E">
            <w:pPr>
              <w:pStyle w:val="TAL"/>
              <w:jc w:val="center"/>
              <w:rPr>
                <w:ins w:id="5605" w:author="ZTE-Ma Zhifeng" w:date="2024-08-26T21:42:00Z"/>
                <w:lang w:val="en-US"/>
              </w:rPr>
            </w:pPr>
            <w:ins w:id="5606" w:author="ZTE-Ma Zhifeng" w:date="2024-08-26T21:42:00Z">
              <w:r>
                <w:rPr>
                  <w:lang w:val="en-US"/>
                </w:rPr>
                <w:t>|f</w:t>
              </w:r>
              <w:r>
                <w:rPr>
                  <w:vertAlign w:val="subscript"/>
                  <w:lang w:val="en-US"/>
                </w:rPr>
                <w:t>y_low</w:t>
              </w:r>
              <w:r>
                <w:rPr>
                  <w:lang w:val="en-US"/>
                </w:rPr>
                <w:t xml:space="preserve"> + 4*f</w:t>
              </w:r>
              <w:r>
                <w:rPr>
                  <w:vertAlign w:val="subscript"/>
                  <w:lang w:val="en-US"/>
                </w:rPr>
                <w:t>x_low</w:t>
              </w:r>
              <w:r>
                <w:rPr>
                  <w:lang w:val="en-US"/>
                </w:rPr>
                <w:t>|</w:t>
              </w:r>
            </w:ins>
          </w:p>
        </w:tc>
        <w:tc>
          <w:tcPr>
            <w:tcW w:w="1799" w:type="dxa"/>
            <w:tcBorders>
              <w:top w:val="single" w:sz="4" w:space="0" w:color="auto"/>
              <w:left w:val="single" w:sz="4" w:space="0" w:color="auto"/>
              <w:bottom w:val="single" w:sz="4" w:space="0" w:color="auto"/>
              <w:right w:val="single" w:sz="4" w:space="0" w:color="auto"/>
            </w:tcBorders>
          </w:tcPr>
          <w:p w14:paraId="6EBA697B" w14:textId="77777777" w:rsidR="00A15080" w:rsidRDefault="00A15080" w:rsidP="002D5D5E">
            <w:pPr>
              <w:pStyle w:val="TAL"/>
              <w:jc w:val="center"/>
              <w:rPr>
                <w:ins w:id="5607" w:author="ZTE-Ma Zhifeng" w:date="2024-08-26T21:42:00Z"/>
                <w:lang w:val="en-US"/>
              </w:rPr>
            </w:pPr>
            <w:ins w:id="5608" w:author="ZTE-Ma Zhifeng" w:date="2024-08-26T21:42:00Z">
              <w:r>
                <w:rPr>
                  <w:lang w:val="en-US"/>
                </w:rPr>
                <w:t>|f</w:t>
              </w:r>
              <w:r>
                <w:rPr>
                  <w:vertAlign w:val="subscript"/>
                  <w:lang w:val="en-US"/>
                </w:rPr>
                <w:t>y_high</w:t>
              </w:r>
              <w:r>
                <w:rPr>
                  <w:lang w:val="en-US"/>
                </w:rPr>
                <w:t xml:space="preserve"> + 4*f</w:t>
              </w:r>
              <w:r>
                <w:rPr>
                  <w:vertAlign w:val="subscript"/>
                  <w:lang w:val="en-US"/>
                </w:rPr>
                <w:t>x_high</w:t>
              </w:r>
              <w:r>
                <w:rPr>
                  <w:lang w:val="en-US"/>
                </w:rPr>
                <w:t>|</w:t>
              </w:r>
            </w:ins>
          </w:p>
        </w:tc>
      </w:tr>
      <w:tr w:rsidR="00A15080" w14:paraId="0C807B4E" w14:textId="77777777" w:rsidTr="002D5D5E">
        <w:trPr>
          <w:trHeight w:val="187"/>
          <w:ins w:id="5609" w:author="ZTE-Ma Zhifeng" w:date="2024-08-26T21:4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E0FF0B" w14:textId="77777777" w:rsidR="00A15080" w:rsidRDefault="00A15080" w:rsidP="002D5D5E">
            <w:pPr>
              <w:pStyle w:val="TAL"/>
              <w:rPr>
                <w:ins w:id="5610" w:author="ZTE-Ma Zhifeng" w:date="2024-08-26T21:42:00Z"/>
                <w:lang w:val="en-US"/>
              </w:rPr>
            </w:pPr>
            <w:ins w:id="5611" w:author="ZTE-Ma Zhifeng" w:date="2024-08-26T21:42:00Z">
              <w:r>
                <w:rPr>
                  <w:lang w:eastAsia="zh-CN"/>
                </w:rPr>
                <w:t>IMD</w:t>
              </w:r>
              <w:r>
                <w:rPr>
                  <w:lang w:val="en-US"/>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9A50B62" w14:textId="77777777" w:rsidR="00A15080" w:rsidRDefault="00A15080" w:rsidP="002D5D5E">
            <w:pPr>
              <w:keepNext/>
              <w:keepLines/>
              <w:spacing w:after="0"/>
              <w:jc w:val="center"/>
              <w:rPr>
                <w:ins w:id="5612" w:author="ZTE-Ma Zhifeng" w:date="2024-08-26T21:42:00Z"/>
                <w:sz w:val="18"/>
                <w:lang w:eastAsia="ja-JP"/>
              </w:rPr>
            </w:pPr>
            <w:ins w:id="5613" w:author="ZTE-Ma Zhifeng" w:date="2024-08-26T21:42:00Z">
              <w:r w:rsidRPr="00CB528B">
                <w:rPr>
                  <w:sz w:val="18"/>
                  <w:szCs w:val="18"/>
                </w:rPr>
                <w:t>11920</w:t>
              </w:r>
              <w:r>
                <w:rPr>
                  <w:sz w:val="18"/>
                  <w:lang w:val="en-US"/>
                </w:rPr>
                <w:t>–</w:t>
              </w:r>
              <w:r w:rsidRPr="00CB528B">
                <w:rPr>
                  <w:sz w:val="18"/>
                  <w:szCs w:val="18"/>
                </w:rPr>
                <w:t>12260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B29163" w14:textId="77777777" w:rsidR="00A15080" w:rsidRDefault="00A15080" w:rsidP="002D5D5E">
            <w:pPr>
              <w:keepNext/>
              <w:keepLines/>
              <w:spacing w:after="0"/>
              <w:jc w:val="center"/>
              <w:rPr>
                <w:ins w:id="5614" w:author="ZTE-Ma Zhifeng" w:date="2024-08-26T21:42:00Z"/>
                <w:sz w:val="18"/>
                <w:lang w:eastAsia="ja-JP"/>
              </w:rPr>
            </w:pPr>
            <w:ins w:id="5615" w:author="ZTE-Ma Zhifeng" w:date="2024-08-26T21:42:00Z">
              <w:r w:rsidRPr="00CB528B">
                <w:rPr>
                  <w:sz w:val="18"/>
                  <w:szCs w:val="18"/>
                </w:rPr>
                <w:t>10490</w:t>
              </w:r>
              <w:r>
                <w:rPr>
                  <w:sz w:val="18"/>
                  <w:lang w:val="en-US"/>
                </w:rPr>
                <w:t>–</w:t>
              </w:r>
              <w:r w:rsidRPr="00CB528B">
                <w:rPr>
                  <w:sz w:val="18"/>
                  <w:szCs w:val="18"/>
                </w:rPr>
                <w:t>10180</w:t>
              </w:r>
            </w:ins>
          </w:p>
        </w:tc>
      </w:tr>
      <w:tr w:rsidR="00A15080" w14:paraId="4F4CB93A" w14:textId="77777777" w:rsidTr="002D5D5E">
        <w:trPr>
          <w:trHeight w:val="187"/>
          <w:ins w:id="5616" w:author="ZTE-Ma Zhifeng" w:date="2024-08-26T21:4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070806" w14:textId="77777777" w:rsidR="00A15080" w:rsidRDefault="00A15080" w:rsidP="002D5D5E">
            <w:pPr>
              <w:pStyle w:val="TAL"/>
              <w:rPr>
                <w:ins w:id="5617" w:author="ZTE-Ma Zhifeng" w:date="2024-08-26T21:42:00Z"/>
                <w:lang w:val="en-US"/>
              </w:rPr>
            </w:pPr>
            <w:ins w:id="5618" w:author="ZTE-Ma Zhifeng" w:date="2024-08-26T21:42:00Z">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0CB99DD" w14:textId="77777777" w:rsidR="00A15080" w:rsidRDefault="00A15080" w:rsidP="002D5D5E">
            <w:pPr>
              <w:pStyle w:val="TAL"/>
              <w:jc w:val="center"/>
              <w:rPr>
                <w:ins w:id="5619" w:author="ZTE-Ma Zhifeng" w:date="2024-08-26T21:42:00Z"/>
                <w:lang w:val="en-US"/>
              </w:rPr>
            </w:pPr>
            <w:ins w:id="5620" w:author="ZTE-Ma Zhifeng" w:date="2024-08-26T21:42:00Z">
              <w:r>
                <w:rPr>
                  <w:lang w:val="en-US"/>
                </w:rPr>
                <w:t>|2*f</w:t>
              </w:r>
              <w:r>
                <w:rPr>
                  <w:vertAlign w:val="subscript"/>
                  <w:lang w:val="en-US"/>
                </w:rPr>
                <w:t>x_low</w:t>
              </w:r>
              <w:r>
                <w:rPr>
                  <w:lang w:val="en-US"/>
                </w:rPr>
                <w:t xml:space="preserve"> + 3*f</w:t>
              </w:r>
              <w:r>
                <w:rPr>
                  <w:vertAlign w:val="subscript"/>
                  <w:lang w:val="en-US"/>
                </w:rPr>
                <w:t>y_low</w:t>
              </w:r>
              <w:r>
                <w:rPr>
                  <w:lang w:val="en-US"/>
                </w:rPr>
                <w:t>|</w:t>
              </w:r>
            </w:ins>
          </w:p>
        </w:tc>
        <w:tc>
          <w:tcPr>
            <w:tcW w:w="1749" w:type="dxa"/>
            <w:tcBorders>
              <w:top w:val="single" w:sz="4" w:space="0" w:color="auto"/>
              <w:left w:val="single" w:sz="4" w:space="0" w:color="auto"/>
              <w:bottom w:val="single" w:sz="4" w:space="0" w:color="auto"/>
              <w:right w:val="single" w:sz="4" w:space="0" w:color="auto"/>
            </w:tcBorders>
          </w:tcPr>
          <w:p w14:paraId="1DDA51EF" w14:textId="77777777" w:rsidR="00A15080" w:rsidRDefault="00A15080" w:rsidP="002D5D5E">
            <w:pPr>
              <w:pStyle w:val="TAL"/>
              <w:jc w:val="center"/>
              <w:rPr>
                <w:ins w:id="5621" w:author="ZTE-Ma Zhifeng" w:date="2024-08-26T21:42:00Z"/>
                <w:lang w:val="en-US"/>
              </w:rPr>
            </w:pPr>
            <w:ins w:id="5622" w:author="ZTE-Ma Zhifeng" w:date="2024-08-26T21:42:00Z">
              <w:r>
                <w:rPr>
                  <w:lang w:val="en-US"/>
                </w:rPr>
                <w:t>|2*f</w:t>
              </w:r>
              <w:r>
                <w:rPr>
                  <w:vertAlign w:val="subscript"/>
                  <w:lang w:val="en-US"/>
                </w:rPr>
                <w:t>x_high</w:t>
              </w:r>
              <w:r>
                <w:rPr>
                  <w:lang w:val="en-US"/>
                </w:rPr>
                <w:t xml:space="preserve"> + 3*f</w:t>
              </w:r>
              <w:r>
                <w:rPr>
                  <w:vertAlign w:val="subscript"/>
                  <w:lang w:val="en-US"/>
                </w:rPr>
                <w:t>y_high</w:t>
              </w:r>
              <w:r>
                <w:rPr>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B85FC77" w14:textId="77777777" w:rsidR="00A15080" w:rsidRDefault="00A15080" w:rsidP="002D5D5E">
            <w:pPr>
              <w:pStyle w:val="TAL"/>
              <w:jc w:val="center"/>
              <w:rPr>
                <w:ins w:id="5623" w:author="ZTE-Ma Zhifeng" w:date="2024-08-26T21:42:00Z"/>
                <w:lang w:val="en-US"/>
              </w:rPr>
            </w:pPr>
            <w:ins w:id="5624" w:author="ZTE-Ma Zhifeng" w:date="2024-08-26T21:42:00Z">
              <w:r>
                <w:rPr>
                  <w:lang w:val="en-US"/>
                </w:rPr>
                <w:t>|2*f</w:t>
              </w:r>
              <w:r>
                <w:rPr>
                  <w:vertAlign w:val="subscript"/>
                  <w:lang w:val="en-US"/>
                </w:rPr>
                <w:t>y_low</w:t>
              </w:r>
              <w:r>
                <w:rPr>
                  <w:lang w:val="en-US"/>
                </w:rPr>
                <w:t xml:space="preserve"> + 3*f</w:t>
              </w:r>
              <w:r>
                <w:rPr>
                  <w:vertAlign w:val="subscript"/>
                  <w:lang w:val="en-US"/>
                </w:rPr>
                <w:t>x_low</w:t>
              </w:r>
              <w:r>
                <w:rPr>
                  <w:lang w:val="en-US"/>
                </w:rPr>
                <w:t>|</w:t>
              </w:r>
            </w:ins>
          </w:p>
        </w:tc>
        <w:tc>
          <w:tcPr>
            <w:tcW w:w="1799" w:type="dxa"/>
            <w:tcBorders>
              <w:top w:val="single" w:sz="4" w:space="0" w:color="auto"/>
              <w:left w:val="single" w:sz="4" w:space="0" w:color="auto"/>
              <w:bottom w:val="single" w:sz="4" w:space="0" w:color="auto"/>
              <w:right w:val="single" w:sz="4" w:space="0" w:color="auto"/>
            </w:tcBorders>
          </w:tcPr>
          <w:p w14:paraId="3E3340E0" w14:textId="77777777" w:rsidR="00A15080" w:rsidRDefault="00A15080" w:rsidP="002D5D5E">
            <w:pPr>
              <w:pStyle w:val="TAL"/>
              <w:jc w:val="center"/>
              <w:rPr>
                <w:ins w:id="5625" w:author="ZTE-Ma Zhifeng" w:date="2024-08-26T21:42:00Z"/>
                <w:lang w:val="en-US"/>
              </w:rPr>
            </w:pPr>
            <w:ins w:id="5626" w:author="ZTE-Ma Zhifeng" w:date="2024-08-26T21:42:00Z">
              <w:r>
                <w:rPr>
                  <w:lang w:val="en-US"/>
                </w:rPr>
                <w:t>|2*f</w:t>
              </w:r>
              <w:r>
                <w:rPr>
                  <w:vertAlign w:val="subscript"/>
                  <w:lang w:val="en-US"/>
                </w:rPr>
                <w:t>y_high</w:t>
              </w:r>
              <w:r>
                <w:rPr>
                  <w:lang w:val="en-US"/>
                </w:rPr>
                <w:t xml:space="preserve"> + 3*f</w:t>
              </w:r>
              <w:r>
                <w:rPr>
                  <w:vertAlign w:val="subscript"/>
                  <w:lang w:val="en-US"/>
                </w:rPr>
                <w:t>x_high</w:t>
              </w:r>
              <w:r>
                <w:rPr>
                  <w:lang w:val="en-US"/>
                </w:rPr>
                <w:t>|</w:t>
              </w:r>
            </w:ins>
          </w:p>
        </w:tc>
      </w:tr>
      <w:tr w:rsidR="00A15080" w14:paraId="38AC899A" w14:textId="77777777" w:rsidTr="002D5D5E">
        <w:trPr>
          <w:trHeight w:val="187"/>
          <w:ins w:id="5627" w:author="ZTE-Ma Zhifeng" w:date="2024-08-26T21:4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6AB678" w14:textId="77777777" w:rsidR="00A15080" w:rsidRDefault="00A15080" w:rsidP="002D5D5E">
            <w:pPr>
              <w:pStyle w:val="TAL"/>
              <w:rPr>
                <w:ins w:id="5628" w:author="ZTE-Ma Zhifeng" w:date="2024-08-26T21:42:00Z"/>
                <w:lang w:val="en-US"/>
              </w:rPr>
            </w:pPr>
            <w:ins w:id="5629" w:author="ZTE-Ma Zhifeng" w:date="2024-08-26T21:42:00Z">
              <w:r>
                <w:rPr>
                  <w:lang w:val="en-US"/>
                </w:rPr>
                <w:t xml:space="preserve">IMD </w:t>
              </w:r>
              <w:r>
                <w:rPr>
                  <w:lang w:eastAsia="zh-CN"/>
                </w:rPr>
                <w:t>frequency</w:t>
              </w:r>
              <w:r>
                <w:rPr>
                  <w:lang w:val="en-US"/>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1E6EF9D" w14:textId="77777777" w:rsidR="00A15080" w:rsidRDefault="00A15080" w:rsidP="002D5D5E">
            <w:pPr>
              <w:keepNext/>
              <w:keepLines/>
              <w:spacing w:after="0"/>
              <w:jc w:val="center"/>
              <w:rPr>
                <w:ins w:id="5630" w:author="ZTE-Ma Zhifeng" w:date="2024-08-26T21:42:00Z"/>
                <w:sz w:val="18"/>
                <w:lang w:eastAsia="ja-JP"/>
              </w:rPr>
            </w:pPr>
            <w:ins w:id="5631" w:author="ZTE-Ma Zhifeng" w:date="2024-08-26T21:42:00Z">
              <w:r w:rsidRPr="00CB528B">
                <w:rPr>
                  <w:sz w:val="18"/>
                  <w:szCs w:val="18"/>
                </w:rPr>
                <w:t>11340</w:t>
              </w:r>
              <w:r>
                <w:rPr>
                  <w:sz w:val="18"/>
                  <w:lang w:val="en-US"/>
                </w:rPr>
                <w:t>–</w:t>
              </w:r>
              <w:r w:rsidRPr="00CB528B">
                <w:rPr>
                  <w:sz w:val="18"/>
                  <w:szCs w:val="18"/>
                </w:rPr>
                <w:t>11670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832197" w14:textId="77777777" w:rsidR="00A15080" w:rsidRDefault="00A15080" w:rsidP="002D5D5E">
            <w:pPr>
              <w:keepNext/>
              <w:keepLines/>
              <w:spacing w:after="0"/>
              <w:jc w:val="center"/>
              <w:rPr>
                <w:ins w:id="5632" w:author="ZTE-Ma Zhifeng" w:date="2024-08-26T21:42:00Z"/>
                <w:sz w:val="18"/>
                <w:lang w:eastAsia="ja-JP"/>
              </w:rPr>
            </w:pPr>
            <w:ins w:id="5633" w:author="ZTE-Ma Zhifeng" w:date="2024-08-26T21:42:00Z">
              <w:r w:rsidRPr="00CB528B">
                <w:rPr>
                  <w:sz w:val="18"/>
                  <w:szCs w:val="18"/>
                </w:rPr>
                <w:t>10760</w:t>
              </w:r>
              <w:r>
                <w:rPr>
                  <w:sz w:val="18"/>
                  <w:lang w:val="en-US"/>
                </w:rPr>
                <w:t>–</w:t>
              </w:r>
              <w:r w:rsidRPr="00CB528B">
                <w:rPr>
                  <w:sz w:val="18"/>
                  <w:szCs w:val="18"/>
                </w:rPr>
                <w:t>11080</w:t>
              </w:r>
            </w:ins>
          </w:p>
        </w:tc>
      </w:tr>
      <w:tr w:rsidR="00A15080" w14:paraId="6527CD80" w14:textId="77777777" w:rsidTr="002D5D5E">
        <w:trPr>
          <w:trHeight w:val="187"/>
          <w:ins w:id="5634" w:author="ZTE-Ma Zhifeng" w:date="2024-08-26T21:42: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27BA6D" w14:textId="77777777" w:rsidR="00A15080" w:rsidRDefault="00A15080" w:rsidP="002D5D5E">
            <w:pPr>
              <w:pStyle w:val="TAL"/>
              <w:rPr>
                <w:ins w:id="5635" w:author="ZTE-Ma Zhifeng" w:date="2024-08-26T21:42:00Z"/>
                <w:lang w:val="en-US"/>
              </w:rPr>
            </w:pPr>
            <w:ins w:id="5636" w:author="ZTE-Ma Zhifeng" w:date="2024-08-26T21:42:00Z">
              <w:r>
                <w:t>NOTE :</w:t>
              </w:r>
              <w:r>
                <w:tab/>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w:t>
              </w:r>
              <w:r w:rsidRPr="004D6DE3">
                <w:t>The lowest even order and lowest odd order IMD MSDs shall be considered.</w:t>
              </w:r>
            </w:ins>
          </w:p>
        </w:tc>
      </w:tr>
    </w:tbl>
    <w:p w14:paraId="4303828A" w14:textId="77777777" w:rsidR="00A15080" w:rsidRDefault="00A15080" w:rsidP="00A15080">
      <w:pPr>
        <w:rPr>
          <w:ins w:id="5637" w:author="ZTE-Ma Zhifeng" w:date="2024-08-26T21:42:00Z"/>
          <w:rFonts w:ascii="Arial" w:hAnsi="Arial" w:cs="Arial"/>
          <w:b/>
        </w:rPr>
      </w:pPr>
    </w:p>
    <w:p w14:paraId="78B3B634" w14:textId="77777777" w:rsidR="00A15080" w:rsidRPr="00966AC5" w:rsidRDefault="00A15080" w:rsidP="00A15080">
      <w:pPr>
        <w:rPr>
          <w:ins w:id="5638" w:author="ZTE-Ma Zhifeng" w:date="2024-08-26T21:42:00Z"/>
          <w:rFonts w:eastAsia="MS Mincho"/>
        </w:rPr>
      </w:pPr>
      <w:ins w:id="5639" w:author="ZTE-Ma Zhifeng" w:date="2024-08-26T21:42:00Z">
        <w:r w:rsidRPr="00966AC5">
          <w:rPr>
            <w:rFonts w:eastAsia="MS Mincho"/>
          </w:rPr>
          <w:t xml:space="preserve">Based on the above table, </w:t>
        </w:r>
        <w:r>
          <w:t xml:space="preserve">no IMD produced by UL </w:t>
        </w:r>
        <w:r w:rsidRPr="00966AC5">
          <w:rPr>
            <w:rFonts w:eastAsia="MS Mincho"/>
          </w:rPr>
          <w:t>CA_n1A-n7A</w:t>
        </w:r>
        <w:r>
          <w:t xml:space="preserve"> will fall into the n3 Rx band.</w:t>
        </w:r>
      </w:ins>
    </w:p>
    <w:p w14:paraId="2161F36F" w14:textId="444FF914" w:rsidR="00A15080" w:rsidRPr="00A15080" w:rsidRDefault="00A15080">
      <w:pPr>
        <w:pStyle w:val="TH"/>
        <w:rPr>
          <w:ins w:id="5640" w:author="ZTE-Ma Zhifeng" w:date="2024-08-26T21:42:00Z"/>
          <w:rFonts w:cs="Arial"/>
          <w:b w:val="0"/>
          <w:rPrChange w:id="5641" w:author="ZTE-Ma Zhifeng" w:date="2024-08-26T21:44:00Z">
            <w:rPr>
              <w:ins w:id="5642" w:author="ZTE-Ma Zhifeng" w:date="2024-08-26T21:42:00Z"/>
              <w:rFonts w:ascii="Arial" w:hAnsi="Arial" w:cs="Arial"/>
              <w:b/>
              <w:lang w:eastAsia="zh-CN"/>
            </w:rPr>
          </w:rPrChange>
        </w:rPr>
        <w:pPrChange w:id="5643" w:author="ZTE-Ma Zhifeng" w:date="2024-08-26T21:44:00Z">
          <w:pPr>
            <w:keepNext/>
            <w:keepLines/>
            <w:spacing w:before="60"/>
            <w:jc w:val="center"/>
          </w:pPr>
        </w:pPrChange>
      </w:pPr>
      <w:ins w:id="5644" w:author="ZTE-Ma Zhifeng" w:date="2024-08-26T21:42:00Z">
        <w:r w:rsidRPr="00A15080">
          <w:rPr>
            <w:rFonts w:cs="Arial"/>
            <w:rPrChange w:id="5645" w:author="ZTE-Ma Zhifeng" w:date="2024-08-26T21:44:00Z">
              <w:rPr>
                <w:rFonts w:cs="Arial"/>
                <w:b/>
                <w:lang w:eastAsia="zh-CN"/>
              </w:rPr>
            </w:rPrChange>
          </w:rPr>
          <w:t>Table 5.</w:t>
        </w:r>
      </w:ins>
      <w:ins w:id="5646" w:author="ZTE-Ma Zhifeng" w:date="2024-08-26T21:48:00Z">
        <w:r>
          <w:rPr>
            <w:rFonts w:cs="Arial"/>
          </w:rPr>
          <w:t>9</w:t>
        </w:r>
      </w:ins>
      <w:ins w:id="5647" w:author="ZTE-Ma Zhifeng" w:date="2024-08-26T21:42:00Z">
        <w:r w:rsidRPr="00A15080">
          <w:rPr>
            <w:rFonts w:cs="Arial"/>
            <w:rPrChange w:id="5648" w:author="ZTE-Ma Zhifeng" w:date="2024-08-26T21:44:00Z">
              <w:rPr>
                <w:rFonts w:cs="Arial"/>
                <w:b/>
                <w:lang w:eastAsia="zh-CN"/>
              </w:rPr>
            </w:rPrChange>
          </w:rPr>
          <w:t>.2.1.1-3: Two UL bands IMD analysis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Change w:id="5649">
          <w:tblGrid>
            <w:gridCol w:w="2885"/>
            <w:gridCol w:w="1800"/>
            <w:gridCol w:w="1749"/>
            <w:gridCol w:w="1620"/>
            <w:gridCol w:w="1799"/>
          </w:tblGrid>
        </w:tblGridChange>
      </w:tblGrid>
      <w:tr w:rsidR="00A15080" w:rsidRPr="00966AC5" w14:paraId="56D9E38D" w14:textId="77777777" w:rsidTr="002D5D5E">
        <w:trPr>
          <w:trHeight w:val="266"/>
          <w:ins w:id="5650" w:author="ZTE-Ma Zhifeng" w:date="2024-08-26T21:4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5C4BD9E" w14:textId="77777777" w:rsidR="00A15080" w:rsidRPr="00966AC5" w:rsidRDefault="00A15080" w:rsidP="002D5D5E">
            <w:pPr>
              <w:pStyle w:val="TAH"/>
              <w:rPr>
                <w:ins w:id="5651" w:author="ZTE-Ma Zhifeng" w:date="2024-08-26T21:42:00Z"/>
                <w:b w:val="0"/>
                <w:lang w:val="en-US"/>
              </w:rPr>
            </w:pPr>
            <w:ins w:id="5652" w:author="ZTE-Ma Zhifeng" w:date="2024-08-26T21:42:00Z">
              <w:r w:rsidRPr="00966AC5">
                <w:t>UE UL carriers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AB3D80" w14:textId="77777777" w:rsidR="00A15080" w:rsidRPr="00966AC5" w:rsidRDefault="00A15080" w:rsidP="002D5D5E">
            <w:pPr>
              <w:pStyle w:val="TAH"/>
              <w:rPr>
                <w:ins w:id="5653" w:author="ZTE-Ma Zhifeng" w:date="2024-08-26T21:42:00Z"/>
              </w:rPr>
            </w:pPr>
            <w:ins w:id="5654" w:author="ZTE-Ma Zhifeng" w:date="2024-08-26T21:42:00Z">
              <w:r w:rsidRPr="00966AC5">
                <w:t>f</w:t>
              </w:r>
              <w:r w:rsidRPr="00966AC5">
                <w:rPr>
                  <w:vertAlign w:val="subscript"/>
                </w:rPr>
                <w:t>x_low</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F632EF0" w14:textId="77777777" w:rsidR="00A15080" w:rsidRPr="00966AC5" w:rsidRDefault="00A15080" w:rsidP="002D5D5E">
            <w:pPr>
              <w:pStyle w:val="TAH"/>
              <w:rPr>
                <w:ins w:id="5655" w:author="ZTE-Ma Zhifeng" w:date="2024-08-26T21:42:00Z"/>
              </w:rPr>
            </w:pPr>
            <w:ins w:id="5656" w:author="ZTE-Ma Zhifeng" w:date="2024-08-26T21:42:00Z">
              <w:r w:rsidRPr="00966AC5">
                <w:t>f</w:t>
              </w:r>
              <w:r w:rsidRPr="00966AC5">
                <w:rPr>
                  <w:vertAlign w:val="subscript"/>
                </w:rPr>
                <w:t>x_high</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0CAC6A" w14:textId="77777777" w:rsidR="00A15080" w:rsidRPr="00966AC5" w:rsidRDefault="00A15080" w:rsidP="002D5D5E">
            <w:pPr>
              <w:pStyle w:val="TAH"/>
              <w:rPr>
                <w:ins w:id="5657" w:author="ZTE-Ma Zhifeng" w:date="2024-08-26T21:42:00Z"/>
              </w:rPr>
            </w:pPr>
            <w:ins w:id="5658" w:author="ZTE-Ma Zhifeng" w:date="2024-08-26T21:42:00Z">
              <w:r w:rsidRPr="00966AC5">
                <w:t>f</w:t>
              </w:r>
              <w:r w:rsidRPr="00966AC5">
                <w:rPr>
                  <w:vertAlign w:val="subscript"/>
                </w:rPr>
                <w:t>y_low</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3F48D5" w14:textId="77777777" w:rsidR="00A15080" w:rsidRPr="00966AC5" w:rsidRDefault="00A15080" w:rsidP="002D5D5E">
            <w:pPr>
              <w:pStyle w:val="TAH"/>
              <w:rPr>
                <w:ins w:id="5659" w:author="ZTE-Ma Zhifeng" w:date="2024-08-26T21:42:00Z"/>
              </w:rPr>
            </w:pPr>
            <w:ins w:id="5660" w:author="ZTE-Ma Zhifeng" w:date="2024-08-26T21:42:00Z">
              <w:r w:rsidRPr="00966AC5">
                <w:t>f</w:t>
              </w:r>
              <w:r w:rsidRPr="00966AC5">
                <w:rPr>
                  <w:vertAlign w:val="subscript"/>
                </w:rPr>
                <w:t>y_high</w:t>
              </w:r>
            </w:ins>
          </w:p>
        </w:tc>
      </w:tr>
      <w:tr w:rsidR="00A15080" w:rsidRPr="00966AC5" w14:paraId="7EC248AD" w14:textId="77777777" w:rsidTr="002D5D5E">
        <w:trPr>
          <w:trHeight w:val="187"/>
          <w:ins w:id="5661" w:author="ZTE-Ma Zhifeng" w:date="2024-08-26T21:4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FB7FB2" w14:textId="77777777" w:rsidR="00A15080" w:rsidRPr="00966AC5" w:rsidRDefault="00A15080" w:rsidP="002D5D5E">
            <w:pPr>
              <w:pStyle w:val="TAL"/>
              <w:rPr>
                <w:ins w:id="5662" w:author="ZTE-Ma Zhifeng" w:date="2024-08-26T21:42:00Z"/>
              </w:rPr>
            </w:pPr>
            <w:ins w:id="5663" w:author="ZTE-Ma Zhifeng" w:date="2024-08-26T21:42:00Z">
              <w:r w:rsidRPr="00966AC5">
                <w:t>2nd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E5EC9F2" w14:textId="77777777" w:rsidR="00A15080" w:rsidRPr="00966AC5" w:rsidRDefault="00A15080" w:rsidP="002D5D5E">
            <w:pPr>
              <w:pStyle w:val="TAL"/>
              <w:jc w:val="center"/>
              <w:rPr>
                <w:ins w:id="5664" w:author="ZTE-Ma Zhifeng" w:date="2024-08-26T21:42:00Z"/>
                <w:lang w:val="en-US"/>
              </w:rPr>
            </w:pPr>
            <w:ins w:id="5665" w:author="ZTE-Ma Zhifeng" w:date="2024-08-26T21:42:00Z">
              <w:r w:rsidRPr="00966AC5">
                <w:rPr>
                  <w:lang w:val="en-US"/>
                </w:rPr>
                <w:t>|</w:t>
              </w:r>
              <w:r w:rsidRPr="00966AC5">
                <w:rPr>
                  <w:lang w:eastAsia="zh-CN"/>
                </w:rPr>
                <w:t>f</w:t>
              </w:r>
              <w:r w:rsidRPr="00966AC5">
                <w:rPr>
                  <w:vertAlign w:val="subscript"/>
                  <w:lang w:eastAsia="zh-CN"/>
                </w:rPr>
                <w:t>y</w:t>
              </w:r>
              <w:r w:rsidRPr="00966AC5">
                <w:rPr>
                  <w:vertAlign w:val="subscript"/>
                  <w:lang w:val="en-US"/>
                </w:rPr>
                <w:t>_low</w:t>
              </w:r>
              <w:r w:rsidRPr="00966AC5">
                <w:rPr>
                  <w:lang w:val="en-US"/>
                </w:rPr>
                <w:t xml:space="preserve"> – f</w:t>
              </w:r>
              <w:r w:rsidRPr="00966AC5">
                <w:rPr>
                  <w:vertAlign w:val="subscript"/>
                  <w:lang w:val="en-US"/>
                </w:rPr>
                <w:t>x_high</w:t>
              </w:r>
              <w:r w:rsidRPr="00966AC5">
                <w:rPr>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763389" w14:textId="77777777" w:rsidR="00A15080" w:rsidRPr="00966AC5" w:rsidRDefault="00A15080" w:rsidP="002D5D5E">
            <w:pPr>
              <w:pStyle w:val="TAL"/>
              <w:jc w:val="center"/>
              <w:rPr>
                <w:ins w:id="5666" w:author="ZTE-Ma Zhifeng" w:date="2024-08-26T21:42:00Z"/>
                <w:lang w:val="en-US"/>
              </w:rPr>
            </w:pPr>
            <w:ins w:id="5667" w:author="ZTE-Ma Zhifeng" w:date="2024-08-26T21:42:00Z">
              <w:r w:rsidRPr="00966AC5">
                <w:rPr>
                  <w:lang w:val="en-US"/>
                </w:rPr>
                <w:t>|f</w:t>
              </w:r>
              <w:r w:rsidRPr="00966AC5">
                <w:rPr>
                  <w:vertAlign w:val="subscript"/>
                  <w:lang w:val="en-US"/>
                </w:rPr>
                <w:t>y_high</w:t>
              </w:r>
              <w:r w:rsidRPr="00966AC5">
                <w:rPr>
                  <w:lang w:val="en-US"/>
                </w:rPr>
                <w:t xml:space="preserve"> – f</w:t>
              </w:r>
              <w:r w:rsidRPr="00966AC5">
                <w:rPr>
                  <w:vertAlign w:val="subscript"/>
                  <w:lang w:val="en-US"/>
                </w:rPr>
                <w:t>x_low</w:t>
              </w:r>
              <w:r w:rsidRPr="00966AC5">
                <w:rPr>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A3FAE4" w14:textId="77777777" w:rsidR="00A15080" w:rsidRPr="00966AC5" w:rsidRDefault="00A15080" w:rsidP="002D5D5E">
            <w:pPr>
              <w:pStyle w:val="TAL"/>
              <w:jc w:val="center"/>
              <w:rPr>
                <w:ins w:id="5668" w:author="ZTE-Ma Zhifeng" w:date="2024-08-26T21:42:00Z"/>
                <w:lang w:val="en-US"/>
              </w:rPr>
            </w:pPr>
            <w:ins w:id="5669" w:author="ZTE-Ma Zhifeng" w:date="2024-08-26T21:42:00Z">
              <w:r w:rsidRPr="00966AC5">
                <w:rPr>
                  <w:lang w:val="en-US"/>
                </w:rPr>
                <w:t>|f</w:t>
              </w:r>
              <w:r w:rsidRPr="00966AC5">
                <w:rPr>
                  <w:vertAlign w:val="subscript"/>
                  <w:lang w:val="en-US"/>
                </w:rPr>
                <w:t>y_low</w:t>
              </w:r>
              <w:r w:rsidRPr="00966AC5">
                <w:rPr>
                  <w:lang w:val="en-US"/>
                </w:rPr>
                <w:t xml:space="preserve"> + f</w:t>
              </w:r>
              <w:r w:rsidRPr="00966AC5">
                <w:rPr>
                  <w:vertAlign w:val="subscript"/>
                  <w:lang w:val="en-US"/>
                </w:rPr>
                <w:t>x_low</w:t>
              </w:r>
              <w:r w:rsidRPr="00966AC5">
                <w:rPr>
                  <w:lang w:val="en-US"/>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7DCDACA" w14:textId="77777777" w:rsidR="00A15080" w:rsidRPr="00966AC5" w:rsidRDefault="00A15080" w:rsidP="002D5D5E">
            <w:pPr>
              <w:pStyle w:val="TAL"/>
              <w:jc w:val="center"/>
              <w:rPr>
                <w:ins w:id="5670" w:author="ZTE-Ma Zhifeng" w:date="2024-08-26T21:42:00Z"/>
                <w:lang w:val="en-US"/>
              </w:rPr>
            </w:pPr>
            <w:ins w:id="5671" w:author="ZTE-Ma Zhifeng" w:date="2024-08-26T21:42:00Z">
              <w:r w:rsidRPr="00966AC5">
                <w:rPr>
                  <w:lang w:val="en-US"/>
                </w:rPr>
                <w:t>|f</w:t>
              </w:r>
              <w:r w:rsidRPr="00966AC5">
                <w:rPr>
                  <w:vertAlign w:val="subscript"/>
                  <w:lang w:val="en-US"/>
                </w:rPr>
                <w:t>y_high</w:t>
              </w:r>
              <w:r w:rsidRPr="00966AC5">
                <w:rPr>
                  <w:lang w:val="en-US"/>
                </w:rPr>
                <w:t xml:space="preserve"> + f</w:t>
              </w:r>
              <w:r w:rsidRPr="00966AC5">
                <w:rPr>
                  <w:vertAlign w:val="subscript"/>
                  <w:lang w:val="en-US"/>
                </w:rPr>
                <w:t>x_high</w:t>
              </w:r>
              <w:r w:rsidRPr="00966AC5">
                <w:rPr>
                  <w:lang w:val="en-US"/>
                </w:rPr>
                <w:t>|</w:t>
              </w:r>
            </w:ins>
          </w:p>
        </w:tc>
      </w:tr>
      <w:tr w:rsidR="00A15080" w:rsidRPr="00966AC5" w14:paraId="73A9851C" w14:textId="77777777" w:rsidTr="002D5D5E">
        <w:trPr>
          <w:trHeight w:val="187"/>
          <w:ins w:id="5672" w:author="ZTE-Ma Zhifeng" w:date="2024-08-26T21:4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6B181E" w14:textId="77777777" w:rsidR="00A15080" w:rsidRPr="00966AC5" w:rsidRDefault="00A15080" w:rsidP="002D5D5E">
            <w:pPr>
              <w:pStyle w:val="TAL"/>
              <w:rPr>
                <w:ins w:id="5673" w:author="ZTE-Ma Zhifeng" w:date="2024-08-26T21:42:00Z"/>
                <w:lang w:val="en-US"/>
              </w:rPr>
            </w:pPr>
            <w:ins w:id="5674" w:author="ZTE-Ma Zhifeng" w:date="2024-08-26T21:42:00Z">
              <w:r w:rsidRPr="00966AC5">
                <w:rPr>
                  <w:lang w:val="en-US"/>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D894017" w14:textId="77777777" w:rsidR="00A15080" w:rsidRPr="00966AC5" w:rsidRDefault="00A15080" w:rsidP="002D5D5E">
            <w:pPr>
              <w:keepNext/>
              <w:keepLines/>
              <w:spacing w:after="0"/>
              <w:jc w:val="center"/>
              <w:rPr>
                <w:ins w:id="5675" w:author="ZTE-Ma Zhifeng" w:date="2024-08-26T21:42:00Z"/>
                <w:sz w:val="18"/>
                <w:lang w:val="en-US"/>
              </w:rPr>
            </w:pPr>
            <w:ins w:id="5676" w:author="ZTE-Ma Zhifeng" w:date="2024-08-26T21:42:00Z">
              <w:r w:rsidRPr="00966AC5">
                <w:rPr>
                  <w:sz w:val="18"/>
                  <w:szCs w:val="18"/>
                </w:rPr>
                <w:t>1320</w:t>
              </w:r>
              <w:r w:rsidRPr="00966AC5">
                <w:rPr>
                  <w:sz w:val="18"/>
                  <w:lang w:val="en-US"/>
                </w:rPr>
                <w:t>–</w:t>
              </w:r>
              <w:r w:rsidRPr="00966AC5">
                <w:rPr>
                  <w:sz w:val="18"/>
                  <w:szCs w:val="18"/>
                </w:rPr>
                <w:t>1880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6CA2AC" w14:textId="77777777" w:rsidR="00A15080" w:rsidRPr="00966AC5" w:rsidRDefault="00A15080" w:rsidP="002D5D5E">
            <w:pPr>
              <w:keepNext/>
              <w:keepLines/>
              <w:spacing w:after="0"/>
              <w:jc w:val="center"/>
              <w:rPr>
                <w:ins w:id="5677" w:author="ZTE-Ma Zhifeng" w:date="2024-08-26T21:42:00Z"/>
                <w:sz w:val="18"/>
                <w:lang w:val="en-US"/>
              </w:rPr>
            </w:pPr>
            <w:ins w:id="5678" w:author="ZTE-Ma Zhifeng" w:date="2024-08-26T21:42:00Z">
              <w:r w:rsidRPr="00966AC5">
                <w:rPr>
                  <w:sz w:val="18"/>
                  <w:szCs w:val="18"/>
                </w:rPr>
                <w:t>5220</w:t>
              </w:r>
              <w:r w:rsidRPr="00966AC5">
                <w:rPr>
                  <w:sz w:val="18"/>
                  <w:lang w:val="en-US"/>
                </w:rPr>
                <w:t>–</w:t>
              </w:r>
              <w:r w:rsidRPr="00966AC5">
                <w:rPr>
                  <w:sz w:val="18"/>
                  <w:szCs w:val="18"/>
                </w:rPr>
                <w:t>5780</w:t>
              </w:r>
            </w:ins>
          </w:p>
        </w:tc>
      </w:tr>
      <w:tr w:rsidR="00A15080" w:rsidRPr="00966AC5" w14:paraId="24D02F55" w14:textId="77777777" w:rsidTr="002D5D5E">
        <w:trPr>
          <w:trHeight w:val="187"/>
          <w:ins w:id="5679" w:author="ZTE-Ma Zhifeng" w:date="2024-08-26T21:4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648133" w14:textId="77777777" w:rsidR="00A15080" w:rsidRPr="00966AC5" w:rsidRDefault="00A15080" w:rsidP="002D5D5E">
            <w:pPr>
              <w:pStyle w:val="TAL"/>
              <w:rPr>
                <w:ins w:id="5680" w:author="ZTE-Ma Zhifeng" w:date="2024-08-26T21:42:00Z"/>
                <w:lang w:val="en-US"/>
              </w:rPr>
            </w:pPr>
            <w:ins w:id="5681" w:author="ZTE-Ma Zhifeng" w:date="2024-08-26T21:42:00Z">
              <w:r w:rsidRPr="00966AC5">
                <w:rPr>
                  <w:lang w:eastAsia="zh-CN"/>
                </w:rPr>
                <w:t>Two-tone</w:t>
              </w:r>
              <w:r w:rsidRPr="00966AC5">
                <w:rPr>
                  <w:lang w:val="en-US"/>
                </w:rPr>
                <w:t xml:space="preserve"> 3</w:t>
              </w:r>
              <w:r w:rsidRPr="00966AC5">
                <w:rPr>
                  <w:vertAlign w:val="superscript"/>
                  <w:lang w:val="en-US"/>
                </w:rPr>
                <w:t>rd</w:t>
              </w:r>
              <w:r w:rsidRPr="00966AC5">
                <w:rPr>
                  <w:lang w:val="en-US"/>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FBD6F73" w14:textId="77777777" w:rsidR="00A15080" w:rsidRPr="00966AC5" w:rsidRDefault="00A15080" w:rsidP="002D5D5E">
            <w:pPr>
              <w:pStyle w:val="TAL"/>
              <w:jc w:val="center"/>
              <w:rPr>
                <w:ins w:id="5682" w:author="ZTE-Ma Zhifeng" w:date="2024-08-26T21:42:00Z"/>
                <w:lang w:val="en-US"/>
              </w:rPr>
            </w:pPr>
            <w:ins w:id="5683" w:author="ZTE-Ma Zhifeng" w:date="2024-08-26T21:42:00Z">
              <w:r w:rsidRPr="00966AC5">
                <w:rPr>
                  <w:lang w:val="en-US"/>
                </w:rPr>
                <w:t>|2*f</w:t>
              </w:r>
              <w:r w:rsidRPr="00966AC5">
                <w:rPr>
                  <w:vertAlign w:val="subscript"/>
                  <w:lang w:val="en-US"/>
                </w:rPr>
                <w:t>x_low</w:t>
              </w:r>
              <w:r w:rsidRPr="00966AC5">
                <w:rPr>
                  <w:lang w:val="en-US"/>
                </w:rPr>
                <w:t xml:space="preserve"> – f</w:t>
              </w:r>
              <w:r w:rsidRPr="00966AC5">
                <w:rPr>
                  <w:vertAlign w:val="subscript"/>
                  <w:lang w:val="en-US"/>
                </w:rPr>
                <w:t>y_high</w:t>
              </w:r>
              <w:r w:rsidRPr="00966AC5">
                <w:rPr>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169542A" w14:textId="77777777" w:rsidR="00A15080" w:rsidRPr="00966AC5" w:rsidRDefault="00A15080" w:rsidP="002D5D5E">
            <w:pPr>
              <w:pStyle w:val="TAL"/>
              <w:jc w:val="center"/>
              <w:rPr>
                <w:ins w:id="5684" w:author="ZTE-Ma Zhifeng" w:date="2024-08-26T21:42:00Z"/>
                <w:lang w:val="en-US"/>
              </w:rPr>
            </w:pPr>
            <w:ins w:id="5685" w:author="ZTE-Ma Zhifeng" w:date="2024-08-26T21:42:00Z">
              <w:r w:rsidRPr="00966AC5">
                <w:rPr>
                  <w:lang w:val="en-US"/>
                </w:rPr>
                <w:t>|2*f</w:t>
              </w:r>
              <w:r w:rsidRPr="00966AC5">
                <w:rPr>
                  <w:vertAlign w:val="subscript"/>
                  <w:lang w:val="en-US"/>
                </w:rPr>
                <w:t>x_high</w:t>
              </w:r>
              <w:r w:rsidRPr="00966AC5">
                <w:rPr>
                  <w:lang w:val="en-US"/>
                </w:rPr>
                <w:t xml:space="preserve"> – f</w:t>
              </w:r>
              <w:r w:rsidRPr="00966AC5">
                <w:rPr>
                  <w:vertAlign w:val="subscript"/>
                  <w:lang w:val="en-US"/>
                </w:rPr>
                <w:t>y_low</w:t>
              </w:r>
              <w:r w:rsidRPr="00966AC5">
                <w:rPr>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0CE8A61" w14:textId="77777777" w:rsidR="00A15080" w:rsidRPr="00966AC5" w:rsidRDefault="00A15080" w:rsidP="002D5D5E">
            <w:pPr>
              <w:pStyle w:val="TAL"/>
              <w:jc w:val="center"/>
              <w:rPr>
                <w:ins w:id="5686" w:author="ZTE-Ma Zhifeng" w:date="2024-08-26T21:42:00Z"/>
                <w:lang w:val="en-US"/>
              </w:rPr>
            </w:pPr>
            <w:ins w:id="5687" w:author="ZTE-Ma Zhifeng" w:date="2024-08-26T21:42:00Z">
              <w:r w:rsidRPr="00966AC5">
                <w:rPr>
                  <w:lang w:val="en-US"/>
                </w:rPr>
                <w:t>|2*f</w:t>
              </w:r>
              <w:r w:rsidRPr="00966AC5">
                <w:rPr>
                  <w:vertAlign w:val="subscript"/>
                  <w:lang w:val="en-US"/>
                </w:rPr>
                <w:t>y_low</w:t>
              </w:r>
              <w:r w:rsidRPr="00966AC5">
                <w:rPr>
                  <w:lang w:val="en-US"/>
                </w:rPr>
                <w:t xml:space="preserve"> – f</w:t>
              </w:r>
              <w:r w:rsidRPr="00966AC5">
                <w:rPr>
                  <w:vertAlign w:val="subscript"/>
                  <w:lang w:val="en-US"/>
                </w:rPr>
                <w:t>x_high</w:t>
              </w:r>
              <w:r w:rsidRPr="00966AC5">
                <w:rPr>
                  <w:lang w:val="en-US"/>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E9F6AC7" w14:textId="77777777" w:rsidR="00A15080" w:rsidRPr="00966AC5" w:rsidRDefault="00A15080" w:rsidP="002D5D5E">
            <w:pPr>
              <w:pStyle w:val="TAL"/>
              <w:jc w:val="center"/>
              <w:rPr>
                <w:ins w:id="5688" w:author="ZTE-Ma Zhifeng" w:date="2024-08-26T21:42:00Z"/>
                <w:lang w:val="en-US"/>
              </w:rPr>
            </w:pPr>
            <w:ins w:id="5689" w:author="ZTE-Ma Zhifeng" w:date="2024-08-26T21:42:00Z">
              <w:r w:rsidRPr="00966AC5">
                <w:rPr>
                  <w:lang w:val="en-US"/>
                </w:rPr>
                <w:t>|2*f</w:t>
              </w:r>
              <w:r w:rsidRPr="00966AC5">
                <w:rPr>
                  <w:vertAlign w:val="subscript"/>
                  <w:lang w:val="en-US"/>
                </w:rPr>
                <w:t>y_high</w:t>
              </w:r>
              <w:r w:rsidRPr="00966AC5">
                <w:rPr>
                  <w:lang w:val="en-US"/>
                </w:rPr>
                <w:t xml:space="preserve"> – f</w:t>
              </w:r>
              <w:r w:rsidRPr="00966AC5">
                <w:rPr>
                  <w:vertAlign w:val="subscript"/>
                  <w:lang w:val="en-US"/>
                </w:rPr>
                <w:t>x_low</w:t>
              </w:r>
              <w:r w:rsidRPr="00966AC5">
                <w:rPr>
                  <w:lang w:val="en-US"/>
                </w:rPr>
                <w:t>|</w:t>
              </w:r>
            </w:ins>
          </w:p>
        </w:tc>
      </w:tr>
      <w:tr w:rsidR="00A15080" w:rsidRPr="00966AC5" w14:paraId="60271C5C" w14:textId="77777777" w:rsidTr="002D5D5E">
        <w:trPr>
          <w:trHeight w:val="187"/>
          <w:ins w:id="5690" w:author="ZTE-Ma Zhifeng" w:date="2024-08-26T21:4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1B49DF4" w14:textId="77777777" w:rsidR="00A15080" w:rsidRPr="00966AC5" w:rsidRDefault="00A15080" w:rsidP="002D5D5E">
            <w:pPr>
              <w:pStyle w:val="TAL"/>
              <w:rPr>
                <w:ins w:id="5691" w:author="ZTE-Ma Zhifeng" w:date="2024-08-26T21:42:00Z"/>
                <w:lang w:val="en-US"/>
              </w:rPr>
            </w:pPr>
            <w:ins w:id="5692" w:author="ZTE-Ma Zhifeng" w:date="2024-08-26T21:42:00Z">
              <w:r w:rsidRPr="00966AC5">
                <w:rPr>
                  <w:lang w:val="en-US"/>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91C7DD1" w14:textId="77777777" w:rsidR="00A15080" w:rsidRPr="00966AC5" w:rsidRDefault="00A15080" w:rsidP="002D5D5E">
            <w:pPr>
              <w:keepNext/>
              <w:keepLines/>
              <w:spacing w:after="0"/>
              <w:jc w:val="center"/>
              <w:rPr>
                <w:ins w:id="5693" w:author="ZTE-Ma Zhifeng" w:date="2024-08-26T21:42:00Z"/>
                <w:sz w:val="18"/>
                <w:lang w:val="en-US"/>
              </w:rPr>
            </w:pPr>
            <w:ins w:id="5694" w:author="ZTE-Ma Zhifeng" w:date="2024-08-26T21:42:00Z">
              <w:r w:rsidRPr="00966AC5">
                <w:rPr>
                  <w:sz w:val="18"/>
                  <w:szCs w:val="18"/>
                </w:rPr>
                <w:t>40</w:t>
              </w:r>
              <w:r w:rsidRPr="00966AC5">
                <w:rPr>
                  <w:sz w:val="18"/>
                  <w:lang w:val="en-US"/>
                </w:rPr>
                <w:t>–</w:t>
              </w:r>
              <w:r w:rsidRPr="00966AC5">
                <w:rPr>
                  <w:sz w:val="18"/>
                  <w:szCs w:val="18"/>
                </w:rPr>
                <w:t>660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513B583" w14:textId="77777777" w:rsidR="00A15080" w:rsidRPr="00966AC5" w:rsidRDefault="00A15080" w:rsidP="002D5D5E">
            <w:pPr>
              <w:keepNext/>
              <w:keepLines/>
              <w:spacing w:after="0"/>
              <w:jc w:val="center"/>
              <w:rPr>
                <w:ins w:id="5695" w:author="ZTE-Ma Zhifeng" w:date="2024-08-26T21:42:00Z"/>
                <w:sz w:val="18"/>
                <w:lang w:val="en-US"/>
              </w:rPr>
            </w:pPr>
            <w:ins w:id="5696" w:author="ZTE-Ma Zhifeng" w:date="2024-08-26T21:42:00Z">
              <w:r w:rsidRPr="00966AC5">
                <w:rPr>
                  <w:sz w:val="18"/>
                  <w:szCs w:val="18"/>
                </w:rPr>
                <w:t>4620</w:t>
              </w:r>
              <w:r w:rsidRPr="00966AC5">
                <w:rPr>
                  <w:sz w:val="18"/>
                  <w:lang w:val="en-US"/>
                </w:rPr>
                <w:t>–</w:t>
              </w:r>
              <w:r w:rsidRPr="00966AC5">
                <w:rPr>
                  <w:sz w:val="18"/>
                  <w:szCs w:val="18"/>
                </w:rPr>
                <w:t>5680</w:t>
              </w:r>
            </w:ins>
          </w:p>
        </w:tc>
      </w:tr>
      <w:tr w:rsidR="00A15080" w:rsidRPr="00966AC5" w14:paraId="37360CE2" w14:textId="77777777" w:rsidTr="002D5D5E">
        <w:trPr>
          <w:trHeight w:val="187"/>
          <w:ins w:id="5697" w:author="ZTE-Ma Zhifeng" w:date="2024-08-26T21:4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777D0FC" w14:textId="77777777" w:rsidR="00A15080" w:rsidRPr="00966AC5" w:rsidRDefault="00A15080" w:rsidP="002D5D5E">
            <w:pPr>
              <w:pStyle w:val="TAL"/>
              <w:rPr>
                <w:ins w:id="5698" w:author="ZTE-Ma Zhifeng" w:date="2024-08-26T21:42:00Z"/>
                <w:lang w:val="en-US"/>
              </w:rPr>
            </w:pPr>
            <w:ins w:id="5699" w:author="ZTE-Ma Zhifeng" w:date="2024-08-26T21:42:00Z">
              <w:r w:rsidRPr="00966AC5">
                <w:rPr>
                  <w:lang w:eastAsia="zh-CN"/>
                </w:rPr>
                <w:t>Two-tone</w:t>
              </w:r>
              <w:r w:rsidRPr="00966AC5">
                <w:rPr>
                  <w:lang w:val="en-US"/>
                </w:rPr>
                <w:t xml:space="preserve"> 3</w:t>
              </w:r>
              <w:r w:rsidRPr="00966AC5">
                <w:rPr>
                  <w:vertAlign w:val="superscript"/>
                  <w:lang w:val="en-US"/>
                </w:rPr>
                <w:t>rd</w:t>
              </w:r>
              <w:r w:rsidRPr="00966AC5">
                <w:rPr>
                  <w:lang w:val="en-US"/>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A992C0A" w14:textId="77777777" w:rsidR="00A15080" w:rsidRPr="00966AC5" w:rsidRDefault="00A15080" w:rsidP="002D5D5E">
            <w:pPr>
              <w:pStyle w:val="TAL"/>
              <w:jc w:val="center"/>
              <w:rPr>
                <w:ins w:id="5700" w:author="ZTE-Ma Zhifeng" w:date="2024-08-26T21:42:00Z"/>
                <w:lang w:val="en-US"/>
              </w:rPr>
            </w:pPr>
            <w:ins w:id="5701" w:author="ZTE-Ma Zhifeng" w:date="2024-08-26T21:42:00Z">
              <w:r w:rsidRPr="00966AC5">
                <w:rPr>
                  <w:lang w:val="en-US"/>
                </w:rPr>
                <w:t>|2*f</w:t>
              </w:r>
              <w:r w:rsidRPr="00966AC5">
                <w:rPr>
                  <w:vertAlign w:val="subscript"/>
                  <w:lang w:val="en-US"/>
                </w:rPr>
                <w:t>x_low</w:t>
              </w:r>
              <w:r w:rsidRPr="00966AC5">
                <w:rPr>
                  <w:lang w:val="en-US"/>
                </w:rPr>
                <w:t xml:space="preserve"> + f</w:t>
              </w:r>
              <w:r w:rsidRPr="00966AC5">
                <w:rPr>
                  <w:vertAlign w:val="subscript"/>
                  <w:lang w:val="en-US"/>
                </w:rPr>
                <w:t>y_low</w:t>
              </w:r>
              <w:r w:rsidRPr="00966AC5">
                <w:rPr>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13B42F7" w14:textId="77777777" w:rsidR="00A15080" w:rsidRPr="00966AC5" w:rsidRDefault="00A15080" w:rsidP="002D5D5E">
            <w:pPr>
              <w:pStyle w:val="TAL"/>
              <w:jc w:val="center"/>
              <w:rPr>
                <w:ins w:id="5702" w:author="ZTE-Ma Zhifeng" w:date="2024-08-26T21:42:00Z"/>
                <w:lang w:val="en-US"/>
              </w:rPr>
            </w:pPr>
            <w:ins w:id="5703" w:author="ZTE-Ma Zhifeng" w:date="2024-08-26T21:42:00Z">
              <w:r w:rsidRPr="00966AC5">
                <w:rPr>
                  <w:lang w:val="en-US"/>
                </w:rPr>
                <w:t>|2*f</w:t>
              </w:r>
              <w:r w:rsidRPr="00966AC5">
                <w:rPr>
                  <w:vertAlign w:val="subscript"/>
                  <w:lang w:val="en-US"/>
                </w:rPr>
                <w:t>x_high</w:t>
              </w:r>
              <w:r w:rsidRPr="00966AC5">
                <w:rPr>
                  <w:lang w:val="en-US"/>
                </w:rPr>
                <w:t xml:space="preserve"> + f</w:t>
              </w:r>
              <w:r w:rsidRPr="00966AC5">
                <w:rPr>
                  <w:vertAlign w:val="subscript"/>
                  <w:lang w:val="en-US"/>
                </w:rPr>
                <w:t>y_high</w:t>
              </w:r>
              <w:r w:rsidRPr="00966AC5">
                <w:rPr>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984D492" w14:textId="77777777" w:rsidR="00A15080" w:rsidRPr="00966AC5" w:rsidRDefault="00A15080" w:rsidP="002D5D5E">
            <w:pPr>
              <w:pStyle w:val="TAL"/>
              <w:jc w:val="center"/>
              <w:rPr>
                <w:ins w:id="5704" w:author="ZTE-Ma Zhifeng" w:date="2024-08-26T21:42:00Z"/>
                <w:lang w:val="en-US"/>
              </w:rPr>
            </w:pPr>
            <w:ins w:id="5705" w:author="ZTE-Ma Zhifeng" w:date="2024-08-26T21:42:00Z">
              <w:r w:rsidRPr="00966AC5">
                <w:rPr>
                  <w:lang w:val="en-US"/>
                </w:rPr>
                <w:t>|2*f</w:t>
              </w:r>
              <w:r w:rsidRPr="00966AC5">
                <w:rPr>
                  <w:vertAlign w:val="subscript"/>
                  <w:lang w:val="en-US"/>
                </w:rPr>
                <w:t>y_low</w:t>
              </w:r>
              <w:r w:rsidRPr="00966AC5">
                <w:rPr>
                  <w:lang w:val="en-US"/>
                </w:rPr>
                <w:t xml:space="preserve"> + f</w:t>
              </w:r>
              <w:r w:rsidRPr="00966AC5">
                <w:rPr>
                  <w:vertAlign w:val="subscript"/>
                  <w:lang w:val="en-US"/>
                </w:rPr>
                <w:t>x_low</w:t>
              </w:r>
              <w:r w:rsidRPr="00966AC5">
                <w:rPr>
                  <w:lang w:val="en-US"/>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7DBD2E3" w14:textId="77777777" w:rsidR="00A15080" w:rsidRPr="00966AC5" w:rsidRDefault="00A15080" w:rsidP="002D5D5E">
            <w:pPr>
              <w:pStyle w:val="TAL"/>
              <w:jc w:val="center"/>
              <w:rPr>
                <w:ins w:id="5706" w:author="ZTE-Ma Zhifeng" w:date="2024-08-26T21:42:00Z"/>
                <w:lang w:val="en-US"/>
              </w:rPr>
            </w:pPr>
            <w:ins w:id="5707" w:author="ZTE-Ma Zhifeng" w:date="2024-08-26T21:42:00Z">
              <w:r w:rsidRPr="00966AC5">
                <w:rPr>
                  <w:lang w:val="en-US"/>
                </w:rPr>
                <w:t>|2*f</w:t>
              </w:r>
              <w:r w:rsidRPr="00966AC5">
                <w:rPr>
                  <w:vertAlign w:val="subscript"/>
                  <w:lang w:val="en-US"/>
                </w:rPr>
                <w:t>y_high</w:t>
              </w:r>
              <w:r w:rsidRPr="00966AC5">
                <w:rPr>
                  <w:lang w:val="en-US"/>
                </w:rPr>
                <w:t xml:space="preserve"> + f</w:t>
              </w:r>
              <w:r w:rsidRPr="00966AC5">
                <w:rPr>
                  <w:vertAlign w:val="subscript"/>
                  <w:lang w:val="en-US"/>
                </w:rPr>
                <w:t>x_high</w:t>
              </w:r>
              <w:r w:rsidRPr="00966AC5">
                <w:rPr>
                  <w:lang w:val="en-US"/>
                </w:rPr>
                <w:t>|</w:t>
              </w:r>
            </w:ins>
          </w:p>
        </w:tc>
      </w:tr>
      <w:tr w:rsidR="00A15080" w:rsidRPr="00966AC5" w14:paraId="048EAF54" w14:textId="77777777" w:rsidTr="002D5D5E">
        <w:trPr>
          <w:trHeight w:val="187"/>
          <w:ins w:id="5708" w:author="ZTE-Ma Zhifeng" w:date="2024-08-26T21:4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F98F958" w14:textId="77777777" w:rsidR="00A15080" w:rsidRPr="00966AC5" w:rsidRDefault="00A15080" w:rsidP="002D5D5E">
            <w:pPr>
              <w:pStyle w:val="TAL"/>
              <w:rPr>
                <w:ins w:id="5709" w:author="ZTE-Ma Zhifeng" w:date="2024-08-26T21:42:00Z"/>
                <w:lang w:val="en-US"/>
              </w:rPr>
            </w:pPr>
            <w:ins w:id="5710" w:author="ZTE-Ma Zhifeng" w:date="2024-08-26T21:42:00Z">
              <w:r w:rsidRPr="00966AC5">
                <w:rPr>
                  <w:lang w:val="en-US"/>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AA26423" w14:textId="77777777" w:rsidR="00A15080" w:rsidRPr="00966AC5" w:rsidRDefault="00A15080" w:rsidP="002D5D5E">
            <w:pPr>
              <w:keepNext/>
              <w:keepLines/>
              <w:spacing w:after="0"/>
              <w:jc w:val="center"/>
              <w:rPr>
                <w:ins w:id="5711" w:author="ZTE-Ma Zhifeng" w:date="2024-08-26T21:42:00Z"/>
                <w:sz w:val="18"/>
                <w:lang w:val="en-US"/>
              </w:rPr>
            </w:pPr>
            <w:ins w:id="5712" w:author="ZTE-Ma Zhifeng" w:date="2024-08-26T21:42:00Z">
              <w:r w:rsidRPr="00966AC5">
                <w:rPr>
                  <w:sz w:val="18"/>
                  <w:szCs w:val="18"/>
                </w:rPr>
                <w:t>7140</w:t>
              </w:r>
              <w:r w:rsidRPr="00966AC5">
                <w:rPr>
                  <w:sz w:val="18"/>
                  <w:lang w:val="en-US"/>
                </w:rPr>
                <w:t>–</w:t>
              </w:r>
              <w:r w:rsidRPr="00966AC5">
                <w:rPr>
                  <w:sz w:val="18"/>
                  <w:szCs w:val="18"/>
                </w:rPr>
                <w:t>7760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E84AE9" w14:textId="77777777" w:rsidR="00A15080" w:rsidRPr="00966AC5" w:rsidRDefault="00A15080" w:rsidP="002D5D5E">
            <w:pPr>
              <w:keepNext/>
              <w:keepLines/>
              <w:spacing w:after="0"/>
              <w:jc w:val="center"/>
              <w:rPr>
                <w:ins w:id="5713" w:author="ZTE-Ma Zhifeng" w:date="2024-08-26T21:42:00Z"/>
                <w:sz w:val="18"/>
                <w:lang w:val="en-US"/>
              </w:rPr>
            </w:pPr>
            <w:ins w:id="5714" w:author="ZTE-Ma Zhifeng" w:date="2024-08-26T21:42:00Z">
              <w:r w:rsidRPr="00966AC5">
                <w:rPr>
                  <w:sz w:val="18"/>
                  <w:szCs w:val="18"/>
                </w:rPr>
                <w:t>8520</w:t>
              </w:r>
              <w:r w:rsidRPr="00966AC5">
                <w:rPr>
                  <w:sz w:val="18"/>
                  <w:lang w:val="en-US"/>
                </w:rPr>
                <w:t>–</w:t>
              </w:r>
              <w:r w:rsidRPr="00966AC5">
                <w:rPr>
                  <w:sz w:val="18"/>
                  <w:szCs w:val="18"/>
                </w:rPr>
                <w:t>9580</w:t>
              </w:r>
            </w:ins>
          </w:p>
        </w:tc>
      </w:tr>
      <w:tr w:rsidR="00A15080" w:rsidRPr="00966AC5" w14:paraId="1254AC9A" w14:textId="77777777" w:rsidTr="002D5D5E">
        <w:trPr>
          <w:trHeight w:val="187"/>
          <w:ins w:id="5715" w:author="ZTE-Ma Zhifeng" w:date="2024-08-26T21:4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0E8E575" w14:textId="77777777" w:rsidR="00A15080" w:rsidRPr="00966AC5" w:rsidRDefault="00A15080" w:rsidP="002D5D5E">
            <w:pPr>
              <w:pStyle w:val="TAL"/>
              <w:rPr>
                <w:ins w:id="5716" w:author="ZTE-Ma Zhifeng" w:date="2024-08-26T21:42:00Z"/>
                <w:lang w:val="en-US"/>
              </w:rPr>
            </w:pPr>
            <w:ins w:id="5717" w:author="ZTE-Ma Zhifeng" w:date="2024-08-26T21:42:00Z">
              <w:r w:rsidRPr="00966AC5">
                <w:rPr>
                  <w:lang w:eastAsia="zh-CN"/>
                </w:rPr>
                <w:t>Two-tone</w:t>
              </w:r>
              <w:r w:rsidRPr="00966AC5">
                <w:rPr>
                  <w:lang w:val="en-US"/>
                </w:rPr>
                <w:t xml:space="preserve"> </w:t>
              </w:r>
              <w:r w:rsidRPr="00966AC5">
                <w:rPr>
                  <w:lang w:val="en-US" w:eastAsia="ja-JP"/>
                </w:rPr>
                <w:t>4</w:t>
              </w:r>
              <w:r w:rsidRPr="00966AC5">
                <w:rPr>
                  <w:vertAlign w:val="superscript"/>
                  <w:lang w:val="en-US" w:eastAsia="ja-JP"/>
                </w:rPr>
                <w:t>th</w:t>
              </w:r>
              <w:r w:rsidRPr="00966AC5">
                <w:rPr>
                  <w:lang w:val="en-US" w:eastAsia="ja-JP"/>
                </w:rPr>
                <w:t xml:space="preserve"> </w:t>
              </w:r>
              <w:r w:rsidRPr="00966AC5">
                <w:rPr>
                  <w:lang w:val="en-US"/>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1B79F55" w14:textId="77777777" w:rsidR="00A15080" w:rsidRPr="00966AC5" w:rsidRDefault="00A15080" w:rsidP="002D5D5E">
            <w:pPr>
              <w:pStyle w:val="TAL"/>
              <w:jc w:val="center"/>
              <w:rPr>
                <w:ins w:id="5718" w:author="ZTE-Ma Zhifeng" w:date="2024-08-26T21:42:00Z"/>
                <w:lang w:val="en-US"/>
              </w:rPr>
            </w:pPr>
            <w:ins w:id="5719" w:author="ZTE-Ma Zhifeng" w:date="2024-08-26T21:42:00Z">
              <w:r w:rsidRPr="00966AC5">
                <w:rPr>
                  <w:lang w:val="en-US"/>
                </w:rPr>
                <w:t>|3*f</w:t>
              </w:r>
              <w:r w:rsidRPr="00966AC5">
                <w:rPr>
                  <w:vertAlign w:val="subscript"/>
                  <w:lang w:val="en-US"/>
                </w:rPr>
                <w:t>x_low</w:t>
              </w:r>
              <w:r w:rsidRPr="00966AC5">
                <w:rPr>
                  <w:lang w:val="en-US"/>
                </w:rPr>
                <w:t xml:space="preserve"> –1* f</w:t>
              </w:r>
              <w:r w:rsidRPr="00966AC5">
                <w:rPr>
                  <w:vertAlign w:val="subscript"/>
                  <w:lang w:val="en-US"/>
                </w:rPr>
                <w:t>y_high</w:t>
              </w:r>
              <w:r w:rsidRPr="00966AC5">
                <w:rPr>
                  <w:lang w:val="en-US"/>
                </w:rPr>
                <w:t>|</w:t>
              </w:r>
            </w:ins>
          </w:p>
        </w:tc>
        <w:tc>
          <w:tcPr>
            <w:tcW w:w="1749" w:type="dxa"/>
            <w:tcBorders>
              <w:top w:val="single" w:sz="4" w:space="0" w:color="auto"/>
              <w:left w:val="single" w:sz="4" w:space="0" w:color="auto"/>
              <w:bottom w:val="single" w:sz="4" w:space="0" w:color="auto"/>
              <w:right w:val="single" w:sz="4" w:space="0" w:color="auto"/>
            </w:tcBorders>
          </w:tcPr>
          <w:p w14:paraId="6C685405" w14:textId="77777777" w:rsidR="00A15080" w:rsidRPr="00966AC5" w:rsidRDefault="00A15080" w:rsidP="002D5D5E">
            <w:pPr>
              <w:pStyle w:val="TAL"/>
              <w:jc w:val="center"/>
              <w:rPr>
                <w:ins w:id="5720" w:author="ZTE-Ma Zhifeng" w:date="2024-08-26T21:42:00Z"/>
                <w:lang w:val="en-US"/>
              </w:rPr>
            </w:pPr>
            <w:ins w:id="5721" w:author="ZTE-Ma Zhifeng" w:date="2024-08-26T21:42:00Z">
              <w:r w:rsidRPr="00966AC5">
                <w:rPr>
                  <w:lang w:val="en-US"/>
                </w:rPr>
                <w:t>|3*f</w:t>
              </w:r>
              <w:r w:rsidRPr="00966AC5">
                <w:rPr>
                  <w:vertAlign w:val="subscript"/>
                  <w:lang w:val="en-US"/>
                </w:rPr>
                <w:t>x_high</w:t>
              </w:r>
              <w:r w:rsidRPr="00966AC5">
                <w:rPr>
                  <w:lang w:val="en-US"/>
                </w:rPr>
                <w:t xml:space="preserve"> – 1*f</w:t>
              </w:r>
              <w:r w:rsidRPr="00966AC5">
                <w:rPr>
                  <w:vertAlign w:val="subscript"/>
                  <w:lang w:val="en-US"/>
                </w:rPr>
                <w:t>y_low</w:t>
              </w:r>
              <w:r w:rsidRPr="00966AC5">
                <w:rPr>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96C4357" w14:textId="77777777" w:rsidR="00A15080" w:rsidRPr="00966AC5" w:rsidRDefault="00A15080" w:rsidP="002D5D5E">
            <w:pPr>
              <w:pStyle w:val="TAL"/>
              <w:jc w:val="center"/>
              <w:rPr>
                <w:ins w:id="5722" w:author="ZTE-Ma Zhifeng" w:date="2024-08-26T21:42:00Z"/>
                <w:lang w:val="en-US"/>
              </w:rPr>
            </w:pPr>
            <w:ins w:id="5723" w:author="ZTE-Ma Zhifeng" w:date="2024-08-26T21:42:00Z">
              <w:r w:rsidRPr="00966AC5">
                <w:rPr>
                  <w:lang w:val="en-US"/>
                </w:rPr>
                <w:t>|3*f</w:t>
              </w:r>
              <w:r w:rsidRPr="00966AC5">
                <w:rPr>
                  <w:vertAlign w:val="subscript"/>
                  <w:lang w:val="en-US"/>
                </w:rPr>
                <w:t>y_low</w:t>
              </w:r>
              <w:r w:rsidRPr="00966AC5">
                <w:rPr>
                  <w:lang w:val="en-US"/>
                </w:rPr>
                <w:t xml:space="preserve"> – 1*f</w:t>
              </w:r>
              <w:r w:rsidRPr="00966AC5">
                <w:rPr>
                  <w:vertAlign w:val="subscript"/>
                  <w:lang w:val="en-US"/>
                </w:rPr>
                <w:t>x_high</w:t>
              </w:r>
              <w:r w:rsidRPr="00966AC5">
                <w:rPr>
                  <w:lang w:val="en-US"/>
                </w:rPr>
                <w:t>|</w:t>
              </w:r>
            </w:ins>
          </w:p>
        </w:tc>
        <w:tc>
          <w:tcPr>
            <w:tcW w:w="1799" w:type="dxa"/>
            <w:tcBorders>
              <w:top w:val="single" w:sz="4" w:space="0" w:color="auto"/>
              <w:left w:val="single" w:sz="4" w:space="0" w:color="auto"/>
              <w:bottom w:val="single" w:sz="4" w:space="0" w:color="auto"/>
              <w:right w:val="single" w:sz="4" w:space="0" w:color="auto"/>
            </w:tcBorders>
          </w:tcPr>
          <w:p w14:paraId="496066CD" w14:textId="77777777" w:rsidR="00A15080" w:rsidRPr="00966AC5" w:rsidRDefault="00A15080" w:rsidP="002D5D5E">
            <w:pPr>
              <w:pStyle w:val="TAL"/>
              <w:jc w:val="center"/>
              <w:rPr>
                <w:ins w:id="5724" w:author="ZTE-Ma Zhifeng" w:date="2024-08-26T21:42:00Z"/>
                <w:lang w:val="en-US"/>
              </w:rPr>
            </w:pPr>
            <w:ins w:id="5725" w:author="ZTE-Ma Zhifeng" w:date="2024-08-26T21:42:00Z">
              <w:r w:rsidRPr="00966AC5">
                <w:rPr>
                  <w:lang w:val="en-US"/>
                </w:rPr>
                <w:t>|3*f</w:t>
              </w:r>
              <w:r w:rsidRPr="00966AC5">
                <w:rPr>
                  <w:vertAlign w:val="subscript"/>
                  <w:lang w:val="en-US"/>
                </w:rPr>
                <w:t>y_high</w:t>
              </w:r>
              <w:r w:rsidRPr="00966AC5">
                <w:rPr>
                  <w:lang w:val="en-US"/>
                </w:rPr>
                <w:t xml:space="preserve"> – 1*f</w:t>
              </w:r>
              <w:r w:rsidRPr="00966AC5">
                <w:rPr>
                  <w:vertAlign w:val="subscript"/>
                  <w:lang w:val="en-US"/>
                </w:rPr>
                <w:t>x_low</w:t>
              </w:r>
              <w:r w:rsidRPr="00966AC5">
                <w:rPr>
                  <w:lang w:val="en-US"/>
                </w:rPr>
                <w:t>|</w:t>
              </w:r>
            </w:ins>
          </w:p>
        </w:tc>
      </w:tr>
      <w:tr w:rsidR="00A15080" w:rsidRPr="00966AC5" w14:paraId="14F55887" w14:textId="77777777" w:rsidTr="002A3F10">
        <w:tblPrEx>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726" w:author="ZTE-Ma Zhifeng" w:date="2024-08-27T21:31:00Z">
            <w:tblPrEx>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187"/>
          <w:ins w:id="5727" w:author="ZTE-Ma Zhifeng" w:date="2024-08-26T21:42:00Z"/>
          <w:trPrChange w:id="5728" w:author="ZTE-Ma Zhifeng" w:date="2024-08-27T21:31:00Z">
            <w:trPr>
              <w:trHeight w:val="187"/>
            </w:trPr>
          </w:trPrChange>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Change w:id="5729" w:author="ZTE-Ma Zhifeng" w:date="2024-08-27T21:31:00Z">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tcPrChange>
          </w:tcPr>
          <w:p w14:paraId="556E5986" w14:textId="77777777" w:rsidR="00A15080" w:rsidRPr="00966AC5" w:rsidRDefault="00A15080" w:rsidP="002D5D5E">
            <w:pPr>
              <w:pStyle w:val="TAL"/>
              <w:rPr>
                <w:ins w:id="5730" w:author="ZTE-Ma Zhifeng" w:date="2024-08-26T21:42:00Z"/>
                <w:lang w:val="en-US"/>
              </w:rPr>
            </w:pPr>
            <w:ins w:id="5731" w:author="ZTE-Ma Zhifeng" w:date="2024-08-26T21:42:00Z">
              <w:r w:rsidRPr="00966AC5">
                <w:rPr>
                  <w:lang w:eastAsia="zh-CN"/>
                </w:rPr>
                <w:t>IMD</w:t>
              </w:r>
              <w:r w:rsidRPr="00966AC5">
                <w:rPr>
                  <w:lang w:val="en-US"/>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Change w:id="5732" w:author="ZTE-Ma Zhifeng" w:date="2024-08-27T21:31:00Z">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056D51C2" w14:textId="77777777" w:rsidR="00A15080" w:rsidRPr="005849DF" w:rsidRDefault="00A15080" w:rsidP="002D5D5E">
            <w:pPr>
              <w:keepNext/>
              <w:keepLines/>
              <w:spacing w:after="0"/>
              <w:jc w:val="center"/>
              <w:rPr>
                <w:ins w:id="5733" w:author="ZTE-Ma Zhifeng" w:date="2024-08-26T21:42:00Z"/>
                <w:color w:val="FF0000"/>
                <w:sz w:val="18"/>
                <w:lang w:eastAsia="ja-JP"/>
              </w:rPr>
            </w:pPr>
            <w:ins w:id="5734" w:author="ZTE-Ma Zhifeng" w:date="2024-08-26T21:42:00Z">
              <w:r w:rsidRPr="005849DF">
                <w:rPr>
                  <w:sz w:val="18"/>
                  <w:szCs w:val="18"/>
                </w:rPr>
                <w:t>1960</w:t>
              </w:r>
              <w:r w:rsidRPr="005849DF">
                <w:rPr>
                  <w:sz w:val="18"/>
                  <w:lang w:val="en-US"/>
                </w:rPr>
                <w:t>–</w:t>
              </w:r>
              <w:r w:rsidRPr="005849DF">
                <w:rPr>
                  <w:sz w:val="18"/>
                  <w:szCs w:val="18"/>
                </w:rPr>
                <w:t>2640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Change w:id="5735" w:author="ZTE-Ma Zhifeng" w:date="2024-08-27T21:31:00Z">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tcPrChange>
          </w:tcPr>
          <w:p w14:paraId="4DE63E6A" w14:textId="77777777" w:rsidR="00A15080" w:rsidRPr="00966AC5" w:rsidRDefault="00A15080" w:rsidP="002D5D5E">
            <w:pPr>
              <w:keepNext/>
              <w:keepLines/>
              <w:spacing w:after="0"/>
              <w:jc w:val="center"/>
              <w:rPr>
                <w:ins w:id="5736" w:author="ZTE-Ma Zhifeng" w:date="2024-08-26T21:42:00Z"/>
                <w:sz w:val="18"/>
                <w:lang w:eastAsia="ja-JP"/>
              </w:rPr>
            </w:pPr>
            <w:ins w:id="5737" w:author="ZTE-Ma Zhifeng" w:date="2024-08-26T21:42:00Z">
              <w:r w:rsidRPr="00966AC5">
                <w:rPr>
                  <w:sz w:val="18"/>
                  <w:szCs w:val="18"/>
                </w:rPr>
                <w:t>7920</w:t>
              </w:r>
              <w:r w:rsidRPr="00966AC5">
                <w:rPr>
                  <w:sz w:val="18"/>
                  <w:lang w:val="en-US"/>
                </w:rPr>
                <w:t>–</w:t>
              </w:r>
              <w:r w:rsidRPr="00966AC5">
                <w:rPr>
                  <w:sz w:val="18"/>
                  <w:szCs w:val="18"/>
                </w:rPr>
                <w:t>9480</w:t>
              </w:r>
            </w:ins>
          </w:p>
        </w:tc>
      </w:tr>
      <w:tr w:rsidR="002A3F10" w:rsidRPr="00966AC5" w14:paraId="31EA00A8" w14:textId="77777777" w:rsidTr="004037D8">
        <w:trPr>
          <w:trHeight w:val="187"/>
          <w:ins w:id="5738" w:author="ZTE-Ma Zhifeng" w:date="2024-08-26T21:4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351FBBA" w14:textId="77777777" w:rsidR="002A3F10" w:rsidRPr="00966AC5" w:rsidRDefault="002A3F10" w:rsidP="002D5D5E">
            <w:pPr>
              <w:pStyle w:val="TAL"/>
              <w:rPr>
                <w:ins w:id="5739" w:author="ZTE-Ma Zhifeng" w:date="2024-08-26T21:42:00Z"/>
                <w:lang w:val="en-US"/>
              </w:rPr>
            </w:pPr>
            <w:ins w:id="5740" w:author="ZTE-Ma Zhifeng" w:date="2024-08-26T21:42:00Z">
              <w:r w:rsidRPr="00966AC5">
                <w:rPr>
                  <w:lang w:eastAsia="zh-CN"/>
                </w:rPr>
                <w:t>Two-tone</w:t>
              </w:r>
              <w:r w:rsidRPr="00966AC5">
                <w:rPr>
                  <w:lang w:val="en-US"/>
                </w:rPr>
                <w:t xml:space="preserve"> </w:t>
              </w:r>
              <w:r w:rsidRPr="00966AC5">
                <w:rPr>
                  <w:lang w:val="en-US" w:eastAsia="ja-JP"/>
                </w:rPr>
                <w:t>4</w:t>
              </w:r>
              <w:r w:rsidRPr="00966AC5">
                <w:rPr>
                  <w:vertAlign w:val="superscript"/>
                  <w:lang w:val="en-US" w:eastAsia="ja-JP"/>
                </w:rPr>
                <w:t>th</w:t>
              </w:r>
              <w:r w:rsidRPr="00966AC5">
                <w:rPr>
                  <w:lang w:val="en-US" w:eastAsia="ja-JP"/>
                </w:rPr>
                <w:t xml:space="preserve"> </w:t>
              </w:r>
              <w:r w:rsidRPr="00966AC5">
                <w:rPr>
                  <w:lang w:val="en-US"/>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B32C964" w14:textId="77777777" w:rsidR="002A3F10" w:rsidRPr="00966AC5" w:rsidRDefault="002A3F10" w:rsidP="002D5D5E">
            <w:pPr>
              <w:pStyle w:val="TAL"/>
              <w:jc w:val="center"/>
              <w:rPr>
                <w:ins w:id="5741" w:author="ZTE-Ma Zhifeng" w:date="2024-08-26T21:42:00Z"/>
                <w:lang w:val="en-US"/>
              </w:rPr>
            </w:pPr>
            <w:ins w:id="5742" w:author="ZTE-Ma Zhifeng" w:date="2024-08-26T21:42:00Z">
              <w:r w:rsidRPr="00966AC5">
                <w:rPr>
                  <w:lang w:val="en-US"/>
                </w:rPr>
                <w:t>|2*f</w:t>
              </w:r>
              <w:r w:rsidRPr="00966AC5">
                <w:rPr>
                  <w:vertAlign w:val="subscript"/>
                  <w:lang w:val="en-US"/>
                </w:rPr>
                <w:t>x_low</w:t>
              </w:r>
              <w:r w:rsidRPr="00966AC5">
                <w:rPr>
                  <w:lang w:val="en-US"/>
                </w:rPr>
                <w:t xml:space="preserve"> –2* f</w:t>
              </w:r>
              <w:r w:rsidRPr="00966AC5">
                <w:rPr>
                  <w:vertAlign w:val="subscript"/>
                  <w:lang w:val="en-US"/>
                </w:rPr>
                <w:t>y_high</w:t>
              </w:r>
              <w:r w:rsidRPr="00966AC5">
                <w:rPr>
                  <w:lang w:val="en-US"/>
                </w:rPr>
                <w:t>|</w:t>
              </w:r>
            </w:ins>
          </w:p>
        </w:tc>
        <w:tc>
          <w:tcPr>
            <w:tcW w:w="1749" w:type="dxa"/>
            <w:tcBorders>
              <w:top w:val="single" w:sz="4" w:space="0" w:color="auto"/>
              <w:left w:val="single" w:sz="4" w:space="0" w:color="auto"/>
              <w:bottom w:val="single" w:sz="4" w:space="0" w:color="auto"/>
              <w:right w:val="single" w:sz="4" w:space="0" w:color="auto"/>
            </w:tcBorders>
          </w:tcPr>
          <w:p w14:paraId="0664CB5C" w14:textId="77777777" w:rsidR="002A3F10" w:rsidRPr="005849DF" w:rsidRDefault="002A3F10" w:rsidP="002D5D5E">
            <w:pPr>
              <w:pStyle w:val="TAL"/>
              <w:jc w:val="center"/>
              <w:rPr>
                <w:ins w:id="5743" w:author="ZTE-Ma Zhifeng" w:date="2024-08-26T21:42:00Z"/>
                <w:lang w:val="en-US"/>
              </w:rPr>
            </w:pPr>
            <w:ins w:id="5744" w:author="ZTE-Ma Zhifeng" w:date="2024-08-26T21:42:00Z">
              <w:r w:rsidRPr="005849DF">
                <w:rPr>
                  <w:lang w:val="en-US"/>
                </w:rPr>
                <w:t>|2*f</w:t>
              </w:r>
              <w:r w:rsidRPr="005849DF">
                <w:rPr>
                  <w:vertAlign w:val="subscript"/>
                  <w:lang w:val="en-US"/>
                </w:rPr>
                <w:t>x_high</w:t>
              </w:r>
              <w:r w:rsidRPr="005849DF">
                <w:rPr>
                  <w:lang w:val="en-US"/>
                </w:rPr>
                <w:t xml:space="preserve"> –2* f</w:t>
              </w:r>
              <w:r w:rsidRPr="005849DF">
                <w:rPr>
                  <w:vertAlign w:val="subscript"/>
                  <w:lang w:val="en-US"/>
                </w:rPr>
                <w:t>y_low</w:t>
              </w:r>
              <w:r w:rsidRPr="005849DF">
                <w:rPr>
                  <w:lang w:val="en-US"/>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48DF19B5" w14:textId="77777777" w:rsidR="002A3F10" w:rsidRPr="00966AC5" w:rsidRDefault="002A3F10" w:rsidP="002D5D5E">
            <w:pPr>
              <w:pStyle w:val="TAL"/>
              <w:jc w:val="center"/>
              <w:rPr>
                <w:ins w:id="5745" w:author="ZTE-Ma Zhifeng" w:date="2024-08-26T21:42:00Z"/>
                <w:lang w:val="en-US"/>
              </w:rPr>
            </w:pPr>
          </w:p>
        </w:tc>
      </w:tr>
      <w:tr w:rsidR="002A3F10" w:rsidRPr="00966AC5" w14:paraId="1A6FC608" w14:textId="77777777" w:rsidTr="004037D8">
        <w:trPr>
          <w:trHeight w:val="187"/>
          <w:ins w:id="5746" w:author="ZTE-Ma Zhifeng" w:date="2024-08-26T21:4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2806F1" w14:textId="77777777" w:rsidR="002A3F10" w:rsidRPr="00966AC5" w:rsidRDefault="002A3F10" w:rsidP="002D5D5E">
            <w:pPr>
              <w:pStyle w:val="TAL"/>
              <w:rPr>
                <w:ins w:id="5747" w:author="ZTE-Ma Zhifeng" w:date="2024-08-26T21:42:00Z"/>
                <w:lang w:val="en-US"/>
              </w:rPr>
            </w:pPr>
            <w:ins w:id="5748" w:author="ZTE-Ma Zhifeng" w:date="2024-08-26T21:42:00Z">
              <w:r w:rsidRPr="00966AC5">
                <w:rPr>
                  <w:lang w:val="en-US"/>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F9F4A8F" w14:textId="77777777" w:rsidR="002A3F10" w:rsidRPr="005849DF" w:rsidRDefault="002A3F10" w:rsidP="002D5D5E">
            <w:pPr>
              <w:keepNext/>
              <w:keepLines/>
              <w:spacing w:after="0"/>
              <w:jc w:val="center"/>
              <w:rPr>
                <w:ins w:id="5749" w:author="ZTE-Ma Zhifeng" w:date="2024-08-26T21:42:00Z"/>
                <w:sz w:val="18"/>
                <w:lang w:eastAsia="ja-JP"/>
              </w:rPr>
            </w:pPr>
            <w:ins w:id="5750" w:author="ZTE-Ma Zhifeng" w:date="2024-08-26T21:42:00Z">
              <w:r w:rsidRPr="005849DF">
                <w:rPr>
                  <w:sz w:val="18"/>
                  <w:szCs w:val="18"/>
                </w:rPr>
                <w:t>2640</w:t>
              </w:r>
              <w:r w:rsidRPr="005849DF">
                <w:rPr>
                  <w:sz w:val="18"/>
                  <w:lang w:val="en-US"/>
                </w:rPr>
                <w:t>–</w:t>
              </w:r>
              <w:r w:rsidRPr="005849DF">
                <w:rPr>
                  <w:sz w:val="18"/>
                  <w:szCs w:val="18"/>
                </w:rPr>
                <w:t>3760</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6CFBFEED" w14:textId="77777777" w:rsidR="002A3F10" w:rsidRPr="00966AC5" w:rsidRDefault="002A3F10" w:rsidP="002D5D5E">
            <w:pPr>
              <w:keepNext/>
              <w:keepLines/>
              <w:spacing w:after="0"/>
              <w:jc w:val="center"/>
              <w:rPr>
                <w:ins w:id="5751" w:author="ZTE-Ma Zhifeng" w:date="2024-08-26T21:42:00Z"/>
                <w:sz w:val="18"/>
                <w:lang w:eastAsia="ja-JP"/>
              </w:rPr>
            </w:pPr>
          </w:p>
        </w:tc>
      </w:tr>
      <w:tr w:rsidR="00A15080" w:rsidRPr="00966AC5" w14:paraId="37BD8F12" w14:textId="77777777" w:rsidTr="002D5D5E">
        <w:trPr>
          <w:trHeight w:val="187"/>
          <w:ins w:id="5752" w:author="ZTE-Ma Zhifeng" w:date="2024-08-26T21:4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0CE52A" w14:textId="77777777" w:rsidR="00A15080" w:rsidRPr="00966AC5" w:rsidRDefault="00A15080" w:rsidP="002D5D5E">
            <w:pPr>
              <w:keepNext/>
              <w:keepLines/>
              <w:spacing w:after="0"/>
              <w:rPr>
                <w:ins w:id="5753" w:author="ZTE-Ma Zhifeng" w:date="2024-08-26T21:42:00Z"/>
                <w:rFonts w:ascii="Arial" w:hAnsi="Arial" w:cs="Arial"/>
                <w:sz w:val="18"/>
                <w:lang w:val="en-US"/>
              </w:rPr>
            </w:pPr>
            <w:ins w:id="5754" w:author="ZTE-Ma Zhifeng" w:date="2024-08-26T21:42:00Z">
              <w:r w:rsidRPr="00966AC5">
                <w:rPr>
                  <w:rFonts w:ascii="Arial" w:hAnsi="Arial" w:cs="Arial"/>
                  <w:sz w:val="18"/>
                  <w:lang w:eastAsia="zh-CN"/>
                </w:rPr>
                <w:t>Two-tone</w:t>
              </w:r>
              <w:r w:rsidRPr="00966AC5">
                <w:rPr>
                  <w:rFonts w:ascii="Arial" w:hAnsi="Arial" w:cs="Arial"/>
                  <w:sz w:val="18"/>
                  <w:lang w:val="en-US"/>
                </w:rPr>
                <w:t xml:space="preserve"> </w:t>
              </w:r>
              <w:r w:rsidRPr="00966AC5">
                <w:rPr>
                  <w:rFonts w:ascii="Arial" w:hAnsi="Arial" w:cs="Arial"/>
                  <w:sz w:val="18"/>
                  <w:lang w:val="en-US" w:eastAsia="ja-JP"/>
                </w:rPr>
                <w:t>4</w:t>
              </w:r>
              <w:r w:rsidRPr="00966AC5">
                <w:rPr>
                  <w:rFonts w:ascii="Arial" w:hAnsi="Arial" w:cs="Arial"/>
                  <w:sz w:val="18"/>
                  <w:vertAlign w:val="superscript"/>
                  <w:lang w:val="en-US" w:eastAsia="ja-JP"/>
                </w:rPr>
                <w:t>th</w:t>
              </w:r>
              <w:r w:rsidRPr="00966AC5">
                <w:rPr>
                  <w:rFonts w:ascii="Arial" w:hAnsi="Arial" w:cs="Arial"/>
                  <w:sz w:val="18"/>
                  <w:lang w:val="en-US" w:eastAsia="ja-JP"/>
                </w:rPr>
                <w:t xml:space="preserve"> </w:t>
              </w:r>
              <w:r w:rsidRPr="00966AC5">
                <w:rPr>
                  <w:rFonts w:ascii="Arial" w:hAnsi="Arial" w:cs="Arial"/>
                  <w:sz w:val="18"/>
                  <w:lang w:val="en-US"/>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2C0684F" w14:textId="77777777" w:rsidR="00A15080" w:rsidRPr="00966AC5" w:rsidRDefault="00A15080" w:rsidP="002D5D5E">
            <w:pPr>
              <w:pStyle w:val="TAL"/>
              <w:jc w:val="center"/>
              <w:rPr>
                <w:ins w:id="5755" w:author="ZTE-Ma Zhifeng" w:date="2024-08-26T21:42:00Z"/>
                <w:lang w:val="en-US"/>
              </w:rPr>
            </w:pPr>
            <w:ins w:id="5756" w:author="ZTE-Ma Zhifeng" w:date="2024-08-26T21:42:00Z">
              <w:r w:rsidRPr="00966AC5">
                <w:rPr>
                  <w:lang w:val="en-US"/>
                </w:rPr>
                <w:t>|3*f</w:t>
              </w:r>
              <w:r w:rsidRPr="00966AC5">
                <w:rPr>
                  <w:vertAlign w:val="subscript"/>
                  <w:lang w:val="en-US"/>
                </w:rPr>
                <w:t>x_low</w:t>
              </w:r>
              <w:r w:rsidRPr="00966AC5">
                <w:rPr>
                  <w:lang w:val="en-US"/>
                </w:rPr>
                <w:t xml:space="preserve"> +1* f</w:t>
              </w:r>
              <w:r w:rsidRPr="00966AC5">
                <w:rPr>
                  <w:vertAlign w:val="subscript"/>
                  <w:lang w:val="en-US"/>
                </w:rPr>
                <w:t>y_low</w:t>
              </w:r>
              <w:r w:rsidRPr="00966AC5">
                <w:rPr>
                  <w:lang w:val="en-US"/>
                </w:rPr>
                <w:t>|</w:t>
              </w:r>
            </w:ins>
          </w:p>
        </w:tc>
        <w:tc>
          <w:tcPr>
            <w:tcW w:w="1749" w:type="dxa"/>
            <w:tcBorders>
              <w:top w:val="single" w:sz="4" w:space="0" w:color="auto"/>
              <w:left w:val="single" w:sz="4" w:space="0" w:color="auto"/>
              <w:bottom w:val="single" w:sz="4" w:space="0" w:color="auto"/>
              <w:right w:val="single" w:sz="4" w:space="0" w:color="auto"/>
            </w:tcBorders>
          </w:tcPr>
          <w:p w14:paraId="2A6E4F54" w14:textId="77777777" w:rsidR="00A15080" w:rsidRPr="00966AC5" w:rsidRDefault="00A15080" w:rsidP="002D5D5E">
            <w:pPr>
              <w:pStyle w:val="TAL"/>
              <w:jc w:val="center"/>
              <w:rPr>
                <w:ins w:id="5757" w:author="ZTE-Ma Zhifeng" w:date="2024-08-26T21:42:00Z"/>
                <w:lang w:val="en-US"/>
              </w:rPr>
            </w:pPr>
            <w:ins w:id="5758" w:author="ZTE-Ma Zhifeng" w:date="2024-08-26T21:42:00Z">
              <w:r w:rsidRPr="00966AC5">
                <w:rPr>
                  <w:lang w:val="en-US"/>
                </w:rPr>
                <w:t>|3*f</w:t>
              </w:r>
              <w:r w:rsidRPr="00966AC5">
                <w:rPr>
                  <w:vertAlign w:val="subscript"/>
                  <w:lang w:val="en-US"/>
                </w:rPr>
                <w:t>x_high</w:t>
              </w:r>
              <w:r w:rsidRPr="00966AC5">
                <w:rPr>
                  <w:lang w:val="en-US"/>
                </w:rPr>
                <w:t xml:space="preserve"> + 1*f</w:t>
              </w:r>
              <w:r w:rsidRPr="00966AC5">
                <w:rPr>
                  <w:vertAlign w:val="subscript"/>
                  <w:lang w:val="en-US"/>
                </w:rPr>
                <w:t>y_high</w:t>
              </w:r>
              <w:r w:rsidRPr="00966AC5">
                <w:rPr>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4E61EEF" w14:textId="77777777" w:rsidR="00A15080" w:rsidRPr="00966AC5" w:rsidRDefault="00A15080" w:rsidP="002D5D5E">
            <w:pPr>
              <w:pStyle w:val="TAL"/>
              <w:jc w:val="center"/>
              <w:rPr>
                <w:ins w:id="5759" w:author="ZTE-Ma Zhifeng" w:date="2024-08-26T21:42:00Z"/>
                <w:lang w:val="en-US"/>
              </w:rPr>
            </w:pPr>
            <w:ins w:id="5760" w:author="ZTE-Ma Zhifeng" w:date="2024-08-26T21:42:00Z">
              <w:r w:rsidRPr="00966AC5">
                <w:rPr>
                  <w:lang w:val="en-US"/>
                </w:rPr>
                <w:t>|3*f</w:t>
              </w:r>
              <w:r w:rsidRPr="00966AC5">
                <w:rPr>
                  <w:vertAlign w:val="subscript"/>
                  <w:lang w:val="en-US"/>
                </w:rPr>
                <w:t>y_low</w:t>
              </w:r>
              <w:r w:rsidRPr="00966AC5">
                <w:rPr>
                  <w:lang w:val="en-US"/>
                </w:rPr>
                <w:t xml:space="preserve"> + 1*f</w:t>
              </w:r>
              <w:r w:rsidRPr="00966AC5">
                <w:rPr>
                  <w:vertAlign w:val="subscript"/>
                  <w:lang w:val="en-US"/>
                </w:rPr>
                <w:t>x_low</w:t>
              </w:r>
              <w:r w:rsidRPr="00966AC5">
                <w:rPr>
                  <w:lang w:val="en-US"/>
                </w:rPr>
                <w:t>|</w:t>
              </w:r>
            </w:ins>
          </w:p>
        </w:tc>
        <w:tc>
          <w:tcPr>
            <w:tcW w:w="1799" w:type="dxa"/>
            <w:tcBorders>
              <w:top w:val="single" w:sz="4" w:space="0" w:color="auto"/>
              <w:left w:val="single" w:sz="4" w:space="0" w:color="auto"/>
              <w:bottom w:val="single" w:sz="4" w:space="0" w:color="auto"/>
              <w:right w:val="single" w:sz="4" w:space="0" w:color="auto"/>
            </w:tcBorders>
          </w:tcPr>
          <w:p w14:paraId="6B3DAA5D" w14:textId="77777777" w:rsidR="00A15080" w:rsidRPr="00966AC5" w:rsidRDefault="00A15080" w:rsidP="002D5D5E">
            <w:pPr>
              <w:pStyle w:val="TAL"/>
              <w:jc w:val="center"/>
              <w:rPr>
                <w:ins w:id="5761" w:author="ZTE-Ma Zhifeng" w:date="2024-08-26T21:42:00Z"/>
                <w:lang w:val="en-US"/>
              </w:rPr>
            </w:pPr>
            <w:ins w:id="5762" w:author="ZTE-Ma Zhifeng" w:date="2024-08-26T21:42:00Z">
              <w:r w:rsidRPr="00966AC5">
                <w:rPr>
                  <w:lang w:val="en-US"/>
                </w:rPr>
                <w:t>|3*f</w:t>
              </w:r>
              <w:r w:rsidRPr="00966AC5">
                <w:rPr>
                  <w:vertAlign w:val="subscript"/>
                  <w:lang w:val="en-US"/>
                </w:rPr>
                <w:t>y_high</w:t>
              </w:r>
              <w:r w:rsidRPr="00966AC5">
                <w:rPr>
                  <w:lang w:val="en-US"/>
                </w:rPr>
                <w:t xml:space="preserve"> + 1*f</w:t>
              </w:r>
              <w:r w:rsidRPr="00966AC5">
                <w:rPr>
                  <w:vertAlign w:val="subscript"/>
                  <w:lang w:val="en-US"/>
                </w:rPr>
                <w:t>x_high</w:t>
              </w:r>
              <w:r w:rsidRPr="00966AC5">
                <w:rPr>
                  <w:lang w:val="en-US"/>
                </w:rPr>
                <w:t>|</w:t>
              </w:r>
            </w:ins>
          </w:p>
        </w:tc>
      </w:tr>
      <w:tr w:rsidR="00A15080" w:rsidRPr="00966AC5" w14:paraId="5D73AF7F" w14:textId="77777777" w:rsidTr="002A3F10">
        <w:tblPrEx>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763" w:author="ZTE-Ma Zhifeng" w:date="2024-08-27T21:32:00Z">
            <w:tblPrEx>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187"/>
          <w:ins w:id="5764" w:author="ZTE-Ma Zhifeng" w:date="2024-08-26T21:42:00Z"/>
          <w:trPrChange w:id="5765" w:author="ZTE-Ma Zhifeng" w:date="2024-08-27T21:32:00Z">
            <w:trPr>
              <w:trHeight w:val="187"/>
            </w:trPr>
          </w:trPrChange>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Change w:id="5766" w:author="ZTE-Ma Zhifeng" w:date="2024-08-27T21:32:00Z">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tcPrChange>
          </w:tcPr>
          <w:p w14:paraId="7E2684EB" w14:textId="77777777" w:rsidR="00A15080" w:rsidRPr="00966AC5" w:rsidRDefault="00A15080" w:rsidP="002D5D5E">
            <w:pPr>
              <w:pStyle w:val="TAL"/>
              <w:rPr>
                <w:ins w:id="5767" w:author="ZTE-Ma Zhifeng" w:date="2024-08-26T21:42:00Z"/>
                <w:lang w:val="en-US"/>
              </w:rPr>
            </w:pPr>
            <w:ins w:id="5768" w:author="ZTE-Ma Zhifeng" w:date="2024-08-26T21:42:00Z">
              <w:r w:rsidRPr="00966AC5">
                <w:rPr>
                  <w:lang w:val="en-US"/>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Change w:id="5769" w:author="ZTE-Ma Zhifeng" w:date="2024-08-27T21:32:00Z">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26C63458" w14:textId="77777777" w:rsidR="00A15080" w:rsidRPr="00966AC5" w:rsidRDefault="00A15080" w:rsidP="002D5D5E">
            <w:pPr>
              <w:keepNext/>
              <w:keepLines/>
              <w:spacing w:after="0"/>
              <w:jc w:val="center"/>
              <w:rPr>
                <w:ins w:id="5770" w:author="ZTE-Ma Zhifeng" w:date="2024-08-26T21:42:00Z"/>
                <w:sz w:val="18"/>
                <w:lang w:eastAsia="ja-JP"/>
              </w:rPr>
            </w:pPr>
            <w:ins w:id="5771" w:author="ZTE-Ma Zhifeng" w:date="2024-08-26T21:42:00Z">
              <w:r w:rsidRPr="00966AC5">
                <w:rPr>
                  <w:sz w:val="18"/>
                  <w:szCs w:val="18"/>
                </w:rPr>
                <w:t>9060</w:t>
              </w:r>
              <w:r w:rsidRPr="00966AC5">
                <w:rPr>
                  <w:sz w:val="18"/>
                  <w:lang w:val="en-US"/>
                </w:rPr>
                <w:t>–</w:t>
              </w:r>
              <w:r w:rsidRPr="00966AC5">
                <w:rPr>
                  <w:sz w:val="18"/>
                  <w:szCs w:val="18"/>
                </w:rPr>
                <w:t>9740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Change w:id="5772" w:author="ZTE-Ma Zhifeng" w:date="2024-08-27T21:32:00Z">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tcPrChange>
          </w:tcPr>
          <w:p w14:paraId="1CD2C8F2" w14:textId="77777777" w:rsidR="00A15080" w:rsidRPr="00966AC5" w:rsidRDefault="00A15080" w:rsidP="002D5D5E">
            <w:pPr>
              <w:keepNext/>
              <w:keepLines/>
              <w:spacing w:after="0"/>
              <w:jc w:val="center"/>
              <w:rPr>
                <w:ins w:id="5773" w:author="ZTE-Ma Zhifeng" w:date="2024-08-26T21:42:00Z"/>
                <w:sz w:val="18"/>
                <w:lang w:eastAsia="ja-JP"/>
              </w:rPr>
            </w:pPr>
            <w:ins w:id="5774" w:author="ZTE-Ma Zhifeng" w:date="2024-08-26T21:42:00Z">
              <w:r w:rsidRPr="00966AC5">
                <w:rPr>
                  <w:sz w:val="18"/>
                  <w:szCs w:val="18"/>
                </w:rPr>
                <w:t>11820</w:t>
              </w:r>
              <w:r w:rsidRPr="00966AC5">
                <w:rPr>
                  <w:sz w:val="18"/>
                  <w:lang w:val="en-US"/>
                </w:rPr>
                <w:t>–</w:t>
              </w:r>
              <w:r w:rsidRPr="00966AC5">
                <w:rPr>
                  <w:sz w:val="18"/>
                  <w:szCs w:val="18"/>
                </w:rPr>
                <w:t>13380</w:t>
              </w:r>
            </w:ins>
          </w:p>
        </w:tc>
      </w:tr>
      <w:tr w:rsidR="002A3F10" w:rsidRPr="00966AC5" w14:paraId="1B003A39" w14:textId="77777777" w:rsidTr="00553BB8">
        <w:trPr>
          <w:trHeight w:val="187"/>
          <w:ins w:id="5775" w:author="ZTE-Ma Zhifeng" w:date="2024-08-26T21:4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A209532" w14:textId="77777777" w:rsidR="002A3F10" w:rsidRPr="00966AC5" w:rsidRDefault="002A3F10" w:rsidP="002D5D5E">
            <w:pPr>
              <w:pStyle w:val="TAL"/>
              <w:rPr>
                <w:ins w:id="5776" w:author="ZTE-Ma Zhifeng" w:date="2024-08-26T21:42:00Z"/>
                <w:lang w:val="en-US"/>
              </w:rPr>
            </w:pPr>
            <w:ins w:id="5777" w:author="ZTE-Ma Zhifeng" w:date="2024-08-26T21:42:00Z">
              <w:r w:rsidRPr="00966AC5">
                <w:rPr>
                  <w:lang w:val="en-US"/>
                </w:rPr>
                <w:t>Two</w:t>
              </w:r>
              <w:r w:rsidRPr="00966AC5">
                <w:rPr>
                  <w:lang w:eastAsia="zh-CN"/>
                </w:rPr>
                <w:t>-tone</w:t>
              </w:r>
              <w:r w:rsidRPr="00966AC5">
                <w:rPr>
                  <w:lang w:val="en-US"/>
                </w:rPr>
                <w:t xml:space="preserve"> </w:t>
              </w:r>
              <w:r w:rsidRPr="00966AC5">
                <w:rPr>
                  <w:lang w:val="en-US" w:eastAsia="ja-JP"/>
                </w:rPr>
                <w:t>4</w:t>
              </w:r>
              <w:r w:rsidRPr="00966AC5">
                <w:rPr>
                  <w:vertAlign w:val="superscript"/>
                  <w:lang w:val="en-US" w:eastAsia="ja-JP"/>
                </w:rPr>
                <w:t>th</w:t>
              </w:r>
              <w:r w:rsidRPr="00966AC5">
                <w:rPr>
                  <w:lang w:val="en-US" w:eastAsia="ja-JP"/>
                </w:rPr>
                <w:t xml:space="preserve"> </w:t>
              </w:r>
              <w:r w:rsidRPr="00966AC5">
                <w:rPr>
                  <w:lang w:val="en-US"/>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F0874E3" w14:textId="77777777" w:rsidR="002A3F10" w:rsidRPr="00966AC5" w:rsidRDefault="002A3F10" w:rsidP="002D5D5E">
            <w:pPr>
              <w:pStyle w:val="TAL"/>
              <w:jc w:val="center"/>
              <w:rPr>
                <w:ins w:id="5778" w:author="ZTE-Ma Zhifeng" w:date="2024-08-26T21:42:00Z"/>
                <w:lang w:val="en-US"/>
              </w:rPr>
            </w:pPr>
            <w:ins w:id="5779" w:author="ZTE-Ma Zhifeng" w:date="2024-08-26T21:42:00Z">
              <w:r w:rsidRPr="00966AC5">
                <w:rPr>
                  <w:lang w:val="en-US"/>
                </w:rPr>
                <w:t>|2*f</w:t>
              </w:r>
              <w:r w:rsidRPr="00966AC5">
                <w:rPr>
                  <w:vertAlign w:val="subscript"/>
                  <w:lang w:val="en-US"/>
                </w:rPr>
                <w:t>x_low</w:t>
              </w:r>
              <w:r w:rsidRPr="00966AC5">
                <w:rPr>
                  <w:lang w:val="en-US"/>
                </w:rPr>
                <w:t xml:space="preserve"> +2* f</w:t>
              </w:r>
              <w:r w:rsidRPr="00966AC5">
                <w:rPr>
                  <w:vertAlign w:val="subscript"/>
                  <w:lang w:val="en-US"/>
                </w:rPr>
                <w:t>y_low</w:t>
              </w:r>
              <w:r w:rsidRPr="00966AC5">
                <w:rPr>
                  <w:lang w:val="en-US"/>
                </w:rPr>
                <w:t>|</w:t>
              </w:r>
            </w:ins>
          </w:p>
        </w:tc>
        <w:tc>
          <w:tcPr>
            <w:tcW w:w="1749" w:type="dxa"/>
            <w:tcBorders>
              <w:top w:val="single" w:sz="4" w:space="0" w:color="auto"/>
              <w:left w:val="single" w:sz="4" w:space="0" w:color="auto"/>
              <w:bottom w:val="single" w:sz="4" w:space="0" w:color="auto"/>
              <w:right w:val="single" w:sz="4" w:space="0" w:color="auto"/>
            </w:tcBorders>
          </w:tcPr>
          <w:p w14:paraId="5278D426" w14:textId="77777777" w:rsidR="002A3F10" w:rsidRPr="00966AC5" w:rsidRDefault="002A3F10" w:rsidP="002D5D5E">
            <w:pPr>
              <w:pStyle w:val="TAL"/>
              <w:jc w:val="center"/>
              <w:rPr>
                <w:ins w:id="5780" w:author="ZTE-Ma Zhifeng" w:date="2024-08-26T21:42:00Z"/>
                <w:lang w:val="en-US"/>
              </w:rPr>
            </w:pPr>
            <w:ins w:id="5781" w:author="ZTE-Ma Zhifeng" w:date="2024-08-26T21:42:00Z">
              <w:r w:rsidRPr="00966AC5">
                <w:rPr>
                  <w:lang w:val="en-US"/>
                </w:rPr>
                <w:t>|2*f</w:t>
              </w:r>
              <w:r w:rsidRPr="00966AC5">
                <w:rPr>
                  <w:vertAlign w:val="subscript"/>
                  <w:lang w:val="en-US"/>
                </w:rPr>
                <w:t>x_high</w:t>
              </w:r>
              <w:r w:rsidRPr="00966AC5">
                <w:rPr>
                  <w:lang w:val="en-US"/>
                </w:rPr>
                <w:t xml:space="preserve"> +2* f</w:t>
              </w:r>
              <w:r w:rsidRPr="00966AC5">
                <w:rPr>
                  <w:vertAlign w:val="subscript"/>
                  <w:lang w:val="en-US"/>
                </w:rPr>
                <w:t>y_high</w:t>
              </w:r>
              <w:r w:rsidRPr="00966AC5">
                <w:rPr>
                  <w:lang w:val="en-US"/>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524E2577" w14:textId="77777777" w:rsidR="002A3F10" w:rsidRPr="00966AC5" w:rsidRDefault="002A3F10" w:rsidP="002D5D5E">
            <w:pPr>
              <w:pStyle w:val="TAL"/>
              <w:jc w:val="center"/>
              <w:rPr>
                <w:ins w:id="5782" w:author="ZTE-Ma Zhifeng" w:date="2024-08-26T21:42:00Z"/>
                <w:lang w:val="en-US"/>
              </w:rPr>
            </w:pPr>
          </w:p>
        </w:tc>
      </w:tr>
      <w:tr w:rsidR="002A3F10" w:rsidRPr="00966AC5" w14:paraId="757A2610" w14:textId="77777777" w:rsidTr="00553BB8">
        <w:trPr>
          <w:trHeight w:val="187"/>
          <w:ins w:id="5783" w:author="ZTE-Ma Zhifeng" w:date="2024-08-26T21:4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2C6628A" w14:textId="77777777" w:rsidR="002A3F10" w:rsidRPr="00966AC5" w:rsidRDefault="002A3F10" w:rsidP="002D5D5E">
            <w:pPr>
              <w:pStyle w:val="TAL"/>
              <w:rPr>
                <w:ins w:id="5784" w:author="ZTE-Ma Zhifeng" w:date="2024-08-26T21:42:00Z"/>
                <w:lang w:val="en-US"/>
              </w:rPr>
            </w:pPr>
            <w:ins w:id="5785" w:author="ZTE-Ma Zhifeng" w:date="2024-08-26T21:42:00Z">
              <w:r w:rsidRPr="00966AC5">
                <w:rPr>
                  <w:lang w:val="en-US"/>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FBF2D10" w14:textId="77777777" w:rsidR="002A3F10" w:rsidRPr="00966AC5" w:rsidRDefault="002A3F10" w:rsidP="002D5D5E">
            <w:pPr>
              <w:keepNext/>
              <w:keepLines/>
              <w:spacing w:after="0"/>
              <w:jc w:val="center"/>
              <w:rPr>
                <w:ins w:id="5786" w:author="ZTE-Ma Zhifeng" w:date="2024-08-26T21:42:00Z"/>
                <w:sz w:val="18"/>
                <w:lang w:eastAsia="ja-JP"/>
              </w:rPr>
            </w:pPr>
            <w:ins w:id="5787" w:author="ZTE-Ma Zhifeng" w:date="2024-08-26T21:42:00Z">
              <w:r w:rsidRPr="00966AC5">
                <w:rPr>
                  <w:sz w:val="18"/>
                  <w:szCs w:val="18"/>
                </w:rPr>
                <w:t>10440</w:t>
              </w:r>
              <w:r w:rsidRPr="00966AC5">
                <w:rPr>
                  <w:sz w:val="18"/>
                  <w:lang w:val="en-US"/>
                </w:rPr>
                <w:t>–</w:t>
              </w:r>
              <w:r w:rsidRPr="00966AC5">
                <w:rPr>
                  <w:sz w:val="18"/>
                  <w:szCs w:val="18"/>
                </w:rPr>
                <w:t>11560</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24308C11" w14:textId="77777777" w:rsidR="002A3F10" w:rsidRPr="00966AC5" w:rsidRDefault="002A3F10" w:rsidP="002D5D5E">
            <w:pPr>
              <w:keepNext/>
              <w:keepLines/>
              <w:spacing w:after="0"/>
              <w:jc w:val="center"/>
              <w:rPr>
                <w:ins w:id="5788" w:author="ZTE-Ma Zhifeng" w:date="2024-08-26T21:42:00Z"/>
                <w:sz w:val="18"/>
                <w:lang w:eastAsia="ja-JP"/>
              </w:rPr>
            </w:pPr>
          </w:p>
        </w:tc>
      </w:tr>
      <w:tr w:rsidR="00A15080" w:rsidRPr="00966AC5" w14:paraId="27E27844" w14:textId="77777777" w:rsidTr="002D5D5E">
        <w:trPr>
          <w:trHeight w:val="187"/>
          <w:ins w:id="5789" w:author="ZTE-Ma Zhifeng" w:date="2024-08-26T21:4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13355C" w14:textId="77777777" w:rsidR="00A15080" w:rsidRPr="00966AC5" w:rsidRDefault="00A15080" w:rsidP="002D5D5E">
            <w:pPr>
              <w:pStyle w:val="TAL"/>
              <w:rPr>
                <w:ins w:id="5790" w:author="ZTE-Ma Zhifeng" w:date="2024-08-26T21:42:00Z"/>
                <w:lang w:val="en-US"/>
              </w:rPr>
            </w:pPr>
            <w:ins w:id="5791" w:author="ZTE-Ma Zhifeng" w:date="2024-08-26T21:42:00Z">
              <w:r w:rsidRPr="00966AC5">
                <w:rPr>
                  <w:lang w:eastAsia="zh-CN"/>
                </w:rPr>
                <w:t>Two-tone</w:t>
              </w:r>
              <w:r w:rsidRPr="00966AC5">
                <w:rPr>
                  <w:lang w:val="en-US"/>
                </w:rPr>
                <w:t xml:space="preserve"> </w:t>
              </w:r>
              <w:r w:rsidRPr="00966AC5">
                <w:rPr>
                  <w:lang w:val="en-US" w:eastAsia="ja-JP"/>
                </w:rPr>
                <w:t>5</w:t>
              </w:r>
              <w:r w:rsidRPr="00966AC5">
                <w:rPr>
                  <w:vertAlign w:val="superscript"/>
                  <w:lang w:val="en-US" w:eastAsia="ja-JP"/>
                </w:rPr>
                <w:t>th</w:t>
              </w:r>
              <w:r w:rsidRPr="00966AC5">
                <w:rPr>
                  <w:lang w:val="en-US" w:eastAsia="ja-JP"/>
                </w:rPr>
                <w:t xml:space="preserve"> </w:t>
              </w:r>
              <w:r w:rsidRPr="00966AC5">
                <w:rPr>
                  <w:lang w:val="en-US"/>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DF30CDE" w14:textId="77777777" w:rsidR="00A15080" w:rsidRPr="00966AC5" w:rsidRDefault="00A15080" w:rsidP="002D5D5E">
            <w:pPr>
              <w:pStyle w:val="TAL"/>
              <w:jc w:val="center"/>
              <w:rPr>
                <w:ins w:id="5792" w:author="ZTE-Ma Zhifeng" w:date="2024-08-26T21:42:00Z"/>
                <w:lang w:val="en-US"/>
              </w:rPr>
            </w:pPr>
            <w:ins w:id="5793" w:author="ZTE-Ma Zhifeng" w:date="2024-08-26T21:42:00Z">
              <w:r w:rsidRPr="00966AC5">
                <w:rPr>
                  <w:lang w:val="en-US"/>
                </w:rPr>
                <w:t>|f</w:t>
              </w:r>
              <w:r w:rsidRPr="00966AC5">
                <w:rPr>
                  <w:vertAlign w:val="subscript"/>
                  <w:lang w:val="en-US"/>
                </w:rPr>
                <w:t>x_low</w:t>
              </w:r>
              <w:r w:rsidRPr="00966AC5">
                <w:rPr>
                  <w:lang w:val="en-US"/>
                </w:rPr>
                <w:t xml:space="preserve"> – 4*f</w:t>
              </w:r>
              <w:r w:rsidRPr="00966AC5">
                <w:rPr>
                  <w:vertAlign w:val="subscript"/>
                  <w:lang w:val="en-US"/>
                </w:rPr>
                <w:t>y_high</w:t>
              </w:r>
              <w:r w:rsidRPr="00966AC5">
                <w:rPr>
                  <w:lang w:val="en-US"/>
                </w:rPr>
                <w:t>|</w:t>
              </w:r>
            </w:ins>
          </w:p>
        </w:tc>
        <w:tc>
          <w:tcPr>
            <w:tcW w:w="1749" w:type="dxa"/>
            <w:tcBorders>
              <w:top w:val="single" w:sz="4" w:space="0" w:color="auto"/>
              <w:left w:val="single" w:sz="4" w:space="0" w:color="auto"/>
              <w:bottom w:val="single" w:sz="4" w:space="0" w:color="auto"/>
              <w:right w:val="single" w:sz="4" w:space="0" w:color="auto"/>
            </w:tcBorders>
          </w:tcPr>
          <w:p w14:paraId="7041A9EA" w14:textId="77777777" w:rsidR="00A15080" w:rsidRPr="00966AC5" w:rsidRDefault="00A15080" w:rsidP="002D5D5E">
            <w:pPr>
              <w:pStyle w:val="TAL"/>
              <w:jc w:val="center"/>
              <w:rPr>
                <w:ins w:id="5794" w:author="ZTE-Ma Zhifeng" w:date="2024-08-26T21:42:00Z"/>
                <w:lang w:val="en-US"/>
              </w:rPr>
            </w:pPr>
            <w:ins w:id="5795" w:author="ZTE-Ma Zhifeng" w:date="2024-08-26T21:42:00Z">
              <w:r w:rsidRPr="00966AC5">
                <w:rPr>
                  <w:lang w:val="en-US"/>
                </w:rPr>
                <w:t>|f</w:t>
              </w:r>
              <w:r w:rsidRPr="00966AC5">
                <w:rPr>
                  <w:vertAlign w:val="subscript"/>
                  <w:lang w:val="en-US"/>
                </w:rPr>
                <w:t>x_high</w:t>
              </w:r>
              <w:r w:rsidRPr="00966AC5">
                <w:rPr>
                  <w:lang w:val="en-US"/>
                </w:rPr>
                <w:t xml:space="preserve"> – 4*f</w:t>
              </w:r>
              <w:r w:rsidRPr="00966AC5">
                <w:rPr>
                  <w:vertAlign w:val="subscript"/>
                  <w:lang w:val="en-US"/>
                </w:rPr>
                <w:t>y_low</w:t>
              </w:r>
              <w:r w:rsidRPr="00966AC5">
                <w:rPr>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2206D39" w14:textId="77777777" w:rsidR="00A15080" w:rsidRPr="00966AC5" w:rsidRDefault="00A15080" w:rsidP="002D5D5E">
            <w:pPr>
              <w:pStyle w:val="TAL"/>
              <w:jc w:val="center"/>
              <w:rPr>
                <w:ins w:id="5796" w:author="ZTE-Ma Zhifeng" w:date="2024-08-26T21:42:00Z"/>
                <w:lang w:val="en-US"/>
              </w:rPr>
            </w:pPr>
            <w:ins w:id="5797" w:author="ZTE-Ma Zhifeng" w:date="2024-08-26T21:42:00Z">
              <w:r w:rsidRPr="00966AC5">
                <w:rPr>
                  <w:lang w:val="en-US"/>
                </w:rPr>
                <w:t>|f</w:t>
              </w:r>
              <w:r w:rsidRPr="00966AC5">
                <w:rPr>
                  <w:vertAlign w:val="subscript"/>
                  <w:lang w:val="en-US"/>
                </w:rPr>
                <w:t>y_low</w:t>
              </w:r>
              <w:r w:rsidRPr="00966AC5">
                <w:rPr>
                  <w:lang w:val="en-US"/>
                </w:rPr>
                <w:t xml:space="preserve"> – 4*f</w:t>
              </w:r>
              <w:r w:rsidRPr="00966AC5">
                <w:rPr>
                  <w:vertAlign w:val="subscript"/>
                  <w:lang w:val="en-US"/>
                </w:rPr>
                <w:t>x_high</w:t>
              </w:r>
              <w:r w:rsidRPr="00966AC5">
                <w:rPr>
                  <w:lang w:val="en-US"/>
                </w:rPr>
                <w:t>|</w:t>
              </w:r>
            </w:ins>
          </w:p>
        </w:tc>
        <w:tc>
          <w:tcPr>
            <w:tcW w:w="1799" w:type="dxa"/>
            <w:tcBorders>
              <w:top w:val="single" w:sz="4" w:space="0" w:color="auto"/>
              <w:left w:val="single" w:sz="4" w:space="0" w:color="auto"/>
              <w:bottom w:val="single" w:sz="4" w:space="0" w:color="auto"/>
              <w:right w:val="single" w:sz="4" w:space="0" w:color="auto"/>
            </w:tcBorders>
          </w:tcPr>
          <w:p w14:paraId="510AD6E2" w14:textId="77777777" w:rsidR="00A15080" w:rsidRPr="00966AC5" w:rsidRDefault="00A15080" w:rsidP="002D5D5E">
            <w:pPr>
              <w:pStyle w:val="TAL"/>
              <w:jc w:val="center"/>
              <w:rPr>
                <w:ins w:id="5798" w:author="ZTE-Ma Zhifeng" w:date="2024-08-26T21:42:00Z"/>
                <w:lang w:val="en-US"/>
              </w:rPr>
            </w:pPr>
            <w:ins w:id="5799" w:author="ZTE-Ma Zhifeng" w:date="2024-08-26T21:42:00Z">
              <w:r w:rsidRPr="00966AC5">
                <w:rPr>
                  <w:lang w:val="en-US"/>
                </w:rPr>
                <w:t>|f</w:t>
              </w:r>
              <w:r w:rsidRPr="00966AC5">
                <w:rPr>
                  <w:vertAlign w:val="subscript"/>
                  <w:lang w:val="en-US"/>
                </w:rPr>
                <w:t>y_high</w:t>
              </w:r>
              <w:r w:rsidRPr="00966AC5">
                <w:rPr>
                  <w:lang w:val="en-US"/>
                </w:rPr>
                <w:t xml:space="preserve"> – 4*f</w:t>
              </w:r>
              <w:r w:rsidRPr="00966AC5">
                <w:rPr>
                  <w:vertAlign w:val="subscript"/>
                  <w:lang w:val="en-US"/>
                </w:rPr>
                <w:t>x_low</w:t>
              </w:r>
              <w:r w:rsidRPr="00966AC5">
                <w:rPr>
                  <w:lang w:val="en-US"/>
                </w:rPr>
                <w:t>|</w:t>
              </w:r>
            </w:ins>
          </w:p>
        </w:tc>
      </w:tr>
      <w:tr w:rsidR="00A15080" w:rsidRPr="00966AC5" w14:paraId="69C4A3E3" w14:textId="77777777" w:rsidTr="002D5D5E">
        <w:trPr>
          <w:trHeight w:val="187"/>
          <w:ins w:id="5800" w:author="ZTE-Ma Zhifeng" w:date="2024-08-26T21:4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2C8C37" w14:textId="77777777" w:rsidR="00A15080" w:rsidRPr="00966AC5" w:rsidRDefault="00A15080" w:rsidP="002D5D5E">
            <w:pPr>
              <w:pStyle w:val="TAL"/>
              <w:rPr>
                <w:ins w:id="5801" w:author="ZTE-Ma Zhifeng" w:date="2024-08-26T21:42:00Z"/>
                <w:lang w:val="en-US"/>
              </w:rPr>
            </w:pPr>
            <w:ins w:id="5802" w:author="ZTE-Ma Zhifeng" w:date="2024-08-26T21:42:00Z">
              <w:r w:rsidRPr="00966AC5">
                <w:rPr>
                  <w:lang w:val="en-US"/>
                </w:rPr>
                <w:t xml:space="preserve">IMD </w:t>
              </w:r>
              <w:r w:rsidRPr="00966AC5">
                <w:rPr>
                  <w:lang w:eastAsia="zh-CN"/>
                </w:rPr>
                <w:t>frequency</w:t>
              </w:r>
              <w:r w:rsidRPr="00966AC5">
                <w:rPr>
                  <w:lang w:val="en-US"/>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60BE6B4" w14:textId="77777777" w:rsidR="00A15080" w:rsidRPr="00966AC5" w:rsidRDefault="00A15080" w:rsidP="002D5D5E">
            <w:pPr>
              <w:keepNext/>
              <w:keepLines/>
              <w:spacing w:after="0"/>
              <w:jc w:val="center"/>
              <w:rPr>
                <w:ins w:id="5803" w:author="ZTE-Ma Zhifeng" w:date="2024-08-26T21:42:00Z"/>
                <w:sz w:val="18"/>
                <w:lang w:eastAsia="ja-JP"/>
              </w:rPr>
            </w:pPr>
            <w:ins w:id="5804" w:author="ZTE-Ma Zhifeng" w:date="2024-08-26T21:42:00Z">
              <w:r w:rsidRPr="00966AC5">
                <w:rPr>
                  <w:sz w:val="18"/>
                  <w:szCs w:val="18"/>
                </w:rPr>
                <w:t>11220</w:t>
              </w:r>
              <w:r w:rsidRPr="00966AC5">
                <w:rPr>
                  <w:sz w:val="18"/>
                  <w:lang w:val="en-US"/>
                </w:rPr>
                <w:t>–</w:t>
              </w:r>
              <w:r w:rsidRPr="00966AC5">
                <w:rPr>
                  <w:sz w:val="18"/>
                  <w:szCs w:val="18"/>
                </w:rPr>
                <w:t>13280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19E8797" w14:textId="77777777" w:rsidR="00A15080" w:rsidRPr="00966AC5" w:rsidRDefault="00A15080" w:rsidP="002D5D5E">
            <w:pPr>
              <w:keepNext/>
              <w:keepLines/>
              <w:spacing w:after="0"/>
              <w:jc w:val="center"/>
              <w:rPr>
                <w:ins w:id="5805" w:author="ZTE-Ma Zhifeng" w:date="2024-08-26T21:42:00Z"/>
                <w:sz w:val="18"/>
                <w:lang w:eastAsia="ja-JP"/>
              </w:rPr>
            </w:pPr>
            <w:ins w:id="5806" w:author="ZTE-Ma Zhifeng" w:date="2024-08-26T21:42:00Z">
              <w:r w:rsidRPr="00966AC5">
                <w:rPr>
                  <w:sz w:val="18"/>
                  <w:szCs w:val="18"/>
                </w:rPr>
                <w:t>3880</w:t>
              </w:r>
              <w:r w:rsidRPr="00966AC5">
                <w:rPr>
                  <w:sz w:val="18"/>
                  <w:lang w:val="en-US"/>
                </w:rPr>
                <w:t>–</w:t>
              </w:r>
              <w:r w:rsidRPr="00966AC5">
                <w:rPr>
                  <w:sz w:val="18"/>
                  <w:szCs w:val="18"/>
                </w:rPr>
                <w:t>4620</w:t>
              </w:r>
            </w:ins>
          </w:p>
        </w:tc>
      </w:tr>
      <w:tr w:rsidR="00A15080" w:rsidRPr="00966AC5" w14:paraId="4C95BAB0" w14:textId="77777777" w:rsidTr="002D5D5E">
        <w:trPr>
          <w:trHeight w:val="187"/>
          <w:ins w:id="5807" w:author="ZTE-Ma Zhifeng" w:date="2024-08-26T21:4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D03B5E" w14:textId="77777777" w:rsidR="00A15080" w:rsidRPr="00966AC5" w:rsidRDefault="00A15080" w:rsidP="002D5D5E">
            <w:pPr>
              <w:pStyle w:val="TAL"/>
              <w:rPr>
                <w:ins w:id="5808" w:author="ZTE-Ma Zhifeng" w:date="2024-08-26T21:42:00Z"/>
                <w:lang w:val="en-US"/>
              </w:rPr>
            </w:pPr>
            <w:ins w:id="5809" w:author="ZTE-Ma Zhifeng" w:date="2024-08-26T21:42:00Z">
              <w:r w:rsidRPr="00966AC5">
                <w:rPr>
                  <w:lang w:eastAsia="zh-CN"/>
                </w:rPr>
                <w:t>Two-tone</w:t>
              </w:r>
              <w:r w:rsidRPr="00966AC5">
                <w:rPr>
                  <w:lang w:val="en-US"/>
                </w:rPr>
                <w:t xml:space="preserve"> </w:t>
              </w:r>
              <w:r w:rsidRPr="00966AC5">
                <w:rPr>
                  <w:lang w:val="en-US" w:eastAsia="ja-JP"/>
                </w:rPr>
                <w:t>5</w:t>
              </w:r>
              <w:r w:rsidRPr="00966AC5">
                <w:rPr>
                  <w:vertAlign w:val="superscript"/>
                  <w:lang w:val="en-US" w:eastAsia="ja-JP"/>
                </w:rPr>
                <w:t>th</w:t>
              </w:r>
              <w:r w:rsidRPr="00966AC5">
                <w:rPr>
                  <w:lang w:val="en-US" w:eastAsia="ja-JP"/>
                </w:rPr>
                <w:t xml:space="preserve"> </w:t>
              </w:r>
              <w:r w:rsidRPr="00966AC5">
                <w:rPr>
                  <w:lang w:val="en-US"/>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A82614F" w14:textId="77777777" w:rsidR="00A15080" w:rsidRPr="00966AC5" w:rsidRDefault="00A15080" w:rsidP="002D5D5E">
            <w:pPr>
              <w:pStyle w:val="TAL"/>
              <w:jc w:val="center"/>
              <w:rPr>
                <w:ins w:id="5810" w:author="ZTE-Ma Zhifeng" w:date="2024-08-26T21:42:00Z"/>
                <w:lang w:val="en-US"/>
              </w:rPr>
            </w:pPr>
            <w:ins w:id="5811" w:author="ZTE-Ma Zhifeng" w:date="2024-08-26T21:42:00Z">
              <w:r w:rsidRPr="00966AC5">
                <w:rPr>
                  <w:lang w:val="en-US"/>
                </w:rPr>
                <w:t>|2*f</w:t>
              </w:r>
              <w:r w:rsidRPr="00966AC5">
                <w:rPr>
                  <w:vertAlign w:val="subscript"/>
                  <w:lang w:val="en-US"/>
                </w:rPr>
                <w:t>x_low</w:t>
              </w:r>
              <w:r w:rsidRPr="00966AC5">
                <w:rPr>
                  <w:lang w:val="en-US"/>
                </w:rPr>
                <w:t xml:space="preserve"> - 3*f</w:t>
              </w:r>
              <w:r w:rsidRPr="00966AC5">
                <w:rPr>
                  <w:vertAlign w:val="subscript"/>
                  <w:lang w:val="en-US"/>
                </w:rPr>
                <w:t>y_high</w:t>
              </w:r>
              <w:r w:rsidRPr="00966AC5">
                <w:rPr>
                  <w:lang w:val="en-US"/>
                </w:rPr>
                <w:t>|</w:t>
              </w:r>
            </w:ins>
          </w:p>
        </w:tc>
        <w:tc>
          <w:tcPr>
            <w:tcW w:w="1749" w:type="dxa"/>
            <w:tcBorders>
              <w:top w:val="single" w:sz="4" w:space="0" w:color="auto"/>
              <w:left w:val="single" w:sz="4" w:space="0" w:color="auto"/>
              <w:bottom w:val="single" w:sz="4" w:space="0" w:color="auto"/>
              <w:right w:val="single" w:sz="4" w:space="0" w:color="auto"/>
            </w:tcBorders>
          </w:tcPr>
          <w:p w14:paraId="06DBFD94" w14:textId="77777777" w:rsidR="00A15080" w:rsidRPr="00966AC5" w:rsidRDefault="00A15080" w:rsidP="002D5D5E">
            <w:pPr>
              <w:pStyle w:val="TAL"/>
              <w:jc w:val="center"/>
              <w:rPr>
                <w:ins w:id="5812" w:author="ZTE-Ma Zhifeng" w:date="2024-08-26T21:42:00Z"/>
                <w:lang w:val="en-US"/>
              </w:rPr>
            </w:pPr>
            <w:ins w:id="5813" w:author="ZTE-Ma Zhifeng" w:date="2024-08-26T21:42:00Z">
              <w:r w:rsidRPr="00966AC5">
                <w:rPr>
                  <w:lang w:val="en-US"/>
                </w:rPr>
                <w:t>|2*f</w:t>
              </w:r>
              <w:r w:rsidRPr="00966AC5">
                <w:rPr>
                  <w:vertAlign w:val="subscript"/>
                  <w:lang w:val="en-US"/>
                </w:rPr>
                <w:t>x_high</w:t>
              </w:r>
              <w:r w:rsidRPr="00966AC5">
                <w:rPr>
                  <w:lang w:val="en-US"/>
                </w:rPr>
                <w:t xml:space="preserve"> - 3*f</w:t>
              </w:r>
              <w:r w:rsidRPr="00966AC5">
                <w:rPr>
                  <w:vertAlign w:val="subscript"/>
                  <w:lang w:val="en-US"/>
                </w:rPr>
                <w:t>y_low</w:t>
              </w:r>
              <w:r w:rsidRPr="00966AC5">
                <w:rPr>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09BBD21" w14:textId="77777777" w:rsidR="00A15080" w:rsidRPr="00966AC5" w:rsidRDefault="00A15080" w:rsidP="002D5D5E">
            <w:pPr>
              <w:pStyle w:val="TAL"/>
              <w:jc w:val="center"/>
              <w:rPr>
                <w:ins w:id="5814" w:author="ZTE-Ma Zhifeng" w:date="2024-08-26T21:42:00Z"/>
                <w:lang w:val="en-US"/>
              </w:rPr>
            </w:pPr>
            <w:ins w:id="5815" w:author="ZTE-Ma Zhifeng" w:date="2024-08-26T21:42:00Z">
              <w:r w:rsidRPr="00966AC5">
                <w:rPr>
                  <w:lang w:val="en-US"/>
                </w:rPr>
                <w:t>|2*f</w:t>
              </w:r>
              <w:r w:rsidRPr="00966AC5">
                <w:rPr>
                  <w:vertAlign w:val="subscript"/>
                  <w:lang w:val="en-US"/>
                </w:rPr>
                <w:t>y_low</w:t>
              </w:r>
              <w:r w:rsidRPr="00966AC5">
                <w:rPr>
                  <w:lang w:val="en-US"/>
                </w:rPr>
                <w:t xml:space="preserve"> - 3*f</w:t>
              </w:r>
              <w:r w:rsidRPr="00966AC5">
                <w:rPr>
                  <w:vertAlign w:val="subscript"/>
                  <w:lang w:val="en-US"/>
                </w:rPr>
                <w:t>x_high</w:t>
              </w:r>
              <w:r w:rsidRPr="00966AC5">
                <w:rPr>
                  <w:lang w:val="en-US"/>
                </w:rPr>
                <w:t>|</w:t>
              </w:r>
            </w:ins>
          </w:p>
        </w:tc>
        <w:tc>
          <w:tcPr>
            <w:tcW w:w="1799" w:type="dxa"/>
            <w:tcBorders>
              <w:top w:val="single" w:sz="4" w:space="0" w:color="auto"/>
              <w:left w:val="single" w:sz="4" w:space="0" w:color="auto"/>
              <w:bottom w:val="single" w:sz="4" w:space="0" w:color="auto"/>
              <w:right w:val="single" w:sz="4" w:space="0" w:color="auto"/>
            </w:tcBorders>
          </w:tcPr>
          <w:p w14:paraId="31B374D4" w14:textId="77777777" w:rsidR="00A15080" w:rsidRPr="00966AC5" w:rsidRDefault="00A15080" w:rsidP="002D5D5E">
            <w:pPr>
              <w:pStyle w:val="TAL"/>
              <w:jc w:val="center"/>
              <w:rPr>
                <w:ins w:id="5816" w:author="ZTE-Ma Zhifeng" w:date="2024-08-26T21:42:00Z"/>
                <w:lang w:val="en-US"/>
              </w:rPr>
            </w:pPr>
            <w:ins w:id="5817" w:author="ZTE-Ma Zhifeng" w:date="2024-08-26T21:42:00Z">
              <w:r w:rsidRPr="00966AC5">
                <w:rPr>
                  <w:lang w:val="en-US"/>
                </w:rPr>
                <w:t>|2*f</w:t>
              </w:r>
              <w:r w:rsidRPr="00966AC5">
                <w:rPr>
                  <w:vertAlign w:val="subscript"/>
                  <w:lang w:val="en-US"/>
                </w:rPr>
                <w:t>y_high</w:t>
              </w:r>
              <w:r w:rsidRPr="00966AC5">
                <w:rPr>
                  <w:lang w:val="en-US"/>
                </w:rPr>
                <w:t xml:space="preserve"> -3*f</w:t>
              </w:r>
              <w:r w:rsidRPr="00966AC5">
                <w:rPr>
                  <w:vertAlign w:val="subscript"/>
                  <w:lang w:val="en-US"/>
                </w:rPr>
                <w:t>x_low</w:t>
              </w:r>
              <w:r w:rsidRPr="00966AC5">
                <w:rPr>
                  <w:lang w:val="en-US"/>
                </w:rPr>
                <w:t>|</w:t>
              </w:r>
            </w:ins>
          </w:p>
        </w:tc>
      </w:tr>
      <w:tr w:rsidR="00A15080" w:rsidRPr="00966AC5" w14:paraId="6662CD45" w14:textId="77777777" w:rsidTr="002D5D5E">
        <w:trPr>
          <w:trHeight w:val="187"/>
          <w:ins w:id="5818" w:author="ZTE-Ma Zhifeng" w:date="2024-08-26T21:4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27CB54" w14:textId="77777777" w:rsidR="00A15080" w:rsidRPr="00966AC5" w:rsidRDefault="00A15080" w:rsidP="002D5D5E">
            <w:pPr>
              <w:keepNext/>
              <w:keepLines/>
              <w:spacing w:after="0"/>
              <w:rPr>
                <w:ins w:id="5819" w:author="ZTE-Ma Zhifeng" w:date="2024-08-26T21:42:00Z"/>
                <w:rFonts w:ascii="Arial" w:hAnsi="Arial" w:cs="Arial"/>
                <w:sz w:val="18"/>
                <w:lang w:val="en-US"/>
              </w:rPr>
            </w:pPr>
            <w:ins w:id="5820" w:author="ZTE-Ma Zhifeng" w:date="2024-08-26T21:42:00Z">
              <w:r w:rsidRPr="00966AC5">
                <w:rPr>
                  <w:rFonts w:ascii="Arial" w:hAnsi="Arial" w:cs="Arial"/>
                  <w:sz w:val="18"/>
                  <w:lang w:val="en-US"/>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CB023BE" w14:textId="77777777" w:rsidR="00A15080" w:rsidRPr="00966AC5" w:rsidRDefault="00A15080" w:rsidP="002D5D5E">
            <w:pPr>
              <w:keepNext/>
              <w:keepLines/>
              <w:spacing w:after="0"/>
              <w:jc w:val="center"/>
              <w:rPr>
                <w:ins w:id="5821" w:author="ZTE-Ma Zhifeng" w:date="2024-08-26T21:42:00Z"/>
                <w:sz w:val="18"/>
                <w:lang w:eastAsia="ja-JP"/>
              </w:rPr>
            </w:pPr>
            <w:ins w:id="5822" w:author="ZTE-Ma Zhifeng" w:date="2024-08-26T21:42:00Z">
              <w:r w:rsidRPr="00966AC5">
                <w:rPr>
                  <w:sz w:val="18"/>
                  <w:szCs w:val="18"/>
                </w:rPr>
                <w:t>5940</w:t>
              </w:r>
              <w:r w:rsidRPr="00966AC5">
                <w:rPr>
                  <w:sz w:val="18"/>
                  <w:lang w:val="en-US"/>
                </w:rPr>
                <w:t>–</w:t>
              </w:r>
              <w:r w:rsidRPr="00966AC5">
                <w:rPr>
                  <w:sz w:val="18"/>
                  <w:szCs w:val="18"/>
                </w:rPr>
                <w:t>7560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C57FBC7" w14:textId="77777777" w:rsidR="00A15080" w:rsidRPr="00966AC5" w:rsidRDefault="00A15080" w:rsidP="002D5D5E">
            <w:pPr>
              <w:keepNext/>
              <w:keepLines/>
              <w:spacing w:after="0"/>
              <w:jc w:val="center"/>
              <w:rPr>
                <w:ins w:id="5823" w:author="ZTE-Ma Zhifeng" w:date="2024-08-26T21:42:00Z"/>
                <w:sz w:val="18"/>
                <w:lang w:eastAsia="ja-JP"/>
              </w:rPr>
            </w:pPr>
            <w:ins w:id="5824" w:author="ZTE-Ma Zhifeng" w:date="2024-08-26T21:42:00Z">
              <w:r w:rsidRPr="00966AC5">
                <w:rPr>
                  <w:sz w:val="18"/>
                  <w:szCs w:val="18"/>
                </w:rPr>
                <w:t>660</w:t>
              </w:r>
              <w:r w:rsidRPr="00966AC5">
                <w:rPr>
                  <w:sz w:val="18"/>
                  <w:lang w:val="en-US"/>
                </w:rPr>
                <w:t>–</w:t>
              </w:r>
              <w:r w:rsidRPr="00966AC5">
                <w:rPr>
                  <w:sz w:val="18"/>
                  <w:szCs w:val="18"/>
                </w:rPr>
                <w:t>1840</w:t>
              </w:r>
            </w:ins>
          </w:p>
        </w:tc>
      </w:tr>
      <w:tr w:rsidR="00A15080" w:rsidRPr="00966AC5" w14:paraId="7C3131FD" w14:textId="77777777" w:rsidTr="002D5D5E">
        <w:trPr>
          <w:trHeight w:val="187"/>
          <w:ins w:id="5825" w:author="ZTE-Ma Zhifeng" w:date="2024-08-26T21:4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69B0F2" w14:textId="77777777" w:rsidR="00A15080" w:rsidRPr="00966AC5" w:rsidRDefault="00A15080" w:rsidP="002D5D5E">
            <w:pPr>
              <w:pStyle w:val="TAL"/>
              <w:rPr>
                <w:ins w:id="5826" w:author="ZTE-Ma Zhifeng" w:date="2024-08-26T21:42:00Z"/>
                <w:lang w:val="en-US"/>
              </w:rPr>
            </w:pPr>
            <w:ins w:id="5827" w:author="ZTE-Ma Zhifeng" w:date="2024-08-26T21:42:00Z">
              <w:r w:rsidRPr="00966AC5">
                <w:rPr>
                  <w:lang w:eastAsia="zh-CN"/>
                </w:rPr>
                <w:t>Two-tone</w:t>
              </w:r>
              <w:r w:rsidRPr="00966AC5">
                <w:rPr>
                  <w:lang w:val="en-US"/>
                </w:rPr>
                <w:t xml:space="preserve"> </w:t>
              </w:r>
              <w:r w:rsidRPr="00966AC5">
                <w:rPr>
                  <w:lang w:val="en-US" w:eastAsia="ja-JP"/>
                </w:rPr>
                <w:t>5</w:t>
              </w:r>
              <w:r w:rsidRPr="00966AC5">
                <w:rPr>
                  <w:vertAlign w:val="superscript"/>
                  <w:lang w:val="en-US" w:eastAsia="ja-JP"/>
                </w:rPr>
                <w:t>th</w:t>
              </w:r>
              <w:r w:rsidRPr="00966AC5">
                <w:rPr>
                  <w:lang w:val="en-US" w:eastAsia="ja-JP"/>
                </w:rPr>
                <w:t xml:space="preserve"> </w:t>
              </w:r>
              <w:r w:rsidRPr="00966AC5">
                <w:rPr>
                  <w:lang w:val="en-US"/>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CB62ECC" w14:textId="77777777" w:rsidR="00A15080" w:rsidRPr="00966AC5" w:rsidRDefault="00A15080" w:rsidP="002D5D5E">
            <w:pPr>
              <w:pStyle w:val="TAL"/>
              <w:jc w:val="center"/>
              <w:rPr>
                <w:ins w:id="5828" w:author="ZTE-Ma Zhifeng" w:date="2024-08-26T21:42:00Z"/>
                <w:lang w:val="en-US"/>
              </w:rPr>
            </w:pPr>
            <w:ins w:id="5829" w:author="ZTE-Ma Zhifeng" w:date="2024-08-26T21:42:00Z">
              <w:r w:rsidRPr="00966AC5">
                <w:rPr>
                  <w:lang w:val="en-US"/>
                </w:rPr>
                <w:t>|f</w:t>
              </w:r>
              <w:r w:rsidRPr="00966AC5">
                <w:rPr>
                  <w:vertAlign w:val="subscript"/>
                  <w:lang w:val="en-US"/>
                </w:rPr>
                <w:t>x_low</w:t>
              </w:r>
              <w:r w:rsidRPr="00966AC5">
                <w:rPr>
                  <w:lang w:val="en-US"/>
                </w:rPr>
                <w:t xml:space="preserve"> + 4*f</w:t>
              </w:r>
              <w:r w:rsidRPr="00966AC5">
                <w:rPr>
                  <w:vertAlign w:val="subscript"/>
                  <w:lang w:val="en-US"/>
                </w:rPr>
                <w:t>y_low</w:t>
              </w:r>
              <w:r w:rsidRPr="00966AC5">
                <w:rPr>
                  <w:lang w:val="en-US"/>
                </w:rPr>
                <w:t>|</w:t>
              </w:r>
            </w:ins>
          </w:p>
        </w:tc>
        <w:tc>
          <w:tcPr>
            <w:tcW w:w="1749" w:type="dxa"/>
            <w:tcBorders>
              <w:top w:val="single" w:sz="4" w:space="0" w:color="auto"/>
              <w:left w:val="single" w:sz="4" w:space="0" w:color="auto"/>
              <w:bottom w:val="single" w:sz="4" w:space="0" w:color="auto"/>
              <w:right w:val="single" w:sz="4" w:space="0" w:color="auto"/>
            </w:tcBorders>
          </w:tcPr>
          <w:p w14:paraId="642E1DC0" w14:textId="77777777" w:rsidR="00A15080" w:rsidRPr="00966AC5" w:rsidRDefault="00A15080" w:rsidP="002D5D5E">
            <w:pPr>
              <w:pStyle w:val="TAL"/>
              <w:jc w:val="center"/>
              <w:rPr>
                <w:ins w:id="5830" w:author="ZTE-Ma Zhifeng" w:date="2024-08-26T21:42:00Z"/>
                <w:lang w:val="en-US"/>
              </w:rPr>
            </w:pPr>
            <w:ins w:id="5831" w:author="ZTE-Ma Zhifeng" w:date="2024-08-26T21:42:00Z">
              <w:r w:rsidRPr="00966AC5">
                <w:rPr>
                  <w:lang w:val="en-US"/>
                </w:rPr>
                <w:t>|f</w:t>
              </w:r>
              <w:r w:rsidRPr="00966AC5">
                <w:rPr>
                  <w:vertAlign w:val="subscript"/>
                  <w:lang w:val="en-US"/>
                </w:rPr>
                <w:t>x_high</w:t>
              </w:r>
              <w:r w:rsidRPr="00966AC5">
                <w:rPr>
                  <w:lang w:val="en-US"/>
                </w:rPr>
                <w:t xml:space="preserve"> + 4*f</w:t>
              </w:r>
              <w:r w:rsidRPr="00966AC5">
                <w:rPr>
                  <w:vertAlign w:val="subscript"/>
                  <w:lang w:val="en-US"/>
                </w:rPr>
                <w:t>y_high</w:t>
              </w:r>
              <w:r w:rsidRPr="00966AC5">
                <w:rPr>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8384031" w14:textId="77777777" w:rsidR="00A15080" w:rsidRPr="00966AC5" w:rsidRDefault="00A15080" w:rsidP="002D5D5E">
            <w:pPr>
              <w:pStyle w:val="TAL"/>
              <w:jc w:val="center"/>
              <w:rPr>
                <w:ins w:id="5832" w:author="ZTE-Ma Zhifeng" w:date="2024-08-26T21:42:00Z"/>
                <w:lang w:val="en-US"/>
              </w:rPr>
            </w:pPr>
            <w:ins w:id="5833" w:author="ZTE-Ma Zhifeng" w:date="2024-08-26T21:42:00Z">
              <w:r w:rsidRPr="00966AC5">
                <w:rPr>
                  <w:lang w:val="en-US"/>
                </w:rPr>
                <w:t>|f</w:t>
              </w:r>
              <w:r w:rsidRPr="00966AC5">
                <w:rPr>
                  <w:vertAlign w:val="subscript"/>
                  <w:lang w:val="en-US"/>
                </w:rPr>
                <w:t>y_low</w:t>
              </w:r>
              <w:r w:rsidRPr="00966AC5">
                <w:rPr>
                  <w:lang w:val="en-US"/>
                </w:rPr>
                <w:t xml:space="preserve"> + 4*f</w:t>
              </w:r>
              <w:r w:rsidRPr="00966AC5">
                <w:rPr>
                  <w:vertAlign w:val="subscript"/>
                  <w:lang w:val="en-US"/>
                </w:rPr>
                <w:t>x_low</w:t>
              </w:r>
              <w:r w:rsidRPr="00966AC5">
                <w:rPr>
                  <w:lang w:val="en-US"/>
                </w:rPr>
                <w:t>|</w:t>
              </w:r>
            </w:ins>
          </w:p>
        </w:tc>
        <w:tc>
          <w:tcPr>
            <w:tcW w:w="1799" w:type="dxa"/>
            <w:tcBorders>
              <w:top w:val="single" w:sz="4" w:space="0" w:color="auto"/>
              <w:left w:val="single" w:sz="4" w:space="0" w:color="auto"/>
              <w:bottom w:val="single" w:sz="4" w:space="0" w:color="auto"/>
              <w:right w:val="single" w:sz="4" w:space="0" w:color="auto"/>
            </w:tcBorders>
          </w:tcPr>
          <w:p w14:paraId="010371CB" w14:textId="77777777" w:rsidR="00A15080" w:rsidRPr="00966AC5" w:rsidRDefault="00A15080" w:rsidP="002D5D5E">
            <w:pPr>
              <w:pStyle w:val="TAL"/>
              <w:jc w:val="center"/>
              <w:rPr>
                <w:ins w:id="5834" w:author="ZTE-Ma Zhifeng" w:date="2024-08-26T21:42:00Z"/>
                <w:lang w:val="en-US"/>
              </w:rPr>
            </w:pPr>
            <w:ins w:id="5835" w:author="ZTE-Ma Zhifeng" w:date="2024-08-26T21:42:00Z">
              <w:r w:rsidRPr="00966AC5">
                <w:rPr>
                  <w:lang w:val="en-US"/>
                </w:rPr>
                <w:t>|f</w:t>
              </w:r>
              <w:r w:rsidRPr="00966AC5">
                <w:rPr>
                  <w:vertAlign w:val="subscript"/>
                  <w:lang w:val="en-US"/>
                </w:rPr>
                <w:t>y_high</w:t>
              </w:r>
              <w:r w:rsidRPr="00966AC5">
                <w:rPr>
                  <w:lang w:val="en-US"/>
                </w:rPr>
                <w:t xml:space="preserve"> + 4*f</w:t>
              </w:r>
              <w:r w:rsidRPr="00966AC5">
                <w:rPr>
                  <w:vertAlign w:val="subscript"/>
                  <w:lang w:val="en-US"/>
                </w:rPr>
                <w:t>x_high</w:t>
              </w:r>
              <w:r w:rsidRPr="00966AC5">
                <w:rPr>
                  <w:lang w:val="en-US"/>
                </w:rPr>
                <w:t>|</w:t>
              </w:r>
            </w:ins>
          </w:p>
        </w:tc>
      </w:tr>
      <w:tr w:rsidR="00A15080" w:rsidRPr="00966AC5" w14:paraId="0BE73CB4" w14:textId="77777777" w:rsidTr="002D5D5E">
        <w:trPr>
          <w:trHeight w:val="187"/>
          <w:ins w:id="5836" w:author="ZTE-Ma Zhifeng" w:date="2024-08-26T21:4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57AE6D" w14:textId="77777777" w:rsidR="00A15080" w:rsidRPr="00966AC5" w:rsidRDefault="00A15080" w:rsidP="002D5D5E">
            <w:pPr>
              <w:pStyle w:val="TAL"/>
              <w:rPr>
                <w:ins w:id="5837" w:author="ZTE-Ma Zhifeng" w:date="2024-08-26T21:42:00Z"/>
                <w:lang w:val="en-US"/>
              </w:rPr>
            </w:pPr>
            <w:ins w:id="5838" w:author="ZTE-Ma Zhifeng" w:date="2024-08-26T21:42:00Z">
              <w:r w:rsidRPr="00966AC5">
                <w:rPr>
                  <w:lang w:eastAsia="zh-CN"/>
                </w:rPr>
                <w:t>IMD</w:t>
              </w:r>
              <w:r w:rsidRPr="00966AC5">
                <w:rPr>
                  <w:lang w:val="en-US"/>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CCB3FD2" w14:textId="77777777" w:rsidR="00A15080" w:rsidRPr="00966AC5" w:rsidRDefault="00A15080" w:rsidP="002D5D5E">
            <w:pPr>
              <w:keepNext/>
              <w:keepLines/>
              <w:spacing w:after="0"/>
              <w:jc w:val="center"/>
              <w:rPr>
                <w:ins w:id="5839" w:author="ZTE-Ma Zhifeng" w:date="2024-08-26T21:42:00Z"/>
                <w:sz w:val="18"/>
                <w:lang w:eastAsia="ja-JP"/>
              </w:rPr>
            </w:pPr>
            <w:ins w:id="5840" w:author="ZTE-Ma Zhifeng" w:date="2024-08-26T21:42:00Z">
              <w:r w:rsidRPr="00966AC5">
                <w:rPr>
                  <w:sz w:val="18"/>
                  <w:szCs w:val="18"/>
                </w:rPr>
                <w:t>15120</w:t>
              </w:r>
              <w:r w:rsidRPr="00966AC5">
                <w:rPr>
                  <w:sz w:val="18"/>
                  <w:lang w:val="en-US"/>
                </w:rPr>
                <w:t>–</w:t>
              </w:r>
              <w:r w:rsidRPr="00966AC5">
                <w:rPr>
                  <w:sz w:val="18"/>
                  <w:szCs w:val="18"/>
                </w:rPr>
                <w:t>17180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C5C4C48" w14:textId="77777777" w:rsidR="00A15080" w:rsidRPr="00966AC5" w:rsidRDefault="00A15080" w:rsidP="002D5D5E">
            <w:pPr>
              <w:keepNext/>
              <w:keepLines/>
              <w:spacing w:after="0"/>
              <w:jc w:val="center"/>
              <w:rPr>
                <w:ins w:id="5841" w:author="ZTE-Ma Zhifeng" w:date="2024-08-26T21:42:00Z"/>
                <w:sz w:val="18"/>
                <w:lang w:eastAsia="ja-JP"/>
              </w:rPr>
            </w:pPr>
            <w:ins w:id="5842" w:author="ZTE-Ma Zhifeng" w:date="2024-08-26T21:42:00Z">
              <w:r w:rsidRPr="00966AC5">
                <w:rPr>
                  <w:sz w:val="18"/>
                  <w:szCs w:val="18"/>
                </w:rPr>
                <w:t>10980</w:t>
              </w:r>
              <w:r w:rsidRPr="00966AC5">
                <w:rPr>
                  <w:sz w:val="18"/>
                  <w:lang w:val="en-US"/>
                </w:rPr>
                <w:t>–</w:t>
              </w:r>
              <w:r w:rsidRPr="00966AC5">
                <w:rPr>
                  <w:sz w:val="18"/>
                  <w:szCs w:val="18"/>
                </w:rPr>
                <w:t>11720</w:t>
              </w:r>
            </w:ins>
          </w:p>
        </w:tc>
      </w:tr>
      <w:tr w:rsidR="00A15080" w:rsidRPr="00966AC5" w14:paraId="0551715B" w14:textId="77777777" w:rsidTr="002D5D5E">
        <w:trPr>
          <w:trHeight w:val="187"/>
          <w:ins w:id="5843" w:author="ZTE-Ma Zhifeng" w:date="2024-08-26T21:4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107100" w14:textId="77777777" w:rsidR="00A15080" w:rsidRPr="00966AC5" w:rsidRDefault="00A15080" w:rsidP="002D5D5E">
            <w:pPr>
              <w:pStyle w:val="TAL"/>
              <w:rPr>
                <w:ins w:id="5844" w:author="ZTE-Ma Zhifeng" w:date="2024-08-26T21:42:00Z"/>
                <w:lang w:val="en-US"/>
              </w:rPr>
            </w:pPr>
            <w:ins w:id="5845" w:author="ZTE-Ma Zhifeng" w:date="2024-08-26T21:42:00Z">
              <w:r w:rsidRPr="00966AC5">
                <w:rPr>
                  <w:lang w:eastAsia="zh-CN"/>
                </w:rPr>
                <w:t>Two-tone</w:t>
              </w:r>
              <w:r w:rsidRPr="00966AC5">
                <w:rPr>
                  <w:lang w:val="en-US"/>
                </w:rPr>
                <w:t xml:space="preserve"> </w:t>
              </w:r>
              <w:r w:rsidRPr="00966AC5">
                <w:rPr>
                  <w:lang w:val="en-US" w:eastAsia="ja-JP"/>
                </w:rPr>
                <w:t>5</w:t>
              </w:r>
              <w:r w:rsidRPr="00966AC5">
                <w:rPr>
                  <w:vertAlign w:val="superscript"/>
                  <w:lang w:val="en-US" w:eastAsia="ja-JP"/>
                </w:rPr>
                <w:t>th</w:t>
              </w:r>
              <w:r w:rsidRPr="00966AC5">
                <w:rPr>
                  <w:lang w:val="en-US" w:eastAsia="ja-JP"/>
                </w:rPr>
                <w:t xml:space="preserve"> </w:t>
              </w:r>
              <w:r w:rsidRPr="00966AC5">
                <w:rPr>
                  <w:lang w:val="en-US"/>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ECBDBE7" w14:textId="77777777" w:rsidR="00A15080" w:rsidRPr="00966AC5" w:rsidRDefault="00A15080" w:rsidP="002D5D5E">
            <w:pPr>
              <w:pStyle w:val="TAL"/>
              <w:jc w:val="center"/>
              <w:rPr>
                <w:ins w:id="5846" w:author="ZTE-Ma Zhifeng" w:date="2024-08-26T21:42:00Z"/>
                <w:lang w:val="en-US"/>
              </w:rPr>
            </w:pPr>
            <w:ins w:id="5847" w:author="ZTE-Ma Zhifeng" w:date="2024-08-26T21:42:00Z">
              <w:r w:rsidRPr="00966AC5">
                <w:rPr>
                  <w:lang w:val="en-US"/>
                </w:rPr>
                <w:t>|2*f</w:t>
              </w:r>
              <w:r w:rsidRPr="00966AC5">
                <w:rPr>
                  <w:vertAlign w:val="subscript"/>
                  <w:lang w:val="en-US"/>
                </w:rPr>
                <w:t>x_low</w:t>
              </w:r>
              <w:r w:rsidRPr="00966AC5">
                <w:rPr>
                  <w:lang w:val="en-US"/>
                </w:rPr>
                <w:t xml:space="preserve"> + 3*f</w:t>
              </w:r>
              <w:r w:rsidRPr="00966AC5">
                <w:rPr>
                  <w:vertAlign w:val="subscript"/>
                  <w:lang w:val="en-US"/>
                </w:rPr>
                <w:t>y_low</w:t>
              </w:r>
              <w:r w:rsidRPr="00966AC5">
                <w:rPr>
                  <w:lang w:val="en-US"/>
                </w:rPr>
                <w:t>|</w:t>
              </w:r>
            </w:ins>
          </w:p>
        </w:tc>
        <w:tc>
          <w:tcPr>
            <w:tcW w:w="1749" w:type="dxa"/>
            <w:tcBorders>
              <w:top w:val="single" w:sz="4" w:space="0" w:color="auto"/>
              <w:left w:val="single" w:sz="4" w:space="0" w:color="auto"/>
              <w:bottom w:val="single" w:sz="4" w:space="0" w:color="auto"/>
              <w:right w:val="single" w:sz="4" w:space="0" w:color="auto"/>
            </w:tcBorders>
          </w:tcPr>
          <w:p w14:paraId="5DBFEAA8" w14:textId="77777777" w:rsidR="00A15080" w:rsidRPr="00966AC5" w:rsidRDefault="00A15080" w:rsidP="002D5D5E">
            <w:pPr>
              <w:pStyle w:val="TAL"/>
              <w:jc w:val="center"/>
              <w:rPr>
                <w:ins w:id="5848" w:author="ZTE-Ma Zhifeng" w:date="2024-08-26T21:42:00Z"/>
                <w:lang w:val="en-US"/>
              </w:rPr>
            </w:pPr>
            <w:ins w:id="5849" w:author="ZTE-Ma Zhifeng" w:date="2024-08-26T21:42:00Z">
              <w:r w:rsidRPr="00966AC5">
                <w:rPr>
                  <w:lang w:val="en-US"/>
                </w:rPr>
                <w:t>|2*f</w:t>
              </w:r>
              <w:r w:rsidRPr="00966AC5">
                <w:rPr>
                  <w:vertAlign w:val="subscript"/>
                  <w:lang w:val="en-US"/>
                </w:rPr>
                <w:t>x_high</w:t>
              </w:r>
              <w:r w:rsidRPr="00966AC5">
                <w:rPr>
                  <w:lang w:val="en-US"/>
                </w:rPr>
                <w:t xml:space="preserve"> + 3*f</w:t>
              </w:r>
              <w:r w:rsidRPr="00966AC5">
                <w:rPr>
                  <w:vertAlign w:val="subscript"/>
                  <w:lang w:val="en-US"/>
                </w:rPr>
                <w:t>y_high</w:t>
              </w:r>
              <w:r w:rsidRPr="00966AC5">
                <w:rPr>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69A22A6" w14:textId="77777777" w:rsidR="00A15080" w:rsidRPr="00966AC5" w:rsidRDefault="00A15080" w:rsidP="002D5D5E">
            <w:pPr>
              <w:pStyle w:val="TAL"/>
              <w:jc w:val="center"/>
              <w:rPr>
                <w:ins w:id="5850" w:author="ZTE-Ma Zhifeng" w:date="2024-08-26T21:42:00Z"/>
                <w:lang w:val="en-US"/>
              </w:rPr>
            </w:pPr>
            <w:ins w:id="5851" w:author="ZTE-Ma Zhifeng" w:date="2024-08-26T21:42:00Z">
              <w:r w:rsidRPr="00966AC5">
                <w:rPr>
                  <w:lang w:val="en-US"/>
                </w:rPr>
                <w:t>|2*f</w:t>
              </w:r>
              <w:r w:rsidRPr="00966AC5">
                <w:rPr>
                  <w:vertAlign w:val="subscript"/>
                  <w:lang w:val="en-US"/>
                </w:rPr>
                <w:t>y_low</w:t>
              </w:r>
              <w:r w:rsidRPr="00966AC5">
                <w:rPr>
                  <w:lang w:val="en-US"/>
                </w:rPr>
                <w:t xml:space="preserve"> + 3*f</w:t>
              </w:r>
              <w:r w:rsidRPr="00966AC5">
                <w:rPr>
                  <w:vertAlign w:val="subscript"/>
                  <w:lang w:val="en-US"/>
                </w:rPr>
                <w:t>x_low</w:t>
              </w:r>
              <w:r w:rsidRPr="00966AC5">
                <w:rPr>
                  <w:lang w:val="en-US"/>
                </w:rPr>
                <w:t>|</w:t>
              </w:r>
            </w:ins>
          </w:p>
        </w:tc>
        <w:tc>
          <w:tcPr>
            <w:tcW w:w="1799" w:type="dxa"/>
            <w:tcBorders>
              <w:top w:val="single" w:sz="4" w:space="0" w:color="auto"/>
              <w:left w:val="single" w:sz="4" w:space="0" w:color="auto"/>
              <w:bottom w:val="single" w:sz="4" w:space="0" w:color="auto"/>
              <w:right w:val="single" w:sz="4" w:space="0" w:color="auto"/>
            </w:tcBorders>
          </w:tcPr>
          <w:p w14:paraId="022FF833" w14:textId="77777777" w:rsidR="00A15080" w:rsidRPr="00966AC5" w:rsidRDefault="00A15080" w:rsidP="002D5D5E">
            <w:pPr>
              <w:pStyle w:val="TAL"/>
              <w:jc w:val="center"/>
              <w:rPr>
                <w:ins w:id="5852" w:author="ZTE-Ma Zhifeng" w:date="2024-08-26T21:42:00Z"/>
                <w:lang w:val="en-US"/>
              </w:rPr>
            </w:pPr>
            <w:ins w:id="5853" w:author="ZTE-Ma Zhifeng" w:date="2024-08-26T21:42:00Z">
              <w:r w:rsidRPr="00966AC5">
                <w:rPr>
                  <w:lang w:val="en-US"/>
                </w:rPr>
                <w:t>|2*f</w:t>
              </w:r>
              <w:r w:rsidRPr="00966AC5">
                <w:rPr>
                  <w:vertAlign w:val="subscript"/>
                  <w:lang w:val="en-US"/>
                </w:rPr>
                <w:t>y_high</w:t>
              </w:r>
              <w:r w:rsidRPr="00966AC5">
                <w:rPr>
                  <w:lang w:val="en-US"/>
                </w:rPr>
                <w:t xml:space="preserve"> + 3*f</w:t>
              </w:r>
              <w:r w:rsidRPr="00966AC5">
                <w:rPr>
                  <w:vertAlign w:val="subscript"/>
                  <w:lang w:val="en-US"/>
                </w:rPr>
                <w:t>x_high</w:t>
              </w:r>
              <w:r w:rsidRPr="00966AC5">
                <w:rPr>
                  <w:lang w:val="en-US"/>
                </w:rPr>
                <w:t>|</w:t>
              </w:r>
            </w:ins>
          </w:p>
        </w:tc>
      </w:tr>
      <w:tr w:rsidR="00A15080" w:rsidRPr="00966AC5" w14:paraId="7C78D65F" w14:textId="77777777" w:rsidTr="002D5D5E">
        <w:trPr>
          <w:trHeight w:val="187"/>
          <w:ins w:id="5854" w:author="ZTE-Ma Zhifeng" w:date="2024-08-26T21:4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07665B6" w14:textId="77777777" w:rsidR="00A15080" w:rsidRPr="00966AC5" w:rsidRDefault="00A15080" w:rsidP="002D5D5E">
            <w:pPr>
              <w:pStyle w:val="TAL"/>
              <w:rPr>
                <w:ins w:id="5855" w:author="ZTE-Ma Zhifeng" w:date="2024-08-26T21:42:00Z"/>
                <w:lang w:val="en-US"/>
              </w:rPr>
            </w:pPr>
            <w:ins w:id="5856" w:author="ZTE-Ma Zhifeng" w:date="2024-08-26T21:42:00Z">
              <w:r w:rsidRPr="00966AC5">
                <w:rPr>
                  <w:lang w:val="en-US"/>
                </w:rPr>
                <w:t xml:space="preserve">IMD </w:t>
              </w:r>
              <w:r w:rsidRPr="00966AC5">
                <w:rPr>
                  <w:lang w:eastAsia="zh-CN"/>
                </w:rPr>
                <w:t>frequency</w:t>
              </w:r>
              <w:r w:rsidRPr="00966AC5">
                <w:rPr>
                  <w:lang w:val="en-US"/>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928C3AE" w14:textId="77777777" w:rsidR="00A15080" w:rsidRPr="00966AC5" w:rsidRDefault="00A15080" w:rsidP="002D5D5E">
            <w:pPr>
              <w:keepNext/>
              <w:keepLines/>
              <w:spacing w:after="0"/>
              <w:jc w:val="center"/>
              <w:rPr>
                <w:ins w:id="5857" w:author="ZTE-Ma Zhifeng" w:date="2024-08-26T21:42:00Z"/>
                <w:sz w:val="18"/>
                <w:lang w:eastAsia="ja-JP"/>
              </w:rPr>
            </w:pPr>
            <w:ins w:id="5858" w:author="ZTE-Ma Zhifeng" w:date="2024-08-26T21:42:00Z">
              <w:r w:rsidRPr="00966AC5">
                <w:rPr>
                  <w:sz w:val="18"/>
                  <w:szCs w:val="18"/>
                </w:rPr>
                <w:t>13740</w:t>
              </w:r>
              <w:r w:rsidRPr="00966AC5">
                <w:rPr>
                  <w:sz w:val="18"/>
                  <w:lang w:val="en-US"/>
                </w:rPr>
                <w:t>–</w:t>
              </w:r>
              <w:r w:rsidRPr="00966AC5">
                <w:rPr>
                  <w:sz w:val="18"/>
                  <w:szCs w:val="18"/>
                </w:rPr>
                <w:t>15360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E7F398" w14:textId="77777777" w:rsidR="00A15080" w:rsidRPr="00966AC5" w:rsidRDefault="00A15080" w:rsidP="002D5D5E">
            <w:pPr>
              <w:keepNext/>
              <w:keepLines/>
              <w:spacing w:after="0"/>
              <w:jc w:val="center"/>
              <w:rPr>
                <w:ins w:id="5859" w:author="ZTE-Ma Zhifeng" w:date="2024-08-26T21:42:00Z"/>
                <w:sz w:val="18"/>
                <w:lang w:eastAsia="ja-JP"/>
              </w:rPr>
            </w:pPr>
            <w:ins w:id="5860" w:author="ZTE-Ma Zhifeng" w:date="2024-08-26T21:42:00Z">
              <w:r w:rsidRPr="00966AC5">
                <w:rPr>
                  <w:sz w:val="18"/>
                  <w:szCs w:val="18"/>
                </w:rPr>
                <w:t>12360</w:t>
              </w:r>
              <w:r w:rsidRPr="00966AC5">
                <w:rPr>
                  <w:sz w:val="18"/>
                  <w:lang w:val="en-US"/>
                </w:rPr>
                <w:t>–</w:t>
              </w:r>
              <w:r w:rsidRPr="00966AC5">
                <w:rPr>
                  <w:sz w:val="18"/>
                  <w:szCs w:val="18"/>
                </w:rPr>
                <w:t>13540</w:t>
              </w:r>
            </w:ins>
          </w:p>
        </w:tc>
      </w:tr>
      <w:tr w:rsidR="00A15080" w:rsidRPr="00966AC5" w14:paraId="195D359B" w14:textId="77777777" w:rsidTr="002D5D5E">
        <w:trPr>
          <w:trHeight w:val="187"/>
          <w:ins w:id="5861" w:author="ZTE-Ma Zhifeng" w:date="2024-08-26T21:42: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2C4F7A4" w14:textId="77777777" w:rsidR="00A15080" w:rsidRPr="00966AC5" w:rsidRDefault="00A15080" w:rsidP="002D5D5E">
            <w:pPr>
              <w:pStyle w:val="TAL"/>
              <w:rPr>
                <w:ins w:id="5862" w:author="ZTE-Ma Zhifeng" w:date="2024-08-26T21:42:00Z"/>
                <w:lang w:val="en-US"/>
              </w:rPr>
            </w:pPr>
            <w:ins w:id="5863" w:author="ZTE-Ma Zhifeng" w:date="2024-08-26T21:42:00Z">
              <w:r w:rsidRPr="00966AC5">
                <w:t>NOTE :</w:t>
              </w:r>
              <w:r w:rsidRPr="00966AC5">
                <w:tab/>
                <w:t>For each IMD item,</w:t>
              </w:r>
              <w:r w:rsidRPr="00966AC5">
                <w:rPr>
                  <w:lang w:val="en-US" w:eastAsia="zh-CN"/>
                </w:rPr>
                <w:t xml:space="preserve"> </w:t>
              </w:r>
              <w:r w:rsidRPr="00966AC5">
                <w:t xml:space="preserve">when two bound values before taking absolute have different signs, the relevant IMD </w:t>
              </w:r>
              <w:r w:rsidRPr="00966AC5">
                <w:rPr>
                  <w:lang w:eastAsia="zh-CN"/>
                </w:rPr>
                <w:t>range</w:t>
              </w:r>
              <w:r w:rsidRPr="00966AC5">
                <w:t xml:space="preserve"> shall be set such that (1) the lower bound is 0 and (2) the upper bound is the bigger </w:t>
              </w:r>
              <w:r w:rsidRPr="00966AC5">
                <w:rPr>
                  <w:lang w:val="en-US"/>
                </w:rPr>
                <w:t>value</w:t>
              </w:r>
              <w:r w:rsidRPr="00966AC5">
                <w:t xml:space="preserve"> of the two after taking absolute. The lowest even order and lowest odd order IMD MSDs shall be considered.</w:t>
              </w:r>
            </w:ins>
          </w:p>
        </w:tc>
      </w:tr>
    </w:tbl>
    <w:p w14:paraId="27DE4BC9" w14:textId="77777777" w:rsidR="00A15080" w:rsidRPr="00966AC5" w:rsidRDefault="00A15080" w:rsidP="00A15080">
      <w:pPr>
        <w:rPr>
          <w:ins w:id="5864" w:author="ZTE-Ma Zhifeng" w:date="2024-08-26T21:42:00Z"/>
          <w:rFonts w:ascii="Arial" w:eastAsia="等线" w:hAnsi="Arial" w:cs="Arial"/>
          <w:b/>
          <w:lang w:eastAsia="zh-CN"/>
        </w:rPr>
      </w:pPr>
    </w:p>
    <w:p w14:paraId="160E14A5" w14:textId="77777777" w:rsidR="00A15080" w:rsidRPr="00966AC5" w:rsidRDefault="00A15080" w:rsidP="00A15080">
      <w:pPr>
        <w:rPr>
          <w:ins w:id="5865" w:author="ZTE-Ma Zhifeng" w:date="2024-08-26T21:42:00Z"/>
          <w:rFonts w:eastAsia="MS Mincho"/>
        </w:rPr>
      </w:pPr>
      <w:ins w:id="5866" w:author="ZTE-Ma Zhifeng" w:date="2024-08-26T21:42:00Z">
        <w:r w:rsidRPr="00966AC5">
          <w:rPr>
            <w:rFonts w:eastAsia="MS Mincho"/>
          </w:rPr>
          <w:t>Based on the abo</w:t>
        </w:r>
        <w:r w:rsidRPr="00541A3B">
          <w:t>ve table</w:t>
        </w:r>
        <w:r w:rsidRPr="00541A3B">
          <w:rPr>
            <w:rFonts w:hint="eastAsia"/>
          </w:rPr>
          <w:t>s</w:t>
        </w:r>
        <w:r w:rsidRPr="00541A3B">
          <w:t xml:space="preserve">, </w:t>
        </w:r>
        <w:r>
          <w:t xml:space="preserve">no IMD produced by UL </w:t>
        </w:r>
        <w:r w:rsidRPr="009D535B">
          <w:rPr>
            <w:rFonts w:eastAsia="MS Mincho"/>
          </w:rPr>
          <w:t>CA_n</w:t>
        </w:r>
        <w:r>
          <w:rPr>
            <w:rFonts w:eastAsia="MS Mincho"/>
          </w:rPr>
          <w:t>3</w:t>
        </w:r>
        <w:r w:rsidRPr="009D535B">
          <w:rPr>
            <w:rFonts w:eastAsia="MS Mincho"/>
          </w:rPr>
          <w:t>A-n</w:t>
        </w:r>
        <w:r>
          <w:rPr>
            <w:rFonts w:eastAsia="MS Mincho"/>
          </w:rPr>
          <w:t>7</w:t>
        </w:r>
        <w:r w:rsidRPr="009D535B">
          <w:rPr>
            <w:rFonts w:eastAsia="MS Mincho"/>
          </w:rPr>
          <w:t>A</w:t>
        </w:r>
        <w:r>
          <w:t xml:space="preserve"> will fall into the n1 Rx band.</w:t>
        </w:r>
      </w:ins>
    </w:p>
    <w:p w14:paraId="353AC161" w14:textId="413905E4" w:rsidR="00A15080" w:rsidRPr="00A15080" w:rsidRDefault="00A15080">
      <w:pPr>
        <w:pStyle w:val="41"/>
        <w:rPr>
          <w:ins w:id="5867" w:author="ZTE-Ma Zhifeng" w:date="2024-08-26T21:42:00Z"/>
          <w:rPrChange w:id="5868" w:author="ZTE-Ma Zhifeng" w:date="2024-08-26T21:43:00Z">
            <w:rPr>
              <w:ins w:id="5869" w:author="ZTE-Ma Zhifeng" w:date="2024-08-26T21:42:00Z"/>
              <w:rFonts w:eastAsia="Times New Roman"/>
              <w:lang w:eastAsia="en-GB"/>
            </w:rPr>
          </w:rPrChange>
        </w:rPr>
        <w:pPrChange w:id="5870" w:author="ZTE-Ma Zhifeng" w:date="2024-08-26T21:43:00Z">
          <w:pPr>
            <w:pStyle w:val="41"/>
            <w:overflowPunct w:val="0"/>
            <w:autoSpaceDE w:val="0"/>
            <w:autoSpaceDN w:val="0"/>
            <w:adjustRightInd w:val="0"/>
            <w:textAlignment w:val="baseline"/>
          </w:pPr>
        </w:pPrChange>
      </w:pPr>
      <w:bookmarkStart w:id="5871" w:name="_Toc175687566"/>
      <w:ins w:id="5872" w:author="ZTE-Ma Zhifeng" w:date="2024-08-26T21:42:00Z">
        <w:r w:rsidRPr="00A15080">
          <w:rPr>
            <w:rPrChange w:id="5873" w:author="ZTE-Ma Zhifeng" w:date="2024-08-26T21:43:00Z">
              <w:rPr>
                <w:rFonts w:eastAsia="Times New Roman"/>
                <w:lang w:eastAsia="en-GB"/>
              </w:rPr>
            </w:rPrChange>
          </w:rPr>
          <w:lastRenderedPageBreak/>
          <w:t>5.</w:t>
        </w:r>
      </w:ins>
      <w:ins w:id="5874" w:author="ZTE-Ma Zhifeng" w:date="2024-08-26T21:48:00Z">
        <w:r>
          <w:t>9</w:t>
        </w:r>
      </w:ins>
      <w:ins w:id="5875" w:author="ZTE-Ma Zhifeng" w:date="2024-08-26T21:42:00Z">
        <w:r w:rsidRPr="00A15080">
          <w:rPr>
            <w:rPrChange w:id="5876" w:author="ZTE-Ma Zhifeng" w:date="2024-08-26T21:43:00Z">
              <w:rPr>
                <w:rFonts w:eastAsia="Times New Roman"/>
                <w:lang w:eastAsia="en-GB"/>
              </w:rPr>
            </w:rPrChange>
          </w:rPr>
          <w:t>.2.2</w:t>
        </w:r>
        <w:r w:rsidRPr="00A15080">
          <w:rPr>
            <w:rPrChange w:id="5877" w:author="ZTE-Ma Zhifeng" w:date="2024-08-26T21:43:00Z">
              <w:rPr>
                <w:rFonts w:eastAsia="Times New Roman"/>
                <w:lang w:eastAsia="en-GB"/>
              </w:rPr>
            </w:rPrChange>
          </w:rPr>
          <w:tab/>
          <w:t>REFSENS requirements</w:t>
        </w:r>
        <w:bookmarkEnd w:id="5871"/>
      </w:ins>
    </w:p>
    <w:p w14:paraId="2A196C00" w14:textId="77777777" w:rsidR="00A15080" w:rsidRDefault="00A15080" w:rsidP="00A15080">
      <w:pPr>
        <w:pStyle w:val="B1"/>
        <w:ind w:left="0" w:firstLine="0"/>
        <w:jc w:val="both"/>
        <w:rPr>
          <w:ins w:id="5878" w:author="ZTE-Ma Zhifeng" w:date="2024-08-26T21:42:00Z"/>
        </w:rPr>
      </w:pPr>
      <w:ins w:id="5879" w:author="ZTE-Ma Zhifeng" w:date="2024-08-26T21:42:00Z">
        <w:r>
          <w:t xml:space="preserve">Based on the co-existence studies, there is </w:t>
        </w:r>
        <w:r>
          <w:rPr>
            <w:rFonts w:hint="eastAsia"/>
            <w:lang w:eastAsia="zh-CN"/>
          </w:rPr>
          <w:t>no</w:t>
        </w:r>
        <w:r>
          <w:t xml:space="preserve"> need to define MSD values.</w:t>
        </w:r>
      </w:ins>
    </w:p>
    <w:p w14:paraId="18DD1D9E" w14:textId="5E92F518" w:rsidR="009C62B2" w:rsidRDefault="009C62B2" w:rsidP="009C62B2">
      <w:pPr>
        <w:pStyle w:val="21"/>
        <w:rPr>
          <w:ins w:id="5880" w:author="ZTE-Ma Zhifeng" w:date="2024-08-26T21:55:00Z"/>
        </w:rPr>
      </w:pPr>
      <w:bookmarkStart w:id="5881" w:name="_Toc152686274"/>
      <w:bookmarkStart w:id="5882" w:name="_Toc164898989"/>
      <w:bookmarkStart w:id="5883" w:name="_Toc165032119"/>
      <w:bookmarkStart w:id="5884" w:name="_Toc175687567"/>
      <w:ins w:id="5885" w:author="ZTE-Ma Zhifeng" w:date="2024-08-26T21:55:00Z">
        <w:r>
          <w:t>5.</w:t>
        </w:r>
      </w:ins>
      <w:ins w:id="5886" w:author="ZTE-Ma Zhifeng" w:date="2024-08-26T21:57:00Z">
        <w:r>
          <w:t>10</w:t>
        </w:r>
      </w:ins>
      <w:ins w:id="5887" w:author="ZTE-Ma Zhifeng" w:date="2024-08-26T21:55:00Z">
        <w:r>
          <w:tab/>
          <w:t>CA_n41-n66-</w:t>
        </w:r>
        <w:bookmarkEnd w:id="5881"/>
        <w:bookmarkEnd w:id="5882"/>
        <w:bookmarkEnd w:id="5883"/>
        <w:r>
          <w:t>n71</w:t>
        </w:r>
        <w:bookmarkEnd w:id="5884"/>
      </w:ins>
    </w:p>
    <w:p w14:paraId="75C60405" w14:textId="481344FD" w:rsidR="009C62B2" w:rsidRDefault="009C62B2" w:rsidP="009C62B2">
      <w:pPr>
        <w:pStyle w:val="31"/>
        <w:rPr>
          <w:ins w:id="5888" w:author="ZTE-Ma Zhifeng" w:date="2024-08-26T21:55:00Z"/>
          <w:rFonts w:cs="Arial"/>
          <w:szCs w:val="28"/>
          <w:lang w:val="en-US" w:eastAsia="zh-CN"/>
        </w:rPr>
      </w:pPr>
      <w:bookmarkStart w:id="5889" w:name="_Toc173404509"/>
      <w:bookmarkStart w:id="5890" w:name="_Toc152686277"/>
      <w:bookmarkStart w:id="5891" w:name="_Toc164898990"/>
      <w:bookmarkStart w:id="5892" w:name="_Toc165032120"/>
      <w:bookmarkStart w:id="5893" w:name="_Toc175687568"/>
      <w:ins w:id="5894" w:author="ZTE-Ma Zhifeng" w:date="2024-08-26T21:55:00Z">
        <w:r w:rsidRPr="009C62B2">
          <w:rPr>
            <w:rFonts w:cs="Arial"/>
            <w:szCs w:val="28"/>
            <w:lang w:val="en-US" w:eastAsia="zh-CN"/>
            <w:rPrChange w:id="5895" w:author="ZTE-Ma Zhifeng" w:date="2024-08-26T21:55:00Z">
              <w:rPr/>
            </w:rPrChange>
          </w:rPr>
          <w:t>5.</w:t>
        </w:r>
      </w:ins>
      <w:ins w:id="5896" w:author="ZTE-Ma Zhifeng" w:date="2024-08-26T21:57:00Z">
        <w:r>
          <w:rPr>
            <w:rFonts w:cs="Arial"/>
            <w:szCs w:val="28"/>
            <w:lang w:val="en-US" w:eastAsia="zh-CN"/>
          </w:rPr>
          <w:t>10</w:t>
        </w:r>
      </w:ins>
      <w:ins w:id="5897" w:author="ZTE-Ma Zhifeng" w:date="2024-08-26T21:55:00Z">
        <w:r w:rsidRPr="009C62B2">
          <w:rPr>
            <w:rFonts w:cs="Arial"/>
            <w:szCs w:val="28"/>
            <w:lang w:val="en-US" w:eastAsia="zh-CN"/>
            <w:rPrChange w:id="5898" w:author="ZTE-Ma Zhifeng" w:date="2024-08-26T21:55:00Z">
              <w:rPr/>
            </w:rPrChange>
          </w:rPr>
          <w:t>.1</w:t>
        </w:r>
        <w:r w:rsidRPr="009C62B2">
          <w:rPr>
            <w:rFonts w:cs="Arial"/>
            <w:szCs w:val="28"/>
            <w:lang w:val="en-US" w:eastAsia="zh-CN"/>
            <w:rPrChange w:id="5899" w:author="ZTE-Ma Zhifeng" w:date="2024-08-26T21:55:00Z">
              <w:rPr/>
            </w:rPrChange>
          </w:rPr>
          <w:tab/>
        </w:r>
        <w:r>
          <w:rPr>
            <w:rFonts w:cs="Arial"/>
            <w:szCs w:val="28"/>
            <w:lang w:val="en-US" w:eastAsia="zh-CN"/>
          </w:rPr>
          <w:t>Common for 1 band UL and 2 bands UL CA</w:t>
        </w:r>
        <w:bookmarkEnd w:id="5889"/>
        <w:bookmarkEnd w:id="5893"/>
      </w:ins>
    </w:p>
    <w:p w14:paraId="2001E9AB" w14:textId="034EAEE1" w:rsidR="009C62B2" w:rsidRPr="00FD399B" w:rsidRDefault="009C62B2">
      <w:pPr>
        <w:pStyle w:val="41"/>
        <w:rPr>
          <w:ins w:id="5900" w:author="ZTE-Ma Zhifeng" w:date="2024-08-26T21:55:00Z"/>
          <w:lang w:val="en-US" w:eastAsia="zh-CN"/>
        </w:rPr>
        <w:pPrChange w:id="5901" w:author="ZTE-Ma Zhifeng" w:date="2024-08-26T21:57:00Z">
          <w:pPr>
            <w:spacing w:after="0"/>
          </w:pPr>
        </w:pPrChange>
      </w:pPr>
      <w:bookmarkStart w:id="5902" w:name="_Toc173404510"/>
      <w:bookmarkStart w:id="5903" w:name="_Toc175687569"/>
      <w:ins w:id="5904" w:author="ZTE-Ma Zhifeng" w:date="2024-08-26T21:55:00Z">
        <w:r>
          <w:t>5.</w:t>
        </w:r>
      </w:ins>
      <w:ins w:id="5905" w:author="ZTE-Ma Zhifeng" w:date="2024-08-26T21:57:00Z">
        <w:r>
          <w:t>10</w:t>
        </w:r>
      </w:ins>
      <w:ins w:id="5906" w:author="ZTE-Ma Zhifeng" w:date="2024-08-26T21:55:00Z">
        <w:r>
          <w:t>.1.1</w:t>
        </w:r>
        <w:r>
          <w:tab/>
        </w:r>
        <w:r w:rsidRPr="009C62B2">
          <w:rPr>
            <w:rPrChange w:id="5907" w:author="ZTE-Ma Zhifeng" w:date="2024-08-26T21:56:00Z">
              <w:rPr>
                <w:rFonts w:cs="Arial"/>
                <w:lang w:eastAsia="zh-CN"/>
              </w:rPr>
            </w:rPrChange>
          </w:rPr>
          <w:t>Operating bands for CA</w:t>
        </w:r>
        <w:bookmarkEnd w:id="5902"/>
        <w:r w:rsidRPr="004D6DE3">
          <w:rPr>
            <w:rFonts w:cs="Arial"/>
            <w:i/>
            <w:color w:val="FF0000"/>
            <w:kern w:val="2"/>
            <w:lang w:val="en-US" w:eastAsia="zh-CN"/>
          </w:rPr>
          <w:t>.</w:t>
        </w:r>
        <w:bookmarkEnd w:id="5903"/>
      </w:ins>
    </w:p>
    <w:p w14:paraId="046E039E" w14:textId="47FB007E" w:rsidR="009C62B2" w:rsidRPr="009C62B2" w:rsidRDefault="009C62B2" w:rsidP="009C62B2">
      <w:pPr>
        <w:pStyle w:val="TH"/>
        <w:rPr>
          <w:ins w:id="5908" w:author="ZTE-Ma Zhifeng" w:date="2024-08-26T21:55:00Z"/>
          <w:rFonts w:cs="Arial"/>
        </w:rPr>
      </w:pPr>
      <w:ins w:id="5909" w:author="ZTE-Ma Zhifeng" w:date="2024-08-26T21:55:00Z">
        <w:r>
          <w:rPr>
            <w:rFonts w:cs="Arial"/>
          </w:rPr>
          <w:t xml:space="preserve">Table </w:t>
        </w:r>
        <w:r w:rsidRPr="009C62B2">
          <w:rPr>
            <w:rFonts w:cs="Arial"/>
            <w:rPrChange w:id="5910" w:author="ZTE-Ma Zhifeng" w:date="2024-08-26T21:58:00Z">
              <w:rPr>
                <w:rFonts w:cs="Arial"/>
                <w:lang w:val="en-US" w:eastAsia="zh-CN"/>
              </w:rPr>
            </w:rPrChange>
          </w:rPr>
          <w:t>5.</w:t>
        </w:r>
      </w:ins>
      <w:ins w:id="5911" w:author="ZTE-Ma Zhifeng" w:date="2024-08-26T21:57:00Z">
        <w:r w:rsidRPr="009C62B2">
          <w:rPr>
            <w:rFonts w:cs="Arial"/>
            <w:rPrChange w:id="5912" w:author="ZTE-Ma Zhifeng" w:date="2024-08-26T21:58:00Z">
              <w:rPr>
                <w:rFonts w:cs="Arial"/>
                <w:lang w:val="en-US" w:eastAsia="zh-CN"/>
              </w:rPr>
            </w:rPrChange>
          </w:rPr>
          <w:t>10</w:t>
        </w:r>
      </w:ins>
      <w:ins w:id="5913" w:author="ZTE-Ma Zhifeng" w:date="2024-08-26T21:55:00Z">
        <w:r>
          <w:rPr>
            <w:rFonts w:cs="Arial"/>
          </w:rPr>
          <w:t>.</w:t>
        </w:r>
        <w:r w:rsidRPr="009C62B2">
          <w:rPr>
            <w:rFonts w:cs="Arial"/>
            <w:rPrChange w:id="5914" w:author="ZTE-Ma Zhifeng" w:date="2024-08-26T21:58:00Z">
              <w:rPr>
                <w:rFonts w:cs="Arial"/>
                <w:lang w:val="en-US" w:eastAsia="zh-CN"/>
              </w:rPr>
            </w:rPrChange>
          </w:rPr>
          <w:t>1</w:t>
        </w:r>
        <w:r>
          <w:rPr>
            <w:rFonts w:cs="Arial"/>
          </w:rPr>
          <w:t>.1-1</w:t>
        </w:r>
        <w:r w:rsidRPr="009C62B2">
          <w:rPr>
            <w:rFonts w:cs="Arial"/>
          </w:rPr>
          <w:t xml:space="preserve">: </w:t>
        </w:r>
        <w:r w:rsidRPr="009C62B2">
          <w:rPr>
            <w:rFonts w:cs="Arial"/>
            <w:rPrChange w:id="5915" w:author="ZTE-Ma Zhifeng" w:date="2024-08-26T21:58:00Z">
              <w:rPr>
                <w:lang w:val="en-US"/>
              </w:rPr>
            </w:rPrChange>
          </w:rPr>
          <w:t>CA band combination constituent bands definition</w:t>
        </w:r>
      </w:ins>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9C62B2" w:rsidRPr="004D6DE3" w14:paraId="34F3F5E5" w14:textId="77777777" w:rsidTr="002D5D5E">
        <w:trPr>
          <w:trHeight w:val="56"/>
          <w:jc w:val="center"/>
          <w:ins w:id="5916" w:author="ZTE-Ma Zhifeng" w:date="2024-08-26T21:55:00Z"/>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0B8D643F" w14:textId="77777777" w:rsidR="009C62B2" w:rsidRPr="004D6DE3" w:rsidRDefault="009C62B2" w:rsidP="002D5D5E">
            <w:pPr>
              <w:keepNext/>
              <w:keepLines/>
              <w:spacing w:after="0"/>
              <w:jc w:val="center"/>
              <w:rPr>
                <w:ins w:id="5917" w:author="ZTE-Ma Zhifeng" w:date="2024-08-26T21:55:00Z"/>
                <w:rFonts w:ascii="Arial" w:hAnsi="Arial" w:cs="Arial"/>
                <w:b/>
                <w:sz w:val="18"/>
                <w:lang w:val="en-US" w:eastAsia="zh-CN"/>
              </w:rPr>
            </w:pPr>
            <w:ins w:id="5918" w:author="ZTE-Ma Zhifeng" w:date="2024-08-26T21:55:00Z">
              <w:r w:rsidRPr="004D6DE3">
                <w:rPr>
                  <w:rFonts w:ascii="Arial" w:hAnsi="Arial" w:cs="Arial"/>
                  <w:b/>
                  <w:sz w:val="18"/>
                  <w:lang w:val="en-US" w:eastAsia="ja-JP"/>
                </w:rPr>
                <w:t>NR</w:t>
              </w:r>
              <w:r w:rsidRPr="004D6DE3">
                <w:rPr>
                  <w:rFonts w:ascii="Arial" w:hAnsi="Arial" w:cs="Arial"/>
                  <w:b/>
                  <w:sz w:val="18"/>
                  <w:lang w:val="en-US" w:eastAsia="zh-CN"/>
                </w:rPr>
                <w:t xml:space="preserve"> Band</w:t>
              </w:r>
            </w:ins>
          </w:p>
        </w:tc>
        <w:tc>
          <w:tcPr>
            <w:tcW w:w="3536" w:type="dxa"/>
            <w:tcBorders>
              <w:top w:val="single" w:sz="4" w:space="0" w:color="auto"/>
              <w:left w:val="single" w:sz="4" w:space="0" w:color="auto"/>
              <w:bottom w:val="single" w:sz="4" w:space="0" w:color="auto"/>
              <w:right w:val="single" w:sz="4" w:space="0" w:color="auto"/>
            </w:tcBorders>
          </w:tcPr>
          <w:p w14:paraId="4A4B7FEE" w14:textId="77777777" w:rsidR="009C62B2" w:rsidRPr="004D6DE3" w:rsidRDefault="009C62B2" w:rsidP="002D5D5E">
            <w:pPr>
              <w:keepNext/>
              <w:keepLines/>
              <w:spacing w:after="0"/>
              <w:jc w:val="center"/>
              <w:rPr>
                <w:ins w:id="5919" w:author="ZTE-Ma Zhifeng" w:date="2024-08-26T21:55:00Z"/>
                <w:rFonts w:ascii="Arial" w:hAnsi="Arial" w:cs="Arial"/>
                <w:b/>
                <w:bCs/>
                <w:sz w:val="18"/>
                <w:szCs w:val="18"/>
                <w:lang w:val="en-US" w:eastAsia="zh-CN"/>
              </w:rPr>
            </w:pPr>
            <w:ins w:id="5920" w:author="ZTE-Ma Zhifeng" w:date="2024-08-26T21:55:00Z">
              <w:r w:rsidRPr="004D6DE3">
                <w:rPr>
                  <w:rFonts w:ascii="Arial" w:eastAsia="Malgun Gothic" w:hAnsi="Arial" w:cs="Arial"/>
                  <w:b/>
                  <w:bCs/>
                  <w:sz w:val="18"/>
                  <w:szCs w:val="18"/>
                </w:rPr>
                <w:t>Uplink (UL) band</w:t>
              </w:r>
            </w:ins>
          </w:p>
        </w:tc>
        <w:tc>
          <w:tcPr>
            <w:tcW w:w="3116" w:type="dxa"/>
            <w:tcBorders>
              <w:top w:val="single" w:sz="4" w:space="0" w:color="auto"/>
              <w:left w:val="single" w:sz="4" w:space="0" w:color="auto"/>
              <w:bottom w:val="single" w:sz="4" w:space="0" w:color="auto"/>
              <w:right w:val="single" w:sz="4" w:space="0" w:color="auto"/>
            </w:tcBorders>
          </w:tcPr>
          <w:p w14:paraId="4D77AC65" w14:textId="77777777" w:rsidR="009C62B2" w:rsidRPr="004D6DE3" w:rsidRDefault="009C62B2" w:rsidP="002D5D5E">
            <w:pPr>
              <w:keepNext/>
              <w:keepLines/>
              <w:spacing w:after="0"/>
              <w:jc w:val="center"/>
              <w:rPr>
                <w:ins w:id="5921" w:author="ZTE-Ma Zhifeng" w:date="2024-08-26T21:55:00Z"/>
                <w:rFonts w:ascii="Arial" w:hAnsi="Arial" w:cs="Arial"/>
                <w:b/>
                <w:bCs/>
                <w:sz w:val="18"/>
                <w:szCs w:val="18"/>
                <w:lang w:val="en-US" w:eastAsia="zh-CN"/>
              </w:rPr>
            </w:pPr>
            <w:ins w:id="5922" w:author="ZTE-Ma Zhifeng" w:date="2024-08-26T21:55:00Z">
              <w:r w:rsidRPr="004D6DE3">
                <w:rPr>
                  <w:rFonts w:ascii="Arial" w:eastAsia="Malgun Gothic" w:hAnsi="Arial" w:cs="Arial"/>
                  <w:b/>
                  <w:bCs/>
                  <w:sz w:val="18"/>
                  <w:szCs w:val="18"/>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031D7DDB" w14:textId="77777777" w:rsidR="009C62B2" w:rsidRPr="004D6DE3" w:rsidRDefault="009C62B2" w:rsidP="002D5D5E">
            <w:pPr>
              <w:keepNext/>
              <w:keepLines/>
              <w:spacing w:after="0"/>
              <w:jc w:val="center"/>
              <w:rPr>
                <w:ins w:id="5923" w:author="ZTE-Ma Zhifeng" w:date="2024-08-26T21:55:00Z"/>
                <w:rFonts w:ascii="Arial" w:eastAsia="Malgun Gothic" w:hAnsi="Arial" w:cs="Arial"/>
                <w:b/>
                <w:bCs/>
                <w:sz w:val="18"/>
                <w:szCs w:val="18"/>
              </w:rPr>
            </w:pPr>
            <w:ins w:id="5924" w:author="ZTE-Ma Zhifeng" w:date="2024-08-26T21:55:00Z">
              <w:r w:rsidRPr="004D6DE3">
                <w:rPr>
                  <w:rFonts w:ascii="Arial" w:eastAsia="Malgun Gothic" w:hAnsi="Arial" w:cs="Arial"/>
                  <w:b/>
                  <w:bCs/>
                  <w:sz w:val="18"/>
                  <w:szCs w:val="18"/>
                </w:rPr>
                <w:t>Duplex</w:t>
              </w:r>
            </w:ins>
          </w:p>
          <w:p w14:paraId="1D71E1E6" w14:textId="77777777" w:rsidR="009C62B2" w:rsidRPr="004D6DE3" w:rsidRDefault="009C62B2" w:rsidP="002D5D5E">
            <w:pPr>
              <w:keepNext/>
              <w:keepLines/>
              <w:spacing w:after="0"/>
              <w:jc w:val="center"/>
              <w:rPr>
                <w:ins w:id="5925" w:author="ZTE-Ma Zhifeng" w:date="2024-08-26T21:55:00Z"/>
                <w:rFonts w:ascii="Arial" w:hAnsi="Arial" w:cs="Arial"/>
                <w:b/>
                <w:bCs/>
                <w:sz w:val="18"/>
                <w:szCs w:val="18"/>
                <w:lang w:val="en-US" w:eastAsia="zh-CN"/>
              </w:rPr>
            </w:pPr>
            <w:ins w:id="5926" w:author="ZTE-Ma Zhifeng" w:date="2024-08-26T21:55:00Z">
              <w:r w:rsidRPr="004D6DE3">
                <w:rPr>
                  <w:rFonts w:ascii="Arial" w:eastAsia="Malgun Gothic" w:hAnsi="Arial" w:cs="Arial"/>
                  <w:b/>
                  <w:bCs/>
                  <w:sz w:val="18"/>
                  <w:szCs w:val="18"/>
                </w:rPr>
                <w:t>mode</w:t>
              </w:r>
            </w:ins>
          </w:p>
        </w:tc>
      </w:tr>
      <w:tr w:rsidR="009C62B2" w:rsidRPr="004D6DE3" w14:paraId="03C84463" w14:textId="77777777" w:rsidTr="002D5D5E">
        <w:trPr>
          <w:trHeight w:val="184"/>
          <w:jc w:val="center"/>
          <w:ins w:id="5927" w:author="ZTE-Ma Zhifeng" w:date="2024-08-26T21:55:00Z"/>
        </w:trPr>
        <w:tc>
          <w:tcPr>
            <w:tcW w:w="715" w:type="dxa"/>
            <w:vMerge/>
            <w:tcBorders>
              <w:top w:val="single" w:sz="4" w:space="0" w:color="auto"/>
              <w:left w:val="single" w:sz="4" w:space="0" w:color="auto"/>
              <w:bottom w:val="single" w:sz="4" w:space="0" w:color="auto"/>
              <w:right w:val="single" w:sz="4" w:space="0" w:color="auto"/>
            </w:tcBorders>
            <w:vAlign w:val="center"/>
          </w:tcPr>
          <w:p w14:paraId="0E2D2BA9" w14:textId="77777777" w:rsidR="009C62B2" w:rsidRPr="004D6DE3" w:rsidRDefault="009C62B2" w:rsidP="002D5D5E">
            <w:pPr>
              <w:spacing w:after="0"/>
              <w:rPr>
                <w:ins w:id="5928" w:author="ZTE-Ma Zhifeng" w:date="2024-08-26T21:55:00Z"/>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75F0A139" w14:textId="77777777" w:rsidR="009C62B2" w:rsidRPr="004D6DE3" w:rsidRDefault="009C62B2" w:rsidP="002D5D5E">
            <w:pPr>
              <w:keepNext/>
              <w:keepLines/>
              <w:spacing w:after="0"/>
              <w:jc w:val="center"/>
              <w:rPr>
                <w:ins w:id="5929" w:author="ZTE-Ma Zhifeng" w:date="2024-08-26T21:55:00Z"/>
                <w:rFonts w:ascii="Arial" w:hAnsi="Arial" w:cs="Arial"/>
                <w:b/>
                <w:bCs/>
                <w:sz w:val="18"/>
                <w:szCs w:val="18"/>
                <w:lang w:val="en-US" w:eastAsia="zh-CN"/>
              </w:rPr>
            </w:pPr>
            <w:ins w:id="5930" w:author="ZTE-Ma Zhifeng" w:date="2024-08-26T21:55:00Z">
              <w:r w:rsidRPr="004D6DE3">
                <w:rPr>
                  <w:rFonts w:ascii="Arial" w:eastAsia="Malgun Gothic" w:hAnsi="Arial" w:cs="Arial"/>
                  <w:b/>
                  <w:bCs/>
                  <w:sz w:val="18"/>
                  <w:szCs w:val="18"/>
                </w:rPr>
                <w:t>BS receive / UE transmit</w:t>
              </w:r>
            </w:ins>
          </w:p>
        </w:tc>
        <w:tc>
          <w:tcPr>
            <w:tcW w:w="3116" w:type="dxa"/>
            <w:tcBorders>
              <w:top w:val="single" w:sz="4" w:space="0" w:color="auto"/>
              <w:left w:val="single" w:sz="4" w:space="0" w:color="auto"/>
              <w:bottom w:val="single" w:sz="4" w:space="0" w:color="auto"/>
              <w:right w:val="single" w:sz="4" w:space="0" w:color="auto"/>
            </w:tcBorders>
          </w:tcPr>
          <w:p w14:paraId="2B65F5B4" w14:textId="77777777" w:rsidR="009C62B2" w:rsidRPr="004D6DE3" w:rsidRDefault="009C62B2" w:rsidP="002D5D5E">
            <w:pPr>
              <w:keepNext/>
              <w:keepLines/>
              <w:spacing w:after="0"/>
              <w:jc w:val="center"/>
              <w:rPr>
                <w:ins w:id="5931" w:author="ZTE-Ma Zhifeng" w:date="2024-08-26T21:55:00Z"/>
                <w:rFonts w:ascii="Arial" w:hAnsi="Arial" w:cs="Arial"/>
                <w:b/>
                <w:bCs/>
                <w:sz w:val="18"/>
                <w:szCs w:val="18"/>
                <w:lang w:val="en-US" w:eastAsia="zh-CN"/>
              </w:rPr>
            </w:pPr>
            <w:ins w:id="5932" w:author="ZTE-Ma Zhifeng" w:date="2024-08-26T21:55:00Z">
              <w:r w:rsidRPr="004D6DE3">
                <w:rPr>
                  <w:rFonts w:ascii="Arial" w:eastAsia="Malgun Gothic" w:hAnsi="Arial" w:cs="Arial"/>
                  <w:b/>
                  <w:bCs/>
                  <w:sz w:val="18"/>
                  <w:szCs w:val="18"/>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018FC6BF" w14:textId="77777777" w:rsidR="009C62B2" w:rsidRPr="004D6DE3" w:rsidRDefault="009C62B2" w:rsidP="002D5D5E">
            <w:pPr>
              <w:spacing w:after="0"/>
              <w:rPr>
                <w:ins w:id="5933" w:author="ZTE-Ma Zhifeng" w:date="2024-08-26T21:55:00Z"/>
                <w:rFonts w:ascii="Arial" w:eastAsia="Calibri" w:hAnsi="Arial" w:cs="Arial"/>
                <w:b/>
                <w:bCs/>
                <w:sz w:val="18"/>
                <w:szCs w:val="18"/>
                <w:lang w:val="en-US" w:eastAsia="zh-CN"/>
              </w:rPr>
            </w:pPr>
          </w:p>
        </w:tc>
      </w:tr>
      <w:tr w:rsidR="009C62B2" w:rsidRPr="004D6DE3" w14:paraId="28BEB46D" w14:textId="77777777" w:rsidTr="002D5D5E">
        <w:trPr>
          <w:trHeight w:val="56"/>
          <w:jc w:val="center"/>
          <w:ins w:id="5934" w:author="ZTE-Ma Zhifeng" w:date="2024-08-26T21:55:00Z"/>
        </w:trPr>
        <w:tc>
          <w:tcPr>
            <w:tcW w:w="715" w:type="dxa"/>
            <w:vMerge/>
            <w:tcBorders>
              <w:top w:val="single" w:sz="4" w:space="0" w:color="auto"/>
              <w:left w:val="single" w:sz="4" w:space="0" w:color="auto"/>
              <w:bottom w:val="single" w:sz="4" w:space="0" w:color="auto"/>
              <w:right w:val="single" w:sz="4" w:space="0" w:color="auto"/>
            </w:tcBorders>
            <w:vAlign w:val="center"/>
          </w:tcPr>
          <w:p w14:paraId="34F449E1" w14:textId="77777777" w:rsidR="009C62B2" w:rsidRPr="004D6DE3" w:rsidRDefault="009C62B2" w:rsidP="002D5D5E">
            <w:pPr>
              <w:spacing w:after="0"/>
              <w:rPr>
                <w:ins w:id="5935" w:author="ZTE-Ma Zhifeng" w:date="2024-08-26T21:55:00Z"/>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1AC31FC1" w14:textId="77777777" w:rsidR="009C62B2" w:rsidRPr="004D6DE3" w:rsidRDefault="009C62B2" w:rsidP="002D5D5E">
            <w:pPr>
              <w:keepNext/>
              <w:keepLines/>
              <w:spacing w:after="0"/>
              <w:jc w:val="center"/>
              <w:rPr>
                <w:ins w:id="5936" w:author="ZTE-Ma Zhifeng" w:date="2024-08-26T21:55:00Z"/>
                <w:rFonts w:ascii="Arial" w:hAnsi="Arial" w:cs="Arial"/>
                <w:b/>
                <w:bCs/>
                <w:sz w:val="18"/>
                <w:szCs w:val="18"/>
                <w:lang w:val="en-US" w:eastAsia="zh-CN"/>
              </w:rPr>
            </w:pPr>
            <w:ins w:id="5937" w:author="ZTE-Ma Zhifeng" w:date="2024-08-26T21:55:00Z">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UL_low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UL_high</w:t>
              </w:r>
            </w:ins>
          </w:p>
        </w:tc>
        <w:tc>
          <w:tcPr>
            <w:tcW w:w="3116" w:type="dxa"/>
            <w:tcBorders>
              <w:top w:val="single" w:sz="4" w:space="0" w:color="auto"/>
              <w:left w:val="single" w:sz="4" w:space="0" w:color="auto"/>
              <w:bottom w:val="single" w:sz="4" w:space="0" w:color="auto"/>
              <w:right w:val="single" w:sz="4" w:space="0" w:color="auto"/>
            </w:tcBorders>
            <w:vAlign w:val="center"/>
          </w:tcPr>
          <w:p w14:paraId="4AA5EF97" w14:textId="77777777" w:rsidR="009C62B2" w:rsidRPr="004D6DE3" w:rsidRDefault="009C62B2" w:rsidP="002D5D5E">
            <w:pPr>
              <w:keepNext/>
              <w:keepLines/>
              <w:spacing w:after="0"/>
              <w:jc w:val="center"/>
              <w:rPr>
                <w:ins w:id="5938" w:author="ZTE-Ma Zhifeng" w:date="2024-08-26T21:55:00Z"/>
                <w:rFonts w:ascii="Arial" w:hAnsi="Arial" w:cs="Arial"/>
                <w:b/>
                <w:bCs/>
                <w:sz w:val="18"/>
                <w:szCs w:val="18"/>
                <w:lang w:val="en-US" w:eastAsia="zh-CN"/>
              </w:rPr>
            </w:pPr>
            <w:ins w:id="5939" w:author="ZTE-Ma Zhifeng" w:date="2024-08-26T21:55:00Z">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DL_low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DL_high</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5AE54617" w14:textId="77777777" w:rsidR="009C62B2" w:rsidRPr="004D6DE3" w:rsidRDefault="009C62B2" w:rsidP="002D5D5E">
            <w:pPr>
              <w:spacing w:after="0"/>
              <w:rPr>
                <w:ins w:id="5940" w:author="ZTE-Ma Zhifeng" w:date="2024-08-26T21:55:00Z"/>
                <w:rFonts w:ascii="Arial" w:eastAsia="Calibri" w:hAnsi="Arial" w:cs="Arial"/>
                <w:b/>
                <w:bCs/>
                <w:sz w:val="18"/>
                <w:szCs w:val="18"/>
                <w:lang w:val="en-US" w:eastAsia="zh-CN"/>
              </w:rPr>
            </w:pPr>
          </w:p>
        </w:tc>
      </w:tr>
      <w:tr w:rsidR="009C62B2" w:rsidRPr="004D6DE3" w14:paraId="1FE4EDA6" w14:textId="77777777" w:rsidTr="002D5D5E">
        <w:trPr>
          <w:trHeight w:val="56"/>
          <w:jc w:val="center"/>
          <w:ins w:id="5941" w:author="ZTE-Ma Zhifeng" w:date="2024-08-26T21:55:00Z"/>
        </w:trPr>
        <w:tc>
          <w:tcPr>
            <w:tcW w:w="715" w:type="dxa"/>
            <w:tcBorders>
              <w:top w:val="single" w:sz="4" w:space="0" w:color="auto"/>
              <w:left w:val="single" w:sz="4" w:space="0" w:color="auto"/>
              <w:bottom w:val="single" w:sz="4" w:space="0" w:color="auto"/>
              <w:right w:val="single" w:sz="4" w:space="0" w:color="auto"/>
            </w:tcBorders>
            <w:vAlign w:val="center"/>
          </w:tcPr>
          <w:p w14:paraId="371C8BCB" w14:textId="77777777" w:rsidR="009C62B2" w:rsidRPr="004D6DE3" w:rsidRDefault="009C62B2" w:rsidP="002D5D5E">
            <w:pPr>
              <w:keepNext/>
              <w:keepLines/>
              <w:spacing w:after="0"/>
              <w:jc w:val="center"/>
              <w:rPr>
                <w:ins w:id="5942" w:author="ZTE-Ma Zhifeng" w:date="2024-08-26T21:55:00Z"/>
                <w:rFonts w:ascii="Arial" w:hAnsi="Arial" w:cs="Arial"/>
                <w:color w:val="000000"/>
                <w:sz w:val="18"/>
                <w:szCs w:val="18"/>
              </w:rPr>
            </w:pPr>
            <w:ins w:id="5943" w:author="ZTE-Ma Zhifeng" w:date="2024-08-26T21:55:00Z">
              <w:r w:rsidRPr="004D6DE3">
                <w:rPr>
                  <w:rFonts w:ascii="Arial" w:hAnsi="Arial" w:cs="Arial"/>
                  <w:color w:val="000000"/>
                  <w:sz w:val="18"/>
                  <w:szCs w:val="18"/>
                </w:rPr>
                <w:t>n</w:t>
              </w:r>
              <w:r>
                <w:rPr>
                  <w:rFonts w:ascii="Arial" w:hAnsi="Arial" w:cs="Arial"/>
                  <w:color w:val="000000"/>
                  <w:sz w:val="18"/>
                  <w:szCs w:val="18"/>
                </w:rPr>
                <w:t>41</w:t>
              </w:r>
            </w:ins>
          </w:p>
        </w:tc>
        <w:tc>
          <w:tcPr>
            <w:tcW w:w="3536" w:type="dxa"/>
            <w:tcBorders>
              <w:top w:val="single" w:sz="4" w:space="0" w:color="auto"/>
              <w:left w:val="single" w:sz="4" w:space="0" w:color="auto"/>
              <w:bottom w:val="single" w:sz="4" w:space="0" w:color="auto"/>
              <w:right w:val="single" w:sz="4" w:space="0" w:color="auto"/>
            </w:tcBorders>
            <w:vAlign w:val="center"/>
          </w:tcPr>
          <w:p w14:paraId="5D2BCE8D" w14:textId="77777777" w:rsidR="009C62B2" w:rsidRPr="004D6DE3" w:rsidRDefault="009C62B2" w:rsidP="002D5D5E">
            <w:pPr>
              <w:keepNext/>
              <w:keepLines/>
              <w:spacing w:after="0"/>
              <w:jc w:val="center"/>
              <w:rPr>
                <w:ins w:id="5944" w:author="ZTE-Ma Zhifeng" w:date="2024-08-26T21:55:00Z"/>
                <w:rFonts w:ascii="Arial" w:hAnsi="Arial" w:cs="Arial"/>
                <w:color w:val="000000"/>
                <w:sz w:val="18"/>
                <w:szCs w:val="18"/>
              </w:rPr>
            </w:pPr>
            <w:ins w:id="5945" w:author="ZTE-Ma Zhifeng" w:date="2024-08-26T21:55:00Z">
              <w:r>
                <w:rPr>
                  <w:rFonts w:ascii="Arial" w:hAnsi="Arial" w:cs="Arial"/>
                  <w:color w:val="000000"/>
                  <w:sz w:val="18"/>
                  <w:szCs w:val="18"/>
                </w:rPr>
                <w:t>2496</w:t>
              </w:r>
              <w:r w:rsidRPr="004D6DE3">
                <w:rPr>
                  <w:rFonts w:ascii="Arial" w:hAnsi="Arial" w:cs="Arial"/>
                  <w:color w:val="000000"/>
                  <w:sz w:val="18"/>
                  <w:szCs w:val="18"/>
                </w:rPr>
                <w:t xml:space="preserve"> MHz</w:t>
              </w:r>
              <w:r w:rsidRPr="004D6DE3">
                <w:rPr>
                  <w:rFonts w:ascii="Arial" w:eastAsia="Calibri" w:hAnsi="Arial" w:cs="Arial"/>
                  <w:sz w:val="18"/>
                  <w:lang w:eastAsia="ko-KR"/>
                </w:rPr>
                <w:t xml:space="preserve"> </w:t>
              </w:r>
              <w:r w:rsidRPr="004D6DE3">
                <w:rPr>
                  <w:rFonts w:ascii="Arial" w:hAnsi="Arial" w:cs="Arial"/>
                  <w:color w:val="000000"/>
                  <w:sz w:val="18"/>
                  <w:szCs w:val="18"/>
                </w:rPr>
                <w:t>–</w:t>
              </w:r>
              <w:r w:rsidRPr="004D6DE3">
                <w:rPr>
                  <w:rFonts w:ascii="Arial" w:eastAsia="Calibri" w:hAnsi="Arial" w:cs="Arial"/>
                  <w:sz w:val="18"/>
                  <w:lang w:eastAsia="ko-KR"/>
                </w:rPr>
                <w:t xml:space="preserve"> </w:t>
              </w:r>
              <w:r>
                <w:rPr>
                  <w:rFonts w:ascii="Arial" w:hAnsi="Arial" w:cs="Arial"/>
                  <w:color w:val="000000"/>
                  <w:sz w:val="18"/>
                  <w:szCs w:val="18"/>
                </w:rPr>
                <w:t>2690</w:t>
              </w:r>
              <w:r w:rsidRPr="004D6DE3">
                <w:rPr>
                  <w:rFonts w:ascii="Arial" w:hAnsi="Arial" w:cs="Arial"/>
                  <w:color w:val="000000"/>
                  <w:sz w:val="18"/>
                  <w:szCs w:val="18"/>
                </w:rPr>
                <w:t xml:space="preserve"> MHz</w:t>
              </w:r>
            </w:ins>
          </w:p>
        </w:tc>
        <w:tc>
          <w:tcPr>
            <w:tcW w:w="3116" w:type="dxa"/>
            <w:tcBorders>
              <w:top w:val="single" w:sz="4" w:space="0" w:color="auto"/>
              <w:left w:val="single" w:sz="4" w:space="0" w:color="auto"/>
              <w:bottom w:val="single" w:sz="4" w:space="0" w:color="auto"/>
              <w:right w:val="single" w:sz="4" w:space="0" w:color="auto"/>
            </w:tcBorders>
            <w:vAlign w:val="center"/>
          </w:tcPr>
          <w:p w14:paraId="749FCEF6" w14:textId="77777777" w:rsidR="009C62B2" w:rsidRPr="004D6DE3" w:rsidRDefault="009C62B2" w:rsidP="002D5D5E">
            <w:pPr>
              <w:keepNext/>
              <w:keepLines/>
              <w:spacing w:after="0"/>
              <w:jc w:val="center"/>
              <w:rPr>
                <w:ins w:id="5946" w:author="ZTE-Ma Zhifeng" w:date="2024-08-26T21:55:00Z"/>
                <w:rFonts w:ascii="Arial" w:hAnsi="Arial" w:cs="Arial"/>
                <w:color w:val="000000"/>
                <w:sz w:val="18"/>
                <w:szCs w:val="18"/>
              </w:rPr>
            </w:pPr>
            <w:ins w:id="5947" w:author="ZTE-Ma Zhifeng" w:date="2024-08-26T21:55:00Z">
              <w:r>
                <w:rPr>
                  <w:rFonts w:ascii="Arial" w:hAnsi="Arial" w:cs="Arial"/>
                  <w:color w:val="000000"/>
                  <w:sz w:val="18"/>
                  <w:szCs w:val="18"/>
                </w:rPr>
                <w:t xml:space="preserve">2496 </w:t>
              </w:r>
              <w:r w:rsidRPr="004D6DE3">
                <w:rPr>
                  <w:rFonts w:ascii="Arial" w:hAnsi="Arial" w:cs="Arial"/>
                  <w:color w:val="000000"/>
                  <w:sz w:val="18"/>
                  <w:szCs w:val="18"/>
                </w:rPr>
                <w:t>MHz</w:t>
              </w:r>
              <w:r w:rsidRPr="004D6DE3">
                <w:rPr>
                  <w:rFonts w:ascii="Arial" w:hAnsi="Arial" w:cs="Arial"/>
                  <w:sz w:val="18"/>
                  <w:lang w:eastAsia="ko-KR"/>
                </w:rPr>
                <w:t xml:space="preserve"> </w:t>
              </w:r>
              <w:r w:rsidRPr="004D6DE3">
                <w:rPr>
                  <w:rFonts w:ascii="Arial" w:hAnsi="Arial" w:cs="Arial"/>
                  <w:color w:val="000000"/>
                  <w:sz w:val="18"/>
                  <w:szCs w:val="18"/>
                </w:rPr>
                <w:t>–</w:t>
              </w:r>
              <w:r>
                <w:rPr>
                  <w:rFonts w:ascii="Arial" w:hAnsi="Arial" w:cs="Arial"/>
                  <w:color w:val="000000"/>
                  <w:sz w:val="18"/>
                  <w:szCs w:val="18"/>
                </w:rPr>
                <w:t>2690</w:t>
              </w:r>
              <w:r w:rsidRPr="004D6DE3">
                <w:rPr>
                  <w:rFonts w:ascii="Arial" w:hAnsi="Arial" w:cs="Arial"/>
                  <w:color w:val="000000"/>
                  <w:sz w:val="18"/>
                  <w:szCs w:val="18"/>
                </w:rPr>
                <w:t xml:space="preserve"> MHz</w:t>
              </w:r>
            </w:ins>
          </w:p>
        </w:tc>
        <w:tc>
          <w:tcPr>
            <w:tcW w:w="1043" w:type="dxa"/>
            <w:tcBorders>
              <w:top w:val="single" w:sz="4" w:space="0" w:color="auto"/>
              <w:left w:val="single" w:sz="4" w:space="0" w:color="auto"/>
              <w:bottom w:val="single" w:sz="4" w:space="0" w:color="auto"/>
              <w:right w:val="single" w:sz="4" w:space="0" w:color="auto"/>
            </w:tcBorders>
            <w:vAlign w:val="center"/>
          </w:tcPr>
          <w:p w14:paraId="31D3A81B" w14:textId="77777777" w:rsidR="009C62B2" w:rsidRPr="004D6DE3" w:rsidRDefault="009C62B2" w:rsidP="002D5D5E">
            <w:pPr>
              <w:keepNext/>
              <w:keepLines/>
              <w:spacing w:after="0"/>
              <w:jc w:val="center"/>
              <w:rPr>
                <w:ins w:id="5948" w:author="ZTE-Ma Zhifeng" w:date="2024-08-26T21:55:00Z"/>
                <w:rFonts w:ascii="Arial" w:hAnsi="Arial" w:cs="Arial"/>
                <w:color w:val="000000"/>
                <w:sz w:val="18"/>
                <w:szCs w:val="18"/>
              </w:rPr>
            </w:pPr>
            <w:ins w:id="5949" w:author="ZTE-Ma Zhifeng" w:date="2024-08-26T21:55:00Z">
              <w:r>
                <w:rPr>
                  <w:rFonts w:ascii="Arial" w:hAnsi="Arial" w:cs="Arial"/>
                  <w:color w:val="000000"/>
                  <w:sz w:val="18"/>
                  <w:szCs w:val="18"/>
                </w:rPr>
                <w:t>TDD</w:t>
              </w:r>
            </w:ins>
          </w:p>
        </w:tc>
      </w:tr>
      <w:tr w:rsidR="009C62B2" w:rsidRPr="004D6DE3" w14:paraId="2FA5DFC3" w14:textId="77777777" w:rsidTr="002D5D5E">
        <w:trPr>
          <w:trHeight w:val="56"/>
          <w:jc w:val="center"/>
          <w:ins w:id="5950" w:author="ZTE-Ma Zhifeng" w:date="2024-08-26T21:55:00Z"/>
        </w:trPr>
        <w:tc>
          <w:tcPr>
            <w:tcW w:w="715" w:type="dxa"/>
            <w:tcBorders>
              <w:top w:val="single" w:sz="4" w:space="0" w:color="auto"/>
              <w:left w:val="single" w:sz="4" w:space="0" w:color="auto"/>
              <w:bottom w:val="single" w:sz="4" w:space="0" w:color="auto"/>
              <w:right w:val="single" w:sz="4" w:space="0" w:color="auto"/>
            </w:tcBorders>
            <w:vAlign w:val="center"/>
          </w:tcPr>
          <w:p w14:paraId="2C7DCAFA" w14:textId="77777777" w:rsidR="009C62B2" w:rsidRPr="004D6DE3" w:rsidRDefault="009C62B2" w:rsidP="002D5D5E">
            <w:pPr>
              <w:keepNext/>
              <w:keepLines/>
              <w:spacing w:after="0"/>
              <w:jc w:val="center"/>
              <w:rPr>
                <w:ins w:id="5951" w:author="ZTE-Ma Zhifeng" w:date="2024-08-26T21:55:00Z"/>
                <w:rFonts w:ascii="Arial" w:hAnsi="Arial" w:cs="Arial"/>
                <w:sz w:val="18"/>
                <w:lang w:val="sv-SE" w:eastAsia="zh-CN"/>
              </w:rPr>
            </w:pPr>
            <w:ins w:id="5952" w:author="ZTE-Ma Zhifeng" w:date="2024-08-26T21:55:00Z">
              <w:r w:rsidRPr="004D6DE3">
                <w:rPr>
                  <w:rFonts w:ascii="Arial" w:hAnsi="Arial" w:cs="Arial"/>
                  <w:color w:val="000000"/>
                  <w:sz w:val="18"/>
                  <w:szCs w:val="18"/>
                </w:rPr>
                <w:t>n</w:t>
              </w:r>
              <w:r>
                <w:rPr>
                  <w:rFonts w:ascii="Arial" w:hAnsi="Arial" w:cs="Arial"/>
                  <w:color w:val="000000"/>
                  <w:sz w:val="18"/>
                  <w:szCs w:val="18"/>
                </w:rPr>
                <w:t>66</w:t>
              </w:r>
            </w:ins>
          </w:p>
        </w:tc>
        <w:tc>
          <w:tcPr>
            <w:tcW w:w="3536" w:type="dxa"/>
            <w:tcBorders>
              <w:top w:val="single" w:sz="4" w:space="0" w:color="auto"/>
              <w:left w:val="single" w:sz="4" w:space="0" w:color="auto"/>
              <w:bottom w:val="single" w:sz="4" w:space="0" w:color="auto"/>
              <w:right w:val="single" w:sz="4" w:space="0" w:color="auto"/>
            </w:tcBorders>
            <w:vAlign w:val="center"/>
          </w:tcPr>
          <w:p w14:paraId="70E0B235" w14:textId="77777777" w:rsidR="009C62B2" w:rsidRPr="00FD399B" w:rsidRDefault="009C62B2" w:rsidP="002D5D5E">
            <w:pPr>
              <w:keepNext/>
              <w:keepLines/>
              <w:spacing w:after="0"/>
              <w:jc w:val="center"/>
              <w:rPr>
                <w:ins w:id="5953" w:author="ZTE-Ma Zhifeng" w:date="2024-08-26T21:55:00Z"/>
                <w:rFonts w:ascii="Arial" w:eastAsia="Calibri" w:hAnsi="Arial" w:cs="Arial"/>
                <w:sz w:val="18"/>
                <w:lang w:val="sv-SE" w:eastAsia="ko-KR"/>
              </w:rPr>
            </w:pPr>
            <w:ins w:id="5954" w:author="ZTE-Ma Zhifeng" w:date="2024-08-26T21:55:00Z">
              <w:r>
                <w:rPr>
                  <w:rFonts w:ascii="Arial" w:hAnsi="Arial" w:cs="Arial"/>
                  <w:color w:val="000000"/>
                  <w:sz w:val="18"/>
                  <w:szCs w:val="18"/>
                  <w:lang w:val="sv-SE"/>
                </w:rPr>
                <w:t>1710</w:t>
              </w:r>
              <w:r w:rsidRPr="00FD399B">
                <w:rPr>
                  <w:rFonts w:ascii="Arial" w:hAnsi="Arial" w:cs="Arial"/>
                  <w:color w:val="000000"/>
                  <w:sz w:val="18"/>
                  <w:szCs w:val="18"/>
                  <w:lang w:val="sv-SE"/>
                </w:rPr>
                <w:t xml:space="preserve"> MHz</w:t>
              </w:r>
              <w:r w:rsidRPr="00FD399B">
                <w:rPr>
                  <w:rFonts w:ascii="Arial" w:eastAsia="Calibri" w:hAnsi="Arial" w:cs="Arial"/>
                  <w:sz w:val="18"/>
                  <w:lang w:val="sv-SE" w:eastAsia="ko-KR"/>
                </w:rPr>
                <w:t xml:space="preserve"> </w:t>
              </w:r>
              <w:r w:rsidRPr="00FD399B">
                <w:rPr>
                  <w:rFonts w:ascii="Arial" w:hAnsi="Arial" w:cs="Arial"/>
                  <w:color w:val="000000"/>
                  <w:sz w:val="18"/>
                  <w:szCs w:val="18"/>
                  <w:lang w:val="sv-SE"/>
                </w:rPr>
                <w:t>–</w:t>
              </w:r>
              <w:r>
                <w:rPr>
                  <w:rFonts w:ascii="Arial" w:hAnsi="Arial" w:cs="Arial"/>
                  <w:color w:val="000000"/>
                  <w:sz w:val="18"/>
                  <w:szCs w:val="18"/>
                  <w:lang w:val="sv-SE"/>
                </w:rPr>
                <w:t xml:space="preserve"> 1780</w:t>
              </w:r>
              <w:r w:rsidRPr="00FD399B">
                <w:rPr>
                  <w:rFonts w:ascii="Arial" w:hAnsi="Arial" w:cs="Arial"/>
                  <w:color w:val="000000"/>
                  <w:sz w:val="18"/>
                  <w:szCs w:val="18"/>
                  <w:lang w:val="sv-SE"/>
                </w:rPr>
                <w:t xml:space="preserve"> MHz</w:t>
              </w:r>
            </w:ins>
          </w:p>
        </w:tc>
        <w:tc>
          <w:tcPr>
            <w:tcW w:w="3116" w:type="dxa"/>
            <w:tcBorders>
              <w:top w:val="single" w:sz="4" w:space="0" w:color="auto"/>
              <w:left w:val="single" w:sz="4" w:space="0" w:color="auto"/>
              <w:bottom w:val="single" w:sz="4" w:space="0" w:color="auto"/>
              <w:right w:val="single" w:sz="4" w:space="0" w:color="auto"/>
            </w:tcBorders>
            <w:vAlign w:val="center"/>
          </w:tcPr>
          <w:p w14:paraId="77218FD7" w14:textId="77777777" w:rsidR="009C62B2" w:rsidRPr="00FD399B" w:rsidRDefault="009C62B2" w:rsidP="002D5D5E">
            <w:pPr>
              <w:keepNext/>
              <w:keepLines/>
              <w:spacing w:after="0"/>
              <w:jc w:val="center"/>
              <w:rPr>
                <w:ins w:id="5955" w:author="ZTE-Ma Zhifeng" w:date="2024-08-26T21:55:00Z"/>
                <w:rFonts w:ascii="Arial" w:hAnsi="Arial" w:cs="Arial"/>
                <w:sz w:val="18"/>
                <w:lang w:val="sv-SE" w:eastAsia="ko-KR"/>
              </w:rPr>
            </w:pPr>
            <w:ins w:id="5956" w:author="ZTE-Ma Zhifeng" w:date="2024-08-26T21:55:00Z">
              <w:r>
                <w:rPr>
                  <w:rFonts w:ascii="Arial" w:hAnsi="Arial" w:cs="Arial"/>
                  <w:color w:val="000000"/>
                  <w:sz w:val="18"/>
                  <w:szCs w:val="18"/>
                  <w:lang w:val="sv-SE"/>
                </w:rPr>
                <w:t>2100</w:t>
              </w:r>
              <w:r w:rsidRPr="00FD399B">
                <w:rPr>
                  <w:rFonts w:ascii="Arial" w:hAnsi="Arial" w:cs="Arial"/>
                  <w:color w:val="000000"/>
                  <w:sz w:val="18"/>
                  <w:szCs w:val="18"/>
                  <w:lang w:val="sv-SE"/>
                </w:rPr>
                <w:t xml:space="preserve"> MHz</w:t>
              </w:r>
              <w:r w:rsidRPr="00FD399B">
                <w:rPr>
                  <w:rFonts w:ascii="Arial" w:hAnsi="Arial" w:cs="Arial"/>
                  <w:sz w:val="18"/>
                  <w:lang w:val="sv-SE" w:eastAsia="ko-KR"/>
                </w:rPr>
                <w:t xml:space="preserve"> </w:t>
              </w:r>
              <w:r w:rsidRPr="00FD399B">
                <w:rPr>
                  <w:rFonts w:ascii="Arial" w:hAnsi="Arial" w:cs="Arial"/>
                  <w:color w:val="000000"/>
                  <w:sz w:val="18"/>
                  <w:szCs w:val="18"/>
                  <w:lang w:val="sv-SE"/>
                </w:rPr>
                <w:t>–</w:t>
              </w:r>
              <w:r w:rsidRPr="00FD399B">
                <w:rPr>
                  <w:rFonts w:ascii="Arial" w:hAnsi="Arial" w:cs="Arial"/>
                  <w:sz w:val="18"/>
                  <w:lang w:val="sv-SE" w:eastAsia="ko-KR"/>
                </w:rPr>
                <w:t xml:space="preserve"> </w:t>
              </w:r>
              <w:r>
                <w:rPr>
                  <w:rFonts w:ascii="Arial" w:hAnsi="Arial" w:cs="Arial"/>
                  <w:sz w:val="18"/>
                  <w:lang w:val="sv-SE" w:eastAsia="ko-KR"/>
                </w:rPr>
                <w:t>2200</w:t>
              </w:r>
              <w:r w:rsidRPr="00FD399B">
                <w:rPr>
                  <w:rFonts w:ascii="Arial" w:hAnsi="Arial" w:cs="Arial"/>
                  <w:color w:val="000000"/>
                  <w:sz w:val="18"/>
                  <w:szCs w:val="18"/>
                  <w:lang w:val="sv-SE"/>
                </w:rPr>
                <w:t xml:space="preserve"> MHz</w:t>
              </w:r>
            </w:ins>
          </w:p>
        </w:tc>
        <w:tc>
          <w:tcPr>
            <w:tcW w:w="1043" w:type="dxa"/>
            <w:tcBorders>
              <w:top w:val="single" w:sz="4" w:space="0" w:color="auto"/>
              <w:left w:val="single" w:sz="4" w:space="0" w:color="auto"/>
              <w:bottom w:val="single" w:sz="4" w:space="0" w:color="auto"/>
              <w:right w:val="single" w:sz="4" w:space="0" w:color="auto"/>
            </w:tcBorders>
            <w:vAlign w:val="center"/>
          </w:tcPr>
          <w:p w14:paraId="5D981D38" w14:textId="77777777" w:rsidR="009C62B2" w:rsidRPr="004D6DE3" w:rsidRDefault="009C62B2" w:rsidP="002D5D5E">
            <w:pPr>
              <w:keepNext/>
              <w:keepLines/>
              <w:spacing w:after="0"/>
              <w:jc w:val="center"/>
              <w:rPr>
                <w:ins w:id="5957" w:author="ZTE-Ma Zhifeng" w:date="2024-08-26T21:55:00Z"/>
                <w:rFonts w:ascii="Arial" w:hAnsi="Arial" w:cs="Arial"/>
                <w:sz w:val="18"/>
                <w:lang w:eastAsia="ko-KR"/>
              </w:rPr>
            </w:pPr>
            <w:ins w:id="5958" w:author="ZTE-Ma Zhifeng" w:date="2024-08-26T21:55:00Z">
              <w:r>
                <w:rPr>
                  <w:rFonts w:ascii="Arial" w:hAnsi="Arial" w:cs="Arial"/>
                  <w:color w:val="000000"/>
                  <w:sz w:val="18"/>
                  <w:szCs w:val="18"/>
                </w:rPr>
                <w:t>FDD</w:t>
              </w:r>
            </w:ins>
          </w:p>
        </w:tc>
      </w:tr>
      <w:tr w:rsidR="009C62B2" w:rsidRPr="004D6DE3" w14:paraId="4C1398D4" w14:textId="77777777" w:rsidTr="002D5D5E">
        <w:trPr>
          <w:trHeight w:val="56"/>
          <w:jc w:val="center"/>
          <w:ins w:id="5959" w:author="ZTE-Ma Zhifeng" w:date="2024-08-26T21:55:00Z"/>
        </w:trPr>
        <w:tc>
          <w:tcPr>
            <w:tcW w:w="715" w:type="dxa"/>
            <w:tcBorders>
              <w:top w:val="single" w:sz="4" w:space="0" w:color="auto"/>
              <w:left w:val="single" w:sz="4" w:space="0" w:color="auto"/>
              <w:bottom w:val="single" w:sz="4" w:space="0" w:color="auto"/>
              <w:right w:val="single" w:sz="4" w:space="0" w:color="auto"/>
            </w:tcBorders>
            <w:vAlign w:val="center"/>
          </w:tcPr>
          <w:p w14:paraId="0985FD55" w14:textId="77777777" w:rsidR="009C62B2" w:rsidRPr="004D6DE3" w:rsidRDefault="009C62B2" w:rsidP="002D5D5E">
            <w:pPr>
              <w:keepNext/>
              <w:keepLines/>
              <w:spacing w:after="0"/>
              <w:jc w:val="center"/>
              <w:rPr>
                <w:ins w:id="5960" w:author="ZTE-Ma Zhifeng" w:date="2024-08-26T21:55:00Z"/>
                <w:rFonts w:ascii="Arial" w:hAnsi="Arial" w:cs="Arial"/>
                <w:color w:val="000000"/>
                <w:sz w:val="18"/>
                <w:szCs w:val="18"/>
              </w:rPr>
            </w:pPr>
            <w:ins w:id="5961" w:author="ZTE-Ma Zhifeng" w:date="2024-08-26T21:55:00Z">
              <w:r w:rsidRPr="004D6DE3">
                <w:rPr>
                  <w:rFonts w:ascii="Arial" w:hAnsi="Arial" w:cs="Arial"/>
                  <w:color w:val="000000"/>
                  <w:sz w:val="18"/>
                  <w:szCs w:val="18"/>
                </w:rPr>
                <w:t>n</w:t>
              </w:r>
              <w:r>
                <w:rPr>
                  <w:rFonts w:ascii="Arial" w:hAnsi="Arial" w:cs="Arial"/>
                  <w:color w:val="000000"/>
                  <w:sz w:val="18"/>
                  <w:szCs w:val="18"/>
                </w:rPr>
                <w:t>71</w:t>
              </w:r>
            </w:ins>
          </w:p>
        </w:tc>
        <w:tc>
          <w:tcPr>
            <w:tcW w:w="3536" w:type="dxa"/>
            <w:tcBorders>
              <w:top w:val="single" w:sz="4" w:space="0" w:color="auto"/>
              <w:left w:val="single" w:sz="4" w:space="0" w:color="auto"/>
              <w:bottom w:val="single" w:sz="4" w:space="0" w:color="auto"/>
              <w:right w:val="single" w:sz="4" w:space="0" w:color="auto"/>
            </w:tcBorders>
            <w:vAlign w:val="center"/>
          </w:tcPr>
          <w:p w14:paraId="74544FE9" w14:textId="77777777" w:rsidR="009C62B2" w:rsidRPr="004D6DE3" w:rsidRDefault="009C62B2" w:rsidP="002D5D5E">
            <w:pPr>
              <w:keepNext/>
              <w:keepLines/>
              <w:spacing w:after="0"/>
              <w:jc w:val="center"/>
              <w:rPr>
                <w:ins w:id="5962" w:author="ZTE-Ma Zhifeng" w:date="2024-08-26T21:55:00Z"/>
                <w:rFonts w:ascii="Arial" w:hAnsi="Arial" w:cs="Arial"/>
                <w:color w:val="000000"/>
                <w:sz w:val="18"/>
                <w:szCs w:val="18"/>
              </w:rPr>
            </w:pPr>
            <w:ins w:id="5963" w:author="ZTE-Ma Zhifeng" w:date="2024-08-26T21:55:00Z">
              <w:r>
                <w:rPr>
                  <w:rFonts w:ascii="Arial" w:hAnsi="Arial" w:cs="Arial"/>
                  <w:color w:val="000000"/>
                  <w:sz w:val="18"/>
                  <w:szCs w:val="18"/>
                </w:rPr>
                <w:t>663</w:t>
              </w:r>
              <w:r w:rsidRPr="004D6DE3">
                <w:rPr>
                  <w:rFonts w:ascii="Arial" w:hAnsi="Arial" w:cs="Arial"/>
                  <w:color w:val="000000"/>
                  <w:sz w:val="18"/>
                  <w:szCs w:val="18"/>
                </w:rPr>
                <w:t xml:space="preserve"> MHz</w:t>
              </w:r>
              <w:r w:rsidRPr="004D6DE3">
                <w:rPr>
                  <w:rFonts w:ascii="Arial" w:eastAsia="Calibri" w:hAnsi="Arial" w:cs="Arial"/>
                  <w:sz w:val="18"/>
                  <w:lang w:eastAsia="ko-KR"/>
                </w:rPr>
                <w:t xml:space="preserve"> </w:t>
              </w:r>
              <w:r w:rsidRPr="004D6DE3">
                <w:rPr>
                  <w:rFonts w:ascii="Arial" w:hAnsi="Arial" w:cs="Arial"/>
                  <w:color w:val="000000"/>
                  <w:sz w:val="18"/>
                  <w:szCs w:val="18"/>
                </w:rPr>
                <w:t>–</w:t>
              </w:r>
              <w:r w:rsidRPr="004D6DE3">
                <w:rPr>
                  <w:rFonts w:ascii="Arial" w:eastAsia="Calibri" w:hAnsi="Arial" w:cs="Arial"/>
                  <w:sz w:val="18"/>
                  <w:lang w:eastAsia="ko-KR"/>
                </w:rPr>
                <w:t xml:space="preserve"> </w:t>
              </w:r>
              <w:r>
                <w:rPr>
                  <w:rFonts w:ascii="Arial" w:hAnsi="Arial" w:cs="Arial"/>
                  <w:color w:val="000000"/>
                  <w:sz w:val="18"/>
                  <w:szCs w:val="18"/>
                </w:rPr>
                <w:t>698</w:t>
              </w:r>
              <w:r w:rsidRPr="004D6DE3">
                <w:rPr>
                  <w:rFonts w:ascii="Arial" w:hAnsi="Arial" w:cs="Arial"/>
                  <w:color w:val="000000"/>
                  <w:sz w:val="18"/>
                  <w:szCs w:val="18"/>
                </w:rPr>
                <w:t xml:space="preserve"> MHz</w:t>
              </w:r>
            </w:ins>
          </w:p>
        </w:tc>
        <w:tc>
          <w:tcPr>
            <w:tcW w:w="3116" w:type="dxa"/>
            <w:tcBorders>
              <w:top w:val="single" w:sz="4" w:space="0" w:color="auto"/>
              <w:left w:val="single" w:sz="4" w:space="0" w:color="auto"/>
              <w:bottom w:val="single" w:sz="4" w:space="0" w:color="auto"/>
              <w:right w:val="single" w:sz="4" w:space="0" w:color="auto"/>
            </w:tcBorders>
            <w:vAlign w:val="center"/>
          </w:tcPr>
          <w:p w14:paraId="618A9A06" w14:textId="77777777" w:rsidR="009C62B2" w:rsidRPr="004D6DE3" w:rsidRDefault="009C62B2" w:rsidP="002D5D5E">
            <w:pPr>
              <w:keepNext/>
              <w:keepLines/>
              <w:spacing w:after="0"/>
              <w:jc w:val="center"/>
              <w:rPr>
                <w:ins w:id="5964" w:author="ZTE-Ma Zhifeng" w:date="2024-08-26T21:55:00Z"/>
                <w:rFonts w:ascii="Arial" w:hAnsi="Arial" w:cs="Arial"/>
                <w:color w:val="000000"/>
                <w:sz w:val="18"/>
                <w:szCs w:val="18"/>
              </w:rPr>
            </w:pPr>
            <w:ins w:id="5965" w:author="ZTE-Ma Zhifeng" w:date="2024-08-26T21:55:00Z">
              <w:r>
                <w:rPr>
                  <w:rFonts w:ascii="Arial" w:hAnsi="Arial" w:cs="Arial"/>
                  <w:color w:val="000000"/>
                  <w:sz w:val="18"/>
                  <w:szCs w:val="18"/>
                </w:rPr>
                <w:t>617</w:t>
              </w:r>
              <w:r w:rsidRPr="004D6DE3">
                <w:rPr>
                  <w:rFonts w:ascii="Arial" w:hAnsi="Arial" w:cs="Arial"/>
                  <w:color w:val="000000"/>
                  <w:sz w:val="18"/>
                  <w:szCs w:val="18"/>
                </w:rPr>
                <w:t xml:space="preserve"> MHz</w:t>
              </w:r>
              <w:r w:rsidRPr="004D6DE3">
                <w:rPr>
                  <w:rFonts w:ascii="Arial" w:hAnsi="Arial" w:cs="Arial"/>
                  <w:sz w:val="18"/>
                  <w:lang w:eastAsia="ko-KR"/>
                </w:rPr>
                <w:t xml:space="preserve"> </w:t>
              </w:r>
              <w:r w:rsidRPr="004D6DE3">
                <w:rPr>
                  <w:rFonts w:ascii="Arial" w:hAnsi="Arial" w:cs="Arial"/>
                  <w:color w:val="000000"/>
                  <w:sz w:val="18"/>
                  <w:szCs w:val="18"/>
                </w:rPr>
                <w:t>–</w:t>
              </w:r>
              <w:r w:rsidRPr="004D6DE3">
                <w:rPr>
                  <w:rFonts w:ascii="Arial" w:hAnsi="Arial" w:cs="Arial"/>
                  <w:sz w:val="18"/>
                  <w:lang w:eastAsia="ko-KR"/>
                </w:rPr>
                <w:t xml:space="preserve"> </w:t>
              </w:r>
              <w:r>
                <w:rPr>
                  <w:rFonts w:ascii="Arial" w:hAnsi="Arial" w:cs="Arial"/>
                  <w:sz w:val="18"/>
                  <w:lang w:eastAsia="ko-KR"/>
                </w:rPr>
                <w:t>652</w:t>
              </w:r>
              <w:r w:rsidRPr="004D6DE3">
                <w:rPr>
                  <w:rFonts w:ascii="Arial" w:hAnsi="Arial" w:cs="Arial"/>
                  <w:color w:val="000000"/>
                  <w:sz w:val="18"/>
                  <w:szCs w:val="18"/>
                </w:rPr>
                <w:t xml:space="preserve"> MHz</w:t>
              </w:r>
            </w:ins>
          </w:p>
        </w:tc>
        <w:tc>
          <w:tcPr>
            <w:tcW w:w="1043" w:type="dxa"/>
            <w:tcBorders>
              <w:top w:val="single" w:sz="4" w:space="0" w:color="auto"/>
              <w:left w:val="single" w:sz="4" w:space="0" w:color="auto"/>
              <w:bottom w:val="single" w:sz="4" w:space="0" w:color="auto"/>
              <w:right w:val="single" w:sz="4" w:space="0" w:color="auto"/>
            </w:tcBorders>
            <w:vAlign w:val="center"/>
          </w:tcPr>
          <w:p w14:paraId="1D43C61A" w14:textId="77777777" w:rsidR="009C62B2" w:rsidRPr="004D6DE3" w:rsidRDefault="009C62B2" w:rsidP="002D5D5E">
            <w:pPr>
              <w:keepNext/>
              <w:keepLines/>
              <w:spacing w:after="0"/>
              <w:jc w:val="center"/>
              <w:rPr>
                <w:ins w:id="5966" w:author="ZTE-Ma Zhifeng" w:date="2024-08-26T21:55:00Z"/>
                <w:rFonts w:ascii="Arial" w:hAnsi="Arial" w:cs="Arial"/>
                <w:color w:val="000000"/>
                <w:sz w:val="18"/>
                <w:szCs w:val="18"/>
              </w:rPr>
            </w:pPr>
            <w:ins w:id="5967" w:author="ZTE-Ma Zhifeng" w:date="2024-08-26T21:55:00Z">
              <w:r>
                <w:rPr>
                  <w:rFonts w:ascii="Arial" w:hAnsi="Arial" w:cs="Arial"/>
                  <w:color w:val="000000"/>
                  <w:sz w:val="18"/>
                  <w:szCs w:val="18"/>
                </w:rPr>
                <w:t>FDD</w:t>
              </w:r>
            </w:ins>
          </w:p>
        </w:tc>
      </w:tr>
    </w:tbl>
    <w:p w14:paraId="26DADE80" w14:textId="77777777" w:rsidR="009C62B2" w:rsidRDefault="009C62B2" w:rsidP="009C62B2">
      <w:pPr>
        <w:rPr>
          <w:ins w:id="5968" w:author="ZTE-Ma Zhifeng" w:date="2024-08-26T21:55:00Z"/>
          <w:lang w:eastAsia="zh-CN"/>
        </w:rPr>
      </w:pPr>
    </w:p>
    <w:p w14:paraId="3596940A" w14:textId="37036233" w:rsidR="009C62B2" w:rsidRDefault="009C62B2" w:rsidP="009C62B2">
      <w:pPr>
        <w:pStyle w:val="41"/>
        <w:rPr>
          <w:ins w:id="5969" w:author="ZTE-Ma Zhifeng" w:date="2024-08-26T21:55:00Z"/>
        </w:rPr>
      </w:pPr>
      <w:bookmarkStart w:id="5970" w:name="_Toc175687570"/>
      <w:ins w:id="5971" w:author="ZTE-Ma Zhifeng" w:date="2024-08-26T21:55:00Z">
        <w:r>
          <w:t>5.</w:t>
        </w:r>
      </w:ins>
      <w:ins w:id="5972" w:author="ZTE-Ma Zhifeng" w:date="2024-08-26T21:57:00Z">
        <w:r>
          <w:t>10</w:t>
        </w:r>
      </w:ins>
      <w:ins w:id="5973" w:author="ZTE-Ma Zhifeng" w:date="2024-08-26T21:55:00Z">
        <w:r>
          <w:t>.1.2</w:t>
        </w:r>
        <w:r>
          <w:tab/>
        </w:r>
        <w:r w:rsidRPr="00417E56">
          <w:t>Channel bandwidths per operating band for CA</w:t>
        </w:r>
        <w:bookmarkEnd w:id="5890"/>
        <w:bookmarkEnd w:id="5891"/>
        <w:bookmarkEnd w:id="5892"/>
        <w:bookmarkEnd w:id="5970"/>
      </w:ins>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11"/>
        <w:gridCol w:w="1842"/>
        <w:gridCol w:w="851"/>
        <w:gridCol w:w="2977"/>
        <w:gridCol w:w="1984"/>
      </w:tblGrid>
      <w:tr w:rsidR="009C62B2" w14:paraId="0188E8F0" w14:textId="77777777" w:rsidTr="002D5D5E">
        <w:trPr>
          <w:trHeight w:val="187"/>
          <w:ins w:id="5974" w:author="ZTE-Ma Zhifeng" w:date="2024-08-26T21:55:00Z"/>
        </w:trPr>
        <w:tc>
          <w:tcPr>
            <w:tcW w:w="2127" w:type="dxa"/>
            <w:gridSpan w:val="2"/>
            <w:tcBorders>
              <w:left w:val="single" w:sz="4" w:space="0" w:color="auto"/>
              <w:bottom w:val="single" w:sz="4" w:space="0" w:color="auto"/>
              <w:right w:val="single" w:sz="4" w:space="0" w:color="auto"/>
            </w:tcBorders>
            <w:shd w:val="clear" w:color="auto" w:fill="auto"/>
            <w:vAlign w:val="center"/>
          </w:tcPr>
          <w:p w14:paraId="6CBA1EAB" w14:textId="77777777" w:rsidR="009C62B2" w:rsidRDefault="009C62B2" w:rsidP="002D5D5E">
            <w:pPr>
              <w:pStyle w:val="TAH"/>
              <w:rPr>
                <w:ins w:id="5975" w:author="ZTE-Ma Zhifeng" w:date="2024-08-26T21:55:00Z"/>
                <w:szCs w:val="18"/>
                <w:lang w:eastAsia="zh-CN"/>
              </w:rPr>
            </w:pPr>
            <w:ins w:id="5976" w:author="ZTE-Ma Zhifeng" w:date="2024-08-26T21:55:00Z">
              <w:r>
                <w:rPr>
                  <w:rFonts w:cs="Arial"/>
                </w:rPr>
                <w:t xml:space="preserve">Table </w:t>
              </w:r>
              <w:r w:rsidRPr="00417E56">
                <w:rPr>
                  <w:rFonts w:cs="Arial"/>
                </w:rPr>
                <w:t>5.x.1</w:t>
              </w:r>
              <w:r>
                <w:rPr>
                  <w:rFonts w:cs="Arial"/>
                </w:rPr>
                <w:t xml:space="preserve">.2-1: Supported bandwidths per </w:t>
              </w:r>
              <w:r w:rsidRPr="00417E56">
                <w:rPr>
                  <w:rFonts w:cs="Arial"/>
                </w:rPr>
                <w:t>CA</w:t>
              </w:r>
              <w:r>
                <w:rPr>
                  <w:rFonts w:cs="Arial"/>
                </w:rPr>
                <w:t xml:space="preserve"> band combination of </w:t>
              </w:r>
              <w:r w:rsidRPr="00417E56">
                <w:rPr>
                  <w:rFonts w:cs="Arial"/>
                </w:rPr>
                <w:t>band n25+n41+</w:t>
              </w:r>
              <w:r>
                <w:rPr>
                  <w:rFonts w:cs="Arial"/>
                </w:rPr>
                <w:t>n77</w:t>
              </w:r>
              <w:r>
                <w:t>NR CA configuration</w:t>
              </w:r>
            </w:ins>
          </w:p>
        </w:tc>
        <w:tc>
          <w:tcPr>
            <w:tcW w:w="1842" w:type="dxa"/>
            <w:tcBorders>
              <w:left w:val="single" w:sz="4" w:space="0" w:color="auto"/>
              <w:bottom w:val="single" w:sz="4" w:space="0" w:color="auto"/>
              <w:right w:val="single" w:sz="4" w:space="0" w:color="auto"/>
            </w:tcBorders>
            <w:shd w:val="clear" w:color="auto" w:fill="auto"/>
            <w:vAlign w:val="center"/>
          </w:tcPr>
          <w:p w14:paraId="3B377A8F" w14:textId="77777777" w:rsidR="009C62B2" w:rsidRDefault="009C62B2" w:rsidP="002D5D5E">
            <w:pPr>
              <w:pStyle w:val="TAH"/>
              <w:rPr>
                <w:ins w:id="5977" w:author="ZTE-Ma Zhifeng" w:date="2024-08-26T21:55:00Z"/>
                <w:szCs w:val="18"/>
                <w:lang w:eastAsia="zh-CN"/>
              </w:rPr>
            </w:pPr>
            <w:ins w:id="5978" w:author="ZTE-Ma Zhifeng" w:date="2024-08-26T21:55:00Z">
              <w:r>
                <w:t>Uplink CA configuration</w:t>
              </w:r>
              <w:r>
                <w:rPr>
                  <w:rFonts w:hint="eastAsia"/>
                  <w:lang w:eastAsia="zh-CN"/>
                </w:rPr>
                <w:t xml:space="preserve"> </w:t>
              </w:r>
              <w:r>
                <w:t>or single uplink carrier</w:t>
              </w:r>
            </w:ins>
          </w:p>
        </w:tc>
        <w:tc>
          <w:tcPr>
            <w:tcW w:w="851" w:type="dxa"/>
            <w:tcBorders>
              <w:left w:val="single" w:sz="4" w:space="0" w:color="auto"/>
              <w:right w:val="single" w:sz="4" w:space="0" w:color="auto"/>
            </w:tcBorders>
            <w:vAlign w:val="center"/>
          </w:tcPr>
          <w:p w14:paraId="5A65A447" w14:textId="77777777" w:rsidR="009C62B2" w:rsidRDefault="009C62B2" w:rsidP="002D5D5E">
            <w:pPr>
              <w:pStyle w:val="TAH"/>
              <w:rPr>
                <w:ins w:id="5979" w:author="ZTE-Ma Zhifeng" w:date="2024-08-26T21:55:00Z"/>
                <w:szCs w:val="18"/>
                <w:lang w:val="en-US" w:eastAsia="zh-CN"/>
              </w:rPr>
            </w:pPr>
            <w:ins w:id="5980" w:author="ZTE-Ma Zhifeng" w:date="2024-08-26T21:55:00Z">
              <w:r>
                <w:t>NR Band</w:t>
              </w:r>
            </w:ins>
          </w:p>
        </w:tc>
        <w:tc>
          <w:tcPr>
            <w:tcW w:w="2977" w:type="dxa"/>
            <w:tcBorders>
              <w:top w:val="single" w:sz="4" w:space="0" w:color="auto"/>
              <w:left w:val="single" w:sz="4" w:space="0" w:color="auto"/>
              <w:bottom w:val="single" w:sz="4" w:space="0" w:color="auto"/>
              <w:right w:val="single" w:sz="4" w:space="0" w:color="auto"/>
            </w:tcBorders>
            <w:vAlign w:val="center"/>
          </w:tcPr>
          <w:p w14:paraId="085C19F4" w14:textId="77777777" w:rsidR="009C62B2" w:rsidRDefault="009C62B2" w:rsidP="002D5D5E">
            <w:pPr>
              <w:pStyle w:val="TAH"/>
              <w:rPr>
                <w:ins w:id="5981" w:author="ZTE-Ma Zhifeng" w:date="2024-08-26T21:55:00Z"/>
                <w:rFonts w:cs="Arial"/>
                <w:szCs w:val="18"/>
                <w:lang w:val="en-US" w:eastAsia="zh-CN" w:bidi="ar"/>
              </w:rPr>
            </w:pPr>
            <w:ins w:id="5982" w:author="ZTE-Ma Zhifeng" w:date="2024-08-26T21:55:00Z">
              <w:r>
                <w:rPr>
                  <w:rFonts w:hint="eastAsia"/>
                  <w:lang w:eastAsia="zh-CN"/>
                </w:rPr>
                <w:t>C</w:t>
              </w:r>
              <w:r>
                <w:rPr>
                  <w:lang w:eastAsia="zh-CN"/>
                </w:rPr>
                <w:t xml:space="preserve">hannel bandwidth </w:t>
              </w:r>
              <w:r>
                <w:rPr>
                  <w:rFonts w:hint="eastAsia"/>
                  <w:lang w:eastAsia="zh-CN"/>
                </w:rPr>
                <w:t>(</w:t>
              </w:r>
              <w:r>
                <w:rPr>
                  <w:lang w:eastAsia="zh-CN"/>
                </w:rPr>
                <w:t>MHz)</w:t>
              </w:r>
            </w:ins>
          </w:p>
        </w:tc>
        <w:tc>
          <w:tcPr>
            <w:tcW w:w="1984" w:type="dxa"/>
            <w:tcBorders>
              <w:left w:val="single" w:sz="4" w:space="0" w:color="auto"/>
              <w:bottom w:val="nil"/>
              <w:right w:val="single" w:sz="4" w:space="0" w:color="auto"/>
            </w:tcBorders>
            <w:shd w:val="clear" w:color="auto" w:fill="auto"/>
            <w:vAlign w:val="center"/>
          </w:tcPr>
          <w:p w14:paraId="505C572B" w14:textId="77777777" w:rsidR="009C62B2" w:rsidRDefault="009C62B2" w:rsidP="002D5D5E">
            <w:pPr>
              <w:pStyle w:val="TAH"/>
              <w:rPr>
                <w:ins w:id="5983" w:author="ZTE-Ma Zhifeng" w:date="2024-08-26T21:55:00Z"/>
                <w:szCs w:val="18"/>
                <w:lang w:val="en-US" w:eastAsia="zh-CN"/>
              </w:rPr>
            </w:pPr>
            <w:ins w:id="5984" w:author="ZTE-Ma Zhifeng" w:date="2024-08-26T21:55:00Z">
              <w:r>
                <w:t>Bandwidth combination set</w:t>
              </w:r>
            </w:ins>
          </w:p>
        </w:tc>
      </w:tr>
      <w:tr w:rsidR="009C62B2" w:rsidRPr="00480423" w14:paraId="4EE0E589" w14:textId="77777777" w:rsidTr="002D5D5E">
        <w:trPr>
          <w:trHeight w:val="29"/>
          <w:ins w:id="5985" w:author="ZTE-Ma Zhifeng" w:date="2024-08-26T21:55:00Z"/>
        </w:trPr>
        <w:tc>
          <w:tcPr>
            <w:tcW w:w="2116" w:type="dxa"/>
            <w:tcBorders>
              <w:top w:val="single" w:sz="4" w:space="0" w:color="auto"/>
              <w:left w:val="single" w:sz="4" w:space="0" w:color="auto"/>
              <w:bottom w:val="nil"/>
              <w:right w:val="single" w:sz="4" w:space="0" w:color="auto"/>
            </w:tcBorders>
            <w:vAlign w:val="center"/>
          </w:tcPr>
          <w:p w14:paraId="7C5CEA45" w14:textId="77777777" w:rsidR="009C62B2" w:rsidRPr="00480423" w:rsidRDefault="009C62B2" w:rsidP="002D5D5E">
            <w:pPr>
              <w:pStyle w:val="TAC"/>
              <w:rPr>
                <w:ins w:id="5986" w:author="ZTE-Ma Zhifeng" w:date="2024-08-26T21:55:00Z"/>
                <w:lang w:val="en-US" w:eastAsia="zh-CN"/>
              </w:rPr>
            </w:pPr>
            <w:ins w:id="5987" w:author="ZTE-Ma Zhifeng" w:date="2024-08-26T21:55:00Z">
              <w:r w:rsidRPr="00CE1ADE">
                <w:rPr>
                  <w:szCs w:val="18"/>
                  <w:lang w:val="en-US" w:eastAsia="zh-CN"/>
                </w:rPr>
                <w:t>CA_n41C-n66A-n71A</w:t>
              </w:r>
            </w:ins>
          </w:p>
        </w:tc>
        <w:tc>
          <w:tcPr>
            <w:tcW w:w="1853" w:type="dxa"/>
            <w:gridSpan w:val="2"/>
            <w:tcBorders>
              <w:top w:val="single" w:sz="4" w:space="0" w:color="auto"/>
              <w:left w:val="single" w:sz="4" w:space="0" w:color="auto"/>
              <w:bottom w:val="nil"/>
              <w:right w:val="single" w:sz="4" w:space="0" w:color="auto"/>
            </w:tcBorders>
            <w:vAlign w:val="center"/>
          </w:tcPr>
          <w:p w14:paraId="139443EB" w14:textId="77777777" w:rsidR="009C62B2" w:rsidRPr="00CE1ADE" w:rsidRDefault="009C62B2" w:rsidP="002D5D5E">
            <w:pPr>
              <w:pStyle w:val="TAC"/>
              <w:rPr>
                <w:ins w:id="5988" w:author="ZTE-Ma Zhifeng" w:date="2024-08-26T21:55:00Z"/>
                <w:szCs w:val="18"/>
                <w:vertAlign w:val="superscript"/>
                <w:lang w:val="en-US" w:eastAsia="zh-CN"/>
              </w:rPr>
            </w:pPr>
            <w:ins w:id="5989" w:author="ZTE-Ma Zhifeng" w:date="2024-08-26T21:55:00Z">
              <w:r w:rsidRPr="00CE1ADE">
                <w:rPr>
                  <w:szCs w:val="18"/>
                  <w:lang w:val="en-US" w:eastAsia="zh-CN"/>
                </w:rPr>
                <w:t>n41</w:t>
              </w:r>
              <w:r w:rsidRPr="00CE1ADE">
                <w:rPr>
                  <w:szCs w:val="18"/>
                  <w:vertAlign w:val="superscript"/>
                  <w:lang w:val="en-US" w:eastAsia="zh-CN"/>
                </w:rPr>
                <w:t>7,9</w:t>
              </w:r>
            </w:ins>
          </w:p>
          <w:p w14:paraId="39FE4E23" w14:textId="77777777" w:rsidR="009C62B2" w:rsidRPr="00CE1ADE" w:rsidRDefault="009C62B2" w:rsidP="002D5D5E">
            <w:pPr>
              <w:pStyle w:val="TAC"/>
              <w:rPr>
                <w:ins w:id="5990" w:author="ZTE-Ma Zhifeng" w:date="2024-08-26T21:55:00Z"/>
                <w:lang w:val="en-US" w:eastAsia="zh-CN"/>
              </w:rPr>
            </w:pPr>
            <w:ins w:id="5991" w:author="ZTE-Ma Zhifeng" w:date="2024-08-26T21:55:00Z">
              <w:r w:rsidRPr="00CE1ADE">
                <w:rPr>
                  <w:lang w:val="en-US" w:eastAsia="zh-CN"/>
                </w:rPr>
                <w:t>CA_n41A-n66A</w:t>
              </w:r>
              <w:r w:rsidRPr="00CE1ADE">
                <w:rPr>
                  <w:vertAlign w:val="superscript"/>
                  <w:lang w:val="en-US" w:eastAsia="zh-CN"/>
                </w:rPr>
                <w:t>7</w:t>
              </w:r>
            </w:ins>
          </w:p>
          <w:p w14:paraId="6C085E4B" w14:textId="77777777" w:rsidR="009C62B2" w:rsidRDefault="009C62B2" w:rsidP="002D5D5E">
            <w:pPr>
              <w:pStyle w:val="TAC"/>
              <w:rPr>
                <w:ins w:id="5992" w:author="ZTE-Ma Zhifeng" w:date="2024-08-26T21:55:00Z"/>
                <w:szCs w:val="18"/>
                <w:lang w:val="en-US" w:eastAsia="zh-CN"/>
              </w:rPr>
            </w:pPr>
            <w:ins w:id="5993" w:author="ZTE-Ma Zhifeng" w:date="2024-08-26T21:55:00Z">
              <w:r w:rsidRPr="00EB7778">
                <w:rPr>
                  <w:szCs w:val="18"/>
                  <w:highlight w:val="yellow"/>
                  <w:lang w:val="en-US" w:eastAsia="zh-CN"/>
                </w:rPr>
                <w:t>CA_n41C-n66A</w:t>
              </w:r>
            </w:ins>
          </w:p>
          <w:p w14:paraId="18164B53" w14:textId="77777777" w:rsidR="009C62B2" w:rsidRPr="00CE1ADE" w:rsidRDefault="009C62B2" w:rsidP="002D5D5E">
            <w:pPr>
              <w:pStyle w:val="TAC"/>
              <w:rPr>
                <w:ins w:id="5994" w:author="ZTE-Ma Zhifeng" w:date="2024-08-26T21:55:00Z"/>
                <w:vertAlign w:val="superscript"/>
                <w:lang w:val="en-US" w:eastAsia="zh-CN"/>
              </w:rPr>
            </w:pPr>
            <w:ins w:id="5995" w:author="ZTE-Ma Zhifeng" w:date="2024-08-26T21:55:00Z">
              <w:r w:rsidRPr="00CE1ADE">
                <w:rPr>
                  <w:lang w:val="en-US" w:eastAsia="zh-CN"/>
                </w:rPr>
                <w:t>CA_n41A-n71A</w:t>
              </w:r>
              <w:r w:rsidRPr="00CE1ADE">
                <w:rPr>
                  <w:vertAlign w:val="superscript"/>
                  <w:lang w:val="en-US" w:eastAsia="zh-CN"/>
                </w:rPr>
                <w:t>7</w:t>
              </w:r>
            </w:ins>
          </w:p>
          <w:p w14:paraId="2A546E2B" w14:textId="77777777" w:rsidR="009C62B2" w:rsidRPr="00CE1ADE" w:rsidRDefault="009C62B2" w:rsidP="002D5D5E">
            <w:pPr>
              <w:pStyle w:val="TAC"/>
              <w:rPr>
                <w:ins w:id="5996" w:author="ZTE-Ma Zhifeng" w:date="2024-08-26T21:55:00Z"/>
                <w:vertAlign w:val="superscript"/>
                <w:lang w:val="en-US" w:eastAsia="zh-CN"/>
              </w:rPr>
            </w:pPr>
            <w:ins w:id="5997" w:author="ZTE-Ma Zhifeng" w:date="2024-08-26T21:55:00Z">
              <w:r w:rsidRPr="00EB7778">
                <w:rPr>
                  <w:highlight w:val="yellow"/>
                  <w:lang w:val="en-US" w:eastAsia="zh-CN"/>
                </w:rPr>
                <w:t>CA_n41C-n71A</w:t>
              </w:r>
            </w:ins>
          </w:p>
          <w:p w14:paraId="0413383F" w14:textId="77777777" w:rsidR="009C62B2" w:rsidRPr="00CE1ADE" w:rsidRDefault="009C62B2" w:rsidP="002D5D5E">
            <w:pPr>
              <w:pStyle w:val="TAC"/>
              <w:rPr>
                <w:ins w:id="5998" w:author="ZTE-Ma Zhifeng" w:date="2024-08-26T21:55:00Z"/>
                <w:lang w:val="en-US" w:eastAsia="zh-CN"/>
              </w:rPr>
            </w:pPr>
            <w:ins w:id="5999" w:author="ZTE-Ma Zhifeng" w:date="2024-08-26T21:55:00Z">
              <w:r w:rsidRPr="00CE1ADE">
                <w:rPr>
                  <w:szCs w:val="18"/>
                  <w:lang w:val="en-US" w:eastAsia="zh-CN"/>
                </w:rPr>
                <w:t>CA_n41C</w:t>
              </w:r>
              <w:r w:rsidRPr="00CE1ADE">
                <w:rPr>
                  <w:vertAlign w:val="superscript"/>
                  <w:lang w:val="en-US"/>
                </w:rPr>
                <w:t>7</w:t>
              </w:r>
            </w:ins>
          </w:p>
          <w:p w14:paraId="70618D72" w14:textId="77777777" w:rsidR="009C62B2" w:rsidRPr="00480423" w:rsidRDefault="009C62B2" w:rsidP="002D5D5E">
            <w:pPr>
              <w:pStyle w:val="TAC"/>
              <w:rPr>
                <w:ins w:id="6000" w:author="ZTE-Ma Zhifeng" w:date="2024-08-26T21:55:00Z"/>
                <w:lang w:val="en-US" w:eastAsia="zh-CN"/>
              </w:rPr>
            </w:pPr>
            <w:ins w:id="6001" w:author="ZTE-Ma Zhifeng" w:date="2024-08-26T21:55:00Z">
              <w:r w:rsidRPr="00CE1ADE">
                <w:rPr>
                  <w:lang w:val="en-US" w:eastAsia="zh-CN"/>
                </w:rPr>
                <w:t>CA_n66A-n71A</w:t>
              </w:r>
            </w:ins>
          </w:p>
        </w:tc>
        <w:tc>
          <w:tcPr>
            <w:tcW w:w="851" w:type="dxa"/>
            <w:tcBorders>
              <w:top w:val="single" w:sz="4" w:space="0" w:color="auto"/>
              <w:left w:val="single" w:sz="4" w:space="0" w:color="auto"/>
              <w:bottom w:val="single" w:sz="4" w:space="0" w:color="auto"/>
              <w:right w:val="single" w:sz="4" w:space="0" w:color="auto"/>
            </w:tcBorders>
            <w:vAlign w:val="center"/>
          </w:tcPr>
          <w:p w14:paraId="697C2FF8" w14:textId="77777777" w:rsidR="009C62B2" w:rsidRPr="00480423" w:rsidRDefault="009C62B2" w:rsidP="002D5D5E">
            <w:pPr>
              <w:pStyle w:val="TAC"/>
              <w:rPr>
                <w:ins w:id="6002" w:author="ZTE-Ma Zhifeng" w:date="2024-08-26T21:55:00Z"/>
                <w:lang w:val="en-US" w:eastAsia="zh-CN"/>
              </w:rPr>
            </w:pPr>
            <w:ins w:id="6003" w:author="ZTE-Ma Zhifeng" w:date="2024-08-26T21:55:00Z">
              <w:r w:rsidRPr="00CE1ADE">
                <w:rPr>
                  <w:szCs w:val="18"/>
                  <w:lang w:val="en-US" w:eastAsia="zh-CN"/>
                </w:rPr>
                <w:t>n41</w:t>
              </w:r>
            </w:ins>
          </w:p>
        </w:tc>
        <w:tc>
          <w:tcPr>
            <w:tcW w:w="2977" w:type="dxa"/>
            <w:tcBorders>
              <w:top w:val="single" w:sz="4" w:space="0" w:color="auto"/>
              <w:left w:val="single" w:sz="4" w:space="0" w:color="auto"/>
              <w:bottom w:val="single" w:sz="4" w:space="0" w:color="auto"/>
              <w:right w:val="single" w:sz="4" w:space="0" w:color="auto"/>
            </w:tcBorders>
            <w:vAlign w:val="center"/>
          </w:tcPr>
          <w:p w14:paraId="5C492A1D" w14:textId="77777777" w:rsidR="009C62B2" w:rsidRPr="00480423" w:rsidRDefault="009C62B2" w:rsidP="002D5D5E">
            <w:pPr>
              <w:pStyle w:val="TAC"/>
              <w:rPr>
                <w:ins w:id="6004" w:author="ZTE-Ma Zhifeng" w:date="2024-08-26T21:55:00Z"/>
                <w:lang w:val="en-US" w:eastAsia="zh-CN"/>
              </w:rPr>
            </w:pPr>
            <w:ins w:id="6005" w:author="ZTE-Ma Zhifeng" w:date="2024-08-26T21:55:00Z">
              <w:r w:rsidRPr="00CE1ADE">
                <w:rPr>
                  <w:lang w:val="en-US" w:eastAsia="zh-CN" w:bidi="ar"/>
                </w:rPr>
                <w:t>CA_n41C_BCS0</w:t>
              </w:r>
            </w:ins>
          </w:p>
        </w:tc>
        <w:tc>
          <w:tcPr>
            <w:tcW w:w="1984" w:type="dxa"/>
            <w:tcBorders>
              <w:top w:val="single" w:sz="4" w:space="0" w:color="auto"/>
              <w:left w:val="single" w:sz="4" w:space="0" w:color="auto"/>
              <w:bottom w:val="nil"/>
              <w:right w:val="single" w:sz="4" w:space="0" w:color="auto"/>
            </w:tcBorders>
            <w:vAlign w:val="center"/>
          </w:tcPr>
          <w:p w14:paraId="7DE17F63" w14:textId="77777777" w:rsidR="009C62B2" w:rsidRPr="00480423" w:rsidRDefault="009C62B2" w:rsidP="002D5D5E">
            <w:pPr>
              <w:pStyle w:val="TAC"/>
              <w:rPr>
                <w:ins w:id="6006" w:author="ZTE-Ma Zhifeng" w:date="2024-08-26T21:55:00Z"/>
                <w:lang w:val="en-US" w:eastAsia="zh-CN"/>
              </w:rPr>
            </w:pPr>
            <w:ins w:id="6007" w:author="ZTE-Ma Zhifeng" w:date="2024-08-26T21:55:00Z">
              <w:r w:rsidRPr="00CE1ADE">
                <w:rPr>
                  <w:lang w:val="en-US" w:eastAsia="zh-CN"/>
                </w:rPr>
                <w:t>0</w:t>
              </w:r>
            </w:ins>
          </w:p>
        </w:tc>
      </w:tr>
      <w:tr w:rsidR="009C62B2" w:rsidRPr="00480423" w14:paraId="32BEE7E2" w14:textId="77777777" w:rsidTr="002D5D5E">
        <w:trPr>
          <w:trHeight w:val="29"/>
          <w:ins w:id="6008" w:author="ZTE-Ma Zhifeng" w:date="2024-08-26T21:55:00Z"/>
        </w:trPr>
        <w:tc>
          <w:tcPr>
            <w:tcW w:w="2116" w:type="dxa"/>
            <w:tcBorders>
              <w:top w:val="nil"/>
              <w:left w:val="single" w:sz="4" w:space="0" w:color="auto"/>
              <w:bottom w:val="nil"/>
              <w:right w:val="single" w:sz="4" w:space="0" w:color="auto"/>
            </w:tcBorders>
            <w:vAlign w:val="center"/>
          </w:tcPr>
          <w:p w14:paraId="24D29A41" w14:textId="77777777" w:rsidR="009C62B2" w:rsidRPr="00480423" w:rsidRDefault="009C62B2" w:rsidP="002D5D5E">
            <w:pPr>
              <w:pStyle w:val="TAC"/>
              <w:rPr>
                <w:ins w:id="6009" w:author="ZTE-Ma Zhifeng" w:date="2024-08-26T21:55:00Z"/>
                <w:lang w:val="en-US" w:eastAsia="zh-CN"/>
              </w:rPr>
            </w:pPr>
          </w:p>
        </w:tc>
        <w:tc>
          <w:tcPr>
            <w:tcW w:w="1853" w:type="dxa"/>
            <w:gridSpan w:val="2"/>
            <w:tcBorders>
              <w:top w:val="nil"/>
              <w:left w:val="single" w:sz="4" w:space="0" w:color="auto"/>
              <w:bottom w:val="nil"/>
              <w:right w:val="single" w:sz="4" w:space="0" w:color="auto"/>
            </w:tcBorders>
            <w:vAlign w:val="center"/>
          </w:tcPr>
          <w:p w14:paraId="3E746F27" w14:textId="77777777" w:rsidR="009C62B2" w:rsidRPr="00480423" w:rsidRDefault="009C62B2" w:rsidP="002D5D5E">
            <w:pPr>
              <w:pStyle w:val="TAC"/>
              <w:rPr>
                <w:ins w:id="6010" w:author="ZTE-Ma Zhifeng" w:date="2024-08-26T21:55:00Z"/>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13D90635" w14:textId="77777777" w:rsidR="009C62B2" w:rsidRPr="00480423" w:rsidRDefault="009C62B2" w:rsidP="002D5D5E">
            <w:pPr>
              <w:pStyle w:val="TAC"/>
              <w:rPr>
                <w:ins w:id="6011" w:author="ZTE-Ma Zhifeng" w:date="2024-08-26T21:55:00Z"/>
                <w:lang w:val="en-US" w:eastAsia="zh-CN"/>
              </w:rPr>
            </w:pPr>
            <w:ins w:id="6012" w:author="ZTE-Ma Zhifeng" w:date="2024-08-26T21:55:00Z">
              <w:r w:rsidRPr="00CE1ADE">
                <w:rPr>
                  <w:szCs w:val="18"/>
                  <w:lang w:val="en-US" w:eastAsia="zh-CN"/>
                </w:rPr>
                <w:t>n66</w:t>
              </w:r>
            </w:ins>
          </w:p>
        </w:tc>
        <w:tc>
          <w:tcPr>
            <w:tcW w:w="2977" w:type="dxa"/>
            <w:tcBorders>
              <w:top w:val="single" w:sz="4" w:space="0" w:color="auto"/>
              <w:left w:val="single" w:sz="4" w:space="0" w:color="auto"/>
              <w:bottom w:val="single" w:sz="4" w:space="0" w:color="auto"/>
              <w:right w:val="single" w:sz="4" w:space="0" w:color="auto"/>
            </w:tcBorders>
            <w:vAlign w:val="center"/>
          </w:tcPr>
          <w:p w14:paraId="07CFED55" w14:textId="77777777" w:rsidR="009C62B2" w:rsidRPr="00480423" w:rsidRDefault="009C62B2" w:rsidP="002D5D5E">
            <w:pPr>
              <w:pStyle w:val="TAC"/>
              <w:rPr>
                <w:ins w:id="6013" w:author="ZTE-Ma Zhifeng" w:date="2024-08-26T21:55:00Z"/>
                <w:lang w:val="en-US" w:eastAsia="zh-CN"/>
              </w:rPr>
            </w:pPr>
            <w:ins w:id="6014" w:author="ZTE-Ma Zhifeng" w:date="2024-08-26T21:55:00Z">
              <w:r w:rsidRPr="00CE1ADE">
                <w:rPr>
                  <w:lang w:val="en-US" w:eastAsia="zh-CN" w:bidi="ar"/>
                </w:rPr>
                <w:t>5, 10, 15, 20, 40</w:t>
              </w:r>
            </w:ins>
          </w:p>
        </w:tc>
        <w:tc>
          <w:tcPr>
            <w:tcW w:w="1984" w:type="dxa"/>
            <w:tcBorders>
              <w:top w:val="nil"/>
              <w:left w:val="single" w:sz="4" w:space="0" w:color="auto"/>
              <w:bottom w:val="nil"/>
              <w:right w:val="single" w:sz="4" w:space="0" w:color="auto"/>
            </w:tcBorders>
            <w:vAlign w:val="center"/>
          </w:tcPr>
          <w:p w14:paraId="4ED093B2" w14:textId="77777777" w:rsidR="009C62B2" w:rsidRPr="00480423" w:rsidRDefault="009C62B2" w:rsidP="002D5D5E">
            <w:pPr>
              <w:pStyle w:val="TAC"/>
              <w:rPr>
                <w:ins w:id="6015" w:author="ZTE-Ma Zhifeng" w:date="2024-08-26T21:55:00Z"/>
                <w:lang w:val="en-US" w:eastAsia="zh-CN"/>
              </w:rPr>
            </w:pPr>
          </w:p>
        </w:tc>
      </w:tr>
      <w:tr w:rsidR="009C62B2" w:rsidRPr="00480423" w14:paraId="6261BE55" w14:textId="77777777" w:rsidTr="002D5D5E">
        <w:trPr>
          <w:trHeight w:val="29"/>
          <w:ins w:id="6016" w:author="ZTE-Ma Zhifeng" w:date="2024-08-26T21:55:00Z"/>
        </w:trPr>
        <w:tc>
          <w:tcPr>
            <w:tcW w:w="2116" w:type="dxa"/>
            <w:tcBorders>
              <w:top w:val="nil"/>
              <w:left w:val="single" w:sz="4" w:space="0" w:color="auto"/>
              <w:bottom w:val="nil"/>
              <w:right w:val="single" w:sz="4" w:space="0" w:color="auto"/>
            </w:tcBorders>
            <w:vAlign w:val="center"/>
          </w:tcPr>
          <w:p w14:paraId="60D2A93C" w14:textId="77777777" w:rsidR="009C62B2" w:rsidRPr="00480423" w:rsidRDefault="009C62B2" w:rsidP="002D5D5E">
            <w:pPr>
              <w:pStyle w:val="TAC"/>
              <w:rPr>
                <w:ins w:id="6017" w:author="ZTE-Ma Zhifeng" w:date="2024-08-26T21:55:00Z"/>
                <w:lang w:val="en-US" w:eastAsia="zh-CN"/>
              </w:rPr>
            </w:pPr>
          </w:p>
        </w:tc>
        <w:tc>
          <w:tcPr>
            <w:tcW w:w="1853" w:type="dxa"/>
            <w:gridSpan w:val="2"/>
            <w:tcBorders>
              <w:top w:val="nil"/>
              <w:left w:val="single" w:sz="4" w:space="0" w:color="auto"/>
              <w:bottom w:val="nil"/>
              <w:right w:val="single" w:sz="4" w:space="0" w:color="auto"/>
            </w:tcBorders>
            <w:vAlign w:val="center"/>
          </w:tcPr>
          <w:p w14:paraId="0CB33E5D" w14:textId="77777777" w:rsidR="009C62B2" w:rsidRPr="00480423" w:rsidRDefault="009C62B2" w:rsidP="002D5D5E">
            <w:pPr>
              <w:pStyle w:val="TAC"/>
              <w:rPr>
                <w:ins w:id="6018" w:author="ZTE-Ma Zhifeng" w:date="2024-08-26T21:55:00Z"/>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536C27E9" w14:textId="77777777" w:rsidR="009C62B2" w:rsidRPr="00480423" w:rsidRDefault="009C62B2" w:rsidP="002D5D5E">
            <w:pPr>
              <w:pStyle w:val="TAC"/>
              <w:rPr>
                <w:ins w:id="6019" w:author="ZTE-Ma Zhifeng" w:date="2024-08-26T21:55:00Z"/>
                <w:lang w:val="en-US" w:eastAsia="zh-CN"/>
              </w:rPr>
            </w:pPr>
            <w:ins w:id="6020" w:author="ZTE-Ma Zhifeng" w:date="2024-08-26T21:55:00Z">
              <w:r w:rsidRPr="00CE1ADE">
                <w:rPr>
                  <w:szCs w:val="18"/>
                  <w:lang w:val="en-US" w:eastAsia="zh-CN"/>
                </w:rPr>
                <w:t>n71</w:t>
              </w:r>
            </w:ins>
          </w:p>
        </w:tc>
        <w:tc>
          <w:tcPr>
            <w:tcW w:w="2977" w:type="dxa"/>
            <w:tcBorders>
              <w:top w:val="single" w:sz="4" w:space="0" w:color="auto"/>
              <w:left w:val="single" w:sz="4" w:space="0" w:color="auto"/>
              <w:bottom w:val="single" w:sz="4" w:space="0" w:color="auto"/>
              <w:right w:val="single" w:sz="4" w:space="0" w:color="auto"/>
            </w:tcBorders>
            <w:vAlign w:val="center"/>
          </w:tcPr>
          <w:p w14:paraId="77440356" w14:textId="77777777" w:rsidR="009C62B2" w:rsidRPr="00480423" w:rsidRDefault="009C62B2" w:rsidP="002D5D5E">
            <w:pPr>
              <w:pStyle w:val="TAC"/>
              <w:rPr>
                <w:ins w:id="6021" w:author="ZTE-Ma Zhifeng" w:date="2024-08-26T21:55:00Z"/>
                <w:lang w:val="en-US" w:eastAsia="zh-CN"/>
              </w:rPr>
            </w:pPr>
            <w:ins w:id="6022" w:author="ZTE-Ma Zhifeng" w:date="2024-08-26T21:55:00Z">
              <w:r w:rsidRPr="00CE1ADE">
                <w:rPr>
                  <w:lang w:val="en-US" w:eastAsia="zh-CN" w:bidi="ar"/>
                </w:rPr>
                <w:t>5, 10, 15, 20</w:t>
              </w:r>
            </w:ins>
          </w:p>
        </w:tc>
        <w:tc>
          <w:tcPr>
            <w:tcW w:w="1984" w:type="dxa"/>
            <w:tcBorders>
              <w:top w:val="nil"/>
              <w:left w:val="single" w:sz="4" w:space="0" w:color="auto"/>
              <w:bottom w:val="single" w:sz="4" w:space="0" w:color="auto"/>
              <w:right w:val="single" w:sz="4" w:space="0" w:color="auto"/>
            </w:tcBorders>
            <w:vAlign w:val="center"/>
          </w:tcPr>
          <w:p w14:paraId="0740F773" w14:textId="77777777" w:rsidR="009C62B2" w:rsidRPr="00480423" w:rsidRDefault="009C62B2" w:rsidP="002D5D5E">
            <w:pPr>
              <w:pStyle w:val="TAC"/>
              <w:rPr>
                <w:ins w:id="6023" w:author="ZTE-Ma Zhifeng" w:date="2024-08-26T21:55:00Z"/>
                <w:lang w:val="en-US" w:eastAsia="zh-CN"/>
              </w:rPr>
            </w:pPr>
          </w:p>
        </w:tc>
      </w:tr>
      <w:tr w:rsidR="009C62B2" w:rsidRPr="00480423" w14:paraId="3B2FA1FD" w14:textId="77777777" w:rsidTr="002D5D5E">
        <w:trPr>
          <w:trHeight w:val="29"/>
          <w:ins w:id="6024" w:author="ZTE-Ma Zhifeng" w:date="2024-08-26T21:55:00Z"/>
        </w:trPr>
        <w:tc>
          <w:tcPr>
            <w:tcW w:w="2116" w:type="dxa"/>
            <w:tcBorders>
              <w:top w:val="nil"/>
              <w:left w:val="single" w:sz="4" w:space="0" w:color="auto"/>
              <w:bottom w:val="nil"/>
              <w:right w:val="single" w:sz="4" w:space="0" w:color="auto"/>
            </w:tcBorders>
            <w:vAlign w:val="center"/>
          </w:tcPr>
          <w:p w14:paraId="5ACFAEA0" w14:textId="77777777" w:rsidR="009C62B2" w:rsidRPr="00480423" w:rsidRDefault="009C62B2" w:rsidP="002D5D5E">
            <w:pPr>
              <w:pStyle w:val="TAC"/>
              <w:rPr>
                <w:ins w:id="6025" w:author="ZTE-Ma Zhifeng" w:date="2024-08-26T21:55:00Z"/>
                <w:lang w:val="en-US" w:eastAsia="zh-CN"/>
              </w:rPr>
            </w:pPr>
          </w:p>
        </w:tc>
        <w:tc>
          <w:tcPr>
            <w:tcW w:w="1853" w:type="dxa"/>
            <w:gridSpan w:val="2"/>
            <w:tcBorders>
              <w:top w:val="nil"/>
              <w:left w:val="single" w:sz="4" w:space="0" w:color="auto"/>
              <w:bottom w:val="nil"/>
              <w:right w:val="single" w:sz="4" w:space="0" w:color="auto"/>
            </w:tcBorders>
            <w:vAlign w:val="center"/>
          </w:tcPr>
          <w:p w14:paraId="6C6B119B" w14:textId="77777777" w:rsidR="009C62B2" w:rsidRPr="00480423" w:rsidRDefault="009C62B2" w:rsidP="002D5D5E">
            <w:pPr>
              <w:pStyle w:val="TAC"/>
              <w:rPr>
                <w:ins w:id="6026" w:author="ZTE-Ma Zhifeng" w:date="2024-08-26T21:55:00Z"/>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628F4D36" w14:textId="77777777" w:rsidR="009C62B2" w:rsidRPr="00480423" w:rsidRDefault="009C62B2" w:rsidP="002D5D5E">
            <w:pPr>
              <w:pStyle w:val="TAC"/>
              <w:rPr>
                <w:ins w:id="6027" w:author="ZTE-Ma Zhifeng" w:date="2024-08-26T21:55:00Z"/>
                <w:lang w:val="en-US" w:eastAsia="zh-CN"/>
              </w:rPr>
            </w:pPr>
            <w:ins w:id="6028" w:author="ZTE-Ma Zhifeng" w:date="2024-08-26T21:55:00Z">
              <w:r w:rsidRPr="00CE1ADE">
                <w:rPr>
                  <w:lang w:val="en-US" w:eastAsia="zh-CN"/>
                </w:rPr>
                <w:t>n41</w:t>
              </w:r>
            </w:ins>
          </w:p>
        </w:tc>
        <w:tc>
          <w:tcPr>
            <w:tcW w:w="2977" w:type="dxa"/>
            <w:tcBorders>
              <w:top w:val="single" w:sz="4" w:space="0" w:color="auto"/>
              <w:left w:val="single" w:sz="4" w:space="0" w:color="auto"/>
              <w:bottom w:val="single" w:sz="4" w:space="0" w:color="auto"/>
              <w:right w:val="single" w:sz="4" w:space="0" w:color="auto"/>
            </w:tcBorders>
            <w:vAlign w:val="center"/>
          </w:tcPr>
          <w:p w14:paraId="2E91EBA8" w14:textId="77777777" w:rsidR="009C62B2" w:rsidRPr="00480423" w:rsidRDefault="009C62B2" w:rsidP="002D5D5E">
            <w:pPr>
              <w:pStyle w:val="TAC"/>
              <w:rPr>
                <w:ins w:id="6029" w:author="ZTE-Ma Zhifeng" w:date="2024-08-26T21:55:00Z"/>
                <w:lang w:val="en-US" w:eastAsia="zh-CN"/>
              </w:rPr>
            </w:pPr>
            <w:ins w:id="6030" w:author="ZTE-Ma Zhifeng" w:date="2024-08-26T21:55:00Z">
              <w:r w:rsidRPr="00CE1ADE">
                <w:rPr>
                  <w:lang w:val="en-US" w:eastAsia="zh-CN" w:bidi="ar"/>
                </w:rPr>
                <w:t>CA_n41C_BCS1</w:t>
              </w:r>
            </w:ins>
          </w:p>
        </w:tc>
        <w:tc>
          <w:tcPr>
            <w:tcW w:w="1984" w:type="dxa"/>
            <w:tcBorders>
              <w:top w:val="single" w:sz="4" w:space="0" w:color="auto"/>
              <w:left w:val="single" w:sz="4" w:space="0" w:color="auto"/>
              <w:bottom w:val="nil"/>
              <w:right w:val="single" w:sz="4" w:space="0" w:color="auto"/>
            </w:tcBorders>
            <w:vAlign w:val="center"/>
          </w:tcPr>
          <w:p w14:paraId="2F0A5A1C" w14:textId="77777777" w:rsidR="009C62B2" w:rsidRPr="00480423" w:rsidRDefault="009C62B2" w:rsidP="002D5D5E">
            <w:pPr>
              <w:pStyle w:val="TAC"/>
              <w:rPr>
                <w:ins w:id="6031" w:author="ZTE-Ma Zhifeng" w:date="2024-08-26T21:55:00Z"/>
                <w:lang w:val="en-US" w:eastAsia="zh-CN"/>
              </w:rPr>
            </w:pPr>
            <w:ins w:id="6032" w:author="ZTE-Ma Zhifeng" w:date="2024-08-26T21:55:00Z">
              <w:r w:rsidRPr="00CE1ADE">
                <w:rPr>
                  <w:szCs w:val="18"/>
                  <w:lang w:val="en-US" w:eastAsia="zh-CN"/>
                </w:rPr>
                <w:t>1</w:t>
              </w:r>
            </w:ins>
          </w:p>
        </w:tc>
      </w:tr>
      <w:tr w:rsidR="009C62B2" w:rsidRPr="00480423" w14:paraId="091D4CC7" w14:textId="77777777" w:rsidTr="002D5D5E">
        <w:trPr>
          <w:trHeight w:val="29"/>
          <w:ins w:id="6033" w:author="ZTE-Ma Zhifeng" w:date="2024-08-26T21:55:00Z"/>
        </w:trPr>
        <w:tc>
          <w:tcPr>
            <w:tcW w:w="2116" w:type="dxa"/>
            <w:tcBorders>
              <w:top w:val="nil"/>
              <w:left w:val="single" w:sz="4" w:space="0" w:color="auto"/>
              <w:bottom w:val="nil"/>
              <w:right w:val="single" w:sz="4" w:space="0" w:color="auto"/>
            </w:tcBorders>
            <w:vAlign w:val="center"/>
          </w:tcPr>
          <w:p w14:paraId="2D663B22" w14:textId="77777777" w:rsidR="009C62B2" w:rsidRPr="00480423" w:rsidRDefault="009C62B2" w:rsidP="002D5D5E">
            <w:pPr>
              <w:pStyle w:val="TAC"/>
              <w:rPr>
                <w:ins w:id="6034" w:author="ZTE-Ma Zhifeng" w:date="2024-08-26T21:55:00Z"/>
                <w:lang w:val="en-US" w:eastAsia="zh-CN"/>
              </w:rPr>
            </w:pPr>
          </w:p>
        </w:tc>
        <w:tc>
          <w:tcPr>
            <w:tcW w:w="1853" w:type="dxa"/>
            <w:gridSpan w:val="2"/>
            <w:tcBorders>
              <w:top w:val="nil"/>
              <w:left w:val="single" w:sz="4" w:space="0" w:color="auto"/>
              <w:bottom w:val="nil"/>
              <w:right w:val="single" w:sz="4" w:space="0" w:color="auto"/>
            </w:tcBorders>
            <w:vAlign w:val="center"/>
          </w:tcPr>
          <w:p w14:paraId="45F7411F" w14:textId="77777777" w:rsidR="009C62B2" w:rsidRPr="00480423" w:rsidRDefault="009C62B2" w:rsidP="002D5D5E">
            <w:pPr>
              <w:pStyle w:val="TAC"/>
              <w:rPr>
                <w:ins w:id="6035" w:author="ZTE-Ma Zhifeng" w:date="2024-08-26T21:55:00Z"/>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398A1DD3" w14:textId="77777777" w:rsidR="009C62B2" w:rsidRPr="00480423" w:rsidRDefault="009C62B2" w:rsidP="002D5D5E">
            <w:pPr>
              <w:pStyle w:val="TAC"/>
              <w:rPr>
                <w:ins w:id="6036" w:author="ZTE-Ma Zhifeng" w:date="2024-08-26T21:55:00Z"/>
                <w:lang w:val="en-US" w:eastAsia="zh-CN"/>
              </w:rPr>
            </w:pPr>
            <w:ins w:id="6037" w:author="ZTE-Ma Zhifeng" w:date="2024-08-26T21:55:00Z">
              <w:r w:rsidRPr="00CE1ADE">
                <w:rPr>
                  <w:lang w:val="en-US" w:eastAsia="zh-CN"/>
                </w:rPr>
                <w:t>n66</w:t>
              </w:r>
            </w:ins>
          </w:p>
        </w:tc>
        <w:tc>
          <w:tcPr>
            <w:tcW w:w="2977" w:type="dxa"/>
            <w:tcBorders>
              <w:top w:val="single" w:sz="4" w:space="0" w:color="auto"/>
              <w:left w:val="single" w:sz="4" w:space="0" w:color="auto"/>
              <w:bottom w:val="single" w:sz="4" w:space="0" w:color="auto"/>
              <w:right w:val="single" w:sz="4" w:space="0" w:color="auto"/>
            </w:tcBorders>
            <w:vAlign w:val="center"/>
          </w:tcPr>
          <w:p w14:paraId="02A70026" w14:textId="77777777" w:rsidR="009C62B2" w:rsidRPr="00480423" w:rsidRDefault="009C62B2" w:rsidP="002D5D5E">
            <w:pPr>
              <w:pStyle w:val="TAC"/>
              <w:rPr>
                <w:ins w:id="6038" w:author="ZTE-Ma Zhifeng" w:date="2024-08-26T21:55:00Z"/>
                <w:lang w:val="en-US" w:eastAsia="zh-CN"/>
              </w:rPr>
            </w:pPr>
            <w:ins w:id="6039" w:author="ZTE-Ma Zhifeng" w:date="2024-08-26T21:55:00Z">
              <w:r w:rsidRPr="00CE1ADE">
                <w:rPr>
                  <w:lang w:val="en-US" w:eastAsia="zh-CN" w:bidi="ar"/>
                </w:rPr>
                <w:t>5, 10, 15, 20, 25, 30, 40</w:t>
              </w:r>
            </w:ins>
          </w:p>
        </w:tc>
        <w:tc>
          <w:tcPr>
            <w:tcW w:w="1984" w:type="dxa"/>
            <w:tcBorders>
              <w:top w:val="nil"/>
              <w:left w:val="single" w:sz="4" w:space="0" w:color="auto"/>
              <w:bottom w:val="nil"/>
              <w:right w:val="single" w:sz="4" w:space="0" w:color="auto"/>
            </w:tcBorders>
            <w:vAlign w:val="center"/>
          </w:tcPr>
          <w:p w14:paraId="5BBD52C6" w14:textId="77777777" w:rsidR="009C62B2" w:rsidRPr="00480423" w:rsidRDefault="009C62B2" w:rsidP="002D5D5E">
            <w:pPr>
              <w:pStyle w:val="TAC"/>
              <w:rPr>
                <w:ins w:id="6040" w:author="ZTE-Ma Zhifeng" w:date="2024-08-26T21:55:00Z"/>
                <w:lang w:val="en-US" w:eastAsia="zh-CN"/>
              </w:rPr>
            </w:pPr>
          </w:p>
        </w:tc>
      </w:tr>
      <w:tr w:rsidR="009C62B2" w:rsidRPr="00480423" w14:paraId="653D1895" w14:textId="77777777" w:rsidTr="002D5D5E">
        <w:trPr>
          <w:trHeight w:val="29"/>
          <w:ins w:id="6041" w:author="ZTE-Ma Zhifeng" w:date="2024-08-26T21:55:00Z"/>
        </w:trPr>
        <w:tc>
          <w:tcPr>
            <w:tcW w:w="2116" w:type="dxa"/>
            <w:tcBorders>
              <w:top w:val="nil"/>
              <w:left w:val="single" w:sz="4" w:space="0" w:color="auto"/>
              <w:bottom w:val="nil"/>
              <w:right w:val="single" w:sz="4" w:space="0" w:color="auto"/>
            </w:tcBorders>
            <w:vAlign w:val="center"/>
          </w:tcPr>
          <w:p w14:paraId="4417266A" w14:textId="77777777" w:rsidR="009C62B2" w:rsidRPr="00480423" w:rsidRDefault="009C62B2" w:rsidP="002D5D5E">
            <w:pPr>
              <w:pStyle w:val="TAC"/>
              <w:rPr>
                <w:ins w:id="6042" w:author="ZTE-Ma Zhifeng" w:date="2024-08-26T21:55:00Z"/>
                <w:lang w:val="en-US" w:eastAsia="zh-CN"/>
              </w:rPr>
            </w:pPr>
          </w:p>
        </w:tc>
        <w:tc>
          <w:tcPr>
            <w:tcW w:w="1853" w:type="dxa"/>
            <w:gridSpan w:val="2"/>
            <w:tcBorders>
              <w:top w:val="nil"/>
              <w:left w:val="single" w:sz="4" w:space="0" w:color="auto"/>
              <w:bottom w:val="nil"/>
              <w:right w:val="single" w:sz="4" w:space="0" w:color="auto"/>
            </w:tcBorders>
            <w:vAlign w:val="center"/>
          </w:tcPr>
          <w:p w14:paraId="47298C38" w14:textId="77777777" w:rsidR="009C62B2" w:rsidRPr="00480423" w:rsidRDefault="009C62B2" w:rsidP="002D5D5E">
            <w:pPr>
              <w:pStyle w:val="TAC"/>
              <w:rPr>
                <w:ins w:id="6043" w:author="ZTE-Ma Zhifeng" w:date="2024-08-26T21:55:00Z"/>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1FF526C6" w14:textId="77777777" w:rsidR="009C62B2" w:rsidRPr="00480423" w:rsidRDefault="009C62B2" w:rsidP="002D5D5E">
            <w:pPr>
              <w:pStyle w:val="TAC"/>
              <w:rPr>
                <w:ins w:id="6044" w:author="ZTE-Ma Zhifeng" w:date="2024-08-26T21:55:00Z"/>
                <w:lang w:val="en-US" w:eastAsia="zh-CN"/>
              </w:rPr>
            </w:pPr>
            <w:ins w:id="6045" w:author="ZTE-Ma Zhifeng" w:date="2024-08-26T21:55:00Z">
              <w:r w:rsidRPr="00CE1ADE">
                <w:rPr>
                  <w:lang w:val="en-US" w:eastAsia="zh-CN"/>
                </w:rPr>
                <w:t>n71</w:t>
              </w:r>
            </w:ins>
          </w:p>
        </w:tc>
        <w:tc>
          <w:tcPr>
            <w:tcW w:w="2977" w:type="dxa"/>
            <w:tcBorders>
              <w:top w:val="single" w:sz="4" w:space="0" w:color="auto"/>
              <w:left w:val="single" w:sz="4" w:space="0" w:color="auto"/>
              <w:bottom w:val="single" w:sz="4" w:space="0" w:color="auto"/>
              <w:right w:val="single" w:sz="4" w:space="0" w:color="auto"/>
            </w:tcBorders>
            <w:vAlign w:val="center"/>
          </w:tcPr>
          <w:p w14:paraId="1ADD3906" w14:textId="77777777" w:rsidR="009C62B2" w:rsidRPr="00480423" w:rsidRDefault="009C62B2" w:rsidP="002D5D5E">
            <w:pPr>
              <w:pStyle w:val="TAC"/>
              <w:rPr>
                <w:ins w:id="6046" w:author="ZTE-Ma Zhifeng" w:date="2024-08-26T21:55:00Z"/>
                <w:lang w:val="en-US" w:eastAsia="zh-CN"/>
              </w:rPr>
            </w:pPr>
            <w:ins w:id="6047" w:author="ZTE-Ma Zhifeng" w:date="2024-08-26T21:55:00Z">
              <w:r w:rsidRPr="00CE1ADE">
                <w:rPr>
                  <w:lang w:val="en-US" w:eastAsia="zh-CN" w:bidi="ar"/>
                </w:rPr>
                <w:t>5, 10, 15, 20</w:t>
              </w:r>
            </w:ins>
          </w:p>
        </w:tc>
        <w:tc>
          <w:tcPr>
            <w:tcW w:w="1984" w:type="dxa"/>
            <w:tcBorders>
              <w:top w:val="nil"/>
              <w:left w:val="single" w:sz="4" w:space="0" w:color="auto"/>
              <w:bottom w:val="single" w:sz="4" w:space="0" w:color="auto"/>
              <w:right w:val="single" w:sz="4" w:space="0" w:color="auto"/>
            </w:tcBorders>
            <w:vAlign w:val="center"/>
          </w:tcPr>
          <w:p w14:paraId="33E14C69" w14:textId="77777777" w:rsidR="009C62B2" w:rsidRPr="00480423" w:rsidRDefault="009C62B2" w:rsidP="002D5D5E">
            <w:pPr>
              <w:pStyle w:val="TAC"/>
              <w:rPr>
                <w:ins w:id="6048" w:author="ZTE-Ma Zhifeng" w:date="2024-08-26T21:55:00Z"/>
                <w:lang w:val="en-US" w:eastAsia="zh-CN"/>
              </w:rPr>
            </w:pPr>
          </w:p>
        </w:tc>
      </w:tr>
      <w:tr w:rsidR="009C62B2" w:rsidRPr="00480423" w14:paraId="1973D5FA" w14:textId="77777777" w:rsidTr="002D5D5E">
        <w:trPr>
          <w:trHeight w:val="29"/>
          <w:ins w:id="6049" w:author="ZTE-Ma Zhifeng" w:date="2024-08-26T21:55:00Z"/>
        </w:trPr>
        <w:tc>
          <w:tcPr>
            <w:tcW w:w="2116" w:type="dxa"/>
            <w:tcBorders>
              <w:top w:val="nil"/>
              <w:left w:val="single" w:sz="4" w:space="0" w:color="auto"/>
              <w:bottom w:val="nil"/>
              <w:right w:val="single" w:sz="4" w:space="0" w:color="auto"/>
            </w:tcBorders>
            <w:vAlign w:val="center"/>
          </w:tcPr>
          <w:p w14:paraId="73E4EE0F" w14:textId="77777777" w:rsidR="009C62B2" w:rsidRPr="00480423" w:rsidRDefault="009C62B2" w:rsidP="002D5D5E">
            <w:pPr>
              <w:pStyle w:val="TAC"/>
              <w:rPr>
                <w:ins w:id="6050" w:author="ZTE-Ma Zhifeng" w:date="2024-08-26T21:55:00Z"/>
                <w:lang w:val="en-US" w:eastAsia="zh-CN"/>
              </w:rPr>
            </w:pPr>
          </w:p>
        </w:tc>
        <w:tc>
          <w:tcPr>
            <w:tcW w:w="1853" w:type="dxa"/>
            <w:gridSpan w:val="2"/>
            <w:tcBorders>
              <w:top w:val="nil"/>
              <w:left w:val="single" w:sz="4" w:space="0" w:color="auto"/>
              <w:bottom w:val="nil"/>
              <w:right w:val="single" w:sz="4" w:space="0" w:color="auto"/>
            </w:tcBorders>
            <w:vAlign w:val="center"/>
          </w:tcPr>
          <w:p w14:paraId="308D9ECD" w14:textId="77777777" w:rsidR="009C62B2" w:rsidRPr="00480423" w:rsidRDefault="009C62B2" w:rsidP="002D5D5E">
            <w:pPr>
              <w:pStyle w:val="TAC"/>
              <w:rPr>
                <w:ins w:id="6051" w:author="ZTE-Ma Zhifeng" w:date="2024-08-26T21:55:00Z"/>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4411E0EF" w14:textId="77777777" w:rsidR="009C62B2" w:rsidRPr="00480423" w:rsidRDefault="009C62B2" w:rsidP="002D5D5E">
            <w:pPr>
              <w:pStyle w:val="TAC"/>
              <w:rPr>
                <w:ins w:id="6052" w:author="ZTE-Ma Zhifeng" w:date="2024-08-26T21:55:00Z"/>
                <w:lang w:val="en-US" w:eastAsia="zh-CN"/>
              </w:rPr>
            </w:pPr>
            <w:ins w:id="6053" w:author="ZTE-Ma Zhifeng" w:date="2024-08-26T21:55:00Z">
              <w:r w:rsidRPr="00CE1ADE">
                <w:rPr>
                  <w:lang w:val="en-US" w:eastAsia="zh-CN"/>
                </w:rPr>
                <w:t>n41</w:t>
              </w:r>
            </w:ins>
          </w:p>
        </w:tc>
        <w:tc>
          <w:tcPr>
            <w:tcW w:w="2977" w:type="dxa"/>
            <w:tcBorders>
              <w:top w:val="single" w:sz="4" w:space="0" w:color="auto"/>
              <w:left w:val="single" w:sz="4" w:space="0" w:color="auto"/>
              <w:bottom w:val="single" w:sz="4" w:space="0" w:color="auto"/>
              <w:right w:val="single" w:sz="4" w:space="0" w:color="auto"/>
            </w:tcBorders>
            <w:vAlign w:val="center"/>
          </w:tcPr>
          <w:p w14:paraId="7CEF0F15" w14:textId="77777777" w:rsidR="009C62B2" w:rsidRPr="00480423" w:rsidRDefault="009C62B2" w:rsidP="002D5D5E">
            <w:pPr>
              <w:pStyle w:val="TAC"/>
              <w:rPr>
                <w:ins w:id="6054" w:author="ZTE-Ma Zhifeng" w:date="2024-08-26T21:55:00Z"/>
                <w:lang w:val="en-US" w:eastAsia="zh-CN" w:bidi="ar"/>
              </w:rPr>
            </w:pPr>
            <w:ins w:id="6055" w:author="ZTE-Ma Zhifeng" w:date="2024-08-26T21:55:00Z">
              <w:r w:rsidRPr="00CE1ADE">
                <w:rPr>
                  <w:lang w:val="en-US" w:eastAsia="zh-CN" w:bidi="ar"/>
                </w:rPr>
                <w:t>CA_n41C BCS 4 and 5</w:t>
              </w:r>
            </w:ins>
          </w:p>
        </w:tc>
        <w:tc>
          <w:tcPr>
            <w:tcW w:w="1984" w:type="dxa"/>
            <w:tcBorders>
              <w:top w:val="single" w:sz="4" w:space="0" w:color="auto"/>
              <w:left w:val="single" w:sz="4" w:space="0" w:color="auto"/>
              <w:bottom w:val="nil"/>
              <w:right w:val="single" w:sz="4" w:space="0" w:color="auto"/>
            </w:tcBorders>
            <w:vAlign w:val="center"/>
          </w:tcPr>
          <w:p w14:paraId="7A2285CC" w14:textId="77777777" w:rsidR="009C62B2" w:rsidRPr="00480423" w:rsidRDefault="009C62B2" w:rsidP="002D5D5E">
            <w:pPr>
              <w:pStyle w:val="TAC"/>
              <w:rPr>
                <w:ins w:id="6056" w:author="ZTE-Ma Zhifeng" w:date="2024-08-26T21:55:00Z"/>
                <w:lang w:val="en-US" w:eastAsia="zh-CN"/>
              </w:rPr>
            </w:pPr>
            <w:ins w:id="6057" w:author="ZTE-Ma Zhifeng" w:date="2024-08-26T21:55:00Z">
              <w:r w:rsidRPr="00CE1ADE">
                <w:rPr>
                  <w:lang w:val="en-US" w:eastAsia="zh-CN"/>
                </w:rPr>
                <w:t>4 and 5</w:t>
              </w:r>
            </w:ins>
          </w:p>
        </w:tc>
      </w:tr>
      <w:tr w:rsidR="009C62B2" w:rsidRPr="00480423" w14:paraId="5D5DE279" w14:textId="77777777" w:rsidTr="002D5D5E">
        <w:trPr>
          <w:trHeight w:val="29"/>
          <w:ins w:id="6058" w:author="ZTE-Ma Zhifeng" w:date="2024-08-26T21:55:00Z"/>
        </w:trPr>
        <w:tc>
          <w:tcPr>
            <w:tcW w:w="2116" w:type="dxa"/>
            <w:tcBorders>
              <w:top w:val="nil"/>
              <w:left w:val="single" w:sz="4" w:space="0" w:color="auto"/>
              <w:bottom w:val="nil"/>
              <w:right w:val="single" w:sz="4" w:space="0" w:color="auto"/>
            </w:tcBorders>
            <w:vAlign w:val="center"/>
          </w:tcPr>
          <w:p w14:paraId="0BE49CD5" w14:textId="77777777" w:rsidR="009C62B2" w:rsidRPr="00480423" w:rsidRDefault="009C62B2" w:rsidP="002D5D5E">
            <w:pPr>
              <w:pStyle w:val="TAC"/>
              <w:rPr>
                <w:ins w:id="6059" w:author="ZTE-Ma Zhifeng" w:date="2024-08-26T21:55:00Z"/>
                <w:lang w:val="en-US" w:eastAsia="zh-CN"/>
              </w:rPr>
            </w:pPr>
          </w:p>
        </w:tc>
        <w:tc>
          <w:tcPr>
            <w:tcW w:w="1853" w:type="dxa"/>
            <w:gridSpan w:val="2"/>
            <w:tcBorders>
              <w:top w:val="nil"/>
              <w:left w:val="single" w:sz="4" w:space="0" w:color="auto"/>
              <w:bottom w:val="nil"/>
              <w:right w:val="single" w:sz="4" w:space="0" w:color="auto"/>
            </w:tcBorders>
            <w:vAlign w:val="center"/>
          </w:tcPr>
          <w:p w14:paraId="5C615604" w14:textId="77777777" w:rsidR="009C62B2" w:rsidRPr="00480423" w:rsidRDefault="009C62B2" w:rsidP="002D5D5E">
            <w:pPr>
              <w:pStyle w:val="TAC"/>
              <w:rPr>
                <w:ins w:id="6060" w:author="ZTE-Ma Zhifeng" w:date="2024-08-26T21:55:00Z"/>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1D2DD1F7" w14:textId="77777777" w:rsidR="009C62B2" w:rsidRPr="00480423" w:rsidRDefault="009C62B2" w:rsidP="002D5D5E">
            <w:pPr>
              <w:pStyle w:val="TAC"/>
              <w:rPr>
                <w:ins w:id="6061" w:author="ZTE-Ma Zhifeng" w:date="2024-08-26T21:55:00Z"/>
                <w:lang w:val="en-US" w:eastAsia="zh-CN"/>
              </w:rPr>
            </w:pPr>
            <w:ins w:id="6062" w:author="ZTE-Ma Zhifeng" w:date="2024-08-26T21:55:00Z">
              <w:r w:rsidRPr="00CE1ADE">
                <w:rPr>
                  <w:lang w:val="en-US" w:eastAsia="zh-CN"/>
                </w:rPr>
                <w:t>n66</w:t>
              </w:r>
            </w:ins>
          </w:p>
        </w:tc>
        <w:tc>
          <w:tcPr>
            <w:tcW w:w="2977" w:type="dxa"/>
            <w:tcBorders>
              <w:top w:val="single" w:sz="4" w:space="0" w:color="auto"/>
              <w:left w:val="single" w:sz="4" w:space="0" w:color="auto"/>
              <w:bottom w:val="single" w:sz="4" w:space="0" w:color="auto"/>
              <w:right w:val="single" w:sz="4" w:space="0" w:color="auto"/>
            </w:tcBorders>
            <w:vAlign w:val="center"/>
          </w:tcPr>
          <w:p w14:paraId="01DCA389" w14:textId="77777777" w:rsidR="009C62B2" w:rsidRPr="00480423" w:rsidRDefault="009C62B2" w:rsidP="002D5D5E">
            <w:pPr>
              <w:pStyle w:val="TAC"/>
              <w:rPr>
                <w:ins w:id="6063" w:author="ZTE-Ma Zhifeng" w:date="2024-08-26T21:55:00Z"/>
                <w:lang w:val="en-US" w:eastAsia="zh-CN" w:bidi="ar"/>
              </w:rPr>
            </w:pPr>
            <w:ins w:id="6064" w:author="ZTE-Ma Zhifeng" w:date="2024-08-26T21:55:00Z">
              <w:r w:rsidRPr="00CE1ADE">
                <w:rPr>
                  <w:lang w:val="en-US" w:eastAsia="zh-CN" w:bidi="ar"/>
                </w:rPr>
                <w:t>n66 channel bandwidths in Table 5.3.5-1</w:t>
              </w:r>
            </w:ins>
          </w:p>
        </w:tc>
        <w:tc>
          <w:tcPr>
            <w:tcW w:w="1984" w:type="dxa"/>
            <w:tcBorders>
              <w:top w:val="nil"/>
              <w:left w:val="single" w:sz="4" w:space="0" w:color="auto"/>
              <w:bottom w:val="nil"/>
              <w:right w:val="single" w:sz="4" w:space="0" w:color="auto"/>
            </w:tcBorders>
            <w:vAlign w:val="center"/>
          </w:tcPr>
          <w:p w14:paraId="087A7818" w14:textId="77777777" w:rsidR="009C62B2" w:rsidRPr="00480423" w:rsidRDefault="009C62B2" w:rsidP="002D5D5E">
            <w:pPr>
              <w:pStyle w:val="TAC"/>
              <w:rPr>
                <w:ins w:id="6065" w:author="ZTE-Ma Zhifeng" w:date="2024-08-26T21:55:00Z"/>
                <w:lang w:val="en-US" w:eastAsia="zh-CN"/>
              </w:rPr>
            </w:pPr>
          </w:p>
        </w:tc>
      </w:tr>
      <w:tr w:rsidR="009C62B2" w:rsidRPr="00480423" w14:paraId="74E920ED" w14:textId="77777777" w:rsidTr="002D5D5E">
        <w:trPr>
          <w:trHeight w:val="29"/>
          <w:ins w:id="6066" w:author="ZTE-Ma Zhifeng" w:date="2024-08-26T21:55:00Z"/>
        </w:trPr>
        <w:tc>
          <w:tcPr>
            <w:tcW w:w="2116" w:type="dxa"/>
            <w:tcBorders>
              <w:top w:val="nil"/>
              <w:left w:val="single" w:sz="4" w:space="0" w:color="auto"/>
              <w:bottom w:val="single" w:sz="4" w:space="0" w:color="auto"/>
              <w:right w:val="single" w:sz="4" w:space="0" w:color="auto"/>
            </w:tcBorders>
            <w:vAlign w:val="center"/>
          </w:tcPr>
          <w:p w14:paraId="75C61DCD" w14:textId="77777777" w:rsidR="009C62B2" w:rsidRPr="00480423" w:rsidRDefault="009C62B2" w:rsidP="002D5D5E">
            <w:pPr>
              <w:pStyle w:val="TAC"/>
              <w:rPr>
                <w:ins w:id="6067" w:author="ZTE-Ma Zhifeng" w:date="2024-08-26T21:55:00Z"/>
                <w:lang w:val="en-US" w:eastAsia="zh-CN"/>
              </w:rPr>
            </w:pPr>
          </w:p>
        </w:tc>
        <w:tc>
          <w:tcPr>
            <w:tcW w:w="1853" w:type="dxa"/>
            <w:gridSpan w:val="2"/>
            <w:tcBorders>
              <w:top w:val="nil"/>
              <w:left w:val="single" w:sz="4" w:space="0" w:color="auto"/>
              <w:bottom w:val="single" w:sz="4" w:space="0" w:color="auto"/>
              <w:right w:val="single" w:sz="4" w:space="0" w:color="auto"/>
            </w:tcBorders>
            <w:vAlign w:val="center"/>
          </w:tcPr>
          <w:p w14:paraId="4C723AEE" w14:textId="77777777" w:rsidR="009C62B2" w:rsidRPr="00480423" w:rsidRDefault="009C62B2" w:rsidP="002D5D5E">
            <w:pPr>
              <w:pStyle w:val="TAC"/>
              <w:rPr>
                <w:ins w:id="6068" w:author="ZTE-Ma Zhifeng" w:date="2024-08-26T21:55:00Z"/>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554BA73C" w14:textId="77777777" w:rsidR="009C62B2" w:rsidRPr="00480423" w:rsidRDefault="009C62B2" w:rsidP="002D5D5E">
            <w:pPr>
              <w:pStyle w:val="TAC"/>
              <w:rPr>
                <w:ins w:id="6069" w:author="ZTE-Ma Zhifeng" w:date="2024-08-26T21:55:00Z"/>
                <w:lang w:val="en-US" w:eastAsia="zh-CN"/>
              </w:rPr>
            </w:pPr>
            <w:ins w:id="6070" w:author="ZTE-Ma Zhifeng" w:date="2024-08-26T21:55:00Z">
              <w:r w:rsidRPr="00CE1ADE">
                <w:rPr>
                  <w:lang w:val="en-US" w:eastAsia="zh-CN"/>
                </w:rPr>
                <w:t>n71</w:t>
              </w:r>
            </w:ins>
          </w:p>
        </w:tc>
        <w:tc>
          <w:tcPr>
            <w:tcW w:w="2977" w:type="dxa"/>
            <w:tcBorders>
              <w:top w:val="single" w:sz="4" w:space="0" w:color="auto"/>
              <w:left w:val="single" w:sz="4" w:space="0" w:color="auto"/>
              <w:bottom w:val="single" w:sz="4" w:space="0" w:color="auto"/>
              <w:right w:val="single" w:sz="4" w:space="0" w:color="auto"/>
            </w:tcBorders>
            <w:vAlign w:val="center"/>
          </w:tcPr>
          <w:p w14:paraId="525B7C6B" w14:textId="77777777" w:rsidR="009C62B2" w:rsidRPr="00480423" w:rsidRDefault="009C62B2" w:rsidP="002D5D5E">
            <w:pPr>
              <w:pStyle w:val="TAC"/>
              <w:rPr>
                <w:ins w:id="6071" w:author="ZTE-Ma Zhifeng" w:date="2024-08-26T21:55:00Z"/>
                <w:lang w:val="en-US" w:eastAsia="zh-CN" w:bidi="ar"/>
              </w:rPr>
            </w:pPr>
            <w:ins w:id="6072" w:author="ZTE-Ma Zhifeng" w:date="2024-08-26T21:55:00Z">
              <w:r w:rsidRPr="00CE1ADE">
                <w:rPr>
                  <w:lang w:val="en-US" w:eastAsia="zh-CN" w:bidi="ar"/>
                </w:rPr>
                <w:t>n71 channel bandwidths in Table 5.3.5-1</w:t>
              </w:r>
            </w:ins>
          </w:p>
        </w:tc>
        <w:tc>
          <w:tcPr>
            <w:tcW w:w="1984" w:type="dxa"/>
            <w:tcBorders>
              <w:top w:val="nil"/>
              <w:left w:val="single" w:sz="4" w:space="0" w:color="auto"/>
              <w:bottom w:val="single" w:sz="4" w:space="0" w:color="auto"/>
              <w:right w:val="single" w:sz="4" w:space="0" w:color="auto"/>
            </w:tcBorders>
            <w:vAlign w:val="center"/>
          </w:tcPr>
          <w:p w14:paraId="1AC0E3A0" w14:textId="77777777" w:rsidR="009C62B2" w:rsidRPr="00480423" w:rsidRDefault="009C62B2" w:rsidP="002D5D5E">
            <w:pPr>
              <w:pStyle w:val="TAC"/>
              <w:rPr>
                <w:ins w:id="6073" w:author="ZTE-Ma Zhifeng" w:date="2024-08-26T21:55:00Z"/>
                <w:lang w:val="en-US" w:eastAsia="zh-CN"/>
              </w:rPr>
            </w:pPr>
          </w:p>
        </w:tc>
      </w:tr>
    </w:tbl>
    <w:p w14:paraId="2EA11FF5" w14:textId="77777777" w:rsidR="009C62B2" w:rsidRPr="00837B41" w:rsidRDefault="009C62B2" w:rsidP="009C62B2">
      <w:pPr>
        <w:rPr>
          <w:ins w:id="6074" w:author="ZTE-Ma Zhifeng" w:date="2024-08-26T21:55:00Z"/>
        </w:rPr>
      </w:pPr>
    </w:p>
    <w:p w14:paraId="7653B738" w14:textId="44407E92" w:rsidR="009C62B2" w:rsidRPr="009C62B2" w:rsidRDefault="009C62B2" w:rsidP="009C62B2">
      <w:pPr>
        <w:pStyle w:val="31"/>
        <w:rPr>
          <w:ins w:id="6075" w:author="ZTE-Ma Zhifeng" w:date="2024-08-26T21:55:00Z"/>
          <w:rFonts w:cs="Arial"/>
          <w:szCs w:val="28"/>
          <w:lang w:val="en-US" w:eastAsia="zh-CN"/>
          <w:rPrChange w:id="6076" w:author="ZTE-Ma Zhifeng" w:date="2024-08-26T21:55:00Z">
            <w:rPr>
              <w:ins w:id="6077" w:author="ZTE-Ma Zhifeng" w:date="2024-08-26T21:55:00Z"/>
            </w:rPr>
          </w:rPrChange>
        </w:rPr>
      </w:pPr>
      <w:bookmarkStart w:id="6078" w:name="_Toc152686279"/>
      <w:bookmarkStart w:id="6079" w:name="_Toc164898991"/>
      <w:bookmarkStart w:id="6080" w:name="_Toc165032121"/>
      <w:bookmarkStart w:id="6081" w:name="_Toc175687571"/>
      <w:ins w:id="6082" w:author="ZTE-Ma Zhifeng" w:date="2024-08-26T21:55:00Z">
        <w:r w:rsidRPr="009C62B2">
          <w:rPr>
            <w:rFonts w:cs="Arial"/>
            <w:szCs w:val="28"/>
            <w:lang w:val="en-US" w:eastAsia="zh-CN"/>
            <w:rPrChange w:id="6083" w:author="ZTE-Ma Zhifeng" w:date="2024-08-26T21:55:00Z">
              <w:rPr/>
            </w:rPrChange>
          </w:rPr>
          <w:t>5.</w:t>
        </w:r>
      </w:ins>
      <w:ins w:id="6084" w:author="ZTE-Ma Zhifeng" w:date="2024-08-26T21:57:00Z">
        <w:r>
          <w:rPr>
            <w:rFonts w:cs="Arial"/>
            <w:szCs w:val="28"/>
            <w:lang w:val="en-US" w:eastAsia="zh-CN"/>
          </w:rPr>
          <w:t>10</w:t>
        </w:r>
      </w:ins>
      <w:ins w:id="6085" w:author="ZTE-Ma Zhifeng" w:date="2024-08-26T21:55:00Z">
        <w:r w:rsidRPr="009C62B2">
          <w:rPr>
            <w:rFonts w:cs="Arial"/>
            <w:szCs w:val="28"/>
            <w:lang w:val="en-US" w:eastAsia="zh-CN"/>
            <w:rPrChange w:id="6086" w:author="ZTE-Ma Zhifeng" w:date="2024-08-26T21:55:00Z">
              <w:rPr/>
            </w:rPrChange>
          </w:rPr>
          <w:t>.2</w:t>
        </w:r>
        <w:r w:rsidRPr="009C62B2">
          <w:rPr>
            <w:rFonts w:cs="Arial"/>
            <w:szCs w:val="28"/>
            <w:lang w:val="en-US" w:eastAsia="zh-CN"/>
            <w:rPrChange w:id="6087" w:author="ZTE-Ma Zhifeng" w:date="2024-08-26T21:55:00Z">
              <w:rPr/>
            </w:rPrChange>
          </w:rPr>
          <w:tab/>
          <w:t>Specific for 2 bands UL CA</w:t>
        </w:r>
        <w:bookmarkEnd w:id="6078"/>
        <w:bookmarkEnd w:id="6079"/>
        <w:bookmarkEnd w:id="6080"/>
        <w:bookmarkEnd w:id="6081"/>
      </w:ins>
    </w:p>
    <w:p w14:paraId="04A8C88C" w14:textId="0F60CEF0" w:rsidR="009C62B2" w:rsidRDefault="009C62B2" w:rsidP="009C62B2">
      <w:pPr>
        <w:pStyle w:val="41"/>
        <w:rPr>
          <w:ins w:id="6088" w:author="ZTE-Ma Zhifeng" w:date="2024-08-26T21:55:00Z"/>
        </w:rPr>
      </w:pPr>
      <w:bookmarkStart w:id="6089" w:name="_Toc152686280"/>
      <w:bookmarkStart w:id="6090" w:name="_Toc164898992"/>
      <w:bookmarkStart w:id="6091" w:name="_Toc165032122"/>
      <w:bookmarkStart w:id="6092" w:name="_Toc175687572"/>
      <w:ins w:id="6093" w:author="ZTE-Ma Zhifeng" w:date="2024-08-26T21:55:00Z">
        <w:r>
          <w:t>5.</w:t>
        </w:r>
      </w:ins>
      <w:ins w:id="6094" w:author="ZTE-Ma Zhifeng" w:date="2024-08-26T21:57:00Z">
        <w:r>
          <w:t>10</w:t>
        </w:r>
      </w:ins>
      <w:ins w:id="6095" w:author="ZTE-Ma Zhifeng" w:date="2024-08-26T21:55:00Z">
        <w:r>
          <w:t>.2.1</w:t>
        </w:r>
        <w:r>
          <w:tab/>
        </w:r>
        <w:r w:rsidRPr="00417E56">
          <w:t>UE co-existence studies</w:t>
        </w:r>
        <w:bookmarkEnd w:id="6089"/>
        <w:bookmarkEnd w:id="6090"/>
        <w:bookmarkEnd w:id="6091"/>
        <w:bookmarkEnd w:id="6092"/>
      </w:ins>
    </w:p>
    <w:p w14:paraId="5A22573C" w14:textId="3E6F4D57" w:rsidR="009C62B2" w:rsidRDefault="009C62B2" w:rsidP="009C62B2">
      <w:pPr>
        <w:pStyle w:val="51"/>
        <w:overflowPunct w:val="0"/>
        <w:autoSpaceDE w:val="0"/>
        <w:autoSpaceDN w:val="0"/>
        <w:adjustRightInd w:val="0"/>
        <w:textAlignment w:val="baseline"/>
        <w:rPr>
          <w:ins w:id="6096" w:author="ZTE-Ma Zhifeng" w:date="2024-08-26T21:55:00Z"/>
          <w:snapToGrid w:val="0"/>
          <w:lang w:eastAsia="en-GB"/>
        </w:rPr>
      </w:pPr>
      <w:bookmarkStart w:id="6097" w:name="_Toc173404514"/>
      <w:bookmarkStart w:id="6098" w:name="_Toc173404515"/>
      <w:bookmarkStart w:id="6099" w:name="_Toc175687573"/>
      <w:ins w:id="6100" w:author="ZTE-Ma Zhifeng" w:date="2024-08-26T21:55:00Z">
        <w:r w:rsidRPr="00242348">
          <w:rPr>
            <w:rFonts w:hint="eastAsia"/>
            <w:snapToGrid w:val="0"/>
            <w:lang w:eastAsia="en-GB"/>
          </w:rPr>
          <w:t>5.</w:t>
        </w:r>
      </w:ins>
      <w:ins w:id="6101" w:author="ZTE-Ma Zhifeng" w:date="2024-08-26T21:57:00Z">
        <w:r>
          <w:rPr>
            <w:snapToGrid w:val="0"/>
            <w:lang w:eastAsia="en-GB"/>
          </w:rPr>
          <w:t>10</w:t>
        </w:r>
      </w:ins>
      <w:ins w:id="6102" w:author="ZTE-Ma Zhifeng" w:date="2024-08-26T21:55:00Z">
        <w:r w:rsidRPr="00242348">
          <w:rPr>
            <w:snapToGrid w:val="0"/>
            <w:lang w:eastAsia="en-GB"/>
          </w:rPr>
          <w:t>.2.</w:t>
        </w:r>
        <w:r>
          <w:rPr>
            <w:snapToGrid w:val="0"/>
            <w:lang w:eastAsia="en-GB"/>
          </w:rPr>
          <w:t>1</w:t>
        </w:r>
        <w:r w:rsidRPr="00242348">
          <w:rPr>
            <w:snapToGrid w:val="0"/>
            <w:lang w:eastAsia="en-GB"/>
          </w:rPr>
          <w:t>.1</w:t>
        </w:r>
        <w:r w:rsidRPr="00242348">
          <w:rPr>
            <w:snapToGrid w:val="0"/>
            <w:lang w:eastAsia="en-GB"/>
          </w:rPr>
          <w:tab/>
          <w:t>Co-existence studies for 2UL band with 1CC per band</w:t>
        </w:r>
        <w:bookmarkEnd w:id="6097"/>
        <w:bookmarkEnd w:id="6099"/>
      </w:ins>
    </w:p>
    <w:p w14:paraId="7279715C" w14:textId="77777777" w:rsidR="009C62B2" w:rsidRPr="000046B2" w:rsidRDefault="009C62B2" w:rsidP="009C62B2">
      <w:pPr>
        <w:rPr>
          <w:ins w:id="6103" w:author="ZTE-Ma Zhifeng" w:date="2024-08-26T21:55:00Z"/>
          <w:snapToGrid w:val="0"/>
          <w:lang w:eastAsia="en-GB"/>
        </w:rPr>
      </w:pPr>
      <w:ins w:id="6104" w:author="ZTE-Ma Zhifeng" w:date="2024-08-26T21:55:00Z">
        <w:r>
          <w:rPr>
            <w:lang w:eastAsia="en-GB"/>
          </w:rPr>
          <w:t>Co-existence study has been performed in Rel-18.</w:t>
        </w:r>
      </w:ins>
    </w:p>
    <w:p w14:paraId="37FECB16" w14:textId="1AC95B2C" w:rsidR="009C62B2" w:rsidRPr="00140BB6" w:rsidRDefault="009C62B2" w:rsidP="009C62B2">
      <w:pPr>
        <w:overflowPunct w:val="0"/>
        <w:autoSpaceDE w:val="0"/>
        <w:autoSpaceDN w:val="0"/>
        <w:adjustRightInd w:val="0"/>
        <w:textAlignment w:val="baseline"/>
        <w:rPr>
          <w:ins w:id="6105" w:author="ZTE-Ma Zhifeng" w:date="2024-08-26T21:55:00Z"/>
          <w:rFonts w:eastAsia="Times New Roman"/>
          <w:lang w:eastAsia="en-GB"/>
        </w:rPr>
      </w:pPr>
      <w:ins w:id="6106" w:author="ZTE-Ma Zhifeng" w:date="2024-08-26T21:55:00Z">
        <w:r w:rsidRPr="00242348">
          <w:rPr>
            <w:rFonts w:hint="eastAsia"/>
            <w:snapToGrid w:val="0"/>
            <w:lang w:eastAsia="en-GB"/>
          </w:rPr>
          <w:t>5.</w:t>
        </w:r>
      </w:ins>
      <w:ins w:id="6107" w:author="ZTE-Ma Zhifeng" w:date="2024-08-26T21:57:00Z">
        <w:r>
          <w:rPr>
            <w:snapToGrid w:val="0"/>
            <w:lang w:eastAsia="en-GB"/>
          </w:rPr>
          <w:t>10</w:t>
        </w:r>
      </w:ins>
      <w:ins w:id="6108" w:author="ZTE-Ma Zhifeng" w:date="2024-08-26T21:55:00Z">
        <w:r w:rsidRPr="00242348">
          <w:rPr>
            <w:snapToGrid w:val="0"/>
            <w:lang w:eastAsia="en-GB"/>
          </w:rPr>
          <w:t>.2.</w:t>
        </w:r>
        <w:r>
          <w:rPr>
            <w:snapToGrid w:val="0"/>
            <w:lang w:eastAsia="en-GB"/>
          </w:rPr>
          <w:t>1</w:t>
        </w:r>
        <w:r w:rsidRPr="00242348">
          <w:rPr>
            <w:snapToGrid w:val="0"/>
            <w:lang w:eastAsia="en-GB"/>
          </w:rPr>
          <w:t>.2</w:t>
        </w:r>
        <w:r w:rsidRPr="00242348">
          <w:rPr>
            <w:snapToGrid w:val="0"/>
            <w:lang w:eastAsia="en-GB"/>
          </w:rPr>
          <w:tab/>
          <w:t>Co-existence studies for 2UL band with 3CC (2CC intra-band in one band)</w:t>
        </w:r>
        <w:bookmarkEnd w:id="6098"/>
        <w:r w:rsidRPr="00140BB6">
          <w:rPr>
            <w:rFonts w:eastAsia="Times New Roman"/>
            <w:lang w:eastAsia="en-GB"/>
          </w:rPr>
          <w:t>Table 5.</w:t>
        </w:r>
      </w:ins>
      <w:ins w:id="6109" w:author="ZTE-Ma Zhifeng" w:date="2024-08-26T21:57:00Z">
        <w:r>
          <w:rPr>
            <w:rFonts w:eastAsia="Times New Roman"/>
            <w:lang w:eastAsia="en-GB"/>
          </w:rPr>
          <w:t>10</w:t>
        </w:r>
      </w:ins>
      <w:ins w:id="6110" w:author="ZTE-Ma Zhifeng" w:date="2024-08-26T21:55:00Z">
        <w:r w:rsidRPr="00140BB6">
          <w:rPr>
            <w:rFonts w:eastAsia="Times New Roman"/>
            <w:lang w:eastAsia="en-GB"/>
          </w:rPr>
          <w:t>.2.</w:t>
        </w:r>
        <w:r>
          <w:rPr>
            <w:rFonts w:eastAsia="Times New Roman"/>
            <w:lang w:eastAsia="en-GB"/>
          </w:rPr>
          <w:t>1</w:t>
        </w:r>
        <w:r w:rsidRPr="00140BB6">
          <w:rPr>
            <w:rFonts w:eastAsia="Times New Roman"/>
            <w:lang w:eastAsia="en-GB"/>
          </w:rPr>
          <w:t>.2-1 provides the two UL band with one band, along with 2CC intra-band uplink CA triple beat products into band n</w:t>
        </w:r>
        <w:r>
          <w:rPr>
            <w:rFonts w:eastAsia="Times New Roman"/>
            <w:lang w:eastAsia="en-GB"/>
          </w:rPr>
          <w:t>71.</w:t>
        </w:r>
      </w:ins>
    </w:p>
    <w:p w14:paraId="44C1DDCA" w14:textId="0C3D5AD8" w:rsidR="009C62B2" w:rsidRPr="009C62B2" w:rsidRDefault="009C62B2">
      <w:pPr>
        <w:pStyle w:val="TH"/>
        <w:rPr>
          <w:ins w:id="6111" w:author="ZTE-Ma Zhifeng" w:date="2024-08-26T21:55:00Z"/>
          <w:rFonts w:cs="Arial"/>
          <w:rPrChange w:id="6112" w:author="ZTE-Ma Zhifeng" w:date="2024-08-26T21:59:00Z">
            <w:rPr>
              <w:ins w:id="6113" w:author="ZTE-Ma Zhifeng" w:date="2024-08-26T21:55:00Z"/>
              <w:rFonts w:eastAsia="Times New Roman"/>
              <w:lang w:eastAsia="en-GB"/>
            </w:rPr>
          </w:rPrChange>
        </w:rPr>
        <w:pPrChange w:id="6114" w:author="ZTE-Ma Zhifeng" w:date="2024-08-26T21:59:00Z">
          <w:pPr>
            <w:pStyle w:val="TH"/>
            <w:overflowPunct w:val="0"/>
            <w:autoSpaceDE w:val="0"/>
            <w:autoSpaceDN w:val="0"/>
            <w:adjustRightInd w:val="0"/>
            <w:textAlignment w:val="baseline"/>
          </w:pPr>
        </w:pPrChange>
      </w:pPr>
      <w:ins w:id="6115" w:author="ZTE-Ma Zhifeng" w:date="2024-08-26T21:55:00Z">
        <w:r w:rsidRPr="009C62B2">
          <w:rPr>
            <w:rFonts w:cs="Arial"/>
            <w:rPrChange w:id="6116" w:author="ZTE-Ma Zhifeng" w:date="2024-08-26T21:59:00Z">
              <w:rPr>
                <w:rFonts w:eastAsia="Times New Roman"/>
                <w:lang w:eastAsia="en-GB"/>
              </w:rPr>
            </w:rPrChange>
          </w:rPr>
          <w:lastRenderedPageBreak/>
          <w:t>Table 5.</w:t>
        </w:r>
      </w:ins>
      <w:ins w:id="6117" w:author="ZTE-Ma Zhifeng" w:date="2024-08-26T21:58:00Z">
        <w:r w:rsidRPr="009C62B2">
          <w:rPr>
            <w:rFonts w:cs="Arial"/>
            <w:rPrChange w:id="6118" w:author="ZTE-Ma Zhifeng" w:date="2024-08-26T21:59:00Z">
              <w:rPr>
                <w:rFonts w:eastAsia="Times New Roman"/>
                <w:lang w:eastAsia="en-GB"/>
              </w:rPr>
            </w:rPrChange>
          </w:rPr>
          <w:t>10</w:t>
        </w:r>
      </w:ins>
      <w:ins w:id="6119" w:author="ZTE-Ma Zhifeng" w:date="2024-08-26T21:55:00Z">
        <w:r w:rsidRPr="009C62B2">
          <w:rPr>
            <w:rFonts w:cs="Arial"/>
            <w:rPrChange w:id="6120" w:author="ZTE-Ma Zhifeng" w:date="2024-08-26T21:59:00Z">
              <w:rPr>
                <w:rFonts w:eastAsia="Times New Roman"/>
                <w:lang w:eastAsia="en-GB"/>
              </w:rPr>
            </w:rPrChange>
          </w:rPr>
          <w:t>.2.1.2-1: Two UL band with intra</w:t>
        </w:r>
        <w:r>
          <w:rPr>
            <w:rFonts w:cs="Arial"/>
          </w:rPr>
          <w:t>-band ULCA Triple beat analysis</w:t>
        </w:r>
      </w:ins>
    </w:p>
    <w:tbl>
      <w:tblPr>
        <w:tblW w:w="10255" w:type="dxa"/>
        <w:tblLayout w:type="fixed"/>
        <w:tblLook w:val="04A0" w:firstRow="1" w:lastRow="0" w:firstColumn="1" w:lastColumn="0" w:noHBand="0" w:noVBand="1"/>
      </w:tblPr>
      <w:tblGrid>
        <w:gridCol w:w="2437"/>
        <w:gridCol w:w="2058"/>
        <w:gridCol w:w="1346"/>
        <w:gridCol w:w="2074"/>
        <w:gridCol w:w="2340"/>
      </w:tblGrid>
      <w:tr w:rsidR="009C62B2" w14:paraId="53C2BEE8" w14:textId="77777777" w:rsidTr="002D5D5E">
        <w:trPr>
          <w:trHeight w:val="56"/>
          <w:ins w:id="6121" w:author="ZTE-Ma Zhifeng" w:date="2024-08-26T21:55:00Z"/>
        </w:trPr>
        <w:tc>
          <w:tcPr>
            <w:tcW w:w="24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665D35" w14:textId="77777777" w:rsidR="009C62B2" w:rsidRDefault="009C62B2" w:rsidP="002D5D5E">
            <w:pPr>
              <w:keepNext/>
              <w:keepLines/>
              <w:spacing w:after="0"/>
              <w:jc w:val="center"/>
              <w:rPr>
                <w:ins w:id="6122" w:author="ZTE-Ma Zhifeng" w:date="2024-08-26T21:55:00Z"/>
                <w:rFonts w:ascii="Arial" w:hAnsi="Arial" w:cs="Arial"/>
                <w:b/>
                <w:bCs/>
                <w:sz w:val="18"/>
                <w:szCs w:val="18"/>
              </w:rPr>
            </w:pPr>
            <w:ins w:id="6123" w:author="ZTE-Ma Zhifeng" w:date="2024-08-26T21:55:00Z">
              <w:r>
                <w:rPr>
                  <w:rFonts w:ascii="Arial" w:hAnsi="Arial" w:cs="Arial"/>
                  <w:b/>
                  <w:bCs/>
                  <w:sz w:val="18"/>
                  <w:szCs w:val="18"/>
                </w:rPr>
                <w:t>Band / CA</w:t>
              </w:r>
              <w:r>
                <w:rPr>
                  <w:rFonts w:ascii="Arial" w:hAnsi="Arial" w:cs="Arial"/>
                  <w:b/>
                  <w:bCs/>
                  <w:sz w:val="18"/>
                  <w:szCs w:val="18"/>
                  <w:vertAlign w:val="superscript"/>
                </w:rPr>
                <w:t>1</w:t>
              </w:r>
            </w:ins>
          </w:p>
        </w:tc>
        <w:tc>
          <w:tcPr>
            <w:tcW w:w="3404" w:type="dxa"/>
            <w:gridSpan w:val="2"/>
            <w:tcBorders>
              <w:top w:val="single" w:sz="4" w:space="0" w:color="auto"/>
              <w:left w:val="nil"/>
              <w:bottom w:val="single" w:sz="4" w:space="0" w:color="auto"/>
              <w:right w:val="single" w:sz="4" w:space="0" w:color="auto"/>
            </w:tcBorders>
            <w:shd w:val="clear" w:color="auto" w:fill="auto"/>
            <w:noWrap/>
            <w:vAlign w:val="bottom"/>
          </w:tcPr>
          <w:p w14:paraId="5E129763" w14:textId="77777777" w:rsidR="009C62B2" w:rsidRDefault="009C62B2" w:rsidP="002D5D5E">
            <w:pPr>
              <w:keepNext/>
              <w:keepLines/>
              <w:spacing w:after="0"/>
              <w:jc w:val="center"/>
              <w:rPr>
                <w:ins w:id="6124" w:author="ZTE-Ma Zhifeng" w:date="2024-08-26T21:55:00Z"/>
                <w:rFonts w:ascii="Arial" w:hAnsi="Arial" w:cs="Arial"/>
                <w:b/>
                <w:bCs/>
                <w:sz w:val="18"/>
                <w:szCs w:val="18"/>
              </w:rPr>
            </w:pPr>
            <w:ins w:id="6125" w:author="ZTE-Ma Zhifeng" w:date="2024-08-26T21:55:00Z">
              <w:r>
                <w:rPr>
                  <w:rFonts w:ascii="Arial" w:hAnsi="Arial" w:cs="Arial"/>
                  <w:b/>
                  <w:bCs/>
                  <w:sz w:val="18"/>
                  <w:szCs w:val="18"/>
                </w:rPr>
                <w:t>n66</w:t>
              </w:r>
            </w:ins>
          </w:p>
        </w:tc>
        <w:tc>
          <w:tcPr>
            <w:tcW w:w="4414" w:type="dxa"/>
            <w:gridSpan w:val="2"/>
            <w:tcBorders>
              <w:top w:val="single" w:sz="4" w:space="0" w:color="auto"/>
              <w:left w:val="nil"/>
              <w:bottom w:val="single" w:sz="4" w:space="0" w:color="auto"/>
              <w:right w:val="single" w:sz="4" w:space="0" w:color="auto"/>
            </w:tcBorders>
            <w:shd w:val="clear" w:color="auto" w:fill="auto"/>
            <w:noWrap/>
            <w:vAlign w:val="bottom"/>
          </w:tcPr>
          <w:p w14:paraId="0A46A8B4" w14:textId="77777777" w:rsidR="009C62B2" w:rsidRDefault="009C62B2" w:rsidP="002D5D5E">
            <w:pPr>
              <w:keepNext/>
              <w:keepLines/>
              <w:spacing w:after="0"/>
              <w:jc w:val="center"/>
              <w:rPr>
                <w:ins w:id="6126" w:author="ZTE-Ma Zhifeng" w:date="2024-08-26T21:55:00Z"/>
                <w:rFonts w:ascii="Arial" w:hAnsi="Arial" w:cs="Arial"/>
                <w:b/>
                <w:bCs/>
                <w:sz w:val="18"/>
                <w:szCs w:val="18"/>
              </w:rPr>
            </w:pPr>
            <w:ins w:id="6127" w:author="ZTE-Ma Zhifeng" w:date="2024-08-26T21:55:00Z">
              <w:r>
                <w:rPr>
                  <w:rFonts w:ascii="Arial" w:hAnsi="Arial" w:cs="Arial"/>
                  <w:b/>
                  <w:bCs/>
                  <w:sz w:val="18"/>
                  <w:szCs w:val="18"/>
                </w:rPr>
                <w:t>CA_n41C</w:t>
              </w:r>
            </w:ins>
          </w:p>
        </w:tc>
      </w:tr>
      <w:tr w:rsidR="009C62B2" w14:paraId="5C49F6D3" w14:textId="77777777" w:rsidTr="002D5D5E">
        <w:trPr>
          <w:trHeight w:val="56"/>
          <w:ins w:id="6128" w:author="ZTE-Ma Zhifeng" w:date="2024-08-26T21:55:00Z"/>
        </w:trPr>
        <w:tc>
          <w:tcPr>
            <w:tcW w:w="2437" w:type="dxa"/>
            <w:tcBorders>
              <w:top w:val="nil"/>
              <w:left w:val="single" w:sz="4" w:space="0" w:color="auto"/>
              <w:bottom w:val="single" w:sz="4" w:space="0" w:color="auto"/>
              <w:right w:val="single" w:sz="4" w:space="0" w:color="auto"/>
            </w:tcBorders>
            <w:shd w:val="clear" w:color="auto" w:fill="auto"/>
            <w:vAlign w:val="center"/>
          </w:tcPr>
          <w:p w14:paraId="7122A8FD" w14:textId="77777777" w:rsidR="009C62B2" w:rsidRDefault="009C62B2" w:rsidP="002D5D5E">
            <w:pPr>
              <w:keepNext/>
              <w:keepLines/>
              <w:spacing w:after="0"/>
              <w:jc w:val="center"/>
              <w:rPr>
                <w:ins w:id="6129" w:author="ZTE-Ma Zhifeng" w:date="2024-08-26T21:55:00Z"/>
                <w:rFonts w:ascii="Arial" w:hAnsi="Arial" w:cs="Arial"/>
                <w:b/>
                <w:bCs/>
                <w:sz w:val="18"/>
                <w:szCs w:val="18"/>
              </w:rPr>
            </w:pPr>
            <w:ins w:id="6130" w:author="ZTE-Ma Zhifeng" w:date="2024-08-26T21:55:00Z">
              <w:r>
                <w:rPr>
                  <w:rFonts w:ascii="Arial" w:hAnsi="Arial" w:cs="Arial"/>
                  <w:b/>
                  <w:bCs/>
                  <w:sz w:val="18"/>
                  <w:szCs w:val="18"/>
                </w:rPr>
                <w:t>Frequency limit (all MHz)</w:t>
              </w:r>
            </w:ins>
          </w:p>
        </w:tc>
        <w:tc>
          <w:tcPr>
            <w:tcW w:w="2058" w:type="dxa"/>
            <w:tcBorders>
              <w:top w:val="nil"/>
              <w:left w:val="nil"/>
              <w:bottom w:val="single" w:sz="4" w:space="0" w:color="auto"/>
              <w:right w:val="single" w:sz="4" w:space="0" w:color="auto"/>
            </w:tcBorders>
            <w:shd w:val="clear" w:color="auto" w:fill="auto"/>
            <w:vAlign w:val="center"/>
          </w:tcPr>
          <w:p w14:paraId="59B9E287" w14:textId="77777777" w:rsidR="009C62B2" w:rsidRDefault="009C62B2" w:rsidP="002D5D5E">
            <w:pPr>
              <w:keepNext/>
              <w:keepLines/>
              <w:spacing w:after="0"/>
              <w:jc w:val="center"/>
              <w:rPr>
                <w:ins w:id="6131" w:author="ZTE-Ma Zhifeng" w:date="2024-08-26T21:55:00Z"/>
                <w:rFonts w:ascii="Arial" w:hAnsi="Arial" w:cs="Arial"/>
                <w:b/>
                <w:bCs/>
                <w:sz w:val="18"/>
                <w:szCs w:val="18"/>
              </w:rPr>
            </w:pPr>
            <w:ins w:id="6132" w:author="ZTE-Ma Zhifeng" w:date="2024-08-26T21:55:00Z">
              <w:r>
                <w:rPr>
                  <w:rFonts w:ascii="Arial" w:hAnsi="Arial" w:cs="Arial"/>
                  <w:b/>
                  <w:bCs/>
                  <w:sz w:val="18"/>
                  <w:szCs w:val="18"/>
                </w:rPr>
                <w:t>f</w:t>
              </w:r>
              <w:r w:rsidRPr="00F201A7">
                <w:rPr>
                  <w:rFonts w:ascii="Arial" w:hAnsi="Arial" w:cs="Arial"/>
                  <w:b/>
                  <w:bCs/>
                  <w:sz w:val="18"/>
                  <w:szCs w:val="18"/>
                  <w:vertAlign w:val="subscript"/>
                  <w:rPrChange w:id="6133" w:author="ZTE-Ma Zhifeng" w:date="2024-08-27T21:40:00Z">
                    <w:rPr>
                      <w:rFonts w:ascii="Arial" w:hAnsi="Arial" w:cs="Arial"/>
                      <w:b/>
                      <w:bCs/>
                      <w:sz w:val="18"/>
                      <w:szCs w:val="18"/>
                    </w:rPr>
                  </w:rPrChange>
                </w:rPr>
                <w:t>x_low</w:t>
              </w:r>
            </w:ins>
          </w:p>
        </w:tc>
        <w:tc>
          <w:tcPr>
            <w:tcW w:w="1346" w:type="dxa"/>
            <w:tcBorders>
              <w:top w:val="nil"/>
              <w:left w:val="nil"/>
              <w:bottom w:val="single" w:sz="4" w:space="0" w:color="auto"/>
              <w:right w:val="single" w:sz="4" w:space="0" w:color="auto"/>
            </w:tcBorders>
            <w:shd w:val="clear" w:color="auto" w:fill="auto"/>
            <w:vAlign w:val="center"/>
          </w:tcPr>
          <w:p w14:paraId="4B342F2E" w14:textId="77777777" w:rsidR="009C62B2" w:rsidRDefault="009C62B2" w:rsidP="002D5D5E">
            <w:pPr>
              <w:keepNext/>
              <w:keepLines/>
              <w:spacing w:after="0"/>
              <w:jc w:val="center"/>
              <w:rPr>
                <w:ins w:id="6134" w:author="ZTE-Ma Zhifeng" w:date="2024-08-26T21:55:00Z"/>
                <w:rFonts w:ascii="Arial" w:hAnsi="Arial" w:cs="Arial"/>
                <w:b/>
                <w:bCs/>
                <w:sz w:val="18"/>
                <w:szCs w:val="18"/>
              </w:rPr>
            </w:pPr>
            <w:ins w:id="6135" w:author="ZTE-Ma Zhifeng" w:date="2024-08-26T21:55:00Z">
              <w:r>
                <w:rPr>
                  <w:rFonts w:ascii="Arial" w:hAnsi="Arial" w:cs="Arial"/>
                  <w:b/>
                  <w:bCs/>
                  <w:sz w:val="18"/>
                  <w:szCs w:val="18"/>
                </w:rPr>
                <w:t>f</w:t>
              </w:r>
              <w:r w:rsidRPr="00F201A7">
                <w:rPr>
                  <w:rFonts w:ascii="Arial" w:hAnsi="Arial" w:cs="Arial"/>
                  <w:b/>
                  <w:bCs/>
                  <w:sz w:val="18"/>
                  <w:szCs w:val="18"/>
                  <w:vertAlign w:val="subscript"/>
                  <w:rPrChange w:id="6136" w:author="ZTE-Ma Zhifeng" w:date="2024-08-27T21:40:00Z">
                    <w:rPr>
                      <w:rFonts w:ascii="Arial" w:hAnsi="Arial" w:cs="Arial"/>
                      <w:b/>
                      <w:bCs/>
                      <w:sz w:val="18"/>
                      <w:szCs w:val="18"/>
                    </w:rPr>
                  </w:rPrChange>
                </w:rPr>
                <w:t>x_high</w:t>
              </w:r>
            </w:ins>
          </w:p>
        </w:tc>
        <w:tc>
          <w:tcPr>
            <w:tcW w:w="2074" w:type="dxa"/>
            <w:tcBorders>
              <w:top w:val="nil"/>
              <w:left w:val="nil"/>
              <w:bottom w:val="single" w:sz="4" w:space="0" w:color="auto"/>
              <w:right w:val="single" w:sz="4" w:space="0" w:color="auto"/>
            </w:tcBorders>
            <w:shd w:val="clear" w:color="auto" w:fill="auto"/>
            <w:vAlign w:val="center"/>
          </w:tcPr>
          <w:p w14:paraId="2C02E542" w14:textId="77777777" w:rsidR="009C62B2" w:rsidRDefault="009C62B2" w:rsidP="002D5D5E">
            <w:pPr>
              <w:keepNext/>
              <w:keepLines/>
              <w:spacing w:after="0"/>
              <w:jc w:val="center"/>
              <w:rPr>
                <w:ins w:id="6137" w:author="ZTE-Ma Zhifeng" w:date="2024-08-26T21:55:00Z"/>
                <w:rFonts w:ascii="Arial" w:hAnsi="Arial" w:cs="Arial"/>
                <w:b/>
                <w:bCs/>
                <w:sz w:val="18"/>
                <w:szCs w:val="18"/>
              </w:rPr>
            </w:pPr>
            <w:ins w:id="6138" w:author="ZTE-Ma Zhifeng" w:date="2024-08-26T21:55:00Z">
              <w:r>
                <w:rPr>
                  <w:rFonts w:ascii="Arial" w:hAnsi="Arial" w:cs="Arial"/>
                  <w:b/>
                  <w:bCs/>
                  <w:sz w:val="18"/>
                  <w:szCs w:val="18"/>
                </w:rPr>
                <w:t>f</w:t>
              </w:r>
              <w:r w:rsidRPr="00F201A7">
                <w:rPr>
                  <w:rFonts w:ascii="Arial" w:hAnsi="Arial" w:cs="Arial"/>
                  <w:b/>
                  <w:bCs/>
                  <w:sz w:val="18"/>
                  <w:szCs w:val="18"/>
                  <w:vertAlign w:val="subscript"/>
                  <w:rPrChange w:id="6139" w:author="ZTE-Ma Zhifeng" w:date="2024-08-27T21:40:00Z">
                    <w:rPr>
                      <w:rFonts w:ascii="Arial" w:hAnsi="Arial" w:cs="Arial"/>
                      <w:b/>
                      <w:bCs/>
                      <w:sz w:val="18"/>
                      <w:szCs w:val="18"/>
                    </w:rPr>
                  </w:rPrChange>
                </w:rPr>
                <w:t>y_low</w:t>
              </w:r>
            </w:ins>
          </w:p>
        </w:tc>
        <w:tc>
          <w:tcPr>
            <w:tcW w:w="2340" w:type="dxa"/>
            <w:tcBorders>
              <w:top w:val="nil"/>
              <w:left w:val="nil"/>
              <w:bottom w:val="single" w:sz="4" w:space="0" w:color="auto"/>
              <w:right w:val="single" w:sz="4" w:space="0" w:color="auto"/>
            </w:tcBorders>
            <w:shd w:val="clear" w:color="auto" w:fill="auto"/>
            <w:vAlign w:val="center"/>
          </w:tcPr>
          <w:p w14:paraId="0621DDE3" w14:textId="77777777" w:rsidR="009C62B2" w:rsidRDefault="009C62B2" w:rsidP="002D5D5E">
            <w:pPr>
              <w:keepNext/>
              <w:keepLines/>
              <w:spacing w:after="0"/>
              <w:jc w:val="center"/>
              <w:rPr>
                <w:ins w:id="6140" w:author="ZTE-Ma Zhifeng" w:date="2024-08-26T21:55:00Z"/>
                <w:rFonts w:ascii="Arial" w:hAnsi="Arial" w:cs="Arial"/>
                <w:b/>
                <w:bCs/>
                <w:sz w:val="18"/>
                <w:szCs w:val="18"/>
              </w:rPr>
            </w:pPr>
            <w:ins w:id="6141" w:author="ZTE-Ma Zhifeng" w:date="2024-08-26T21:55:00Z">
              <w:r>
                <w:rPr>
                  <w:rFonts w:ascii="Arial" w:hAnsi="Arial" w:cs="Arial"/>
                  <w:b/>
                  <w:bCs/>
                  <w:sz w:val="18"/>
                  <w:szCs w:val="18"/>
                </w:rPr>
                <w:t>f</w:t>
              </w:r>
              <w:r w:rsidRPr="00F201A7">
                <w:rPr>
                  <w:rFonts w:ascii="Arial" w:hAnsi="Arial" w:cs="Arial"/>
                  <w:b/>
                  <w:bCs/>
                  <w:sz w:val="18"/>
                  <w:szCs w:val="18"/>
                  <w:vertAlign w:val="subscript"/>
                  <w:rPrChange w:id="6142" w:author="ZTE-Ma Zhifeng" w:date="2024-08-27T21:40:00Z">
                    <w:rPr>
                      <w:rFonts w:ascii="Arial" w:hAnsi="Arial" w:cs="Arial"/>
                      <w:b/>
                      <w:bCs/>
                      <w:sz w:val="18"/>
                      <w:szCs w:val="18"/>
                    </w:rPr>
                  </w:rPrChange>
                </w:rPr>
                <w:t>y_high</w:t>
              </w:r>
            </w:ins>
          </w:p>
        </w:tc>
      </w:tr>
      <w:tr w:rsidR="009C62B2" w14:paraId="6EEE77A3" w14:textId="77777777" w:rsidTr="002D5D5E">
        <w:trPr>
          <w:trHeight w:val="60"/>
          <w:ins w:id="6143" w:author="ZTE-Ma Zhifeng" w:date="2024-08-26T21:55:00Z"/>
        </w:trPr>
        <w:tc>
          <w:tcPr>
            <w:tcW w:w="2437" w:type="dxa"/>
            <w:tcBorders>
              <w:top w:val="nil"/>
              <w:left w:val="single" w:sz="4" w:space="0" w:color="auto"/>
              <w:bottom w:val="single" w:sz="4" w:space="0" w:color="auto"/>
              <w:right w:val="single" w:sz="4" w:space="0" w:color="auto"/>
            </w:tcBorders>
            <w:shd w:val="clear" w:color="auto" w:fill="auto"/>
            <w:vAlign w:val="center"/>
          </w:tcPr>
          <w:p w14:paraId="1C8EE0AF" w14:textId="77777777" w:rsidR="009C62B2" w:rsidRDefault="009C62B2" w:rsidP="002D5D5E">
            <w:pPr>
              <w:keepNext/>
              <w:keepLines/>
              <w:spacing w:after="0"/>
              <w:jc w:val="center"/>
              <w:rPr>
                <w:ins w:id="6144" w:author="ZTE-Ma Zhifeng" w:date="2024-08-26T21:55:00Z"/>
                <w:rFonts w:ascii="Arial" w:eastAsia="宋体" w:hAnsi="Arial" w:cs="Arial"/>
                <w:b/>
                <w:bCs/>
                <w:sz w:val="18"/>
                <w:szCs w:val="18"/>
                <w:lang w:val="en-US" w:eastAsia="zh-CN"/>
              </w:rPr>
            </w:pPr>
            <w:ins w:id="6145" w:author="ZTE-Ma Zhifeng" w:date="2024-08-26T21:55:00Z">
              <w:r>
                <w:rPr>
                  <w:rFonts w:ascii="Arial" w:hAnsi="Arial" w:cs="Arial"/>
                  <w:b/>
                  <w:bCs/>
                  <w:sz w:val="18"/>
                  <w:szCs w:val="18"/>
                </w:rPr>
                <w:t>f</w:t>
              </w:r>
              <w:r w:rsidRPr="00F201A7">
                <w:rPr>
                  <w:rFonts w:ascii="Arial" w:hAnsi="Arial" w:cs="Arial"/>
                  <w:b/>
                  <w:bCs/>
                  <w:sz w:val="18"/>
                  <w:szCs w:val="18"/>
                  <w:vertAlign w:val="subscript"/>
                  <w:rPrChange w:id="6146" w:author="ZTE-Ma Zhifeng" w:date="2024-08-27T21:40:00Z">
                    <w:rPr>
                      <w:rFonts w:ascii="Arial" w:hAnsi="Arial" w:cs="Arial"/>
                      <w:b/>
                      <w:bCs/>
                      <w:sz w:val="18"/>
                      <w:szCs w:val="18"/>
                    </w:rPr>
                  </w:rPrChange>
                </w:rPr>
                <w:t>UL</w:t>
              </w:r>
              <w:r>
                <w:rPr>
                  <w:rFonts w:ascii="Arial" w:eastAsia="宋体" w:hAnsi="Arial" w:cs="Arial" w:hint="eastAsia"/>
                  <w:b/>
                  <w:bCs/>
                  <w:sz w:val="18"/>
                  <w:szCs w:val="18"/>
                  <w:lang w:val="en-US" w:eastAsia="zh-CN"/>
                </w:rPr>
                <w:t xml:space="preserve"> </w:t>
              </w:r>
            </w:ins>
          </w:p>
        </w:tc>
        <w:tc>
          <w:tcPr>
            <w:tcW w:w="3404" w:type="dxa"/>
            <w:gridSpan w:val="2"/>
            <w:tcBorders>
              <w:top w:val="nil"/>
              <w:left w:val="nil"/>
              <w:bottom w:val="single" w:sz="4" w:space="0" w:color="auto"/>
              <w:right w:val="single" w:sz="4" w:space="0" w:color="auto"/>
            </w:tcBorders>
            <w:shd w:val="clear" w:color="auto" w:fill="auto"/>
            <w:vAlign w:val="center"/>
          </w:tcPr>
          <w:p w14:paraId="304E5FDC" w14:textId="77777777" w:rsidR="009C62B2" w:rsidRPr="007D5686" w:rsidRDefault="009C62B2" w:rsidP="002D5D5E">
            <w:pPr>
              <w:keepNext/>
              <w:keepLines/>
              <w:spacing w:after="0"/>
              <w:jc w:val="center"/>
              <w:rPr>
                <w:ins w:id="6147" w:author="ZTE-Ma Zhifeng" w:date="2024-08-26T21:55:00Z"/>
                <w:rFonts w:asciiTheme="minorBidi" w:hAnsiTheme="minorBidi" w:cstheme="minorBidi"/>
                <w:sz w:val="18"/>
                <w:szCs w:val="18"/>
              </w:rPr>
            </w:pPr>
            <w:ins w:id="6148" w:author="ZTE-Ma Zhifeng" w:date="2024-08-26T21:55:00Z">
              <w:r w:rsidRPr="007D5686">
                <w:rPr>
                  <w:rFonts w:asciiTheme="minorBidi" w:hAnsiTheme="minorBidi" w:cstheme="minorBidi"/>
                  <w:sz w:val="18"/>
                  <w:lang w:val="en-US"/>
                </w:rPr>
                <w:t>1710 MHz – 1780 MHz</w:t>
              </w:r>
            </w:ins>
          </w:p>
        </w:tc>
        <w:tc>
          <w:tcPr>
            <w:tcW w:w="4414" w:type="dxa"/>
            <w:gridSpan w:val="2"/>
            <w:tcBorders>
              <w:top w:val="nil"/>
              <w:left w:val="nil"/>
              <w:bottom w:val="single" w:sz="4" w:space="0" w:color="auto"/>
              <w:right w:val="single" w:sz="4" w:space="0" w:color="auto"/>
            </w:tcBorders>
            <w:shd w:val="clear" w:color="auto" w:fill="auto"/>
            <w:vAlign w:val="center"/>
          </w:tcPr>
          <w:p w14:paraId="49C03CEF" w14:textId="77777777" w:rsidR="009C62B2" w:rsidRPr="007D5686" w:rsidRDefault="009C62B2" w:rsidP="002D5D5E">
            <w:pPr>
              <w:keepNext/>
              <w:keepLines/>
              <w:spacing w:after="0"/>
              <w:jc w:val="center"/>
              <w:rPr>
                <w:ins w:id="6149" w:author="ZTE-Ma Zhifeng" w:date="2024-08-26T21:55:00Z"/>
                <w:rFonts w:asciiTheme="minorBidi" w:hAnsiTheme="minorBidi" w:cstheme="minorBidi"/>
                <w:sz w:val="18"/>
                <w:szCs w:val="18"/>
              </w:rPr>
            </w:pPr>
            <w:ins w:id="6150" w:author="ZTE-Ma Zhifeng" w:date="2024-08-26T21:55:00Z">
              <w:r>
                <w:rPr>
                  <w:sz w:val="18"/>
                  <w:lang w:val="en-US"/>
                </w:rPr>
                <w:t xml:space="preserve"> </w:t>
              </w:r>
              <w:r w:rsidRPr="007D5686">
                <w:rPr>
                  <w:rFonts w:asciiTheme="minorBidi" w:hAnsiTheme="minorBidi" w:cstheme="minorBidi"/>
                  <w:sz w:val="18"/>
                  <w:lang w:val="en-US"/>
                </w:rPr>
                <w:t>2496 MHz– 2690 MHz</w:t>
              </w:r>
            </w:ins>
          </w:p>
        </w:tc>
      </w:tr>
      <w:tr w:rsidR="009C62B2" w14:paraId="31541E1E" w14:textId="77777777" w:rsidTr="002D5D5E">
        <w:trPr>
          <w:trHeight w:val="56"/>
          <w:ins w:id="6151" w:author="ZTE-Ma Zhifeng" w:date="2024-08-26T21:55:00Z"/>
        </w:trPr>
        <w:tc>
          <w:tcPr>
            <w:tcW w:w="2437" w:type="dxa"/>
            <w:tcBorders>
              <w:top w:val="nil"/>
              <w:left w:val="single" w:sz="4" w:space="0" w:color="auto"/>
              <w:bottom w:val="single" w:sz="4" w:space="0" w:color="auto"/>
              <w:right w:val="single" w:sz="4" w:space="0" w:color="auto"/>
            </w:tcBorders>
            <w:shd w:val="clear" w:color="auto" w:fill="auto"/>
            <w:vAlign w:val="center"/>
          </w:tcPr>
          <w:p w14:paraId="4D7087BF" w14:textId="77777777" w:rsidR="009C62B2" w:rsidRDefault="009C62B2" w:rsidP="002D5D5E">
            <w:pPr>
              <w:keepNext/>
              <w:keepLines/>
              <w:spacing w:after="0"/>
              <w:jc w:val="center"/>
              <w:rPr>
                <w:ins w:id="6152" w:author="ZTE-Ma Zhifeng" w:date="2024-08-26T21:55:00Z"/>
                <w:rFonts w:ascii="Arial" w:hAnsi="Arial" w:cs="Arial"/>
                <w:b/>
                <w:bCs/>
                <w:sz w:val="18"/>
                <w:szCs w:val="18"/>
              </w:rPr>
            </w:pPr>
            <w:ins w:id="6153" w:author="ZTE-Ma Zhifeng" w:date="2024-08-26T21:55:00Z">
              <w:r>
                <w:rPr>
                  <w:rFonts w:ascii="Arial" w:hAnsi="Arial" w:cs="Arial"/>
                  <w:b/>
                  <w:bCs/>
                  <w:sz w:val="18"/>
                  <w:szCs w:val="18"/>
                </w:rPr>
                <w:t>f</w:t>
              </w:r>
              <w:r w:rsidRPr="00F201A7">
                <w:rPr>
                  <w:rFonts w:ascii="Arial" w:eastAsia="宋体" w:hAnsi="Arial" w:cs="Arial" w:hint="eastAsia"/>
                  <w:b/>
                  <w:bCs/>
                  <w:sz w:val="18"/>
                  <w:szCs w:val="18"/>
                  <w:vertAlign w:val="subscript"/>
                  <w:lang w:val="en-US" w:eastAsia="zh-CN"/>
                  <w:rPrChange w:id="6154" w:author="ZTE-Ma Zhifeng" w:date="2024-08-27T21:40:00Z">
                    <w:rPr>
                      <w:rFonts w:ascii="Arial" w:eastAsia="宋体" w:hAnsi="Arial" w:cs="Arial" w:hint="eastAsia"/>
                      <w:b/>
                      <w:bCs/>
                      <w:sz w:val="18"/>
                      <w:szCs w:val="18"/>
                      <w:lang w:val="en-US" w:eastAsia="zh-CN"/>
                    </w:rPr>
                  </w:rPrChange>
                </w:rPr>
                <w:t>D</w:t>
              </w:r>
              <w:r w:rsidRPr="00F201A7">
                <w:rPr>
                  <w:rFonts w:ascii="Arial" w:hAnsi="Arial" w:cs="Arial"/>
                  <w:b/>
                  <w:bCs/>
                  <w:sz w:val="18"/>
                  <w:szCs w:val="18"/>
                  <w:vertAlign w:val="subscript"/>
                  <w:rPrChange w:id="6155" w:author="ZTE-Ma Zhifeng" w:date="2024-08-27T21:40:00Z">
                    <w:rPr>
                      <w:rFonts w:ascii="Arial" w:hAnsi="Arial" w:cs="Arial"/>
                      <w:b/>
                      <w:bCs/>
                      <w:sz w:val="18"/>
                      <w:szCs w:val="18"/>
                    </w:rPr>
                  </w:rPrChange>
                </w:rPr>
                <w:t>L</w:t>
              </w:r>
            </w:ins>
          </w:p>
        </w:tc>
        <w:tc>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149B00" w14:textId="77777777" w:rsidR="009C62B2" w:rsidRPr="007D5686" w:rsidRDefault="009C62B2" w:rsidP="002D5D5E">
            <w:pPr>
              <w:keepNext/>
              <w:keepLines/>
              <w:spacing w:after="0"/>
              <w:jc w:val="center"/>
              <w:rPr>
                <w:ins w:id="6156" w:author="ZTE-Ma Zhifeng" w:date="2024-08-26T21:55:00Z"/>
                <w:rFonts w:asciiTheme="minorBidi" w:hAnsiTheme="minorBidi" w:cstheme="minorBidi"/>
                <w:sz w:val="18"/>
                <w:szCs w:val="18"/>
              </w:rPr>
            </w:pPr>
            <w:ins w:id="6157" w:author="ZTE-Ma Zhifeng" w:date="2024-08-26T21:55:00Z">
              <w:r w:rsidRPr="007D5686">
                <w:rPr>
                  <w:rFonts w:asciiTheme="minorBidi" w:hAnsiTheme="minorBidi" w:cstheme="minorBidi"/>
                  <w:sz w:val="18"/>
                  <w:lang w:val="en-US"/>
                </w:rPr>
                <w:t>2110 MHz – 2200 MHz</w:t>
              </w:r>
            </w:ins>
          </w:p>
        </w:tc>
        <w:tc>
          <w:tcPr>
            <w:tcW w:w="2074" w:type="dxa"/>
            <w:tcBorders>
              <w:top w:val="nil"/>
              <w:left w:val="nil"/>
              <w:bottom w:val="single" w:sz="4" w:space="0" w:color="auto"/>
              <w:right w:val="single" w:sz="4" w:space="0" w:color="auto"/>
            </w:tcBorders>
            <w:shd w:val="clear" w:color="auto" w:fill="auto"/>
            <w:vAlign w:val="center"/>
          </w:tcPr>
          <w:p w14:paraId="3E8B4F6D" w14:textId="77777777" w:rsidR="009C62B2" w:rsidRDefault="009C62B2" w:rsidP="002D5D5E">
            <w:pPr>
              <w:keepNext/>
              <w:keepLines/>
              <w:spacing w:after="0"/>
              <w:jc w:val="center"/>
              <w:rPr>
                <w:ins w:id="6158" w:author="ZTE-Ma Zhifeng" w:date="2024-08-26T21:55:00Z"/>
                <w:rFonts w:ascii="Arial" w:hAnsi="Arial" w:cs="Arial"/>
                <w:sz w:val="18"/>
                <w:szCs w:val="18"/>
              </w:rPr>
            </w:pPr>
            <w:ins w:id="6159" w:author="ZTE-Ma Zhifeng" w:date="2024-08-26T21:55:00Z">
              <w:r>
                <w:rPr>
                  <w:rFonts w:ascii="Arial" w:hAnsi="Arial" w:cs="Arial"/>
                  <w:sz w:val="18"/>
                  <w:szCs w:val="18"/>
                </w:rPr>
                <w:t>N/A</w:t>
              </w:r>
            </w:ins>
          </w:p>
        </w:tc>
        <w:tc>
          <w:tcPr>
            <w:tcW w:w="2340" w:type="dxa"/>
            <w:tcBorders>
              <w:top w:val="nil"/>
              <w:left w:val="nil"/>
              <w:bottom w:val="single" w:sz="4" w:space="0" w:color="auto"/>
              <w:right w:val="single" w:sz="4" w:space="0" w:color="auto"/>
            </w:tcBorders>
            <w:shd w:val="clear" w:color="auto" w:fill="auto"/>
            <w:vAlign w:val="center"/>
          </w:tcPr>
          <w:p w14:paraId="0172EF54" w14:textId="77777777" w:rsidR="009C62B2" w:rsidRDefault="009C62B2" w:rsidP="002D5D5E">
            <w:pPr>
              <w:keepNext/>
              <w:keepLines/>
              <w:spacing w:after="0"/>
              <w:jc w:val="center"/>
              <w:rPr>
                <w:ins w:id="6160" w:author="ZTE-Ma Zhifeng" w:date="2024-08-26T21:55:00Z"/>
                <w:rFonts w:ascii="Arial" w:hAnsi="Arial" w:cs="Arial"/>
                <w:sz w:val="18"/>
                <w:szCs w:val="18"/>
              </w:rPr>
            </w:pPr>
            <w:ins w:id="6161" w:author="ZTE-Ma Zhifeng" w:date="2024-08-26T21:55:00Z">
              <w:r>
                <w:rPr>
                  <w:rFonts w:ascii="Arial" w:hAnsi="Arial" w:cs="Arial"/>
                  <w:sz w:val="18"/>
                  <w:szCs w:val="18"/>
                </w:rPr>
                <w:t>N/A</w:t>
              </w:r>
            </w:ins>
          </w:p>
        </w:tc>
      </w:tr>
      <w:tr w:rsidR="009C62B2" w14:paraId="03846A00" w14:textId="77777777" w:rsidTr="002D5D5E">
        <w:trPr>
          <w:trHeight w:val="56"/>
          <w:ins w:id="6162" w:author="ZTE-Ma Zhifeng" w:date="2024-08-26T21:55:00Z"/>
        </w:trPr>
        <w:tc>
          <w:tcPr>
            <w:tcW w:w="2437" w:type="dxa"/>
            <w:vMerge w:val="restart"/>
            <w:tcBorders>
              <w:top w:val="nil"/>
              <w:left w:val="single" w:sz="4" w:space="0" w:color="auto"/>
              <w:right w:val="single" w:sz="4" w:space="0" w:color="auto"/>
            </w:tcBorders>
            <w:shd w:val="clear" w:color="auto" w:fill="auto"/>
            <w:vAlign w:val="center"/>
          </w:tcPr>
          <w:p w14:paraId="03142C03" w14:textId="77777777" w:rsidR="009C62B2" w:rsidRDefault="009C62B2" w:rsidP="002D5D5E">
            <w:pPr>
              <w:keepNext/>
              <w:keepLines/>
              <w:spacing w:after="0"/>
              <w:jc w:val="center"/>
              <w:rPr>
                <w:ins w:id="6163" w:author="ZTE-Ma Zhifeng" w:date="2024-08-26T21:55:00Z"/>
                <w:rFonts w:ascii="Arial" w:hAnsi="Arial" w:cs="Arial"/>
                <w:b/>
                <w:bCs/>
                <w:sz w:val="18"/>
                <w:szCs w:val="18"/>
              </w:rPr>
            </w:pPr>
            <w:ins w:id="6164" w:author="ZTE-Ma Zhifeng" w:date="2024-08-26T21:55:00Z">
              <w:r>
                <w:rPr>
                  <w:rFonts w:ascii="Arial" w:hAnsi="Arial" w:cs="Arial"/>
                  <w:b/>
                  <w:bCs/>
                  <w:sz w:val="18"/>
                  <w:szCs w:val="18"/>
                </w:rPr>
                <w:t>2CCBW</w:t>
              </w:r>
              <w:r>
                <w:rPr>
                  <w:rFonts w:ascii="Arial" w:hAnsi="Arial" w:cs="Arial"/>
                  <w:b/>
                  <w:bCs/>
                  <w:sz w:val="18"/>
                  <w:szCs w:val="18"/>
                  <w:vertAlign w:val="superscript"/>
                </w:rPr>
                <w:t>2</w:t>
              </w:r>
            </w:ins>
          </w:p>
        </w:tc>
        <w:tc>
          <w:tcPr>
            <w:tcW w:w="2058" w:type="dxa"/>
            <w:vMerge w:val="restart"/>
            <w:tcBorders>
              <w:top w:val="nil"/>
              <w:left w:val="nil"/>
              <w:right w:val="single" w:sz="4" w:space="0" w:color="auto"/>
            </w:tcBorders>
            <w:shd w:val="clear" w:color="auto" w:fill="auto"/>
            <w:vAlign w:val="center"/>
          </w:tcPr>
          <w:p w14:paraId="37E9162A" w14:textId="77777777" w:rsidR="009C62B2" w:rsidRDefault="009C62B2" w:rsidP="002D5D5E">
            <w:pPr>
              <w:keepNext/>
              <w:keepLines/>
              <w:spacing w:after="0"/>
              <w:jc w:val="center"/>
              <w:rPr>
                <w:ins w:id="6165" w:author="ZTE-Ma Zhifeng" w:date="2024-08-26T21:55:00Z"/>
                <w:rFonts w:ascii="Arial" w:hAnsi="Arial" w:cs="Arial"/>
                <w:sz w:val="18"/>
                <w:szCs w:val="18"/>
              </w:rPr>
            </w:pPr>
            <w:ins w:id="6166" w:author="ZTE-Ma Zhifeng" w:date="2024-08-26T21:55:00Z">
              <w:r>
                <w:rPr>
                  <w:rFonts w:ascii="Arial" w:hAnsi="Arial" w:cs="Arial"/>
                  <w:sz w:val="18"/>
                  <w:szCs w:val="18"/>
                </w:rPr>
                <w:t>N/A</w:t>
              </w:r>
            </w:ins>
          </w:p>
        </w:tc>
        <w:tc>
          <w:tcPr>
            <w:tcW w:w="1346" w:type="dxa"/>
            <w:vMerge w:val="restart"/>
            <w:tcBorders>
              <w:top w:val="nil"/>
              <w:left w:val="nil"/>
              <w:right w:val="single" w:sz="4" w:space="0" w:color="auto"/>
            </w:tcBorders>
            <w:shd w:val="clear" w:color="auto" w:fill="auto"/>
            <w:vAlign w:val="center"/>
          </w:tcPr>
          <w:p w14:paraId="04042BC2" w14:textId="77777777" w:rsidR="009C62B2" w:rsidRDefault="009C62B2" w:rsidP="002D5D5E">
            <w:pPr>
              <w:keepNext/>
              <w:keepLines/>
              <w:spacing w:after="0"/>
              <w:jc w:val="center"/>
              <w:rPr>
                <w:ins w:id="6167" w:author="ZTE-Ma Zhifeng" w:date="2024-08-26T21:55:00Z"/>
                <w:rFonts w:ascii="Arial" w:hAnsi="Arial" w:cs="Arial"/>
                <w:sz w:val="18"/>
                <w:szCs w:val="18"/>
              </w:rPr>
            </w:pPr>
            <w:ins w:id="6168" w:author="ZTE-Ma Zhifeng" w:date="2024-08-26T21:55:00Z">
              <w:r>
                <w:rPr>
                  <w:rFonts w:ascii="Arial" w:hAnsi="Arial" w:cs="Arial"/>
                  <w:sz w:val="18"/>
                  <w:szCs w:val="18"/>
                </w:rPr>
                <w:t>N/A</w:t>
              </w:r>
            </w:ins>
          </w:p>
        </w:tc>
        <w:tc>
          <w:tcPr>
            <w:tcW w:w="2074" w:type="dxa"/>
            <w:tcBorders>
              <w:top w:val="nil"/>
              <w:left w:val="nil"/>
              <w:bottom w:val="single" w:sz="4" w:space="0" w:color="auto"/>
              <w:right w:val="single" w:sz="4" w:space="0" w:color="auto"/>
            </w:tcBorders>
            <w:shd w:val="clear" w:color="auto" w:fill="auto"/>
            <w:vAlign w:val="center"/>
          </w:tcPr>
          <w:p w14:paraId="2F0F5FC9" w14:textId="77777777" w:rsidR="009C62B2" w:rsidRDefault="009C62B2" w:rsidP="002D5D5E">
            <w:pPr>
              <w:keepNext/>
              <w:keepLines/>
              <w:spacing w:after="0"/>
              <w:jc w:val="center"/>
              <w:rPr>
                <w:ins w:id="6169" w:author="ZTE-Ma Zhifeng" w:date="2024-08-26T21:55:00Z"/>
                <w:rFonts w:ascii="Arial" w:eastAsia="宋体" w:hAnsi="Arial" w:cs="Arial"/>
                <w:kern w:val="2"/>
                <w:sz w:val="18"/>
                <w:lang w:val="en-US" w:eastAsia="zh-CN"/>
              </w:rPr>
            </w:pPr>
            <w:ins w:id="6170" w:author="ZTE-Ma Zhifeng" w:date="2024-08-26T21:55:00Z">
              <w:r>
                <w:rPr>
                  <w:rFonts w:ascii="Arial" w:eastAsia="宋体" w:hAnsi="Arial" w:cs="Arial" w:hint="eastAsia"/>
                  <w:kern w:val="2"/>
                  <w:sz w:val="18"/>
                  <w:lang w:val="en-US" w:eastAsia="zh-CN"/>
                </w:rPr>
                <w:t xml:space="preserve">Minimum </w:t>
              </w:r>
            </w:ins>
          </w:p>
        </w:tc>
        <w:tc>
          <w:tcPr>
            <w:tcW w:w="2340" w:type="dxa"/>
            <w:tcBorders>
              <w:top w:val="nil"/>
              <w:left w:val="nil"/>
              <w:bottom w:val="single" w:sz="4" w:space="0" w:color="auto"/>
              <w:right w:val="single" w:sz="4" w:space="0" w:color="auto"/>
            </w:tcBorders>
            <w:shd w:val="clear" w:color="auto" w:fill="auto"/>
            <w:vAlign w:val="center"/>
          </w:tcPr>
          <w:p w14:paraId="7BDA5F3C" w14:textId="77777777" w:rsidR="009C62B2" w:rsidRDefault="009C62B2" w:rsidP="002D5D5E">
            <w:pPr>
              <w:keepNext/>
              <w:keepLines/>
              <w:spacing w:after="0"/>
              <w:jc w:val="center"/>
              <w:rPr>
                <w:ins w:id="6171" w:author="ZTE-Ma Zhifeng" w:date="2024-08-26T21:55:00Z"/>
                <w:rFonts w:ascii="Arial" w:eastAsia="宋体" w:hAnsi="Arial" w:cs="Arial"/>
                <w:kern w:val="2"/>
                <w:sz w:val="18"/>
                <w:lang w:val="en-US" w:eastAsia="zh-CN"/>
              </w:rPr>
            </w:pPr>
            <w:ins w:id="6172" w:author="ZTE-Ma Zhifeng" w:date="2024-08-26T21:55:00Z">
              <w:r>
                <w:rPr>
                  <w:rFonts w:ascii="Arial" w:eastAsia="宋体" w:hAnsi="Arial" w:cs="Arial" w:hint="eastAsia"/>
                  <w:kern w:val="2"/>
                  <w:sz w:val="18"/>
                  <w:lang w:val="en-US" w:eastAsia="zh-CN"/>
                </w:rPr>
                <w:t>Maximum</w:t>
              </w:r>
            </w:ins>
          </w:p>
        </w:tc>
      </w:tr>
      <w:tr w:rsidR="009C62B2" w14:paraId="49240599" w14:textId="77777777" w:rsidTr="002D5D5E">
        <w:trPr>
          <w:trHeight w:val="56"/>
          <w:ins w:id="6173" w:author="ZTE-Ma Zhifeng" w:date="2024-08-26T21:55:00Z"/>
        </w:trPr>
        <w:tc>
          <w:tcPr>
            <w:tcW w:w="2437" w:type="dxa"/>
            <w:vMerge/>
            <w:tcBorders>
              <w:left w:val="single" w:sz="4" w:space="0" w:color="auto"/>
              <w:bottom w:val="single" w:sz="4" w:space="0" w:color="auto"/>
              <w:right w:val="single" w:sz="4" w:space="0" w:color="auto"/>
            </w:tcBorders>
            <w:shd w:val="clear" w:color="auto" w:fill="auto"/>
            <w:vAlign w:val="center"/>
          </w:tcPr>
          <w:p w14:paraId="09E33661" w14:textId="77777777" w:rsidR="009C62B2" w:rsidRDefault="009C62B2" w:rsidP="002D5D5E">
            <w:pPr>
              <w:keepNext/>
              <w:keepLines/>
              <w:spacing w:after="0"/>
              <w:jc w:val="center"/>
              <w:rPr>
                <w:ins w:id="6174" w:author="ZTE-Ma Zhifeng" w:date="2024-08-26T21:55:00Z"/>
                <w:rFonts w:ascii="Arial" w:hAnsi="Arial" w:cs="Arial"/>
                <w:b/>
                <w:bCs/>
                <w:sz w:val="18"/>
                <w:szCs w:val="18"/>
              </w:rPr>
            </w:pPr>
          </w:p>
        </w:tc>
        <w:tc>
          <w:tcPr>
            <w:tcW w:w="2058" w:type="dxa"/>
            <w:vMerge/>
            <w:tcBorders>
              <w:left w:val="nil"/>
              <w:bottom w:val="single" w:sz="4" w:space="0" w:color="auto"/>
              <w:right w:val="single" w:sz="4" w:space="0" w:color="auto"/>
            </w:tcBorders>
            <w:shd w:val="clear" w:color="auto" w:fill="auto"/>
            <w:vAlign w:val="center"/>
          </w:tcPr>
          <w:p w14:paraId="6CA9D970" w14:textId="77777777" w:rsidR="009C62B2" w:rsidRDefault="009C62B2" w:rsidP="002D5D5E">
            <w:pPr>
              <w:keepNext/>
              <w:keepLines/>
              <w:spacing w:after="0"/>
              <w:jc w:val="center"/>
              <w:rPr>
                <w:ins w:id="6175" w:author="ZTE-Ma Zhifeng" w:date="2024-08-26T21:55:00Z"/>
                <w:rFonts w:ascii="Arial" w:hAnsi="Arial" w:cs="Arial"/>
                <w:sz w:val="18"/>
                <w:szCs w:val="18"/>
              </w:rPr>
            </w:pPr>
          </w:p>
        </w:tc>
        <w:tc>
          <w:tcPr>
            <w:tcW w:w="1346" w:type="dxa"/>
            <w:vMerge/>
            <w:tcBorders>
              <w:left w:val="nil"/>
              <w:bottom w:val="single" w:sz="4" w:space="0" w:color="auto"/>
              <w:right w:val="single" w:sz="4" w:space="0" w:color="auto"/>
            </w:tcBorders>
            <w:shd w:val="clear" w:color="auto" w:fill="auto"/>
            <w:vAlign w:val="center"/>
          </w:tcPr>
          <w:p w14:paraId="4B07925A" w14:textId="77777777" w:rsidR="009C62B2" w:rsidRDefault="009C62B2" w:rsidP="002D5D5E">
            <w:pPr>
              <w:keepNext/>
              <w:keepLines/>
              <w:spacing w:after="0"/>
              <w:jc w:val="center"/>
              <w:rPr>
                <w:ins w:id="6176" w:author="ZTE-Ma Zhifeng" w:date="2024-08-26T21:55:00Z"/>
                <w:rFonts w:ascii="Arial" w:hAnsi="Arial" w:cs="Arial"/>
                <w:sz w:val="18"/>
                <w:szCs w:val="18"/>
              </w:rPr>
            </w:pPr>
          </w:p>
        </w:tc>
        <w:tc>
          <w:tcPr>
            <w:tcW w:w="4414" w:type="dxa"/>
            <w:gridSpan w:val="2"/>
            <w:tcBorders>
              <w:top w:val="nil"/>
              <w:left w:val="nil"/>
              <w:bottom w:val="single" w:sz="4" w:space="0" w:color="auto"/>
              <w:right w:val="single" w:sz="4" w:space="0" w:color="auto"/>
            </w:tcBorders>
            <w:shd w:val="clear" w:color="auto" w:fill="auto"/>
            <w:vAlign w:val="center"/>
          </w:tcPr>
          <w:p w14:paraId="7C86597D" w14:textId="77777777" w:rsidR="009C62B2" w:rsidRPr="007D5686" w:rsidRDefault="009C62B2" w:rsidP="002D5D5E">
            <w:pPr>
              <w:keepNext/>
              <w:keepLines/>
              <w:spacing w:after="0"/>
              <w:jc w:val="center"/>
              <w:rPr>
                <w:ins w:id="6177" w:author="ZTE-Ma Zhifeng" w:date="2024-08-26T21:55:00Z"/>
                <w:rFonts w:asciiTheme="minorBidi" w:hAnsiTheme="minorBidi" w:cstheme="minorBidi"/>
                <w:sz w:val="18"/>
                <w:szCs w:val="18"/>
              </w:rPr>
            </w:pPr>
            <w:ins w:id="6178" w:author="ZTE-Ma Zhifeng" w:date="2024-08-26T21:55:00Z">
              <w:r w:rsidRPr="007D5686">
                <w:rPr>
                  <w:rFonts w:asciiTheme="minorBidi" w:hAnsiTheme="minorBidi" w:cstheme="minorBidi"/>
                  <w:sz w:val="18"/>
                  <w:lang w:val="en-US"/>
                </w:rPr>
                <w:t>0 – 190</w:t>
              </w:r>
            </w:ins>
          </w:p>
        </w:tc>
      </w:tr>
      <w:tr w:rsidR="009C62B2" w14:paraId="2E7EE0E0" w14:textId="77777777" w:rsidTr="002D5D5E">
        <w:trPr>
          <w:trHeight w:val="56"/>
          <w:ins w:id="6179" w:author="ZTE-Ma Zhifeng" w:date="2024-08-26T21:55:00Z"/>
        </w:trPr>
        <w:tc>
          <w:tcPr>
            <w:tcW w:w="2437" w:type="dxa"/>
            <w:tcBorders>
              <w:top w:val="nil"/>
              <w:left w:val="single" w:sz="4" w:space="0" w:color="auto"/>
              <w:bottom w:val="single" w:sz="4" w:space="0" w:color="auto"/>
              <w:right w:val="single" w:sz="4" w:space="0" w:color="auto"/>
            </w:tcBorders>
            <w:shd w:val="clear" w:color="auto" w:fill="auto"/>
            <w:vAlign w:val="center"/>
          </w:tcPr>
          <w:p w14:paraId="05F79BB9" w14:textId="77777777" w:rsidR="009C62B2" w:rsidRDefault="009C62B2" w:rsidP="002D5D5E">
            <w:pPr>
              <w:keepNext/>
              <w:keepLines/>
              <w:spacing w:after="0"/>
              <w:jc w:val="center"/>
              <w:rPr>
                <w:ins w:id="6180" w:author="ZTE-Ma Zhifeng" w:date="2024-08-26T21:55:00Z"/>
                <w:rFonts w:ascii="Arial" w:hAnsi="Arial" w:cs="Arial"/>
                <w:b/>
                <w:bCs/>
                <w:sz w:val="18"/>
                <w:szCs w:val="18"/>
              </w:rPr>
            </w:pPr>
            <w:ins w:id="6181" w:author="ZTE-Ma Zhifeng" w:date="2024-08-26T21:55:00Z">
              <w:r>
                <w:rPr>
                  <w:rFonts w:ascii="Arial" w:hAnsi="Arial" w:cs="Arial"/>
                  <w:b/>
                  <w:bCs/>
                  <w:sz w:val="18"/>
                  <w:szCs w:val="18"/>
                </w:rPr>
                <w:t>IMD3 products</w:t>
              </w:r>
            </w:ins>
          </w:p>
        </w:tc>
        <w:tc>
          <w:tcPr>
            <w:tcW w:w="2058" w:type="dxa"/>
            <w:tcBorders>
              <w:top w:val="nil"/>
              <w:left w:val="nil"/>
              <w:bottom w:val="single" w:sz="4" w:space="0" w:color="auto"/>
              <w:right w:val="single" w:sz="4" w:space="0" w:color="auto"/>
            </w:tcBorders>
            <w:shd w:val="clear" w:color="auto" w:fill="auto"/>
            <w:vAlign w:val="center"/>
          </w:tcPr>
          <w:p w14:paraId="071DB338" w14:textId="77777777" w:rsidR="009C62B2" w:rsidRDefault="009C62B2" w:rsidP="002D5D5E">
            <w:pPr>
              <w:keepNext/>
              <w:keepLines/>
              <w:spacing w:after="0"/>
              <w:jc w:val="center"/>
              <w:rPr>
                <w:ins w:id="6182" w:author="ZTE-Ma Zhifeng" w:date="2024-08-26T21:55:00Z"/>
                <w:rFonts w:ascii="Arial" w:hAnsi="Arial" w:cs="Arial"/>
                <w:sz w:val="18"/>
                <w:szCs w:val="18"/>
              </w:rPr>
            </w:pPr>
            <w:ins w:id="6183" w:author="ZTE-Ma Zhifeng" w:date="2024-08-26T21:55:00Z">
              <w:r>
                <w:rPr>
                  <w:rFonts w:ascii="Arial" w:hAnsi="Arial" w:cs="Arial"/>
                  <w:sz w:val="18"/>
                  <w:szCs w:val="18"/>
                </w:rPr>
                <w:t>f</w:t>
              </w:r>
              <w:r w:rsidRPr="00F201A7">
                <w:rPr>
                  <w:rFonts w:ascii="Arial" w:hAnsi="Arial" w:cs="Arial"/>
                  <w:sz w:val="18"/>
                  <w:szCs w:val="18"/>
                  <w:vertAlign w:val="subscript"/>
                  <w:rPrChange w:id="6184" w:author="ZTE-Ma Zhifeng" w:date="2024-08-27T21:41:00Z">
                    <w:rPr>
                      <w:rFonts w:ascii="Arial" w:hAnsi="Arial" w:cs="Arial"/>
                      <w:sz w:val="18"/>
                      <w:szCs w:val="18"/>
                    </w:rPr>
                  </w:rPrChange>
                </w:rPr>
                <w:t>xUL_low</w:t>
              </w:r>
              <w:r>
                <w:rPr>
                  <w:rFonts w:ascii="Arial" w:hAnsi="Arial" w:cs="Arial"/>
                  <w:sz w:val="18"/>
                  <w:szCs w:val="18"/>
                </w:rPr>
                <w:t>-max2CCBW</w:t>
              </w:r>
            </w:ins>
          </w:p>
        </w:tc>
        <w:tc>
          <w:tcPr>
            <w:tcW w:w="1346" w:type="dxa"/>
            <w:tcBorders>
              <w:top w:val="nil"/>
              <w:left w:val="nil"/>
              <w:bottom w:val="single" w:sz="4" w:space="0" w:color="auto"/>
              <w:right w:val="single" w:sz="4" w:space="0" w:color="auto"/>
            </w:tcBorders>
            <w:shd w:val="clear" w:color="auto" w:fill="auto"/>
            <w:vAlign w:val="center"/>
          </w:tcPr>
          <w:p w14:paraId="197128DD" w14:textId="77777777" w:rsidR="009C62B2" w:rsidRDefault="009C62B2" w:rsidP="002D5D5E">
            <w:pPr>
              <w:keepNext/>
              <w:keepLines/>
              <w:spacing w:after="0"/>
              <w:jc w:val="center"/>
              <w:rPr>
                <w:ins w:id="6185" w:author="ZTE-Ma Zhifeng" w:date="2024-08-26T21:55:00Z"/>
                <w:rFonts w:ascii="Arial" w:hAnsi="Arial" w:cs="Arial"/>
                <w:sz w:val="18"/>
                <w:szCs w:val="18"/>
              </w:rPr>
            </w:pPr>
            <w:ins w:id="6186" w:author="ZTE-Ma Zhifeng" w:date="2024-08-26T21:55:00Z">
              <w:r>
                <w:rPr>
                  <w:rFonts w:ascii="Arial" w:hAnsi="Arial" w:cs="Arial"/>
                  <w:sz w:val="18"/>
                  <w:szCs w:val="18"/>
                </w:rPr>
                <w:t>f</w:t>
              </w:r>
              <w:r w:rsidRPr="00F201A7">
                <w:rPr>
                  <w:rFonts w:ascii="Arial" w:hAnsi="Arial" w:cs="Arial"/>
                  <w:sz w:val="18"/>
                  <w:szCs w:val="18"/>
                  <w:vertAlign w:val="subscript"/>
                  <w:rPrChange w:id="6187" w:author="ZTE-Ma Zhifeng" w:date="2024-08-27T21:41:00Z">
                    <w:rPr>
                      <w:rFonts w:ascii="Arial" w:hAnsi="Arial" w:cs="Arial"/>
                      <w:sz w:val="18"/>
                      <w:szCs w:val="18"/>
                    </w:rPr>
                  </w:rPrChange>
                </w:rPr>
                <w:t>xUL_low</w:t>
              </w:r>
            </w:ins>
          </w:p>
        </w:tc>
        <w:tc>
          <w:tcPr>
            <w:tcW w:w="2074" w:type="dxa"/>
            <w:tcBorders>
              <w:top w:val="nil"/>
              <w:left w:val="nil"/>
              <w:bottom w:val="single" w:sz="4" w:space="0" w:color="auto"/>
              <w:right w:val="single" w:sz="4" w:space="0" w:color="auto"/>
            </w:tcBorders>
            <w:shd w:val="clear" w:color="auto" w:fill="auto"/>
            <w:vAlign w:val="center"/>
          </w:tcPr>
          <w:p w14:paraId="25395EA2" w14:textId="77777777" w:rsidR="009C62B2" w:rsidRDefault="009C62B2" w:rsidP="002D5D5E">
            <w:pPr>
              <w:keepNext/>
              <w:keepLines/>
              <w:spacing w:after="0"/>
              <w:jc w:val="center"/>
              <w:rPr>
                <w:ins w:id="6188" w:author="ZTE-Ma Zhifeng" w:date="2024-08-26T21:55:00Z"/>
                <w:rFonts w:ascii="Arial" w:hAnsi="Arial" w:cs="Arial"/>
                <w:sz w:val="18"/>
                <w:szCs w:val="18"/>
              </w:rPr>
            </w:pPr>
            <w:ins w:id="6189" w:author="ZTE-Ma Zhifeng" w:date="2024-08-26T21:55:00Z">
              <w:r>
                <w:rPr>
                  <w:rFonts w:ascii="Arial" w:hAnsi="Arial" w:cs="Arial"/>
                  <w:sz w:val="18"/>
                  <w:szCs w:val="18"/>
                </w:rPr>
                <w:t>f</w:t>
              </w:r>
              <w:r w:rsidRPr="00F201A7">
                <w:rPr>
                  <w:rFonts w:ascii="Arial" w:hAnsi="Arial" w:cs="Arial"/>
                  <w:sz w:val="18"/>
                  <w:szCs w:val="18"/>
                  <w:vertAlign w:val="subscript"/>
                  <w:rPrChange w:id="6190" w:author="ZTE-Ma Zhifeng" w:date="2024-08-27T21:41:00Z">
                    <w:rPr>
                      <w:rFonts w:ascii="Arial" w:hAnsi="Arial" w:cs="Arial"/>
                      <w:sz w:val="18"/>
                      <w:szCs w:val="18"/>
                    </w:rPr>
                  </w:rPrChange>
                </w:rPr>
                <w:t>xUL_high</w:t>
              </w:r>
            </w:ins>
          </w:p>
        </w:tc>
        <w:tc>
          <w:tcPr>
            <w:tcW w:w="2340" w:type="dxa"/>
            <w:tcBorders>
              <w:top w:val="nil"/>
              <w:left w:val="nil"/>
              <w:bottom w:val="single" w:sz="4" w:space="0" w:color="auto"/>
              <w:right w:val="single" w:sz="4" w:space="0" w:color="auto"/>
            </w:tcBorders>
            <w:shd w:val="clear" w:color="auto" w:fill="auto"/>
            <w:vAlign w:val="center"/>
          </w:tcPr>
          <w:p w14:paraId="24F0371C" w14:textId="77777777" w:rsidR="009C62B2" w:rsidRDefault="009C62B2" w:rsidP="002D5D5E">
            <w:pPr>
              <w:keepNext/>
              <w:keepLines/>
              <w:spacing w:after="0"/>
              <w:jc w:val="center"/>
              <w:rPr>
                <w:ins w:id="6191" w:author="ZTE-Ma Zhifeng" w:date="2024-08-26T21:55:00Z"/>
                <w:rFonts w:ascii="Arial" w:hAnsi="Arial" w:cs="Arial"/>
                <w:sz w:val="18"/>
                <w:szCs w:val="18"/>
              </w:rPr>
            </w:pPr>
            <w:ins w:id="6192" w:author="ZTE-Ma Zhifeng" w:date="2024-08-26T21:55:00Z">
              <w:r>
                <w:rPr>
                  <w:rFonts w:ascii="Arial" w:hAnsi="Arial" w:cs="Arial"/>
                  <w:sz w:val="18"/>
                  <w:szCs w:val="18"/>
                </w:rPr>
                <w:t>f</w:t>
              </w:r>
              <w:r w:rsidRPr="00F201A7">
                <w:rPr>
                  <w:rFonts w:ascii="Arial" w:hAnsi="Arial" w:cs="Arial"/>
                  <w:sz w:val="18"/>
                  <w:szCs w:val="18"/>
                  <w:vertAlign w:val="subscript"/>
                  <w:rPrChange w:id="6193" w:author="ZTE-Ma Zhifeng" w:date="2024-08-27T21:40:00Z">
                    <w:rPr>
                      <w:rFonts w:ascii="Arial" w:hAnsi="Arial" w:cs="Arial"/>
                      <w:sz w:val="18"/>
                      <w:szCs w:val="18"/>
                    </w:rPr>
                  </w:rPrChange>
                </w:rPr>
                <w:t>xUL_high</w:t>
              </w:r>
              <w:r>
                <w:rPr>
                  <w:rFonts w:ascii="Arial" w:hAnsi="Arial" w:cs="Arial"/>
                  <w:sz w:val="18"/>
                  <w:szCs w:val="18"/>
                </w:rPr>
                <w:t>+max2CCBW</w:t>
              </w:r>
            </w:ins>
          </w:p>
        </w:tc>
      </w:tr>
      <w:tr w:rsidR="009C62B2" w14:paraId="2DEF0654" w14:textId="77777777" w:rsidTr="002D5D5E">
        <w:trPr>
          <w:trHeight w:val="56"/>
          <w:ins w:id="6194" w:author="ZTE-Ma Zhifeng" w:date="2024-08-26T21:55:00Z"/>
        </w:trPr>
        <w:tc>
          <w:tcPr>
            <w:tcW w:w="2437" w:type="dxa"/>
            <w:tcBorders>
              <w:top w:val="nil"/>
              <w:left w:val="single" w:sz="4" w:space="0" w:color="auto"/>
              <w:bottom w:val="single" w:sz="4" w:space="0" w:color="auto"/>
              <w:right w:val="single" w:sz="4" w:space="0" w:color="auto"/>
            </w:tcBorders>
            <w:shd w:val="clear" w:color="auto" w:fill="auto"/>
            <w:vAlign w:val="center"/>
          </w:tcPr>
          <w:p w14:paraId="5485B196" w14:textId="77777777" w:rsidR="009C62B2" w:rsidRDefault="009C62B2" w:rsidP="002D5D5E">
            <w:pPr>
              <w:keepNext/>
              <w:keepLines/>
              <w:spacing w:after="0"/>
              <w:jc w:val="center"/>
              <w:rPr>
                <w:ins w:id="6195" w:author="ZTE-Ma Zhifeng" w:date="2024-08-26T21:55:00Z"/>
                <w:rFonts w:ascii="Arial" w:hAnsi="Arial" w:cs="Arial"/>
                <w:b/>
                <w:bCs/>
                <w:sz w:val="18"/>
                <w:szCs w:val="18"/>
              </w:rPr>
            </w:pPr>
            <w:ins w:id="6196" w:author="ZTE-Ma Zhifeng" w:date="2024-08-26T21:55:00Z">
              <w:r>
                <w:rPr>
                  <w:rFonts w:ascii="Arial" w:hAnsi="Arial" w:cs="Arial"/>
                  <w:b/>
                  <w:bCs/>
                  <w:sz w:val="18"/>
                  <w:szCs w:val="18"/>
                </w:rPr>
                <w:t>IMD3 (MHz)</w:t>
              </w:r>
            </w:ins>
          </w:p>
        </w:tc>
        <w:tc>
          <w:tcPr>
            <w:tcW w:w="3404" w:type="dxa"/>
            <w:gridSpan w:val="2"/>
            <w:tcBorders>
              <w:top w:val="nil"/>
              <w:left w:val="nil"/>
              <w:bottom w:val="single" w:sz="4" w:space="0" w:color="auto"/>
              <w:right w:val="single" w:sz="4" w:space="0" w:color="auto"/>
            </w:tcBorders>
            <w:shd w:val="clear" w:color="auto" w:fill="auto"/>
            <w:vAlign w:val="center"/>
          </w:tcPr>
          <w:p w14:paraId="27FABAE2" w14:textId="77777777" w:rsidR="009C62B2" w:rsidRPr="007D5686" w:rsidRDefault="009C62B2" w:rsidP="002D5D5E">
            <w:pPr>
              <w:keepNext/>
              <w:keepLines/>
              <w:spacing w:after="0"/>
              <w:jc w:val="center"/>
              <w:rPr>
                <w:ins w:id="6197" w:author="ZTE-Ma Zhifeng" w:date="2024-08-26T21:55:00Z"/>
                <w:rFonts w:asciiTheme="minorBidi" w:hAnsiTheme="minorBidi" w:cstheme="minorBidi"/>
                <w:sz w:val="18"/>
                <w:szCs w:val="18"/>
              </w:rPr>
            </w:pPr>
            <w:ins w:id="6198" w:author="ZTE-Ma Zhifeng" w:date="2024-08-26T21:55:00Z">
              <w:r w:rsidRPr="007D5686">
                <w:rPr>
                  <w:rFonts w:asciiTheme="minorBidi" w:hAnsiTheme="minorBidi" w:cstheme="minorBidi"/>
                  <w:sz w:val="18"/>
                  <w:lang w:val="en-US"/>
                </w:rPr>
                <w:t>1520</w:t>
              </w:r>
              <w:r>
                <w:rPr>
                  <w:rFonts w:asciiTheme="minorBidi" w:hAnsiTheme="minorBidi" w:cstheme="minorBidi"/>
                  <w:sz w:val="18"/>
                  <w:lang w:val="en-US"/>
                </w:rPr>
                <w:t xml:space="preserve"> MHz </w:t>
              </w:r>
              <w:r w:rsidRPr="007D5686">
                <w:rPr>
                  <w:rFonts w:asciiTheme="minorBidi" w:hAnsiTheme="minorBidi" w:cstheme="minorBidi"/>
                  <w:sz w:val="18"/>
                  <w:lang w:val="en-US"/>
                </w:rPr>
                <w:t xml:space="preserve"> – 17</w:t>
              </w:r>
              <w:r>
                <w:rPr>
                  <w:rFonts w:asciiTheme="minorBidi" w:hAnsiTheme="minorBidi" w:cstheme="minorBidi"/>
                  <w:sz w:val="18"/>
                  <w:lang w:val="en-US"/>
                </w:rPr>
                <w:t>1</w:t>
              </w:r>
              <w:r w:rsidRPr="007D5686">
                <w:rPr>
                  <w:rFonts w:asciiTheme="minorBidi" w:hAnsiTheme="minorBidi" w:cstheme="minorBidi"/>
                  <w:sz w:val="18"/>
                  <w:lang w:val="en-US"/>
                </w:rPr>
                <w:t>0</w:t>
              </w:r>
              <w:r>
                <w:rPr>
                  <w:rFonts w:asciiTheme="minorBidi" w:hAnsiTheme="minorBidi" w:cstheme="minorBidi"/>
                  <w:sz w:val="18"/>
                  <w:lang w:val="en-US"/>
                </w:rPr>
                <w:t xml:space="preserve"> MHz</w:t>
              </w:r>
            </w:ins>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E03F73" w14:textId="77777777" w:rsidR="009C62B2" w:rsidRPr="007D5686" w:rsidRDefault="009C62B2" w:rsidP="002D5D5E">
            <w:pPr>
              <w:keepNext/>
              <w:keepLines/>
              <w:spacing w:after="0"/>
              <w:jc w:val="center"/>
              <w:rPr>
                <w:ins w:id="6199" w:author="ZTE-Ma Zhifeng" w:date="2024-08-26T21:55:00Z"/>
                <w:rFonts w:asciiTheme="minorBidi" w:hAnsiTheme="minorBidi" w:cstheme="minorBidi"/>
                <w:sz w:val="18"/>
                <w:szCs w:val="18"/>
              </w:rPr>
            </w:pPr>
            <w:ins w:id="6200" w:author="ZTE-Ma Zhifeng" w:date="2024-08-26T21:55:00Z">
              <w:r w:rsidRPr="007D5686">
                <w:rPr>
                  <w:rFonts w:asciiTheme="minorBidi" w:hAnsiTheme="minorBidi" w:cstheme="minorBidi"/>
                  <w:sz w:val="18"/>
                  <w:lang w:val="en-US"/>
                </w:rPr>
                <w:t>1780 MHz – 19</w:t>
              </w:r>
              <w:r>
                <w:rPr>
                  <w:rFonts w:asciiTheme="minorBidi" w:hAnsiTheme="minorBidi" w:cstheme="minorBidi"/>
                  <w:sz w:val="18"/>
                  <w:lang w:val="en-US"/>
                </w:rPr>
                <w:t>70</w:t>
              </w:r>
              <w:r w:rsidRPr="007D5686">
                <w:rPr>
                  <w:rFonts w:asciiTheme="minorBidi" w:hAnsiTheme="minorBidi" w:cstheme="minorBidi"/>
                  <w:sz w:val="18"/>
                  <w:lang w:val="en-US"/>
                </w:rPr>
                <w:t xml:space="preserve"> MHz</w:t>
              </w:r>
            </w:ins>
          </w:p>
        </w:tc>
      </w:tr>
      <w:tr w:rsidR="009C62B2" w14:paraId="1BDADBCB" w14:textId="77777777" w:rsidTr="002D5D5E">
        <w:trPr>
          <w:trHeight w:val="56"/>
          <w:ins w:id="6201" w:author="ZTE-Ma Zhifeng" w:date="2024-08-26T21:55:00Z"/>
        </w:trPr>
        <w:tc>
          <w:tcPr>
            <w:tcW w:w="2437" w:type="dxa"/>
            <w:tcBorders>
              <w:top w:val="single" w:sz="4" w:space="0" w:color="auto"/>
              <w:left w:val="single" w:sz="4" w:space="0" w:color="auto"/>
              <w:bottom w:val="single" w:sz="4" w:space="0" w:color="auto"/>
              <w:right w:val="single" w:sz="4" w:space="0" w:color="auto"/>
            </w:tcBorders>
            <w:shd w:val="clear" w:color="auto" w:fill="auto"/>
            <w:vAlign w:val="center"/>
          </w:tcPr>
          <w:p w14:paraId="45D29F67" w14:textId="77777777" w:rsidR="009C62B2" w:rsidRDefault="009C62B2" w:rsidP="002D5D5E">
            <w:pPr>
              <w:keepNext/>
              <w:keepLines/>
              <w:spacing w:after="0"/>
              <w:jc w:val="center"/>
              <w:rPr>
                <w:ins w:id="6202" w:author="ZTE-Ma Zhifeng" w:date="2024-08-26T21:55:00Z"/>
                <w:rFonts w:ascii="Arial" w:hAnsi="Arial" w:cs="Arial"/>
                <w:b/>
                <w:bCs/>
                <w:sz w:val="18"/>
                <w:szCs w:val="18"/>
              </w:rPr>
            </w:pPr>
            <w:ins w:id="6203" w:author="ZTE-Ma Zhifeng" w:date="2024-08-26T21:55:00Z">
              <w:r>
                <w:rPr>
                  <w:rFonts w:ascii="Arial" w:hAnsi="Arial" w:cs="Arial"/>
                  <w:b/>
                  <w:bCs/>
                  <w:sz w:val="18"/>
                  <w:szCs w:val="18"/>
                </w:rPr>
                <w:t>Analysis</w:t>
              </w:r>
            </w:ins>
          </w:p>
        </w:tc>
        <w:tc>
          <w:tcPr>
            <w:tcW w:w="7818" w:type="dxa"/>
            <w:gridSpan w:val="4"/>
            <w:tcBorders>
              <w:top w:val="single" w:sz="4" w:space="0" w:color="auto"/>
              <w:left w:val="nil"/>
              <w:bottom w:val="single" w:sz="4" w:space="0" w:color="auto"/>
              <w:right w:val="single" w:sz="4" w:space="0" w:color="000000"/>
            </w:tcBorders>
            <w:shd w:val="clear" w:color="auto" w:fill="auto"/>
            <w:vAlign w:val="center"/>
          </w:tcPr>
          <w:p w14:paraId="3C3A18EC" w14:textId="77777777" w:rsidR="009C62B2" w:rsidRDefault="009C62B2" w:rsidP="002D5D5E">
            <w:pPr>
              <w:keepNext/>
              <w:keepLines/>
              <w:spacing w:after="0"/>
              <w:rPr>
                <w:ins w:id="6204" w:author="ZTE-Ma Zhifeng" w:date="2024-08-26T21:55:00Z"/>
                <w:rFonts w:ascii="Arial" w:hAnsi="Arial" w:cs="Arial"/>
                <w:sz w:val="18"/>
                <w:szCs w:val="18"/>
              </w:rPr>
            </w:pPr>
            <w:ins w:id="6205" w:author="ZTE-Ma Zhifeng" w:date="2024-08-26T21:55:00Z">
              <w:r>
                <w:rPr>
                  <w:rFonts w:ascii="Arial" w:hAnsi="Arial" w:cs="Arial"/>
                  <w:sz w:val="18"/>
                  <w:szCs w:val="18"/>
                </w:rPr>
                <w:t>No issue</w:t>
              </w:r>
            </w:ins>
          </w:p>
        </w:tc>
      </w:tr>
      <w:tr w:rsidR="009C62B2" w14:paraId="60150BF0" w14:textId="77777777" w:rsidTr="002D5D5E">
        <w:trPr>
          <w:trHeight w:val="56"/>
          <w:ins w:id="6206" w:author="ZTE-Ma Zhifeng" w:date="2024-08-26T21:55:00Z"/>
        </w:trPr>
        <w:tc>
          <w:tcPr>
            <w:tcW w:w="10255" w:type="dxa"/>
            <w:gridSpan w:val="5"/>
            <w:tcBorders>
              <w:top w:val="nil"/>
              <w:left w:val="single" w:sz="4" w:space="0" w:color="auto"/>
              <w:bottom w:val="single" w:sz="4" w:space="0" w:color="auto"/>
              <w:right w:val="single" w:sz="4" w:space="0" w:color="000000"/>
            </w:tcBorders>
            <w:shd w:val="clear" w:color="auto" w:fill="auto"/>
            <w:vAlign w:val="center"/>
          </w:tcPr>
          <w:p w14:paraId="362ECE38" w14:textId="77777777" w:rsidR="009C62B2" w:rsidRDefault="009C62B2" w:rsidP="002D5D5E">
            <w:pPr>
              <w:pStyle w:val="TAN"/>
              <w:rPr>
                <w:ins w:id="6207" w:author="ZTE-Ma Zhifeng" w:date="2024-08-26T21:55:00Z"/>
              </w:rPr>
            </w:pPr>
            <w:ins w:id="6208" w:author="ZTE-Ma Zhifeng" w:date="2024-08-26T21:55:00Z">
              <w:r>
                <w:t xml:space="preserve">Note 1: If the two bands are not part of the same or adjacent band groups as defined in </w:t>
              </w:r>
              <w:r>
                <w:rPr>
                  <w:rFonts w:eastAsia="宋体" w:cs="Arial" w:hint="eastAsia"/>
                  <w:szCs w:val="18"/>
                  <w:lang w:val="en-US" w:eastAsia="zh-CN"/>
                </w:rPr>
                <w:t>table</w:t>
              </w:r>
              <w:r>
                <w:rPr>
                  <w:rFonts w:cs="Arial" w:hint="eastAsia"/>
                  <w:szCs w:val="18"/>
                  <w:lang w:val="en-US" w:eastAsia="zh-CN"/>
                </w:rPr>
                <w:t xml:space="preserve"> A.1</w:t>
              </w:r>
              <w:r>
                <w:t>, the analysis can be ignored.</w:t>
              </w:r>
            </w:ins>
          </w:p>
          <w:p w14:paraId="3CA9FB28" w14:textId="77777777" w:rsidR="009C62B2" w:rsidRDefault="009C62B2" w:rsidP="002A3F10">
            <w:pPr>
              <w:pStyle w:val="TAN"/>
              <w:ind w:left="629" w:hanging="629"/>
              <w:rPr>
                <w:ins w:id="6209" w:author="ZTE-Ma Zhifeng" w:date="2024-08-26T21:55:00Z"/>
              </w:rPr>
            </w:pPr>
            <w:ins w:id="6210" w:author="ZTE-Ma Zhifeng" w:date="2024-08-26T21:55:00Z">
              <w:r>
                <w:t>Note 2: For contiguous intra-band ULCA, the minimum and maximum separation BW are 0MHz and Min(f</w:t>
              </w:r>
              <w:r w:rsidRPr="00F201A7">
                <w:rPr>
                  <w:vertAlign w:val="subscript"/>
                  <w:rPrChange w:id="6211" w:author="ZTE-Ma Zhifeng" w:date="2024-08-27T21:41:00Z">
                    <w:rPr/>
                  </w:rPrChange>
                </w:rPr>
                <w:t>y_high</w:t>
              </w:r>
              <w:r>
                <w:t>-f</w:t>
              </w:r>
              <w:r w:rsidRPr="00F201A7">
                <w:rPr>
                  <w:vertAlign w:val="subscript"/>
                  <w:rPrChange w:id="6212" w:author="ZTE-Ma Zhifeng" w:date="2024-08-27T21:41:00Z">
                    <w:rPr/>
                  </w:rPrChange>
                </w:rPr>
                <w:t>y_low</w:t>
              </w:r>
              <w:r>
                <w:t>, maximum aggregated BW) respectively.</w:t>
              </w:r>
            </w:ins>
          </w:p>
        </w:tc>
      </w:tr>
    </w:tbl>
    <w:p w14:paraId="2277F14C" w14:textId="77777777" w:rsidR="009C62B2" w:rsidRDefault="009C62B2" w:rsidP="009C62B2">
      <w:pPr>
        <w:rPr>
          <w:ins w:id="6213" w:author="ZTE-Ma Zhifeng" w:date="2024-08-26T21:55:00Z"/>
          <w:lang w:eastAsia="ko-KR"/>
        </w:rPr>
      </w:pPr>
    </w:p>
    <w:p w14:paraId="6E70B4CB" w14:textId="7B0E0CC7" w:rsidR="009C62B2" w:rsidRPr="00140BB6" w:rsidRDefault="009C62B2" w:rsidP="009C62B2">
      <w:pPr>
        <w:overflowPunct w:val="0"/>
        <w:autoSpaceDE w:val="0"/>
        <w:autoSpaceDN w:val="0"/>
        <w:adjustRightInd w:val="0"/>
        <w:textAlignment w:val="baseline"/>
        <w:rPr>
          <w:ins w:id="6214" w:author="ZTE-Ma Zhifeng" w:date="2024-08-26T21:55:00Z"/>
          <w:rFonts w:eastAsia="Times New Roman"/>
          <w:lang w:eastAsia="en-GB"/>
        </w:rPr>
      </w:pPr>
      <w:ins w:id="6215" w:author="ZTE-Ma Zhifeng" w:date="2024-08-26T21:55:00Z">
        <w:r w:rsidRPr="00140BB6">
          <w:rPr>
            <w:rFonts w:eastAsia="Times New Roman"/>
            <w:lang w:eastAsia="en-GB"/>
          </w:rPr>
          <w:t>Table 5.</w:t>
        </w:r>
      </w:ins>
      <w:ins w:id="6216" w:author="ZTE-Ma Zhifeng" w:date="2024-08-26T21:58:00Z">
        <w:r>
          <w:rPr>
            <w:rFonts w:eastAsia="Times New Roman"/>
            <w:lang w:eastAsia="en-GB"/>
          </w:rPr>
          <w:t>10</w:t>
        </w:r>
      </w:ins>
      <w:ins w:id="6217" w:author="ZTE-Ma Zhifeng" w:date="2024-08-26T21:55:00Z">
        <w:r w:rsidRPr="00140BB6">
          <w:rPr>
            <w:rFonts w:eastAsia="Times New Roman"/>
            <w:lang w:eastAsia="en-GB"/>
          </w:rPr>
          <w:t>.2.</w:t>
        </w:r>
        <w:r>
          <w:rPr>
            <w:rFonts w:eastAsia="Times New Roman"/>
            <w:lang w:eastAsia="en-GB"/>
          </w:rPr>
          <w:t>1</w:t>
        </w:r>
        <w:r w:rsidRPr="00140BB6">
          <w:rPr>
            <w:rFonts w:eastAsia="Times New Roman"/>
            <w:lang w:eastAsia="en-GB"/>
          </w:rPr>
          <w:t>.2-</w:t>
        </w:r>
        <w:r>
          <w:rPr>
            <w:rFonts w:eastAsia="Times New Roman"/>
            <w:lang w:eastAsia="en-GB"/>
          </w:rPr>
          <w:t>2</w:t>
        </w:r>
        <w:r w:rsidRPr="00140BB6">
          <w:rPr>
            <w:rFonts w:eastAsia="Times New Roman"/>
            <w:lang w:eastAsia="en-GB"/>
          </w:rPr>
          <w:t xml:space="preserve"> provides the two UL band with one band, along with 2CC intra-band uplink CA triple beat products into band n</w:t>
        </w:r>
        <w:r>
          <w:rPr>
            <w:rFonts w:eastAsia="Times New Roman"/>
            <w:lang w:eastAsia="en-GB"/>
          </w:rPr>
          <w:t>66.</w:t>
        </w:r>
      </w:ins>
    </w:p>
    <w:p w14:paraId="74D4B4D2" w14:textId="447DEE54" w:rsidR="009C62B2" w:rsidRPr="009C62B2" w:rsidRDefault="009C62B2">
      <w:pPr>
        <w:pStyle w:val="TH"/>
        <w:rPr>
          <w:ins w:id="6218" w:author="ZTE-Ma Zhifeng" w:date="2024-08-26T21:55:00Z"/>
          <w:rFonts w:cs="Arial"/>
          <w:rPrChange w:id="6219" w:author="ZTE-Ma Zhifeng" w:date="2024-08-26T21:59:00Z">
            <w:rPr>
              <w:ins w:id="6220" w:author="ZTE-Ma Zhifeng" w:date="2024-08-26T21:55:00Z"/>
              <w:rFonts w:eastAsia="Times New Roman"/>
              <w:lang w:eastAsia="en-GB"/>
            </w:rPr>
          </w:rPrChange>
        </w:rPr>
        <w:pPrChange w:id="6221" w:author="ZTE-Ma Zhifeng" w:date="2024-08-26T21:59:00Z">
          <w:pPr>
            <w:pStyle w:val="TH"/>
            <w:overflowPunct w:val="0"/>
            <w:autoSpaceDE w:val="0"/>
            <w:autoSpaceDN w:val="0"/>
            <w:adjustRightInd w:val="0"/>
            <w:textAlignment w:val="baseline"/>
          </w:pPr>
        </w:pPrChange>
      </w:pPr>
      <w:ins w:id="6222" w:author="ZTE-Ma Zhifeng" w:date="2024-08-26T21:55:00Z">
        <w:r w:rsidRPr="009C62B2">
          <w:rPr>
            <w:rFonts w:cs="Arial"/>
            <w:rPrChange w:id="6223" w:author="ZTE-Ma Zhifeng" w:date="2024-08-26T21:59:00Z">
              <w:rPr>
                <w:rFonts w:eastAsia="Times New Roman"/>
                <w:lang w:eastAsia="en-GB"/>
              </w:rPr>
            </w:rPrChange>
          </w:rPr>
          <w:t>Table 5.</w:t>
        </w:r>
      </w:ins>
      <w:ins w:id="6224" w:author="ZTE-Ma Zhifeng" w:date="2024-08-26T21:58:00Z">
        <w:r w:rsidRPr="009C62B2">
          <w:rPr>
            <w:rFonts w:cs="Arial"/>
            <w:rPrChange w:id="6225" w:author="ZTE-Ma Zhifeng" w:date="2024-08-26T21:59:00Z">
              <w:rPr>
                <w:rFonts w:eastAsia="Times New Roman"/>
                <w:lang w:eastAsia="en-GB"/>
              </w:rPr>
            </w:rPrChange>
          </w:rPr>
          <w:t>10</w:t>
        </w:r>
      </w:ins>
      <w:ins w:id="6226" w:author="ZTE-Ma Zhifeng" w:date="2024-08-26T21:55:00Z">
        <w:r w:rsidRPr="009C62B2">
          <w:rPr>
            <w:rFonts w:cs="Arial"/>
            <w:rPrChange w:id="6227" w:author="ZTE-Ma Zhifeng" w:date="2024-08-26T21:59:00Z">
              <w:rPr>
                <w:rFonts w:eastAsia="Times New Roman"/>
                <w:lang w:eastAsia="en-GB"/>
              </w:rPr>
            </w:rPrChange>
          </w:rPr>
          <w:t>.2.1.2-2: Two UL band with intra</w:t>
        </w:r>
        <w:r>
          <w:rPr>
            <w:rFonts w:cs="Arial"/>
          </w:rPr>
          <w:t>-band ULCA Triple beat analysis</w:t>
        </w:r>
      </w:ins>
    </w:p>
    <w:tbl>
      <w:tblPr>
        <w:tblW w:w="10255" w:type="dxa"/>
        <w:tblLayout w:type="fixed"/>
        <w:tblLook w:val="04A0" w:firstRow="1" w:lastRow="0" w:firstColumn="1" w:lastColumn="0" w:noHBand="0" w:noVBand="1"/>
      </w:tblPr>
      <w:tblGrid>
        <w:gridCol w:w="2437"/>
        <w:gridCol w:w="2058"/>
        <w:gridCol w:w="1346"/>
        <w:gridCol w:w="2074"/>
        <w:gridCol w:w="2340"/>
      </w:tblGrid>
      <w:tr w:rsidR="009C62B2" w14:paraId="73BF0799" w14:textId="77777777" w:rsidTr="002D5D5E">
        <w:trPr>
          <w:trHeight w:val="56"/>
          <w:ins w:id="6228" w:author="ZTE-Ma Zhifeng" w:date="2024-08-26T21:55:00Z"/>
        </w:trPr>
        <w:tc>
          <w:tcPr>
            <w:tcW w:w="24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29DDD8" w14:textId="77777777" w:rsidR="009C62B2" w:rsidRDefault="009C62B2" w:rsidP="002D5D5E">
            <w:pPr>
              <w:keepNext/>
              <w:keepLines/>
              <w:spacing w:after="0"/>
              <w:jc w:val="center"/>
              <w:rPr>
                <w:ins w:id="6229" w:author="ZTE-Ma Zhifeng" w:date="2024-08-26T21:55:00Z"/>
                <w:rFonts w:ascii="Arial" w:hAnsi="Arial" w:cs="Arial"/>
                <w:b/>
                <w:bCs/>
                <w:sz w:val="18"/>
                <w:szCs w:val="18"/>
              </w:rPr>
            </w:pPr>
            <w:ins w:id="6230" w:author="ZTE-Ma Zhifeng" w:date="2024-08-26T21:55:00Z">
              <w:r>
                <w:rPr>
                  <w:rFonts w:ascii="Arial" w:hAnsi="Arial" w:cs="Arial"/>
                  <w:b/>
                  <w:bCs/>
                  <w:sz w:val="18"/>
                  <w:szCs w:val="18"/>
                </w:rPr>
                <w:t>Band / CA</w:t>
              </w:r>
              <w:r>
                <w:rPr>
                  <w:rFonts w:ascii="Arial" w:hAnsi="Arial" w:cs="Arial"/>
                  <w:b/>
                  <w:bCs/>
                  <w:sz w:val="18"/>
                  <w:szCs w:val="18"/>
                  <w:vertAlign w:val="superscript"/>
                </w:rPr>
                <w:t>1</w:t>
              </w:r>
            </w:ins>
          </w:p>
        </w:tc>
        <w:tc>
          <w:tcPr>
            <w:tcW w:w="3404" w:type="dxa"/>
            <w:gridSpan w:val="2"/>
            <w:tcBorders>
              <w:top w:val="single" w:sz="4" w:space="0" w:color="auto"/>
              <w:left w:val="nil"/>
              <w:bottom w:val="single" w:sz="4" w:space="0" w:color="auto"/>
              <w:right w:val="single" w:sz="4" w:space="0" w:color="auto"/>
            </w:tcBorders>
            <w:shd w:val="clear" w:color="auto" w:fill="auto"/>
            <w:noWrap/>
            <w:vAlign w:val="bottom"/>
          </w:tcPr>
          <w:p w14:paraId="24305D32" w14:textId="77777777" w:rsidR="009C62B2" w:rsidRDefault="009C62B2" w:rsidP="002D5D5E">
            <w:pPr>
              <w:keepNext/>
              <w:keepLines/>
              <w:spacing w:after="0"/>
              <w:jc w:val="center"/>
              <w:rPr>
                <w:ins w:id="6231" w:author="ZTE-Ma Zhifeng" w:date="2024-08-26T21:55:00Z"/>
                <w:rFonts w:ascii="Arial" w:hAnsi="Arial" w:cs="Arial"/>
                <w:b/>
                <w:bCs/>
                <w:sz w:val="18"/>
                <w:szCs w:val="18"/>
              </w:rPr>
            </w:pPr>
            <w:ins w:id="6232" w:author="ZTE-Ma Zhifeng" w:date="2024-08-26T21:55:00Z">
              <w:r>
                <w:rPr>
                  <w:rFonts w:ascii="Arial" w:hAnsi="Arial" w:cs="Arial"/>
                  <w:b/>
                  <w:bCs/>
                  <w:sz w:val="18"/>
                  <w:szCs w:val="18"/>
                </w:rPr>
                <w:t>n71</w:t>
              </w:r>
            </w:ins>
          </w:p>
        </w:tc>
        <w:tc>
          <w:tcPr>
            <w:tcW w:w="4414" w:type="dxa"/>
            <w:gridSpan w:val="2"/>
            <w:tcBorders>
              <w:top w:val="single" w:sz="4" w:space="0" w:color="auto"/>
              <w:left w:val="nil"/>
              <w:bottom w:val="single" w:sz="4" w:space="0" w:color="auto"/>
              <w:right w:val="single" w:sz="4" w:space="0" w:color="auto"/>
            </w:tcBorders>
            <w:shd w:val="clear" w:color="auto" w:fill="auto"/>
            <w:noWrap/>
            <w:vAlign w:val="bottom"/>
          </w:tcPr>
          <w:p w14:paraId="6E7403B4" w14:textId="77777777" w:rsidR="009C62B2" w:rsidRDefault="009C62B2" w:rsidP="002D5D5E">
            <w:pPr>
              <w:keepNext/>
              <w:keepLines/>
              <w:spacing w:after="0"/>
              <w:jc w:val="center"/>
              <w:rPr>
                <w:ins w:id="6233" w:author="ZTE-Ma Zhifeng" w:date="2024-08-26T21:55:00Z"/>
                <w:rFonts w:ascii="Arial" w:hAnsi="Arial" w:cs="Arial"/>
                <w:b/>
                <w:bCs/>
                <w:sz w:val="18"/>
                <w:szCs w:val="18"/>
              </w:rPr>
            </w:pPr>
            <w:ins w:id="6234" w:author="ZTE-Ma Zhifeng" w:date="2024-08-26T21:55:00Z">
              <w:r>
                <w:rPr>
                  <w:rFonts w:ascii="Arial" w:hAnsi="Arial" w:cs="Arial"/>
                  <w:b/>
                  <w:bCs/>
                  <w:sz w:val="18"/>
                  <w:szCs w:val="18"/>
                </w:rPr>
                <w:t>CA_n41C</w:t>
              </w:r>
            </w:ins>
          </w:p>
        </w:tc>
      </w:tr>
      <w:tr w:rsidR="009C62B2" w14:paraId="3FF39528" w14:textId="77777777" w:rsidTr="002D5D5E">
        <w:trPr>
          <w:trHeight w:val="56"/>
          <w:ins w:id="6235" w:author="ZTE-Ma Zhifeng" w:date="2024-08-26T21:55:00Z"/>
        </w:trPr>
        <w:tc>
          <w:tcPr>
            <w:tcW w:w="2437" w:type="dxa"/>
            <w:tcBorders>
              <w:top w:val="nil"/>
              <w:left w:val="single" w:sz="4" w:space="0" w:color="auto"/>
              <w:bottom w:val="single" w:sz="4" w:space="0" w:color="auto"/>
              <w:right w:val="single" w:sz="4" w:space="0" w:color="auto"/>
            </w:tcBorders>
            <w:shd w:val="clear" w:color="auto" w:fill="auto"/>
            <w:vAlign w:val="center"/>
          </w:tcPr>
          <w:p w14:paraId="0293787D" w14:textId="77777777" w:rsidR="009C62B2" w:rsidRDefault="009C62B2" w:rsidP="002D5D5E">
            <w:pPr>
              <w:keepNext/>
              <w:keepLines/>
              <w:spacing w:after="0"/>
              <w:jc w:val="center"/>
              <w:rPr>
                <w:ins w:id="6236" w:author="ZTE-Ma Zhifeng" w:date="2024-08-26T21:55:00Z"/>
                <w:rFonts w:ascii="Arial" w:hAnsi="Arial" w:cs="Arial"/>
                <w:b/>
                <w:bCs/>
                <w:sz w:val="18"/>
                <w:szCs w:val="18"/>
              </w:rPr>
            </w:pPr>
            <w:ins w:id="6237" w:author="ZTE-Ma Zhifeng" w:date="2024-08-26T21:55:00Z">
              <w:r>
                <w:rPr>
                  <w:rFonts w:ascii="Arial" w:hAnsi="Arial" w:cs="Arial"/>
                  <w:b/>
                  <w:bCs/>
                  <w:sz w:val="18"/>
                  <w:szCs w:val="18"/>
                </w:rPr>
                <w:t>Frequency limit (all MHz)</w:t>
              </w:r>
            </w:ins>
          </w:p>
        </w:tc>
        <w:tc>
          <w:tcPr>
            <w:tcW w:w="2058" w:type="dxa"/>
            <w:tcBorders>
              <w:top w:val="nil"/>
              <w:left w:val="nil"/>
              <w:bottom w:val="single" w:sz="4" w:space="0" w:color="auto"/>
              <w:right w:val="single" w:sz="4" w:space="0" w:color="auto"/>
            </w:tcBorders>
            <w:shd w:val="clear" w:color="auto" w:fill="auto"/>
            <w:vAlign w:val="center"/>
          </w:tcPr>
          <w:p w14:paraId="6E820948" w14:textId="77777777" w:rsidR="009C62B2" w:rsidRDefault="009C62B2" w:rsidP="002D5D5E">
            <w:pPr>
              <w:keepNext/>
              <w:keepLines/>
              <w:spacing w:after="0"/>
              <w:jc w:val="center"/>
              <w:rPr>
                <w:ins w:id="6238" w:author="ZTE-Ma Zhifeng" w:date="2024-08-26T21:55:00Z"/>
                <w:rFonts w:ascii="Arial" w:hAnsi="Arial" w:cs="Arial"/>
                <w:b/>
                <w:bCs/>
                <w:sz w:val="18"/>
                <w:szCs w:val="18"/>
              </w:rPr>
            </w:pPr>
            <w:ins w:id="6239" w:author="ZTE-Ma Zhifeng" w:date="2024-08-26T21:55:00Z">
              <w:r>
                <w:rPr>
                  <w:rFonts w:ascii="Arial" w:hAnsi="Arial" w:cs="Arial"/>
                  <w:b/>
                  <w:bCs/>
                  <w:sz w:val="18"/>
                  <w:szCs w:val="18"/>
                </w:rPr>
                <w:t>f</w:t>
              </w:r>
              <w:r w:rsidRPr="00F201A7">
                <w:rPr>
                  <w:rFonts w:ascii="Arial" w:hAnsi="Arial" w:cs="Arial"/>
                  <w:b/>
                  <w:bCs/>
                  <w:sz w:val="18"/>
                  <w:szCs w:val="18"/>
                  <w:vertAlign w:val="subscript"/>
                  <w:rPrChange w:id="6240" w:author="ZTE-Ma Zhifeng" w:date="2024-08-27T21:41:00Z">
                    <w:rPr>
                      <w:rFonts w:ascii="Arial" w:hAnsi="Arial" w:cs="Arial"/>
                      <w:b/>
                      <w:bCs/>
                      <w:sz w:val="18"/>
                      <w:szCs w:val="18"/>
                    </w:rPr>
                  </w:rPrChange>
                </w:rPr>
                <w:t>x_low</w:t>
              </w:r>
            </w:ins>
          </w:p>
        </w:tc>
        <w:tc>
          <w:tcPr>
            <w:tcW w:w="1346" w:type="dxa"/>
            <w:tcBorders>
              <w:top w:val="nil"/>
              <w:left w:val="nil"/>
              <w:bottom w:val="single" w:sz="4" w:space="0" w:color="auto"/>
              <w:right w:val="single" w:sz="4" w:space="0" w:color="auto"/>
            </w:tcBorders>
            <w:shd w:val="clear" w:color="auto" w:fill="auto"/>
            <w:vAlign w:val="center"/>
          </w:tcPr>
          <w:p w14:paraId="0DAB0001" w14:textId="77777777" w:rsidR="009C62B2" w:rsidRDefault="009C62B2" w:rsidP="002D5D5E">
            <w:pPr>
              <w:keepNext/>
              <w:keepLines/>
              <w:spacing w:after="0"/>
              <w:jc w:val="center"/>
              <w:rPr>
                <w:ins w:id="6241" w:author="ZTE-Ma Zhifeng" w:date="2024-08-26T21:55:00Z"/>
                <w:rFonts w:ascii="Arial" w:hAnsi="Arial" w:cs="Arial"/>
                <w:b/>
                <w:bCs/>
                <w:sz w:val="18"/>
                <w:szCs w:val="18"/>
              </w:rPr>
            </w:pPr>
            <w:ins w:id="6242" w:author="ZTE-Ma Zhifeng" w:date="2024-08-26T21:55:00Z">
              <w:r>
                <w:rPr>
                  <w:rFonts w:ascii="Arial" w:hAnsi="Arial" w:cs="Arial"/>
                  <w:b/>
                  <w:bCs/>
                  <w:sz w:val="18"/>
                  <w:szCs w:val="18"/>
                </w:rPr>
                <w:t>f</w:t>
              </w:r>
              <w:r w:rsidRPr="00F201A7">
                <w:rPr>
                  <w:rFonts w:ascii="Arial" w:hAnsi="Arial" w:cs="Arial"/>
                  <w:b/>
                  <w:bCs/>
                  <w:sz w:val="18"/>
                  <w:szCs w:val="18"/>
                  <w:vertAlign w:val="subscript"/>
                  <w:rPrChange w:id="6243" w:author="ZTE-Ma Zhifeng" w:date="2024-08-27T21:41:00Z">
                    <w:rPr>
                      <w:rFonts w:ascii="Arial" w:hAnsi="Arial" w:cs="Arial"/>
                      <w:b/>
                      <w:bCs/>
                      <w:sz w:val="18"/>
                      <w:szCs w:val="18"/>
                    </w:rPr>
                  </w:rPrChange>
                </w:rPr>
                <w:t>x_high</w:t>
              </w:r>
            </w:ins>
          </w:p>
        </w:tc>
        <w:tc>
          <w:tcPr>
            <w:tcW w:w="2074" w:type="dxa"/>
            <w:tcBorders>
              <w:top w:val="nil"/>
              <w:left w:val="nil"/>
              <w:bottom w:val="single" w:sz="4" w:space="0" w:color="auto"/>
              <w:right w:val="single" w:sz="4" w:space="0" w:color="auto"/>
            </w:tcBorders>
            <w:shd w:val="clear" w:color="auto" w:fill="auto"/>
            <w:vAlign w:val="center"/>
          </w:tcPr>
          <w:p w14:paraId="742BDFAE" w14:textId="77777777" w:rsidR="009C62B2" w:rsidRDefault="009C62B2" w:rsidP="002D5D5E">
            <w:pPr>
              <w:keepNext/>
              <w:keepLines/>
              <w:spacing w:after="0"/>
              <w:jc w:val="center"/>
              <w:rPr>
                <w:ins w:id="6244" w:author="ZTE-Ma Zhifeng" w:date="2024-08-26T21:55:00Z"/>
                <w:rFonts w:ascii="Arial" w:hAnsi="Arial" w:cs="Arial"/>
                <w:b/>
                <w:bCs/>
                <w:sz w:val="18"/>
                <w:szCs w:val="18"/>
              </w:rPr>
            </w:pPr>
            <w:ins w:id="6245" w:author="ZTE-Ma Zhifeng" w:date="2024-08-26T21:55:00Z">
              <w:r>
                <w:rPr>
                  <w:rFonts w:ascii="Arial" w:hAnsi="Arial" w:cs="Arial"/>
                  <w:b/>
                  <w:bCs/>
                  <w:sz w:val="18"/>
                  <w:szCs w:val="18"/>
                </w:rPr>
                <w:t>f</w:t>
              </w:r>
              <w:r w:rsidRPr="00F201A7">
                <w:rPr>
                  <w:rFonts w:ascii="Arial" w:hAnsi="Arial" w:cs="Arial"/>
                  <w:b/>
                  <w:bCs/>
                  <w:sz w:val="18"/>
                  <w:szCs w:val="18"/>
                  <w:vertAlign w:val="subscript"/>
                  <w:rPrChange w:id="6246" w:author="ZTE-Ma Zhifeng" w:date="2024-08-27T21:42:00Z">
                    <w:rPr>
                      <w:rFonts w:ascii="Arial" w:hAnsi="Arial" w:cs="Arial"/>
                      <w:b/>
                      <w:bCs/>
                      <w:sz w:val="18"/>
                      <w:szCs w:val="18"/>
                    </w:rPr>
                  </w:rPrChange>
                </w:rPr>
                <w:t>y_low</w:t>
              </w:r>
            </w:ins>
          </w:p>
        </w:tc>
        <w:tc>
          <w:tcPr>
            <w:tcW w:w="2340" w:type="dxa"/>
            <w:tcBorders>
              <w:top w:val="nil"/>
              <w:left w:val="nil"/>
              <w:bottom w:val="single" w:sz="4" w:space="0" w:color="auto"/>
              <w:right w:val="single" w:sz="4" w:space="0" w:color="auto"/>
            </w:tcBorders>
            <w:shd w:val="clear" w:color="auto" w:fill="auto"/>
            <w:vAlign w:val="center"/>
          </w:tcPr>
          <w:p w14:paraId="523114B0" w14:textId="77777777" w:rsidR="009C62B2" w:rsidRDefault="009C62B2" w:rsidP="002D5D5E">
            <w:pPr>
              <w:keepNext/>
              <w:keepLines/>
              <w:spacing w:after="0"/>
              <w:jc w:val="center"/>
              <w:rPr>
                <w:ins w:id="6247" w:author="ZTE-Ma Zhifeng" w:date="2024-08-26T21:55:00Z"/>
                <w:rFonts w:ascii="Arial" w:hAnsi="Arial" w:cs="Arial"/>
                <w:b/>
                <w:bCs/>
                <w:sz w:val="18"/>
                <w:szCs w:val="18"/>
              </w:rPr>
            </w:pPr>
            <w:ins w:id="6248" w:author="ZTE-Ma Zhifeng" w:date="2024-08-26T21:55:00Z">
              <w:r>
                <w:rPr>
                  <w:rFonts w:ascii="Arial" w:hAnsi="Arial" w:cs="Arial"/>
                  <w:b/>
                  <w:bCs/>
                  <w:sz w:val="18"/>
                  <w:szCs w:val="18"/>
                </w:rPr>
                <w:t>f</w:t>
              </w:r>
              <w:r w:rsidRPr="00F201A7">
                <w:rPr>
                  <w:rFonts w:ascii="Arial" w:hAnsi="Arial" w:cs="Arial"/>
                  <w:b/>
                  <w:bCs/>
                  <w:sz w:val="18"/>
                  <w:szCs w:val="18"/>
                  <w:vertAlign w:val="subscript"/>
                  <w:rPrChange w:id="6249" w:author="ZTE-Ma Zhifeng" w:date="2024-08-27T21:42:00Z">
                    <w:rPr>
                      <w:rFonts w:ascii="Arial" w:hAnsi="Arial" w:cs="Arial"/>
                      <w:b/>
                      <w:bCs/>
                      <w:sz w:val="18"/>
                      <w:szCs w:val="18"/>
                    </w:rPr>
                  </w:rPrChange>
                </w:rPr>
                <w:t>y_high</w:t>
              </w:r>
            </w:ins>
          </w:p>
        </w:tc>
      </w:tr>
      <w:tr w:rsidR="009C62B2" w14:paraId="26226A3D" w14:textId="77777777" w:rsidTr="002D5D5E">
        <w:trPr>
          <w:trHeight w:val="60"/>
          <w:ins w:id="6250" w:author="ZTE-Ma Zhifeng" w:date="2024-08-26T21:55:00Z"/>
        </w:trPr>
        <w:tc>
          <w:tcPr>
            <w:tcW w:w="2437" w:type="dxa"/>
            <w:tcBorders>
              <w:top w:val="nil"/>
              <w:left w:val="single" w:sz="4" w:space="0" w:color="auto"/>
              <w:bottom w:val="single" w:sz="4" w:space="0" w:color="auto"/>
              <w:right w:val="single" w:sz="4" w:space="0" w:color="auto"/>
            </w:tcBorders>
            <w:shd w:val="clear" w:color="auto" w:fill="auto"/>
            <w:vAlign w:val="center"/>
          </w:tcPr>
          <w:p w14:paraId="7EADE49D" w14:textId="77777777" w:rsidR="009C62B2" w:rsidRDefault="009C62B2" w:rsidP="002D5D5E">
            <w:pPr>
              <w:keepNext/>
              <w:keepLines/>
              <w:spacing w:after="0"/>
              <w:jc w:val="center"/>
              <w:rPr>
                <w:ins w:id="6251" w:author="ZTE-Ma Zhifeng" w:date="2024-08-26T21:55:00Z"/>
                <w:rFonts w:ascii="Arial" w:eastAsia="宋体" w:hAnsi="Arial" w:cs="Arial"/>
                <w:b/>
                <w:bCs/>
                <w:sz w:val="18"/>
                <w:szCs w:val="18"/>
                <w:lang w:val="en-US" w:eastAsia="zh-CN"/>
              </w:rPr>
            </w:pPr>
            <w:ins w:id="6252" w:author="ZTE-Ma Zhifeng" w:date="2024-08-26T21:55:00Z">
              <w:r>
                <w:rPr>
                  <w:rFonts w:ascii="Arial" w:hAnsi="Arial" w:cs="Arial"/>
                  <w:b/>
                  <w:bCs/>
                  <w:sz w:val="18"/>
                  <w:szCs w:val="18"/>
                </w:rPr>
                <w:t>f</w:t>
              </w:r>
              <w:r w:rsidRPr="00F201A7">
                <w:rPr>
                  <w:rFonts w:ascii="Arial" w:hAnsi="Arial" w:cs="Arial"/>
                  <w:b/>
                  <w:bCs/>
                  <w:sz w:val="18"/>
                  <w:szCs w:val="18"/>
                  <w:vertAlign w:val="subscript"/>
                  <w:rPrChange w:id="6253" w:author="ZTE-Ma Zhifeng" w:date="2024-08-27T21:41:00Z">
                    <w:rPr>
                      <w:rFonts w:ascii="Arial" w:hAnsi="Arial" w:cs="Arial"/>
                      <w:b/>
                      <w:bCs/>
                      <w:sz w:val="18"/>
                      <w:szCs w:val="18"/>
                    </w:rPr>
                  </w:rPrChange>
                </w:rPr>
                <w:t>UL</w:t>
              </w:r>
              <w:r>
                <w:rPr>
                  <w:rFonts w:ascii="Arial" w:eastAsia="宋体" w:hAnsi="Arial" w:cs="Arial" w:hint="eastAsia"/>
                  <w:b/>
                  <w:bCs/>
                  <w:sz w:val="18"/>
                  <w:szCs w:val="18"/>
                  <w:lang w:val="en-US" w:eastAsia="zh-CN"/>
                </w:rPr>
                <w:t xml:space="preserve"> </w:t>
              </w:r>
            </w:ins>
          </w:p>
        </w:tc>
        <w:tc>
          <w:tcPr>
            <w:tcW w:w="3404" w:type="dxa"/>
            <w:gridSpan w:val="2"/>
            <w:tcBorders>
              <w:top w:val="nil"/>
              <w:left w:val="nil"/>
              <w:bottom w:val="single" w:sz="4" w:space="0" w:color="auto"/>
              <w:right w:val="single" w:sz="4" w:space="0" w:color="auto"/>
            </w:tcBorders>
            <w:shd w:val="clear" w:color="auto" w:fill="auto"/>
            <w:vAlign w:val="center"/>
          </w:tcPr>
          <w:p w14:paraId="70284701" w14:textId="77777777" w:rsidR="009C62B2" w:rsidRPr="007D5686" w:rsidRDefault="009C62B2" w:rsidP="002D5D5E">
            <w:pPr>
              <w:keepNext/>
              <w:keepLines/>
              <w:spacing w:after="0"/>
              <w:jc w:val="center"/>
              <w:rPr>
                <w:ins w:id="6254" w:author="ZTE-Ma Zhifeng" w:date="2024-08-26T21:55:00Z"/>
                <w:rFonts w:asciiTheme="minorBidi" w:hAnsiTheme="minorBidi" w:cstheme="minorBidi"/>
                <w:sz w:val="18"/>
                <w:szCs w:val="18"/>
              </w:rPr>
            </w:pPr>
            <w:ins w:id="6255" w:author="ZTE-Ma Zhifeng" w:date="2024-08-26T21:55:00Z">
              <w:r>
                <w:rPr>
                  <w:rFonts w:ascii="Arial" w:hAnsi="Arial" w:cs="Arial"/>
                  <w:color w:val="000000"/>
                  <w:sz w:val="18"/>
                  <w:szCs w:val="18"/>
                </w:rPr>
                <w:t>663</w:t>
              </w:r>
              <w:r w:rsidRPr="004D6DE3">
                <w:rPr>
                  <w:rFonts w:ascii="Arial" w:hAnsi="Arial" w:cs="Arial"/>
                  <w:color w:val="000000"/>
                  <w:sz w:val="18"/>
                  <w:szCs w:val="18"/>
                </w:rPr>
                <w:t xml:space="preserve"> MHz</w:t>
              </w:r>
              <w:r w:rsidRPr="004D6DE3">
                <w:rPr>
                  <w:rFonts w:ascii="Arial" w:eastAsia="Calibri" w:hAnsi="Arial" w:cs="Arial"/>
                  <w:sz w:val="18"/>
                  <w:lang w:eastAsia="ko-KR"/>
                </w:rPr>
                <w:t xml:space="preserve"> </w:t>
              </w:r>
              <w:r w:rsidRPr="004D6DE3">
                <w:rPr>
                  <w:rFonts w:ascii="Arial" w:hAnsi="Arial" w:cs="Arial"/>
                  <w:color w:val="000000"/>
                  <w:sz w:val="18"/>
                  <w:szCs w:val="18"/>
                </w:rPr>
                <w:t>–</w:t>
              </w:r>
              <w:r w:rsidRPr="004D6DE3">
                <w:rPr>
                  <w:rFonts w:ascii="Arial" w:eastAsia="Calibri" w:hAnsi="Arial" w:cs="Arial"/>
                  <w:sz w:val="18"/>
                  <w:lang w:eastAsia="ko-KR"/>
                </w:rPr>
                <w:t xml:space="preserve"> </w:t>
              </w:r>
              <w:r>
                <w:rPr>
                  <w:rFonts w:ascii="Arial" w:hAnsi="Arial" w:cs="Arial"/>
                  <w:color w:val="000000"/>
                  <w:sz w:val="18"/>
                  <w:szCs w:val="18"/>
                </w:rPr>
                <w:t>698</w:t>
              </w:r>
              <w:r w:rsidRPr="004D6DE3">
                <w:rPr>
                  <w:rFonts w:ascii="Arial" w:hAnsi="Arial" w:cs="Arial"/>
                  <w:color w:val="000000"/>
                  <w:sz w:val="18"/>
                  <w:szCs w:val="18"/>
                </w:rPr>
                <w:t xml:space="preserve"> MHz</w:t>
              </w:r>
            </w:ins>
          </w:p>
        </w:tc>
        <w:tc>
          <w:tcPr>
            <w:tcW w:w="4414" w:type="dxa"/>
            <w:gridSpan w:val="2"/>
            <w:tcBorders>
              <w:top w:val="nil"/>
              <w:left w:val="nil"/>
              <w:bottom w:val="single" w:sz="4" w:space="0" w:color="auto"/>
              <w:right w:val="single" w:sz="4" w:space="0" w:color="auto"/>
            </w:tcBorders>
            <w:shd w:val="clear" w:color="auto" w:fill="auto"/>
            <w:vAlign w:val="center"/>
          </w:tcPr>
          <w:p w14:paraId="5438E7D3" w14:textId="77777777" w:rsidR="009C62B2" w:rsidRPr="007D5686" w:rsidRDefault="009C62B2" w:rsidP="002D5D5E">
            <w:pPr>
              <w:keepNext/>
              <w:keepLines/>
              <w:spacing w:after="0"/>
              <w:jc w:val="center"/>
              <w:rPr>
                <w:ins w:id="6256" w:author="ZTE-Ma Zhifeng" w:date="2024-08-26T21:55:00Z"/>
                <w:rFonts w:asciiTheme="minorBidi" w:hAnsiTheme="minorBidi" w:cstheme="minorBidi"/>
                <w:sz w:val="18"/>
                <w:szCs w:val="18"/>
              </w:rPr>
            </w:pPr>
            <w:ins w:id="6257" w:author="ZTE-Ma Zhifeng" w:date="2024-08-26T21:55:00Z">
              <w:r>
                <w:rPr>
                  <w:sz w:val="18"/>
                  <w:lang w:val="en-US"/>
                </w:rPr>
                <w:t xml:space="preserve"> </w:t>
              </w:r>
              <w:r w:rsidRPr="007D5686">
                <w:rPr>
                  <w:rFonts w:asciiTheme="minorBidi" w:hAnsiTheme="minorBidi" w:cstheme="minorBidi"/>
                  <w:sz w:val="18"/>
                  <w:lang w:val="en-US"/>
                </w:rPr>
                <w:t>2496 MHz– 2690 MHz</w:t>
              </w:r>
            </w:ins>
          </w:p>
        </w:tc>
      </w:tr>
      <w:tr w:rsidR="009C62B2" w14:paraId="7DDA1E3B" w14:textId="77777777" w:rsidTr="002D5D5E">
        <w:trPr>
          <w:trHeight w:val="56"/>
          <w:ins w:id="6258" w:author="ZTE-Ma Zhifeng" w:date="2024-08-26T21:55:00Z"/>
        </w:trPr>
        <w:tc>
          <w:tcPr>
            <w:tcW w:w="2437" w:type="dxa"/>
            <w:tcBorders>
              <w:top w:val="nil"/>
              <w:left w:val="single" w:sz="4" w:space="0" w:color="auto"/>
              <w:bottom w:val="single" w:sz="4" w:space="0" w:color="auto"/>
              <w:right w:val="single" w:sz="4" w:space="0" w:color="auto"/>
            </w:tcBorders>
            <w:shd w:val="clear" w:color="auto" w:fill="auto"/>
            <w:vAlign w:val="center"/>
          </w:tcPr>
          <w:p w14:paraId="11525ECF" w14:textId="77777777" w:rsidR="009C62B2" w:rsidRDefault="009C62B2" w:rsidP="002D5D5E">
            <w:pPr>
              <w:keepNext/>
              <w:keepLines/>
              <w:spacing w:after="0"/>
              <w:jc w:val="center"/>
              <w:rPr>
                <w:ins w:id="6259" w:author="ZTE-Ma Zhifeng" w:date="2024-08-26T21:55:00Z"/>
                <w:rFonts w:ascii="Arial" w:hAnsi="Arial" w:cs="Arial"/>
                <w:b/>
                <w:bCs/>
                <w:sz w:val="18"/>
                <w:szCs w:val="18"/>
              </w:rPr>
            </w:pPr>
            <w:ins w:id="6260" w:author="ZTE-Ma Zhifeng" w:date="2024-08-26T21:55:00Z">
              <w:r>
                <w:rPr>
                  <w:rFonts w:ascii="Arial" w:hAnsi="Arial" w:cs="Arial"/>
                  <w:b/>
                  <w:bCs/>
                  <w:sz w:val="18"/>
                  <w:szCs w:val="18"/>
                </w:rPr>
                <w:t>f</w:t>
              </w:r>
              <w:r w:rsidRPr="00F201A7">
                <w:rPr>
                  <w:rFonts w:ascii="Arial" w:eastAsia="宋体" w:hAnsi="Arial" w:cs="Arial" w:hint="eastAsia"/>
                  <w:b/>
                  <w:bCs/>
                  <w:sz w:val="18"/>
                  <w:szCs w:val="18"/>
                  <w:vertAlign w:val="subscript"/>
                  <w:lang w:val="en-US" w:eastAsia="zh-CN"/>
                  <w:rPrChange w:id="6261" w:author="ZTE-Ma Zhifeng" w:date="2024-08-27T21:41:00Z">
                    <w:rPr>
                      <w:rFonts w:ascii="Arial" w:eastAsia="宋体" w:hAnsi="Arial" w:cs="Arial" w:hint="eastAsia"/>
                      <w:b/>
                      <w:bCs/>
                      <w:sz w:val="18"/>
                      <w:szCs w:val="18"/>
                      <w:lang w:val="en-US" w:eastAsia="zh-CN"/>
                    </w:rPr>
                  </w:rPrChange>
                </w:rPr>
                <w:t>D</w:t>
              </w:r>
              <w:r w:rsidRPr="00F201A7">
                <w:rPr>
                  <w:rFonts w:ascii="Arial" w:hAnsi="Arial" w:cs="Arial"/>
                  <w:b/>
                  <w:bCs/>
                  <w:sz w:val="18"/>
                  <w:szCs w:val="18"/>
                  <w:vertAlign w:val="subscript"/>
                  <w:rPrChange w:id="6262" w:author="ZTE-Ma Zhifeng" w:date="2024-08-27T21:41:00Z">
                    <w:rPr>
                      <w:rFonts w:ascii="Arial" w:hAnsi="Arial" w:cs="Arial"/>
                      <w:b/>
                      <w:bCs/>
                      <w:sz w:val="18"/>
                      <w:szCs w:val="18"/>
                    </w:rPr>
                  </w:rPrChange>
                </w:rPr>
                <w:t>L</w:t>
              </w:r>
            </w:ins>
          </w:p>
        </w:tc>
        <w:tc>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0BEAF7" w14:textId="77777777" w:rsidR="009C62B2" w:rsidRPr="007D5686" w:rsidRDefault="009C62B2" w:rsidP="002D5D5E">
            <w:pPr>
              <w:keepNext/>
              <w:keepLines/>
              <w:spacing w:after="0"/>
              <w:jc w:val="center"/>
              <w:rPr>
                <w:ins w:id="6263" w:author="ZTE-Ma Zhifeng" w:date="2024-08-26T21:55:00Z"/>
                <w:rFonts w:asciiTheme="minorBidi" w:hAnsiTheme="minorBidi" w:cstheme="minorBidi"/>
                <w:sz w:val="18"/>
                <w:szCs w:val="18"/>
              </w:rPr>
            </w:pPr>
            <w:ins w:id="6264" w:author="ZTE-Ma Zhifeng" w:date="2024-08-26T21:55:00Z">
              <w:r>
                <w:rPr>
                  <w:rFonts w:ascii="Arial" w:hAnsi="Arial" w:cs="Arial"/>
                  <w:color w:val="000000"/>
                  <w:sz w:val="18"/>
                  <w:szCs w:val="18"/>
                </w:rPr>
                <w:t>617</w:t>
              </w:r>
              <w:r w:rsidRPr="004D6DE3">
                <w:rPr>
                  <w:rFonts w:ascii="Arial" w:hAnsi="Arial" w:cs="Arial"/>
                  <w:color w:val="000000"/>
                  <w:sz w:val="18"/>
                  <w:szCs w:val="18"/>
                </w:rPr>
                <w:t xml:space="preserve"> MHz</w:t>
              </w:r>
              <w:r w:rsidRPr="004D6DE3">
                <w:rPr>
                  <w:rFonts w:ascii="Arial" w:hAnsi="Arial" w:cs="Arial"/>
                  <w:sz w:val="18"/>
                  <w:lang w:eastAsia="ko-KR"/>
                </w:rPr>
                <w:t xml:space="preserve"> </w:t>
              </w:r>
              <w:r w:rsidRPr="004D6DE3">
                <w:rPr>
                  <w:rFonts w:ascii="Arial" w:hAnsi="Arial" w:cs="Arial"/>
                  <w:color w:val="000000"/>
                  <w:sz w:val="18"/>
                  <w:szCs w:val="18"/>
                </w:rPr>
                <w:t>–</w:t>
              </w:r>
              <w:r w:rsidRPr="004D6DE3">
                <w:rPr>
                  <w:rFonts w:ascii="Arial" w:hAnsi="Arial" w:cs="Arial"/>
                  <w:sz w:val="18"/>
                  <w:lang w:eastAsia="ko-KR"/>
                </w:rPr>
                <w:t xml:space="preserve"> </w:t>
              </w:r>
              <w:r>
                <w:rPr>
                  <w:rFonts w:ascii="Arial" w:hAnsi="Arial" w:cs="Arial"/>
                  <w:sz w:val="18"/>
                  <w:lang w:eastAsia="ko-KR"/>
                </w:rPr>
                <w:t>652</w:t>
              </w:r>
              <w:r w:rsidRPr="004D6DE3">
                <w:rPr>
                  <w:rFonts w:ascii="Arial" w:hAnsi="Arial" w:cs="Arial"/>
                  <w:color w:val="000000"/>
                  <w:sz w:val="18"/>
                  <w:szCs w:val="18"/>
                </w:rPr>
                <w:t xml:space="preserve"> MHz</w:t>
              </w:r>
            </w:ins>
          </w:p>
        </w:tc>
        <w:tc>
          <w:tcPr>
            <w:tcW w:w="2074" w:type="dxa"/>
            <w:tcBorders>
              <w:top w:val="nil"/>
              <w:left w:val="nil"/>
              <w:bottom w:val="single" w:sz="4" w:space="0" w:color="auto"/>
              <w:right w:val="single" w:sz="4" w:space="0" w:color="auto"/>
            </w:tcBorders>
            <w:shd w:val="clear" w:color="auto" w:fill="auto"/>
            <w:vAlign w:val="center"/>
          </w:tcPr>
          <w:p w14:paraId="0441CF50" w14:textId="77777777" w:rsidR="009C62B2" w:rsidRDefault="009C62B2" w:rsidP="002D5D5E">
            <w:pPr>
              <w:keepNext/>
              <w:keepLines/>
              <w:spacing w:after="0"/>
              <w:jc w:val="center"/>
              <w:rPr>
                <w:ins w:id="6265" w:author="ZTE-Ma Zhifeng" w:date="2024-08-26T21:55:00Z"/>
                <w:rFonts w:ascii="Arial" w:hAnsi="Arial" w:cs="Arial"/>
                <w:sz w:val="18"/>
                <w:szCs w:val="18"/>
              </w:rPr>
            </w:pPr>
            <w:ins w:id="6266" w:author="ZTE-Ma Zhifeng" w:date="2024-08-26T21:55:00Z">
              <w:r>
                <w:rPr>
                  <w:rFonts w:ascii="Arial" w:hAnsi="Arial" w:cs="Arial"/>
                  <w:sz w:val="18"/>
                  <w:szCs w:val="18"/>
                </w:rPr>
                <w:t>N/A</w:t>
              </w:r>
            </w:ins>
          </w:p>
        </w:tc>
        <w:tc>
          <w:tcPr>
            <w:tcW w:w="2340" w:type="dxa"/>
            <w:tcBorders>
              <w:top w:val="nil"/>
              <w:left w:val="nil"/>
              <w:bottom w:val="single" w:sz="4" w:space="0" w:color="auto"/>
              <w:right w:val="single" w:sz="4" w:space="0" w:color="auto"/>
            </w:tcBorders>
            <w:shd w:val="clear" w:color="auto" w:fill="auto"/>
            <w:vAlign w:val="center"/>
          </w:tcPr>
          <w:p w14:paraId="6BBAF1C6" w14:textId="77777777" w:rsidR="009C62B2" w:rsidRDefault="009C62B2" w:rsidP="002D5D5E">
            <w:pPr>
              <w:keepNext/>
              <w:keepLines/>
              <w:spacing w:after="0"/>
              <w:jc w:val="center"/>
              <w:rPr>
                <w:ins w:id="6267" w:author="ZTE-Ma Zhifeng" w:date="2024-08-26T21:55:00Z"/>
                <w:rFonts w:ascii="Arial" w:hAnsi="Arial" w:cs="Arial"/>
                <w:sz w:val="18"/>
                <w:szCs w:val="18"/>
              </w:rPr>
            </w:pPr>
            <w:ins w:id="6268" w:author="ZTE-Ma Zhifeng" w:date="2024-08-26T21:55:00Z">
              <w:r>
                <w:rPr>
                  <w:rFonts w:ascii="Arial" w:hAnsi="Arial" w:cs="Arial"/>
                  <w:sz w:val="18"/>
                  <w:szCs w:val="18"/>
                </w:rPr>
                <w:t>N/A</w:t>
              </w:r>
            </w:ins>
          </w:p>
        </w:tc>
      </w:tr>
      <w:tr w:rsidR="009C62B2" w14:paraId="77BF9C7B" w14:textId="77777777" w:rsidTr="002D5D5E">
        <w:trPr>
          <w:trHeight w:val="56"/>
          <w:ins w:id="6269" w:author="ZTE-Ma Zhifeng" w:date="2024-08-26T21:55:00Z"/>
        </w:trPr>
        <w:tc>
          <w:tcPr>
            <w:tcW w:w="2437" w:type="dxa"/>
            <w:vMerge w:val="restart"/>
            <w:tcBorders>
              <w:top w:val="nil"/>
              <w:left w:val="single" w:sz="4" w:space="0" w:color="auto"/>
              <w:right w:val="single" w:sz="4" w:space="0" w:color="auto"/>
            </w:tcBorders>
            <w:shd w:val="clear" w:color="auto" w:fill="auto"/>
            <w:vAlign w:val="center"/>
          </w:tcPr>
          <w:p w14:paraId="33C6AD74" w14:textId="77777777" w:rsidR="009C62B2" w:rsidRDefault="009C62B2" w:rsidP="002D5D5E">
            <w:pPr>
              <w:keepNext/>
              <w:keepLines/>
              <w:spacing w:after="0"/>
              <w:jc w:val="center"/>
              <w:rPr>
                <w:ins w:id="6270" w:author="ZTE-Ma Zhifeng" w:date="2024-08-26T21:55:00Z"/>
                <w:rFonts w:ascii="Arial" w:hAnsi="Arial" w:cs="Arial"/>
                <w:b/>
                <w:bCs/>
                <w:sz w:val="18"/>
                <w:szCs w:val="18"/>
              </w:rPr>
            </w:pPr>
            <w:ins w:id="6271" w:author="ZTE-Ma Zhifeng" w:date="2024-08-26T21:55:00Z">
              <w:r>
                <w:rPr>
                  <w:rFonts w:ascii="Arial" w:hAnsi="Arial" w:cs="Arial"/>
                  <w:b/>
                  <w:bCs/>
                  <w:sz w:val="18"/>
                  <w:szCs w:val="18"/>
                </w:rPr>
                <w:t>2CCBW</w:t>
              </w:r>
              <w:r>
                <w:rPr>
                  <w:rFonts w:ascii="Arial" w:hAnsi="Arial" w:cs="Arial"/>
                  <w:b/>
                  <w:bCs/>
                  <w:sz w:val="18"/>
                  <w:szCs w:val="18"/>
                  <w:vertAlign w:val="superscript"/>
                </w:rPr>
                <w:t>2</w:t>
              </w:r>
            </w:ins>
          </w:p>
        </w:tc>
        <w:tc>
          <w:tcPr>
            <w:tcW w:w="2058" w:type="dxa"/>
            <w:vMerge w:val="restart"/>
            <w:tcBorders>
              <w:top w:val="nil"/>
              <w:left w:val="nil"/>
              <w:right w:val="single" w:sz="4" w:space="0" w:color="auto"/>
            </w:tcBorders>
            <w:shd w:val="clear" w:color="auto" w:fill="auto"/>
            <w:vAlign w:val="center"/>
          </w:tcPr>
          <w:p w14:paraId="67F903E5" w14:textId="77777777" w:rsidR="009C62B2" w:rsidRDefault="009C62B2" w:rsidP="002D5D5E">
            <w:pPr>
              <w:keepNext/>
              <w:keepLines/>
              <w:spacing w:after="0"/>
              <w:jc w:val="center"/>
              <w:rPr>
                <w:ins w:id="6272" w:author="ZTE-Ma Zhifeng" w:date="2024-08-26T21:55:00Z"/>
                <w:rFonts w:ascii="Arial" w:hAnsi="Arial" w:cs="Arial"/>
                <w:sz w:val="18"/>
                <w:szCs w:val="18"/>
              </w:rPr>
            </w:pPr>
            <w:ins w:id="6273" w:author="ZTE-Ma Zhifeng" w:date="2024-08-26T21:55:00Z">
              <w:r>
                <w:rPr>
                  <w:rFonts w:ascii="Arial" w:hAnsi="Arial" w:cs="Arial"/>
                  <w:sz w:val="18"/>
                  <w:szCs w:val="18"/>
                </w:rPr>
                <w:t>N/A</w:t>
              </w:r>
            </w:ins>
          </w:p>
        </w:tc>
        <w:tc>
          <w:tcPr>
            <w:tcW w:w="1346" w:type="dxa"/>
            <w:vMerge w:val="restart"/>
            <w:tcBorders>
              <w:top w:val="nil"/>
              <w:left w:val="nil"/>
              <w:right w:val="single" w:sz="4" w:space="0" w:color="auto"/>
            </w:tcBorders>
            <w:shd w:val="clear" w:color="auto" w:fill="auto"/>
            <w:vAlign w:val="center"/>
          </w:tcPr>
          <w:p w14:paraId="57175057" w14:textId="77777777" w:rsidR="009C62B2" w:rsidRDefault="009C62B2" w:rsidP="002D5D5E">
            <w:pPr>
              <w:keepNext/>
              <w:keepLines/>
              <w:spacing w:after="0"/>
              <w:jc w:val="center"/>
              <w:rPr>
                <w:ins w:id="6274" w:author="ZTE-Ma Zhifeng" w:date="2024-08-26T21:55:00Z"/>
                <w:rFonts w:ascii="Arial" w:hAnsi="Arial" w:cs="Arial"/>
                <w:sz w:val="18"/>
                <w:szCs w:val="18"/>
              </w:rPr>
            </w:pPr>
            <w:ins w:id="6275" w:author="ZTE-Ma Zhifeng" w:date="2024-08-26T21:55:00Z">
              <w:r>
                <w:rPr>
                  <w:rFonts w:ascii="Arial" w:hAnsi="Arial" w:cs="Arial"/>
                  <w:sz w:val="18"/>
                  <w:szCs w:val="18"/>
                </w:rPr>
                <w:t>N/A</w:t>
              </w:r>
            </w:ins>
          </w:p>
        </w:tc>
        <w:tc>
          <w:tcPr>
            <w:tcW w:w="2074" w:type="dxa"/>
            <w:tcBorders>
              <w:top w:val="nil"/>
              <w:left w:val="nil"/>
              <w:bottom w:val="single" w:sz="4" w:space="0" w:color="auto"/>
              <w:right w:val="single" w:sz="4" w:space="0" w:color="auto"/>
            </w:tcBorders>
            <w:shd w:val="clear" w:color="auto" w:fill="auto"/>
            <w:vAlign w:val="center"/>
          </w:tcPr>
          <w:p w14:paraId="347205E1" w14:textId="77777777" w:rsidR="009C62B2" w:rsidRDefault="009C62B2" w:rsidP="002D5D5E">
            <w:pPr>
              <w:keepNext/>
              <w:keepLines/>
              <w:spacing w:after="0"/>
              <w:jc w:val="center"/>
              <w:rPr>
                <w:ins w:id="6276" w:author="ZTE-Ma Zhifeng" w:date="2024-08-26T21:55:00Z"/>
                <w:rFonts w:ascii="Arial" w:eastAsia="宋体" w:hAnsi="Arial" w:cs="Arial"/>
                <w:kern w:val="2"/>
                <w:sz w:val="18"/>
                <w:lang w:val="en-US" w:eastAsia="zh-CN"/>
              </w:rPr>
            </w:pPr>
            <w:ins w:id="6277" w:author="ZTE-Ma Zhifeng" w:date="2024-08-26T21:55:00Z">
              <w:r>
                <w:rPr>
                  <w:rFonts w:ascii="Arial" w:eastAsia="宋体" w:hAnsi="Arial" w:cs="Arial" w:hint="eastAsia"/>
                  <w:kern w:val="2"/>
                  <w:sz w:val="18"/>
                  <w:lang w:val="en-US" w:eastAsia="zh-CN"/>
                </w:rPr>
                <w:t xml:space="preserve">Minimum </w:t>
              </w:r>
            </w:ins>
          </w:p>
        </w:tc>
        <w:tc>
          <w:tcPr>
            <w:tcW w:w="2340" w:type="dxa"/>
            <w:tcBorders>
              <w:top w:val="nil"/>
              <w:left w:val="nil"/>
              <w:bottom w:val="single" w:sz="4" w:space="0" w:color="auto"/>
              <w:right w:val="single" w:sz="4" w:space="0" w:color="auto"/>
            </w:tcBorders>
            <w:shd w:val="clear" w:color="auto" w:fill="auto"/>
            <w:vAlign w:val="center"/>
          </w:tcPr>
          <w:p w14:paraId="15584E46" w14:textId="77777777" w:rsidR="009C62B2" w:rsidRDefault="009C62B2" w:rsidP="002D5D5E">
            <w:pPr>
              <w:keepNext/>
              <w:keepLines/>
              <w:spacing w:after="0"/>
              <w:jc w:val="center"/>
              <w:rPr>
                <w:ins w:id="6278" w:author="ZTE-Ma Zhifeng" w:date="2024-08-26T21:55:00Z"/>
                <w:rFonts w:ascii="Arial" w:eastAsia="宋体" w:hAnsi="Arial" w:cs="Arial"/>
                <w:kern w:val="2"/>
                <w:sz w:val="18"/>
                <w:lang w:val="en-US" w:eastAsia="zh-CN"/>
              </w:rPr>
            </w:pPr>
            <w:ins w:id="6279" w:author="ZTE-Ma Zhifeng" w:date="2024-08-26T21:55:00Z">
              <w:r>
                <w:rPr>
                  <w:rFonts w:ascii="Arial" w:eastAsia="宋体" w:hAnsi="Arial" w:cs="Arial" w:hint="eastAsia"/>
                  <w:kern w:val="2"/>
                  <w:sz w:val="18"/>
                  <w:lang w:val="en-US" w:eastAsia="zh-CN"/>
                </w:rPr>
                <w:t>Maximum</w:t>
              </w:r>
            </w:ins>
          </w:p>
        </w:tc>
      </w:tr>
      <w:tr w:rsidR="009C62B2" w14:paraId="74122D9C" w14:textId="77777777" w:rsidTr="002D5D5E">
        <w:trPr>
          <w:trHeight w:val="56"/>
          <w:ins w:id="6280" w:author="ZTE-Ma Zhifeng" w:date="2024-08-26T21:55:00Z"/>
        </w:trPr>
        <w:tc>
          <w:tcPr>
            <w:tcW w:w="2437" w:type="dxa"/>
            <w:vMerge/>
            <w:tcBorders>
              <w:left w:val="single" w:sz="4" w:space="0" w:color="auto"/>
              <w:bottom w:val="single" w:sz="4" w:space="0" w:color="auto"/>
              <w:right w:val="single" w:sz="4" w:space="0" w:color="auto"/>
            </w:tcBorders>
            <w:shd w:val="clear" w:color="auto" w:fill="auto"/>
            <w:vAlign w:val="center"/>
          </w:tcPr>
          <w:p w14:paraId="0CE31EB6" w14:textId="77777777" w:rsidR="009C62B2" w:rsidRDefault="009C62B2" w:rsidP="002D5D5E">
            <w:pPr>
              <w:keepNext/>
              <w:keepLines/>
              <w:spacing w:after="0"/>
              <w:jc w:val="center"/>
              <w:rPr>
                <w:ins w:id="6281" w:author="ZTE-Ma Zhifeng" w:date="2024-08-26T21:55:00Z"/>
                <w:rFonts w:ascii="Arial" w:hAnsi="Arial" w:cs="Arial"/>
                <w:b/>
                <w:bCs/>
                <w:sz w:val="18"/>
                <w:szCs w:val="18"/>
              </w:rPr>
            </w:pPr>
          </w:p>
        </w:tc>
        <w:tc>
          <w:tcPr>
            <w:tcW w:w="2058" w:type="dxa"/>
            <w:vMerge/>
            <w:tcBorders>
              <w:left w:val="nil"/>
              <w:bottom w:val="single" w:sz="4" w:space="0" w:color="auto"/>
              <w:right w:val="single" w:sz="4" w:space="0" w:color="auto"/>
            </w:tcBorders>
            <w:shd w:val="clear" w:color="auto" w:fill="auto"/>
            <w:vAlign w:val="center"/>
          </w:tcPr>
          <w:p w14:paraId="001DE1B2" w14:textId="77777777" w:rsidR="009C62B2" w:rsidRDefault="009C62B2" w:rsidP="002D5D5E">
            <w:pPr>
              <w:keepNext/>
              <w:keepLines/>
              <w:spacing w:after="0"/>
              <w:jc w:val="center"/>
              <w:rPr>
                <w:ins w:id="6282" w:author="ZTE-Ma Zhifeng" w:date="2024-08-26T21:55:00Z"/>
                <w:rFonts w:ascii="Arial" w:hAnsi="Arial" w:cs="Arial"/>
                <w:sz w:val="18"/>
                <w:szCs w:val="18"/>
              </w:rPr>
            </w:pPr>
          </w:p>
        </w:tc>
        <w:tc>
          <w:tcPr>
            <w:tcW w:w="1346" w:type="dxa"/>
            <w:vMerge/>
            <w:tcBorders>
              <w:left w:val="nil"/>
              <w:bottom w:val="single" w:sz="4" w:space="0" w:color="auto"/>
              <w:right w:val="single" w:sz="4" w:space="0" w:color="auto"/>
            </w:tcBorders>
            <w:shd w:val="clear" w:color="auto" w:fill="auto"/>
            <w:vAlign w:val="center"/>
          </w:tcPr>
          <w:p w14:paraId="15681846" w14:textId="77777777" w:rsidR="009C62B2" w:rsidRDefault="009C62B2" w:rsidP="002D5D5E">
            <w:pPr>
              <w:keepNext/>
              <w:keepLines/>
              <w:spacing w:after="0"/>
              <w:jc w:val="center"/>
              <w:rPr>
                <w:ins w:id="6283" w:author="ZTE-Ma Zhifeng" w:date="2024-08-26T21:55:00Z"/>
                <w:rFonts w:ascii="Arial" w:hAnsi="Arial" w:cs="Arial"/>
                <w:sz w:val="18"/>
                <w:szCs w:val="18"/>
              </w:rPr>
            </w:pPr>
          </w:p>
        </w:tc>
        <w:tc>
          <w:tcPr>
            <w:tcW w:w="4414" w:type="dxa"/>
            <w:gridSpan w:val="2"/>
            <w:tcBorders>
              <w:top w:val="nil"/>
              <w:left w:val="nil"/>
              <w:bottom w:val="single" w:sz="4" w:space="0" w:color="auto"/>
              <w:right w:val="single" w:sz="4" w:space="0" w:color="auto"/>
            </w:tcBorders>
            <w:shd w:val="clear" w:color="auto" w:fill="auto"/>
            <w:vAlign w:val="center"/>
          </w:tcPr>
          <w:p w14:paraId="5577E828" w14:textId="77777777" w:rsidR="009C62B2" w:rsidRPr="007D5686" w:rsidRDefault="009C62B2" w:rsidP="002D5D5E">
            <w:pPr>
              <w:keepNext/>
              <w:keepLines/>
              <w:spacing w:after="0"/>
              <w:jc w:val="center"/>
              <w:rPr>
                <w:ins w:id="6284" w:author="ZTE-Ma Zhifeng" w:date="2024-08-26T21:55:00Z"/>
                <w:rFonts w:asciiTheme="minorBidi" w:hAnsiTheme="minorBidi" w:cstheme="minorBidi"/>
                <w:sz w:val="18"/>
                <w:szCs w:val="18"/>
              </w:rPr>
            </w:pPr>
            <w:ins w:id="6285" w:author="ZTE-Ma Zhifeng" w:date="2024-08-26T21:55:00Z">
              <w:r w:rsidRPr="007D5686">
                <w:rPr>
                  <w:rFonts w:asciiTheme="minorBidi" w:hAnsiTheme="minorBidi" w:cstheme="minorBidi"/>
                  <w:sz w:val="18"/>
                  <w:lang w:val="en-US"/>
                </w:rPr>
                <w:t>0 – 190</w:t>
              </w:r>
            </w:ins>
          </w:p>
        </w:tc>
      </w:tr>
      <w:tr w:rsidR="009C62B2" w14:paraId="7F8057A4" w14:textId="77777777" w:rsidTr="002D5D5E">
        <w:trPr>
          <w:trHeight w:val="56"/>
          <w:ins w:id="6286" w:author="ZTE-Ma Zhifeng" w:date="2024-08-26T21:55:00Z"/>
        </w:trPr>
        <w:tc>
          <w:tcPr>
            <w:tcW w:w="2437" w:type="dxa"/>
            <w:tcBorders>
              <w:top w:val="nil"/>
              <w:left w:val="single" w:sz="4" w:space="0" w:color="auto"/>
              <w:bottom w:val="single" w:sz="4" w:space="0" w:color="auto"/>
              <w:right w:val="single" w:sz="4" w:space="0" w:color="auto"/>
            </w:tcBorders>
            <w:shd w:val="clear" w:color="auto" w:fill="auto"/>
            <w:vAlign w:val="center"/>
          </w:tcPr>
          <w:p w14:paraId="786CBF57" w14:textId="77777777" w:rsidR="009C62B2" w:rsidRDefault="009C62B2" w:rsidP="002D5D5E">
            <w:pPr>
              <w:keepNext/>
              <w:keepLines/>
              <w:spacing w:after="0"/>
              <w:jc w:val="center"/>
              <w:rPr>
                <w:ins w:id="6287" w:author="ZTE-Ma Zhifeng" w:date="2024-08-26T21:55:00Z"/>
                <w:rFonts w:ascii="Arial" w:hAnsi="Arial" w:cs="Arial"/>
                <w:b/>
                <w:bCs/>
                <w:sz w:val="18"/>
                <w:szCs w:val="18"/>
              </w:rPr>
            </w:pPr>
            <w:ins w:id="6288" w:author="ZTE-Ma Zhifeng" w:date="2024-08-26T21:55:00Z">
              <w:r>
                <w:rPr>
                  <w:rFonts w:ascii="Arial" w:hAnsi="Arial" w:cs="Arial"/>
                  <w:b/>
                  <w:bCs/>
                  <w:sz w:val="18"/>
                  <w:szCs w:val="18"/>
                </w:rPr>
                <w:t>IMD3 products</w:t>
              </w:r>
            </w:ins>
          </w:p>
        </w:tc>
        <w:tc>
          <w:tcPr>
            <w:tcW w:w="2058" w:type="dxa"/>
            <w:tcBorders>
              <w:top w:val="nil"/>
              <w:left w:val="nil"/>
              <w:bottom w:val="single" w:sz="4" w:space="0" w:color="auto"/>
              <w:right w:val="single" w:sz="4" w:space="0" w:color="auto"/>
            </w:tcBorders>
            <w:shd w:val="clear" w:color="auto" w:fill="auto"/>
            <w:vAlign w:val="center"/>
          </w:tcPr>
          <w:p w14:paraId="7EF56E9A" w14:textId="77777777" w:rsidR="009C62B2" w:rsidRDefault="009C62B2" w:rsidP="002D5D5E">
            <w:pPr>
              <w:keepNext/>
              <w:keepLines/>
              <w:spacing w:after="0"/>
              <w:jc w:val="center"/>
              <w:rPr>
                <w:ins w:id="6289" w:author="ZTE-Ma Zhifeng" w:date="2024-08-26T21:55:00Z"/>
                <w:rFonts w:ascii="Arial" w:hAnsi="Arial" w:cs="Arial"/>
                <w:sz w:val="18"/>
                <w:szCs w:val="18"/>
              </w:rPr>
            </w:pPr>
            <w:ins w:id="6290" w:author="ZTE-Ma Zhifeng" w:date="2024-08-26T21:55:00Z">
              <w:r>
                <w:rPr>
                  <w:rFonts w:ascii="Arial" w:hAnsi="Arial" w:cs="Arial"/>
                  <w:sz w:val="18"/>
                  <w:szCs w:val="18"/>
                </w:rPr>
                <w:t>f</w:t>
              </w:r>
              <w:r w:rsidRPr="00F201A7">
                <w:rPr>
                  <w:rFonts w:ascii="Arial" w:hAnsi="Arial" w:cs="Arial"/>
                  <w:sz w:val="18"/>
                  <w:szCs w:val="18"/>
                  <w:vertAlign w:val="subscript"/>
                  <w:rPrChange w:id="6291" w:author="ZTE-Ma Zhifeng" w:date="2024-08-27T21:42:00Z">
                    <w:rPr>
                      <w:rFonts w:ascii="Arial" w:hAnsi="Arial" w:cs="Arial"/>
                      <w:sz w:val="18"/>
                      <w:szCs w:val="18"/>
                    </w:rPr>
                  </w:rPrChange>
                </w:rPr>
                <w:t>xUL_low</w:t>
              </w:r>
              <w:r>
                <w:rPr>
                  <w:rFonts w:ascii="Arial" w:hAnsi="Arial" w:cs="Arial"/>
                  <w:sz w:val="18"/>
                  <w:szCs w:val="18"/>
                </w:rPr>
                <w:t>-max2CCBW</w:t>
              </w:r>
            </w:ins>
          </w:p>
        </w:tc>
        <w:tc>
          <w:tcPr>
            <w:tcW w:w="1346" w:type="dxa"/>
            <w:tcBorders>
              <w:top w:val="nil"/>
              <w:left w:val="nil"/>
              <w:bottom w:val="single" w:sz="4" w:space="0" w:color="auto"/>
              <w:right w:val="single" w:sz="4" w:space="0" w:color="auto"/>
            </w:tcBorders>
            <w:shd w:val="clear" w:color="auto" w:fill="auto"/>
            <w:vAlign w:val="center"/>
          </w:tcPr>
          <w:p w14:paraId="28A10FD8" w14:textId="77777777" w:rsidR="009C62B2" w:rsidRDefault="009C62B2" w:rsidP="002D5D5E">
            <w:pPr>
              <w:keepNext/>
              <w:keepLines/>
              <w:spacing w:after="0"/>
              <w:jc w:val="center"/>
              <w:rPr>
                <w:ins w:id="6292" w:author="ZTE-Ma Zhifeng" w:date="2024-08-26T21:55:00Z"/>
                <w:rFonts w:ascii="Arial" w:hAnsi="Arial" w:cs="Arial"/>
                <w:sz w:val="18"/>
                <w:szCs w:val="18"/>
              </w:rPr>
            </w:pPr>
            <w:ins w:id="6293" w:author="ZTE-Ma Zhifeng" w:date="2024-08-26T21:55:00Z">
              <w:r>
                <w:rPr>
                  <w:rFonts w:ascii="Arial" w:hAnsi="Arial" w:cs="Arial"/>
                  <w:sz w:val="18"/>
                  <w:szCs w:val="18"/>
                </w:rPr>
                <w:t>f</w:t>
              </w:r>
              <w:r w:rsidRPr="00F201A7">
                <w:rPr>
                  <w:rFonts w:ascii="Arial" w:hAnsi="Arial" w:cs="Arial"/>
                  <w:sz w:val="18"/>
                  <w:szCs w:val="18"/>
                  <w:vertAlign w:val="subscript"/>
                  <w:rPrChange w:id="6294" w:author="ZTE-Ma Zhifeng" w:date="2024-08-27T21:42:00Z">
                    <w:rPr>
                      <w:rFonts w:ascii="Arial" w:hAnsi="Arial" w:cs="Arial"/>
                      <w:sz w:val="18"/>
                      <w:szCs w:val="18"/>
                    </w:rPr>
                  </w:rPrChange>
                </w:rPr>
                <w:t>xUL_low</w:t>
              </w:r>
            </w:ins>
          </w:p>
        </w:tc>
        <w:tc>
          <w:tcPr>
            <w:tcW w:w="2074" w:type="dxa"/>
            <w:tcBorders>
              <w:top w:val="nil"/>
              <w:left w:val="nil"/>
              <w:bottom w:val="single" w:sz="4" w:space="0" w:color="auto"/>
              <w:right w:val="single" w:sz="4" w:space="0" w:color="auto"/>
            </w:tcBorders>
            <w:shd w:val="clear" w:color="auto" w:fill="auto"/>
            <w:vAlign w:val="center"/>
          </w:tcPr>
          <w:p w14:paraId="45E99BB9" w14:textId="77777777" w:rsidR="009C62B2" w:rsidRDefault="009C62B2" w:rsidP="002D5D5E">
            <w:pPr>
              <w:keepNext/>
              <w:keepLines/>
              <w:spacing w:after="0"/>
              <w:jc w:val="center"/>
              <w:rPr>
                <w:ins w:id="6295" w:author="ZTE-Ma Zhifeng" w:date="2024-08-26T21:55:00Z"/>
                <w:rFonts w:ascii="Arial" w:hAnsi="Arial" w:cs="Arial"/>
                <w:sz w:val="18"/>
                <w:szCs w:val="18"/>
              </w:rPr>
            </w:pPr>
            <w:ins w:id="6296" w:author="ZTE-Ma Zhifeng" w:date="2024-08-26T21:55:00Z">
              <w:r>
                <w:rPr>
                  <w:rFonts w:ascii="Arial" w:hAnsi="Arial" w:cs="Arial"/>
                  <w:sz w:val="18"/>
                  <w:szCs w:val="18"/>
                </w:rPr>
                <w:t>f</w:t>
              </w:r>
              <w:r w:rsidRPr="00F201A7">
                <w:rPr>
                  <w:rFonts w:ascii="Arial" w:hAnsi="Arial" w:cs="Arial"/>
                  <w:sz w:val="18"/>
                  <w:szCs w:val="18"/>
                  <w:vertAlign w:val="subscript"/>
                  <w:rPrChange w:id="6297" w:author="ZTE-Ma Zhifeng" w:date="2024-08-27T21:42:00Z">
                    <w:rPr>
                      <w:rFonts w:ascii="Arial" w:hAnsi="Arial" w:cs="Arial"/>
                      <w:sz w:val="18"/>
                      <w:szCs w:val="18"/>
                    </w:rPr>
                  </w:rPrChange>
                </w:rPr>
                <w:t>xUL_high</w:t>
              </w:r>
            </w:ins>
          </w:p>
        </w:tc>
        <w:tc>
          <w:tcPr>
            <w:tcW w:w="2340" w:type="dxa"/>
            <w:tcBorders>
              <w:top w:val="nil"/>
              <w:left w:val="nil"/>
              <w:bottom w:val="single" w:sz="4" w:space="0" w:color="auto"/>
              <w:right w:val="single" w:sz="4" w:space="0" w:color="auto"/>
            </w:tcBorders>
            <w:shd w:val="clear" w:color="auto" w:fill="auto"/>
            <w:vAlign w:val="center"/>
          </w:tcPr>
          <w:p w14:paraId="2E07E246" w14:textId="77777777" w:rsidR="009C62B2" w:rsidRDefault="009C62B2" w:rsidP="002D5D5E">
            <w:pPr>
              <w:keepNext/>
              <w:keepLines/>
              <w:spacing w:after="0"/>
              <w:jc w:val="center"/>
              <w:rPr>
                <w:ins w:id="6298" w:author="ZTE-Ma Zhifeng" w:date="2024-08-26T21:55:00Z"/>
                <w:rFonts w:ascii="Arial" w:hAnsi="Arial" w:cs="Arial"/>
                <w:sz w:val="18"/>
                <w:szCs w:val="18"/>
              </w:rPr>
            </w:pPr>
            <w:ins w:id="6299" w:author="ZTE-Ma Zhifeng" w:date="2024-08-26T21:55:00Z">
              <w:r>
                <w:rPr>
                  <w:rFonts w:ascii="Arial" w:hAnsi="Arial" w:cs="Arial"/>
                  <w:sz w:val="18"/>
                  <w:szCs w:val="18"/>
                </w:rPr>
                <w:t>f</w:t>
              </w:r>
              <w:r w:rsidRPr="00F201A7">
                <w:rPr>
                  <w:rFonts w:ascii="Arial" w:hAnsi="Arial" w:cs="Arial"/>
                  <w:sz w:val="18"/>
                  <w:szCs w:val="18"/>
                  <w:vertAlign w:val="subscript"/>
                  <w:rPrChange w:id="6300" w:author="ZTE-Ma Zhifeng" w:date="2024-08-27T21:42:00Z">
                    <w:rPr>
                      <w:rFonts w:ascii="Arial" w:hAnsi="Arial" w:cs="Arial"/>
                      <w:sz w:val="18"/>
                      <w:szCs w:val="18"/>
                    </w:rPr>
                  </w:rPrChange>
                </w:rPr>
                <w:t>xUL_high</w:t>
              </w:r>
              <w:r>
                <w:rPr>
                  <w:rFonts w:ascii="Arial" w:hAnsi="Arial" w:cs="Arial"/>
                  <w:sz w:val="18"/>
                  <w:szCs w:val="18"/>
                </w:rPr>
                <w:t>+max2CCBW</w:t>
              </w:r>
            </w:ins>
          </w:p>
        </w:tc>
      </w:tr>
      <w:tr w:rsidR="009C62B2" w14:paraId="4E06B2B4" w14:textId="77777777" w:rsidTr="002D5D5E">
        <w:trPr>
          <w:trHeight w:val="56"/>
          <w:ins w:id="6301" w:author="ZTE-Ma Zhifeng" w:date="2024-08-26T21:55:00Z"/>
        </w:trPr>
        <w:tc>
          <w:tcPr>
            <w:tcW w:w="2437" w:type="dxa"/>
            <w:tcBorders>
              <w:top w:val="nil"/>
              <w:left w:val="single" w:sz="4" w:space="0" w:color="auto"/>
              <w:bottom w:val="single" w:sz="4" w:space="0" w:color="auto"/>
              <w:right w:val="single" w:sz="4" w:space="0" w:color="auto"/>
            </w:tcBorders>
            <w:shd w:val="clear" w:color="auto" w:fill="auto"/>
            <w:vAlign w:val="center"/>
          </w:tcPr>
          <w:p w14:paraId="79AF21F7" w14:textId="77777777" w:rsidR="009C62B2" w:rsidRDefault="009C62B2" w:rsidP="002D5D5E">
            <w:pPr>
              <w:keepNext/>
              <w:keepLines/>
              <w:spacing w:after="0"/>
              <w:jc w:val="center"/>
              <w:rPr>
                <w:ins w:id="6302" w:author="ZTE-Ma Zhifeng" w:date="2024-08-26T21:55:00Z"/>
                <w:rFonts w:ascii="Arial" w:hAnsi="Arial" w:cs="Arial"/>
                <w:b/>
                <w:bCs/>
                <w:sz w:val="18"/>
                <w:szCs w:val="18"/>
              </w:rPr>
            </w:pPr>
            <w:ins w:id="6303" w:author="ZTE-Ma Zhifeng" w:date="2024-08-26T21:55:00Z">
              <w:r>
                <w:rPr>
                  <w:rFonts w:ascii="Arial" w:hAnsi="Arial" w:cs="Arial"/>
                  <w:b/>
                  <w:bCs/>
                  <w:sz w:val="18"/>
                  <w:szCs w:val="18"/>
                </w:rPr>
                <w:t>IMD3 (MHz)</w:t>
              </w:r>
            </w:ins>
          </w:p>
        </w:tc>
        <w:tc>
          <w:tcPr>
            <w:tcW w:w="3404" w:type="dxa"/>
            <w:gridSpan w:val="2"/>
            <w:tcBorders>
              <w:top w:val="nil"/>
              <w:left w:val="nil"/>
              <w:bottom w:val="single" w:sz="4" w:space="0" w:color="auto"/>
              <w:right w:val="single" w:sz="4" w:space="0" w:color="auto"/>
            </w:tcBorders>
            <w:shd w:val="clear" w:color="auto" w:fill="auto"/>
            <w:vAlign w:val="center"/>
          </w:tcPr>
          <w:p w14:paraId="4EB6F671" w14:textId="77777777" w:rsidR="009C62B2" w:rsidRPr="007D5686" w:rsidRDefault="009C62B2" w:rsidP="002D5D5E">
            <w:pPr>
              <w:keepNext/>
              <w:keepLines/>
              <w:spacing w:after="0"/>
              <w:jc w:val="center"/>
              <w:rPr>
                <w:ins w:id="6304" w:author="ZTE-Ma Zhifeng" w:date="2024-08-26T21:55:00Z"/>
                <w:rFonts w:asciiTheme="minorBidi" w:hAnsiTheme="minorBidi" w:cstheme="minorBidi"/>
                <w:sz w:val="18"/>
                <w:szCs w:val="18"/>
              </w:rPr>
            </w:pPr>
            <w:ins w:id="6305" w:author="ZTE-Ma Zhifeng" w:date="2024-08-26T21:55:00Z">
              <w:r>
                <w:rPr>
                  <w:rFonts w:asciiTheme="minorBidi" w:hAnsiTheme="minorBidi" w:cstheme="minorBidi"/>
                  <w:sz w:val="18"/>
                  <w:lang w:val="en-US"/>
                </w:rPr>
                <w:t xml:space="preserve">473 MHz </w:t>
              </w:r>
              <w:r w:rsidRPr="007D5686">
                <w:rPr>
                  <w:rFonts w:asciiTheme="minorBidi" w:hAnsiTheme="minorBidi" w:cstheme="minorBidi"/>
                  <w:sz w:val="18"/>
                  <w:lang w:val="en-US"/>
                </w:rPr>
                <w:t xml:space="preserve"> – </w:t>
              </w:r>
              <w:r>
                <w:rPr>
                  <w:rFonts w:asciiTheme="minorBidi" w:hAnsiTheme="minorBidi" w:cstheme="minorBidi"/>
                  <w:sz w:val="18"/>
                  <w:lang w:val="en-US"/>
                </w:rPr>
                <w:t>663 MHz</w:t>
              </w:r>
            </w:ins>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1934AD" w14:textId="77777777" w:rsidR="009C62B2" w:rsidRPr="007D5686" w:rsidRDefault="009C62B2" w:rsidP="002D5D5E">
            <w:pPr>
              <w:keepNext/>
              <w:keepLines/>
              <w:spacing w:after="0"/>
              <w:jc w:val="center"/>
              <w:rPr>
                <w:ins w:id="6306" w:author="ZTE-Ma Zhifeng" w:date="2024-08-26T21:55:00Z"/>
                <w:rFonts w:asciiTheme="minorBidi" w:hAnsiTheme="minorBidi" w:cstheme="minorBidi"/>
                <w:sz w:val="18"/>
                <w:szCs w:val="18"/>
              </w:rPr>
            </w:pPr>
            <w:ins w:id="6307" w:author="ZTE-Ma Zhifeng" w:date="2024-08-26T21:55:00Z">
              <w:r>
                <w:rPr>
                  <w:rFonts w:asciiTheme="minorBidi" w:hAnsiTheme="minorBidi" w:cstheme="minorBidi"/>
                  <w:sz w:val="18"/>
                  <w:lang w:val="en-US"/>
                </w:rPr>
                <w:t>698</w:t>
              </w:r>
              <w:r w:rsidRPr="007D5686">
                <w:rPr>
                  <w:rFonts w:asciiTheme="minorBidi" w:hAnsiTheme="minorBidi" w:cstheme="minorBidi"/>
                  <w:sz w:val="18"/>
                  <w:lang w:val="en-US"/>
                </w:rPr>
                <w:t xml:space="preserve"> MHz – </w:t>
              </w:r>
              <w:r>
                <w:rPr>
                  <w:rFonts w:asciiTheme="minorBidi" w:hAnsiTheme="minorBidi" w:cstheme="minorBidi"/>
                  <w:sz w:val="18"/>
                  <w:lang w:val="en-US"/>
                </w:rPr>
                <w:t>888</w:t>
              </w:r>
              <w:r w:rsidRPr="007D5686">
                <w:rPr>
                  <w:rFonts w:asciiTheme="minorBidi" w:hAnsiTheme="minorBidi" w:cstheme="minorBidi"/>
                  <w:sz w:val="18"/>
                  <w:lang w:val="en-US"/>
                </w:rPr>
                <w:t xml:space="preserve"> MHz</w:t>
              </w:r>
            </w:ins>
          </w:p>
        </w:tc>
      </w:tr>
      <w:tr w:rsidR="009C62B2" w14:paraId="619D96BB" w14:textId="77777777" w:rsidTr="002D5D5E">
        <w:trPr>
          <w:trHeight w:val="56"/>
          <w:ins w:id="6308" w:author="ZTE-Ma Zhifeng" w:date="2024-08-26T21:55:00Z"/>
        </w:trPr>
        <w:tc>
          <w:tcPr>
            <w:tcW w:w="2437" w:type="dxa"/>
            <w:tcBorders>
              <w:top w:val="single" w:sz="4" w:space="0" w:color="auto"/>
              <w:left w:val="single" w:sz="4" w:space="0" w:color="auto"/>
              <w:bottom w:val="single" w:sz="4" w:space="0" w:color="auto"/>
              <w:right w:val="single" w:sz="4" w:space="0" w:color="auto"/>
            </w:tcBorders>
            <w:shd w:val="clear" w:color="auto" w:fill="auto"/>
            <w:vAlign w:val="center"/>
          </w:tcPr>
          <w:p w14:paraId="720285C5" w14:textId="77777777" w:rsidR="009C62B2" w:rsidRDefault="009C62B2" w:rsidP="002D5D5E">
            <w:pPr>
              <w:keepNext/>
              <w:keepLines/>
              <w:spacing w:after="0"/>
              <w:jc w:val="center"/>
              <w:rPr>
                <w:ins w:id="6309" w:author="ZTE-Ma Zhifeng" w:date="2024-08-26T21:55:00Z"/>
                <w:rFonts w:ascii="Arial" w:hAnsi="Arial" w:cs="Arial"/>
                <w:b/>
                <w:bCs/>
                <w:sz w:val="18"/>
                <w:szCs w:val="18"/>
              </w:rPr>
            </w:pPr>
            <w:ins w:id="6310" w:author="ZTE-Ma Zhifeng" w:date="2024-08-26T21:55:00Z">
              <w:r>
                <w:rPr>
                  <w:rFonts w:ascii="Arial" w:hAnsi="Arial" w:cs="Arial"/>
                  <w:b/>
                  <w:bCs/>
                  <w:sz w:val="18"/>
                  <w:szCs w:val="18"/>
                </w:rPr>
                <w:t>Analysis</w:t>
              </w:r>
            </w:ins>
          </w:p>
        </w:tc>
        <w:tc>
          <w:tcPr>
            <w:tcW w:w="7818" w:type="dxa"/>
            <w:gridSpan w:val="4"/>
            <w:tcBorders>
              <w:top w:val="single" w:sz="4" w:space="0" w:color="auto"/>
              <w:left w:val="nil"/>
              <w:bottom w:val="single" w:sz="4" w:space="0" w:color="auto"/>
              <w:right w:val="single" w:sz="4" w:space="0" w:color="000000"/>
            </w:tcBorders>
            <w:shd w:val="clear" w:color="auto" w:fill="auto"/>
            <w:vAlign w:val="center"/>
          </w:tcPr>
          <w:p w14:paraId="65D2C35C" w14:textId="77777777" w:rsidR="009C62B2" w:rsidRDefault="009C62B2" w:rsidP="002D5D5E">
            <w:pPr>
              <w:keepNext/>
              <w:keepLines/>
              <w:spacing w:after="0"/>
              <w:rPr>
                <w:ins w:id="6311" w:author="ZTE-Ma Zhifeng" w:date="2024-08-26T21:55:00Z"/>
                <w:rFonts w:ascii="Arial" w:hAnsi="Arial" w:cs="Arial"/>
                <w:sz w:val="18"/>
                <w:szCs w:val="18"/>
              </w:rPr>
            </w:pPr>
            <w:ins w:id="6312" w:author="ZTE-Ma Zhifeng" w:date="2024-08-26T21:55:00Z">
              <w:r>
                <w:rPr>
                  <w:rFonts w:ascii="Arial" w:hAnsi="Arial" w:cs="Arial"/>
                  <w:sz w:val="18"/>
                  <w:szCs w:val="18"/>
                </w:rPr>
                <w:t>No issue</w:t>
              </w:r>
            </w:ins>
          </w:p>
        </w:tc>
      </w:tr>
      <w:tr w:rsidR="009C62B2" w14:paraId="1445040A" w14:textId="77777777" w:rsidTr="002D5D5E">
        <w:trPr>
          <w:trHeight w:val="56"/>
          <w:ins w:id="6313" w:author="ZTE-Ma Zhifeng" w:date="2024-08-26T21:55:00Z"/>
        </w:trPr>
        <w:tc>
          <w:tcPr>
            <w:tcW w:w="10255" w:type="dxa"/>
            <w:gridSpan w:val="5"/>
            <w:tcBorders>
              <w:top w:val="nil"/>
              <w:left w:val="single" w:sz="4" w:space="0" w:color="auto"/>
              <w:bottom w:val="single" w:sz="4" w:space="0" w:color="auto"/>
              <w:right w:val="single" w:sz="4" w:space="0" w:color="000000"/>
            </w:tcBorders>
            <w:shd w:val="clear" w:color="auto" w:fill="auto"/>
            <w:vAlign w:val="center"/>
          </w:tcPr>
          <w:p w14:paraId="75AC7CDD" w14:textId="77777777" w:rsidR="009C62B2" w:rsidRDefault="009C62B2" w:rsidP="002D5D5E">
            <w:pPr>
              <w:pStyle w:val="TAN"/>
              <w:rPr>
                <w:ins w:id="6314" w:author="ZTE-Ma Zhifeng" w:date="2024-08-26T21:55:00Z"/>
              </w:rPr>
            </w:pPr>
            <w:ins w:id="6315" w:author="ZTE-Ma Zhifeng" w:date="2024-08-26T21:55:00Z">
              <w:r>
                <w:t xml:space="preserve">Note 1: If the two bands are not part of the same or adjacent band groups as defined in </w:t>
              </w:r>
              <w:r>
                <w:rPr>
                  <w:rFonts w:eastAsia="宋体" w:cs="Arial" w:hint="eastAsia"/>
                  <w:szCs w:val="18"/>
                  <w:lang w:val="en-US" w:eastAsia="zh-CN"/>
                </w:rPr>
                <w:t>table</w:t>
              </w:r>
              <w:r>
                <w:rPr>
                  <w:rFonts w:cs="Arial" w:hint="eastAsia"/>
                  <w:szCs w:val="18"/>
                  <w:lang w:val="en-US" w:eastAsia="zh-CN"/>
                </w:rPr>
                <w:t xml:space="preserve"> A.1</w:t>
              </w:r>
              <w:r>
                <w:t>, the analysis can be ignored.</w:t>
              </w:r>
            </w:ins>
          </w:p>
          <w:p w14:paraId="753F30EE" w14:textId="77777777" w:rsidR="009C62B2" w:rsidRDefault="009C62B2" w:rsidP="002A3F10">
            <w:pPr>
              <w:pStyle w:val="TAN"/>
              <w:ind w:left="629" w:hanging="629"/>
              <w:rPr>
                <w:ins w:id="6316" w:author="ZTE-Ma Zhifeng" w:date="2024-08-26T21:55:00Z"/>
              </w:rPr>
            </w:pPr>
            <w:ins w:id="6317" w:author="ZTE-Ma Zhifeng" w:date="2024-08-26T21:55:00Z">
              <w:r>
                <w:t>Note 2: For contiguous intra-band ULCA, the minimum and maximum separation BW are 0MHz and Min(f</w:t>
              </w:r>
              <w:r w:rsidRPr="00F201A7">
                <w:rPr>
                  <w:vertAlign w:val="subscript"/>
                  <w:rPrChange w:id="6318" w:author="ZTE-Ma Zhifeng" w:date="2024-08-27T21:42:00Z">
                    <w:rPr/>
                  </w:rPrChange>
                </w:rPr>
                <w:t>y_high</w:t>
              </w:r>
              <w:r>
                <w:t>-f</w:t>
              </w:r>
              <w:r w:rsidRPr="00F201A7">
                <w:rPr>
                  <w:vertAlign w:val="subscript"/>
                  <w:rPrChange w:id="6319" w:author="ZTE-Ma Zhifeng" w:date="2024-08-27T21:42:00Z">
                    <w:rPr/>
                  </w:rPrChange>
                </w:rPr>
                <w:t>y_low</w:t>
              </w:r>
              <w:r>
                <w:t>, maximum aggregated BW) respectively.</w:t>
              </w:r>
            </w:ins>
          </w:p>
        </w:tc>
      </w:tr>
    </w:tbl>
    <w:p w14:paraId="648DF33D" w14:textId="77777777" w:rsidR="009C62B2" w:rsidRDefault="009C62B2" w:rsidP="009C62B2">
      <w:pPr>
        <w:rPr>
          <w:ins w:id="6320" w:author="ZTE-Ma Zhifeng" w:date="2024-08-26T21:55:00Z"/>
          <w:lang w:eastAsia="ko-KR"/>
        </w:rPr>
      </w:pPr>
    </w:p>
    <w:p w14:paraId="34B95D94" w14:textId="53FE417F" w:rsidR="009C62B2" w:rsidRPr="00417E56" w:rsidRDefault="009C62B2" w:rsidP="009C62B2">
      <w:pPr>
        <w:pStyle w:val="41"/>
        <w:rPr>
          <w:ins w:id="6321" w:author="ZTE-Ma Zhifeng" w:date="2024-08-26T21:55:00Z"/>
        </w:rPr>
      </w:pPr>
      <w:bookmarkStart w:id="6322" w:name="_Toc152686281"/>
      <w:bookmarkStart w:id="6323" w:name="_Toc164898993"/>
      <w:bookmarkStart w:id="6324" w:name="_Toc165032123"/>
      <w:bookmarkStart w:id="6325" w:name="_Toc175687574"/>
      <w:ins w:id="6326" w:author="ZTE-Ma Zhifeng" w:date="2024-08-26T21:55:00Z">
        <w:r>
          <w:t>5.</w:t>
        </w:r>
      </w:ins>
      <w:ins w:id="6327" w:author="ZTE-Ma Zhifeng" w:date="2024-08-26T21:58:00Z">
        <w:r>
          <w:t>10</w:t>
        </w:r>
      </w:ins>
      <w:ins w:id="6328" w:author="ZTE-Ma Zhifeng" w:date="2024-08-26T21:55:00Z">
        <w:r>
          <w:t>.2.2</w:t>
        </w:r>
        <w:r>
          <w:tab/>
        </w:r>
        <w:r w:rsidRPr="00417E56">
          <w:t>REFSENS requirements</w:t>
        </w:r>
        <w:bookmarkEnd w:id="6322"/>
        <w:bookmarkEnd w:id="6323"/>
        <w:bookmarkEnd w:id="6324"/>
        <w:bookmarkEnd w:id="6325"/>
      </w:ins>
    </w:p>
    <w:p w14:paraId="4647B841" w14:textId="77777777" w:rsidR="009C62B2" w:rsidRPr="00C6400A" w:rsidRDefault="009C62B2" w:rsidP="009C62B2">
      <w:pPr>
        <w:rPr>
          <w:ins w:id="6329" w:author="ZTE-Ma Zhifeng" w:date="2024-08-26T21:55:00Z"/>
        </w:rPr>
      </w:pPr>
      <w:ins w:id="6330" w:author="ZTE-Ma Zhifeng" w:date="2024-08-26T21:55:00Z">
        <w:r w:rsidRPr="00C6400A">
          <w:t>Based</w:t>
        </w:r>
        <w:r>
          <w:t xml:space="preserve"> </w:t>
        </w:r>
        <w:r w:rsidRPr="00C6400A">
          <w:t xml:space="preserve">on </w:t>
        </w:r>
        <w:r>
          <w:t xml:space="preserve">the triple beat analysis of the added ULCA, </w:t>
        </w:r>
        <w:r>
          <w:rPr>
            <w:lang w:val="en-US" w:eastAsia="zh-CN"/>
          </w:rPr>
          <w:t>1</w:t>
        </w:r>
        <w:r w:rsidRPr="00BC22F5">
          <w:rPr>
            <w:vertAlign w:val="superscript"/>
            <w:lang w:val="en-US" w:eastAsia="zh-CN"/>
          </w:rPr>
          <w:t>st</w:t>
        </w:r>
        <w:r>
          <w:rPr>
            <w:lang w:eastAsia="ja-JP"/>
          </w:rPr>
          <w:t xml:space="preserve"> </w:t>
        </w:r>
        <w:r>
          <w:rPr>
            <w:lang w:eastAsia="ko-KR"/>
          </w:rPr>
          <w:t>order triple beat IMD is not falling into b</w:t>
        </w:r>
        <w:r>
          <w:t>ands n66 and n71, so there is no need to define MSD values.</w:t>
        </w:r>
      </w:ins>
    </w:p>
    <w:p w14:paraId="34FB1C8A" w14:textId="77777777" w:rsidR="008645DB" w:rsidRDefault="008645DB" w:rsidP="00126CBF">
      <w:pPr>
        <w:pStyle w:val="B1"/>
        <w:ind w:left="0" w:firstLine="0"/>
        <w:jc w:val="both"/>
        <w:rPr>
          <w:ins w:id="6331" w:author="ZTE-Ma Zhifeng" w:date="2024-08-26T21:48:00Z"/>
          <w:rFonts w:ascii="Arial" w:hAnsi="Arial" w:cs="Arial"/>
          <w:b/>
          <w:color w:val="FF0000"/>
          <w:sz w:val="24"/>
          <w:lang w:eastAsia="zh-CN"/>
        </w:rPr>
      </w:pPr>
    </w:p>
    <w:p w14:paraId="5330DE47" w14:textId="761B440C" w:rsidR="0066511E" w:rsidRDefault="0066511E" w:rsidP="0066511E">
      <w:pPr>
        <w:pStyle w:val="21"/>
        <w:rPr>
          <w:ins w:id="6332" w:author="ZTE-Ma Zhifeng" w:date="2024-08-26T22:12:00Z"/>
        </w:rPr>
      </w:pPr>
      <w:bookmarkStart w:id="6333" w:name="_Toc168053448"/>
      <w:bookmarkStart w:id="6334" w:name="_Toc494295562"/>
      <w:bookmarkStart w:id="6335" w:name="_Toc495923662"/>
      <w:bookmarkStart w:id="6336" w:name="_Toc500344915"/>
      <w:bookmarkStart w:id="6337" w:name="_Toc507677788"/>
      <w:bookmarkStart w:id="6338" w:name="_Toc512349566"/>
      <w:bookmarkStart w:id="6339" w:name="_Toc175687575"/>
      <w:ins w:id="6340" w:author="ZTE-Ma Zhifeng" w:date="2024-08-26T22:12:00Z">
        <w:r>
          <w:t>5.</w:t>
        </w:r>
      </w:ins>
      <w:ins w:id="6341" w:author="ZTE-Ma Zhifeng" w:date="2024-08-26T22:16:00Z">
        <w:r>
          <w:t>11</w:t>
        </w:r>
      </w:ins>
      <w:ins w:id="6342" w:author="ZTE-Ma Zhifeng" w:date="2024-08-26T22:12:00Z">
        <w:r>
          <w:tab/>
          <w:t>CA_n1-n41-n</w:t>
        </w:r>
        <w:bookmarkEnd w:id="6333"/>
        <w:r>
          <w:t>78</w:t>
        </w:r>
        <w:bookmarkEnd w:id="6339"/>
      </w:ins>
    </w:p>
    <w:p w14:paraId="14CC1ED7" w14:textId="3A812D27" w:rsidR="0066511E" w:rsidRDefault="0066511E" w:rsidP="0066511E">
      <w:pPr>
        <w:pStyle w:val="31"/>
        <w:rPr>
          <w:ins w:id="6343" w:author="ZTE-Ma Zhifeng" w:date="2024-08-26T22:12:00Z"/>
          <w:rFonts w:cs="Arial"/>
          <w:szCs w:val="28"/>
          <w:lang w:val="en-US" w:eastAsia="zh-CN"/>
        </w:rPr>
      </w:pPr>
      <w:bookmarkStart w:id="6344" w:name="_Toc168053449"/>
      <w:bookmarkStart w:id="6345" w:name="_Toc175687576"/>
      <w:ins w:id="6346" w:author="ZTE-Ma Zhifeng" w:date="2024-08-26T22:12:00Z">
        <w:r w:rsidRPr="0066511E">
          <w:rPr>
            <w:rFonts w:cs="Arial"/>
            <w:szCs w:val="28"/>
            <w:lang w:val="en-US" w:eastAsia="zh-CN"/>
            <w:rPrChange w:id="6347" w:author="ZTE-Ma Zhifeng" w:date="2024-08-26T22:13:00Z">
              <w:rPr/>
            </w:rPrChange>
          </w:rPr>
          <w:t>5.</w:t>
        </w:r>
      </w:ins>
      <w:ins w:id="6348" w:author="ZTE-Ma Zhifeng" w:date="2024-08-26T22:16:00Z">
        <w:r>
          <w:rPr>
            <w:rFonts w:cs="Arial"/>
            <w:szCs w:val="28"/>
            <w:lang w:val="en-US" w:eastAsia="zh-CN"/>
          </w:rPr>
          <w:t>11</w:t>
        </w:r>
      </w:ins>
      <w:ins w:id="6349" w:author="ZTE-Ma Zhifeng" w:date="2024-08-26T22:12:00Z">
        <w:r w:rsidRPr="0066511E">
          <w:rPr>
            <w:rFonts w:cs="Arial"/>
            <w:szCs w:val="28"/>
            <w:lang w:val="en-US" w:eastAsia="zh-CN"/>
            <w:rPrChange w:id="6350" w:author="ZTE-Ma Zhifeng" w:date="2024-08-26T22:13:00Z">
              <w:rPr/>
            </w:rPrChange>
          </w:rPr>
          <w:t>.1</w:t>
        </w:r>
        <w:r w:rsidRPr="0066511E">
          <w:rPr>
            <w:rFonts w:cs="Arial"/>
            <w:szCs w:val="28"/>
            <w:lang w:val="en-US" w:eastAsia="zh-CN"/>
            <w:rPrChange w:id="6351" w:author="ZTE-Ma Zhifeng" w:date="2024-08-26T22:13:00Z">
              <w:rPr/>
            </w:rPrChange>
          </w:rPr>
          <w:tab/>
        </w:r>
        <w:r>
          <w:rPr>
            <w:rFonts w:cs="Arial"/>
            <w:szCs w:val="28"/>
            <w:lang w:val="en-US" w:eastAsia="zh-CN"/>
          </w:rPr>
          <w:t>Common for 1 band UL and 2 bands UL CA</w:t>
        </w:r>
        <w:bookmarkEnd w:id="6344"/>
        <w:bookmarkEnd w:id="6345"/>
      </w:ins>
    </w:p>
    <w:p w14:paraId="75C7D7CC" w14:textId="0E4183DC" w:rsidR="0066511E" w:rsidRPr="0066511E" w:rsidRDefault="0066511E" w:rsidP="0066511E">
      <w:pPr>
        <w:pStyle w:val="41"/>
        <w:rPr>
          <w:ins w:id="6352" w:author="ZTE-Ma Zhifeng" w:date="2024-08-26T22:12:00Z"/>
          <w:rPrChange w:id="6353" w:author="ZTE-Ma Zhifeng" w:date="2024-08-26T22:13:00Z">
            <w:rPr>
              <w:ins w:id="6354" w:author="ZTE-Ma Zhifeng" w:date="2024-08-26T22:12:00Z"/>
              <w:rFonts w:cs="Arial"/>
              <w:lang w:eastAsia="zh-CN"/>
            </w:rPr>
          </w:rPrChange>
        </w:rPr>
      </w:pPr>
      <w:bookmarkStart w:id="6355" w:name="_Toc168053450"/>
      <w:bookmarkStart w:id="6356" w:name="_Toc175687577"/>
      <w:ins w:id="6357" w:author="ZTE-Ma Zhifeng" w:date="2024-08-26T22:12:00Z">
        <w:r>
          <w:t>5.</w:t>
        </w:r>
      </w:ins>
      <w:ins w:id="6358" w:author="ZTE-Ma Zhifeng" w:date="2024-08-26T22:16:00Z">
        <w:r>
          <w:t>11</w:t>
        </w:r>
      </w:ins>
      <w:ins w:id="6359" w:author="ZTE-Ma Zhifeng" w:date="2024-08-26T22:12:00Z">
        <w:r>
          <w:t>.1.1</w:t>
        </w:r>
        <w:r>
          <w:tab/>
        </w:r>
        <w:r w:rsidRPr="0066511E">
          <w:rPr>
            <w:rPrChange w:id="6360" w:author="ZTE-Ma Zhifeng" w:date="2024-08-26T22:13:00Z">
              <w:rPr>
                <w:rFonts w:cs="Arial"/>
                <w:lang w:eastAsia="zh-CN"/>
              </w:rPr>
            </w:rPrChange>
          </w:rPr>
          <w:t>Operating bands for CA</w:t>
        </w:r>
        <w:bookmarkEnd w:id="6355"/>
        <w:bookmarkEnd w:id="6356"/>
      </w:ins>
    </w:p>
    <w:p w14:paraId="0EAEA812" w14:textId="77777777" w:rsidR="0066511E" w:rsidRPr="006B2118" w:rsidRDefault="0066511E" w:rsidP="0066511E">
      <w:pPr>
        <w:rPr>
          <w:ins w:id="6361" w:author="ZTE-Ma Zhifeng" w:date="2024-08-26T22:12:00Z"/>
          <w:lang w:eastAsia="zh-CN"/>
        </w:rPr>
      </w:pPr>
      <w:ins w:id="6362" w:author="ZTE-Ma Zhifeng" w:date="2024-08-26T22:12:00Z">
        <w:r>
          <w:rPr>
            <w:lang w:eastAsia="zh-CN"/>
          </w:rPr>
          <w:t xml:space="preserve">When adding CA_n1-n41-n78 to </w:t>
        </w:r>
        <w:r w:rsidRPr="00A1115A">
          <w:rPr>
            <w:bCs/>
          </w:rPr>
          <w:t>Table 5.2A.2.2-1</w:t>
        </w:r>
        <w:r>
          <w:rPr>
            <w:bCs/>
          </w:rPr>
          <w:t xml:space="preserve"> in 38.101-1, </w:t>
        </w:r>
        <w:r>
          <w:rPr>
            <w:lang w:eastAsia="zh-CN"/>
          </w:rPr>
          <w:t>it must be marked with Note 3 as CA_n1-n41-n78</w:t>
        </w:r>
        <w:r w:rsidRPr="006B2118">
          <w:rPr>
            <w:vertAlign w:val="superscript"/>
            <w:lang w:eastAsia="zh-CN"/>
          </w:rPr>
          <w:t>3</w:t>
        </w:r>
        <w:r w:rsidRPr="0042639A">
          <w:rPr>
            <w:lang w:eastAsia="zh-CN"/>
          </w:rPr>
          <w:t>.</w:t>
        </w:r>
      </w:ins>
    </w:p>
    <w:p w14:paraId="5D7270DC" w14:textId="2E4551F1" w:rsidR="0066511E" w:rsidRPr="0066511E" w:rsidRDefault="0066511E" w:rsidP="0066511E">
      <w:pPr>
        <w:pStyle w:val="TH"/>
        <w:rPr>
          <w:ins w:id="6363" w:author="ZTE-Ma Zhifeng" w:date="2024-08-26T22:12:00Z"/>
          <w:rFonts w:cs="Arial"/>
        </w:rPr>
      </w:pPr>
      <w:ins w:id="6364" w:author="ZTE-Ma Zhifeng" w:date="2024-08-26T22:12:00Z">
        <w:r>
          <w:rPr>
            <w:rFonts w:cs="Arial"/>
          </w:rPr>
          <w:t xml:space="preserve">Table </w:t>
        </w:r>
        <w:r w:rsidRPr="0066511E">
          <w:rPr>
            <w:rFonts w:cs="Arial"/>
            <w:rPrChange w:id="6365" w:author="ZTE-Ma Zhifeng" w:date="2024-08-26T22:15:00Z">
              <w:rPr>
                <w:rFonts w:cs="Arial"/>
                <w:lang w:val="en-US" w:eastAsia="zh-CN"/>
              </w:rPr>
            </w:rPrChange>
          </w:rPr>
          <w:t>5.</w:t>
        </w:r>
      </w:ins>
      <w:ins w:id="6366" w:author="ZTE-Ma Zhifeng" w:date="2024-08-26T22:16:00Z">
        <w:r>
          <w:rPr>
            <w:rFonts w:cs="Arial"/>
          </w:rPr>
          <w:t>11</w:t>
        </w:r>
      </w:ins>
      <w:ins w:id="6367" w:author="ZTE-Ma Zhifeng" w:date="2024-08-26T22:12:00Z">
        <w:r>
          <w:rPr>
            <w:rFonts w:cs="Arial"/>
          </w:rPr>
          <w:t>.</w:t>
        </w:r>
        <w:r w:rsidRPr="0066511E">
          <w:rPr>
            <w:rFonts w:cs="Arial"/>
            <w:rPrChange w:id="6368" w:author="ZTE-Ma Zhifeng" w:date="2024-08-26T22:15:00Z">
              <w:rPr>
                <w:rFonts w:cs="Arial"/>
                <w:lang w:val="en-US" w:eastAsia="zh-CN"/>
              </w:rPr>
            </w:rPrChange>
          </w:rPr>
          <w:t>1</w:t>
        </w:r>
        <w:r>
          <w:rPr>
            <w:rFonts w:cs="Arial"/>
          </w:rPr>
          <w:t>.1-1</w:t>
        </w:r>
        <w:r w:rsidRPr="0066511E">
          <w:rPr>
            <w:rFonts w:cs="Arial"/>
          </w:rPr>
          <w:t xml:space="preserve">: </w:t>
        </w:r>
        <w:r w:rsidRPr="0066511E">
          <w:rPr>
            <w:rFonts w:cs="Arial"/>
            <w:rPrChange w:id="6369" w:author="ZTE-Ma Zhifeng" w:date="2024-08-26T22:15:00Z">
              <w:rPr>
                <w:lang w:val="en-US"/>
              </w:rPr>
            </w:rPrChange>
          </w:rPr>
          <w:t>CA band combination constituent bands definition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66511E" w14:paraId="628B8C81" w14:textId="77777777" w:rsidTr="002D5D5E">
        <w:trPr>
          <w:trHeight w:val="268"/>
          <w:jc w:val="center"/>
          <w:ins w:id="6370" w:author="ZTE-Ma Zhifeng" w:date="2024-08-26T22:12:00Z"/>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0A609C37" w14:textId="77777777" w:rsidR="0066511E" w:rsidRDefault="0066511E" w:rsidP="002D5D5E">
            <w:pPr>
              <w:pStyle w:val="TAH"/>
              <w:rPr>
                <w:ins w:id="6371" w:author="ZTE-Ma Zhifeng" w:date="2024-08-26T22:12:00Z"/>
                <w:rFonts w:eastAsia="Malgun Gothic" w:cs="Arial"/>
              </w:rPr>
            </w:pPr>
            <w:ins w:id="6372" w:author="ZTE-Ma Zhifeng" w:date="2024-08-26T22:12:00Z">
              <w:r>
                <w:rPr>
                  <w:rFonts w:eastAsia="Malgun Gothic" w:cs="Arial"/>
                  <w:lang w:eastAsia="ja-JP"/>
                </w:rPr>
                <w:t>NR</w:t>
              </w:r>
              <w:r>
                <w:rPr>
                  <w:rFonts w:eastAsia="Malgun Gothic" w:cs="Arial"/>
                </w:rPr>
                <w:t xml:space="preserve"> Band</w:t>
              </w:r>
            </w:ins>
          </w:p>
        </w:tc>
        <w:tc>
          <w:tcPr>
            <w:tcW w:w="2976" w:type="dxa"/>
            <w:gridSpan w:val="3"/>
            <w:tcBorders>
              <w:top w:val="single" w:sz="4" w:space="0" w:color="auto"/>
              <w:left w:val="single" w:sz="4" w:space="0" w:color="auto"/>
              <w:bottom w:val="single" w:sz="4" w:space="0" w:color="auto"/>
              <w:right w:val="single" w:sz="4" w:space="0" w:color="auto"/>
            </w:tcBorders>
          </w:tcPr>
          <w:p w14:paraId="375599DC" w14:textId="77777777" w:rsidR="0066511E" w:rsidRDefault="0066511E" w:rsidP="002D5D5E">
            <w:pPr>
              <w:pStyle w:val="TAH"/>
              <w:rPr>
                <w:ins w:id="6373" w:author="ZTE-Ma Zhifeng" w:date="2024-08-26T22:12:00Z"/>
                <w:rFonts w:eastAsia="Malgun Gothic" w:cs="Arial"/>
              </w:rPr>
            </w:pPr>
            <w:ins w:id="6374" w:author="ZTE-Ma Zhifeng" w:date="2024-08-26T22:12:00Z">
              <w:r>
                <w:rPr>
                  <w:rFonts w:eastAsia="Malgun Gothic" w:cs="Arial"/>
                </w:rPr>
                <w:t>Uplink (UL) band</w:t>
              </w:r>
            </w:ins>
          </w:p>
        </w:tc>
        <w:tc>
          <w:tcPr>
            <w:tcW w:w="3116" w:type="dxa"/>
            <w:gridSpan w:val="3"/>
            <w:tcBorders>
              <w:top w:val="single" w:sz="4" w:space="0" w:color="auto"/>
              <w:left w:val="single" w:sz="4" w:space="0" w:color="auto"/>
              <w:bottom w:val="single" w:sz="4" w:space="0" w:color="auto"/>
              <w:right w:val="single" w:sz="4" w:space="0" w:color="auto"/>
            </w:tcBorders>
          </w:tcPr>
          <w:p w14:paraId="69FC6962" w14:textId="77777777" w:rsidR="0066511E" w:rsidRDefault="0066511E" w:rsidP="002D5D5E">
            <w:pPr>
              <w:pStyle w:val="TAH"/>
              <w:rPr>
                <w:ins w:id="6375" w:author="ZTE-Ma Zhifeng" w:date="2024-08-26T22:12:00Z"/>
                <w:rFonts w:eastAsia="Malgun Gothic" w:cs="Arial"/>
              </w:rPr>
            </w:pPr>
            <w:ins w:id="6376" w:author="ZTE-Ma Zhifeng" w:date="2024-08-26T22:12:00Z">
              <w:r>
                <w:rPr>
                  <w:rFonts w:eastAsia="Malgun Gothic" w:cs="Arial"/>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1363B3FD" w14:textId="77777777" w:rsidR="0066511E" w:rsidRDefault="0066511E" w:rsidP="002D5D5E">
            <w:pPr>
              <w:pStyle w:val="TAH"/>
              <w:rPr>
                <w:ins w:id="6377" w:author="ZTE-Ma Zhifeng" w:date="2024-08-26T22:12:00Z"/>
                <w:rFonts w:eastAsia="Malgun Gothic" w:cs="Arial"/>
              </w:rPr>
            </w:pPr>
            <w:ins w:id="6378" w:author="ZTE-Ma Zhifeng" w:date="2024-08-26T22:12:00Z">
              <w:r>
                <w:rPr>
                  <w:rFonts w:eastAsia="Malgun Gothic" w:cs="Arial"/>
                </w:rPr>
                <w:t>Duplex</w:t>
              </w:r>
            </w:ins>
          </w:p>
          <w:p w14:paraId="72FCAD26" w14:textId="77777777" w:rsidR="0066511E" w:rsidRDefault="0066511E" w:rsidP="002D5D5E">
            <w:pPr>
              <w:pStyle w:val="TAH"/>
              <w:rPr>
                <w:ins w:id="6379" w:author="ZTE-Ma Zhifeng" w:date="2024-08-26T22:12:00Z"/>
                <w:rFonts w:ascii="Times New Roman" w:eastAsia="Malgun Gothic" w:hAnsi="Times New Roman"/>
              </w:rPr>
            </w:pPr>
            <w:ins w:id="6380" w:author="ZTE-Ma Zhifeng" w:date="2024-08-26T22:12:00Z">
              <w:r>
                <w:rPr>
                  <w:rFonts w:eastAsia="Malgun Gothic" w:cs="Arial"/>
                </w:rPr>
                <w:t>mode</w:t>
              </w:r>
            </w:ins>
          </w:p>
        </w:tc>
      </w:tr>
      <w:tr w:rsidR="0066511E" w14:paraId="3E9B2F5B" w14:textId="77777777" w:rsidTr="002D5D5E">
        <w:trPr>
          <w:trHeight w:val="184"/>
          <w:jc w:val="center"/>
          <w:ins w:id="6381" w:author="ZTE-Ma Zhifeng" w:date="2024-08-26T22:12:00Z"/>
        </w:trPr>
        <w:tc>
          <w:tcPr>
            <w:tcW w:w="1275" w:type="dxa"/>
            <w:vMerge/>
            <w:tcBorders>
              <w:top w:val="single" w:sz="4" w:space="0" w:color="auto"/>
              <w:left w:val="single" w:sz="4" w:space="0" w:color="auto"/>
              <w:bottom w:val="single" w:sz="4" w:space="0" w:color="auto"/>
              <w:right w:val="single" w:sz="4" w:space="0" w:color="auto"/>
            </w:tcBorders>
            <w:vAlign w:val="center"/>
          </w:tcPr>
          <w:p w14:paraId="1E9A1AE4" w14:textId="77777777" w:rsidR="0066511E" w:rsidRDefault="0066511E" w:rsidP="002D5D5E">
            <w:pPr>
              <w:pStyle w:val="TAH"/>
              <w:rPr>
                <w:ins w:id="6382" w:author="ZTE-Ma Zhifeng" w:date="2024-08-26T22:12:00Z"/>
                <w:rFonts w:eastAsia="Malgun Gothic" w:cs="Arial"/>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19065121" w14:textId="77777777" w:rsidR="0066511E" w:rsidRDefault="0066511E" w:rsidP="002D5D5E">
            <w:pPr>
              <w:pStyle w:val="TAH"/>
              <w:rPr>
                <w:ins w:id="6383" w:author="ZTE-Ma Zhifeng" w:date="2024-08-26T22:12:00Z"/>
                <w:rFonts w:eastAsia="Malgun Gothic" w:cs="Arial"/>
              </w:rPr>
            </w:pPr>
            <w:ins w:id="6384" w:author="ZTE-Ma Zhifeng" w:date="2024-08-26T22:12:00Z">
              <w:r>
                <w:rPr>
                  <w:rFonts w:eastAsia="Malgun Gothic" w:cs="Arial"/>
                </w:rPr>
                <w:t>BS receive / UE transmit</w:t>
              </w:r>
            </w:ins>
          </w:p>
        </w:tc>
        <w:tc>
          <w:tcPr>
            <w:tcW w:w="3116" w:type="dxa"/>
            <w:gridSpan w:val="3"/>
            <w:tcBorders>
              <w:top w:val="single" w:sz="4" w:space="0" w:color="auto"/>
              <w:left w:val="single" w:sz="4" w:space="0" w:color="auto"/>
              <w:bottom w:val="single" w:sz="4" w:space="0" w:color="auto"/>
              <w:right w:val="single" w:sz="4" w:space="0" w:color="auto"/>
            </w:tcBorders>
          </w:tcPr>
          <w:p w14:paraId="22633096" w14:textId="77777777" w:rsidR="0066511E" w:rsidRDefault="0066511E" w:rsidP="002D5D5E">
            <w:pPr>
              <w:pStyle w:val="TAH"/>
              <w:rPr>
                <w:ins w:id="6385" w:author="ZTE-Ma Zhifeng" w:date="2024-08-26T22:12:00Z"/>
                <w:rFonts w:eastAsia="Malgun Gothic" w:cs="Arial"/>
              </w:rPr>
            </w:pPr>
            <w:ins w:id="6386" w:author="ZTE-Ma Zhifeng" w:date="2024-08-26T22:12:00Z">
              <w:r>
                <w:rPr>
                  <w:rFonts w:eastAsia="Malgun Gothic" w:cs="Arial"/>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524BBCEA" w14:textId="77777777" w:rsidR="0066511E" w:rsidRDefault="0066511E" w:rsidP="002D5D5E">
            <w:pPr>
              <w:pStyle w:val="TAH"/>
              <w:rPr>
                <w:ins w:id="6387" w:author="ZTE-Ma Zhifeng" w:date="2024-08-26T22:12:00Z"/>
                <w:rFonts w:ascii="Times New Roman" w:eastAsia="Malgun Gothic" w:hAnsi="Times New Roman"/>
              </w:rPr>
            </w:pPr>
          </w:p>
        </w:tc>
      </w:tr>
      <w:tr w:rsidR="0066511E" w14:paraId="67E0F541" w14:textId="77777777" w:rsidTr="002D5D5E">
        <w:trPr>
          <w:trHeight w:val="184"/>
          <w:jc w:val="center"/>
          <w:ins w:id="6388" w:author="ZTE-Ma Zhifeng" w:date="2024-08-26T22:12:00Z"/>
        </w:trPr>
        <w:tc>
          <w:tcPr>
            <w:tcW w:w="1275" w:type="dxa"/>
            <w:vMerge/>
            <w:tcBorders>
              <w:top w:val="single" w:sz="4" w:space="0" w:color="auto"/>
              <w:left w:val="single" w:sz="4" w:space="0" w:color="auto"/>
              <w:bottom w:val="single" w:sz="4" w:space="0" w:color="auto"/>
              <w:right w:val="single" w:sz="4" w:space="0" w:color="auto"/>
            </w:tcBorders>
            <w:vAlign w:val="center"/>
          </w:tcPr>
          <w:p w14:paraId="6274816F" w14:textId="77777777" w:rsidR="0066511E" w:rsidRDefault="0066511E" w:rsidP="002D5D5E">
            <w:pPr>
              <w:pStyle w:val="TAH"/>
              <w:rPr>
                <w:ins w:id="6389" w:author="ZTE-Ma Zhifeng" w:date="2024-08-26T22:12:00Z"/>
                <w:rFonts w:eastAsia="Malgun Gothic" w:cs="Arial"/>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2A967530" w14:textId="77777777" w:rsidR="0066511E" w:rsidRDefault="0066511E" w:rsidP="002D5D5E">
            <w:pPr>
              <w:pStyle w:val="TAH"/>
              <w:rPr>
                <w:ins w:id="6390" w:author="ZTE-Ma Zhifeng" w:date="2024-08-26T22:12:00Z"/>
                <w:rFonts w:eastAsia="Malgun Gothic" w:cs="Arial"/>
              </w:rPr>
            </w:pPr>
            <w:ins w:id="6391" w:author="ZTE-Ma Zhifeng" w:date="2024-08-26T22:12:00Z">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ins>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691A818F" w14:textId="77777777" w:rsidR="0066511E" w:rsidRDefault="0066511E" w:rsidP="002D5D5E">
            <w:pPr>
              <w:pStyle w:val="TAH"/>
              <w:rPr>
                <w:ins w:id="6392" w:author="ZTE-Ma Zhifeng" w:date="2024-08-26T22:12:00Z"/>
                <w:rFonts w:eastAsia="Malgun Gothic" w:cs="Arial"/>
              </w:rPr>
            </w:pPr>
            <w:ins w:id="6393" w:author="ZTE-Ma Zhifeng" w:date="2024-08-26T22:12:00Z">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38E943F6" w14:textId="77777777" w:rsidR="0066511E" w:rsidRDefault="0066511E" w:rsidP="002D5D5E">
            <w:pPr>
              <w:pStyle w:val="TAH"/>
              <w:rPr>
                <w:ins w:id="6394" w:author="ZTE-Ma Zhifeng" w:date="2024-08-26T22:12:00Z"/>
                <w:rFonts w:ascii="Times New Roman" w:eastAsia="Malgun Gothic" w:hAnsi="Times New Roman"/>
              </w:rPr>
            </w:pPr>
          </w:p>
        </w:tc>
      </w:tr>
      <w:tr w:rsidR="0066511E" w14:paraId="738FC23D" w14:textId="77777777" w:rsidTr="002D5D5E">
        <w:trPr>
          <w:trHeight w:val="268"/>
          <w:jc w:val="center"/>
          <w:ins w:id="6395" w:author="ZTE-Ma Zhifeng" w:date="2024-08-26T22:12:00Z"/>
        </w:trPr>
        <w:tc>
          <w:tcPr>
            <w:tcW w:w="1275" w:type="dxa"/>
            <w:tcBorders>
              <w:top w:val="single" w:sz="4" w:space="0" w:color="auto"/>
              <w:left w:val="single" w:sz="4" w:space="0" w:color="auto"/>
              <w:bottom w:val="single" w:sz="4" w:space="0" w:color="auto"/>
              <w:right w:val="single" w:sz="4" w:space="0" w:color="auto"/>
            </w:tcBorders>
            <w:vAlign w:val="center"/>
          </w:tcPr>
          <w:p w14:paraId="3C2DA3FE" w14:textId="77777777" w:rsidR="0066511E" w:rsidRDefault="0066511E" w:rsidP="002D5D5E">
            <w:pPr>
              <w:keepNext/>
              <w:keepLines/>
              <w:spacing w:after="0"/>
              <w:jc w:val="center"/>
              <w:rPr>
                <w:ins w:id="6396" w:author="ZTE-Ma Zhifeng" w:date="2024-08-26T22:12:00Z"/>
                <w:rFonts w:ascii="Arial" w:hAnsi="Arial" w:cs="Arial"/>
                <w:sz w:val="18"/>
                <w:lang w:val="en-US" w:eastAsia="zh-CN"/>
              </w:rPr>
            </w:pPr>
            <w:ins w:id="6397" w:author="ZTE-Ma Zhifeng" w:date="2024-08-26T22:12:00Z">
              <w:r>
                <w:rPr>
                  <w:rFonts w:ascii="Arial" w:hAnsi="Arial" w:cs="Arial"/>
                  <w:color w:val="000000"/>
                  <w:sz w:val="18"/>
                  <w:szCs w:val="18"/>
                </w:rPr>
                <w:t>n1</w:t>
              </w:r>
            </w:ins>
          </w:p>
        </w:tc>
        <w:tc>
          <w:tcPr>
            <w:tcW w:w="1088" w:type="dxa"/>
            <w:tcBorders>
              <w:top w:val="single" w:sz="4" w:space="0" w:color="auto"/>
              <w:left w:val="single" w:sz="4" w:space="0" w:color="auto"/>
              <w:bottom w:val="single" w:sz="4" w:space="0" w:color="auto"/>
              <w:right w:val="nil"/>
            </w:tcBorders>
            <w:vAlign w:val="center"/>
          </w:tcPr>
          <w:p w14:paraId="3DF917E6" w14:textId="77777777" w:rsidR="0066511E" w:rsidRDefault="0066511E" w:rsidP="002D5D5E">
            <w:pPr>
              <w:keepNext/>
              <w:keepLines/>
              <w:spacing w:after="0"/>
              <w:jc w:val="center"/>
              <w:rPr>
                <w:ins w:id="6398" w:author="ZTE-Ma Zhifeng" w:date="2024-08-26T22:12:00Z"/>
                <w:sz w:val="18"/>
                <w:lang w:eastAsia="ja-JP"/>
              </w:rPr>
            </w:pPr>
            <w:ins w:id="6399" w:author="ZTE-Ma Zhifeng" w:date="2024-08-26T22:12:00Z">
              <w:r>
                <w:rPr>
                  <w:rFonts w:ascii="Arial" w:hAnsi="Arial" w:cs="Arial"/>
                  <w:color w:val="000000"/>
                  <w:sz w:val="18"/>
                  <w:szCs w:val="18"/>
                </w:rPr>
                <w:t>1920 MHz</w:t>
              </w:r>
            </w:ins>
          </w:p>
        </w:tc>
        <w:tc>
          <w:tcPr>
            <w:tcW w:w="295" w:type="dxa"/>
            <w:tcBorders>
              <w:top w:val="single" w:sz="4" w:space="0" w:color="auto"/>
              <w:left w:val="nil"/>
              <w:bottom w:val="single" w:sz="4" w:space="0" w:color="auto"/>
              <w:right w:val="nil"/>
            </w:tcBorders>
            <w:vAlign w:val="center"/>
          </w:tcPr>
          <w:p w14:paraId="1816971E" w14:textId="77777777" w:rsidR="0066511E" w:rsidRDefault="0066511E" w:rsidP="002D5D5E">
            <w:pPr>
              <w:keepNext/>
              <w:keepLines/>
              <w:spacing w:after="0"/>
              <w:jc w:val="center"/>
              <w:rPr>
                <w:ins w:id="6400" w:author="ZTE-Ma Zhifeng" w:date="2024-08-26T22:12:00Z"/>
                <w:rFonts w:eastAsia="宋体"/>
                <w:sz w:val="18"/>
                <w:lang w:val="en-US" w:eastAsia="zh-CN"/>
              </w:rPr>
            </w:pPr>
            <w:ins w:id="6401" w:author="ZTE-Ma Zhifeng" w:date="2024-08-26T22:12:00Z">
              <w:r>
                <w:rPr>
                  <w:rFonts w:ascii="Arial" w:hAnsi="Arial" w:cs="Arial"/>
                  <w:color w:val="000000"/>
                  <w:sz w:val="18"/>
                  <w:szCs w:val="18"/>
                </w:rPr>
                <w:t>–</w:t>
              </w:r>
            </w:ins>
          </w:p>
        </w:tc>
        <w:tc>
          <w:tcPr>
            <w:tcW w:w="1593" w:type="dxa"/>
            <w:tcBorders>
              <w:top w:val="single" w:sz="4" w:space="0" w:color="auto"/>
              <w:left w:val="nil"/>
              <w:bottom w:val="single" w:sz="4" w:space="0" w:color="auto"/>
              <w:right w:val="single" w:sz="4" w:space="0" w:color="auto"/>
            </w:tcBorders>
            <w:vAlign w:val="center"/>
          </w:tcPr>
          <w:p w14:paraId="35B01518" w14:textId="77777777" w:rsidR="0066511E" w:rsidRDefault="0066511E" w:rsidP="002D5D5E">
            <w:pPr>
              <w:keepNext/>
              <w:keepLines/>
              <w:spacing w:after="0"/>
              <w:jc w:val="center"/>
              <w:rPr>
                <w:ins w:id="6402" w:author="ZTE-Ma Zhifeng" w:date="2024-08-26T22:12:00Z"/>
                <w:sz w:val="18"/>
                <w:lang w:eastAsia="ja-JP"/>
              </w:rPr>
            </w:pPr>
            <w:ins w:id="6403" w:author="ZTE-Ma Zhifeng" w:date="2024-08-26T22:12:00Z">
              <w:r>
                <w:rPr>
                  <w:rFonts w:ascii="Arial" w:hAnsi="Arial" w:cs="Arial"/>
                  <w:color w:val="000000"/>
                  <w:sz w:val="18"/>
                  <w:szCs w:val="18"/>
                </w:rPr>
                <w:t>1980 MHz</w:t>
              </w:r>
            </w:ins>
          </w:p>
        </w:tc>
        <w:tc>
          <w:tcPr>
            <w:tcW w:w="1231" w:type="dxa"/>
            <w:tcBorders>
              <w:top w:val="single" w:sz="4" w:space="0" w:color="auto"/>
              <w:left w:val="single" w:sz="4" w:space="0" w:color="auto"/>
              <w:bottom w:val="single" w:sz="4" w:space="0" w:color="auto"/>
              <w:right w:val="nil"/>
            </w:tcBorders>
            <w:vAlign w:val="center"/>
          </w:tcPr>
          <w:p w14:paraId="3F26003A" w14:textId="77777777" w:rsidR="0066511E" w:rsidRDefault="0066511E" w:rsidP="002D5D5E">
            <w:pPr>
              <w:keepNext/>
              <w:keepLines/>
              <w:spacing w:after="0"/>
              <w:jc w:val="center"/>
              <w:rPr>
                <w:ins w:id="6404" w:author="ZTE-Ma Zhifeng" w:date="2024-08-26T22:12:00Z"/>
                <w:sz w:val="18"/>
                <w:lang w:eastAsia="ja-JP"/>
              </w:rPr>
            </w:pPr>
            <w:ins w:id="6405" w:author="ZTE-Ma Zhifeng" w:date="2024-08-26T22:12:00Z">
              <w:r>
                <w:rPr>
                  <w:rFonts w:ascii="Arial" w:hAnsi="Arial" w:cs="Arial"/>
                  <w:color w:val="000000"/>
                  <w:sz w:val="18"/>
                  <w:szCs w:val="18"/>
                </w:rPr>
                <w:t>2110 MHz</w:t>
              </w:r>
            </w:ins>
          </w:p>
        </w:tc>
        <w:tc>
          <w:tcPr>
            <w:tcW w:w="355" w:type="dxa"/>
            <w:tcBorders>
              <w:top w:val="single" w:sz="4" w:space="0" w:color="auto"/>
              <w:left w:val="nil"/>
              <w:bottom w:val="single" w:sz="4" w:space="0" w:color="auto"/>
              <w:right w:val="nil"/>
            </w:tcBorders>
            <w:vAlign w:val="center"/>
          </w:tcPr>
          <w:p w14:paraId="2FE387FD" w14:textId="77777777" w:rsidR="0066511E" w:rsidRDefault="0066511E" w:rsidP="002D5D5E">
            <w:pPr>
              <w:keepNext/>
              <w:keepLines/>
              <w:spacing w:after="0"/>
              <w:jc w:val="center"/>
              <w:rPr>
                <w:ins w:id="6406" w:author="ZTE-Ma Zhifeng" w:date="2024-08-26T22:12:00Z"/>
                <w:sz w:val="18"/>
                <w:lang w:eastAsia="ja-JP"/>
              </w:rPr>
            </w:pPr>
            <w:ins w:id="6407" w:author="ZTE-Ma Zhifeng" w:date="2024-08-26T22:12:00Z">
              <w:r>
                <w:rPr>
                  <w:rFonts w:ascii="Arial" w:hAnsi="Arial" w:cs="Arial"/>
                  <w:color w:val="000000"/>
                  <w:sz w:val="18"/>
                  <w:szCs w:val="18"/>
                </w:rPr>
                <w:t>–</w:t>
              </w:r>
            </w:ins>
          </w:p>
        </w:tc>
        <w:tc>
          <w:tcPr>
            <w:tcW w:w="1530" w:type="dxa"/>
            <w:tcBorders>
              <w:top w:val="single" w:sz="4" w:space="0" w:color="auto"/>
              <w:left w:val="nil"/>
              <w:bottom w:val="single" w:sz="4" w:space="0" w:color="auto"/>
              <w:right w:val="single" w:sz="4" w:space="0" w:color="auto"/>
            </w:tcBorders>
            <w:vAlign w:val="center"/>
          </w:tcPr>
          <w:p w14:paraId="46E4C35C" w14:textId="77777777" w:rsidR="0066511E" w:rsidRDefault="0066511E" w:rsidP="002D5D5E">
            <w:pPr>
              <w:keepNext/>
              <w:keepLines/>
              <w:spacing w:after="0"/>
              <w:jc w:val="center"/>
              <w:rPr>
                <w:ins w:id="6408" w:author="ZTE-Ma Zhifeng" w:date="2024-08-26T22:12:00Z"/>
                <w:sz w:val="18"/>
                <w:lang w:eastAsia="ja-JP"/>
              </w:rPr>
            </w:pPr>
            <w:ins w:id="6409" w:author="ZTE-Ma Zhifeng" w:date="2024-08-26T22:12:00Z">
              <w:r>
                <w:rPr>
                  <w:rFonts w:ascii="Arial" w:hAnsi="Arial" w:cs="Arial"/>
                  <w:color w:val="000000"/>
                  <w:sz w:val="18"/>
                  <w:szCs w:val="18"/>
                </w:rPr>
                <w:t>2170 MHz</w:t>
              </w:r>
            </w:ins>
          </w:p>
        </w:tc>
        <w:tc>
          <w:tcPr>
            <w:tcW w:w="1043" w:type="dxa"/>
            <w:tcBorders>
              <w:top w:val="single" w:sz="4" w:space="0" w:color="auto"/>
              <w:left w:val="single" w:sz="4" w:space="0" w:color="auto"/>
              <w:bottom w:val="single" w:sz="4" w:space="0" w:color="auto"/>
              <w:right w:val="single" w:sz="4" w:space="0" w:color="auto"/>
            </w:tcBorders>
            <w:vAlign w:val="center"/>
          </w:tcPr>
          <w:p w14:paraId="51278114" w14:textId="77777777" w:rsidR="0066511E" w:rsidRDefault="0066511E" w:rsidP="002D5D5E">
            <w:pPr>
              <w:keepNext/>
              <w:keepLines/>
              <w:spacing w:after="0"/>
              <w:jc w:val="center"/>
              <w:rPr>
                <w:ins w:id="6410" w:author="ZTE-Ma Zhifeng" w:date="2024-08-26T22:12:00Z"/>
                <w:sz w:val="18"/>
                <w:lang w:eastAsia="ja-JP"/>
              </w:rPr>
            </w:pPr>
            <w:ins w:id="6411" w:author="ZTE-Ma Zhifeng" w:date="2024-08-26T22:12:00Z">
              <w:r>
                <w:rPr>
                  <w:rFonts w:ascii="Arial" w:hAnsi="Arial" w:cs="Arial"/>
                  <w:color w:val="000000"/>
                  <w:sz w:val="18"/>
                  <w:szCs w:val="18"/>
                </w:rPr>
                <w:t>FDD</w:t>
              </w:r>
            </w:ins>
          </w:p>
        </w:tc>
      </w:tr>
      <w:tr w:rsidR="0066511E" w14:paraId="05FF6D09" w14:textId="77777777" w:rsidTr="002D5D5E">
        <w:trPr>
          <w:trHeight w:val="287"/>
          <w:jc w:val="center"/>
          <w:ins w:id="6412" w:author="ZTE-Ma Zhifeng" w:date="2024-08-26T22:12:00Z"/>
        </w:trPr>
        <w:tc>
          <w:tcPr>
            <w:tcW w:w="1275" w:type="dxa"/>
            <w:tcBorders>
              <w:top w:val="single" w:sz="4" w:space="0" w:color="auto"/>
              <w:left w:val="single" w:sz="4" w:space="0" w:color="auto"/>
              <w:bottom w:val="single" w:sz="4" w:space="0" w:color="auto"/>
              <w:right w:val="single" w:sz="4" w:space="0" w:color="auto"/>
            </w:tcBorders>
            <w:vAlign w:val="center"/>
          </w:tcPr>
          <w:p w14:paraId="6D1BA687" w14:textId="77777777" w:rsidR="0066511E" w:rsidRDefault="0066511E" w:rsidP="002D5D5E">
            <w:pPr>
              <w:keepNext/>
              <w:keepLines/>
              <w:spacing w:after="0"/>
              <w:jc w:val="center"/>
              <w:rPr>
                <w:ins w:id="6413" w:author="ZTE-Ma Zhifeng" w:date="2024-08-26T22:12:00Z"/>
                <w:rFonts w:ascii="Arial" w:hAnsi="Arial" w:cs="Arial"/>
                <w:sz w:val="18"/>
                <w:lang w:val="en-US" w:eastAsia="zh-CN"/>
              </w:rPr>
            </w:pPr>
            <w:bookmarkStart w:id="6414" w:name="OLE_LINK1" w:colFirst="0" w:colLast="7"/>
            <w:ins w:id="6415" w:author="ZTE-Ma Zhifeng" w:date="2024-08-26T22:12:00Z">
              <w:r>
                <w:rPr>
                  <w:rFonts w:ascii="Arial" w:hAnsi="Arial" w:cs="Arial"/>
                  <w:color w:val="000000"/>
                  <w:sz w:val="18"/>
                  <w:szCs w:val="18"/>
                </w:rPr>
                <w:t>n41</w:t>
              </w:r>
            </w:ins>
          </w:p>
        </w:tc>
        <w:tc>
          <w:tcPr>
            <w:tcW w:w="1088" w:type="dxa"/>
            <w:tcBorders>
              <w:top w:val="single" w:sz="4" w:space="0" w:color="auto"/>
              <w:left w:val="single" w:sz="4" w:space="0" w:color="auto"/>
              <w:bottom w:val="single" w:sz="4" w:space="0" w:color="auto"/>
              <w:right w:val="nil"/>
            </w:tcBorders>
            <w:vAlign w:val="center"/>
          </w:tcPr>
          <w:p w14:paraId="58D0795C" w14:textId="77777777" w:rsidR="0066511E" w:rsidRDefault="0066511E" w:rsidP="002D5D5E">
            <w:pPr>
              <w:keepNext/>
              <w:keepLines/>
              <w:spacing w:after="0"/>
              <w:jc w:val="center"/>
              <w:rPr>
                <w:ins w:id="6416" w:author="ZTE-Ma Zhifeng" w:date="2024-08-26T22:12:00Z"/>
                <w:sz w:val="18"/>
                <w:lang w:eastAsia="ja-JP"/>
              </w:rPr>
            </w:pPr>
            <w:ins w:id="6417" w:author="ZTE-Ma Zhifeng" w:date="2024-08-26T22:12:00Z">
              <w:r>
                <w:rPr>
                  <w:rFonts w:ascii="Arial" w:hAnsi="Arial" w:cs="Arial"/>
                  <w:color w:val="000000"/>
                  <w:sz w:val="18"/>
                  <w:szCs w:val="18"/>
                </w:rPr>
                <w:t>2496 MHz</w:t>
              </w:r>
            </w:ins>
          </w:p>
        </w:tc>
        <w:tc>
          <w:tcPr>
            <w:tcW w:w="295" w:type="dxa"/>
            <w:tcBorders>
              <w:top w:val="single" w:sz="4" w:space="0" w:color="auto"/>
              <w:left w:val="nil"/>
              <w:bottom w:val="single" w:sz="4" w:space="0" w:color="auto"/>
              <w:right w:val="nil"/>
            </w:tcBorders>
            <w:vAlign w:val="center"/>
          </w:tcPr>
          <w:p w14:paraId="50CCA30D" w14:textId="77777777" w:rsidR="0066511E" w:rsidRDefault="0066511E" w:rsidP="002D5D5E">
            <w:pPr>
              <w:keepNext/>
              <w:keepLines/>
              <w:spacing w:after="0"/>
              <w:jc w:val="center"/>
              <w:rPr>
                <w:ins w:id="6418" w:author="ZTE-Ma Zhifeng" w:date="2024-08-26T22:12:00Z"/>
                <w:sz w:val="18"/>
                <w:lang w:eastAsia="ja-JP"/>
              </w:rPr>
            </w:pPr>
            <w:ins w:id="6419" w:author="ZTE-Ma Zhifeng" w:date="2024-08-26T22:12:00Z">
              <w:r>
                <w:rPr>
                  <w:rFonts w:ascii="Arial" w:hAnsi="Arial" w:cs="Arial"/>
                  <w:color w:val="000000"/>
                  <w:sz w:val="18"/>
                  <w:szCs w:val="18"/>
                </w:rPr>
                <w:t>–</w:t>
              </w:r>
            </w:ins>
          </w:p>
        </w:tc>
        <w:tc>
          <w:tcPr>
            <w:tcW w:w="1593" w:type="dxa"/>
            <w:tcBorders>
              <w:top w:val="single" w:sz="4" w:space="0" w:color="auto"/>
              <w:left w:val="nil"/>
              <w:bottom w:val="single" w:sz="4" w:space="0" w:color="auto"/>
              <w:right w:val="single" w:sz="4" w:space="0" w:color="auto"/>
            </w:tcBorders>
            <w:vAlign w:val="center"/>
          </w:tcPr>
          <w:p w14:paraId="55980163" w14:textId="77777777" w:rsidR="0066511E" w:rsidRDefault="0066511E" w:rsidP="002D5D5E">
            <w:pPr>
              <w:keepNext/>
              <w:keepLines/>
              <w:spacing w:after="0"/>
              <w:jc w:val="center"/>
              <w:rPr>
                <w:ins w:id="6420" w:author="ZTE-Ma Zhifeng" w:date="2024-08-26T22:12:00Z"/>
                <w:sz w:val="18"/>
                <w:lang w:eastAsia="ja-JP"/>
              </w:rPr>
            </w:pPr>
            <w:ins w:id="6421" w:author="ZTE-Ma Zhifeng" w:date="2024-08-26T22:12:00Z">
              <w:r>
                <w:rPr>
                  <w:rFonts w:ascii="Arial" w:hAnsi="Arial" w:cs="Arial"/>
                  <w:color w:val="000000"/>
                  <w:sz w:val="18"/>
                  <w:szCs w:val="18"/>
                </w:rPr>
                <w:t>2690 MHz</w:t>
              </w:r>
            </w:ins>
          </w:p>
        </w:tc>
        <w:tc>
          <w:tcPr>
            <w:tcW w:w="1231" w:type="dxa"/>
            <w:tcBorders>
              <w:top w:val="single" w:sz="4" w:space="0" w:color="auto"/>
              <w:left w:val="single" w:sz="4" w:space="0" w:color="auto"/>
              <w:bottom w:val="single" w:sz="4" w:space="0" w:color="auto"/>
              <w:right w:val="nil"/>
            </w:tcBorders>
            <w:vAlign w:val="center"/>
          </w:tcPr>
          <w:p w14:paraId="437A20BC" w14:textId="77777777" w:rsidR="0066511E" w:rsidRDefault="0066511E" w:rsidP="002D5D5E">
            <w:pPr>
              <w:keepNext/>
              <w:keepLines/>
              <w:spacing w:after="0"/>
              <w:jc w:val="center"/>
              <w:rPr>
                <w:ins w:id="6422" w:author="ZTE-Ma Zhifeng" w:date="2024-08-26T22:12:00Z"/>
                <w:sz w:val="18"/>
                <w:lang w:eastAsia="ja-JP"/>
              </w:rPr>
            </w:pPr>
            <w:ins w:id="6423" w:author="ZTE-Ma Zhifeng" w:date="2024-08-26T22:12:00Z">
              <w:r>
                <w:rPr>
                  <w:rFonts w:ascii="Arial" w:hAnsi="Arial" w:cs="Arial"/>
                  <w:color w:val="000000"/>
                  <w:sz w:val="18"/>
                  <w:szCs w:val="18"/>
                </w:rPr>
                <w:t>2496 MHz</w:t>
              </w:r>
            </w:ins>
          </w:p>
        </w:tc>
        <w:tc>
          <w:tcPr>
            <w:tcW w:w="355" w:type="dxa"/>
            <w:tcBorders>
              <w:top w:val="single" w:sz="4" w:space="0" w:color="auto"/>
              <w:left w:val="nil"/>
              <w:bottom w:val="single" w:sz="4" w:space="0" w:color="auto"/>
              <w:right w:val="nil"/>
            </w:tcBorders>
            <w:vAlign w:val="center"/>
          </w:tcPr>
          <w:p w14:paraId="3F46AA1C" w14:textId="77777777" w:rsidR="0066511E" w:rsidRDefault="0066511E" w:rsidP="002D5D5E">
            <w:pPr>
              <w:keepNext/>
              <w:keepLines/>
              <w:spacing w:after="0"/>
              <w:jc w:val="center"/>
              <w:rPr>
                <w:ins w:id="6424" w:author="ZTE-Ma Zhifeng" w:date="2024-08-26T22:12:00Z"/>
                <w:sz w:val="18"/>
                <w:lang w:eastAsia="ja-JP"/>
              </w:rPr>
            </w:pPr>
            <w:ins w:id="6425" w:author="ZTE-Ma Zhifeng" w:date="2024-08-26T22:12:00Z">
              <w:r>
                <w:rPr>
                  <w:rFonts w:ascii="Arial" w:hAnsi="Arial" w:cs="Arial"/>
                  <w:color w:val="000000"/>
                  <w:sz w:val="18"/>
                  <w:szCs w:val="18"/>
                </w:rPr>
                <w:t>–</w:t>
              </w:r>
            </w:ins>
          </w:p>
        </w:tc>
        <w:tc>
          <w:tcPr>
            <w:tcW w:w="1530" w:type="dxa"/>
            <w:tcBorders>
              <w:top w:val="single" w:sz="4" w:space="0" w:color="auto"/>
              <w:left w:val="nil"/>
              <w:bottom w:val="single" w:sz="4" w:space="0" w:color="auto"/>
              <w:right w:val="single" w:sz="4" w:space="0" w:color="auto"/>
            </w:tcBorders>
            <w:vAlign w:val="center"/>
          </w:tcPr>
          <w:p w14:paraId="14F8B789" w14:textId="77777777" w:rsidR="0066511E" w:rsidRDefault="0066511E" w:rsidP="002D5D5E">
            <w:pPr>
              <w:keepNext/>
              <w:keepLines/>
              <w:spacing w:after="0"/>
              <w:jc w:val="center"/>
              <w:rPr>
                <w:ins w:id="6426" w:author="ZTE-Ma Zhifeng" w:date="2024-08-26T22:12:00Z"/>
                <w:sz w:val="18"/>
                <w:lang w:eastAsia="ja-JP"/>
              </w:rPr>
            </w:pPr>
            <w:ins w:id="6427" w:author="ZTE-Ma Zhifeng" w:date="2024-08-26T22:12:00Z">
              <w:r>
                <w:rPr>
                  <w:rFonts w:ascii="Arial" w:hAnsi="Arial" w:cs="Arial"/>
                  <w:color w:val="000000"/>
                  <w:sz w:val="18"/>
                  <w:szCs w:val="18"/>
                </w:rPr>
                <w:t>2690 MHz</w:t>
              </w:r>
            </w:ins>
          </w:p>
        </w:tc>
        <w:tc>
          <w:tcPr>
            <w:tcW w:w="1043" w:type="dxa"/>
            <w:tcBorders>
              <w:top w:val="single" w:sz="4" w:space="0" w:color="auto"/>
              <w:left w:val="single" w:sz="4" w:space="0" w:color="auto"/>
              <w:bottom w:val="single" w:sz="4" w:space="0" w:color="auto"/>
              <w:right w:val="single" w:sz="4" w:space="0" w:color="auto"/>
            </w:tcBorders>
            <w:vAlign w:val="center"/>
          </w:tcPr>
          <w:p w14:paraId="24A5C190" w14:textId="77777777" w:rsidR="0066511E" w:rsidRDefault="0066511E" w:rsidP="002D5D5E">
            <w:pPr>
              <w:keepNext/>
              <w:keepLines/>
              <w:spacing w:after="0"/>
              <w:jc w:val="center"/>
              <w:rPr>
                <w:ins w:id="6428" w:author="ZTE-Ma Zhifeng" w:date="2024-08-26T22:12:00Z"/>
                <w:sz w:val="18"/>
                <w:lang w:eastAsia="ja-JP"/>
              </w:rPr>
            </w:pPr>
            <w:ins w:id="6429" w:author="ZTE-Ma Zhifeng" w:date="2024-08-26T22:12:00Z">
              <w:r>
                <w:rPr>
                  <w:rFonts w:ascii="Arial" w:hAnsi="Arial" w:cs="Arial"/>
                  <w:color w:val="000000"/>
                  <w:sz w:val="18"/>
                  <w:szCs w:val="18"/>
                </w:rPr>
                <w:t>TDD</w:t>
              </w:r>
            </w:ins>
          </w:p>
        </w:tc>
      </w:tr>
      <w:bookmarkEnd w:id="6414"/>
      <w:tr w:rsidR="0066511E" w14:paraId="14EE0ED9" w14:textId="77777777" w:rsidTr="002D5D5E">
        <w:trPr>
          <w:trHeight w:val="287"/>
          <w:jc w:val="center"/>
          <w:ins w:id="6430" w:author="ZTE-Ma Zhifeng" w:date="2024-08-26T22:12:00Z"/>
        </w:trPr>
        <w:tc>
          <w:tcPr>
            <w:tcW w:w="1275" w:type="dxa"/>
            <w:tcBorders>
              <w:top w:val="single" w:sz="4" w:space="0" w:color="auto"/>
              <w:left w:val="single" w:sz="4" w:space="0" w:color="auto"/>
              <w:bottom w:val="single" w:sz="4" w:space="0" w:color="auto"/>
              <w:right w:val="single" w:sz="4" w:space="0" w:color="auto"/>
            </w:tcBorders>
            <w:vAlign w:val="center"/>
          </w:tcPr>
          <w:p w14:paraId="33069CD4" w14:textId="77777777" w:rsidR="0066511E" w:rsidRDefault="0066511E" w:rsidP="002D5D5E">
            <w:pPr>
              <w:keepNext/>
              <w:keepLines/>
              <w:spacing w:after="0"/>
              <w:jc w:val="center"/>
              <w:rPr>
                <w:ins w:id="6431" w:author="ZTE-Ma Zhifeng" w:date="2024-08-26T22:12:00Z"/>
                <w:rFonts w:ascii="Arial" w:hAnsi="Arial" w:cs="Arial"/>
                <w:sz w:val="18"/>
                <w:lang w:val="en-US" w:eastAsia="zh-CN"/>
              </w:rPr>
            </w:pPr>
            <w:ins w:id="6432" w:author="ZTE-Ma Zhifeng" w:date="2024-08-26T22:12:00Z">
              <w:r>
                <w:rPr>
                  <w:rFonts w:ascii="Arial" w:hAnsi="Arial" w:cs="Arial"/>
                  <w:color w:val="000000"/>
                  <w:sz w:val="18"/>
                  <w:szCs w:val="18"/>
                </w:rPr>
                <w:t>n78</w:t>
              </w:r>
            </w:ins>
          </w:p>
        </w:tc>
        <w:tc>
          <w:tcPr>
            <w:tcW w:w="1088" w:type="dxa"/>
            <w:tcBorders>
              <w:top w:val="single" w:sz="4" w:space="0" w:color="auto"/>
              <w:left w:val="single" w:sz="4" w:space="0" w:color="auto"/>
              <w:bottom w:val="single" w:sz="4" w:space="0" w:color="auto"/>
              <w:right w:val="nil"/>
            </w:tcBorders>
            <w:vAlign w:val="center"/>
          </w:tcPr>
          <w:p w14:paraId="1FBB5173" w14:textId="77777777" w:rsidR="0066511E" w:rsidRDefault="0066511E" w:rsidP="002D5D5E">
            <w:pPr>
              <w:keepNext/>
              <w:keepLines/>
              <w:spacing w:after="0"/>
              <w:jc w:val="center"/>
              <w:rPr>
                <w:ins w:id="6433" w:author="ZTE-Ma Zhifeng" w:date="2024-08-26T22:12:00Z"/>
                <w:sz w:val="18"/>
                <w:lang w:eastAsia="ja-JP"/>
              </w:rPr>
            </w:pPr>
            <w:ins w:id="6434" w:author="ZTE-Ma Zhifeng" w:date="2024-08-26T22:12:00Z">
              <w:r>
                <w:rPr>
                  <w:rFonts w:ascii="Arial" w:hAnsi="Arial" w:cs="Arial"/>
                  <w:color w:val="000000"/>
                  <w:sz w:val="18"/>
                  <w:szCs w:val="18"/>
                </w:rPr>
                <w:t>3300 MHz</w:t>
              </w:r>
            </w:ins>
          </w:p>
        </w:tc>
        <w:tc>
          <w:tcPr>
            <w:tcW w:w="295" w:type="dxa"/>
            <w:tcBorders>
              <w:top w:val="single" w:sz="4" w:space="0" w:color="auto"/>
              <w:left w:val="nil"/>
              <w:bottom w:val="single" w:sz="4" w:space="0" w:color="auto"/>
              <w:right w:val="nil"/>
            </w:tcBorders>
            <w:vAlign w:val="center"/>
          </w:tcPr>
          <w:p w14:paraId="703079D9" w14:textId="77777777" w:rsidR="0066511E" w:rsidRDefault="0066511E" w:rsidP="002D5D5E">
            <w:pPr>
              <w:keepNext/>
              <w:keepLines/>
              <w:spacing w:after="0"/>
              <w:jc w:val="center"/>
              <w:rPr>
                <w:ins w:id="6435" w:author="ZTE-Ma Zhifeng" w:date="2024-08-26T22:12:00Z"/>
                <w:sz w:val="18"/>
                <w:lang w:val="en-US" w:eastAsia="zh-CN"/>
              </w:rPr>
            </w:pPr>
            <w:ins w:id="6436" w:author="ZTE-Ma Zhifeng" w:date="2024-08-26T22:12:00Z">
              <w:r>
                <w:rPr>
                  <w:rFonts w:ascii="Arial" w:hAnsi="Arial" w:cs="Arial"/>
                  <w:color w:val="000000"/>
                  <w:sz w:val="18"/>
                  <w:szCs w:val="18"/>
                </w:rPr>
                <w:t>–</w:t>
              </w:r>
            </w:ins>
          </w:p>
        </w:tc>
        <w:tc>
          <w:tcPr>
            <w:tcW w:w="1593" w:type="dxa"/>
            <w:tcBorders>
              <w:top w:val="single" w:sz="4" w:space="0" w:color="auto"/>
              <w:left w:val="nil"/>
              <w:bottom w:val="single" w:sz="4" w:space="0" w:color="auto"/>
              <w:right w:val="single" w:sz="4" w:space="0" w:color="auto"/>
            </w:tcBorders>
            <w:vAlign w:val="center"/>
          </w:tcPr>
          <w:p w14:paraId="0EBF6834" w14:textId="77777777" w:rsidR="0066511E" w:rsidRDefault="0066511E" w:rsidP="002D5D5E">
            <w:pPr>
              <w:keepNext/>
              <w:keepLines/>
              <w:spacing w:after="0"/>
              <w:jc w:val="center"/>
              <w:rPr>
                <w:ins w:id="6437" w:author="ZTE-Ma Zhifeng" w:date="2024-08-26T22:12:00Z"/>
                <w:sz w:val="18"/>
                <w:lang w:eastAsia="ja-JP"/>
              </w:rPr>
            </w:pPr>
            <w:ins w:id="6438" w:author="ZTE-Ma Zhifeng" w:date="2024-08-26T22:12:00Z">
              <w:r>
                <w:rPr>
                  <w:rFonts w:ascii="Arial" w:hAnsi="Arial" w:cs="Arial"/>
                  <w:color w:val="000000"/>
                  <w:sz w:val="18"/>
                  <w:szCs w:val="18"/>
                </w:rPr>
                <w:t>3800 MHz</w:t>
              </w:r>
            </w:ins>
          </w:p>
        </w:tc>
        <w:tc>
          <w:tcPr>
            <w:tcW w:w="1231" w:type="dxa"/>
            <w:tcBorders>
              <w:top w:val="single" w:sz="4" w:space="0" w:color="auto"/>
              <w:left w:val="single" w:sz="4" w:space="0" w:color="auto"/>
              <w:bottom w:val="single" w:sz="4" w:space="0" w:color="auto"/>
              <w:right w:val="nil"/>
            </w:tcBorders>
            <w:vAlign w:val="center"/>
          </w:tcPr>
          <w:p w14:paraId="600D5BCB" w14:textId="77777777" w:rsidR="0066511E" w:rsidRDefault="0066511E" w:rsidP="002D5D5E">
            <w:pPr>
              <w:keepNext/>
              <w:keepLines/>
              <w:spacing w:after="0"/>
              <w:jc w:val="center"/>
              <w:rPr>
                <w:ins w:id="6439" w:author="ZTE-Ma Zhifeng" w:date="2024-08-26T22:12:00Z"/>
                <w:sz w:val="18"/>
                <w:lang w:eastAsia="ja-JP"/>
              </w:rPr>
            </w:pPr>
            <w:ins w:id="6440" w:author="ZTE-Ma Zhifeng" w:date="2024-08-26T22:12:00Z">
              <w:r>
                <w:rPr>
                  <w:rFonts w:ascii="Arial" w:hAnsi="Arial" w:cs="Arial"/>
                  <w:color w:val="000000"/>
                  <w:sz w:val="18"/>
                  <w:szCs w:val="18"/>
                </w:rPr>
                <w:t>3300 MHz</w:t>
              </w:r>
            </w:ins>
          </w:p>
        </w:tc>
        <w:tc>
          <w:tcPr>
            <w:tcW w:w="355" w:type="dxa"/>
            <w:tcBorders>
              <w:top w:val="single" w:sz="4" w:space="0" w:color="auto"/>
              <w:left w:val="nil"/>
              <w:bottom w:val="single" w:sz="4" w:space="0" w:color="auto"/>
              <w:right w:val="nil"/>
            </w:tcBorders>
            <w:vAlign w:val="center"/>
          </w:tcPr>
          <w:p w14:paraId="7B8770D4" w14:textId="77777777" w:rsidR="0066511E" w:rsidRDefault="0066511E" w:rsidP="002D5D5E">
            <w:pPr>
              <w:keepNext/>
              <w:keepLines/>
              <w:spacing w:after="0"/>
              <w:jc w:val="center"/>
              <w:rPr>
                <w:ins w:id="6441" w:author="ZTE-Ma Zhifeng" w:date="2024-08-26T22:12:00Z"/>
                <w:sz w:val="18"/>
                <w:lang w:eastAsia="ja-JP"/>
              </w:rPr>
            </w:pPr>
            <w:ins w:id="6442" w:author="ZTE-Ma Zhifeng" w:date="2024-08-26T22:12:00Z">
              <w:r>
                <w:rPr>
                  <w:rFonts w:ascii="Arial" w:hAnsi="Arial" w:cs="Arial"/>
                  <w:color w:val="000000"/>
                  <w:sz w:val="18"/>
                  <w:szCs w:val="18"/>
                </w:rPr>
                <w:t>–</w:t>
              </w:r>
            </w:ins>
          </w:p>
        </w:tc>
        <w:tc>
          <w:tcPr>
            <w:tcW w:w="1530" w:type="dxa"/>
            <w:tcBorders>
              <w:top w:val="single" w:sz="4" w:space="0" w:color="auto"/>
              <w:left w:val="nil"/>
              <w:bottom w:val="single" w:sz="4" w:space="0" w:color="auto"/>
              <w:right w:val="single" w:sz="4" w:space="0" w:color="auto"/>
            </w:tcBorders>
            <w:vAlign w:val="center"/>
          </w:tcPr>
          <w:p w14:paraId="16007F69" w14:textId="77777777" w:rsidR="0066511E" w:rsidRDefault="0066511E" w:rsidP="002D5D5E">
            <w:pPr>
              <w:keepNext/>
              <w:keepLines/>
              <w:spacing w:after="0"/>
              <w:jc w:val="center"/>
              <w:rPr>
                <w:ins w:id="6443" w:author="ZTE-Ma Zhifeng" w:date="2024-08-26T22:12:00Z"/>
                <w:sz w:val="18"/>
                <w:lang w:eastAsia="ja-JP"/>
              </w:rPr>
            </w:pPr>
            <w:ins w:id="6444" w:author="ZTE-Ma Zhifeng" w:date="2024-08-26T22:12:00Z">
              <w:r>
                <w:rPr>
                  <w:rFonts w:ascii="Arial" w:hAnsi="Arial" w:cs="Arial"/>
                  <w:color w:val="000000"/>
                  <w:sz w:val="18"/>
                  <w:szCs w:val="18"/>
                </w:rPr>
                <w:t>3800 MHz</w:t>
              </w:r>
            </w:ins>
          </w:p>
        </w:tc>
        <w:tc>
          <w:tcPr>
            <w:tcW w:w="1043" w:type="dxa"/>
            <w:tcBorders>
              <w:top w:val="single" w:sz="4" w:space="0" w:color="auto"/>
              <w:left w:val="single" w:sz="4" w:space="0" w:color="auto"/>
              <w:bottom w:val="single" w:sz="4" w:space="0" w:color="auto"/>
              <w:right w:val="single" w:sz="4" w:space="0" w:color="auto"/>
            </w:tcBorders>
            <w:vAlign w:val="center"/>
          </w:tcPr>
          <w:p w14:paraId="2C24A581" w14:textId="77777777" w:rsidR="0066511E" w:rsidRDefault="0066511E" w:rsidP="002D5D5E">
            <w:pPr>
              <w:keepNext/>
              <w:keepLines/>
              <w:spacing w:after="0"/>
              <w:jc w:val="center"/>
              <w:rPr>
                <w:ins w:id="6445" w:author="ZTE-Ma Zhifeng" w:date="2024-08-26T22:12:00Z"/>
                <w:sz w:val="18"/>
                <w:lang w:eastAsia="ja-JP"/>
              </w:rPr>
            </w:pPr>
            <w:ins w:id="6446" w:author="ZTE-Ma Zhifeng" w:date="2024-08-26T22:12:00Z">
              <w:r>
                <w:rPr>
                  <w:rFonts w:ascii="Arial" w:hAnsi="Arial" w:cs="Arial"/>
                  <w:color w:val="000000"/>
                  <w:sz w:val="18"/>
                  <w:szCs w:val="18"/>
                </w:rPr>
                <w:t>TDD</w:t>
              </w:r>
            </w:ins>
          </w:p>
        </w:tc>
      </w:tr>
    </w:tbl>
    <w:p w14:paraId="0BBC4B2A" w14:textId="77777777" w:rsidR="0066511E" w:rsidRDefault="0066511E" w:rsidP="0066511E">
      <w:pPr>
        <w:rPr>
          <w:ins w:id="6447" w:author="ZTE-Ma Zhifeng" w:date="2024-08-26T22:12:00Z"/>
          <w:lang w:eastAsia="zh-CN"/>
        </w:rPr>
      </w:pPr>
      <w:ins w:id="6448" w:author="ZTE-Ma Zhifeng" w:date="2024-08-26T22:12:00Z">
        <w:r w:rsidRPr="002A3A4E">
          <w:rPr>
            <w:u w:val="single"/>
            <w:lang w:eastAsia="zh-CN"/>
          </w:rPr>
          <w:t>This combination support</w:t>
        </w:r>
        <w:r>
          <w:rPr>
            <w:u w:val="single"/>
            <w:lang w:eastAsia="zh-CN"/>
          </w:rPr>
          <w:t>s</w:t>
        </w:r>
        <w:r w:rsidRPr="002A3A4E">
          <w:rPr>
            <w:u w:val="single"/>
            <w:lang w:eastAsia="zh-CN"/>
          </w:rPr>
          <w:t xml:space="preserve"> inter-band carrier aggregation with mandatory simultaneous Rx/Tx capability.</w:t>
        </w:r>
        <w:r w:rsidRPr="002A3A4E">
          <w:rPr>
            <w:lang w:eastAsia="zh-CN"/>
          </w:rPr>
          <w:t> </w:t>
        </w:r>
      </w:ins>
    </w:p>
    <w:p w14:paraId="519C43CD" w14:textId="159B1270" w:rsidR="0066511E" w:rsidRDefault="0066511E" w:rsidP="0066511E">
      <w:pPr>
        <w:pStyle w:val="41"/>
        <w:rPr>
          <w:ins w:id="6449" w:author="ZTE-Ma Zhifeng" w:date="2024-08-26T22:12:00Z"/>
        </w:rPr>
      </w:pPr>
      <w:bookmarkStart w:id="6450" w:name="_Toc168053451"/>
      <w:bookmarkStart w:id="6451" w:name="_Toc175687578"/>
      <w:ins w:id="6452" w:author="ZTE-Ma Zhifeng" w:date="2024-08-26T22:12:00Z">
        <w:r>
          <w:lastRenderedPageBreak/>
          <w:t>5.</w:t>
        </w:r>
      </w:ins>
      <w:ins w:id="6453" w:author="ZTE-Ma Zhifeng" w:date="2024-08-26T22:16:00Z">
        <w:r>
          <w:t>11</w:t>
        </w:r>
      </w:ins>
      <w:ins w:id="6454" w:author="ZTE-Ma Zhifeng" w:date="2024-08-26T22:12:00Z">
        <w:r>
          <w:t>.1.2</w:t>
        </w:r>
        <w:r>
          <w:tab/>
        </w:r>
        <w:r w:rsidRPr="0066511E">
          <w:rPr>
            <w:rPrChange w:id="6455" w:author="ZTE-Ma Zhifeng" w:date="2024-08-26T22:13:00Z">
              <w:rPr>
                <w:rFonts w:cs="Arial"/>
                <w:lang w:eastAsia="zh-CN"/>
              </w:rPr>
            </w:rPrChange>
          </w:rPr>
          <w:t>Channel bandwidths per operating band for CA</w:t>
        </w:r>
        <w:bookmarkEnd w:id="6450"/>
        <w:bookmarkEnd w:id="6451"/>
      </w:ins>
    </w:p>
    <w:p w14:paraId="72E1FC7E" w14:textId="3C4F2B38" w:rsidR="0066511E" w:rsidRPr="0066511E" w:rsidRDefault="0066511E" w:rsidP="0066511E">
      <w:pPr>
        <w:pStyle w:val="TH"/>
        <w:rPr>
          <w:ins w:id="6456" w:author="ZTE-Ma Zhifeng" w:date="2024-08-26T22:12:00Z"/>
          <w:rFonts w:cs="Arial"/>
          <w:rPrChange w:id="6457" w:author="ZTE-Ma Zhifeng" w:date="2024-08-26T22:15:00Z">
            <w:rPr>
              <w:ins w:id="6458" w:author="ZTE-Ma Zhifeng" w:date="2024-08-26T22:12:00Z"/>
              <w:rFonts w:cs="Arial"/>
              <w:lang w:val="en-US" w:eastAsia="zh-CN"/>
            </w:rPr>
          </w:rPrChange>
        </w:rPr>
      </w:pPr>
      <w:ins w:id="6459" w:author="ZTE-Ma Zhifeng" w:date="2024-08-26T22:12:00Z">
        <w:r>
          <w:rPr>
            <w:rFonts w:cs="Arial"/>
          </w:rPr>
          <w:t xml:space="preserve">Table </w:t>
        </w:r>
        <w:r w:rsidRPr="0066511E">
          <w:rPr>
            <w:rFonts w:cs="Arial"/>
            <w:rPrChange w:id="6460" w:author="ZTE-Ma Zhifeng" w:date="2024-08-26T22:15:00Z">
              <w:rPr>
                <w:rFonts w:cs="Arial"/>
                <w:lang w:val="en-US" w:eastAsia="zh-CN"/>
              </w:rPr>
            </w:rPrChange>
          </w:rPr>
          <w:t>5.</w:t>
        </w:r>
      </w:ins>
      <w:ins w:id="6461" w:author="ZTE-Ma Zhifeng" w:date="2024-08-26T22:16:00Z">
        <w:r>
          <w:rPr>
            <w:rFonts w:cs="Arial"/>
          </w:rPr>
          <w:t>11</w:t>
        </w:r>
      </w:ins>
      <w:ins w:id="6462" w:author="ZTE-Ma Zhifeng" w:date="2024-08-26T22:12:00Z">
        <w:r w:rsidRPr="0066511E">
          <w:rPr>
            <w:rFonts w:cs="Arial"/>
            <w:rPrChange w:id="6463" w:author="ZTE-Ma Zhifeng" w:date="2024-08-26T22:15:00Z">
              <w:rPr>
                <w:rFonts w:cs="Arial"/>
                <w:lang w:val="en-US" w:eastAsia="zh-CN"/>
              </w:rPr>
            </w:rPrChange>
          </w:rPr>
          <w:t>.1</w:t>
        </w:r>
        <w:r>
          <w:rPr>
            <w:rFonts w:cs="Arial"/>
          </w:rPr>
          <w:t xml:space="preserve">.2-1: Supported bandwidths per </w:t>
        </w:r>
        <w:r w:rsidRPr="0066511E">
          <w:rPr>
            <w:rFonts w:cs="Arial"/>
            <w:rPrChange w:id="6464" w:author="ZTE-Ma Zhifeng" w:date="2024-08-26T22:15:00Z">
              <w:rPr>
                <w:rFonts w:cs="Arial"/>
                <w:lang w:val="en-US" w:eastAsia="zh-CN"/>
              </w:rPr>
            </w:rPrChange>
          </w:rPr>
          <w:t>CA</w:t>
        </w:r>
        <w:r>
          <w:rPr>
            <w:rFonts w:cs="Arial"/>
          </w:rPr>
          <w:t xml:space="preserve"> band combination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66511E" w14:paraId="0A088736" w14:textId="77777777" w:rsidTr="002D5D5E">
        <w:trPr>
          <w:trHeight w:val="187"/>
          <w:ins w:id="6465" w:author="ZTE-Ma Zhifeng" w:date="2024-08-26T22:12:00Z"/>
        </w:trPr>
        <w:tc>
          <w:tcPr>
            <w:tcW w:w="1983" w:type="dxa"/>
            <w:tcBorders>
              <w:left w:val="single" w:sz="4" w:space="0" w:color="auto"/>
              <w:bottom w:val="single" w:sz="4" w:space="0" w:color="auto"/>
              <w:right w:val="single" w:sz="4" w:space="0" w:color="auto"/>
            </w:tcBorders>
            <w:shd w:val="clear" w:color="auto" w:fill="auto"/>
            <w:vAlign w:val="center"/>
          </w:tcPr>
          <w:p w14:paraId="62A052A0" w14:textId="77777777" w:rsidR="0066511E" w:rsidRDefault="0066511E" w:rsidP="002D5D5E">
            <w:pPr>
              <w:pStyle w:val="TAH"/>
              <w:rPr>
                <w:ins w:id="6466" w:author="ZTE-Ma Zhifeng" w:date="2024-08-26T22:12:00Z"/>
                <w:szCs w:val="18"/>
                <w:lang w:eastAsia="zh-CN"/>
              </w:rPr>
            </w:pPr>
            <w:ins w:id="6467" w:author="ZTE-Ma Zhifeng" w:date="2024-08-26T22:12:00Z">
              <w:r>
                <w:t>NR CA configuration</w:t>
              </w:r>
            </w:ins>
          </w:p>
        </w:tc>
        <w:tc>
          <w:tcPr>
            <w:tcW w:w="1690" w:type="dxa"/>
            <w:tcBorders>
              <w:left w:val="single" w:sz="4" w:space="0" w:color="auto"/>
              <w:bottom w:val="single" w:sz="4" w:space="0" w:color="auto"/>
              <w:right w:val="single" w:sz="4" w:space="0" w:color="auto"/>
            </w:tcBorders>
            <w:shd w:val="clear" w:color="auto" w:fill="auto"/>
            <w:vAlign w:val="center"/>
          </w:tcPr>
          <w:p w14:paraId="3B8EB0D9" w14:textId="77777777" w:rsidR="0066511E" w:rsidRDefault="0066511E" w:rsidP="002D5D5E">
            <w:pPr>
              <w:pStyle w:val="TAH"/>
              <w:rPr>
                <w:ins w:id="6468" w:author="ZTE-Ma Zhifeng" w:date="2024-08-26T22:12:00Z"/>
                <w:szCs w:val="18"/>
                <w:lang w:eastAsia="zh-CN"/>
              </w:rPr>
            </w:pPr>
            <w:ins w:id="6469" w:author="ZTE-Ma Zhifeng" w:date="2024-08-26T22:12:00Z">
              <w:r>
                <w:t>Uplink CA configuration</w:t>
              </w:r>
              <w:r>
                <w:rPr>
                  <w:rFonts w:hint="eastAsia"/>
                  <w:lang w:eastAsia="zh-CN"/>
                </w:rPr>
                <w:t xml:space="preserve"> </w:t>
              </w:r>
              <w:r>
                <w:t>or single uplink carrier</w:t>
              </w:r>
            </w:ins>
          </w:p>
        </w:tc>
        <w:tc>
          <w:tcPr>
            <w:tcW w:w="730" w:type="dxa"/>
            <w:tcBorders>
              <w:left w:val="single" w:sz="4" w:space="0" w:color="auto"/>
              <w:right w:val="single" w:sz="4" w:space="0" w:color="auto"/>
            </w:tcBorders>
            <w:vAlign w:val="center"/>
          </w:tcPr>
          <w:p w14:paraId="6C233DCF" w14:textId="77777777" w:rsidR="0066511E" w:rsidRDefault="0066511E" w:rsidP="002D5D5E">
            <w:pPr>
              <w:pStyle w:val="TAH"/>
              <w:rPr>
                <w:ins w:id="6470" w:author="ZTE-Ma Zhifeng" w:date="2024-08-26T22:12:00Z"/>
                <w:szCs w:val="18"/>
                <w:lang w:val="en-US" w:eastAsia="zh-CN"/>
              </w:rPr>
            </w:pPr>
            <w:ins w:id="6471" w:author="ZTE-Ma Zhifeng" w:date="2024-08-26T22:12: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1F072B42" w14:textId="77777777" w:rsidR="0066511E" w:rsidRDefault="0066511E" w:rsidP="002D5D5E">
            <w:pPr>
              <w:pStyle w:val="TAH"/>
              <w:rPr>
                <w:ins w:id="6472" w:author="ZTE-Ma Zhifeng" w:date="2024-08-26T22:12:00Z"/>
                <w:rFonts w:cs="Arial"/>
                <w:szCs w:val="18"/>
                <w:lang w:val="en-US" w:eastAsia="zh-CN" w:bidi="ar"/>
              </w:rPr>
            </w:pPr>
            <w:ins w:id="6473" w:author="ZTE-Ma Zhifeng" w:date="2024-08-26T22:12:00Z">
              <w:r>
                <w:rPr>
                  <w:rFonts w:hint="eastAsia"/>
                  <w:lang w:eastAsia="zh-CN"/>
                </w:rPr>
                <w:t>C</w:t>
              </w:r>
              <w:r>
                <w:rPr>
                  <w:lang w:eastAsia="zh-CN"/>
                </w:rPr>
                <w:t xml:space="preserve">hannel bandwidth </w:t>
              </w:r>
              <w:r>
                <w:rPr>
                  <w:rFonts w:hint="eastAsia"/>
                  <w:lang w:eastAsia="zh-CN"/>
                </w:rPr>
                <w:t>(</w:t>
              </w:r>
              <w:r>
                <w:rPr>
                  <w:lang w:eastAsia="zh-CN"/>
                </w:rPr>
                <w:t>MHz)</w:t>
              </w:r>
            </w:ins>
          </w:p>
        </w:tc>
        <w:tc>
          <w:tcPr>
            <w:tcW w:w="1360" w:type="dxa"/>
            <w:tcBorders>
              <w:left w:val="single" w:sz="4" w:space="0" w:color="auto"/>
              <w:bottom w:val="nil"/>
              <w:right w:val="single" w:sz="4" w:space="0" w:color="auto"/>
            </w:tcBorders>
            <w:shd w:val="clear" w:color="auto" w:fill="auto"/>
            <w:vAlign w:val="center"/>
          </w:tcPr>
          <w:p w14:paraId="71133C98" w14:textId="77777777" w:rsidR="0066511E" w:rsidRDefault="0066511E" w:rsidP="002D5D5E">
            <w:pPr>
              <w:pStyle w:val="TAH"/>
              <w:rPr>
                <w:ins w:id="6474" w:author="ZTE-Ma Zhifeng" w:date="2024-08-26T22:12:00Z"/>
                <w:szCs w:val="18"/>
                <w:lang w:val="en-US" w:eastAsia="zh-CN"/>
              </w:rPr>
            </w:pPr>
            <w:ins w:id="6475" w:author="ZTE-Ma Zhifeng" w:date="2024-08-26T22:12:00Z">
              <w:r>
                <w:t>Bandwidth combination set</w:t>
              </w:r>
            </w:ins>
          </w:p>
        </w:tc>
      </w:tr>
      <w:tr w:rsidR="0066511E" w14:paraId="0033EBB8" w14:textId="77777777" w:rsidTr="002D5D5E">
        <w:trPr>
          <w:trHeight w:val="187"/>
          <w:ins w:id="6476" w:author="ZTE-Ma Zhifeng" w:date="2024-08-26T22:12:00Z"/>
        </w:trPr>
        <w:tc>
          <w:tcPr>
            <w:tcW w:w="1983" w:type="dxa"/>
            <w:tcBorders>
              <w:top w:val="single" w:sz="4" w:space="0" w:color="auto"/>
              <w:left w:val="single" w:sz="4" w:space="0" w:color="auto"/>
              <w:bottom w:val="nil"/>
              <w:right w:val="single" w:sz="4" w:space="0" w:color="auto"/>
            </w:tcBorders>
            <w:shd w:val="clear" w:color="auto" w:fill="auto"/>
          </w:tcPr>
          <w:p w14:paraId="0437DCFE" w14:textId="77777777" w:rsidR="0066511E" w:rsidRPr="00B00CBD" w:rsidRDefault="0066511E" w:rsidP="002D5D5E">
            <w:pPr>
              <w:pStyle w:val="TAC"/>
              <w:rPr>
                <w:ins w:id="6477" w:author="ZTE-Ma Zhifeng" w:date="2024-08-26T22:12:00Z"/>
                <w:rFonts w:eastAsia="宋体" w:cs="Arial"/>
                <w:szCs w:val="18"/>
                <w:lang w:val="en-US" w:eastAsia="zh-CN"/>
              </w:rPr>
            </w:pPr>
            <w:ins w:id="6478" w:author="ZTE-Ma Zhifeng" w:date="2024-08-26T22:12:00Z">
              <w:r w:rsidRPr="00B00CBD">
                <w:rPr>
                  <w:rFonts w:cs="Arial"/>
                  <w:szCs w:val="18"/>
                  <w:lang w:val="en-US" w:eastAsia="zh-CN"/>
                </w:rPr>
                <w:t>CA_n1A-n</w:t>
              </w:r>
              <w:r>
                <w:rPr>
                  <w:rFonts w:cs="Arial"/>
                  <w:szCs w:val="18"/>
                  <w:lang w:val="en-US" w:eastAsia="zh-CN"/>
                </w:rPr>
                <w:t>41</w:t>
              </w:r>
              <w:r w:rsidRPr="00B00CBD">
                <w:rPr>
                  <w:rFonts w:cs="Arial"/>
                  <w:szCs w:val="18"/>
                  <w:lang w:val="en-US" w:eastAsia="zh-CN"/>
                </w:rPr>
                <w:t>A-n78</w:t>
              </w:r>
              <w:r>
                <w:rPr>
                  <w:rFonts w:cs="Arial"/>
                  <w:szCs w:val="18"/>
                  <w:lang w:val="en-US" w:eastAsia="zh-CN"/>
                </w:rPr>
                <w:t>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6E259C7D" w14:textId="77777777" w:rsidR="0066511E" w:rsidRPr="00B00CBD" w:rsidRDefault="0066511E" w:rsidP="002D5D5E">
            <w:pPr>
              <w:pStyle w:val="TAC"/>
              <w:rPr>
                <w:ins w:id="6479" w:author="ZTE-Ma Zhifeng" w:date="2024-08-26T22:12:00Z"/>
                <w:rFonts w:cs="Arial"/>
                <w:szCs w:val="18"/>
                <w:lang w:val="es-US" w:eastAsia="zh-CN"/>
              </w:rPr>
            </w:pPr>
            <w:ins w:id="6480" w:author="ZTE-Ma Zhifeng" w:date="2024-08-26T22:12:00Z">
              <w:r w:rsidRPr="00B00CBD">
                <w:rPr>
                  <w:rFonts w:cs="Arial"/>
                  <w:szCs w:val="18"/>
                  <w:lang w:val="es-US" w:eastAsia="zh-CN"/>
                </w:rPr>
                <w:t>CA_n1A-n</w:t>
              </w:r>
              <w:r>
                <w:rPr>
                  <w:rFonts w:cs="Arial"/>
                  <w:szCs w:val="18"/>
                  <w:lang w:val="es-US" w:eastAsia="zh-CN"/>
                </w:rPr>
                <w:t>41</w:t>
              </w:r>
              <w:r w:rsidRPr="00B00CBD">
                <w:rPr>
                  <w:rFonts w:cs="Arial"/>
                  <w:szCs w:val="18"/>
                  <w:lang w:val="es-US" w:eastAsia="zh-CN"/>
                </w:rPr>
                <w:t>A</w:t>
              </w:r>
            </w:ins>
          </w:p>
          <w:p w14:paraId="33F16BA9" w14:textId="77777777" w:rsidR="0066511E" w:rsidRPr="00B00CBD" w:rsidRDefault="0066511E" w:rsidP="002D5D5E">
            <w:pPr>
              <w:pStyle w:val="TAC"/>
              <w:rPr>
                <w:ins w:id="6481" w:author="ZTE-Ma Zhifeng" w:date="2024-08-26T22:12:00Z"/>
                <w:rFonts w:cs="Arial"/>
                <w:szCs w:val="18"/>
                <w:lang w:val="es-US" w:eastAsia="zh-CN"/>
              </w:rPr>
            </w:pPr>
            <w:ins w:id="6482" w:author="ZTE-Ma Zhifeng" w:date="2024-08-26T22:12:00Z">
              <w:r w:rsidRPr="00B00CBD">
                <w:rPr>
                  <w:rFonts w:cs="Arial"/>
                  <w:szCs w:val="18"/>
                  <w:lang w:val="es-US" w:eastAsia="zh-CN"/>
                </w:rPr>
                <w:t>CA_n1A-n78A</w:t>
              </w:r>
            </w:ins>
          </w:p>
          <w:p w14:paraId="4FBBFCCC" w14:textId="77777777" w:rsidR="0066511E" w:rsidRDefault="0066511E" w:rsidP="002D5D5E">
            <w:pPr>
              <w:pStyle w:val="TAC"/>
              <w:rPr>
                <w:ins w:id="6483" w:author="ZTE-Ma Zhifeng" w:date="2024-08-26T22:12:00Z"/>
                <w:rFonts w:cs="Arial"/>
                <w:szCs w:val="18"/>
                <w:lang w:val="en-US" w:eastAsia="zh-CN"/>
              </w:rPr>
            </w:pPr>
            <w:ins w:id="6484" w:author="ZTE-Ma Zhifeng" w:date="2024-08-26T22:12:00Z">
              <w:r w:rsidRPr="00B00CBD">
                <w:rPr>
                  <w:rFonts w:cs="Arial"/>
                  <w:szCs w:val="18"/>
                  <w:lang w:val="en-US" w:eastAsia="zh-CN"/>
                </w:rPr>
                <w:t>CA_n</w:t>
              </w:r>
              <w:r>
                <w:rPr>
                  <w:rFonts w:cs="Arial"/>
                  <w:szCs w:val="18"/>
                  <w:lang w:val="en-US" w:eastAsia="zh-CN"/>
                </w:rPr>
                <w:t>41</w:t>
              </w:r>
              <w:r w:rsidRPr="00B00CBD">
                <w:rPr>
                  <w:rFonts w:cs="Arial"/>
                  <w:szCs w:val="18"/>
                  <w:lang w:val="en-US" w:eastAsia="zh-CN"/>
                </w:rPr>
                <w:t>A-n78A</w:t>
              </w:r>
            </w:ins>
          </w:p>
          <w:p w14:paraId="79DE061B" w14:textId="77777777" w:rsidR="0066511E" w:rsidRPr="00B00CBD" w:rsidRDefault="0066511E" w:rsidP="002D5D5E">
            <w:pPr>
              <w:pStyle w:val="TAC"/>
              <w:rPr>
                <w:ins w:id="6485" w:author="ZTE-Ma Zhifeng" w:date="2024-08-26T22:12:00Z"/>
                <w:rFonts w:eastAsia="宋体" w:cs="Arial"/>
                <w:szCs w:val="18"/>
                <w:lang w:val="en-US" w:eastAsia="zh-CN"/>
              </w:rPr>
            </w:pPr>
          </w:p>
        </w:tc>
        <w:tc>
          <w:tcPr>
            <w:tcW w:w="730" w:type="dxa"/>
            <w:tcBorders>
              <w:left w:val="single" w:sz="4" w:space="0" w:color="auto"/>
              <w:right w:val="single" w:sz="4" w:space="0" w:color="auto"/>
            </w:tcBorders>
            <w:vAlign w:val="center"/>
          </w:tcPr>
          <w:p w14:paraId="559D3E81" w14:textId="77777777" w:rsidR="0066511E" w:rsidRPr="00B00CBD" w:rsidRDefault="0066511E" w:rsidP="002D5D5E">
            <w:pPr>
              <w:pStyle w:val="TAC"/>
              <w:rPr>
                <w:ins w:id="6486" w:author="ZTE-Ma Zhifeng" w:date="2024-08-26T22:12:00Z"/>
                <w:rFonts w:cs="Arial"/>
                <w:szCs w:val="18"/>
                <w:lang w:val="en-US" w:eastAsia="zh-CN"/>
              </w:rPr>
            </w:pPr>
            <w:ins w:id="6487" w:author="ZTE-Ma Zhifeng" w:date="2024-08-26T22:12:00Z">
              <w:r w:rsidRPr="00B00CBD">
                <w:rPr>
                  <w:rFonts w:cs="Arial"/>
                  <w:szCs w:val="18"/>
                  <w:lang w:val="en-US" w:eastAsia="zh-CN"/>
                </w:rPr>
                <w:t>n1</w:t>
              </w:r>
            </w:ins>
          </w:p>
        </w:tc>
        <w:tc>
          <w:tcPr>
            <w:tcW w:w="4081" w:type="dxa"/>
            <w:tcBorders>
              <w:top w:val="single" w:sz="4" w:space="0" w:color="auto"/>
              <w:left w:val="single" w:sz="4" w:space="0" w:color="auto"/>
              <w:bottom w:val="single" w:sz="4" w:space="0" w:color="auto"/>
              <w:right w:val="single" w:sz="4" w:space="0" w:color="auto"/>
            </w:tcBorders>
            <w:vAlign w:val="center"/>
          </w:tcPr>
          <w:p w14:paraId="0C73CF15" w14:textId="77777777" w:rsidR="0066511E" w:rsidRPr="00456C44" w:rsidRDefault="0066511E" w:rsidP="002D5D5E">
            <w:pPr>
              <w:keepNext/>
              <w:keepLines/>
              <w:spacing w:after="0"/>
              <w:jc w:val="center"/>
              <w:textAlignment w:val="bottom"/>
              <w:rPr>
                <w:ins w:id="6488" w:author="ZTE-Ma Zhifeng" w:date="2024-08-26T22:12:00Z"/>
                <w:rFonts w:ascii="Arial" w:hAnsi="Arial" w:cs="Arial"/>
                <w:sz w:val="18"/>
                <w:szCs w:val="18"/>
                <w:lang w:val="en-US" w:eastAsia="zh-CN"/>
              </w:rPr>
            </w:pPr>
            <w:ins w:id="6489" w:author="ZTE-Ma Zhifeng" w:date="2024-08-26T22:12:00Z">
              <w:r w:rsidRPr="00456C44">
                <w:rPr>
                  <w:rFonts w:ascii="Arial" w:hAnsi="Arial" w:cs="Arial"/>
                  <w:sz w:val="18"/>
                  <w:szCs w:val="18"/>
                </w:rPr>
                <w:t>5</w:t>
              </w:r>
              <w:r w:rsidRPr="00456C44">
                <w:rPr>
                  <w:rFonts w:ascii="Arial" w:hAnsi="Arial" w:cs="Arial"/>
                  <w:sz w:val="18"/>
                  <w:szCs w:val="18"/>
                  <w:lang w:eastAsia="zh-CN"/>
                </w:rPr>
                <w:t>,</w:t>
              </w:r>
              <w:r w:rsidRPr="00456C44">
                <w:rPr>
                  <w:rFonts w:ascii="Arial" w:hAnsi="Arial" w:cs="Arial"/>
                  <w:sz w:val="18"/>
                  <w:szCs w:val="18"/>
                </w:rPr>
                <w:t xml:space="preserve"> 10, 15, 20, 25, 30, 40, 50</w:t>
              </w:r>
            </w:ins>
          </w:p>
        </w:tc>
        <w:tc>
          <w:tcPr>
            <w:tcW w:w="1360" w:type="dxa"/>
            <w:tcBorders>
              <w:left w:val="single" w:sz="4" w:space="0" w:color="auto"/>
              <w:bottom w:val="nil"/>
              <w:right w:val="single" w:sz="4" w:space="0" w:color="auto"/>
            </w:tcBorders>
            <w:shd w:val="clear" w:color="auto" w:fill="auto"/>
            <w:vAlign w:val="center"/>
          </w:tcPr>
          <w:p w14:paraId="51DC018A" w14:textId="77777777" w:rsidR="0066511E" w:rsidRPr="00B00CBD" w:rsidRDefault="0066511E" w:rsidP="002D5D5E">
            <w:pPr>
              <w:pStyle w:val="TAC"/>
              <w:rPr>
                <w:ins w:id="6490" w:author="ZTE-Ma Zhifeng" w:date="2024-08-26T22:12:00Z"/>
                <w:rFonts w:cs="Arial"/>
                <w:szCs w:val="18"/>
                <w:lang w:val="en-US" w:eastAsia="zh-CN"/>
              </w:rPr>
            </w:pPr>
            <w:ins w:id="6491" w:author="ZTE-Ma Zhifeng" w:date="2024-08-26T22:12:00Z">
              <w:r w:rsidRPr="00B00CBD">
                <w:rPr>
                  <w:rFonts w:cs="Arial"/>
                  <w:szCs w:val="18"/>
                  <w:lang w:val="en-US" w:eastAsia="zh-CN"/>
                </w:rPr>
                <w:t>0</w:t>
              </w:r>
            </w:ins>
          </w:p>
        </w:tc>
      </w:tr>
      <w:tr w:rsidR="0066511E" w14:paraId="7AD64956" w14:textId="77777777" w:rsidTr="002D5D5E">
        <w:trPr>
          <w:trHeight w:val="187"/>
          <w:ins w:id="6492" w:author="ZTE-Ma Zhifeng" w:date="2024-08-26T22:12:00Z"/>
        </w:trPr>
        <w:tc>
          <w:tcPr>
            <w:tcW w:w="1983" w:type="dxa"/>
            <w:tcBorders>
              <w:top w:val="nil"/>
              <w:left w:val="single" w:sz="4" w:space="0" w:color="auto"/>
              <w:bottom w:val="nil"/>
              <w:right w:val="single" w:sz="4" w:space="0" w:color="auto"/>
            </w:tcBorders>
            <w:shd w:val="clear" w:color="auto" w:fill="auto"/>
          </w:tcPr>
          <w:p w14:paraId="62E6AA7D" w14:textId="77777777" w:rsidR="0066511E" w:rsidRPr="00B00CBD" w:rsidRDefault="0066511E" w:rsidP="002D5D5E">
            <w:pPr>
              <w:pStyle w:val="TAC"/>
              <w:rPr>
                <w:ins w:id="6493" w:author="ZTE-Ma Zhifeng" w:date="2024-08-26T22:12:00Z"/>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627638A" w14:textId="77777777" w:rsidR="0066511E" w:rsidRPr="00B00CBD" w:rsidRDefault="0066511E" w:rsidP="002D5D5E">
            <w:pPr>
              <w:pStyle w:val="TAC"/>
              <w:rPr>
                <w:ins w:id="6494" w:author="ZTE-Ma Zhifeng" w:date="2024-08-26T22:12:00Z"/>
                <w:rFonts w:cs="Arial"/>
                <w:szCs w:val="18"/>
                <w:lang w:val="en-US" w:eastAsia="zh-CN"/>
              </w:rPr>
            </w:pPr>
          </w:p>
        </w:tc>
        <w:tc>
          <w:tcPr>
            <w:tcW w:w="730" w:type="dxa"/>
            <w:tcBorders>
              <w:left w:val="single" w:sz="4" w:space="0" w:color="auto"/>
              <w:right w:val="single" w:sz="4" w:space="0" w:color="auto"/>
            </w:tcBorders>
            <w:vAlign w:val="center"/>
          </w:tcPr>
          <w:p w14:paraId="70227D19" w14:textId="77777777" w:rsidR="0066511E" w:rsidRPr="00B00CBD" w:rsidRDefault="0066511E" w:rsidP="002D5D5E">
            <w:pPr>
              <w:pStyle w:val="TAC"/>
              <w:rPr>
                <w:ins w:id="6495" w:author="ZTE-Ma Zhifeng" w:date="2024-08-26T22:12:00Z"/>
                <w:rFonts w:cs="Arial"/>
                <w:szCs w:val="18"/>
                <w:lang w:val="en-US" w:eastAsia="zh-CN"/>
              </w:rPr>
            </w:pPr>
            <w:ins w:id="6496" w:author="ZTE-Ma Zhifeng" w:date="2024-08-26T22:12:00Z">
              <w:r>
                <w:rPr>
                  <w:rFonts w:cs="Arial"/>
                  <w:szCs w:val="18"/>
                  <w:lang w:val="en-US" w:eastAsia="zh-CN"/>
                </w:rPr>
                <w:t>n41</w:t>
              </w:r>
            </w:ins>
          </w:p>
        </w:tc>
        <w:tc>
          <w:tcPr>
            <w:tcW w:w="4081" w:type="dxa"/>
            <w:tcBorders>
              <w:top w:val="single" w:sz="4" w:space="0" w:color="auto"/>
              <w:left w:val="single" w:sz="4" w:space="0" w:color="auto"/>
              <w:bottom w:val="single" w:sz="4" w:space="0" w:color="auto"/>
              <w:right w:val="single" w:sz="4" w:space="0" w:color="auto"/>
            </w:tcBorders>
            <w:vAlign w:val="center"/>
          </w:tcPr>
          <w:p w14:paraId="76260B5C" w14:textId="77777777" w:rsidR="0066511E" w:rsidRPr="00456C44" w:rsidRDefault="0066511E" w:rsidP="002D5D5E">
            <w:pPr>
              <w:keepNext/>
              <w:keepLines/>
              <w:spacing w:after="0"/>
              <w:jc w:val="center"/>
              <w:textAlignment w:val="bottom"/>
              <w:rPr>
                <w:ins w:id="6497" w:author="ZTE-Ma Zhifeng" w:date="2024-08-26T22:12:00Z"/>
                <w:rFonts w:ascii="Arial" w:hAnsi="Arial" w:cs="Arial"/>
                <w:sz w:val="18"/>
                <w:szCs w:val="18"/>
                <w:lang w:val="en-US" w:eastAsia="zh-CN"/>
              </w:rPr>
            </w:pPr>
            <w:ins w:id="6498" w:author="ZTE-Ma Zhifeng" w:date="2024-08-26T22:12:00Z">
              <w:r w:rsidRPr="00C964A0">
                <w:rPr>
                  <w:rFonts w:ascii="Arial" w:hAnsi="Arial" w:cs="Arial"/>
                  <w:sz w:val="18"/>
                  <w:szCs w:val="18"/>
                </w:rPr>
                <w:t>10, 15, 20, 40, 50, 60, 80, 100</w:t>
              </w:r>
            </w:ins>
          </w:p>
        </w:tc>
        <w:tc>
          <w:tcPr>
            <w:tcW w:w="1360" w:type="dxa"/>
            <w:tcBorders>
              <w:top w:val="nil"/>
              <w:left w:val="single" w:sz="4" w:space="0" w:color="auto"/>
              <w:bottom w:val="nil"/>
              <w:right w:val="single" w:sz="4" w:space="0" w:color="auto"/>
            </w:tcBorders>
            <w:shd w:val="clear" w:color="auto" w:fill="auto"/>
            <w:vAlign w:val="center"/>
          </w:tcPr>
          <w:p w14:paraId="2C8EBC30" w14:textId="77777777" w:rsidR="0066511E" w:rsidRPr="00B00CBD" w:rsidRDefault="0066511E" w:rsidP="002D5D5E">
            <w:pPr>
              <w:pStyle w:val="TAC"/>
              <w:rPr>
                <w:ins w:id="6499" w:author="ZTE-Ma Zhifeng" w:date="2024-08-26T22:12:00Z"/>
                <w:rFonts w:cs="Arial"/>
                <w:szCs w:val="18"/>
                <w:lang w:val="en-US" w:eastAsia="zh-CN"/>
              </w:rPr>
            </w:pPr>
          </w:p>
        </w:tc>
      </w:tr>
      <w:tr w:rsidR="0066511E" w14:paraId="507AA173" w14:textId="77777777" w:rsidTr="002D5D5E">
        <w:trPr>
          <w:trHeight w:val="187"/>
          <w:ins w:id="6500" w:author="ZTE-Ma Zhifeng" w:date="2024-08-26T22:12:00Z"/>
        </w:trPr>
        <w:tc>
          <w:tcPr>
            <w:tcW w:w="1983" w:type="dxa"/>
            <w:tcBorders>
              <w:top w:val="nil"/>
              <w:left w:val="single" w:sz="4" w:space="0" w:color="auto"/>
              <w:bottom w:val="single" w:sz="4" w:space="0" w:color="auto"/>
              <w:right w:val="single" w:sz="4" w:space="0" w:color="auto"/>
            </w:tcBorders>
            <w:shd w:val="clear" w:color="auto" w:fill="auto"/>
          </w:tcPr>
          <w:p w14:paraId="09C86886" w14:textId="77777777" w:rsidR="0066511E" w:rsidRPr="00B00CBD" w:rsidRDefault="0066511E" w:rsidP="002D5D5E">
            <w:pPr>
              <w:pStyle w:val="TAC"/>
              <w:rPr>
                <w:ins w:id="6501" w:author="ZTE-Ma Zhifeng" w:date="2024-08-26T22:12:00Z"/>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5E8EF4" w14:textId="77777777" w:rsidR="0066511E" w:rsidRPr="00B00CBD" w:rsidRDefault="0066511E" w:rsidP="002D5D5E">
            <w:pPr>
              <w:pStyle w:val="TAC"/>
              <w:rPr>
                <w:ins w:id="6502" w:author="ZTE-Ma Zhifeng" w:date="2024-08-26T22:12:00Z"/>
                <w:rFonts w:cs="Arial"/>
                <w:szCs w:val="18"/>
                <w:lang w:val="en-US" w:eastAsia="zh-CN"/>
              </w:rPr>
            </w:pPr>
          </w:p>
        </w:tc>
        <w:tc>
          <w:tcPr>
            <w:tcW w:w="730" w:type="dxa"/>
            <w:tcBorders>
              <w:left w:val="single" w:sz="4" w:space="0" w:color="auto"/>
              <w:right w:val="single" w:sz="4" w:space="0" w:color="auto"/>
            </w:tcBorders>
            <w:vAlign w:val="center"/>
          </w:tcPr>
          <w:p w14:paraId="0E9F2247" w14:textId="77777777" w:rsidR="0066511E" w:rsidRPr="00B00CBD" w:rsidRDefault="0066511E" w:rsidP="002D5D5E">
            <w:pPr>
              <w:pStyle w:val="TAC"/>
              <w:rPr>
                <w:ins w:id="6503" w:author="ZTE-Ma Zhifeng" w:date="2024-08-26T22:12:00Z"/>
                <w:rFonts w:cs="Arial"/>
                <w:szCs w:val="18"/>
                <w:lang w:val="en-US" w:eastAsia="zh-CN"/>
              </w:rPr>
            </w:pPr>
            <w:ins w:id="6504" w:author="ZTE-Ma Zhifeng" w:date="2024-08-26T22:12:00Z">
              <w:r w:rsidRPr="00B00CBD">
                <w:rPr>
                  <w:rFonts w:cs="Arial"/>
                  <w:szCs w:val="18"/>
                  <w:lang w:val="en-US" w:eastAsia="zh-CN"/>
                </w:rPr>
                <w:t>n78</w:t>
              </w:r>
            </w:ins>
          </w:p>
        </w:tc>
        <w:tc>
          <w:tcPr>
            <w:tcW w:w="4081" w:type="dxa"/>
            <w:tcBorders>
              <w:top w:val="single" w:sz="4" w:space="0" w:color="auto"/>
              <w:left w:val="single" w:sz="4" w:space="0" w:color="auto"/>
              <w:bottom w:val="single" w:sz="4" w:space="0" w:color="auto"/>
              <w:right w:val="single" w:sz="4" w:space="0" w:color="auto"/>
            </w:tcBorders>
            <w:vAlign w:val="center"/>
          </w:tcPr>
          <w:p w14:paraId="09F2A608" w14:textId="77777777" w:rsidR="0066511E" w:rsidRPr="00B00CBD" w:rsidRDefault="0066511E" w:rsidP="002D5D5E">
            <w:pPr>
              <w:keepNext/>
              <w:keepLines/>
              <w:spacing w:after="0"/>
              <w:jc w:val="center"/>
              <w:textAlignment w:val="bottom"/>
              <w:rPr>
                <w:ins w:id="6505" w:author="ZTE-Ma Zhifeng" w:date="2024-08-26T22:12:00Z"/>
                <w:rFonts w:ascii="Arial" w:eastAsia="宋体" w:hAnsi="Arial" w:cs="Arial"/>
                <w:sz w:val="18"/>
                <w:szCs w:val="18"/>
                <w:lang w:val="en-US" w:eastAsia="zh-CN" w:bidi="ar"/>
              </w:rPr>
            </w:pPr>
            <w:ins w:id="6506" w:author="ZTE-Ma Zhifeng" w:date="2024-08-26T22:12:00Z">
              <w:r w:rsidRPr="00C964A0">
                <w:rPr>
                  <w:rFonts w:ascii="Arial" w:hAnsi="Arial" w:cs="Arial"/>
                  <w:sz w:val="18"/>
                  <w:szCs w:val="18"/>
                </w:rPr>
                <w:t>10, 15, 20, 40, 50, 60, 80, 90, 100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3CD84923" w14:textId="77777777" w:rsidR="0066511E" w:rsidRPr="00B00CBD" w:rsidRDefault="0066511E" w:rsidP="002D5D5E">
            <w:pPr>
              <w:pStyle w:val="TAC"/>
              <w:rPr>
                <w:ins w:id="6507" w:author="ZTE-Ma Zhifeng" w:date="2024-08-26T22:12:00Z"/>
                <w:rFonts w:cs="Arial"/>
                <w:szCs w:val="18"/>
                <w:lang w:val="en-US" w:eastAsia="zh-CN"/>
              </w:rPr>
            </w:pPr>
          </w:p>
        </w:tc>
      </w:tr>
    </w:tbl>
    <w:p w14:paraId="0B909B89" w14:textId="0CF13EC2" w:rsidR="0066511E" w:rsidRDefault="0066511E" w:rsidP="0066511E">
      <w:pPr>
        <w:pStyle w:val="41"/>
        <w:rPr>
          <w:ins w:id="6508" w:author="ZTE-Ma Zhifeng" w:date="2024-08-26T22:12:00Z"/>
        </w:rPr>
      </w:pPr>
      <w:bookmarkStart w:id="6509" w:name="_Toc168053452"/>
      <w:bookmarkStart w:id="6510" w:name="_Toc175687579"/>
      <w:ins w:id="6511" w:author="ZTE-Ma Zhifeng" w:date="2024-08-26T22:12:00Z">
        <w:r>
          <w:t>5.</w:t>
        </w:r>
      </w:ins>
      <w:ins w:id="6512" w:author="ZTE-Ma Zhifeng" w:date="2024-08-26T22:16:00Z">
        <w:r>
          <w:t>11</w:t>
        </w:r>
      </w:ins>
      <w:ins w:id="6513" w:author="ZTE-Ma Zhifeng" w:date="2024-08-26T22:12:00Z">
        <w:r>
          <w:t>.1.3</w:t>
        </w:r>
        <w:r>
          <w:tab/>
        </w:r>
        <w:r w:rsidRPr="0066511E">
          <w:rPr>
            <w:rPrChange w:id="6514" w:author="ZTE-Ma Zhifeng" w:date="2024-08-26T22:13:00Z">
              <w:rPr>
                <w:rFonts w:cs="Arial"/>
                <w:szCs w:val="22"/>
                <w:lang w:val="en-US" w:eastAsia="zh-CN"/>
              </w:rPr>
            </w:rPrChange>
          </w:rPr>
          <w:t>∆T</w:t>
        </w:r>
        <w:r w:rsidRPr="0066511E">
          <w:rPr>
            <w:vertAlign w:val="subscript"/>
            <w:rPrChange w:id="6515" w:author="ZTE-Ma Zhifeng" w:date="2024-08-26T22:14:00Z">
              <w:rPr>
                <w:rFonts w:cs="Arial"/>
                <w:szCs w:val="22"/>
                <w:vertAlign w:val="subscript"/>
                <w:lang w:val="en-US" w:eastAsia="zh-CN"/>
              </w:rPr>
            </w:rPrChange>
          </w:rPr>
          <w:t>IB,c</w:t>
        </w:r>
        <w:r w:rsidRPr="0066511E">
          <w:rPr>
            <w:rPrChange w:id="6516" w:author="ZTE-Ma Zhifeng" w:date="2024-08-26T22:13:00Z">
              <w:rPr>
                <w:rFonts w:cs="Arial"/>
                <w:szCs w:val="22"/>
                <w:lang w:val="en-US" w:eastAsia="zh-CN"/>
              </w:rPr>
            </w:rPrChange>
          </w:rPr>
          <w:t xml:space="preserve"> and ∆R</w:t>
        </w:r>
        <w:r w:rsidRPr="0066511E">
          <w:rPr>
            <w:vertAlign w:val="subscript"/>
            <w:rPrChange w:id="6517" w:author="ZTE-Ma Zhifeng" w:date="2024-08-26T22:14:00Z">
              <w:rPr>
                <w:rFonts w:cs="Arial"/>
                <w:szCs w:val="22"/>
                <w:vertAlign w:val="subscript"/>
                <w:lang w:val="en-US" w:eastAsia="zh-CN"/>
              </w:rPr>
            </w:rPrChange>
          </w:rPr>
          <w:t>IB,c</w:t>
        </w:r>
        <w:r w:rsidRPr="0066511E">
          <w:rPr>
            <w:rPrChange w:id="6518" w:author="ZTE-Ma Zhifeng" w:date="2024-08-26T22:13:00Z">
              <w:rPr>
                <w:rFonts w:cs="Arial"/>
                <w:szCs w:val="22"/>
                <w:lang w:val="en-US" w:eastAsia="zh-CN"/>
              </w:rPr>
            </w:rPrChange>
          </w:rPr>
          <w:t xml:space="preserve"> values</w:t>
        </w:r>
        <w:bookmarkEnd w:id="6509"/>
        <w:bookmarkEnd w:id="6510"/>
      </w:ins>
    </w:p>
    <w:p w14:paraId="45AB99AE" w14:textId="77777777" w:rsidR="0066511E" w:rsidRPr="00B75DD1" w:rsidRDefault="0066511E" w:rsidP="0066511E">
      <w:pPr>
        <w:rPr>
          <w:ins w:id="6519" w:author="ZTE-Ma Zhifeng" w:date="2024-08-26T22:12:00Z"/>
        </w:rPr>
      </w:pPr>
      <w:ins w:id="6520" w:author="ZTE-Ma Zhifeng" w:date="2024-08-26T22:12:00Z">
        <w:r>
          <w:t>Requirements for</w:t>
        </w:r>
        <w:r w:rsidRPr="00B75DD1">
          <w:t xml:space="preserve"> </w:t>
        </w:r>
        <w:r w:rsidRPr="00B75DD1">
          <w:rPr>
            <w:lang w:val="en-US" w:eastAsia="zh-CN"/>
          </w:rPr>
          <w:t>CA</w:t>
        </w:r>
        <w:r w:rsidRPr="00B75DD1">
          <w:rPr>
            <w:lang w:eastAsia="zh-CN"/>
          </w:rPr>
          <w:t>_</w:t>
        </w:r>
        <w:r w:rsidRPr="00B75DD1">
          <w:rPr>
            <w:lang w:val="en-US" w:eastAsia="zh-CN"/>
          </w:rPr>
          <w:t>n</w:t>
        </w:r>
        <w:r>
          <w:rPr>
            <w:lang w:val="en-US" w:eastAsia="zh-CN"/>
          </w:rPr>
          <w:t>1</w:t>
        </w:r>
        <w:r w:rsidRPr="00B75DD1">
          <w:rPr>
            <w:lang w:eastAsia="ja-JP"/>
          </w:rPr>
          <w:t>-n</w:t>
        </w:r>
        <w:r>
          <w:rPr>
            <w:lang w:val="en-US" w:eastAsia="zh-CN"/>
          </w:rPr>
          <w:t>41</w:t>
        </w:r>
        <w:r w:rsidRPr="00B75DD1">
          <w:rPr>
            <w:lang w:val="en-US" w:eastAsia="zh-CN"/>
          </w:rPr>
          <w:t>-n</w:t>
        </w:r>
        <w:r>
          <w:rPr>
            <w:lang w:val="en-US" w:eastAsia="zh-CN"/>
          </w:rPr>
          <w:t>78</w:t>
        </w:r>
        <w:r w:rsidRPr="00B75DD1">
          <w:t xml:space="preserve">, </w:t>
        </w:r>
        <w:r>
          <w:t xml:space="preserve">for </w:t>
        </w:r>
        <w:r w:rsidRPr="00B75DD1">
          <w:t>the</w:t>
        </w:r>
        <w:r w:rsidRPr="00B75DD1">
          <w:rPr>
            <w:lang w:eastAsia="zh-CN"/>
          </w:rPr>
          <w:t xml:space="preserve"> </w:t>
        </w:r>
        <w:r w:rsidRPr="00B75DD1">
          <w:rPr>
            <w:rFonts w:ascii="Symbol" w:eastAsia="Symbol" w:hAnsi="Symbol" w:cs="Symbol"/>
          </w:rPr>
          <w:t></w:t>
        </w:r>
        <w:r w:rsidRPr="00B75DD1">
          <w:t>T</w:t>
        </w:r>
        <w:r w:rsidRPr="00B75DD1">
          <w:rPr>
            <w:vertAlign w:val="subscript"/>
          </w:rPr>
          <w:t>IB,c</w:t>
        </w:r>
        <w:r w:rsidRPr="00B75DD1">
          <w:t xml:space="preserve"> and</w:t>
        </w:r>
        <w:r w:rsidRPr="00B75DD1">
          <w:rPr>
            <w:lang w:eastAsia="zh-CN"/>
          </w:rPr>
          <w:t xml:space="preserve"> </w:t>
        </w:r>
        <w:r w:rsidRPr="00B75DD1">
          <w:rPr>
            <w:rFonts w:ascii="Symbol" w:eastAsia="Symbol" w:hAnsi="Symbol" w:cs="Symbol"/>
          </w:rPr>
          <w:t></w:t>
        </w:r>
        <w:r w:rsidRPr="00B75DD1">
          <w:t>R</w:t>
        </w:r>
        <w:r w:rsidRPr="00B75DD1">
          <w:rPr>
            <w:vertAlign w:val="subscript"/>
          </w:rPr>
          <w:t>IB</w:t>
        </w:r>
        <w:r w:rsidRPr="00B75DD1">
          <w:rPr>
            <w:vertAlign w:val="subscript"/>
            <w:lang w:eastAsia="zh-CN"/>
          </w:rPr>
          <w:t>,c</w:t>
        </w:r>
        <w:r w:rsidRPr="00B75DD1">
          <w:t xml:space="preserve"> values are given in the tables below</w:t>
        </w:r>
        <w:r>
          <w:t xml:space="preserve"> following CA_n1-n41-n77</w:t>
        </w:r>
        <w:r w:rsidRPr="00B75DD1">
          <w:t>.</w:t>
        </w:r>
      </w:ins>
    </w:p>
    <w:p w14:paraId="633389EA" w14:textId="0B946F56" w:rsidR="0066511E" w:rsidRPr="00B75DD1" w:rsidRDefault="0066511E" w:rsidP="0066511E">
      <w:pPr>
        <w:pStyle w:val="TH"/>
        <w:rPr>
          <w:ins w:id="6521" w:author="ZTE-Ma Zhifeng" w:date="2024-08-26T22:12:00Z"/>
          <w:rFonts w:cs="Arial"/>
        </w:rPr>
      </w:pPr>
      <w:ins w:id="6522" w:author="ZTE-Ma Zhifeng" w:date="2024-08-26T22:12:00Z">
        <w:r w:rsidRPr="00B75DD1">
          <w:rPr>
            <w:rFonts w:cs="Arial"/>
          </w:rPr>
          <w:t xml:space="preserve">Table </w:t>
        </w:r>
        <w:r w:rsidRPr="0066511E">
          <w:rPr>
            <w:rFonts w:cs="Arial"/>
            <w:rPrChange w:id="6523" w:author="ZTE-Ma Zhifeng" w:date="2024-08-26T22:15:00Z">
              <w:rPr>
                <w:rFonts w:cs="Arial"/>
                <w:lang w:val="en-US" w:eastAsia="zh-CN"/>
              </w:rPr>
            </w:rPrChange>
          </w:rPr>
          <w:t>5.</w:t>
        </w:r>
      </w:ins>
      <w:ins w:id="6524" w:author="ZTE-Ma Zhifeng" w:date="2024-08-26T22:17:00Z">
        <w:r>
          <w:rPr>
            <w:rFonts w:cs="Arial"/>
          </w:rPr>
          <w:t>11</w:t>
        </w:r>
      </w:ins>
      <w:ins w:id="6525" w:author="ZTE-Ma Zhifeng" w:date="2024-08-26T22:12:00Z">
        <w:r w:rsidRPr="00B75DD1">
          <w:rPr>
            <w:rFonts w:cs="Arial"/>
          </w:rPr>
          <w:t>.</w:t>
        </w:r>
        <w:r w:rsidRPr="0066511E">
          <w:rPr>
            <w:rFonts w:cs="Arial"/>
            <w:rPrChange w:id="6526" w:author="ZTE-Ma Zhifeng" w:date="2024-08-26T22:15:00Z">
              <w:rPr>
                <w:rFonts w:cs="Arial"/>
                <w:lang w:val="en-US" w:eastAsia="zh-CN"/>
              </w:rPr>
            </w:rPrChange>
          </w:rPr>
          <w:t>1.</w:t>
        </w:r>
        <w:r w:rsidRPr="00B75DD1">
          <w:rPr>
            <w:rFonts w:cs="Arial"/>
          </w:rPr>
          <w:t>3-1: ΔT</w:t>
        </w:r>
        <w:r w:rsidRPr="0066511E">
          <w:rPr>
            <w:rFonts w:cs="Arial"/>
            <w:vertAlign w:val="subscript"/>
          </w:rPr>
          <w:t>IB,c</w:t>
        </w:r>
        <w:r w:rsidRPr="0066511E">
          <w:rPr>
            <w:rFonts w:cs="Arial"/>
          </w:rPr>
          <w:t xml:space="preserve"> due to NR CA (t</w:t>
        </w:r>
        <w:r w:rsidRPr="0066511E">
          <w:rPr>
            <w:rFonts w:cs="Arial"/>
            <w:rPrChange w:id="6527" w:author="ZTE-Ma Zhifeng" w:date="2024-08-26T22:15:00Z">
              <w:rPr>
                <w:rFonts w:cs="Arial"/>
                <w:bCs/>
                <w:lang w:eastAsia="zh-CN"/>
              </w:rPr>
            </w:rPrChange>
          </w:rPr>
          <w:t>hree</w:t>
        </w:r>
        <w:r w:rsidRPr="0066511E">
          <w:rPr>
            <w:rFonts w:cs="Arial"/>
            <w:rPrChange w:id="6528" w:author="ZTE-Ma Zhifeng" w:date="2024-08-26T22:15:00Z">
              <w:rPr>
                <w:rFonts w:cs="Arial"/>
                <w:bCs/>
              </w:rPr>
            </w:rPrChange>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66511E" w:rsidRPr="00B75DD1" w14:paraId="2ACCD325" w14:textId="77777777" w:rsidTr="002D5D5E">
        <w:trPr>
          <w:jc w:val="center"/>
          <w:ins w:id="6529" w:author="ZTE-Ma Zhifeng" w:date="2024-08-26T22:12:00Z"/>
        </w:trPr>
        <w:tc>
          <w:tcPr>
            <w:tcW w:w="2336" w:type="dxa"/>
            <w:vMerge w:val="restart"/>
            <w:tcBorders>
              <w:top w:val="single" w:sz="4" w:space="0" w:color="auto"/>
              <w:left w:val="single" w:sz="4" w:space="0" w:color="auto"/>
              <w:right w:val="single" w:sz="4" w:space="0" w:color="auto"/>
            </w:tcBorders>
          </w:tcPr>
          <w:p w14:paraId="4B3ED0D1" w14:textId="77777777" w:rsidR="0066511E" w:rsidRPr="000803F6" w:rsidRDefault="0066511E" w:rsidP="002D5D5E">
            <w:pPr>
              <w:keepNext/>
              <w:keepLines/>
              <w:spacing w:after="0"/>
              <w:jc w:val="center"/>
              <w:rPr>
                <w:ins w:id="6530" w:author="ZTE-Ma Zhifeng" w:date="2024-08-26T22:12:00Z"/>
                <w:rFonts w:ascii="Arial" w:eastAsia="宋体" w:hAnsi="Arial"/>
                <w:b/>
                <w:sz w:val="18"/>
              </w:rPr>
            </w:pPr>
            <w:ins w:id="6531" w:author="ZTE-Ma Zhifeng" w:date="2024-08-26T22:12:00Z">
              <w:r w:rsidRPr="000803F6">
                <w:rPr>
                  <w:rFonts w:ascii="Arial" w:eastAsia="宋体" w:hAnsi="Arial"/>
                  <w:b/>
                  <w:sz w:val="18"/>
                </w:rPr>
                <w:t xml:space="preserve">Inter-band </w:t>
              </w:r>
              <w:r w:rsidRPr="000803F6">
                <w:rPr>
                  <w:rFonts w:ascii="Arial" w:eastAsia="宋体" w:hAnsi="Arial"/>
                  <w:b/>
                  <w:sz w:val="18"/>
                  <w:lang w:eastAsia="zh-CN"/>
                </w:rPr>
                <w:t>CA</w:t>
              </w:r>
              <w:r w:rsidRPr="000803F6">
                <w:rPr>
                  <w:rFonts w:ascii="Arial" w:eastAsia="宋体" w:hAnsi="Arial"/>
                  <w:b/>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3DDB09A" w14:textId="77777777" w:rsidR="0066511E" w:rsidRPr="000803F6" w:rsidRDefault="0066511E" w:rsidP="002D5D5E">
            <w:pPr>
              <w:keepNext/>
              <w:keepLines/>
              <w:spacing w:after="0"/>
              <w:jc w:val="center"/>
              <w:rPr>
                <w:ins w:id="6532" w:author="ZTE-Ma Zhifeng" w:date="2024-08-26T22:12:00Z"/>
                <w:rFonts w:ascii="Arial" w:eastAsia="宋体" w:hAnsi="Arial"/>
                <w:b/>
                <w:sz w:val="18"/>
              </w:rPr>
            </w:pPr>
            <w:ins w:id="6533" w:author="ZTE-Ma Zhifeng" w:date="2024-08-26T22:12:00Z">
              <w:r w:rsidRPr="000803F6">
                <w:rPr>
                  <w:rFonts w:ascii="Arial" w:eastAsia="宋体" w:hAnsi="Arial"/>
                  <w:b/>
                  <w:sz w:val="18"/>
                </w:rPr>
                <w:t>ΔT</w:t>
              </w:r>
              <w:r w:rsidRPr="000803F6">
                <w:rPr>
                  <w:rFonts w:ascii="Arial" w:eastAsia="宋体" w:hAnsi="Arial"/>
                  <w:b/>
                  <w:sz w:val="18"/>
                  <w:vertAlign w:val="subscript"/>
                </w:rPr>
                <w:t>IB,c</w:t>
              </w:r>
              <w:r w:rsidRPr="000803F6">
                <w:rPr>
                  <w:rFonts w:ascii="Arial" w:eastAsia="宋体" w:hAnsi="Arial"/>
                  <w:b/>
                  <w:sz w:val="18"/>
                </w:rPr>
                <w:t xml:space="preserve"> for NR bands (dB)</w:t>
              </w:r>
              <w:r w:rsidRPr="000803F6">
                <w:rPr>
                  <w:rFonts w:ascii="Arial" w:eastAsia="宋体" w:hAnsi="Arial"/>
                  <w:b/>
                  <w:sz w:val="18"/>
                  <w:vertAlign w:val="superscript"/>
                </w:rPr>
                <w:t>*</w:t>
              </w:r>
            </w:ins>
          </w:p>
        </w:tc>
      </w:tr>
      <w:tr w:rsidR="0066511E" w:rsidRPr="00B75DD1" w14:paraId="1DC91BBC" w14:textId="77777777" w:rsidTr="002D5D5E">
        <w:trPr>
          <w:trHeight w:val="360"/>
          <w:jc w:val="center"/>
          <w:ins w:id="6534" w:author="ZTE-Ma Zhifeng" w:date="2024-08-26T22:12:00Z"/>
        </w:trPr>
        <w:tc>
          <w:tcPr>
            <w:tcW w:w="2336" w:type="dxa"/>
            <w:vMerge/>
          </w:tcPr>
          <w:p w14:paraId="0ECD0C0F" w14:textId="77777777" w:rsidR="0066511E" w:rsidRPr="000803F6" w:rsidRDefault="0066511E" w:rsidP="002D5D5E">
            <w:pPr>
              <w:keepNext/>
              <w:keepLines/>
              <w:spacing w:after="0"/>
              <w:jc w:val="center"/>
              <w:rPr>
                <w:ins w:id="6535" w:author="ZTE-Ma Zhifeng" w:date="2024-08-26T22:12:00Z"/>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B545837" w14:textId="77777777" w:rsidR="0066511E" w:rsidRPr="000803F6" w:rsidRDefault="0066511E" w:rsidP="002D5D5E">
            <w:pPr>
              <w:keepNext/>
              <w:keepLines/>
              <w:spacing w:after="0"/>
              <w:jc w:val="center"/>
              <w:rPr>
                <w:ins w:id="6536" w:author="ZTE-Ma Zhifeng" w:date="2024-08-26T22:12:00Z"/>
                <w:rFonts w:ascii="Arial" w:eastAsia="宋体" w:hAnsi="Arial"/>
                <w:b/>
                <w:sz w:val="18"/>
              </w:rPr>
            </w:pPr>
            <w:ins w:id="6537" w:author="ZTE-Ma Zhifeng" w:date="2024-08-26T22:12:00Z">
              <w:r w:rsidRPr="000803F6">
                <w:rPr>
                  <w:rFonts w:ascii="Arial" w:eastAsia="宋体" w:hAnsi="Arial"/>
                  <w:b/>
                  <w:sz w:val="18"/>
                </w:rPr>
                <w:t>Component band in order of bands in configuration</w:t>
              </w:r>
              <w:r w:rsidRPr="000803F6">
                <w:rPr>
                  <w:rFonts w:ascii="Arial" w:eastAsia="宋体" w:hAnsi="Arial"/>
                  <w:b/>
                  <w:sz w:val="18"/>
                  <w:vertAlign w:val="superscript"/>
                </w:rPr>
                <w:t>**</w:t>
              </w:r>
            </w:ins>
          </w:p>
        </w:tc>
      </w:tr>
      <w:tr w:rsidR="0066511E" w:rsidRPr="00B75DD1" w14:paraId="2F9F0F48" w14:textId="77777777" w:rsidTr="002D5D5E">
        <w:trPr>
          <w:jc w:val="center"/>
          <w:ins w:id="6538" w:author="ZTE-Ma Zhifeng" w:date="2024-08-26T22:12:00Z"/>
        </w:trPr>
        <w:tc>
          <w:tcPr>
            <w:tcW w:w="2336" w:type="dxa"/>
            <w:tcBorders>
              <w:top w:val="single" w:sz="4" w:space="0" w:color="auto"/>
              <w:left w:val="single" w:sz="4" w:space="0" w:color="auto"/>
              <w:bottom w:val="single" w:sz="4" w:space="0" w:color="auto"/>
              <w:right w:val="single" w:sz="4" w:space="0" w:color="auto"/>
            </w:tcBorders>
            <w:vAlign w:val="center"/>
          </w:tcPr>
          <w:p w14:paraId="4739C88C" w14:textId="77777777" w:rsidR="0066511E" w:rsidRPr="000803F6" w:rsidRDefault="0066511E" w:rsidP="002D5D5E">
            <w:pPr>
              <w:keepNext/>
              <w:keepLines/>
              <w:spacing w:after="0"/>
              <w:jc w:val="center"/>
              <w:rPr>
                <w:ins w:id="6539" w:author="ZTE-Ma Zhifeng" w:date="2024-08-26T22:12:00Z"/>
                <w:rFonts w:ascii="Arial" w:eastAsia="宋体" w:hAnsi="Arial"/>
                <w:sz w:val="18"/>
                <w:lang w:val="en-US" w:eastAsia="zh-CN"/>
              </w:rPr>
            </w:pPr>
            <w:ins w:id="6540" w:author="ZTE-Ma Zhifeng" w:date="2024-08-26T22:12:00Z">
              <w:r w:rsidRPr="000803F6">
                <w:rPr>
                  <w:rFonts w:ascii="Arial" w:eastAsia="等线" w:hAnsi="Arial"/>
                  <w:sz w:val="18"/>
                  <w:lang w:eastAsia="zh-CN"/>
                </w:rPr>
                <w:t>CA</w:t>
              </w:r>
              <w:r w:rsidRPr="000803F6">
                <w:rPr>
                  <w:rFonts w:ascii="Arial" w:eastAsia="等线" w:hAnsi="Arial"/>
                  <w:sz w:val="18"/>
                </w:rPr>
                <w:t>_</w:t>
              </w:r>
              <w:r w:rsidRPr="000803F6">
                <w:rPr>
                  <w:rFonts w:ascii="Arial" w:eastAsia="等线" w:hAnsi="Arial"/>
                  <w:sz w:val="18"/>
                  <w:lang w:eastAsia="zh-CN"/>
                </w:rPr>
                <w:t>n</w:t>
              </w:r>
              <w:r>
                <w:rPr>
                  <w:rFonts w:ascii="Arial" w:eastAsia="等线" w:hAnsi="Arial"/>
                  <w:sz w:val="18"/>
                  <w:lang w:eastAsia="zh-CN"/>
                </w:rPr>
                <w:t>1</w:t>
              </w:r>
              <w:r w:rsidRPr="000803F6">
                <w:rPr>
                  <w:rFonts w:ascii="Arial" w:eastAsia="等线" w:hAnsi="Arial"/>
                  <w:sz w:val="18"/>
                  <w:lang w:val="sv-SE" w:eastAsia="ja-JP"/>
                </w:rPr>
                <w:t>-</w:t>
              </w:r>
              <w:r w:rsidRPr="000803F6">
                <w:rPr>
                  <w:rFonts w:ascii="Arial" w:eastAsia="等线" w:hAnsi="Arial"/>
                  <w:sz w:val="18"/>
                  <w:lang w:val="en-US" w:eastAsia="zh-CN"/>
                </w:rPr>
                <w:t>n</w:t>
              </w:r>
              <w:r>
                <w:rPr>
                  <w:rFonts w:ascii="Arial" w:eastAsia="等线" w:hAnsi="Arial"/>
                  <w:sz w:val="18"/>
                  <w:lang w:val="en-US" w:eastAsia="zh-CN"/>
                </w:rPr>
                <w:t>41</w:t>
              </w:r>
              <w:r w:rsidRPr="000803F6">
                <w:rPr>
                  <w:rFonts w:ascii="Arial" w:eastAsia="等线" w:hAnsi="Arial"/>
                  <w:sz w:val="18"/>
                  <w:lang w:val="sv-SE" w:eastAsia="zh-CN"/>
                </w:rPr>
                <w:t>-n</w:t>
              </w:r>
              <w:r>
                <w:rPr>
                  <w:rFonts w:ascii="Arial" w:eastAsia="等线" w:hAnsi="Arial"/>
                  <w:sz w:val="18"/>
                  <w:lang w:val="sv-SE" w:eastAsia="zh-CN"/>
                </w:rPr>
                <w:t>78</w:t>
              </w:r>
            </w:ins>
          </w:p>
        </w:tc>
        <w:tc>
          <w:tcPr>
            <w:tcW w:w="1968" w:type="dxa"/>
            <w:tcBorders>
              <w:top w:val="single" w:sz="4" w:space="0" w:color="auto"/>
              <w:left w:val="single" w:sz="4" w:space="0" w:color="auto"/>
              <w:bottom w:val="single" w:sz="4" w:space="0" w:color="auto"/>
              <w:right w:val="single" w:sz="4" w:space="0" w:color="auto"/>
            </w:tcBorders>
          </w:tcPr>
          <w:p w14:paraId="0ECF871E" w14:textId="77777777" w:rsidR="0066511E" w:rsidRPr="00C964A0" w:rsidRDefault="0066511E" w:rsidP="002D5D5E">
            <w:pPr>
              <w:keepNext/>
              <w:keepLines/>
              <w:spacing w:after="0"/>
              <w:jc w:val="center"/>
              <w:rPr>
                <w:ins w:id="6541" w:author="ZTE-Ma Zhifeng" w:date="2024-08-26T22:12:00Z"/>
                <w:rFonts w:ascii="Arial" w:eastAsia="宋体" w:hAnsi="Arial" w:cs="Arial"/>
                <w:sz w:val="18"/>
                <w:szCs w:val="18"/>
                <w:lang w:val="en-US" w:eastAsia="zh-CN"/>
              </w:rPr>
            </w:pPr>
            <w:ins w:id="6542" w:author="ZTE-Ma Zhifeng" w:date="2024-08-26T22:12:00Z">
              <w:r w:rsidRPr="00C964A0">
                <w:rPr>
                  <w:rFonts w:ascii="Arial" w:hAnsi="Arial" w:cs="Arial"/>
                  <w:sz w:val="18"/>
                  <w:szCs w:val="18"/>
                </w:rPr>
                <w:t>0.5</w:t>
              </w:r>
            </w:ins>
          </w:p>
        </w:tc>
        <w:tc>
          <w:tcPr>
            <w:tcW w:w="1968" w:type="dxa"/>
            <w:tcBorders>
              <w:top w:val="single" w:sz="4" w:space="0" w:color="auto"/>
              <w:left w:val="single" w:sz="4" w:space="0" w:color="auto"/>
              <w:bottom w:val="single" w:sz="4" w:space="0" w:color="auto"/>
              <w:right w:val="single" w:sz="4" w:space="0" w:color="auto"/>
            </w:tcBorders>
          </w:tcPr>
          <w:p w14:paraId="4A7F3EB9" w14:textId="77777777" w:rsidR="0066511E" w:rsidRPr="00C964A0" w:rsidRDefault="0066511E" w:rsidP="002D5D5E">
            <w:pPr>
              <w:keepNext/>
              <w:keepLines/>
              <w:spacing w:after="0"/>
              <w:jc w:val="center"/>
              <w:rPr>
                <w:ins w:id="6543" w:author="ZTE-Ma Zhifeng" w:date="2024-08-26T22:12:00Z"/>
                <w:rFonts w:ascii="Arial" w:eastAsia="宋体" w:hAnsi="Arial" w:cs="Arial"/>
                <w:sz w:val="18"/>
                <w:szCs w:val="18"/>
                <w:lang w:val="en-US" w:eastAsia="zh-CN"/>
              </w:rPr>
            </w:pPr>
            <w:ins w:id="6544" w:author="ZTE-Ma Zhifeng" w:date="2024-08-26T22:12:00Z">
              <w:r w:rsidRPr="00C964A0">
                <w:rPr>
                  <w:rFonts w:ascii="Arial" w:hAnsi="Arial" w:cs="Arial"/>
                  <w:sz w:val="18"/>
                  <w:szCs w:val="18"/>
                </w:rPr>
                <w:t>0.5</w:t>
              </w:r>
            </w:ins>
          </w:p>
        </w:tc>
        <w:tc>
          <w:tcPr>
            <w:tcW w:w="1968" w:type="dxa"/>
            <w:tcBorders>
              <w:top w:val="single" w:sz="4" w:space="0" w:color="auto"/>
              <w:left w:val="single" w:sz="4" w:space="0" w:color="auto"/>
              <w:bottom w:val="single" w:sz="4" w:space="0" w:color="auto"/>
              <w:right w:val="single" w:sz="4" w:space="0" w:color="auto"/>
            </w:tcBorders>
          </w:tcPr>
          <w:p w14:paraId="0E961B39" w14:textId="77777777" w:rsidR="0066511E" w:rsidRPr="00C964A0" w:rsidRDefault="0066511E" w:rsidP="002D5D5E">
            <w:pPr>
              <w:keepNext/>
              <w:keepLines/>
              <w:spacing w:after="0"/>
              <w:jc w:val="center"/>
              <w:rPr>
                <w:ins w:id="6545" w:author="ZTE-Ma Zhifeng" w:date="2024-08-26T22:12:00Z"/>
                <w:rFonts w:ascii="Arial" w:eastAsia="宋体" w:hAnsi="Arial" w:cs="Arial"/>
                <w:sz w:val="18"/>
                <w:szCs w:val="18"/>
                <w:lang w:val="en-US" w:eastAsia="zh-CN"/>
              </w:rPr>
            </w:pPr>
            <w:ins w:id="6546" w:author="ZTE-Ma Zhifeng" w:date="2024-08-26T22:12:00Z">
              <w:r w:rsidRPr="00C964A0">
                <w:rPr>
                  <w:rFonts w:ascii="Arial" w:hAnsi="Arial" w:cs="Arial"/>
                  <w:sz w:val="18"/>
                  <w:szCs w:val="18"/>
                </w:rPr>
                <w:t>0.8</w:t>
              </w:r>
            </w:ins>
          </w:p>
        </w:tc>
      </w:tr>
      <w:tr w:rsidR="0066511E" w:rsidRPr="00B75DD1" w14:paraId="74AAFB31" w14:textId="77777777" w:rsidTr="002D5D5E">
        <w:trPr>
          <w:jc w:val="center"/>
          <w:ins w:id="6547" w:author="ZTE-Ma Zhifeng" w:date="2024-08-26T22:12: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041A1221" w14:textId="77777777" w:rsidR="0066511E" w:rsidRPr="000803F6" w:rsidRDefault="0066511E" w:rsidP="002D5D5E">
            <w:pPr>
              <w:keepNext/>
              <w:keepLines/>
              <w:spacing w:after="0"/>
              <w:ind w:left="851" w:hanging="851"/>
              <w:rPr>
                <w:ins w:id="6548" w:author="ZTE-Ma Zhifeng" w:date="2024-08-26T22:12:00Z"/>
                <w:rFonts w:ascii="Arial" w:hAnsi="Arial"/>
                <w:sz w:val="18"/>
                <w:lang w:eastAsia="ja-JP"/>
              </w:rPr>
            </w:pPr>
            <w:ins w:id="6549" w:author="ZTE-Ma Zhifeng" w:date="2024-08-26T22:12:00Z">
              <w:r w:rsidRPr="000803F6">
                <w:rPr>
                  <w:rFonts w:ascii="Arial" w:hAnsi="Arial"/>
                  <w:sz w:val="18"/>
                  <w:lang w:eastAsia="ja-JP"/>
                </w:rPr>
                <w:t>NOTE *:</w:t>
              </w:r>
              <w:r w:rsidRPr="000803F6">
                <w:rPr>
                  <w:rFonts w:ascii="Arial" w:hAnsi="Arial"/>
                  <w:sz w:val="18"/>
                  <w:lang w:eastAsia="ja-JP"/>
                </w:rPr>
                <w:tab/>
                <w:t>“-” denotes ΔT</w:t>
              </w:r>
              <w:r w:rsidRPr="000803F6">
                <w:rPr>
                  <w:rFonts w:ascii="Arial" w:hAnsi="Arial"/>
                  <w:sz w:val="18"/>
                  <w:vertAlign w:val="subscript"/>
                  <w:lang w:eastAsia="ja-JP"/>
                </w:rPr>
                <w:t>IB,c</w:t>
              </w:r>
              <w:r w:rsidRPr="000803F6">
                <w:rPr>
                  <w:rFonts w:ascii="Arial" w:hAnsi="Arial"/>
                  <w:sz w:val="18"/>
                  <w:lang w:eastAsia="ja-JP"/>
                </w:rPr>
                <w:t xml:space="preserve"> = 0.</w:t>
              </w:r>
            </w:ins>
          </w:p>
          <w:p w14:paraId="77362EB6" w14:textId="77777777" w:rsidR="0066511E" w:rsidRPr="000803F6" w:rsidRDefault="0066511E" w:rsidP="002D5D5E">
            <w:pPr>
              <w:keepNext/>
              <w:keepLines/>
              <w:spacing w:after="0"/>
              <w:ind w:left="851" w:hanging="851"/>
              <w:rPr>
                <w:ins w:id="6550" w:author="ZTE-Ma Zhifeng" w:date="2024-08-26T22:12:00Z"/>
                <w:rFonts w:ascii="Arial" w:eastAsia="宋体" w:hAnsi="Arial" w:cs="Arial"/>
                <w:sz w:val="18"/>
                <w:szCs w:val="22"/>
                <w:lang w:val="en-US" w:eastAsia="zh-CN"/>
              </w:rPr>
            </w:pPr>
            <w:ins w:id="6551" w:author="ZTE-Ma Zhifeng" w:date="2024-08-26T22:12:00Z">
              <w:r w:rsidRPr="000803F6">
                <w:rPr>
                  <w:rFonts w:ascii="Arial" w:eastAsia="等线" w:hAnsi="Arial"/>
                  <w:sz w:val="18"/>
                </w:rPr>
                <w:t>NOTE **:</w:t>
              </w:r>
              <w:r w:rsidRPr="000803F6">
                <w:rPr>
                  <w:rFonts w:ascii="Arial" w:eastAsia="等线" w:hAnsi="Arial"/>
                  <w:sz w:val="18"/>
                </w:rPr>
                <w:tab/>
                <w:t>The component band order in the configuration should be listed by the order of NR bands, such as for CA_n1-n3-n5 the band order from left to right is n1, n3 and n5.</w:t>
              </w:r>
            </w:ins>
          </w:p>
        </w:tc>
      </w:tr>
    </w:tbl>
    <w:p w14:paraId="5E738966" w14:textId="77777777" w:rsidR="0066511E" w:rsidRPr="00B75DD1" w:rsidRDefault="0066511E" w:rsidP="0066511E">
      <w:pPr>
        <w:keepNext/>
        <w:keepLines/>
        <w:rPr>
          <w:ins w:id="6552" w:author="ZTE-Ma Zhifeng" w:date="2024-08-26T22:12:00Z"/>
          <w:rFonts w:ascii="Arial" w:hAnsi="Arial" w:cs="Arial"/>
        </w:rPr>
      </w:pPr>
    </w:p>
    <w:p w14:paraId="116AFEFA" w14:textId="35AE8CAE" w:rsidR="0066511E" w:rsidRPr="0066511E" w:rsidRDefault="0066511E" w:rsidP="0066511E">
      <w:pPr>
        <w:pStyle w:val="TH"/>
        <w:rPr>
          <w:ins w:id="6553" w:author="ZTE-Ma Zhifeng" w:date="2024-08-26T22:12:00Z"/>
          <w:rFonts w:cs="Arial"/>
          <w:rPrChange w:id="6554" w:author="ZTE-Ma Zhifeng" w:date="2024-08-26T22:16:00Z">
            <w:rPr>
              <w:ins w:id="6555" w:author="ZTE-Ma Zhifeng" w:date="2024-08-26T22:12:00Z"/>
            </w:rPr>
          </w:rPrChange>
        </w:rPr>
      </w:pPr>
      <w:ins w:id="6556" w:author="ZTE-Ma Zhifeng" w:date="2024-08-26T22:12:00Z">
        <w:r w:rsidRPr="00B75DD1">
          <w:rPr>
            <w:rFonts w:cs="Arial"/>
          </w:rPr>
          <w:t xml:space="preserve">Table </w:t>
        </w:r>
        <w:r w:rsidRPr="0066511E">
          <w:rPr>
            <w:rFonts w:cs="Arial"/>
            <w:rPrChange w:id="6557" w:author="ZTE-Ma Zhifeng" w:date="2024-08-26T22:16:00Z">
              <w:rPr>
                <w:rFonts w:cs="Arial"/>
                <w:lang w:val="en-US" w:eastAsia="zh-CN"/>
              </w:rPr>
            </w:rPrChange>
          </w:rPr>
          <w:t>5</w:t>
        </w:r>
        <w:r w:rsidRPr="00B75DD1">
          <w:rPr>
            <w:rFonts w:cs="Arial"/>
          </w:rPr>
          <w:t>.</w:t>
        </w:r>
      </w:ins>
      <w:ins w:id="6558" w:author="ZTE-Ma Zhifeng" w:date="2024-08-26T22:17:00Z">
        <w:r>
          <w:rPr>
            <w:rFonts w:cs="Arial"/>
          </w:rPr>
          <w:t>11</w:t>
        </w:r>
      </w:ins>
      <w:ins w:id="6559" w:author="ZTE-Ma Zhifeng" w:date="2024-08-26T22:12:00Z">
        <w:r w:rsidRPr="0066511E">
          <w:rPr>
            <w:rFonts w:cs="Arial"/>
            <w:rPrChange w:id="6560" w:author="ZTE-Ma Zhifeng" w:date="2024-08-26T22:16:00Z">
              <w:rPr>
                <w:rFonts w:cs="Arial"/>
                <w:lang w:val="en-US" w:eastAsia="zh-CN"/>
              </w:rPr>
            </w:rPrChange>
          </w:rPr>
          <w:t>.1.</w:t>
        </w:r>
        <w:r w:rsidRPr="00B75DD1">
          <w:rPr>
            <w:rFonts w:cs="Arial"/>
          </w:rPr>
          <w:t>3-2: ΔR</w:t>
        </w:r>
        <w:r w:rsidRPr="0066511E">
          <w:rPr>
            <w:rFonts w:cs="Arial"/>
            <w:vertAlign w:val="subscript"/>
          </w:rPr>
          <w:t>IB</w:t>
        </w:r>
        <w:r w:rsidRPr="0066511E">
          <w:rPr>
            <w:rFonts w:cs="Arial"/>
            <w:vertAlign w:val="subscript"/>
            <w:rPrChange w:id="6561" w:author="ZTE-Ma Zhifeng" w:date="2024-08-26T22:16:00Z">
              <w:rPr>
                <w:rFonts w:cs="Arial"/>
                <w:vertAlign w:val="subscript"/>
                <w:lang w:eastAsia="zh-CN"/>
              </w:rPr>
            </w:rPrChange>
          </w:rPr>
          <w:t>,c</w:t>
        </w:r>
        <w:r w:rsidRPr="0066511E">
          <w:rPr>
            <w:rFonts w:cs="Arial"/>
          </w:rPr>
          <w:t xml:space="preserve"> due to NR CA (t</w:t>
        </w:r>
        <w:r w:rsidRPr="0066511E">
          <w:rPr>
            <w:rFonts w:cs="Arial"/>
            <w:rPrChange w:id="6562" w:author="ZTE-Ma Zhifeng" w:date="2024-08-26T22:16:00Z">
              <w:rPr>
                <w:rFonts w:cs="Arial"/>
                <w:bCs/>
                <w:lang w:eastAsia="zh-CN"/>
              </w:rPr>
            </w:rPrChange>
          </w:rPr>
          <w:t>hree</w:t>
        </w:r>
        <w:r w:rsidRPr="0066511E">
          <w:rPr>
            <w:rFonts w:cs="Arial"/>
            <w:rPrChange w:id="6563" w:author="ZTE-Ma Zhifeng" w:date="2024-08-26T22:16:00Z">
              <w:rPr>
                <w:rFonts w:cs="Arial"/>
                <w:bCs/>
              </w:rPr>
            </w:rPrChange>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66511E" w:rsidRPr="00B75DD1" w14:paraId="07FE2987" w14:textId="77777777" w:rsidTr="002D5D5E">
        <w:trPr>
          <w:trHeight w:val="187"/>
          <w:jc w:val="center"/>
          <w:ins w:id="6564" w:author="ZTE-Ma Zhifeng" w:date="2024-08-26T22:12:00Z"/>
        </w:trPr>
        <w:tc>
          <w:tcPr>
            <w:tcW w:w="1594" w:type="dxa"/>
            <w:vMerge w:val="restart"/>
          </w:tcPr>
          <w:p w14:paraId="50C46608" w14:textId="77777777" w:rsidR="0066511E" w:rsidRPr="000803F6" w:rsidRDefault="0066511E" w:rsidP="002D5D5E">
            <w:pPr>
              <w:keepNext/>
              <w:keepLines/>
              <w:spacing w:after="0"/>
              <w:jc w:val="center"/>
              <w:rPr>
                <w:ins w:id="6565" w:author="ZTE-Ma Zhifeng" w:date="2024-08-26T22:12:00Z"/>
                <w:rFonts w:ascii="Arial" w:eastAsia="等线" w:hAnsi="Arial"/>
                <w:b/>
                <w:sz w:val="18"/>
              </w:rPr>
            </w:pPr>
            <w:ins w:id="6566" w:author="ZTE-Ma Zhifeng" w:date="2024-08-26T22:12:00Z">
              <w:r w:rsidRPr="000803F6">
                <w:rPr>
                  <w:rFonts w:ascii="Arial" w:eastAsia="等线" w:hAnsi="Arial"/>
                  <w:b/>
                  <w:sz w:val="18"/>
                </w:rPr>
                <w:t>Inter-band CA combination</w:t>
              </w:r>
            </w:ins>
          </w:p>
        </w:tc>
        <w:tc>
          <w:tcPr>
            <w:tcW w:w="5845" w:type="dxa"/>
            <w:gridSpan w:val="3"/>
            <w:vAlign w:val="center"/>
          </w:tcPr>
          <w:p w14:paraId="198B1700" w14:textId="77777777" w:rsidR="0066511E" w:rsidRPr="000803F6" w:rsidRDefault="0066511E" w:rsidP="002D5D5E">
            <w:pPr>
              <w:keepNext/>
              <w:keepLines/>
              <w:spacing w:after="0"/>
              <w:jc w:val="center"/>
              <w:rPr>
                <w:ins w:id="6567" w:author="ZTE-Ma Zhifeng" w:date="2024-08-26T22:12:00Z"/>
                <w:rFonts w:ascii="Arial" w:eastAsia="等线" w:hAnsi="Arial"/>
                <w:b/>
                <w:sz w:val="18"/>
              </w:rPr>
            </w:pPr>
            <w:ins w:id="6568" w:author="ZTE-Ma Zhifeng" w:date="2024-08-26T22:12:00Z">
              <w:r w:rsidRPr="000803F6">
                <w:rPr>
                  <w:rFonts w:ascii="Arial" w:eastAsia="等线" w:hAnsi="Arial"/>
                  <w:b/>
                  <w:sz w:val="18"/>
                </w:rPr>
                <w:t>ΔR</w:t>
              </w:r>
              <w:r w:rsidRPr="000803F6">
                <w:rPr>
                  <w:rFonts w:ascii="Arial" w:eastAsia="等线" w:hAnsi="Arial"/>
                  <w:b/>
                  <w:sz w:val="18"/>
                  <w:vertAlign w:val="subscript"/>
                </w:rPr>
                <w:t>IB,c</w:t>
              </w:r>
              <w:r w:rsidRPr="000803F6">
                <w:rPr>
                  <w:rFonts w:ascii="Arial" w:eastAsia="等线" w:hAnsi="Arial"/>
                  <w:b/>
                  <w:sz w:val="18"/>
                </w:rPr>
                <w:t xml:space="preserve"> for NR bands (dB)</w:t>
              </w:r>
              <w:r w:rsidRPr="000803F6">
                <w:rPr>
                  <w:rFonts w:ascii="Arial" w:eastAsia="等线" w:hAnsi="Arial"/>
                  <w:b/>
                  <w:sz w:val="18"/>
                  <w:vertAlign w:val="superscript"/>
                </w:rPr>
                <w:t>*</w:t>
              </w:r>
            </w:ins>
          </w:p>
        </w:tc>
      </w:tr>
      <w:tr w:rsidR="0066511E" w:rsidRPr="00B75DD1" w14:paraId="469DED2E" w14:textId="77777777" w:rsidTr="002D5D5E">
        <w:trPr>
          <w:trHeight w:val="187"/>
          <w:jc w:val="center"/>
          <w:ins w:id="6569" w:author="ZTE-Ma Zhifeng" w:date="2024-08-26T22:12:00Z"/>
        </w:trPr>
        <w:tc>
          <w:tcPr>
            <w:tcW w:w="1594" w:type="dxa"/>
            <w:vMerge/>
            <w:tcBorders>
              <w:bottom w:val="single" w:sz="4" w:space="0" w:color="auto"/>
            </w:tcBorders>
          </w:tcPr>
          <w:p w14:paraId="3C8BE14E" w14:textId="77777777" w:rsidR="0066511E" w:rsidRPr="000803F6" w:rsidRDefault="0066511E" w:rsidP="002D5D5E">
            <w:pPr>
              <w:keepNext/>
              <w:keepLines/>
              <w:spacing w:after="0"/>
              <w:jc w:val="center"/>
              <w:rPr>
                <w:ins w:id="6570" w:author="ZTE-Ma Zhifeng" w:date="2024-08-26T22:12:00Z"/>
                <w:rFonts w:ascii="Arial" w:eastAsia="等线" w:hAnsi="Arial"/>
                <w:b/>
                <w:sz w:val="18"/>
              </w:rPr>
            </w:pPr>
          </w:p>
        </w:tc>
        <w:tc>
          <w:tcPr>
            <w:tcW w:w="5845" w:type="dxa"/>
            <w:gridSpan w:val="3"/>
            <w:vAlign w:val="center"/>
          </w:tcPr>
          <w:p w14:paraId="5D4F4F31" w14:textId="77777777" w:rsidR="0066511E" w:rsidRPr="000803F6" w:rsidRDefault="0066511E" w:rsidP="002D5D5E">
            <w:pPr>
              <w:keepNext/>
              <w:keepLines/>
              <w:spacing w:after="0"/>
              <w:jc w:val="center"/>
              <w:rPr>
                <w:ins w:id="6571" w:author="ZTE-Ma Zhifeng" w:date="2024-08-26T22:12:00Z"/>
                <w:rFonts w:ascii="Arial" w:eastAsia="等线" w:hAnsi="Arial"/>
                <w:b/>
                <w:sz w:val="18"/>
              </w:rPr>
            </w:pPr>
            <w:ins w:id="6572" w:author="ZTE-Ma Zhifeng" w:date="2024-08-26T22:12:00Z">
              <w:r w:rsidRPr="000803F6">
                <w:rPr>
                  <w:rFonts w:ascii="Arial" w:eastAsia="等线" w:hAnsi="Arial"/>
                  <w:b/>
                  <w:sz w:val="18"/>
                </w:rPr>
                <w:t>Component band in order of bands in configuration</w:t>
              </w:r>
              <w:r w:rsidRPr="000803F6">
                <w:rPr>
                  <w:rFonts w:ascii="Arial" w:eastAsia="等线" w:hAnsi="Arial"/>
                  <w:b/>
                  <w:sz w:val="18"/>
                  <w:vertAlign w:val="superscript"/>
                </w:rPr>
                <w:t>**</w:t>
              </w:r>
            </w:ins>
          </w:p>
        </w:tc>
      </w:tr>
      <w:tr w:rsidR="0066511E" w:rsidRPr="00B75DD1" w14:paraId="7A72DC2A" w14:textId="77777777" w:rsidTr="002D5D5E">
        <w:trPr>
          <w:trHeight w:val="187"/>
          <w:jc w:val="center"/>
          <w:ins w:id="6573" w:author="ZTE-Ma Zhifeng" w:date="2024-08-26T22:12:00Z"/>
        </w:trPr>
        <w:tc>
          <w:tcPr>
            <w:tcW w:w="1594" w:type="dxa"/>
            <w:tcBorders>
              <w:bottom w:val="single" w:sz="4" w:space="0" w:color="auto"/>
            </w:tcBorders>
            <w:shd w:val="clear" w:color="auto" w:fill="auto"/>
          </w:tcPr>
          <w:p w14:paraId="33A0EA82" w14:textId="77777777" w:rsidR="0066511E" w:rsidRPr="000803F6" w:rsidRDefault="0066511E" w:rsidP="002D5D5E">
            <w:pPr>
              <w:keepNext/>
              <w:keepLines/>
              <w:spacing w:after="0"/>
              <w:jc w:val="center"/>
              <w:rPr>
                <w:ins w:id="6574" w:author="ZTE-Ma Zhifeng" w:date="2024-08-26T22:12:00Z"/>
                <w:rFonts w:ascii="Arial" w:eastAsia="等线" w:hAnsi="Arial"/>
                <w:sz w:val="18"/>
              </w:rPr>
            </w:pPr>
            <w:ins w:id="6575" w:author="ZTE-Ma Zhifeng" w:date="2024-08-26T22:12:00Z">
              <w:r w:rsidRPr="000803F6">
                <w:rPr>
                  <w:rFonts w:ascii="Arial" w:eastAsia="等线" w:hAnsi="Arial"/>
                  <w:sz w:val="18"/>
                  <w:lang w:eastAsia="zh-CN"/>
                </w:rPr>
                <w:t>CA</w:t>
              </w:r>
              <w:r w:rsidRPr="000803F6">
                <w:rPr>
                  <w:rFonts w:ascii="Arial" w:eastAsia="等线" w:hAnsi="Arial"/>
                  <w:sz w:val="18"/>
                </w:rPr>
                <w:t>_</w:t>
              </w:r>
              <w:r w:rsidRPr="000803F6">
                <w:rPr>
                  <w:rFonts w:ascii="Arial" w:eastAsia="等线" w:hAnsi="Arial"/>
                  <w:sz w:val="18"/>
                  <w:lang w:eastAsia="zh-CN"/>
                </w:rPr>
                <w:t>n</w:t>
              </w:r>
              <w:r>
                <w:rPr>
                  <w:rFonts w:ascii="Arial" w:eastAsia="等线" w:hAnsi="Arial"/>
                  <w:sz w:val="18"/>
                  <w:lang w:eastAsia="zh-CN"/>
                </w:rPr>
                <w:t>1</w:t>
              </w:r>
              <w:r w:rsidRPr="000803F6">
                <w:rPr>
                  <w:rFonts w:ascii="Arial" w:eastAsia="等线" w:hAnsi="Arial"/>
                  <w:sz w:val="18"/>
                  <w:lang w:val="sv-SE" w:eastAsia="ja-JP"/>
                </w:rPr>
                <w:t>-</w:t>
              </w:r>
              <w:r w:rsidRPr="000803F6">
                <w:rPr>
                  <w:rFonts w:ascii="Arial" w:eastAsia="等线" w:hAnsi="Arial"/>
                  <w:sz w:val="18"/>
                  <w:lang w:val="en-US" w:eastAsia="zh-CN"/>
                </w:rPr>
                <w:t>n</w:t>
              </w:r>
              <w:r>
                <w:rPr>
                  <w:rFonts w:ascii="Arial" w:eastAsia="等线" w:hAnsi="Arial"/>
                  <w:sz w:val="18"/>
                  <w:lang w:val="en-US" w:eastAsia="zh-CN"/>
                </w:rPr>
                <w:t>41</w:t>
              </w:r>
              <w:r w:rsidRPr="000803F6">
                <w:rPr>
                  <w:rFonts w:ascii="Arial" w:eastAsia="等线" w:hAnsi="Arial"/>
                  <w:sz w:val="18"/>
                  <w:lang w:val="sv-SE" w:eastAsia="zh-CN"/>
                </w:rPr>
                <w:t>-n</w:t>
              </w:r>
              <w:r>
                <w:rPr>
                  <w:rFonts w:ascii="Arial" w:eastAsia="等线" w:hAnsi="Arial"/>
                  <w:sz w:val="18"/>
                  <w:lang w:val="sv-SE" w:eastAsia="zh-CN"/>
                </w:rPr>
                <w:t>78</w:t>
              </w:r>
            </w:ins>
          </w:p>
        </w:tc>
        <w:tc>
          <w:tcPr>
            <w:tcW w:w="1948" w:type="dxa"/>
            <w:vAlign w:val="center"/>
          </w:tcPr>
          <w:p w14:paraId="3F514D2D" w14:textId="77777777" w:rsidR="0066511E" w:rsidRPr="00C964A0" w:rsidRDefault="0066511E" w:rsidP="002D5D5E">
            <w:pPr>
              <w:keepNext/>
              <w:keepLines/>
              <w:spacing w:after="0"/>
              <w:jc w:val="center"/>
              <w:rPr>
                <w:ins w:id="6576" w:author="ZTE-Ma Zhifeng" w:date="2024-08-26T22:12:00Z"/>
                <w:rFonts w:ascii="Arial" w:eastAsia="等线" w:hAnsi="Arial" w:cs="Arial"/>
                <w:sz w:val="18"/>
                <w:szCs w:val="18"/>
                <w:lang w:eastAsia="zh-CN"/>
              </w:rPr>
            </w:pPr>
            <w:ins w:id="6577" w:author="ZTE-Ma Zhifeng" w:date="2024-08-26T22:12:00Z">
              <w:r w:rsidRPr="00C964A0">
                <w:rPr>
                  <w:rFonts w:ascii="Arial" w:eastAsia="等线" w:hAnsi="Arial" w:cs="Arial"/>
                  <w:sz w:val="18"/>
                  <w:szCs w:val="18"/>
                  <w:lang w:eastAsia="zh-CN"/>
                </w:rPr>
                <w:t>0.2</w:t>
              </w:r>
            </w:ins>
          </w:p>
        </w:tc>
        <w:tc>
          <w:tcPr>
            <w:tcW w:w="1948" w:type="dxa"/>
            <w:vAlign w:val="center"/>
          </w:tcPr>
          <w:p w14:paraId="2D0A89EC" w14:textId="77777777" w:rsidR="0066511E" w:rsidRPr="00C964A0" w:rsidRDefault="0066511E" w:rsidP="002D5D5E">
            <w:pPr>
              <w:keepNext/>
              <w:keepLines/>
              <w:spacing w:after="0"/>
              <w:jc w:val="center"/>
              <w:rPr>
                <w:ins w:id="6578" w:author="ZTE-Ma Zhifeng" w:date="2024-08-26T22:12:00Z"/>
                <w:rFonts w:ascii="Arial" w:eastAsia="等线" w:hAnsi="Arial" w:cs="Arial"/>
                <w:sz w:val="18"/>
                <w:szCs w:val="18"/>
                <w:lang w:eastAsia="zh-CN"/>
              </w:rPr>
            </w:pPr>
            <w:ins w:id="6579" w:author="ZTE-Ma Zhifeng" w:date="2024-08-26T22:12:00Z">
              <w:r w:rsidRPr="00C964A0">
                <w:rPr>
                  <w:rFonts w:ascii="Arial" w:eastAsia="等线" w:hAnsi="Arial" w:cs="Arial"/>
                  <w:sz w:val="18"/>
                  <w:szCs w:val="18"/>
                  <w:lang w:eastAsia="zh-CN"/>
                </w:rPr>
                <w:t>-</w:t>
              </w:r>
            </w:ins>
          </w:p>
        </w:tc>
        <w:tc>
          <w:tcPr>
            <w:tcW w:w="1949" w:type="dxa"/>
            <w:vAlign w:val="center"/>
          </w:tcPr>
          <w:p w14:paraId="0859DCA8" w14:textId="77777777" w:rsidR="0066511E" w:rsidRPr="00C964A0" w:rsidRDefault="0066511E" w:rsidP="002D5D5E">
            <w:pPr>
              <w:keepNext/>
              <w:keepLines/>
              <w:spacing w:after="0"/>
              <w:jc w:val="center"/>
              <w:rPr>
                <w:ins w:id="6580" w:author="ZTE-Ma Zhifeng" w:date="2024-08-26T22:12:00Z"/>
                <w:rFonts w:ascii="Arial" w:eastAsia="等线" w:hAnsi="Arial" w:cs="Arial"/>
                <w:sz w:val="18"/>
                <w:szCs w:val="18"/>
                <w:lang w:eastAsia="zh-CN"/>
              </w:rPr>
            </w:pPr>
            <w:ins w:id="6581" w:author="ZTE-Ma Zhifeng" w:date="2024-08-26T22:12:00Z">
              <w:r w:rsidRPr="00C964A0">
                <w:rPr>
                  <w:rFonts w:ascii="Arial" w:eastAsia="等线" w:hAnsi="Arial" w:cs="Arial"/>
                  <w:sz w:val="18"/>
                  <w:szCs w:val="18"/>
                  <w:lang w:eastAsia="zh-CN"/>
                </w:rPr>
                <w:t>0.5</w:t>
              </w:r>
            </w:ins>
          </w:p>
        </w:tc>
      </w:tr>
      <w:tr w:rsidR="0066511E" w:rsidRPr="00B75DD1" w14:paraId="42A72463" w14:textId="77777777" w:rsidTr="002D5D5E">
        <w:trPr>
          <w:trHeight w:val="187"/>
          <w:jc w:val="center"/>
          <w:ins w:id="6582" w:author="ZTE-Ma Zhifeng" w:date="2024-08-26T22:12:00Z"/>
        </w:trPr>
        <w:tc>
          <w:tcPr>
            <w:tcW w:w="7439" w:type="dxa"/>
            <w:gridSpan w:val="4"/>
            <w:tcBorders>
              <w:top w:val="single" w:sz="4" w:space="0" w:color="auto"/>
            </w:tcBorders>
            <w:shd w:val="clear" w:color="auto" w:fill="auto"/>
          </w:tcPr>
          <w:p w14:paraId="23752DDF" w14:textId="77777777" w:rsidR="0066511E" w:rsidRPr="000803F6" w:rsidRDefault="0066511E" w:rsidP="002D5D5E">
            <w:pPr>
              <w:keepLines/>
              <w:spacing w:after="0"/>
              <w:ind w:left="870" w:hanging="870"/>
              <w:rPr>
                <w:ins w:id="6583" w:author="ZTE-Ma Zhifeng" w:date="2024-08-26T22:12:00Z"/>
                <w:rFonts w:eastAsia="等线" w:cs="Arial"/>
                <w:lang w:eastAsia="ja-JP"/>
              </w:rPr>
            </w:pPr>
            <w:ins w:id="6584" w:author="ZTE-Ma Zhifeng" w:date="2024-08-26T22:12:00Z">
              <w:r w:rsidRPr="000803F6">
                <w:rPr>
                  <w:rFonts w:ascii="Arial" w:eastAsia="等线" w:hAnsi="Arial" w:cs="Arial"/>
                  <w:sz w:val="18"/>
                  <w:lang w:eastAsia="ja-JP"/>
                </w:rPr>
                <w:t>NOTE *:</w:t>
              </w:r>
              <w:r w:rsidRPr="000803F6">
                <w:rPr>
                  <w:rFonts w:ascii="Arial" w:eastAsia="等线" w:hAnsi="Arial" w:cs="Arial"/>
                  <w:sz w:val="18"/>
                  <w:lang w:eastAsia="ja-JP"/>
                </w:rPr>
                <w:tab/>
                <w:t xml:space="preserve"> “-” denotes ΔR</w:t>
              </w:r>
              <w:r w:rsidRPr="000803F6">
                <w:rPr>
                  <w:rFonts w:ascii="Arial" w:eastAsia="等线" w:hAnsi="Arial" w:cs="Arial"/>
                  <w:sz w:val="18"/>
                  <w:vertAlign w:val="subscript"/>
                  <w:lang w:eastAsia="ja-JP"/>
                </w:rPr>
                <w:t>IB,c</w:t>
              </w:r>
              <w:r w:rsidRPr="000803F6">
                <w:rPr>
                  <w:rFonts w:ascii="Arial" w:eastAsia="等线" w:hAnsi="Arial" w:cs="Arial"/>
                  <w:sz w:val="18"/>
                  <w:lang w:eastAsia="ja-JP"/>
                </w:rPr>
                <w:t xml:space="preserve"> = 0.</w:t>
              </w:r>
            </w:ins>
          </w:p>
          <w:p w14:paraId="616D8C2A" w14:textId="77777777" w:rsidR="0066511E" w:rsidRPr="000803F6" w:rsidRDefault="0066511E" w:rsidP="002D5D5E">
            <w:pPr>
              <w:keepLines/>
              <w:spacing w:after="0"/>
              <w:ind w:left="870" w:hanging="870"/>
              <w:rPr>
                <w:ins w:id="6585" w:author="ZTE-Ma Zhifeng" w:date="2024-08-26T22:12:00Z"/>
                <w:rFonts w:ascii="Arial" w:eastAsia="等线" w:hAnsi="Arial"/>
                <w:sz w:val="18"/>
                <w:lang w:val="en-US"/>
              </w:rPr>
            </w:pPr>
            <w:ins w:id="6586" w:author="ZTE-Ma Zhifeng" w:date="2024-08-26T22:12:00Z">
              <w:r w:rsidRPr="000803F6">
                <w:rPr>
                  <w:rFonts w:ascii="Arial" w:eastAsia="等线" w:hAnsi="Arial" w:cs="Arial"/>
                  <w:sz w:val="18"/>
                  <w:lang w:eastAsia="ja-JP"/>
                </w:rPr>
                <w:t>NOTE **:</w:t>
              </w:r>
              <w:r w:rsidRPr="000803F6">
                <w:rPr>
                  <w:rFonts w:ascii="Arial" w:eastAsia="等线" w:hAnsi="Arial" w:cs="Arial"/>
                  <w:sz w:val="18"/>
                  <w:lang w:eastAsia="ja-JP"/>
                </w:rPr>
                <w:tab/>
                <w:t>The component band order in the configuration should be listed by the order of NR bands, such as for CA_n1-n3-n8 the band order from left to right is n1, n3 and n8.</w:t>
              </w:r>
            </w:ins>
          </w:p>
        </w:tc>
      </w:tr>
    </w:tbl>
    <w:p w14:paraId="212BD0D8" w14:textId="77777777" w:rsidR="0066511E" w:rsidRPr="007338E6" w:rsidRDefault="0066511E" w:rsidP="0066511E">
      <w:pPr>
        <w:rPr>
          <w:ins w:id="6587" w:author="ZTE-Ma Zhifeng" w:date="2024-08-26T22:12:00Z"/>
        </w:rPr>
      </w:pPr>
    </w:p>
    <w:p w14:paraId="28F7B102" w14:textId="5B8A93AD" w:rsidR="0066511E" w:rsidRPr="0066511E" w:rsidRDefault="0066511E" w:rsidP="0066511E">
      <w:pPr>
        <w:pStyle w:val="31"/>
        <w:rPr>
          <w:ins w:id="6588" w:author="ZTE-Ma Zhifeng" w:date="2024-08-26T22:12:00Z"/>
          <w:rFonts w:cs="Arial"/>
          <w:szCs w:val="28"/>
          <w:lang w:val="en-US" w:eastAsia="zh-CN"/>
          <w:rPrChange w:id="6589" w:author="ZTE-Ma Zhifeng" w:date="2024-08-26T22:13:00Z">
            <w:rPr>
              <w:ins w:id="6590" w:author="ZTE-Ma Zhifeng" w:date="2024-08-26T22:12:00Z"/>
              <w:rFonts w:cs="Arial"/>
              <w:szCs w:val="28"/>
              <w:lang w:eastAsia="zh-CN"/>
            </w:rPr>
          </w:rPrChange>
        </w:rPr>
      </w:pPr>
      <w:bookmarkStart w:id="6591" w:name="_Toc168053453"/>
      <w:bookmarkStart w:id="6592" w:name="_Toc175687580"/>
      <w:ins w:id="6593" w:author="ZTE-Ma Zhifeng" w:date="2024-08-26T22:12:00Z">
        <w:r w:rsidRPr="0066511E">
          <w:rPr>
            <w:rFonts w:cs="Arial"/>
            <w:szCs w:val="28"/>
            <w:lang w:val="en-US" w:eastAsia="zh-CN"/>
            <w:rPrChange w:id="6594" w:author="ZTE-Ma Zhifeng" w:date="2024-08-26T22:13:00Z">
              <w:rPr/>
            </w:rPrChange>
          </w:rPr>
          <w:t>5.</w:t>
        </w:r>
      </w:ins>
      <w:ins w:id="6595" w:author="ZTE-Ma Zhifeng" w:date="2024-08-26T22:17:00Z">
        <w:r>
          <w:rPr>
            <w:rFonts w:cs="Arial"/>
            <w:szCs w:val="28"/>
            <w:lang w:val="en-US" w:eastAsia="zh-CN"/>
          </w:rPr>
          <w:t>11</w:t>
        </w:r>
      </w:ins>
      <w:ins w:id="6596" w:author="ZTE-Ma Zhifeng" w:date="2024-08-26T22:12:00Z">
        <w:r w:rsidRPr="0066511E">
          <w:rPr>
            <w:rFonts w:cs="Arial"/>
            <w:szCs w:val="28"/>
            <w:lang w:val="en-US" w:eastAsia="zh-CN"/>
            <w:rPrChange w:id="6597" w:author="ZTE-Ma Zhifeng" w:date="2024-08-26T22:13:00Z">
              <w:rPr/>
            </w:rPrChange>
          </w:rPr>
          <w:t>.2</w:t>
        </w:r>
        <w:r w:rsidRPr="0066511E">
          <w:rPr>
            <w:rFonts w:cs="Arial"/>
            <w:szCs w:val="28"/>
            <w:lang w:val="en-US" w:eastAsia="zh-CN"/>
            <w:rPrChange w:id="6598" w:author="ZTE-Ma Zhifeng" w:date="2024-08-26T22:13:00Z">
              <w:rPr/>
            </w:rPrChange>
          </w:rPr>
          <w:tab/>
          <w:t>Specific for 2 bands UL CA</w:t>
        </w:r>
        <w:bookmarkEnd w:id="6591"/>
        <w:bookmarkEnd w:id="6592"/>
      </w:ins>
    </w:p>
    <w:p w14:paraId="414E5897" w14:textId="20771C12" w:rsidR="0066511E" w:rsidRPr="0066511E" w:rsidRDefault="0066511E" w:rsidP="0066511E">
      <w:pPr>
        <w:pStyle w:val="41"/>
        <w:rPr>
          <w:ins w:id="6599" w:author="ZTE-Ma Zhifeng" w:date="2024-08-26T22:12:00Z"/>
          <w:rPrChange w:id="6600" w:author="ZTE-Ma Zhifeng" w:date="2024-08-26T22:14:00Z">
            <w:rPr>
              <w:ins w:id="6601" w:author="ZTE-Ma Zhifeng" w:date="2024-08-26T22:12:00Z"/>
              <w:rFonts w:cs="Arial"/>
              <w:lang w:eastAsia="zh-CN"/>
            </w:rPr>
          </w:rPrChange>
        </w:rPr>
      </w:pPr>
      <w:bookmarkStart w:id="6602" w:name="_Toc168053454"/>
      <w:bookmarkStart w:id="6603" w:name="_Toc175687581"/>
      <w:ins w:id="6604" w:author="ZTE-Ma Zhifeng" w:date="2024-08-26T22:12:00Z">
        <w:r>
          <w:t>5.</w:t>
        </w:r>
      </w:ins>
      <w:ins w:id="6605" w:author="ZTE-Ma Zhifeng" w:date="2024-08-26T22:17:00Z">
        <w:r>
          <w:t>11</w:t>
        </w:r>
      </w:ins>
      <w:ins w:id="6606" w:author="ZTE-Ma Zhifeng" w:date="2024-08-26T22:12:00Z">
        <w:r>
          <w:t>.2.1</w:t>
        </w:r>
        <w:r>
          <w:tab/>
        </w:r>
        <w:r w:rsidRPr="0066511E">
          <w:rPr>
            <w:rPrChange w:id="6607" w:author="ZTE-Ma Zhifeng" w:date="2024-08-26T22:14:00Z">
              <w:rPr>
                <w:rFonts w:cs="Arial"/>
                <w:lang w:eastAsia="zh-CN"/>
              </w:rPr>
            </w:rPrChange>
          </w:rPr>
          <w:t>UE co-existence studies</w:t>
        </w:r>
        <w:bookmarkEnd w:id="6602"/>
        <w:bookmarkEnd w:id="6603"/>
      </w:ins>
    </w:p>
    <w:p w14:paraId="75A981E7" w14:textId="65E9B06A" w:rsidR="0066511E" w:rsidRPr="00A76C0A" w:rsidRDefault="0066511E" w:rsidP="0066511E">
      <w:pPr>
        <w:rPr>
          <w:ins w:id="6608" w:author="ZTE-Ma Zhifeng" w:date="2024-08-26T22:12:00Z"/>
          <w:rFonts w:eastAsia="MS Mincho"/>
        </w:rPr>
      </w:pPr>
      <w:ins w:id="6609" w:author="ZTE-Ma Zhifeng" w:date="2024-08-26T22:12:00Z">
        <w:r w:rsidRPr="00A76C0A">
          <w:rPr>
            <w:rFonts w:eastAsia="MS Mincho"/>
          </w:rPr>
          <w:t xml:space="preserve">Table </w:t>
        </w:r>
        <w:r w:rsidRPr="00A76C0A">
          <w:rPr>
            <w:rFonts w:eastAsia="MS Mincho" w:hint="eastAsia"/>
          </w:rPr>
          <w:t>5.</w:t>
        </w:r>
      </w:ins>
      <w:ins w:id="6610" w:author="ZTE-Ma Zhifeng" w:date="2024-08-26T22:17:00Z">
        <w:r>
          <w:rPr>
            <w:rFonts w:eastAsia="MS Mincho"/>
          </w:rPr>
          <w:t>11</w:t>
        </w:r>
      </w:ins>
      <w:ins w:id="6611" w:author="ZTE-Ma Zhifeng" w:date="2024-08-26T22:12:00Z">
        <w:r>
          <w:rPr>
            <w:rFonts w:eastAsia="MS Mincho"/>
          </w:rPr>
          <w:t>.2.1</w:t>
        </w:r>
        <w:r w:rsidRPr="00A76C0A">
          <w:rPr>
            <w:rFonts w:eastAsia="MS Mincho"/>
          </w:rPr>
          <w:t>.1-1 provides the two UL bands with one CC per band IMD interference analysis for CA_n</w:t>
        </w:r>
        <w:r>
          <w:rPr>
            <w:rFonts w:eastAsia="MS Mincho"/>
          </w:rPr>
          <w:t>1</w:t>
        </w:r>
        <w:r w:rsidRPr="00A76C0A">
          <w:rPr>
            <w:rFonts w:eastAsia="MS Mincho"/>
          </w:rPr>
          <w:t>A-n</w:t>
        </w:r>
        <w:r>
          <w:rPr>
            <w:rFonts w:eastAsia="MS Mincho"/>
          </w:rPr>
          <w:t>41</w:t>
        </w:r>
        <w:r w:rsidRPr="00A76C0A">
          <w:rPr>
            <w:rFonts w:eastAsia="MS Mincho"/>
          </w:rPr>
          <w:t>A-n</w:t>
        </w:r>
        <w:r>
          <w:rPr>
            <w:rFonts w:eastAsia="MS Mincho"/>
          </w:rPr>
          <w:t>78</w:t>
        </w:r>
        <w:r w:rsidRPr="00A76C0A">
          <w:rPr>
            <w:rFonts w:eastAsia="MS Mincho"/>
          </w:rPr>
          <w:t>A with UL CA_n</w:t>
        </w:r>
        <w:r>
          <w:rPr>
            <w:rFonts w:eastAsia="MS Mincho"/>
          </w:rPr>
          <w:t>1</w:t>
        </w:r>
        <w:r w:rsidRPr="00A76C0A">
          <w:rPr>
            <w:rFonts w:eastAsia="MS Mincho"/>
          </w:rPr>
          <w:t>A-n</w:t>
        </w:r>
        <w:r>
          <w:rPr>
            <w:rFonts w:eastAsia="MS Mincho"/>
          </w:rPr>
          <w:t>4</w:t>
        </w:r>
        <w:r w:rsidRPr="00A76C0A">
          <w:rPr>
            <w:rFonts w:eastAsia="MS Mincho"/>
          </w:rPr>
          <w:t>A.</w:t>
        </w:r>
      </w:ins>
    </w:p>
    <w:p w14:paraId="02E96E16" w14:textId="4E139AAB" w:rsidR="0066511E" w:rsidRPr="0066511E" w:rsidRDefault="0066511E">
      <w:pPr>
        <w:pStyle w:val="TH"/>
        <w:rPr>
          <w:ins w:id="6612" w:author="ZTE-Ma Zhifeng" w:date="2024-08-26T22:12:00Z"/>
          <w:rFonts w:cs="Arial"/>
          <w:b w:val="0"/>
          <w:rPrChange w:id="6613" w:author="ZTE-Ma Zhifeng" w:date="2024-08-26T22:15:00Z">
            <w:rPr>
              <w:ins w:id="6614" w:author="ZTE-Ma Zhifeng" w:date="2024-08-26T22:12:00Z"/>
              <w:rFonts w:ascii="Arial" w:hAnsi="Arial" w:cs="Arial"/>
              <w:b/>
              <w:lang w:eastAsia="zh-CN"/>
            </w:rPr>
          </w:rPrChange>
        </w:rPr>
        <w:pPrChange w:id="6615" w:author="ZTE-Ma Zhifeng" w:date="2024-08-26T22:15:00Z">
          <w:pPr>
            <w:keepNext/>
            <w:keepLines/>
            <w:spacing w:before="60"/>
            <w:jc w:val="center"/>
          </w:pPr>
        </w:pPrChange>
      </w:pPr>
      <w:ins w:id="6616" w:author="ZTE-Ma Zhifeng" w:date="2024-08-26T22:12:00Z">
        <w:r w:rsidRPr="004D6DE3">
          <w:rPr>
            <w:rFonts w:cs="Arial"/>
          </w:rPr>
          <w:lastRenderedPageBreak/>
          <w:t xml:space="preserve">Table </w:t>
        </w:r>
        <w:r w:rsidRPr="004D6DE3">
          <w:rPr>
            <w:rFonts w:cs="Arial" w:hint="eastAsia"/>
          </w:rPr>
          <w:t>5.</w:t>
        </w:r>
      </w:ins>
      <w:ins w:id="6617" w:author="ZTE-Ma Zhifeng" w:date="2024-08-26T22:17:00Z">
        <w:r>
          <w:rPr>
            <w:rFonts w:cs="Arial"/>
          </w:rPr>
          <w:t>11</w:t>
        </w:r>
      </w:ins>
      <w:ins w:id="6618" w:author="ZTE-Ma Zhifeng" w:date="2024-08-26T22:12:00Z">
        <w:r w:rsidRPr="004D6DE3">
          <w:rPr>
            <w:rFonts w:cs="Arial"/>
          </w:rPr>
          <w:t>.2.</w:t>
        </w:r>
        <w:r>
          <w:rPr>
            <w:rFonts w:cs="Arial"/>
          </w:rPr>
          <w:t>1</w:t>
        </w:r>
        <w:r w:rsidRPr="004D6DE3">
          <w:rPr>
            <w:rFonts w:cs="Arial"/>
          </w:rPr>
          <w:t xml:space="preserve">.1-1: </w:t>
        </w:r>
        <w:r>
          <w:rPr>
            <w:rFonts w:cs="Arial"/>
          </w:rPr>
          <w:t>Two UL bands IMD analysis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Change w:id="6619">
          <w:tblGrid>
            <w:gridCol w:w="2885"/>
            <w:gridCol w:w="1800"/>
            <w:gridCol w:w="1749"/>
            <w:gridCol w:w="1620"/>
            <w:gridCol w:w="1799"/>
          </w:tblGrid>
        </w:tblGridChange>
      </w:tblGrid>
      <w:tr w:rsidR="0066511E" w14:paraId="6C068CD9" w14:textId="77777777" w:rsidTr="002D5D5E">
        <w:trPr>
          <w:trHeight w:val="266"/>
          <w:ins w:id="6620" w:author="ZTE-Ma Zhifeng" w:date="2024-08-26T22:1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030FC83" w14:textId="77777777" w:rsidR="0066511E" w:rsidRDefault="0066511E" w:rsidP="002D5D5E">
            <w:pPr>
              <w:pStyle w:val="TAH"/>
              <w:rPr>
                <w:ins w:id="6621" w:author="ZTE-Ma Zhifeng" w:date="2024-08-26T22:12:00Z"/>
                <w:b w:val="0"/>
                <w:lang w:val="en-US"/>
              </w:rPr>
            </w:pPr>
            <w:ins w:id="6622" w:author="ZTE-Ma Zhifeng" w:date="2024-08-26T22:12:00Z">
              <w:r>
                <w:t>UE UL carriers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54021E" w14:textId="77777777" w:rsidR="0066511E" w:rsidRDefault="0066511E" w:rsidP="002D5D5E">
            <w:pPr>
              <w:pStyle w:val="TAH"/>
              <w:rPr>
                <w:ins w:id="6623" w:author="ZTE-Ma Zhifeng" w:date="2024-08-26T22:12:00Z"/>
              </w:rPr>
            </w:pPr>
            <w:ins w:id="6624" w:author="ZTE-Ma Zhifeng" w:date="2024-08-26T22:12:00Z">
              <w:r>
                <w:t>f</w:t>
              </w:r>
              <w:r>
                <w:rPr>
                  <w:vertAlign w:val="subscript"/>
                </w:rPr>
                <w:t>x_low</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BE1D8D1" w14:textId="77777777" w:rsidR="0066511E" w:rsidRDefault="0066511E" w:rsidP="002D5D5E">
            <w:pPr>
              <w:pStyle w:val="TAH"/>
              <w:rPr>
                <w:ins w:id="6625" w:author="ZTE-Ma Zhifeng" w:date="2024-08-26T22:12:00Z"/>
              </w:rPr>
            </w:pPr>
            <w:ins w:id="6626" w:author="ZTE-Ma Zhifeng" w:date="2024-08-26T22:12:00Z">
              <w:r>
                <w:t>f</w:t>
              </w:r>
              <w:r>
                <w:rPr>
                  <w:vertAlign w:val="subscript"/>
                </w:rPr>
                <w:t>x_high</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47B24D" w14:textId="77777777" w:rsidR="0066511E" w:rsidRDefault="0066511E" w:rsidP="002D5D5E">
            <w:pPr>
              <w:pStyle w:val="TAH"/>
              <w:rPr>
                <w:ins w:id="6627" w:author="ZTE-Ma Zhifeng" w:date="2024-08-26T22:12:00Z"/>
              </w:rPr>
            </w:pPr>
            <w:ins w:id="6628" w:author="ZTE-Ma Zhifeng" w:date="2024-08-26T22:12:00Z">
              <w:r>
                <w:t>f</w:t>
              </w:r>
              <w:r>
                <w:rPr>
                  <w:vertAlign w:val="subscript"/>
                </w:rPr>
                <w:t>y_low</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39025CA" w14:textId="77777777" w:rsidR="0066511E" w:rsidRDefault="0066511E" w:rsidP="002D5D5E">
            <w:pPr>
              <w:pStyle w:val="TAH"/>
              <w:rPr>
                <w:ins w:id="6629" w:author="ZTE-Ma Zhifeng" w:date="2024-08-26T22:12:00Z"/>
              </w:rPr>
            </w:pPr>
            <w:ins w:id="6630" w:author="ZTE-Ma Zhifeng" w:date="2024-08-26T22:12:00Z">
              <w:r>
                <w:t>f</w:t>
              </w:r>
              <w:r>
                <w:rPr>
                  <w:vertAlign w:val="subscript"/>
                </w:rPr>
                <w:t>y_high</w:t>
              </w:r>
            </w:ins>
          </w:p>
        </w:tc>
      </w:tr>
      <w:tr w:rsidR="0066511E" w14:paraId="4B3D7E3B" w14:textId="77777777" w:rsidTr="002D5D5E">
        <w:trPr>
          <w:trHeight w:val="187"/>
          <w:ins w:id="6631" w:author="ZTE-Ma Zhifeng" w:date="2024-08-26T22:1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565233" w14:textId="77777777" w:rsidR="0066511E" w:rsidRDefault="0066511E" w:rsidP="002D5D5E">
            <w:pPr>
              <w:pStyle w:val="TAL"/>
              <w:rPr>
                <w:ins w:id="6632" w:author="ZTE-Ma Zhifeng" w:date="2024-08-26T22:12:00Z"/>
              </w:rPr>
            </w:pPr>
            <w:ins w:id="6633" w:author="ZTE-Ma Zhifeng" w:date="2024-08-26T22:12:00Z">
              <w:r>
                <w:t>2nd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49C419F" w14:textId="77777777" w:rsidR="0066511E" w:rsidRDefault="0066511E" w:rsidP="002D5D5E">
            <w:pPr>
              <w:pStyle w:val="TAL"/>
              <w:jc w:val="center"/>
              <w:rPr>
                <w:ins w:id="6634" w:author="ZTE-Ma Zhifeng" w:date="2024-08-26T22:12:00Z"/>
                <w:lang w:val="en-US"/>
              </w:rPr>
            </w:pPr>
            <w:ins w:id="6635" w:author="ZTE-Ma Zhifeng" w:date="2024-08-26T22:12:00Z">
              <w:r>
                <w:rPr>
                  <w:lang w:val="en-US"/>
                </w:rPr>
                <w:t>|</w:t>
              </w:r>
              <w:r>
                <w:rPr>
                  <w:lang w:eastAsia="zh-CN"/>
                </w:rPr>
                <w:t>f</w:t>
              </w:r>
              <w:r>
                <w:rPr>
                  <w:vertAlign w:val="subscript"/>
                  <w:lang w:eastAsia="zh-CN"/>
                </w:rPr>
                <w:t>y</w:t>
              </w:r>
              <w:r>
                <w:rPr>
                  <w:vertAlign w:val="subscript"/>
                  <w:lang w:val="en-US"/>
                </w:rPr>
                <w:t>_low</w:t>
              </w:r>
              <w:r>
                <w:rPr>
                  <w:lang w:val="en-US"/>
                </w:rPr>
                <w:t xml:space="preserve"> – f</w:t>
              </w:r>
              <w:r>
                <w:rPr>
                  <w:vertAlign w:val="subscript"/>
                  <w:lang w:val="en-US"/>
                </w:rPr>
                <w:t>x_high</w:t>
              </w:r>
              <w:r>
                <w:rPr>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98E5B77" w14:textId="77777777" w:rsidR="0066511E" w:rsidRDefault="0066511E" w:rsidP="002D5D5E">
            <w:pPr>
              <w:pStyle w:val="TAL"/>
              <w:jc w:val="center"/>
              <w:rPr>
                <w:ins w:id="6636" w:author="ZTE-Ma Zhifeng" w:date="2024-08-26T22:12:00Z"/>
                <w:lang w:val="en-US"/>
              </w:rPr>
            </w:pPr>
            <w:ins w:id="6637" w:author="ZTE-Ma Zhifeng" w:date="2024-08-26T22:12:00Z">
              <w:r>
                <w:rPr>
                  <w:lang w:val="en-US"/>
                </w:rPr>
                <w:t>|f</w:t>
              </w:r>
              <w:r>
                <w:rPr>
                  <w:vertAlign w:val="subscript"/>
                  <w:lang w:val="en-US"/>
                </w:rPr>
                <w:t>y_high</w:t>
              </w:r>
              <w:r>
                <w:rPr>
                  <w:lang w:val="en-US"/>
                </w:rPr>
                <w:t xml:space="preserve"> – f</w:t>
              </w:r>
              <w:r>
                <w:rPr>
                  <w:vertAlign w:val="subscript"/>
                  <w:lang w:val="en-US"/>
                </w:rPr>
                <w:t>x_low</w:t>
              </w:r>
              <w:r>
                <w:rPr>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578A85" w14:textId="77777777" w:rsidR="0066511E" w:rsidRDefault="0066511E" w:rsidP="002D5D5E">
            <w:pPr>
              <w:pStyle w:val="TAL"/>
              <w:jc w:val="center"/>
              <w:rPr>
                <w:ins w:id="6638" w:author="ZTE-Ma Zhifeng" w:date="2024-08-26T22:12:00Z"/>
                <w:lang w:val="en-US"/>
              </w:rPr>
            </w:pPr>
            <w:ins w:id="6639" w:author="ZTE-Ma Zhifeng" w:date="2024-08-26T22:12:00Z">
              <w:r>
                <w:rPr>
                  <w:lang w:val="en-US"/>
                </w:rPr>
                <w:t>|f</w:t>
              </w:r>
              <w:r>
                <w:rPr>
                  <w:vertAlign w:val="subscript"/>
                  <w:lang w:val="en-US"/>
                </w:rPr>
                <w:t>y_low</w:t>
              </w:r>
              <w:r>
                <w:rPr>
                  <w:lang w:val="en-US"/>
                </w:rPr>
                <w:t xml:space="preserve"> + f</w:t>
              </w:r>
              <w:r>
                <w:rPr>
                  <w:vertAlign w:val="subscript"/>
                  <w:lang w:val="en-US"/>
                </w:rPr>
                <w:t>x_low</w:t>
              </w:r>
              <w:r>
                <w:rPr>
                  <w:lang w:val="en-US"/>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A69E32F" w14:textId="77777777" w:rsidR="0066511E" w:rsidRDefault="0066511E" w:rsidP="002D5D5E">
            <w:pPr>
              <w:pStyle w:val="TAL"/>
              <w:jc w:val="center"/>
              <w:rPr>
                <w:ins w:id="6640" w:author="ZTE-Ma Zhifeng" w:date="2024-08-26T22:12:00Z"/>
                <w:lang w:val="en-US"/>
              </w:rPr>
            </w:pPr>
            <w:ins w:id="6641" w:author="ZTE-Ma Zhifeng" w:date="2024-08-26T22:12:00Z">
              <w:r>
                <w:rPr>
                  <w:lang w:val="en-US"/>
                </w:rPr>
                <w:t>|f</w:t>
              </w:r>
              <w:r>
                <w:rPr>
                  <w:vertAlign w:val="subscript"/>
                  <w:lang w:val="en-US"/>
                </w:rPr>
                <w:t>y_high</w:t>
              </w:r>
              <w:r>
                <w:rPr>
                  <w:lang w:val="en-US"/>
                </w:rPr>
                <w:t xml:space="preserve"> + f</w:t>
              </w:r>
              <w:r>
                <w:rPr>
                  <w:vertAlign w:val="subscript"/>
                  <w:lang w:val="en-US"/>
                </w:rPr>
                <w:t>x_high</w:t>
              </w:r>
              <w:r>
                <w:rPr>
                  <w:lang w:val="en-US"/>
                </w:rPr>
                <w:t>|</w:t>
              </w:r>
            </w:ins>
          </w:p>
        </w:tc>
      </w:tr>
      <w:tr w:rsidR="0066511E" w14:paraId="7EB51DF0" w14:textId="77777777" w:rsidTr="002D5D5E">
        <w:trPr>
          <w:trHeight w:val="187"/>
          <w:ins w:id="6642" w:author="ZTE-Ma Zhifeng" w:date="2024-08-26T22:1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1207687" w14:textId="77777777" w:rsidR="0066511E" w:rsidRDefault="0066511E" w:rsidP="002D5D5E">
            <w:pPr>
              <w:pStyle w:val="TAL"/>
              <w:rPr>
                <w:ins w:id="6643" w:author="ZTE-Ma Zhifeng" w:date="2024-08-26T22:12:00Z"/>
                <w:lang w:val="en-US"/>
              </w:rPr>
            </w:pPr>
            <w:ins w:id="6644" w:author="ZTE-Ma Zhifeng" w:date="2024-08-26T22:12:00Z">
              <w:r>
                <w:rPr>
                  <w:lang w:val="en-US"/>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6FCB66" w14:textId="77777777" w:rsidR="0066511E" w:rsidRDefault="0066511E" w:rsidP="002D5D5E">
            <w:pPr>
              <w:pStyle w:val="TAL"/>
              <w:jc w:val="center"/>
              <w:rPr>
                <w:ins w:id="6645" w:author="ZTE-Ma Zhifeng" w:date="2024-08-26T22:12:00Z"/>
                <w:lang w:val="en-US"/>
              </w:rPr>
            </w:pPr>
            <w:ins w:id="6646" w:author="ZTE-Ma Zhifeng" w:date="2024-08-26T22:12:00Z">
              <w:r w:rsidRPr="00192608">
                <w:rPr>
                  <w:rFonts w:cs="Arial"/>
                  <w:color w:val="000000"/>
                  <w:sz w:val="16"/>
                  <w:szCs w:val="16"/>
                  <w:lang w:val="aa-ET" w:eastAsia="aa-ET"/>
                </w:rPr>
                <w:t>516 - 770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DABDED" w14:textId="77777777" w:rsidR="0066511E" w:rsidRDefault="0066511E" w:rsidP="002D5D5E">
            <w:pPr>
              <w:keepNext/>
              <w:keepLines/>
              <w:spacing w:after="0"/>
              <w:jc w:val="center"/>
              <w:rPr>
                <w:ins w:id="6647" w:author="ZTE-Ma Zhifeng" w:date="2024-08-26T22:12:00Z"/>
                <w:sz w:val="18"/>
                <w:lang w:val="en-US"/>
              </w:rPr>
            </w:pPr>
            <w:ins w:id="6648" w:author="ZTE-Ma Zhifeng" w:date="2024-08-26T22:12:00Z">
              <w:r w:rsidRPr="00192608">
                <w:rPr>
                  <w:rFonts w:ascii="Arial" w:hAnsi="Arial" w:cs="Arial"/>
                  <w:color w:val="000000"/>
                  <w:sz w:val="16"/>
                  <w:szCs w:val="16"/>
                  <w:lang w:val="aa-ET" w:eastAsia="aa-ET"/>
                </w:rPr>
                <w:t>4416 - 4670</w:t>
              </w:r>
            </w:ins>
          </w:p>
        </w:tc>
      </w:tr>
      <w:tr w:rsidR="0066511E" w14:paraId="1C56FC79" w14:textId="77777777" w:rsidTr="002D5D5E">
        <w:trPr>
          <w:trHeight w:val="187"/>
          <w:ins w:id="6649" w:author="ZTE-Ma Zhifeng" w:date="2024-08-26T22:1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54A6F29" w14:textId="77777777" w:rsidR="0066511E" w:rsidRDefault="0066511E" w:rsidP="002D5D5E">
            <w:pPr>
              <w:pStyle w:val="TAL"/>
              <w:rPr>
                <w:ins w:id="6650" w:author="ZTE-Ma Zhifeng" w:date="2024-08-26T22:12:00Z"/>
                <w:lang w:val="en-US"/>
              </w:rPr>
            </w:pPr>
            <w:ins w:id="6651" w:author="ZTE-Ma Zhifeng" w:date="2024-08-26T22:12:00Z">
              <w:r>
                <w:rPr>
                  <w:lang w:eastAsia="zh-CN"/>
                </w:rPr>
                <w:t>Two-tone</w:t>
              </w:r>
              <w:r>
                <w:rPr>
                  <w:lang w:val="en-US"/>
                </w:rPr>
                <w:t xml:space="preserve"> 3</w:t>
              </w:r>
              <w:r>
                <w:rPr>
                  <w:vertAlign w:val="superscript"/>
                  <w:lang w:val="en-US"/>
                </w:rPr>
                <w:t>rd</w:t>
              </w:r>
              <w:r>
                <w:rPr>
                  <w:lang w:val="en-US"/>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3972BD3" w14:textId="77777777" w:rsidR="0066511E" w:rsidRDefault="0066511E" w:rsidP="002D5D5E">
            <w:pPr>
              <w:pStyle w:val="TAL"/>
              <w:jc w:val="center"/>
              <w:rPr>
                <w:ins w:id="6652" w:author="ZTE-Ma Zhifeng" w:date="2024-08-26T22:12:00Z"/>
                <w:lang w:val="en-US"/>
              </w:rPr>
            </w:pPr>
            <w:ins w:id="6653" w:author="ZTE-Ma Zhifeng" w:date="2024-08-26T22:12:00Z">
              <w:r>
                <w:rPr>
                  <w:lang w:val="en-US"/>
                </w:rPr>
                <w:t>|2*f</w:t>
              </w:r>
              <w:r>
                <w:rPr>
                  <w:vertAlign w:val="subscript"/>
                  <w:lang w:val="en-US"/>
                </w:rPr>
                <w:t>x_low</w:t>
              </w:r>
              <w:r>
                <w:rPr>
                  <w:lang w:val="en-US"/>
                </w:rPr>
                <w:t xml:space="preserve"> – f</w:t>
              </w:r>
              <w:r>
                <w:rPr>
                  <w:vertAlign w:val="subscript"/>
                  <w:lang w:val="en-US"/>
                </w:rPr>
                <w:t>y_high</w:t>
              </w:r>
              <w:r>
                <w:rPr>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978EC69" w14:textId="77777777" w:rsidR="0066511E" w:rsidRDefault="0066511E" w:rsidP="002D5D5E">
            <w:pPr>
              <w:pStyle w:val="TAL"/>
              <w:jc w:val="center"/>
              <w:rPr>
                <w:ins w:id="6654" w:author="ZTE-Ma Zhifeng" w:date="2024-08-26T22:12:00Z"/>
                <w:lang w:val="en-US"/>
              </w:rPr>
            </w:pPr>
            <w:ins w:id="6655" w:author="ZTE-Ma Zhifeng" w:date="2024-08-26T22:12:00Z">
              <w:r>
                <w:rPr>
                  <w:lang w:val="en-US"/>
                </w:rPr>
                <w:t>|2*f</w:t>
              </w:r>
              <w:r>
                <w:rPr>
                  <w:vertAlign w:val="subscript"/>
                  <w:lang w:val="en-US"/>
                </w:rPr>
                <w:t>x_high</w:t>
              </w:r>
              <w:r>
                <w:rPr>
                  <w:lang w:val="en-US"/>
                </w:rPr>
                <w:t xml:space="preserve"> – f</w:t>
              </w:r>
              <w:r>
                <w:rPr>
                  <w:vertAlign w:val="subscript"/>
                  <w:lang w:val="en-US"/>
                </w:rPr>
                <w:t>y_low</w:t>
              </w:r>
              <w:r>
                <w:rPr>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F1238CF" w14:textId="77777777" w:rsidR="0066511E" w:rsidRDefault="0066511E" w:rsidP="002D5D5E">
            <w:pPr>
              <w:pStyle w:val="TAL"/>
              <w:jc w:val="center"/>
              <w:rPr>
                <w:ins w:id="6656" w:author="ZTE-Ma Zhifeng" w:date="2024-08-26T22:12:00Z"/>
                <w:lang w:val="en-US"/>
              </w:rPr>
            </w:pPr>
            <w:ins w:id="6657" w:author="ZTE-Ma Zhifeng" w:date="2024-08-26T22:12:00Z">
              <w:r>
                <w:rPr>
                  <w:lang w:val="en-US"/>
                </w:rPr>
                <w:t>|2*f</w:t>
              </w:r>
              <w:r>
                <w:rPr>
                  <w:vertAlign w:val="subscript"/>
                  <w:lang w:val="en-US"/>
                </w:rPr>
                <w:t>y_low</w:t>
              </w:r>
              <w:r>
                <w:rPr>
                  <w:lang w:val="en-US"/>
                </w:rPr>
                <w:t xml:space="preserve"> – f</w:t>
              </w:r>
              <w:r>
                <w:rPr>
                  <w:vertAlign w:val="subscript"/>
                  <w:lang w:val="en-US"/>
                </w:rPr>
                <w:t>x_high</w:t>
              </w:r>
              <w:r>
                <w:rPr>
                  <w:lang w:val="en-US"/>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91A2DAD" w14:textId="77777777" w:rsidR="0066511E" w:rsidRDefault="0066511E" w:rsidP="002D5D5E">
            <w:pPr>
              <w:pStyle w:val="TAL"/>
              <w:jc w:val="center"/>
              <w:rPr>
                <w:ins w:id="6658" w:author="ZTE-Ma Zhifeng" w:date="2024-08-26T22:12:00Z"/>
                <w:lang w:val="en-US"/>
              </w:rPr>
            </w:pPr>
            <w:ins w:id="6659" w:author="ZTE-Ma Zhifeng" w:date="2024-08-26T22:12:00Z">
              <w:r>
                <w:rPr>
                  <w:lang w:val="en-US"/>
                </w:rPr>
                <w:t>|2*f</w:t>
              </w:r>
              <w:r>
                <w:rPr>
                  <w:vertAlign w:val="subscript"/>
                  <w:lang w:val="en-US"/>
                </w:rPr>
                <w:t>y_high</w:t>
              </w:r>
              <w:r>
                <w:rPr>
                  <w:lang w:val="en-US"/>
                </w:rPr>
                <w:t xml:space="preserve"> – f</w:t>
              </w:r>
              <w:r>
                <w:rPr>
                  <w:vertAlign w:val="subscript"/>
                  <w:lang w:val="en-US"/>
                </w:rPr>
                <w:t>x_low</w:t>
              </w:r>
              <w:r>
                <w:rPr>
                  <w:lang w:val="en-US"/>
                </w:rPr>
                <w:t>|</w:t>
              </w:r>
            </w:ins>
          </w:p>
        </w:tc>
      </w:tr>
      <w:tr w:rsidR="0066511E" w14:paraId="73E995F4" w14:textId="77777777" w:rsidTr="002D5D5E">
        <w:trPr>
          <w:trHeight w:val="187"/>
          <w:ins w:id="6660" w:author="ZTE-Ma Zhifeng" w:date="2024-08-26T22:1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0207164" w14:textId="77777777" w:rsidR="0066511E" w:rsidRDefault="0066511E" w:rsidP="002D5D5E">
            <w:pPr>
              <w:pStyle w:val="TAL"/>
              <w:rPr>
                <w:ins w:id="6661" w:author="ZTE-Ma Zhifeng" w:date="2024-08-26T22:12:00Z"/>
                <w:lang w:val="en-US"/>
              </w:rPr>
            </w:pPr>
            <w:ins w:id="6662" w:author="ZTE-Ma Zhifeng" w:date="2024-08-26T22:12:00Z">
              <w:r>
                <w:rPr>
                  <w:lang w:val="en-US"/>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AAF574" w14:textId="77777777" w:rsidR="0066511E" w:rsidRDefault="0066511E" w:rsidP="002D5D5E">
            <w:pPr>
              <w:keepNext/>
              <w:keepLines/>
              <w:spacing w:after="0"/>
              <w:jc w:val="center"/>
              <w:rPr>
                <w:ins w:id="6663" w:author="ZTE-Ma Zhifeng" w:date="2024-08-26T22:12:00Z"/>
                <w:sz w:val="18"/>
                <w:lang w:eastAsia="ja-JP"/>
              </w:rPr>
            </w:pPr>
            <w:ins w:id="6664" w:author="ZTE-Ma Zhifeng" w:date="2024-08-26T22:12:00Z">
              <w:r w:rsidRPr="00192608">
                <w:rPr>
                  <w:rFonts w:ascii="Arial" w:hAnsi="Arial" w:cs="Arial"/>
                  <w:color w:val="000000"/>
                  <w:sz w:val="16"/>
                  <w:szCs w:val="16"/>
                  <w:lang w:val="aa-ET" w:eastAsia="aa-ET"/>
                </w:rPr>
                <w:t>1150 - 1464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4971ABD" w14:textId="77777777" w:rsidR="0066511E" w:rsidRDefault="0066511E" w:rsidP="002D5D5E">
            <w:pPr>
              <w:keepNext/>
              <w:keepLines/>
              <w:spacing w:after="0"/>
              <w:jc w:val="center"/>
              <w:rPr>
                <w:ins w:id="6665" w:author="ZTE-Ma Zhifeng" w:date="2024-08-26T22:12:00Z"/>
                <w:sz w:val="18"/>
                <w:lang w:eastAsia="ja-JP"/>
              </w:rPr>
            </w:pPr>
            <w:ins w:id="6666" w:author="ZTE-Ma Zhifeng" w:date="2024-08-26T22:12:00Z">
              <w:r w:rsidRPr="00192608">
                <w:rPr>
                  <w:rFonts w:ascii="Arial" w:hAnsi="Arial" w:cs="Arial"/>
                  <w:color w:val="000000"/>
                  <w:sz w:val="16"/>
                  <w:szCs w:val="16"/>
                  <w:lang w:val="aa-ET" w:eastAsia="aa-ET"/>
                </w:rPr>
                <w:t>3012 - 3460</w:t>
              </w:r>
            </w:ins>
          </w:p>
        </w:tc>
      </w:tr>
      <w:tr w:rsidR="0066511E" w14:paraId="343AC4EB" w14:textId="77777777" w:rsidTr="002D5D5E">
        <w:trPr>
          <w:trHeight w:val="187"/>
          <w:ins w:id="6667" w:author="ZTE-Ma Zhifeng" w:date="2024-08-26T22:1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2AB4EA" w14:textId="77777777" w:rsidR="0066511E" w:rsidRDefault="0066511E" w:rsidP="002D5D5E">
            <w:pPr>
              <w:pStyle w:val="TAL"/>
              <w:rPr>
                <w:ins w:id="6668" w:author="ZTE-Ma Zhifeng" w:date="2024-08-26T22:12:00Z"/>
                <w:lang w:val="en-US"/>
              </w:rPr>
            </w:pPr>
            <w:ins w:id="6669" w:author="ZTE-Ma Zhifeng" w:date="2024-08-26T22:12:00Z">
              <w:r>
                <w:rPr>
                  <w:lang w:eastAsia="zh-CN"/>
                </w:rPr>
                <w:t>Two-tone</w:t>
              </w:r>
              <w:r>
                <w:rPr>
                  <w:lang w:val="en-US"/>
                </w:rPr>
                <w:t xml:space="preserve"> 3</w:t>
              </w:r>
              <w:r>
                <w:rPr>
                  <w:vertAlign w:val="superscript"/>
                  <w:lang w:val="en-US"/>
                </w:rPr>
                <w:t>rd</w:t>
              </w:r>
              <w:r>
                <w:rPr>
                  <w:lang w:val="en-US"/>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86B57D6" w14:textId="77777777" w:rsidR="0066511E" w:rsidRDefault="0066511E" w:rsidP="002D5D5E">
            <w:pPr>
              <w:pStyle w:val="TAL"/>
              <w:jc w:val="center"/>
              <w:rPr>
                <w:ins w:id="6670" w:author="ZTE-Ma Zhifeng" w:date="2024-08-26T22:12:00Z"/>
                <w:lang w:val="en-US"/>
              </w:rPr>
            </w:pPr>
            <w:ins w:id="6671" w:author="ZTE-Ma Zhifeng" w:date="2024-08-26T22:12:00Z">
              <w:r>
                <w:rPr>
                  <w:lang w:val="en-US"/>
                </w:rPr>
                <w:t>|2*f</w:t>
              </w:r>
              <w:r>
                <w:rPr>
                  <w:vertAlign w:val="subscript"/>
                  <w:lang w:val="en-US"/>
                </w:rPr>
                <w:t>x_low</w:t>
              </w:r>
              <w:r>
                <w:rPr>
                  <w:lang w:val="en-US"/>
                </w:rPr>
                <w:t xml:space="preserve"> + f</w:t>
              </w:r>
              <w:r>
                <w:rPr>
                  <w:vertAlign w:val="subscript"/>
                  <w:lang w:val="en-US"/>
                </w:rPr>
                <w:t>y_low</w:t>
              </w:r>
              <w:r>
                <w:rPr>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9159CFC" w14:textId="77777777" w:rsidR="0066511E" w:rsidRDefault="0066511E" w:rsidP="002D5D5E">
            <w:pPr>
              <w:pStyle w:val="TAL"/>
              <w:jc w:val="center"/>
              <w:rPr>
                <w:ins w:id="6672" w:author="ZTE-Ma Zhifeng" w:date="2024-08-26T22:12:00Z"/>
                <w:lang w:val="en-US"/>
              </w:rPr>
            </w:pPr>
            <w:ins w:id="6673" w:author="ZTE-Ma Zhifeng" w:date="2024-08-26T22:12:00Z">
              <w:r>
                <w:rPr>
                  <w:lang w:val="en-US"/>
                </w:rPr>
                <w:t>|2*f</w:t>
              </w:r>
              <w:r>
                <w:rPr>
                  <w:vertAlign w:val="subscript"/>
                  <w:lang w:val="en-US"/>
                </w:rPr>
                <w:t>x_high</w:t>
              </w:r>
              <w:r>
                <w:rPr>
                  <w:lang w:val="en-US"/>
                </w:rPr>
                <w:t xml:space="preserve"> + f</w:t>
              </w:r>
              <w:r>
                <w:rPr>
                  <w:vertAlign w:val="subscript"/>
                  <w:lang w:val="en-US"/>
                </w:rPr>
                <w:t>y_high</w:t>
              </w:r>
              <w:r>
                <w:rPr>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D344D48" w14:textId="77777777" w:rsidR="0066511E" w:rsidRDefault="0066511E" w:rsidP="002D5D5E">
            <w:pPr>
              <w:pStyle w:val="TAL"/>
              <w:jc w:val="center"/>
              <w:rPr>
                <w:ins w:id="6674" w:author="ZTE-Ma Zhifeng" w:date="2024-08-26T22:12:00Z"/>
                <w:lang w:val="en-US"/>
              </w:rPr>
            </w:pPr>
            <w:ins w:id="6675" w:author="ZTE-Ma Zhifeng" w:date="2024-08-26T22:12:00Z">
              <w:r>
                <w:rPr>
                  <w:lang w:val="en-US"/>
                </w:rPr>
                <w:t>|2*f</w:t>
              </w:r>
              <w:r>
                <w:rPr>
                  <w:vertAlign w:val="subscript"/>
                  <w:lang w:val="en-US"/>
                </w:rPr>
                <w:t>y_low</w:t>
              </w:r>
              <w:r>
                <w:rPr>
                  <w:lang w:val="en-US"/>
                </w:rPr>
                <w:t xml:space="preserve"> + f</w:t>
              </w:r>
              <w:r>
                <w:rPr>
                  <w:vertAlign w:val="subscript"/>
                  <w:lang w:val="en-US"/>
                </w:rPr>
                <w:t>x_low</w:t>
              </w:r>
              <w:r>
                <w:rPr>
                  <w:lang w:val="en-US"/>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3A85A5EA" w14:textId="77777777" w:rsidR="0066511E" w:rsidRDefault="0066511E" w:rsidP="002D5D5E">
            <w:pPr>
              <w:pStyle w:val="TAL"/>
              <w:jc w:val="center"/>
              <w:rPr>
                <w:ins w:id="6676" w:author="ZTE-Ma Zhifeng" w:date="2024-08-26T22:12:00Z"/>
                <w:lang w:val="en-US"/>
              </w:rPr>
            </w:pPr>
            <w:ins w:id="6677" w:author="ZTE-Ma Zhifeng" w:date="2024-08-26T22:12:00Z">
              <w:r>
                <w:rPr>
                  <w:lang w:val="en-US"/>
                </w:rPr>
                <w:t>|2*f</w:t>
              </w:r>
              <w:r>
                <w:rPr>
                  <w:vertAlign w:val="subscript"/>
                  <w:lang w:val="en-US"/>
                </w:rPr>
                <w:t>y_high</w:t>
              </w:r>
              <w:r>
                <w:rPr>
                  <w:lang w:val="en-US"/>
                </w:rPr>
                <w:t xml:space="preserve"> + f</w:t>
              </w:r>
              <w:r>
                <w:rPr>
                  <w:vertAlign w:val="subscript"/>
                  <w:lang w:val="en-US"/>
                </w:rPr>
                <w:t>x_high</w:t>
              </w:r>
              <w:r>
                <w:rPr>
                  <w:lang w:val="en-US"/>
                </w:rPr>
                <w:t>|</w:t>
              </w:r>
            </w:ins>
          </w:p>
        </w:tc>
      </w:tr>
      <w:tr w:rsidR="0066511E" w14:paraId="4634AAF2" w14:textId="77777777" w:rsidTr="002D5D5E">
        <w:trPr>
          <w:trHeight w:val="187"/>
          <w:ins w:id="6678" w:author="ZTE-Ma Zhifeng" w:date="2024-08-26T22:1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A14D14" w14:textId="77777777" w:rsidR="0066511E" w:rsidRDefault="0066511E" w:rsidP="002D5D5E">
            <w:pPr>
              <w:pStyle w:val="TAL"/>
              <w:rPr>
                <w:ins w:id="6679" w:author="ZTE-Ma Zhifeng" w:date="2024-08-26T22:12:00Z"/>
                <w:lang w:val="en-US"/>
              </w:rPr>
            </w:pPr>
            <w:ins w:id="6680" w:author="ZTE-Ma Zhifeng" w:date="2024-08-26T22:12:00Z">
              <w:r>
                <w:rPr>
                  <w:lang w:val="en-US"/>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16CCB6" w14:textId="77777777" w:rsidR="0066511E" w:rsidRDefault="0066511E" w:rsidP="002D5D5E">
            <w:pPr>
              <w:keepNext/>
              <w:keepLines/>
              <w:spacing w:after="0"/>
              <w:jc w:val="center"/>
              <w:rPr>
                <w:ins w:id="6681" w:author="ZTE-Ma Zhifeng" w:date="2024-08-26T22:12:00Z"/>
                <w:sz w:val="18"/>
                <w:lang w:val="en-US"/>
              </w:rPr>
            </w:pPr>
            <w:ins w:id="6682" w:author="ZTE-Ma Zhifeng" w:date="2024-08-26T22:12:00Z">
              <w:r w:rsidRPr="00192608">
                <w:rPr>
                  <w:rFonts w:ascii="Arial" w:hAnsi="Arial" w:cs="Arial"/>
                  <w:color w:val="000000"/>
                  <w:sz w:val="16"/>
                  <w:szCs w:val="16"/>
                  <w:lang w:val="aa-ET" w:eastAsia="aa-ET"/>
                </w:rPr>
                <w:t>6336 - 6650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5B830CB" w14:textId="77777777" w:rsidR="0066511E" w:rsidRDefault="0066511E" w:rsidP="002D5D5E">
            <w:pPr>
              <w:keepNext/>
              <w:keepLines/>
              <w:spacing w:after="0"/>
              <w:jc w:val="center"/>
              <w:rPr>
                <w:ins w:id="6683" w:author="ZTE-Ma Zhifeng" w:date="2024-08-26T22:12:00Z"/>
                <w:sz w:val="18"/>
                <w:lang w:val="en-US"/>
              </w:rPr>
            </w:pPr>
            <w:ins w:id="6684" w:author="ZTE-Ma Zhifeng" w:date="2024-08-26T22:12:00Z">
              <w:r w:rsidRPr="00192608">
                <w:rPr>
                  <w:rFonts w:ascii="Arial" w:hAnsi="Arial" w:cs="Arial"/>
                  <w:color w:val="000000"/>
                  <w:sz w:val="16"/>
                  <w:szCs w:val="16"/>
                  <w:lang w:val="aa-ET" w:eastAsia="aa-ET"/>
                </w:rPr>
                <w:t>6912 - 7360</w:t>
              </w:r>
            </w:ins>
          </w:p>
        </w:tc>
      </w:tr>
      <w:tr w:rsidR="0066511E" w14:paraId="773A5E29" w14:textId="77777777" w:rsidTr="002D5D5E">
        <w:trPr>
          <w:trHeight w:val="187"/>
          <w:ins w:id="6685" w:author="ZTE-Ma Zhifeng" w:date="2024-08-26T22:1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8EDF87" w14:textId="77777777" w:rsidR="0066511E" w:rsidRDefault="0066511E" w:rsidP="002D5D5E">
            <w:pPr>
              <w:pStyle w:val="TAL"/>
              <w:rPr>
                <w:ins w:id="6686" w:author="ZTE-Ma Zhifeng" w:date="2024-08-26T22:12:00Z"/>
                <w:lang w:val="en-US"/>
              </w:rPr>
            </w:pPr>
            <w:ins w:id="6687" w:author="ZTE-Ma Zhifeng" w:date="2024-08-26T22:12:00Z">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D22212D" w14:textId="77777777" w:rsidR="0066511E" w:rsidRDefault="0066511E" w:rsidP="002D5D5E">
            <w:pPr>
              <w:pStyle w:val="TAL"/>
              <w:jc w:val="center"/>
              <w:rPr>
                <w:ins w:id="6688" w:author="ZTE-Ma Zhifeng" w:date="2024-08-26T22:12:00Z"/>
                <w:lang w:val="en-US"/>
              </w:rPr>
            </w:pPr>
            <w:ins w:id="6689" w:author="ZTE-Ma Zhifeng" w:date="2024-08-26T22:12:00Z">
              <w:r>
                <w:rPr>
                  <w:lang w:val="en-US"/>
                </w:rPr>
                <w:t>|3*f</w:t>
              </w:r>
              <w:r>
                <w:rPr>
                  <w:vertAlign w:val="subscript"/>
                  <w:lang w:val="en-US"/>
                </w:rPr>
                <w:t>x_low</w:t>
              </w:r>
              <w:r>
                <w:rPr>
                  <w:lang w:val="en-US"/>
                </w:rPr>
                <w:t xml:space="preserve"> –1* f</w:t>
              </w:r>
              <w:r>
                <w:rPr>
                  <w:vertAlign w:val="subscript"/>
                  <w:lang w:val="en-US"/>
                </w:rPr>
                <w:t>y_high</w:t>
              </w:r>
              <w:r>
                <w:rPr>
                  <w:lang w:val="en-US"/>
                </w:rPr>
                <w:t>|</w:t>
              </w:r>
            </w:ins>
          </w:p>
        </w:tc>
        <w:tc>
          <w:tcPr>
            <w:tcW w:w="1749" w:type="dxa"/>
            <w:tcBorders>
              <w:top w:val="single" w:sz="4" w:space="0" w:color="auto"/>
              <w:left w:val="single" w:sz="4" w:space="0" w:color="auto"/>
              <w:bottom w:val="single" w:sz="4" w:space="0" w:color="auto"/>
              <w:right w:val="single" w:sz="4" w:space="0" w:color="auto"/>
            </w:tcBorders>
          </w:tcPr>
          <w:p w14:paraId="415F7AD0" w14:textId="77777777" w:rsidR="0066511E" w:rsidRDefault="0066511E" w:rsidP="002D5D5E">
            <w:pPr>
              <w:pStyle w:val="TAL"/>
              <w:jc w:val="center"/>
              <w:rPr>
                <w:ins w:id="6690" w:author="ZTE-Ma Zhifeng" w:date="2024-08-26T22:12:00Z"/>
                <w:lang w:val="en-US"/>
              </w:rPr>
            </w:pPr>
            <w:ins w:id="6691" w:author="ZTE-Ma Zhifeng" w:date="2024-08-26T22:12:00Z">
              <w:r>
                <w:rPr>
                  <w:lang w:val="en-US"/>
                </w:rPr>
                <w:t>|3*f</w:t>
              </w:r>
              <w:r>
                <w:rPr>
                  <w:vertAlign w:val="subscript"/>
                  <w:lang w:val="en-US"/>
                </w:rPr>
                <w:t>x_high</w:t>
              </w:r>
              <w:r>
                <w:rPr>
                  <w:lang w:val="en-US"/>
                </w:rPr>
                <w:t xml:space="preserve"> – 1*f</w:t>
              </w:r>
              <w:r>
                <w:rPr>
                  <w:vertAlign w:val="subscript"/>
                  <w:lang w:val="en-US"/>
                </w:rPr>
                <w:t>y_low</w:t>
              </w:r>
              <w:r>
                <w:rPr>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6F751A3" w14:textId="77777777" w:rsidR="0066511E" w:rsidRDefault="0066511E" w:rsidP="002D5D5E">
            <w:pPr>
              <w:pStyle w:val="TAL"/>
              <w:jc w:val="center"/>
              <w:rPr>
                <w:ins w:id="6692" w:author="ZTE-Ma Zhifeng" w:date="2024-08-26T22:12:00Z"/>
                <w:lang w:val="en-US"/>
              </w:rPr>
            </w:pPr>
            <w:ins w:id="6693" w:author="ZTE-Ma Zhifeng" w:date="2024-08-26T22:12:00Z">
              <w:r>
                <w:rPr>
                  <w:lang w:val="en-US"/>
                </w:rPr>
                <w:t>|3*f</w:t>
              </w:r>
              <w:r>
                <w:rPr>
                  <w:vertAlign w:val="subscript"/>
                  <w:lang w:val="en-US"/>
                </w:rPr>
                <w:t>y_low</w:t>
              </w:r>
              <w:r>
                <w:rPr>
                  <w:lang w:val="en-US"/>
                </w:rPr>
                <w:t xml:space="preserve"> – 1*f</w:t>
              </w:r>
              <w:r>
                <w:rPr>
                  <w:vertAlign w:val="subscript"/>
                  <w:lang w:val="en-US"/>
                </w:rPr>
                <w:t>x_high</w:t>
              </w:r>
              <w:r>
                <w:rPr>
                  <w:lang w:val="en-US"/>
                </w:rPr>
                <w:t>|</w:t>
              </w:r>
            </w:ins>
          </w:p>
        </w:tc>
        <w:tc>
          <w:tcPr>
            <w:tcW w:w="1799" w:type="dxa"/>
            <w:tcBorders>
              <w:top w:val="single" w:sz="4" w:space="0" w:color="auto"/>
              <w:left w:val="single" w:sz="4" w:space="0" w:color="auto"/>
              <w:bottom w:val="single" w:sz="4" w:space="0" w:color="auto"/>
              <w:right w:val="single" w:sz="4" w:space="0" w:color="auto"/>
            </w:tcBorders>
          </w:tcPr>
          <w:p w14:paraId="5903860C" w14:textId="77777777" w:rsidR="0066511E" w:rsidRDefault="0066511E" w:rsidP="002D5D5E">
            <w:pPr>
              <w:pStyle w:val="TAL"/>
              <w:jc w:val="center"/>
              <w:rPr>
                <w:ins w:id="6694" w:author="ZTE-Ma Zhifeng" w:date="2024-08-26T22:12:00Z"/>
                <w:lang w:val="en-US"/>
              </w:rPr>
            </w:pPr>
            <w:ins w:id="6695" w:author="ZTE-Ma Zhifeng" w:date="2024-08-26T22:12:00Z">
              <w:r>
                <w:rPr>
                  <w:lang w:val="en-US"/>
                </w:rPr>
                <w:t>|3*f</w:t>
              </w:r>
              <w:r>
                <w:rPr>
                  <w:vertAlign w:val="subscript"/>
                  <w:lang w:val="en-US"/>
                </w:rPr>
                <w:t>y_high</w:t>
              </w:r>
              <w:r>
                <w:rPr>
                  <w:lang w:val="en-US"/>
                </w:rPr>
                <w:t xml:space="preserve"> – 1*f</w:t>
              </w:r>
              <w:r>
                <w:rPr>
                  <w:vertAlign w:val="subscript"/>
                  <w:lang w:val="en-US"/>
                </w:rPr>
                <w:t>x_low</w:t>
              </w:r>
              <w:r>
                <w:rPr>
                  <w:lang w:val="en-US"/>
                </w:rPr>
                <w:t>|</w:t>
              </w:r>
            </w:ins>
          </w:p>
        </w:tc>
      </w:tr>
      <w:tr w:rsidR="0066511E" w14:paraId="3689DF4D" w14:textId="77777777" w:rsidTr="002A3F10">
        <w:tblPrEx>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696" w:author="ZTE-Ma Zhifeng" w:date="2024-08-27T21:35:00Z">
            <w:tblPrEx>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187"/>
          <w:ins w:id="6697" w:author="ZTE-Ma Zhifeng" w:date="2024-08-26T22:12:00Z"/>
          <w:trPrChange w:id="6698" w:author="ZTE-Ma Zhifeng" w:date="2024-08-27T21:35:00Z">
            <w:trPr>
              <w:trHeight w:val="187"/>
            </w:trPr>
          </w:trPrChange>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Change w:id="6699" w:author="ZTE-Ma Zhifeng" w:date="2024-08-27T21:35:00Z">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tcPrChange>
          </w:tcPr>
          <w:p w14:paraId="153B4900" w14:textId="77777777" w:rsidR="0066511E" w:rsidRDefault="0066511E" w:rsidP="002D5D5E">
            <w:pPr>
              <w:pStyle w:val="TAL"/>
              <w:rPr>
                <w:ins w:id="6700" w:author="ZTE-Ma Zhifeng" w:date="2024-08-26T22:12:00Z"/>
                <w:lang w:val="en-US"/>
              </w:rPr>
            </w:pPr>
            <w:ins w:id="6701" w:author="ZTE-Ma Zhifeng" w:date="2024-08-26T22:12:00Z">
              <w:r>
                <w:rPr>
                  <w:lang w:eastAsia="zh-CN"/>
                </w:rPr>
                <w:t>IMD</w:t>
              </w:r>
              <w:r>
                <w:rPr>
                  <w:lang w:val="en-US"/>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Change w:id="6702" w:author="ZTE-Ma Zhifeng" w:date="2024-08-27T21:35:00Z">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E6C5374" w14:textId="77777777" w:rsidR="0066511E" w:rsidRDefault="0066511E" w:rsidP="002D5D5E">
            <w:pPr>
              <w:keepNext/>
              <w:keepLines/>
              <w:spacing w:after="0"/>
              <w:jc w:val="center"/>
              <w:rPr>
                <w:ins w:id="6703" w:author="ZTE-Ma Zhifeng" w:date="2024-08-26T22:12:00Z"/>
                <w:sz w:val="18"/>
                <w:lang w:eastAsia="ja-JP"/>
              </w:rPr>
            </w:pPr>
            <w:ins w:id="6704" w:author="ZTE-Ma Zhifeng" w:date="2024-08-26T22:12:00Z">
              <w:r w:rsidRPr="00192608">
                <w:rPr>
                  <w:rFonts w:ascii="Arial" w:hAnsi="Arial" w:cs="Arial"/>
                  <w:color w:val="000000"/>
                  <w:sz w:val="16"/>
                  <w:szCs w:val="16"/>
                  <w:lang w:val="aa-ET" w:eastAsia="aa-ET"/>
                </w:rPr>
                <w:t>3070 - 3444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Change w:id="6705" w:author="ZTE-Ma Zhifeng" w:date="2024-08-27T21:35:00Z">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3CCA436F" w14:textId="77777777" w:rsidR="0066511E" w:rsidRDefault="0066511E" w:rsidP="002D5D5E">
            <w:pPr>
              <w:keepNext/>
              <w:keepLines/>
              <w:spacing w:after="0"/>
              <w:jc w:val="center"/>
              <w:rPr>
                <w:ins w:id="6706" w:author="ZTE-Ma Zhifeng" w:date="2024-08-26T22:12:00Z"/>
                <w:sz w:val="18"/>
                <w:lang w:eastAsia="ja-JP"/>
              </w:rPr>
            </w:pPr>
            <w:ins w:id="6707" w:author="ZTE-Ma Zhifeng" w:date="2024-08-26T22:12:00Z">
              <w:r w:rsidRPr="00192608">
                <w:rPr>
                  <w:rFonts w:ascii="Arial" w:hAnsi="Arial" w:cs="Arial"/>
                  <w:color w:val="000000"/>
                  <w:sz w:val="16"/>
                  <w:szCs w:val="16"/>
                  <w:lang w:val="aa-ET" w:eastAsia="aa-ET"/>
                </w:rPr>
                <w:t>5508 - 6150</w:t>
              </w:r>
            </w:ins>
          </w:p>
        </w:tc>
      </w:tr>
      <w:tr w:rsidR="002A3F10" w14:paraId="0ACE605F" w14:textId="77777777" w:rsidTr="004C2578">
        <w:trPr>
          <w:trHeight w:val="187"/>
          <w:ins w:id="6708" w:author="ZTE-Ma Zhifeng" w:date="2024-08-26T22:1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486EFA" w14:textId="77777777" w:rsidR="002A3F10" w:rsidRDefault="002A3F10" w:rsidP="002D5D5E">
            <w:pPr>
              <w:pStyle w:val="TAL"/>
              <w:rPr>
                <w:ins w:id="6709" w:author="ZTE-Ma Zhifeng" w:date="2024-08-26T22:12:00Z"/>
                <w:lang w:val="en-US"/>
              </w:rPr>
            </w:pPr>
            <w:ins w:id="6710" w:author="ZTE-Ma Zhifeng" w:date="2024-08-26T22:12:00Z">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FD65D24" w14:textId="77777777" w:rsidR="002A3F10" w:rsidRDefault="002A3F10" w:rsidP="002D5D5E">
            <w:pPr>
              <w:pStyle w:val="TAL"/>
              <w:jc w:val="center"/>
              <w:rPr>
                <w:ins w:id="6711" w:author="ZTE-Ma Zhifeng" w:date="2024-08-26T22:12:00Z"/>
                <w:lang w:val="en-US"/>
              </w:rPr>
            </w:pPr>
            <w:ins w:id="6712" w:author="ZTE-Ma Zhifeng" w:date="2024-08-26T22:12:00Z">
              <w:r>
                <w:rPr>
                  <w:lang w:val="en-US"/>
                </w:rPr>
                <w:t>|2*f</w:t>
              </w:r>
              <w:r>
                <w:rPr>
                  <w:vertAlign w:val="subscript"/>
                  <w:lang w:val="en-US"/>
                </w:rPr>
                <w:t>x_low</w:t>
              </w:r>
              <w:r>
                <w:rPr>
                  <w:lang w:val="en-US"/>
                </w:rPr>
                <w:t xml:space="preserve"> –2* f</w:t>
              </w:r>
              <w:r>
                <w:rPr>
                  <w:vertAlign w:val="subscript"/>
                  <w:lang w:val="en-US"/>
                </w:rPr>
                <w:t>y_high</w:t>
              </w:r>
              <w:r>
                <w:rPr>
                  <w:lang w:val="en-US"/>
                </w:rPr>
                <w:t>|</w:t>
              </w:r>
            </w:ins>
          </w:p>
        </w:tc>
        <w:tc>
          <w:tcPr>
            <w:tcW w:w="1749" w:type="dxa"/>
            <w:tcBorders>
              <w:top w:val="single" w:sz="4" w:space="0" w:color="auto"/>
              <w:left w:val="single" w:sz="4" w:space="0" w:color="auto"/>
              <w:bottom w:val="single" w:sz="4" w:space="0" w:color="auto"/>
              <w:right w:val="single" w:sz="4" w:space="0" w:color="auto"/>
            </w:tcBorders>
          </w:tcPr>
          <w:p w14:paraId="2DBFEC45" w14:textId="77777777" w:rsidR="002A3F10" w:rsidRDefault="002A3F10" w:rsidP="002D5D5E">
            <w:pPr>
              <w:pStyle w:val="TAL"/>
              <w:jc w:val="center"/>
              <w:rPr>
                <w:ins w:id="6713" w:author="ZTE-Ma Zhifeng" w:date="2024-08-26T22:12:00Z"/>
                <w:lang w:val="en-US"/>
              </w:rPr>
            </w:pPr>
            <w:ins w:id="6714" w:author="ZTE-Ma Zhifeng" w:date="2024-08-26T22:12:00Z">
              <w:r>
                <w:rPr>
                  <w:lang w:val="en-US"/>
                </w:rPr>
                <w:t>|2*f</w:t>
              </w:r>
              <w:r>
                <w:rPr>
                  <w:vertAlign w:val="subscript"/>
                  <w:lang w:val="en-US"/>
                </w:rPr>
                <w:t>x_high</w:t>
              </w:r>
              <w:r>
                <w:rPr>
                  <w:lang w:val="en-US"/>
                </w:rPr>
                <w:t xml:space="preserve"> –2* f</w:t>
              </w:r>
              <w:r>
                <w:rPr>
                  <w:vertAlign w:val="subscript"/>
                  <w:lang w:val="en-US"/>
                </w:rPr>
                <w:t>y_low</w:t>
              </w:r>
              <w:r>
                <w:rPr>
                  <w:lang w:val="en-US"/>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1349A1BC" w14:textId="77777777" w:rsidR="002A3F10" w:rsidRDefault="002A3F10" w:rsidP="002D5D5E">
            <w:pPr>
              <w:pStyle w:val="TAL"/>
              <w:jc w:val="center"/>
              <w:rPr>
                <w:ins w:id="6715" w:author="ZTE-Ma Zhifeng" w:date="2024-08-26T22:12:00Z"/>
                <w:lang w:val="en-US"/>
              </w:rPr>
            </w:pPr>
          </w:p>
        </w:tc>
      </w:tr>
      <w:tr w:rsidR="002A3F10" w14:paraId="440A180F" w14:textId="77777777" w:rsidTr="004C2578">
        <w:trPr>
          <w:trHeight w:val="187"/>
          <w:ins w:id="6716" w:author="ZTE-Ma Zhifeng" w:date="2024-08-26T22:1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A53E365" w14:textId="77777777" w:rsidR="002A3F10" w:rsidRDefault="002A3F10" w:rsidP="002D5D5E">
            <w:pPr>
              <w:pStyle w:val="TAL"/>
              <w:rPr>
                <w:ins w:id="6717" w:author="ZTE-Ma Zhifeng" w:date="2024-08-26T22:12:00Z"/>
                <w:lang w:val="en-US"/>
              </w:rPr>
            </w:pPr>
            <w:ins w:id="6718" w:author="ZTE-Ma Zhifeng" w:date="2024-08-26T22:12:00Z">
              <w:r>
                <w:rPr>
                  <w:lang w:val="en-US"/>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F476D16" w14:textId="77777777" w:rsidR="002A3F10" w:rsidRDefault="002A3F10" w:rsidP="002D5D5E">
            <w:pPr>
              <w:keepNext/>
              <w:keepLines/>
              <w:spacing w:after="0"/>
              <w:jc w:val="center"/>
              <w:rPr>
                <w:ins w:id="6719" w:author="ZTE-Ma Zhifeng" w:date="2024-08-26T22:12:00Z"/>
                <w:sz w:val="18"/>
                <w:lang w:eastAsia="ja-JP"/>
              </w:rPr>
            </w:pPr>
            <w:ins w:id="6720" w:author="ZTE-Ma Zhifeng" w:date="2024-08-26T22:12:00Z">
              <w:r w:rsidRPr="00192608">
                <w:rPr>
                  <w:rFonts w:ascii="Arial" w:hAnsi="Arial" w:cs="Arial"/>
                  <w:color w:val="000000"/>
                  <w:sz w:val="16"/>
                  <w:szCs w:val="16"/>
                  <w:lang w:val="aa-ET" w:eastAsia="aa-ET"/>
                </w:rPr>
                <w:t>1540 - 1032</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2230C534" w14:textId="77777777" w:rsidR="002A3F10" w:rsidRDefault="002A3F10" w:rsidP="002D5D5E">
            <w:pPr>
              <w:keepNext/>
              <w:keepLines/>
              <w:spacing w:after="0"/>
              <w:jc w:val="center"/>
              <w:rPr>
                <w:ins w:id="6721" w:author="ZTE-Ma Zhifeng" w:date="2024-08-26T22:12:00Z"/>
                <w:sz w:val="18"/>
                <w:lang w:eastAsia="ja-JP"/>
              </w:rPr>
            </w:pPr>
          </w:p>
        </w:tc>
      </w:tr>
      <w:tr w:rsidR="0066511E" w14:paraId="2687FA58" w14:textId="77777777" w:rsidTr="002D5D5E">
        <w:trPr>
          <w:trHeight w:val="187"/>
          <w:ins w:id="6722" w:author="ZTE-Ma Zhifeng" w:date="2024-08-26T22:1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49CBD1" w14:textId="77777777" w:rsidR="0066511E" w:rsidRDefault="0066511E" w:rsidP="002D5D5E">
            <w:pPr>
              <w:keepNext/>
              <w:keepLines/>
              <w:spacing w:after="0"/>
              <w:rPr>
                <w:ins w:id="6723" w:author="ZTE-Ma Zhifeng" w:date="2024-08-26T22:12:00Z"/>
                <w:rFonts w:ascii="Arial" w:hAnsi="Arial" w:cs="Arial"/>
                <w:sz w:val="18"/>
                <w:lang w:val="en-US"/>
              </w:rPr>
            </w:pPr>
            <w:ins w:id="6724" w:author="ZTE-Ma Zhifeng" w:date="2024-08-26T22:12:00Z">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41CFEFE" w14:textId="77777777" w:rsidR="0066511E" w:rsidRDefault="0066511E" w:rsidP="002D5D5E">
            <w:pPr>
              <w:pStyle w:val="TAL"/>
              <w:jc w:val="center"/>
              <w:rPr>
                <w:ins w:id="6725" w:author="ZTE-Ma Zhifeng" w:date="2024-08-26T22:12:00Z"/>
                <w:lang w:val="en-US"/>
              </w:rPr>
            </w:pPr>
            <w:ins w:id="6726" w:author="ZTE-Ma Zhifeng" w:date="2024-08-26T22:12:00Z">
              <w:r>
                <w:rPr>
                  <w:lang w:val="en-US"/>
                </w:rPr>
                <w:t>|3*f</w:t>
              </w:r>
              <w:r>
                <w:rPr>
                  <w:vertAlign w:val="subscript"/>
                  <w:lang w:val="en-US"/>
                </w:rPr>
                <w:t>x_low</w:t>
              </w:r>
              <w:r>
                <w:rPr>
                  <w:lang w:val="en-US"/>
                </w:rPr>
                <w:t xml:space="preserve"> +1* f</w:t>
              </w:r>
              <w:r>
                <w:rPr>
                  <w:vertAlign w:val="subscript"/>
                  <w:lang w:val="en-US"/>
                </w:rPr>
                <w:t>y_low</w:t>
              </w:r>
              <w:r>
                <w:rPr>
                  <w:lang w:val="en-US"/>
                </w:rPr>
                <w:t>|</w:t>
              </w:r>
            </w:ins>
          </w:p>
        </w:tc>
        <w:tc>
          <w:tcPr>
            <w:tcW w:w="1749" w:type="dxa"/>
            <w:tcBorders>
              <w:top w:val="single" w:sz="4" w:space="0" w:color="auto"/>
              <w:left w:val="single" w:sz="4" w:space="0" w:color="auto"/>
              <w:bottom w:val="single" w:sz="4" w:space="0" w:color="auto"/>
              <w:right w:val="single" w:sz="4" w:space="0" w:color="auto"/>
            </w:tcBorders>
          </w:tcPr>
          <w:p w14:paraId="176F4FF6" w14:textId="77777777" w:rsidR="0066511E" w:rsidRDefault="0066511E" w:rsidP="002D5D5E">
            <w:pPr>
              <w:pStyle w:val="TAL"/>
              <w:jc w:val="center"/>
              <w:rPr>
                <w:ins w:id="6727" w:author="ZTE-Ma Zhifeng" w:date="2024-08-26T22:12:00Z"/>
                <w:lang w:val="en-US"/>
              </w:rPr>
            </w:pPr>
            <w:ins w:id="6728" w:author="ZTE-Ma Zhifeng" w:date="2024-08-26T22:12:00Z">
              <w:r>
                <w:rPr>
                  <w:lang w:val="en-US"/>
                </w:rPr>
                <w:t>|3*f</w:t>
              </w:r>
              <w:r>
                <w:rPr>
                  <w:vertAlign w:val="subscript"/>
                  <w:lang w:val="en-US"/>
                </w:rPr>
                <w:t>x_high</w:t>
              </w:r>
              <w:r>
                <w:rPr>
                  <w:lang w:val="en-US"/>
                </w:rPr>
                <w:t xml:space="preserve"> + 1*f</w:t>
              </w:r>
              <w:r>
                <w:rPr>
                  <w:vertAlign w:val="subscript"/>
                  <w:lang w:val="en-US"/>
                </w:rPr>
                <w:t>y_high</w:t>
              </w:r>
              <w:r>
                <w:rPr>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45B433F" w14:textId="77777777" w:rsidR="0066511E" w:rsidRDefault="0066511E" w:rsidP="002D5D5E">
            <w:pPr>
              <w:pStyle w:val="TAL"/>
              <w:jc w:val="center"/>
              <w:rPr>
                <w:ins w:id="6729" w:author="ZTE-Ma Zhifeng" w:date="2024-08-26T22:12:00Z"/>
                <w:lang w:val="en-US"/>
              </w:rPr>
            </w:pPr>
            <w:ins w:id="6730" w:author="ZTE-Ma Zhifeng" w:date="2024-08-26T22:12:00Z">
              <w:r>
                <w:rPr>
                  <w:lang w:val="en-US"/>
                </w:rPr>
                <w:t>|3*f</w:t>
              </w:r>
              <w:r>
                <w:rPr>
                  <w:vertAlign w:val="subscript"/>
                  <w:lang w:val="en-US"/>
                </w:rPr>
                <w:t>y_low</w:t>
              </w:r>
              <w:r>
                <w:rPr>
                  <w:lang w:val="en-US"/>
                </w:rPr>
                <w:t xml:space="preserve"> + 1*f</w:t>
              </w:r>
              <w:r>
                <w:rPr>
                  <w:vertAlign w:val="subscript"/>
                  <w:lang w:val="en-US"/>
                </w:rPr>
                <w:t>x_low</w:t>
              </w:r>
              <w:r>
                <w:rPr>
                  <w:lang w:val="en-US"/>
                </w:rPr>
                <w:t>|</w:t>
              </w:r>
            </w:ins>
          </w:p>
        </w:tc>
        <w:tc>
          <w:tcPr>
            <w:tcW w:w="1799" w:type="dxa"/>
            <w:tcBorders>
              <w:top w:val="single" w:sz="4" w:space="0" w:color="auto"/>
              <w:left w:val="single" w:sz="4" w:space="0" w:color="auto"/>
              <w:bottom w:val="single" w:sz="4" w:space="0" w:color="auto"/>
              <w:right w:val="single" w:sz="4" w:space="0" w:color="auto"/>
            </w:tcBorders>
          </w:tcPr>
          <w:p w14:paraId="5C2F882C" w14:textId="77777777" w:rsidR="0066511E" w:rsidRDefault="0066511E" w:rsidP="002D5D5E">
            <w:pPr>
              <w:pStyle w:val="TAL"/>
              <w:jc w:val="center"/>
              <w:rPr>
                <w:ins w:id="6731" w:author="ZTE-Ma Zhifeng" w:date="2024-08-26T22:12:00Z"/>
                <w:lang w:val="en-US"/>
              </w:rPr>
            </w:pPr>
            <w:ins w:id="6732" w:author="ZTE-Ma Zhifeng" w:date="2024-08-26T22:12:00Z">
              <w:r>
                <w:rPr>
                  <w:lang w:val="en-US"/>
                </w:rPr>
                <w:t>|3*f</w:t>
              </w:r>
              <w:r>
                <w:rPr>
                  <w:vertAlign w:val="subscript"/>
                  <w:lang w:val="en-US"/>
                </w:rPr>
                <w:t>y_high</w:t>
              </w:r>
              <w:r>
                <w:rPr>
                  <w:lang w:val="en-US"/>
                </w:rPr>
                <w:t xml:space="preserve"> + 1*f</w:t>
              </w:r>
              <w:r>
                <w:rPr>
                  <w:vertAlign w:val="subscript"/>
                  <w:lang w:val="en-US"/>
                </w:rPr>
                <w:t>x_high</w:t>
              </w:r>
              <w:r>
                <w:rPr>
                  <w:lang w:val="en-US"/>
                </w:rPr>
                <w:t>|</w:t>
              </w:r>
            </w:ins>
          </w:p>
        </w:tc>
      </w:tr>
      <w:tr w:rsidR="0066511E" w14:paraId="666E2740" w14:textId="77777777" w:rsidTr="002A3F10">
        <w:tblPrEx>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733" w:author="ZTE-Ma Zhifeng" w:date="2024-08-27T21:35:00Z">
            <w:tblPrEx>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187"/>
          <w:ins w:id="6734" w:author="ZTE-Ma Zhifeng" w:date="2024-08-26T22:12:00Z"/>
          <w:trPrChange w:id="6735" w:author="ZTE-Ma Zhifeng" w:date="2024-08-27T21:35:00Z">
            <w:trPr>
              <w:trHeight w:val="187"/>
            </w:trPr>
          </w:trPrChange>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Change w:id="6736" w:author="ZTE-Ma Zhifeng" w:date="2024-08-27T21:35:00Z">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tcPrChange>
          </w:tcPr>
          <w:p w14:paraId="499BCD32" w14:textId="77777777" w:rsidR="0066511E" w:rsidRDefault="0066511E" w:rsidP="002D5D5E">
            <w:pPr>
              <w:pStyle w:val="TAL"/>
              <w:rPr>
                <w:ins w:id="6737" w:author="ZTE-Ma Zhifeng" w:date="2024-08-26T22:12:00Z"/>
                <w:lang w:val="en-US"/>
              </w:rPr>
            </w:pPr>
            <w:ins w:id="6738" w:author="ZTE-Ma Zhifeng" w:date="2024-08-26T22:12:00Z">
              <w:r>
                <w:rPr>
                  <w:lang w:val="en-US"/>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Change w:id="6739" w:author="ZTE-Ma Zhifeng" w:date="2024-08-27T21:35:00Z">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91BDF16" w14:textId="77777777" w:rsidR="0066511E" w:rsidRDefault="0066511E" w:rsidP="002D5D5E">
            <w:pPr>
              <w:keepNext/>
              <w:keepLines/>
              <w:spacing w:after="0"/>
              <w:jc w:val="center"/>
              <w:rPr>
                <w:ins w:id="6740" w:author="ZTE-Ma Zhifeng" w:date="2024-08-26T22:12:00Z"/>
                <w:sz w:val="18"/>
                <w:lang w:eastAsia="ja-JP"/>
              </w:rPr>
            </w:pPr>
            <w:ins w:id="6741" w:author="ZTE-Ma Zhifeng" w:date="2024-08-26T22:12:00Z">
              <w:r w:rsidRPr="00192608">
                <w:rPr>
                  <w:rFonts w:ascii="Arial" w:hAnsi="Arial" w:cs="Arial"/>
                  <w:color w:val="000000"/>
                  <w:sz w:val="16"/>
                  <w:szCs w:val="16"/>
                  <w:lang w:val="aa-ET" w:eastAsia="aa-ET"/>
                </w:rPr>
                <w:t>8256 - 8630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Change w:id="6742" w:author="ZTE-Ma Zhifeng" w:date="2024-08-27T21:35:00Z">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3D4A4CB9" w14:textId="77777777" w:rsidR="0066511E" w:rsidRDefault="0066511E" w:rsidP="002D5D5E">
            <w:pPr>
              <w:keepNext/>
              <w:keepLines/>
              <w:spacing w:after="0"/>
              <w:jc w:val="center"/>
              <w:rPr>
                <w:ins w:id="6743" w:author="ZTE-Ma Zhifeng" w:date="2024-08-26T22:12:00Z"/>
                <w:sz w:val="18"/>
                <w:lang w:eastAsia="ja-JP"/>
              </w:rPr>
            </w:pPr>
            <w:ins w:id="6744" w:author="ZTE-Ma Zhifeng" w:date="2024-08-26T22:12:00Z">
              <w:r w:rsidRPr="00192608">
                <w:rPr>
                  <w:rFonts w:ascii="Arial" w:hAnsi="Arial" w:cs="Arial"/>
                  <w:color w:val="000000"/>
                  <w:sz w:val="16"/>
                  <w:szCs w:val="16"/>
                  <w:lang w:val="aa-ET" w:eastAsia="aa-ET"/>
                </w:rPr>
                <w:t>9408 - 10050</w:t>
              </w:r>
            </w:ins>
          </w:p>
        </w:tc>
      </w:tr>
      <w:tr w:rsidR="002A3F10" w14:paraId="33A0304D" w14:textId="77777777" w:rsidTr="00F96F52">
        <w:trPr>
          <w:trHeight w:val="187"/>
          <w:ins w:id="6745" w:author="ZTE-Ma Zhifeng" w:date="2024-08-26T22:1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AE4BE7C" w14:textId="77777777" w:rsidR="002A3F10" w:rsidRDefault="002A3F10" w:rsidP="002D5D5E">
            <w:pPr>
              <w:pStyle w:val="TAL"/>
              <w:rPr>
                <w:ins w:id="6746" w:author="ZTE-Ma Zhifeng" w:date="2024-08-26T22:12:00Z"/>
                <w:lang w:val="en-US"/>
              </w:rPr>
            </w:pPr>
            <w:ins w:id="6747" w:author="ZTE-Ma Zhifeng" w:date="2024-08-26T22:12:00Z">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46C54AB" w14:textId="77777777" w:rsidR="002A3F10" w:rsidRDefault="002A3F10" w:rsidP="002D5D5E">
            <w:pPr>
              <w:pStyle w:val="TAL"/>
              <w:jc w:val="center"/>
              <w:rPr>
                <w:ins w:id="6748" w:author="ZTE-Ma Zhifeng" w:date="2024-08-26T22:12:00Z"/>
                <w:lang w:val="en-US"/>
              </w:rPr>
            </w:pPr>
            <w:ins w:id="6749" w:author="ZTE-Ma Zhifeng" w:date="2024-08-26T22:12:00Z">
              <w:r>
                <w:rPr>
                  <w:lang w:val="en-US"/>
                </w:rPr>
                <w:t>|2*f</w:t>
              </w:r>
              <w:r>
                <w:rPr>
                  <w:vertAlign w:val="subscript"/>
                  <w:lang w:val="en-US"/>
                </w:rPr>
                <w:t>x_low</w:t>
              </w:r>
              <w:r>
                <w:rPr>
                  <w:lang w:val="en-US"/>
                </w:rPr>
                <w:t xml:space="preserve"> +2* f</w:t>
              </w:r>
              <w:r>
                <w:rPr>
                  <w:vertAlign w:val="subscript"/>
                  <w:lang w:val="en-US"/>
                </w:rPr>
                <w:t>y_low</w:t>
              </w:r>
              <w:r>
                <w:rPr>
                  <w:lang w:val="en-US"/>
                </w:rPr>
                <w:t>|</w:t>
              </w:r>
            </w:ins>
          </w:p>
        </w:tc>
        <w:tc>
          <w:tcPr>
            <w:tcW w:w="1749" w:type="dxa"/>
            <w:tcBorders>
              <w:top w:val="single" w:sz="4" w:space="0" w:color="auto"/>
              <w:left w:val="single" w:sz="4" w:space="0" w:color="auto"/>
              <w:bottom w:val="single" w:sz="4" w:space="0" w:color="auto"/>
              <w:right w:val="single" w:sz="4" w:space="0" w:color="auto"/>
            </w:tcBorders>
          </w:tcPr>
          <w:p w14:paraId="6AF8F1BF" w14:textId="77777777" w:rsidR="002A3F10" w:rsidRDefault="002A3F10" w:rsidP="002D5D5E">
            <w:pPr>
              <w:pStyle w:val="TAL"/>
              <w:jc w:val="center"/>
              <w:rPr>
                <w:ins w:id="6750" w:author="ZTE-Ma Zhifeng" w:date="2024-08-26T22:12:00Z"/>
                <w:lang w:val="en-US"/>
              </w:rPr>
            </w:pPr>
            <w:ins w:id="6751" w:author="ZTE-Ma Zhifeng" w:date="2024-08-26T22:12:00Z">
              <w:r>
                <w:rPr>
                  <w:lang w:val="en-US"/>
                </w:rPr>
                <w:t>|2*f</w:t>
              </w:r>
              <w:r>
                <w:rPr>
                  <w:vertAlign w:val="subscript"/>
                  <w:lang w:val="en-US"/>
                </w:rPr>
                <w:t>x_high</w:t>
              </w:r>
              <w:r>
                <w:rPr>
                  <w:lang w:val="en-US"/>
                </w:rPr>
                <w:t xml:space="preserve"> +2* f</w:t>
              </w:r>
              <w:r>
                <w:rPr>
                  <w:vertAlign w:val="subscript"/>
                  <w:lang w:val="en-US"/>
                </w:rPr>
                <w:t>y_high</w:t>
              </w:r>
              <w:r>
                <w:rPr>
                  <w:lang w:val="en-US"/>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388724EB" w14:textId="77777777" w:rsidR="002A3F10" w:rsidRDefault="002A3F10" w:rsidP="002D5D5E">
            <w:pPr>
              <w:pStyle w:val="TAL"/>
              <w:jc w:val="center"/>
              <w:rPr>
                <w:ins w:id="6752" w:author="ZTE-Ma Zhifeng" w:date="2024-08-26T22:12:00Z"/>
                <w:lang w:val="en-US"/>
              </w:rPr>
            </w:pPr>
          </w:p>
        </w:tc>
      </w:tr>
      <w:tr w:rsidR="002A3F10" w14:paraId="5BC7EC65" w14:textId="77777777" w:rsidTr="00F96F52">
        <w:trPr>
          <w:trHeight w:val="187"/>
          <w:ins w:id="6753" w:author="ZTE-Ma Zhifeng" w:date="2024-08-26T22:1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369C727" w14:textId="77777777" w:rsidR="002A3F10" w:rsidRDefault="002A3F10" w:rsidP="002D5D5E">
            <w:pPr>
              <w:pStyle w:val="TAL"/>
              <w:rPr>
                <w:ins w:id="6754" w:author="ZTE-Ma Zhifeng" w:date="2024-08-26T22:12:00Z"/>
                <w:lang w:val="en-US"/>
              </w:rPr>
            </w:pPr>
            <w:ins w:id="6755" w:author="ZTE-Ma Zhifeng" w:date="2024-08-26T22:12:00Z">
              <w:r>
                <w:rPr>
                  <w:lang w:val="en-US"/>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C09DA18" w14:textId="77777777" w:rsidR="002A3F10" w:rsidRDefault="002A3F10" w:rsidP="002D5D5E">
            <w:pPr>
              <w:keepNext/>
              <w:keepLines/>
              <w:spacing w:after="0"/>
              <w:jc w:val="center"/>
              <w:rPr>
                <w:ins w:id="6756" w:author="ZTE-Ma Zhifeng" w:date="2024-08-26T22:12:00Z"/>
                <w:sz w:val="18"/>
                <w:lang w:eastAsia="ja-JP"/>
              </w:rPr>
            </w:pPr>
            <w:ins w:id="6757" w:author="ZTE-Ma Zhifeng" w:date="2024-08-26T22:12:00Z">
              <w:r w:rsidRPr="00192608">
                <w:rPr>
                  <w:rFonts w:ascii="Arial" w:hAnsi="Arial" w:cs="Arial"/>
                  <w:color w:val="000000"/>
                  <w:sz w:val="16"/>
                  <w:szCs w:val="16"/>
                  <w:lang w:val="aa-ET" w:eastAsia="aa-ET"/>
                </w:rPr>
                <w:t>9220 - 8952</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110083AB" w14:textId="77777777" w:rsidR="002A3F10" w:rsidRDefault="002A3F10" w:rsidP="002D5D5E">
            <w:pPr>
              <w:keepNext/>
              <w:keepLines/>
              <w:spacing w:after="0"/>
              <w:jc w:val="center"/>
              <w:rPr>
                <w:ins w:id="6758" w:author="ZTE-Ma Zhifeng" w:date="2024-08-26T22:12:00Z"/>
                <w:sz w:val="18"/>
                <w:lang w:eastAsia="ja-JP"/>
              </w:rPr>
            </w:pPr>
          </w:p>
        </w:tc>
      </w:tr>
      <w:tr w:rsidR="0066511E" w14:paraId="686444E4" w14:textId="77777777" w:rsidTr="002D5D5E">
        <w:trPr>
          <w:trHeight w:val="187"/>
          <w:ins w:id="6759" w:author="ZTE-Ma Zhifeng" w:date="2024-08-26T22:1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C4BE27" w14:textId="77777777" w:rsidR="0066511E" w:rsidRDefault="0066511E" w:rsidP="002D5D5E">
            <w:pPr>
              <w:pStyle w:val="TAL"/>
              <w:rPr>
                <w:ins w:id="6760" w:author="ZTE-Ma Zhifeng" w:date="2024-08-26T22:12:00Z"/>
                <w:lang w:val="en-US"/>
              </w:rPr>
            </w:pPr>
            <w:ins w:id="6761" w:author="ZTE-Ma Zhifeng" w:date="2024-08-26T22:12:00Z">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9BFA161" w14:textId="77777777" w:rsidR="0066511E" w:rsidRDefault="0066511E" w:rsidP="002D5D5E">
            <w:pPr>
              <w:pStyle w:val="TAL"/>
              <w:jc w:val="center"/>
              <w:rPr>
                <w:ins w:id="6762" w:author="ZTE-Ma Zhifeng" w:date="2024-08-26T22:12:00Z"/>
                <w:lang w:val="en-US"/>
              </w:rPr>
            </w:pPr>
            <w:ins w:id="6763" w:author="ZTE-Ma Zhifeng" w:date="2024-08-26T22:12:00Z">
              <w:r>
                <w:rPr>
                  <w:lang w:val="en-US"/>
                </w:rPr>
                <w:t>|f</w:t>
              </w:r>
              <w:r>
                <w:rPr>
                  <w:vertAlign w:val="subscript"/>
                  <w:lang w:val="en-US"/>
                </w:rPr>
                <w:t>x_low</w:t>
              </w:r>
              <w:r>
                <w:rPr>
                  <w:lang w:val="en-US"/>
                </w:rPr>
                <w:t xml:space="preserve"> – 4*f</w:t>
              </w:r>
              <w:r>
                <w:rPr>
                  <w:vertAlign w:val="subscript"/>
                  <w:lang w:val="en-US"/>
                </w:rPr>
                <w:t>y_high</w:t>
              </w:r>
              <w:r>
                <w:rPr>
                  <w:lang w:val="en-US"/>
                </w:rPr>
                <w:t>|</w:t>
              </w:r>
            </w:ins>
          </w:p>
        </w:tc>
        <w:tc>
          <w:tcPr>
            <w:tcW w:w="1749" w:type="dxa"/>
            <w:tcBorders>
              <w:top w:val="single" w:sz="4" w:space="0" w:color="auto"/>
              <w:left w:val="single" w:sz="4" w:space="0" w:color="auto"/>
              <w:bottom w:val="single" w:sz="4" w:space="0" w:color="auto"/>
              <w:right w:val="single" w:sz="4" w:space="0" w:color="auto"/>
            </w:tcBorders>
          </w:tcPr>
          <w:p w14:paraId="279EDD75" w14:textId="77777777" w:rsidR="0066511E" w:rsidRDefault="0066511E" w:rsidP="002D5D5E">
            <w:pPr>
              <w:pStyle w:val="TAL"/>
              <w:jc w:val="center"/>
              <w:rPr>
                <w:ins w:id="6764" w:author="ZTE-Ma Zhifeng" w:date="2024-08-26T22:12:00Z"/>
                <w:lang w:val="en-US"/>
              </w:rPr>
            </w:pPr>
            <w:ins w:id="6765" w:author="ZTE-Ma Zhifeng" w:date="2024-08-26T22:12:00Z">
              <w:r>
                <w:rPr>
                  <w:lang w:val="en-US"/>
                </w:rPr>
                <w:t>|f</w:t>
              </w:r>
              <w:r>
                <w:rPr>
                  <w:vertAlign w:val="subscript"/>
                  <w:lang w:val="en-US"/>
                </w:rPr>
                <w:t>x_high</w:t>
              </w:r>
              <w:r>
                <w:rPr>
                  <w:lang w:val="en-US"/>
                </w:rPr>
                <w:t xml:space="preserve"> – 4*f</w:t>
              </w:r>
              <w:r>
                <w:rPr>
                  <w:vertAlign w:val="subscript"/>
                  <w:lang w:val="en-US"/>
                </w:rPr>
                <w:t>y_low</w:t>
              </w:r>
              <w:r>
                <w:rPr>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4A29578" w14:textId="77777777" w:rsidR="0066511E" w:rsidRDefault="0066511E" w:rsidP="002D5D5E">
            <w:pPr>
              <w:pStyle w:val="TAL"/>
              <w:jc w:val="center"/>
              <w:rPr>
                <w:ins w:id="6766" w:author="ZTE-Ma Zhifeng" w:date="2024-08-26T22:12:00Z"/>
                <w:lang w:val="en-US"/>
              </w:rPr>
            </w:pPr>
            <w:ins w:id="6767" w:author="ZTE-Ma Zhifeng" w:date="2024-08-26T22:12:00Z">
              <w:r>
                <w:rPr>
                  <w:lang w:val="en-US"/>
                </w:rPr>
                <w:t>|f</w:t>
              </w:r>
              <w:r>
                <w:rPr>
                  <w:vertAlign w:val="subscript"/>
                  <w:lang w:val="en-US"/>
                </w:rPr>
                <w:t>y_low</w:t>
              </w:r>
              <w:r>
                <w:rPr>
                  <w:lang w:val="en-US"/>
                </w:rPr>
                <w:t xml:space="preserve"> – 4*f</w:t>
              </w:r>
              <w:r>
                <w:rPr>
                  <w:vertAlign w:val="subscript"/>
                  <w:lang w:val="en-US"/>
                </w:rPr>
                <w:t>x_high</w:t>
              </w:r>
              <w:r>
                <w:rPr>
                  <w:lang w:val="en-US"/>
                </w:rPr>
                <w:t>|</w:t>
              </w:r>
            </w:ins>
          </w:p>
        </w:tc>
        <w:tc>
          <w:tcPr>
            <w:tcW w:w="1799" w:type="dxa"/>
            <w:tcBorders>
              <w:top w:val="single" w:sz="4" w:space="0" w:color="auto"/>
              <w:left w:val="single" w:sz="4" w:space="0" w:color="auto"/>
              <w:bottom w:val="single" w:sz="4" w:space="0" w:color="auto"/>
              <w:right w:val="single" w:sz="4" w:space="0" w:color="auto"/>
            </w:tcBorders>
          </w:tcPr>
          <w:p w14:paraId="3C4CC667" w14:textId="77777777" w:rsidR="0066511E" w:rsidRDefault="0066511E" w:rsidP="002D5D5E">
            <w:pPr>
              <w:pStyle w:val="TAL"/>
              <w:jc w:val="center"/>
              <w:rPr>
                <w:ins w:id="6768" w:author="ZTE-Ma Zhifeng" w:date="2024-08-26T22:12:00Z"/>
                <w:lang w:val="en-US"/>
              </w:rPr>
            </w:pPr>
            <w:ins w:id="6769" w:author="ZTE-Ma Zhifeng" w:date="2024-08-26T22:12:00Z">
              <w:r>
                <w:rPr>
                  <w:lang w:val="en-US"/>
                </w:rPr>
                <w:t>|f</w:t>
              </w:r>
              <w:r>
                <w:rPr>
                  <w:vertAlign w:val="subscript"/>
                  <w:lang w:val="en-US"/>
                </w:rPr>
                <w:t>y_high</w:t>
              </w:r>
              <w:r>
                <w:rPr>
                  <w:lang w:val="en-US"/>
                </w:rPr>
                <w:t xml:space="preserve"> – 4*f</w:t>
              </w:r>
              <w:r>
                <w:rPr>
                  <w:vertAlign w:val="subscript"/>
                  <w:lang w:val="en-US"/>
                </w:rPr>
                <w:t>x_low</w:t>
              </w:r>
              <w:r>
                <w:rPr>
                  <w:lang w:val="en-US"/>
                </w:rPr>
                <w:t>|</w:t>
              </w:r>
            </w:ins>
          </w:p>
        </w:tc>
      </w:tr>
      <w:tr w:rsidR="0066511E" w14:paraId="1BFA16BE" w14:textId="77777777" w:rsidTr="002D5D5E">
        <w:trPr>
          <w:trHeight w:val="187"/>
          <w:ins w:id="6770" w:author="ZTE-Ma Zhifeng" w:date="2024-08-26T22:1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B3D91C" w14:textId="77777777" w:rsidR="0066511E" w:rsidRDefault="0066511E" w:rsidP="002D5D5E">
            <w:pPr>
              <w:pStyle w:val="TAL"/>
              <w:rPr>
                <w:ins w:id="6771" w:author="ZTE-Ma Zhifeng" w:date="2024-08-26T22:12:00Z"/>
                <w:lang w:val="en-US"/>
              </w:rPr>
            </w:pPr>
            <w:ins w:id="6772" w:author="ZTE-Ma Zhifeng" w:date="2024-08-26T22:12:00Z">
              <w:r>
                <w:rPr>
                  <w:lang w:val="en-US"/>
                </w:rPr>
                <w:t xml:space="preserve">IMD </w:t>
              </w:r>
              <w:r>
                <w:rPr>
                  <w:lang w:eastAsia="zh-CN"/>
                </w:rPr>
                <w:t>frequency</w:t>
              </w:r>
              <w:r>
                <w:rPr>
                  <w:lang w:val="en-US"/>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9CF1CC" w14:textId="77777777" w:rsidR="0066511E" w:rsidRDefault="0066511E" w:rsidP="002D5D5E">
            <w:pPr>
              <w:keepNext/>
              <w:keepLines/>
              <w:spacing w:after="0"/>
              <w:jc w:val="center"/>
              <w:rPr>
                <w:ins w:id="6773" w:author="ZTE-Ma Zhifeng" w:date="2024-08-26T22:12:00Z"/>
                <w:sz w:val="18"/>
                <w:lang w:eastAsia="ja-JP"/>
              </w:rPr>
            </w:pPr>
            <w:ins w:id="6774" w:author="ZTE-Ma Zhifeng" w:date="2024-08-26T22:12:00Z">
              <w:r w:rsidRPr="00192608">
                <w:rPr>
                  <w:rFonts w:ascii="Arial" w:hAnsi="Arial" w:cs="Arial"/>
                  <w:color w:val="000000"/>
                  <w:sz w:val="16"/>
                  <w:szCs w:val="16"/>
                  <w:lang w:val="aa-ET" w:eastAsia="aa-ET"/>
                </w:rPr>
                <w:t>8840 - 8004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F4E4CB" w14:textId="77777777" w:rsidR="0066511E" w:rsidRDefault="0066511E" w:rsidP="002D5D5E">
            <w:pPr>
              <w:keepNext/>
              <w:keepLines/>
              <w:spacing w:after="0"/>
              <w:jc w:val="center"/>
              <w:rPr>
                <w:ins w:id="6775" w:author="ZTE-Ma Zhifeng" w:date="2024-08-26T22:12:00Z"/>
                <w:sz w:val="18"/>
                <w:lang w:eastAsia="ja-JP"/>
              </w:rPr>
            </w:pPr>
            <w:ins w:id="6776" w:author="ZTE-Ma Zhifeng" w:date="2024-08-26T22:12:00Z">
              <w:r w:rsidRPr="00192608">
                <w:rPr>
                  <w:rFonts w:ascii="Arial" w:hAnsi="Arial" w:cs="Arial"/>
                  <w:color w:val="000000"/>
                  <w:sz w:val="16"/>
                  <w:szCs w:val="16"/>
                  <w:lang w:val="aa-ET" w:eastAsia="aa-ET"/>
                </w:rPr>
                <w:t>5424 - 4990</w:t>
              </w:r>
            </w:ins>
          </w:p>
        </w:tc>
      </w:tr>
      <w:tr w:rsidR="0066511E" w14:paraId="29E2E207" w14:textId="77777777" w:rsidTr="002D5D5E">
        <w:trPr>
          <w:trHeight w:val="187"/>
          <w:ins w:id="6777" w:author="ZTE-Ma Zhifeng" w:date="2024-08-26T22:1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472614" w14:textId="77777777" w:rsidR="0066511E" w:rsidRDefault="0066511E" w:rsidP="002D5D5E">
            <w:pPr>
              <w:pStyle w:val="TAL"/>
              <w:rPr>
                <w:ins w:id="6778" w:author="ZTE-Ma Zhifeng" w:date="2024-08-26T22:12:00Z"/>
                <w:lang w:val="en-US"/>
              </w:rPr>
            </w:pPr>
            <w:ins w:id="6779" w:author="ZTE-Ma Zhifeng" w:date="2024-08-26T22:12:00Z">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88CA9CE" w14:textId="77777777" w:rsidR="0066511E" w:rsidRDefault="0066511E" w:rsidP="002D5D5E">
            <w:pPr>
              <w:pStyle w:val="TAL"/>
              <w:jc w:val="center"/>
              <w:rPr>
                <w:ins w:id="6780" w:author="ZTE-Ma Zhifeng" w:date="2024-08-26T22:12:00Z"/>
                <w:lang w:val="en-US"/>
              </w:rPr>
            </w:pPr>
            <w:ins w:id="6781" w:author="ZTE-Ma Zhifeng" w:date="2024-08-26T22:12:00Z">
              <w:r>
                <w:rPr>
                  <w:lang w:val="en-US"/>
                </w:rPr>
                <w:t>|2*f</w:t>
              </w:r>
              <w:r>
                <w:rPr>
                  <w:vertAlign w:val="subscript"/>
                  <w:lang w:val="en-US"/>
                </w:rPr>
                <w:t>x_low</w:t>
              </w:r>
              <w:r>
                <w:rPr>
                  <w:lang w:val="en-US"/>
                </w:rPr>
                <w:t xml:space="preserve"> - 3*f</w:t>
              </w:r>
              <w:r>
                <w:rPr>
                  <w:vertAlign w:val="subscript"/>
                  <w:lang w:val="en-US"/>
                </w:rPr>
                <w:t>y_high</w:t>
              </w:r>
              <w:r>
                <w:rPr>
                  <w:lang w:val="en-US"/>
                </w:rPr>
                <w:t>|</w:t>
              </w:r>
            </w:ins>
          </w:p>
        </w:tc>
        <w:tc>
          <w:tcPr>
            <w:tcW w:w="1749" w:type="dxa"/>
            <w:tcBorders>
              <w:top w:val="single" w:sz="4" w:space="0" w:color="auto"/>
              <w:left w:val="single" w:sz="4" w:space="0" w:color="auto"/>
              <w:bottom w:val="single" w:sz="4" w:space="0" w:color="auto"/>
              <w:right w:val="single" w:sz="4" w:space="0" w:color="auto"/>
            </w:tcBorders>
          </w:tcPr>
          <w:p w14:paraId="675B03D3" w14:textId="77777777" w:rsidR="0066511E" w:rsidRDefault="0066511E" w:rsidP="002D5D5E">
            <w:pPr>
              <w:pStyle w:val="TAL"/>
              <w:jc w:val="center"/>
              <w:rPr>
                <w:ins w:id="6782" w:author="ZTE-Ma Zhifeng" w:date="2024-08-26T22:12:00Z"/>
                <w:lang w:val="en-US"/>
              </w:rPr>
            </w:pPr>
            <w:ins w:id="6783" w:author="ZTE-Ma Zhifeng" w:date="2024-08-26T22:12:00Z">
              <w:r>
                <w:rPr>
                  <w:lang w:val="en-US"/>
                </w:rPr>
                <w:t>|2*f</w:t>
              </w:r>
              <w:r>
                <w:rPr>
                  <w:vertAlign w:val="subscript"/>
                  <w:lang w:val="en-US"/>
                </w:rPr>
                <w:t>x_high</w:t>
              </w:r>
              <w:r>
                <w:rPr>
                  <w:lang w:val="en-US"/>
                </w:rPr>
                <w:t xml:space="preserve"> - 3*f</w:t>
              </w:r>
              <w:r>
                <w:rPr>
                  <w:vertAlign w:val="subscript"/>
                  <w:lang w:val="en-US"/>
                </w:rPr>
                <w:t>y_low</w:t>
              </w:r>
              <w:r>
                <w:rPr>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9AE9423" w14:textId="77777777" w:rsidR="0066511E" w:rsidRDefault="0066511E" w:rsidP="002D5D5E">
            <w:pPr>
              <w:pStyle w:val="TAL"/>
              <w:jc w:val="center"/>
              <w:rPr>
                <w:ins w:id="6784" w:author="ZTE-Ma Zhifeng" w:date="2024-08-26T22:12:00Z"/>
                <w:lang w:val="en-US"/>
              </w:rPr>
            </w:pPr>
            <w:ins w:id="6785" w:author="ZTE-Ma Zhifeng" w:date="2024-08-26T22:12:00Z">
              <w:r>
                <w:rPr>
                  <w:lang w:val="en-US"/>
                </w:rPr>
                <w:t>|2*f</w:t>
              </w:r>
              <w:r>
                <w:rPr>
                  <w:vertAlign w:val="subscript"/>
                  <w:lang w:val="en-US"/>
                </w:rPr>
                <w:t>y_low</w:t>
              </w:r>
              <w:r>
                <w:rPr>
                  <w:lang w:val="en-US"/>
                </w:rPr>
                <w:t xml:space="preserve"> - 3*f</w:t>
              </w:r>
              <w:r>
                <w:rPr>
                  <w:vertAlign w:val="subscript"/>
                  <w:lang w:val="en-US"/>
                </w:rPr>
                <w:t>x_high</w:t>
              </w:r>
              <w:r>
                <w:rPr>
                  <w:lang w:val="en-US"/>
                </w:rPr>
                <w:t>|</w:t>
              </w:r>
            </w:ins>
          </w:p>
        </w:tc>
        <w:tc>
          <w:tcPr>
            <w:tcW w:w="1799" w:type="dxa"/>
            <w:tcBorders>
              <w:top w:val="single" w:sz="4" w:space="0" w:color="auto"/>
              <w:left w:val="single" w:sz="4" w:space="0" w:color="auto"/>
              <w:bottom w:val="single" w:sz="4" w:space="0" w:color="auto"/>
              <w:right w:val="single" w:sz="4" w:space="0" w:color="auto"/>
            </w:tcBorders>
          </w:tcPr>
          <w:p w14:paraId="2975DE6E" w14:textId="77777777" w:rsidR="0066511E" w:rsidRDefault="0066511E" w:rsidP="002D5D5E">
            <w:pPr>
              <w:pStyle w:val="TAL"/>
              <w:jc w:val="center"/>
              <w:rPr>
                <w:ins w:id="6786" w:author="ZTE-Ma Zhifeng" w:date="2024-08-26T22:12:00Z"/>
                <w:lang w:val="en-US"/>
              </w:rPr>
            </w:pPr>
            <w:ins w:id="6787" w:author="ZTE-Ma Zhifeng" w:date="2024-08-26T22:12:00Z">
              <w:r>
                <w:rPr>
                  <w:lang w:val="en-US"/>
                </w:rPr>
                <w:t>|2*f</w:t>
              </w:r>
              <w:r>
                <w:rPr>
                  <w:vertAlign w:val="subscript"/>
                  <w:lang w:val="en-US"/>
                </w:rPr>
                <w:t>y_high</w:t>
              </w:r>
              <w:r>
                <w:rPr>
                  <w:lang w:val="en-US"/>
                </w:rPr>
                <w:t xml:space="preserve"> -3*f</w:t>
              </w:r>
              <w:r>
                <w:rPr>
                  <w:vertAlign w:val="subscript"/>
                  <w:lang w:val="en-US"/>
                </w:rPr>
                <w:t>x_low</w:t>
              </w:r>
              <w:r>
                <w:rPr>
                  <w:lang w:val="en-US"/>
                </w:rPr>
                <w:t>|</w:t>
              </w:r>
            </w:ins>
          </w:p>
        </w:tc>
      </w:tr>
      <w:tr w:rsidR="0066511E" w14:paraId="55F20310" w14:textId="77777777" w:rsidTr="002D5D5E">
        <w:trPr>
          <w:trHeight w:val="187"/>
          <w:ins w:id="6788" w:author="ZTE-Ma Zhifeng" w:date="2024-08-26T22:1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005E5A3" w14:textId="77777777" w:rsidR="0066511E" w:rsidRDefault="0066511E" w:rsidP="002D5D5E">
            <w:pPr>
              <w:keepNext/>
              <w:keepLines/>
              <w:spacing w:after="0"/>
              <w:rPr>
                <w:ins w:id="6789" w:author="ZTE-Ma Zhifeng" w:date="2024-08-26T22:12:00Z"/>
                <w:rFonts w:ascii="Arial" w:hAnsi="Arial" w:cs="Arial"/>
                <w:sz w:val="18"/>
                <w:lang w:val="en-US"/>
              </w:rPr>
            </w:pPr>
            <w:ins w:id="6790" w:author="ZTE-Ma Zhifeng" w:date="2024-08-26T22:12:00Z">
              <w:r>
                <w:rPr>
                  <w:rFonts w:ascii="Arial" w:hAnsi="Arial" w:cs="Arial"/>
                  <w:sz w:val="18"/>
                  <w:lang w:val="en-US"/>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474F70" w14:textId="77777777" w:rsidR="0066511E" w:rsidRDefault="0066511E" w:rsidP="002D5D5E">
            <w:pPr>
              <w:keepNext/>
              <w:keepLines/>
              <w:spacing w:after="0"/>
              <w:jc w:val="center"/>
              <w:rPr>
                <w:ins w:id="6791" w:author="ZTE-Ma Zhifeng" w:date="2024-08-26T22:12:00Z"/>
                <w:sz w:val="18"/>
                <w:lang w:eastAsia="ja-JP"/>
              </w:rPr>
            </w:pPr>
            <w:ins w:id="6792" w:author="ZTE-Ma Zhifeng" w:date="2024-08-26T22:12:00Z">
              <w:r w:rsidRPr="00192608">
                <w:rPr>
                  <w:rFonts w:ascii="Arial" w:hAnsi="Arial" w:cs="Arial"/>
                  <w:color w:val="000000"/>
                  <w:sz w:val="16"/>
                  <w:szCs w:val="16"/>
                  <w:lang w:val="aa-ET" w:eastAsia="aa-ET"/>
                </w:rPr>
                <w:t>4230 - 3528</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3BF88DB" w14:textId="77777777" w:rsidR="0066511E" w:rsidRDefault="0066511E" w:rsidP="002D5D5E">
            <w:pPr>
              <w:keepNext/>
              <w:keepLines/>
              <w:spacing w:after="0"/>
              <w:jc w:val="center"/>
              <w:rPr>
                <w:ins w:id="6793" w:author="ZTE-Ma Zhifeng" w:date="2024-08-26T22:12:00Z"/>
                <w:sz w:val="18"/>
                <w:lang w:eastAsia="ja-JP"/>
              </w:rPr>
            </w:pPr>
            <w:ins w:id="6794" w:author="ZTE-Ma Zhifeng" w:date="2024-08-26T22:12:00Z">
              <w:r w:rsidRPr="00192608">
                <w:rPr>
                  <w:rFonts w:ascii="Arial" w:hAnsi="Arial" w:cs="Arial"/>
                  <w:color w:val="000000"/>
                  <w:sz w:val="16"/>
                  <w:szCs w:val="16"/>
                  <w:lang w:val="aa-ET" w:eastAsia="aa-ET"/>
                </w:rPr>
                <w:t>948 - 380</w:t>
              </w:r>
            </w:ins>
          </w:p>
        </w:tc>
      </w:tr>
      <w:tr w:rsidR="0066511E" w14:paraId="4C8C2B89" w14:textId="77777777" w:rsidTr="002D5D5E">
        <w:trPr>
          <w:trHeight w:val="187"/>
          <w:ins w:id="6795" w:author="ZTE-Ma Zhifeng" w:date="2024-08-26T22:1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6C5DEB" w14:textId="77777777" w:rsidR="0066511E" w:rsidRDefault="0066511E" w:rsidP="002D5D5E">
            <w:pPr>
              <w:pStyle w:val="TAL"/>
              <w:rPr>
                <w:ins w:id="6796" w:author="ZTE-Ma Zhifeng" w:date="2024-08-26T22:12:00Z"/>
                <w:lang w:val="en-US"/>
              </w:rPr>
            </w:pPr>
            <w:ins w:id="6797" w:author="ZTE-Ma Zhifeng" w:date="2024-08-26T22:12:00Z">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85BE9CC" w14:textId="77777777" w:rsidR="0066511E" w:rsidRDefault="0066511E" w:rsidP="002D5D5E">
            <w:pPr>
              <w:pStyle w:val="TAL"/>
              <w:jc w:val="center"/>
              <w:rPr>
                <w:ins w:id="6798" w:author="ZTE-Ma Zhifeng" w:date="2024-08-26T22:12:00Z"/>
                <w:lang w:val="en-US"/>
              </w:rPr>
            </w:pPr>
            <w:ins w:id="6799" w:author="ZTE-Ma Zhifeng" w:date="2024-08-26T22:12:00Z">
              <w:r>
                <w:rPr>
                  <w:lang w:val="en-US"/>
                </w:rPr>
                <w:t>|f</w:t>
              </w:r>
              <w:r>
                <w:rPr>
                  <w:vertAlign w:val="subscript"/>
                  <w:lang w:val="en-US"/>
                </w:rPr>
                <w:t>x_low</w:t>
              </w:r>
              <w:r>
                <w:rPr>
                  <w:lang w:val="en-US"/>
                </w:rPr>
                <w:t xml:space="preserve"> + 4*f</w:t>
              </w:r>
              <w:r>
                <w:rPr>
                  <w:vertAlign w:val="subscript"/>
                  <w:lang w:val="en-US"/>
                </w:rPr>
                <w:t>y_low</w:t>
              </w:r>
              <w:r>
                <w:rPr>
                  <w:lang w:val="en-US"/>
                </w:rPr>
                <w:t>|</w:t>
              </w:r>
            </w:ins>
          </w:p>
        </w:tc>
        <w:tc>
          <w:tcPr>
            <w:tcW w:w="1749" w:type="dxa"/>
            <w:tcBorders>
              <w:top w:val="single" w:sz="4" w:space="0" w:color="auto"/>
              <w:left w:val="single" w:sz="4" w:space="0" w:color="auto"/>
              <w:bottom w:val="single" w:sz="4" w:space="0" w:color="auto"/>
              <w:right w:val="single" w:sz="4" w:space="0" w:color="auto"/>
            </w:tcBorders>
          </w:tcPr>
          <w:p w14:paraId="19250064" w14:textId="77777777" w:rsidR="0066511E" w:rsidRDefault="0066511E" w:rsidP="002D5D5E">
            <w:pPr>
              <w:pStyle w:val="TAL"/>
              <w:jc w:val="center"/>
              <w:rPr>
                <w:ins w:id="6800" w:author="ZTE-Ma Zhifeng" w:date="2024-08-26T22:12:00Z"/>
                <w:lang w:val="en-US"/>
              </w:rPr>
            </w:pPr>
            <w:ins w:id="6801" w:author="ZTE-Ma Zhifeng" w:date="2024-08-26T22:12:00Z">
              <w:r>
                <w:rPr>
                  <w:lang w:val="en-US"/>
                </w:rPr>
                <w:t>|f</w:t>
              </w:r>
              <w:r>
                <w:rPr>
                  <w:vertAlign w:val="subscript"/>
                  <w:lang w:val="en-US"/>
                </w:rPr>
                <w:t>x_high</w:t>
              </w:r>
              <w:r>
                <w:rPr>
                  <w:lang w:val="en-US"/>
                </w:rPr>
                <w:t xml:space="preserve"> + 4*f</w:t>
              </w:r>
              <w:r>
                <w:rPr>
                  <w:vertAlign w:val="subscript"/>
                  <w:lang w:val="en-US"/>
                </w:rPr>
                <w:t>y_high</w:t>
              </w:r>
              <w:r>
                <w:rPr>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B8CC888" w14:textId="77777777" w:rsidR="0066511E" w:rsidRDefault="0066511E" w:rsidP="002D5D5E">
            <w:pPr>
              <w:pStyle w:val="TAL"/>
              <w:jc w:val="center"/>
              <w:rPr>
                <w:ins w:id="6802" w:author="ZTE-Ma Zhifeng" w:date="2024-08-26T22:12:00Z"/>
                <w:lang w:val="en-US"/>
              </w:rPr>
            </w:pPr>
            <w:ins w:id="6803" w:author="ZTE-Ma Zhifeng" w:date="2024-08-26T22:12:00Z">
              <w:r>
                <w:rPr>
                  <w:lang w:val="en-US"/>
                </w:rPr>
                <w:t>|f</w:t>
              </w:r>
              <w:r>
                <w:rPr>
                  <w:vertAlign w:val="subscript"/>
                  <w:lang w:val="en-US"/>
                </w:rPr>
                <w:t>y_low</w:t>
              </w:r>
              <w:r>
                <w:rPr>
                  <w:lang w:val="en-US"/>
                </w:rPr>
                <w:t xml:space="preserve"> + 4*f</w:t>
              </w:r>
              <w:r>
                <w:rPr>
                  <w:vertAlign w:val="subscript"/>
                  <w:lang w:val="en-US"/>
                </w:rPr>
                <w:t>x_low</w:t>
              </w:r>
              <w:r>
                <w:rPr>
                  <w:lang w:val="en-US"/>
                </w:rPr>
                <w:t>|</w:t>
              </w:r>
            </w:ins>
          </w:p>
        </w:tc>
        <w:tc>
          <w:tcPr>
            <w:tcW w:w="1799" w:type="dxa"/>
            <w:tcBorders>
              <w:top w:val="single" w:sz="4" w:space="0" w:color="auto"/>
              <w:left w:val="single" w:sz="4" w:space="0" w:color="auto"/>
              <w:bottom w:val="single" w:sz="4" w:space="0" w:color="auto"/>
              <w:right w:val="single" w:sz="4" w:space="0" w:color="auto"/>
            </w:tcBorders>
          </w:tcPr>
          <w:p w14:paraId="22F5D8D5" w14:textId="77777777" w:rsidR="0066511E" w:rsidRDefault="0066511E" w:rsidP="002D5D5E">
            <w:pPr>
              <w:pStyle w:val="TAL"/>
              <w:jc w:val="center"/>
              <w:rPr>
                <w:ins w:id="6804" w:author="ZTE-Ma Zhifeng" w:date="2024-08-26T22:12:00Z"/>
                <w:lang w:val="en-US"/>
              </w:rPr>
            </w:pPr>
            <w:ins w:id="6805" w:author="ZTE-Ma Zhifeng" w:date="2024-08-26T22:12:00Z">
              <w:r>
                <w:rPr>
                  <w:lang w:val="en-US"/>
                </w:rPr>
                <w:t>|f</w:t>
              </w:r>
              <w:r>
                <w:rPr>
                  <w:vertAlign w:val="subscript"/>
                  <w:lang w:val="en-US"/>
                </w:rPr>
                <w:t>y_high</w:t>
              </w:r>
              <w:r>
                <w:rPr>
                  <w:lang w:val="en-US"/>
                </w:rPr>
                <w:t xml:space="preserve"> + 4*f</w:t>
              </w:r>
              <w:r>
                <w:rPr>
                  <w:vertAlign w:val="subscript"/>
                  <w:lang w:val="en-US"/>
                </w:rPr>
                <w:t>x_high</w:t>
              </w:r>
              <w:r>
                <w:rPr>
                  <w:lang w:val="en-US"/>
                </w:rPr>
                <w:t>|</w:t>
              </w:r>
            </w:ins>
          </w:p>
        </w:tc>
      </w:tr>
      <w:tr w:rsidR="0066511E" w14:paraId="722D4655" w14:textId="77777777" w:rsidTr="002D5D5E">
        <w:trPr>
          <w:trHeight w:val="187"/>
          <w:ins w:id="6806" w:author="ZTE-Ma Zhifeng" w:date="2024-08-26T22:1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6EFD8A" w14:textId="77777777" w:rsidR="0066511E" w:rsidRDefault="0066511E" w:rsidP="002D5D5E">
            <w:pPr>
              <w:pStyle w:val="TAL"/>
              <w:rPr>
                <w:ins w:id="6807" w:author="ZTE-Ma Zhifeng" w:date="2024-08-26T22:12:00Z"/>
                <w:lang w:val="en-US"/>
              </w:rPr>
            </w:pPr>
            <w:ins w:id="6808" w:author="ZTE-Ma Zhifeng" w:date="2024-08-26T22:12:00Z">
              <w:r>
                <w:rPr>
                  <w:lang w:eastAsia="zh-CN"/>
                </w:rPr>
                <w:t>IMD</w:t>
              </w:r>
              <w:r>
                <w:rPr>
                  <w:lang w:val="en-US"/>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0157A6" w14:textId="77777777" w:rsidR="0066511E" w:rsidRDefault="0066511E" w:rsidP="002D5D5E">
            <w:pPr>
              <w:keepNext/>
              <w:keepLines/>
              <w:spacing w:after="0"/>
              <w:jc w:val="center"/>
              <w:rPr>
                <w:ins w:id="6809" w:author="ZTE-Ma Zhifeng" w:date="2024-08-26T22:12:00Z"/>
                <w:sz w:val="18"/>
                <w:lang w:eastAsia="ja-JP"/>
              </w:rPr>
            </w:pPr>
            <w:ins w:id="6810" w:author="ZTE-Ma Zhifeng" w:date="2024-08-26T22:12:00Z">
              <w:r w:rsidRPr="00192608">
                <w:rPr>
                  <w:rFonts w:ascii="Arial" w:hAnsi="Arial" w:cs="Arial"/>
                  <w:color w:val="000000"/>
                  <w:sz w:val="16"/>
                  <w:szCs w:val="16"/>
                  <w:lang w:val="aa-ET" w:eastAsia="aa-ET"/>
                </w:rPr>
                <w:t>11904 - 12740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F8C3DD7" w14:textId="77777777" w:rsidR="0066511E" w:rsidRDefault="0066511E" w:rsidP="002D5D5E">
            <w:pPr>
              <w:keepNext/>
              <w:keepLines/>
              <w:spacing w:after="0"/>
              <w:jc w:val="center"/>
              <w:rPr>
                <w:ins w:id="6811" w:author="ZTE-Ma Zhifeng" w:date="2024-08-26T22:12:00Z"/>
                <w:sz w:val="18"/>
                <w:lang w:eastAsia="ja-JP"/>
              </w:rPr>
            </w:pPr>
            <w:ins w:id="6812" w:author="ZTE-Ma Zhifeng" w:date="2024-08-26T22:12:00Z">
              <w:r w:rsidRPr="00192608">
                <w:rPr>
                  <w:rFonts w:ascii="Arial" w:hAnsi="Arial" w:cs="Arial"/>
                  <w:color w:val="000000"/>
                  <w:sz w:val="16"/>
                  <w:szCs w:val="16"/>
                  <w:lang w:val="aa-ET" w:eastAsia="aa-ET"/>
                </w:rPr>
                <w:t>10176 - 10610</w:t>
              </w:r>
            </w:ins>
          </w:p>
        </w:tc>
      </w:tr>
      <w:tr w:rsidR="0066511E" w14:paraId="6D359BA1" w14:textId="77777777" w:rsidTr="002D5D5E">
        <w:trPr>
          <w:trHeight w:val="187"/>
          <w:ins w:id="6813" w:author="ZTE-Ma Zhifeng" w:date="2024-08-26T22:1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F01401" w14:textId="77777777" w:rsidR="0066511E" w:rsidRDefault="0066511E" w:rsidP="002D5D5E">
            <w:pPr>
              <w:pStyle w:val="TAL"/>
              <w:rPr>
                <w:ins w:id="6814" w:author="ZTE-Ma Zhifeng" w:date="2024-08-26T22:12:00Z"/>
                <w:lang w:val="en-US"/>
              </w:rPr>
            </w:pPr>
            <w:ins w:id="6815" w:author="ZTE-Ma Zhifeng" w:date="2024-08-26T22:12:00Z">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E3C3E36" w14:textId="77777777" w:rsidR="0066511E" w:rsidRDefault="0066511E" w:rsidP="002D5D5E">
            <w:pPr>
              <w:pStyle w:val="TAL"/>
              <w:jc w:val="center"/>
              <w:rPr>
                <w:ins w:id="6816" w:author="ZTE-Ma Zhifeng" w:date="2024-08-26T22:12:00Z"/>
                <w:lang w:val="en-US"/>
              </w:rPr>
            </w:pPr>
            <w:ins w:id="6817" w:author="ZTE-Ma Zhifeng" w:date="2024-08-26T22:12:00Z">
              <w:r>
                <w:rPr>
                  <w:lang w:val="en-US"/>
                </w:rPr>
                <w:t>|2*f</w:t>
              </w:r>
              <w:r>
                <w:rPr>
                  <w:vertAlign w:val="subscript"/>
                  <w:lang w:val="en-US"/>
                </w:rPr>
                <w:t>x_low</w:t>
              </w:r>
              <w:r>
                <w:rPr>
                  <w:lang w:val="en-US"/>
                </w:rPr>
                <w:t xml:space="preserve"> + 3*f</w:t>
              </w:r>
              <w:r>
                <w:rPr>
                  <w:vertAlign w:val="subscript"/>
                  <w:lang w:val="en-US"/>
                </w:rPr>
                <w:t>y_low</w:t>
              </w:r>
              <w:r>
                <w:rPr>
                  <w:lang w:val="en-US"/>
                </w:rPr>
                <w:t>|</w:t>
              </w:r>
            </w:ins>
          </w:p>
        </w:tc>
        <w:tc>
          <w:tcPr>
            <w:tcW w:w="1749" w:type="dxa"/>
            <w:tcBorders>
              <w:top w:val="single" w:sz="4" w:space="0" w:color="auto"/>
              <w:left w:val="single" w:sz="4" w:space="0" w:color="auto"/>
              <w:bottom w:val="single" w:sz="4" w:space="0" w:color="auto"/>
              <w:right w:val="single" w:sz="4" w:space="0" w:color="auto"/>
            </w:tcBorders>
          </w:tcPr>
          <w:p w14:paraId="382B5AE9" w14:textId="77777777" w:rsidR="0066511E" w:rsidRDefault="0066511E" w:rsidP="002D5D5E">
            <w:pPr>
              <w:pStyle w:val="TAL"/>
              <w:jc w:val="center"/>
              <w:rPr>
                <w:ins w:id="6818" w:author="ZTE-Ma Zhifeng" w:date="2024-08-26T22:12:00Z"/>
                <w:lang w:val="en-US"/>
              </w:rPr>
            </w:pPr>
            <w:ins w:id="6819" w:author="ZTE-Ma Zhifeng" w:date="2024-08-26T22:12:00Z">
              <w:r>
                <w:rPr>
                  <w:lang w:val="en-US"/>
                </w:rPr>
                <w:t>|2*f</w:t>
              </w:r>
              <w:r>
                <w:rPr>
                  <w:vertAlign w:val="subscript"/>
                  <w:lang w:val="en-US"/>
                </w:rPr>
                <w:t>x_high</w:t>
              </w:r>
              <w:r>
                <w:rPr>
                  <w:lang w:val="en-US"/>
                </w:rPr>
                <w:t xml:space="preserve"> + 3*f</w:t>
              </w:r>
              <w:r>
                <w:rPr>
                  <w:vertAlign w:val="subscript"/>
                  <w:lang w:val="en-US"/>
                </w:rPr>
                <w:t>y_high</w:t>
              </w:r>
              <w:r>
                <w:rPr>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24B6672" w14:textId="77777777" w:rsidR="0066511E" w:rsidRDefault="0066511E" w:rsidP="002D5D5E">
            <w:pPr>
              <w:pStyle w:val="TAL"/>
              <w:jc w:val="center"/>
              <w:rPr>
                <w:ins w:id="6820" w:author="ZTE-Ma Zhifeng" w:date="2024-08-26T22:12:00Z"/>
                <w:lang w:val="en-US"/>
              </w:rPr>
            </w:pPr>
            <w:ins w:id="6821" w:author="ZTE-Ma Zhifeng" w:date="2024-08-26T22:12:00Z">
              <w:r>
                <w:rPr>
                  <w:lang w:val="en-US"/>
                </w:rPr>
                <w:t>|2*f</w:t>
              </w:r>
              <w:r>
                <w:rPr>
                  <w:vertAlign w:val="subscript"/>
                  <w:lang w:val="en-US"/>
                </w:rPr>
                <w:t>y_low</w:t>
              </w:r>
              <w:r>
                <w:rPr>
                  <w:lang w:val="en-US"/>
                </w:rPr>
                <w:t xml:space="preserve"> + 3*f</w:t>
              </w:r>
              <w:r>
                <w:rPr>
                  <w:vertAlign w:val="subscript"/>
                  <w:lang w:val="en-US"/>
                </w:rPr>
                <w:t>x_low</w:t>
              </w:r>
              <w:r>
                <w:rPr>
                  <w:lang w:val="en-US"/>
                </w:rPr>
                <w:t>|</w:t>
              </w:r>
            </w:ins>
          </w:p>
        </w:tc>
        <w:tc>
          <w:tcPr>
            <w:tcW w:w="1799" w:type="dxa"/>
            <w:tcBorders>
              <w:top w:val="single" w:sz="4" w:space="0" w:color="auto"/>
              <w:left w:val="single" w:sz="4" w:space="0" w:color="auto"/>
              <w:bottom w:val="single" w:sz="4" w:space="0" w:color="auto"/>
              <w:right w:val="single" w:sz="4" w:space="0" w:color="auto"/>
            </w:tcBorders>
          </w:tcPr>
          <w:p w14:paraId="51A62065" w14:textId="77777777" w:rsidR="0066511E" w:rsidRDefault="0066511E" w:rsidP="002D5D5E">
            <w:pPr>
              <w:pStyle w:val="TAL"/>
              <w:jc w:val="center"/>
              <w:rPr>
                <w:ins w:id="6822" w:author="ZTE-Ma Zhifeng" w:date="2024-08-26T22:12:00Z"/>
                <w:lang w:val="en-US"/>
              </w:rPr>
            </w:pPr>
            <w:ins w:id="6823" w:author="ZTE-Ma Zhifeng" w:date="2024-08-26T22:12:00Z">
              <w:r>
                <w:rPr>
                  <w:lang w:val="en-US"/>
                </w:rPr>
                <w:t>|2*f</w:t>
              </w:r>
              <w:r>
                <w:rPr>
                  <w:vertAlign w:val="subscript"/>
                  <w:lang w:val="en-US"/>
                </w:rPr>
                <w:t>y_high</w:t>
              </w:r>
              <w:r>
                <w:rPr>
                  <w:lang w:val="en-US"/>
                </w:rPr>
                <w:t xml:space="preserve"> + 3*f</w:t>
              </w:r>
              <w:r>
                <w:rPr>
                  <w:vertAlign w:val="subscript"/>
                  <w:lang w:val="en-US"/>
                </w:rPr>
                <w:t>x_high</w:t>
              </w:r>
              <w:r>
                <w:rPr>
                  <w:lang w:val="en-US"/>
                </w:rPr>
                <w:t>|</w:t>
              </w:r>
            </w:ins>
          </w:p>
        </w:tc>
      </w:tr>
      <w:tr w:rsidR="0066511E" w14:paraId="7D168D3B" w14:textId="77777777" w:rsidTr="002D5D5E">
        <w:trPr>
          <w:trHeight w:val="187"/>
          <w:ins w:id="6824" w:author="ZTE-Ma Zhifeng" w:date="2024-08-26T22:1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A060A1" w14:textId="77777777" w:rsidR="0066511E" w:rsidRDefault="0066511E" w:rsidP="002D5D5E">
            <w:pPr>
              <w:pStyle w:val="TAL"/>
              <w:rPr>
                <w:ins w:id="6825" w:author="ZTE-Ma Zhifeng" w:date="2024-08-26T22:12:00Z"/>
                <w:lang w:val="en-US"/>
              </w:rPr>
            </w:pPr>
            <w:ins w:id="6826" w:author="ZTE-Ma Zhifeng" w:date="2024-08-26T22:12:00Z">
              <w:r>
                <w:rPr>
                  <w:lang w:val="en-US"/>
                </w:rPr>
                <w:t xml:space="preserve">IMD </w:t>
              </w:r>
              <w:r>
                <w:rPr>
                  <w:lang w:eastAsia="zh-CN"/>
                </w:rPr>
                <w:t>frequency</w:t>
              </w:r>
              <w:r>
                <w:rPr>
                  <w:lang w:val="en-US"/>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A7E51D" w14:textId="77777777" w:rsidR="0066511E" w:rsidRDefault="0066511E" w:rsidP="002D5D5E">
            <w:pPr>
              <w:keepNext/>
              <w:keepLines/>
              <w:spacing w:after="0"/>
              <w:jc w:val="center"/>
              <w:rPr>
                <w:ins w:id="6827" w:author="ZTE-Ma Zhifeng" w:date="2024-08-26T22:12:00Z"/>
                <w:sz w:val="18"/>
                <w:lang w:eastAsia="ja-JP"/>
              </w:rPr>
            </w:pPr>
            <w:ins w:id="6828" w:author="ZTE-Ma Zhifeng" w:date="2024-08-26T22:12:00Z">
              <w:r w:rsidRPr="00192608">
                <w:rPr>
                  <w:rFonts w:ascii="Arial" w:hAnsi="Arial" w:cs="Arial"/>
                  <w:color w:val="000000"/>
                  <w:sz w:val="16"/>
                  <w:szCs w:val="16"/>
                  <w:lang w:val="aa-ET" w:eastAsia="aa-ET"/>
                </w:rPr>
                <w:t>11328 - 12030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0D8791" w14:textId="77777777" w:rsidR="0066511E" w:rsidRDefault="0066511E" w:rsidP="002D5D5E">
            <w:pPr>
              <w:keepNext/>
              <w:keepLines/>
              <w:spacing w:after="0"/>
              <w:jc w:val="center"/>
              <w:rPr>
                <w:ins w:id="6829" w:author="ZTE-Ma Zhifeng" w:date="2024-08-26T22:12:00Z"/>
                <w:sz w:val="18"/>
                <w:lang w:eastAsia="ja-JP"/>
              </w:rPr>
            </w:pPr>
            <w:ins w:id="6830" w:author="ZTE-Ma Zhifeng" w:date="2024-08-26T22:12:00Z">
              <w:r w:rsidRPr="00192608">
                <w:rPr>
                  <w:rFonts w:ascii="Arial" w:hAnsi="Arial" w:cs="Arial"/>
                  <w:color w:val="000000"/>
                  <w:sz w:val="16"/>
                  <w:szCs w:val="16"/>
                  <w:lang w:val="aa-ET" w:eastAsia="aa-ET"/>
                </w:rPr>
                <w:t>10752 - 11320</w:t>
              </w:r>
            </w:ins>
          </w:p>
        </w:tc>
      </w:tr>
      <w:tr w:rsidR="0066511E" w14:paraId="3CBB5258" w14:textId="77777777" w:rsidTr="002D5D5E">
        <w:trPr>
          <w:trHeight w:val="187"/>
          <w:ins w:id="6831" w:author="ZTE-Ma Zhifeng" w:date="2024-08-26T22:12: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534FC2E" w14:textId="77777777" w:rsidR="0066511E" w:rsidRDefault="0066511E" w:rsidP="002D5D5E">
            <w:pPr>
              <w:pStyle w:val="TAL"/>
              <w:rPr>
                <w:ins w:id="6832" w:author="ZTE-Ma Zhifeng" w:date="2024-08-26T22:12:00Z"/>
                <w:lang w:val="en-US"/>
              </w:rPr>
            </w:pPr>
            <w:ins w:id="6833" w:author="ZTE-Ma Zhifeng" w:date="2024-08-26T22:12:00Z">
              <w:r>
                <w:t>NOTE :</w:t>
              </w:r>
              <w:r>
                <w:tab/>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w:t>
              </w:r>
              <w:r w:rsidRPr="004D6DE3">
                <w:t>The lowest even order and lowest odd order IMD MSDs shall be considered.</w:t>
              </w:r>
            </w:ins>
          </w:p>
        </w:tc>
      </w:tr>
    </w:tbl>
    <w:p w14:paraId="7952C771" w14:textId="77777777" w:rsidR="0066511E" w:rsidRPr="002A3A4E" w:rsidRDefault="0066511E" w:rsidP="0066511E">
      <w:pPr>
        <w:rPr>
          <w:ins w:id="6834" w:author="ZTE-Ma Zhifeng" w:date="2024-08-26T22:12:00Z"/>
          <w:lang w:eastAsia="zh-CN"/>
        </w:rPr>
      </w:pPr>
    </w:p>
    <w:p w14:paraId="77BA3335" w14:textId="2BD96484" w:rsidR="0066511E" w:rsidRPr="00B75DD1" w:rsidRDefault="0066511E" w:rsidP="0066511E">
      <w:pPr>
        <w:rPr>
          <w:ins w:id="6835" w:author="ZTE-Ma Zhifeng" w:date="2024-08-26T22:12:00Z"/>
          <w:lang w:eastAsia="ko-KR"/>
        </w:rPr>
      </w:pPr>
      <w:ins w:id="6836" w:author="ZTE-Ma Zhifeng" w:date="2024-08-26T22:12:00Z">
        <w:r w:rsidRPr="00B75DD1">
          <w:rPr>
            <w:lang w:eastAsia="ko-KR"/>
          </w:rPr>
          <w:t xml:space="preserve">Based on Table </w:t>
        </w:r>
        <w:r w:rsidRPr="00B75DD1">
          <w:rPr>
            <w:lang w:val="en-US" w:eastAsia="zh-CN"/>
          </w:rPr>
          <w:t>5.</w:t>
        </w:r>
      </w:ins>
      <w:ins w:id="6837" w:author="ZTE-Ma Zhifeng" w:date="2024-08-26T22:17:00Z">
        <w:r>
          <w:rPr>
            <w:lang w:val="en-US" w:eastAsia="zh-CN"/>
          </w:rPr>
          <w:t>11</w:t>
        </w:r>
      </w:ins>
      <w:ins w:id="6838" w:author="ZTE-Ma Zhifeng" w:date="2024-08-26T22:12:00Z">
        <w:r w:rsidRPr="00B75DD1">
          <w:rPr>
            <w:lang w:val="en-US" w:eastAsia="zh-CN"/>
          </w:rPr>
          <w:t>.2</w:t>
        </w:r>
        <w:r w:rsidRPr="00B75DD1">
          <w:rPr>
            <w:lang w:eastAsia="ko-KR"/>
          </w:rPr>
          <w:t>.</w:t>
        </w:r>
        <w:r w:rsidRPr="00B75DD1">
          <w:rPr>
            <w:lang w:val="en-US" w:eastAsia="zh-CN"/>
          </w:rPr>
          <w:t>1</w:t>
        </w:r>
        <w:r>
          <w:rPr>
            <w:lang w:val="en-US" w:eastAsia="zh-CN"/>
          </w:rPr>
          <w:t>.1</w:t>
        </w:r>
        <w:r w:rsidRPr="00B75DD1">
          <w:rPr>
            <w:lang w:eastAsia="ko-KR"/>
          </w:rPr>
          <w:t>-1</w:t>
        </w:r>
        <w:r w:rsidRPr="00B75DD1">
          <w:rPr>
            <w:lang w:val="en-US" w:eastAsia="zh-CN"/>
          </w:rPr>
          <w:t xml:space="preserve">, </w:t>
        </w:r>
        <w:r>
          <w:rPr>
            <w:lang w:val="en-US" w:eastAsia="zh-CN"/>
          </w:rPr>
          <w:t>3</w:t>
        </w:r>
        <w:r w:rsidRPr="00855E82">
          <w:rPr>
            <w:vertAlign w:val="superscript"/>
            <w:lang w:val="en-US" w:eastAsia="zh-CN"/>
          </w:rPr>
          <w:t>rd</w:t>
        </w:r>
        <w:r>
          <w:rPr>
            <w:lang w:val="en-US" w:eastAsia="zh-CN"/>
          </w:rPr>
          <w:t>, 4</w:t>
        </w:r>
        <w:r w:rsidRPr="00855E82">
          <w:rPr>
            <w:vertAlign w:val="superscript"/>
            <w:lang w:val="en-US" w:eastAsia="zh-CN"/>
          </w:rPr>
          <w:t>th</w:t>
        </w:r>
        <w:r>
          <w:rPr>
            <w:lang w:val="en-US" w:eastAsia="zh-CN"/>
          </w:rPr>
          <w:t xml:space="preserve"> and 5</w:t>
        </w:r>
        <w:r w:rsidRPr="00855E82">
          <w:rPr>
            <w:vertAlign w:val="superscript"/>
            <w:lang w:val="en-US" w:eastAsia="zh-CN"/>
          </w:rPr>
          <w:t>th</w:t>
        </w:r>
        <w:r>
          <w:rPr>
            <w:lang w:val="en-US" w:eastAsia="zh-CN"/>
          </w:rPr>
          <w:t xml:space="preserve"> </w:t>
        </w:r>
        <w:r w:rsidRPr="00B75DD1">
          <w:rPr>
            <w:lang w:eastAsia="ko-KR"/>
          </w:rPr>
          <w:t>order IMD from band n</w:t>
        </w:r>
        <w:r>
          <w:rPr>
            <w:lang w:eastAsia="ko-KR"/>
          </w:rPr>
          <w:t>1</w:t>
        </w:r>
        <w:r w:rsidRPr="00B75DD1">
          <w:rPr>
            <w:lang w:eastAsia="ko-KR"/>
          </w:rPr>
          <w:t xml:space="preserve"> and Band n</w:t>
        </w:r>
        <w:r>
          <w:rPr>
            <w:lang w:eastAsia="ko-KR"/>
          </w:rPr>
          <w:t>41</w:t>
        </w:r>
        <w:r w:rsidRPr="00B75DD1">
          <w:rPr>
            <w:lang w:eastAsia="ko-KR"/>
          </w:rPr>
          <w:t xml:space="preserve"> may also fall into Rx frequencies of band</w:t>
        </w:r>
        <w:r w:rsidRPr="00B75DD1">
          <w:rPr>
            <w:lang w:eastAsia="ja-JP"/>
          </w:rPr>
          <w:t xml:space="preserve"> </w:t>
        </w:r>
        <w:r w:rsidRPr="00B75DD1">
          <w:rPr>
            <w:lang w:val="en-US" w:eastAsia="zh-CN"/>
          </w:rPr>
          <w:t>n</w:t>
        </w:r>
        <w:r>
          <w:rPr>
            <w:lang w:val="en-US" w:eastAsia="zh-CN"/>
          </w:rPr>
          <w:t>78</w:t>
        </w:r>
        <w:r w:rsidRPr="00B75DD1">
          <w:rPr>
            <w:lang w:eastAsia="ko-KR"/>
          </w:rPr>
          <w:t>.</w:t>
        </w:r>
      </w:ins>
    </w:p>
    <w:p w14:paraId="3D4B6D84" w14:textId="601B069E" w:rsidR="0066511E" w:rsidRDefault="0066511E" w:rsidP="0066511E">
      <w:pPr>
        <w:keepNext/>
        <w:keepLines/>
        <w:spacing w:before="60"/>
        <w:jc w:val="center"/>
        <w:rPr>
          <w:ins w:id="6839" w:author="ZTE-Ma Zhifeng" w:date="2024-08-26T22:12:00Z"/>
          <w:rFonts w:ascii="Arial" w:hAnsi="Arial" w:cs="Arial"/>
          <w:b/>
          <w:lang w:eastAsia="zh-CN"/>
        </w:rPr>
      </w:pPr>
      <w:ins w:id="6840" w:author="ZTE-Ma Zhifeng" w:date="2024-08-26T22:12:00Z">
        <w:r w:rsidRPr="004D6DE3">
          <w:rPr>
            <w:rFonts w:ascii="Arial" w:hAnsi="Arial" w:cs="Arial"/>
            <w:b/>
            <w:lang w:eastAsia="zh-CN"/>
          </w:rPr>
          <w:t xml:space="preserve">Table </w:t>
        </w:r>
        <w:r w:rsidRPr="004D6DE3">
          <w:rPr>
            <w:rFonts w:ascii="Arial" w:hAnsi="Arial" w:cs="Arial" w:hint="eastAsia"/>
            <w:b/>
            <w:lang w:eastAsia="zh-CN"/>
          </w:rPr>
          <w:t>5.</w:t>
        </w:r>
      </w:ins>
      <w:ins w:id="6841" w:author="ZTE-Ma Zhifeng" w:date="2024-08-26T22:17:00Z">
        <w:r>
          <w:rPr>
            <w:rFonts w:ascii="Arial" w:hAnsi="Arial" w:cs="Arial"/>
            <w:b/>
            <w:lang w:eastAsia="zh-CN"/>
          </w:rPr>
          <w:t>11</w:t>
        </w:r>
      </w:ins>
      <w:ins w:id="6842" w:author="ZTE-Ma Zhifeng" w:date="2024-08-26T22:12:00Z">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2</w:t>
        </w:r>
        <w:r w:rsidRPr="004D6DE3">
          <w:rPr>
            <w:rFonts w:ascii="Arial" w:hAnsi="Arial" w:cs="Arial"/>
            <w:b/>
            <w:lang w:eastAsia="zh-CN"/>
          </w:rPr>
          <w:t xml:space="preserve">: </w:t>
        </w:r>
        <w:r>
          <w:rPr>
            <w:rFonts w:ascii="Arial" w:hAnsi="Arial" w:cs="Arial"/>
            <w:b/>
            <w:lang w:eastAsia="zh-CN"/>
          </w:rPr>
          <w:t>Two UL bands IMD analysis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Change w:id="6843">
          <w:tblGrid>
            <w:gridCol w:w="2885"/>
            <w:gridCol w:w="1800"/>
            <w:gridCol w:w="1749"/>
            <w:gridCol w:w="1620"/>
            <w:gridCol w:w="1799"/>
          </w:tblGrid>
        </w:tblGridChange>
      </w:tblGrid>
      <w:tr w:rsidR="0066511E" w14:paraId="4FB0F1EB" w14:textId="77777777" w:rsidTr="002D5D5E">
        <w:trPr>
          <w:trHeight w:val="266"/>
          <w:ins w:id="6844" w:author="ZTE-Ma Zhifeng" w:date="2024-08-26T22:1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1B54523" w14:textId="77777777" w:rsidR="0066511E" w:rsidRDefault="0066511E" w:rsidP="002D5D5E">
            <w:pPr>
              <w:pStyle w:val="TAH"/>
              <w:rPr>
                <w:ins w:id="6845" w:author="ZTE-Ma Zhifeng" w:date="2024-08-26T22:12:00Z"/>
                <w:b w:val="0"/>
                <w:lang w:val="en-US"/>
              </w:rPr>
            </w:pPr>
            <w:ins w:id="6846" w:author="ZTE-Ma Zhifeng" w:date="2024-08-26T22:12:00Z">
              <w:r>
                <w:t>UE UL carriers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29FD91" w14:textId="77777777" w:rsidR="0066511E" w:rsidRDefault="0066511E" w:rsidP="002D5D5E">
            <w:pPr>
              <w:pStyle w:val="TAH"/>
              <w:rPr>
                <w:ins w:id="6847" w:author="ZTE-Ma Zhifeng" w:date="2024-08-26T22:12:00Z"/>
              </w:rPr>
            </w:pPr>
            <w:ins w:id="6848" w:author="ZTE-Ma Zhifeng" w:date="2024-08-26T22:12:00Z">
              <w:r>
                <w:t>f</w:t>
              </w:r>
              <w:r>
                <w:rPr>
                  <w:vertAlign w:val="subscript"/>
                </w:rPr>
                <w:t>x_low</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FF1AA2C" w14:textId="77777777" w:rsidR="0066511E" w:rsidRDefault="0066511E" w:rsidP="002D5D5E">
            <w:pPr>
              <w:pStyle w:val="TAH"/>
              <w:rPr>
                <w:ins w:id="6849" w:author="ZTE-Ma Zhifeng" w:date="2024-08-26T22:12:00Z"/>
              </w:rPr>
            </w:pPr>
            <w:ins w:id="6850" w:author="ZTE-Ma Zhifeng" w:date="2024-08-26T22:12:00Z">
              <w:r>
                <w:t>f</w:t>
              </w:r>
              <w:r>
                <w:rPr>
                  <w:vertAlign w:val="subscript"/>
                </w:rPr>
                <w:t>x_high</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51A35A0" w14:textId="77777777" w:rsidR="0066511E" w:rsidRDefault="0066511E" w:rsidP="002D5D5E">
            <w:pPr>
              <w:pStyle w:val="TAH"/>
              <w:rPr>
                <w:ins w:id="6851" w:author="ZTE-Ma Zhifeng" w:date="2024-08-26T22:12:00Z"/>
              </w:rPr>
            </w:pPr>
            <w:ins w:id="6852" w:author="ZTE-Ma Zhifeng" w:date="2024-08-26T22:12:00Z">
              <w:r>
                <w:t>f</w:t>
              </w:r>
              <w:r>
                <w:rPr>
                  <w:vertAlign w:val="subscript"/>
                </w:rPr>
                <w:t>y_low</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987F438" w14:textId="77777777" w:rsidR="0066511E" w:rsidRDefault="0066511E" w:rsidP="002D5D5E">
            <w:pPr>
              <w:pStyle w:val="TAH"/>
              <w:rPr>
                <w:ins w:id="6853" w:author="ZTE-Ma Zhifeng" w:date="2024-08-26T22:12:00Z"/>
              </w:rPr>
            </w:pPr>
            <w:ins w:id="6854" w:author="ZTE-Ma Zhifeng" w:date="2024-08-26T22:12:00Z">
              <w:r>
                <w:t>f</w:t>
              </w:r>
              <w:r>
                <w:rPr>
                  <w:vertAlign w:val="subscript"/>
                </w:rPr>
                <w:t>y_high</w:t>
              </w:r>
            </w:ins>
          </w:p>
        </w:tc>
      </w:tr>
      <w:tr w:rsidR="0066511E" w14:paraId="194FEF46" w14:textId="77777777" w:rsidTr="002D5D5E">
        <w:trPr>
          <w:trHeight w:val="187"/>
          <w:ins w:id="6855" w:author="ZTE-Ma Zhifeng" w:date="2024-08-26T22:1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3D9B96" w14:textId="77777777" w:rsidR="0066511E" w:rsidRDefault="0066511E" w:rsidP="002D5D5E">
            <w:pPr>
              <w:pStyle w:val="TAL"/>
              <w:rPr>
                <w:ins w:id="6856" w:author="ZTE-Ma Zhifeng" w:date="2024-08-26T22:12:00Z"/>
              </w:rPr>
            </w:pPr>
            <w:ins w:id="6857" w:author="ZTE-Ma Zhifeng" w:date="2024-08-26T22:12:00Z">
              <w:r>
                <w:t>2nd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086B3D1" w14:textId="77777777" w:rsidR="0066511E" w:rsidRDefault="0066511E" w:rsidP="002D5D5E">
            <w:pPr>
              <w:pStyle w:val="TAL"/>
              <w:jc w:val="center"/>
              <w:rPr>
                <w:ins w:id="6858" w:author="ZTE-Ma Zhifeng" w:date="2024-08-26T22:12:00Z"/>
                <w:lang w:val="en-US"/>
              </w:rPr>
            </w:pPr>
            <w:ins w:id="6859" w:author="ZTE-Ma Zhifeng" w:date="2024-08-26T22:12:00Z">
              <w:r>
                <w:rPr>
                  <w:lang w:val="en-US"/>
                </w:rPr>
                <w:t>|</w:t>
              </w:r>
              <w:r>
                <w:rPr>
                  <w:lang w:eastAsia="zh-CN"/>
                </w:rPr>
                <w:t>f</w:t>
              </w:r>
              <w:r>
                <w:rPr>
                  <w:vertAlign w:val="subscript"/>
                  <w:lang w:eastAsia="zh-CN"/>
                </w:rPr>
                <w:t>y</w:t>
              </w:r>
              <w:r>
                <w:rPr>
                  <w:vertAlign w:val="subscript"/>
                  <w:lang w:val="en-US"/>
                </w:rPr>
                <w:t>_low</w:t>
              </w:r>
              <w:r>
                <w:rPr>
                  <w:lang w:val="en-US"/>
                </w:rPr>
                <w:t xml:space="preserve"> – f</w:t>
              </w:r>
              <w:r>
                <w:rPr>
                  <w:vertAlign w:val="subscript"/>
                  <w:lang w:val="en-US"/>
                </w:rPr>
                <w:t>x_high</w:t>
              </w:r>
              <w:r>
                <w:rPr>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AD2919" w14:textId="77777777" w:rsidR="0066511E" w:rsidRDefault="0066511E" w:rsidP="002D5D5E">
            <w:pPr>
              <w:pStyle w:val="TAL"/>
              <w:jc w:val="center"/>
              <w:rPr>
                <w:ins w:id="6860" w:author="ZTE-Ma Zhifeng" w:date="2024-08-26T22:12:00Z"/>
                <w:lang w:val="en-US"/>
              </w:rPr>
            </w:pPr>
            <w:ins w:id="6861" w:author="ZTE-Ma Zhifeng" w:date="2024-08-26T22:12:00Z">
              <w:r>
                <w:rPr>
                  <w:lang w:val="en-US"/>
                </w:rPr>
                <w:t>|f</w:t>
              </w:r>
              <w:r>
                <w:rPr>
                  <w:vertAlign w:val="subscript"/>
                  <w:lang w:val="en-US"/>
                </w:rPr>
                <w:t>y_high</w:t>
              </w:r>
              <w:r>
                <w:rPr>
                  <w:lang w:val="en-US"/>
                </w:rPr>
                <w:t xml:space="preserve"> – f</w:t>
              </w:r>
              <w:r>
                <w:rPr>
                  <w:vertAlign w:val="subscript"/>
                  <w:lang w:val="en-US"/>
                </w:rPr>
                <w:t>x_low</w:t>
              </w:r>
              <w:r>
                <w:rPr>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0E8B90" w14:textId="77777777" w:rsidR="0066511E" w:rsidRDefault="0066511E" w:rsidP="002D5D5E">
            <w:pPr>
              <w:pStyle w:val="TAL"/>
              <w:jc w:val="center"/>
              <w:rPr>
                <w:ins w:id="6862" w:author="ZTE-Ma Zhifeng" w:date="2024-08-26T22:12:00Z"/>
                <w:lang w:val="en-US"/>
              </w:rPr>
            </w:pPr>
            <w:ins w:id="6863" w:author="ZTE-Ma Zhifeng" w:date="2024-08-26T22:12:00Z">
              <w:r>
                <w:rPr>
                  <w:lang w:val="en-US"/>
                </w:rPr>
                <w:t>|f</w:t>
              </w:r>
              <w:r>
                <w:rPr>
                  <w:vertAlign w:val="subscript"/>
                  <w:lang w:val="en-US"/>
                </w:rPr>
                <w:t>y_low</w:t>
              </w:r>
              <w:r>
                <w:rPr>
                  <w:lang w:val="en-US"/>
                </w:rPr>
                <w:t xml:space="preserve"> + f</w:t>
              </w:r>
              <w:r>
                <w:rPr>
                  <w:vertAlign w:val="subscript"/>
                  <w:lang w:val="en-US"/>
                </w:rPr>
                <w:t>x_low</w:t>
              </w:r>
              <w:r>
                <w:rPr>
                  <w:lang w:val="en-US"/>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90CC0DF" w14:textId="77777777" w:rsidR="0066511E" w:rsidRDefault="0066511E" w:rsidP="002D5D5E">
            <w:pPr>
              <w:pStyle w:val="TAL"/>
              <w:jc w:val="center"/>
              <w:rPr>
                <w:ins w:id="6864" w:author="ZTE-Ma Zhifeng" w:date="2024-08-26T22:12:00Z"/>
                <w:lang w:val="en-US"/>
              </w:rPr>
            </w:pPr>
            <w:ins w:id="6865" w:author="ZTE-Ma Zhifeng" w:date="2024-08-26T22:12:00Z">
              <w:r>
                <w:rPr>
                  <w:lang w:val="en-US"/>
                </w:rPr>
                <w:t>|f</w:t>
              </w:r>
              <w:r>
                <w:rPr>
                  <w:vertAlign w:val="subscript"/>
                  <w:lang w:val="en-US"/>
                </w:rPr>
                <w:t>y_high</w:t>
              </w:r>
              <w:r>
                <w:rPr>
                  <w:lang w:val="en-US"/>
                </w:rPr>
                <w:t xml:space="preserve"> + f</w:t>
              </w:r>
              <w:r>
                <w:rPr>
                  <w:vertAlign w:val="subscript"/>
                  <w:lang w:val="en-US"/>
                </w:rPr>
                <w:t>x_high</w:t>
              </w:r>
              <w:r>
                <w:rPr>
                  <w:lang w:val="en-US"/>
                </w:rPr>
                <w:t>|</w:t>
              </w:r>
            </w:ins>
          </w:p>
        </w:tc>
      </w:tr>
      <w:tr w:rsidR="0066511E" w14:paraId="7FE9B066" w14:textId="77777777" w:rsidTr="002D5D5E">
        <w:trPr>
          <w:trHeight w:val="187"/>
          <w:ins w:id="6866" w:author="ZTE-Ma Zhifeng" w:date="2024-08-26T22:1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A9B161D" w14:textId="77777777" w:rsidR="0066511E" w:rsidRDefault="0066511E" w:rsidP="002D5D5E">
            <w:pPr>
              <w:pStyle w:val="TAL"/>
              <w:rPr>
                <w:ins w:id="6867" w:author="ZTE-Ma Zhifeng" w:date="2024-08-26T22:12:00Z"/>
                <w:lang w:val="en-US"/>
              </w:rPr>
            </w:pPr>
            <w:ins w:id="6868" w:author="ZTE-Ma Zhifeng" w:date="2024-08-26T22:12:00Z">
              <w:r>
                <w:rPr>
                  <w:lang w:val="en-US"/>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AC2D88" w14:textId="77777777" w:rsidR="0066511E" w:rsidRDefault="0066511E" w:rsidP="002D5D5E">
            <w:pPr>
              <w:pStyle w:val="TAL"/>
              <w:jc w:val="center"/>
              <w:rPr>
                <w:ins w:id="6869" w:author="ZTE-Ma Zhifeng" w:date="2024-08-26T22:12:00Z"/>
                <w:lang w:val="en-US"/>
              </w:rPr>
            </w:pPr>
            <w:ins w:id="6870" w:author="ZTE-Ma Zhifeng" w:date="2024-08-26T22:12:00Z">
              <w:r w:rsidRPr="00192608">
                <w:rPr>
                  <w:rFonts w:cs="Arial"/>
                  <w:color w:val="000000"/>
                  <w:sz w:val="16"/>
                  <w:szCs w:val="16"/>
                  <w:lang w:val="aa-ET" w:eastAsia="aa-ET"/>
                </w:rPr>
                <w:t>1320 - 1880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5B6976" w14:textId="77777777" w:rsidR="0066511E" w:rsidRDefault="0066511E" w:rsidP="002D5D5E">
            <w:pPr>
              <w:keepNext/>
              <w:keepLines/>
              <w:spacing w:after="0"/>
              <w:jc w:val="center"/>
              <w:rPr>
                <w:ins w:id="6871" w:author="ZTE-Ma Zhifeng" w:date="2024-08-26T22:12:00Z"/>
                <w:sz w:val="18"/>
                <w:lang w:val="en-US"/>
              </w:rPr>
            </w:pPr>
            <w:ins w:id="6872" w:author="ZTE-Ma Zhifeng" w:date="2024-08-26T22:12:00Z">
              <w:r w:rsidRPr="00192608">
                <w:rPr>
                  <w:rFonts w:ascii="Arial" w:hAnsi="Arial" w:cs="Arial"/>
                  <w:color w:val="000000"/>
                  <w:sz w:val="16"/>
                  <w:szCs w:val="16"/>
                  <w:lang w:val="aa-ET" w:eastAsia="aa-ET"/>
                </w:rPr>
                <w:t>5220 - 5780</w:t>
              </w:r>
            </w:ins>
          </w:p>
        </w:tc>
      </w:tr>
      <w:tr w:rsidR="0066511E" w14:paraId="3A8A9700" w14:textId="77777777" w:rsidTr="002D5D5E">
        <w:trPr>
          <w:trHeight w:val="187"/>
          <w:ins w:id="6873" w:author="ZTE-Ma Zhifeng" w:date="2024-08-26T22:1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2145C5" w14:textId="77777777" w:rsidR="0066511E" w:rsidRDefault="0066511E" w:rsidP="002D5D5E">
            <w:pPr>
              <w:pStyle w:val="TAL"/>
              <w:rPr>
                <w:ins w:id="6874" w:author="ZTE-Ma Zhifeng" w:date="2024-08-26T22:12:00Z"/>
                <w:lang w:val="en-US"/>
              </w:rPr>
            </w:pPr>
            <w:ins w:id="6875" w:author="ZTE-Ma Zhifeng" w:date="2024-08-26T22:12:00Z">
              <w:r>
                <w:rPr>
                  <w:lang w:eastAsia="zh-CN"/>
                </w:rPr>
                <w:t>Two-tone</w:t>
              </w:r>
              <w:r>
                <w:rPr>
                  <w:lang w:val="en-US"/>
                </w:rPr>
                <w:t xml:space="preserve"> 3</w:t>
              </w:r>
              <w:r>
                <w:rPr>
                  <w:vertAlign w:val="superscript"/>
                  <w:lang w:val="en-US"/>
                </w:rPr>
                <w:t>rd</w:t>
              </w:r>
              <w:r>
                <w:rPr>
                  <w:lang w:val="en-US"/>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E7E7533" w14:textId="77777777" w:rsidR="0066511E" w:rsidRDefault="0066511E" w:rsidP="002D5D5E">
            <w:pPr>
              <w:pStyle w:val="TAL"/>
              <w:jc w:val="center"/>
              <w:rPr>
                <w:ins w:id="6876" w:author="ZTE-Ma Zhifeng" w:date="2024-08-26T22:12:00Z"/>
                <w:lang w:val="en-US"/>
              </w:rPr>
            </w:pPr>
            <w:ins w:id="6877" w:author="ZTE-Ma Zhifeng" w:date="2024-08-26T22:12:00Z">
              <w:r>
                <w:rPr>
                  <w:lang w:val="en-US"/>
                </w:rPr>
                <w:t>|2*f</w:t>
              </w:r>
              <w:r>
                <w:rPr>
                  <w:vertAlign w:val="subscript"/>
                  <w:lang w:val="en-US"/>
                </w:rPr>
                <w:t>x_low</w:t>
              </w:r>
              <w:r>
                <w:rPr>
                  <w:lang w:val="en-US"/>
                </w:rPr>
                <w:t xml:space="preserve"> – f</w:t>
              </w:r>
              <w:r>
                <w:rPr>
                  <w:vertAlign w:val="subscript"/>
                  <w:lang w:val="en-US"/>
                </w:rPr>
                <w:t>y_high</w:t>
              </w:r>
              <w:r>
                <w:rPr>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4630F2E" w14:textId="77777777" w:rsidR="0066511E" w:rsidRDefault="0066511E" w:rsidP="002D5D5E">
            <w:pPr>
              <w:pStyle w:val="TAL"/>
              <w:jc w:val="center"/>
              <w:rPr>
                <w:ins w:id="6878" w:author="ZTE-Ma Zhifeng" w:date="2024-08-26T22:12:00Z"/>
                <w:lang w:val="en-US"/>
              </w:rPr>
            </w:pPr>
            <w:ins w:id="6879" w:author="ZTE-Ma Zhifeng" w:date="2024-08-26T22:12:00Z">
              <w:r>
                <w:rPr>
                  <w:lang w:val="en-US"/>
                </w:rPr>
                <w:t>|2*f</w:t>
              </w:r>
              <w:r>
                <w:rPr>
                  <w:vertAlign w:val="subscript"/>
                  <w:lang w:val="en-US"/>
                </w:rPr>
                <w:t>x_high</w:t>
              </w:r>
              <w:r>
                <w:rPr>
                  <w:lang w:val="en-US"/>
                </w:rPr>
                <w:t xml:space="preserve"> – f</w:t>
              </w:r>
              <w:r>
                <w:rPr>
                  <w:vertAlign w:val="subscript"/>
                  <w:lang w:val="en-US"/>
                </w:rPr>
                <w:t>y_low</w:t>
              </w:r>
              <w:r>
                <w:rPr>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74A0FAE" w14:textId="77777777" w:rsidR="0066511E" w:rsidRDefault="0066511E" w:rsidP="002D5D5E">
            <w:pPr>
              <w:pStyle w:val="TAL"/>
              <w:jc w:val="center"/>
              <w:rPr>
                <w:ins w:id="6880" w:author="ZTE-Ma Zhifeng" w:date="2024-08-26T22:12:00Z"/>
                <w:lang w:val="en-US"/>
              </w:rPr>
            </w:pPr>
            <w:ins w:id="6881" w:author="ZTE-Ma Zhifeng" w:date="2024-08-26T22:12:00Z">
              <w:r>
                <w:rPr>
                  <w:lang w:val="en-US"/>
                </w:rPr>
                <w:t>|2*f</w:t>
              </w:r>
              <w:r>
                <w:rPr>
                  <w:vertAlign w:val="subscript"/>
                  <w:lang w:val="en-US"/>
                </w:rPr>
                <w:t>y_low</w:t>
              </w:r>
              <w:r>
                <w:rPr>
                  <w:lang w:val="en-US"/>
                </w:rPr>
                <w:t xml:space="preserve"> – f</w:t>
              </w:r>
              <w:r>
                <w:rPr>
                  <w:vertAlign w:val="subscript"/>
                  <w:lang w:val="en-US"/>
                </w:rPr>
                <w:t>x_high</w:t>
              </w:r>
              <w:r>
                <w:rPr>
                  <w:lang w:val="en-US"/>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F487A5A" w14:textId="77777777" w:rsidR="0066511E" w:rsidRDefault="0066511E" w:rsidP="002D5D5E">
            <w:pPr>
              <w:pStyle w:val="TAL"/>
              <w:jc w:val="center"/>
              <w:rPr>
                <w:ins w:id="6882" w:author="ZTE-Ma Zhifeng" w:date="2024-08-26T22:12:00Z"/>
                <w:lang w:val="en-US"/>
              </w:rPr>
            </w:pPr>
            <w:ins w:id="6883" w:author="ZTE-Ma Zhifeng" w:date="2024-08-26T22:12:00Z">
              <w:r>
                <w:rPr>
                  <w:lang w:val="en-US"/>
                </w:rPr>
                <w:t>|2*f</w:t>
              </w:r>
              <w:r>
                <w:rPr>
                  <w:vertAlign w:val="subscript"/>
                  <w:lang w:val="en-US"/>
                </w:rPr>
                <w:t>y_high</w:t>
              </w:r>
              <w:r>
                <w:rPr>
                  <w:lang w:val="en-US"/>
                </w:rPr>
                <w:t xml:space="preserve"> – f</w:t>
              </w:r>
              <w:r>
                <w:rPr>
                  <w:vertAlign w:val="subscript"/>
                  <w:lang w:val="en-US"/>
                </w:rPr>
                <w:t>x_low</w:t>
              </w:r>
              <w:r>
                <w:rPr>
                  <w:lang w:val="en-US"/>
                </w:rPr>
                <w:t>|</w:t>
              </w:r>
            </w:ins>
          </w:p>
        </w:tc>
      </w:tr>
      <w:tr w:rsidR="0066511E" w14:paraId="53F50912" w14:textId="77777777" w:rsidTr="002D5D5E">
        <w:trPr>
          <w:trHeight w:val="187"/>
          <w:ins w:id="6884" w:author="ZTE-Ma Zhifeng" w:date="2024-08-26T22:1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1CFBFB3" w14:textId="77777777" w:rsidR="0066511E" w:rsidRDefault="0066511E" w:rsidP="002D5D5E">
            <w:pPr>
              <w:pStyle w:val="TAL"/>
              <w:rPr>
                <w:ins w:id="6885" w:author="ZTE-Ma Zhifeng" w:date="2024-08-26T22:12:00Z"/>
                <w:lang w:val="en-US"/>
              </w:rPr>
            </w:pPr>
            <w:ins w:id="6886" w:author="ZTE-Ma Zhifeng" w:date="2024-08-26T22:12:00Z">
              <w:r>
                <w:rPr>
                  <w:lang w:val="en-US"/>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FA3B06" w14:textId="77777777" w:rsidR="0066511E" w:rsidRDefault="0066511E" w:rsidP="002D5D5E">
            <w:pPr>
              <w:keepNext/>
              <w:keepLines/>
              <w:spacing w:after="0"/>
              <w:jc w:val="center"/>
              <w:rPr>
                <w:ins w:id="6887" w:author="ZTE-Ma Zhifeng" w:date="2024-08-26T22:12:00Z"/>
                <w:sz w:val="18"/>
                <w:lang w:eastAsia="ja-JP"/>
              </w:rPr>
            </w:pPr>
            <w:ins w:id="6888" w:author="ZTE-Ma Zhifeng" w:date="2024-08-26T22:12:00Z">
              <w:r w:rsidRPr="00192608">
                <w:rPr>
                  <w:rFonts w:ascii="Arial" w:hAnsi="Arial" w:cs="Arial"/>
                  <w:color w:val="000000"/>
                  <w:sz w:val="16"/>
                  <w:szCs w:val="16"/>
                  <w:lang w:val="aa-ET" w:eastAsia="aa-ET"/>
                </w:rPr>
                <w:t>40 - 660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FB73EE8" w14:textId="77777777" w:rsidR="0066511E" w:rsidRDefault="0066511E" w:rsidP="002D5D5E">
            <w:pPr>
              <w:keepNext/>
              <w:keepLines/>
              <w:spacing w:after="0"/>
              <w:jc w:val="center"/>
              <w:rPr>
                <w:ins w:id="6889" w:author="ZTE-Ma Zhifeng" w:date="2024-08-26T22:12:00Z"/>
                <w:sz w:val="18"/>
                <w:lang w:eastAsia="ja-JP"/>
              </w:rPr>
            </w:pPr>
            <w:ins w:id="6890" w:author="ZTE-Ma Zhifeng" w:date="2024-08-26T22:12:00Z">
              <w:r w:rsidRPr="00192608">
                <w:rPr>
                  <w:rFonts w:ascii="Arial" w:hAnsi="Arial" w:cs="Arial"/>
                  <w:color w:val="000000"/>
                  <w:sz w:val="16"/>
                  <w:szCs w:val="16"/>
                  <w:lang w:val="aa-ET" w:eastAsia="aa-ET"/>
                </w:rPr>
                <w:t>4620 - 5680</w:t>
              </w:r>
            </w:ins>
          </w:p>
        </w:tc>
      </w:tr>
      <w:tr w:rsidR="0066511E" w14:paraId="73F4C796" w14:textId="77777777" w:rsidTr="002D5D5E">
        <w:trPr>
          <w:trHeight w:val="187"/>
          <w:ins w:id="6891" w:author="ZTE-Ma Zhifeng" w:date="2024-08-26T22:1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A69D99E" w14:textId="77777777" w:rsidR="0066511E" w:rsidRDefault="0066511E" w:rsidP="002D5D5E">
            <w:pPr>
              <w:pStyle w:val="TAL"/>
              <w:rPr>
                <w:ins w:id="6892" w:author="ZTE-Ma Zhifeng" w:date="2024-08-26T22:12:00Z"/>
                <w:lang w:val="en-US"/>
              </w:rPr>
            </w:pPr>
            <w:ins w:id="6893" w:author="ZTE-Ma Zhifeng" w:date="2024-08-26T22:12:00Z">
              <w:r>
                <w:rPr>
                  <w:lang w:eastAsia="zh-CN"/>
                </w:rPr>
                <w:t>Two-tone</w:t>
              </w:r>
              <w:r>
                <w:rPr>
                  <w:lang w:val="en-US"/>
                </w:rPr>
                <w:t xml:space="preserve"> 3</w:t>
              </w:r>
              <w:r>
                <w:rPr>
                  <w:vertAlign w:val="superscript"/>
                  <w:lang w:val="en-US"/>
                </w:rPr>
                <w:t>rd</w:t>
              </w:r>
              <w:r>
                <w:rPr>
                  <w:lang w:val="en-US"/>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9CE79AF" w14:textId="77777777" w:rsidR="0066511E" w:rsidRDefault="0066511E" w:rsidP="002D5D5E">
            <w:pPr>
              <w:pStyle w:val="TAL"/>
              <w:jc w:val="center"/>
              <w:rPr>
                <w:ins w:id="6894" w:author="ZTE-Ma Zhifeng" w:date="2024-08-26T22:12:00Z"/>
                <w:lang w:val="en-US"/>
              </w:rPr>
            </w:pPr>
            <w:ins w:id="6895" w:author="ZTE-Ma Zhifeng" w:date="2024-08-26T22:12:00Z">
              <w:r>
                <w:rPr>
                  <w:lang w:val="en-US"/>
                </w:rPr>
                <w:t>|2*f</w:t>
              </w:r>
              <w:r>
                <w:rPr>
                  <w:vertAlign w:val="subscript"/>
                  <w:lang w:val="en-US"/>
                </w:rPr>
                <w:t>x_low</w:t>
              </w:r>
              <w:r>
                <w:rPr>
                  <w:lang w:val="en-US"/>
                </w:rPr>
                <w:t xml:space="preserve"> + f</w:t>
              </w:r>
              <w:r>
                <w:rPr>
                  <w:vertAlign w:val="subscript"/>
                  <w:lang w:val="en-US"/>
                </w:rPr>
                <w:t>y_low</w:t>
              </w:r>
              <w:r>
                <w:rPr>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11F0F03" w14:textId="77777777" w:rsidR="0066511E" w:rsidRDefault="0066511E" w:rsidP="002D5D5E">
            <w:pPr>
              <w:pStyle w:val="TAL"/>
              <w:jc w:val="center"/>
              <w:rPr>
                <w:ins w:id="6896" w:author="ZTE-Ma Zhifeng" w:date="2024-08-26T22:12:00Z"/>
                <w:lang w:val="en-US"/>
              </w:rPr>
            </w:pPr>
            <w:ins w:id="6897" w:author="ZTE-Ma Zhifeng" w:date="2024-08-26T22:12:00Z">
              <w:r>
                <w:rPr>
                  <w:lang w:val="en-US"/>
                </w:rPr>
                <w:t>|2*f</w:t>
              </w:r>
              <w:r>
                <w:rPr>
                  <w:vertAlign w:val="subscript"/>
                  <w:lang w:val="en-US"/>
                </w:rPr>
                <w:t>x_high</w:t>
              </w:r>
              <w:r>
                <w:rPr>
                  <w:lang w:val="en-US"/>
                </w:rPr>
                <w:t xml:space="preserve"> + f</w:t>
              </w:r>
              <w:r>
                <w:rPr>
                  <w:vertAlign w:val="subscript"/>
                  <w:lang w:val="en-US"/>
                </w:rPr>
                <w:t>y_high</w:t>
              </w:r>
              <w:r>
                <w:rPr>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F8F90CC" w14:textId="77777777" w:rsidR="0066511E" w:rsidRDefault="0066511E" w:rsidP="002D5D5E">
            <w:pPr>
              <w:pStyle w:val="TAL"/>
              <w:jc w:val="center"/>
              <w:rPr>
                <w:ins w:id="6898" w:author="ZTE-Ma Zhifeng" w:date="2024-08-26T22:12:00Z"/>
                <w:lang w:val="en-US"/>
              </w:rPr>
            </w:pPr>
            <w:ins w:id="6899" w:author="ZTE-Ma Zhifeng" w:date="2024-08-26T22:12:00Z">
              <w:r>
                <w:rPr>
                  <w:lang w:val="en-US"/>
                </w:rPr>
                <w:t>|2*f</w:t>
              </w:r>
              <w:r>
                <w:rPr>
                  <w:vertAlign w:val="subscript"/>
                  <w:lang w:val="en-US"/>
                </w:rPr>
                <w:t>y_low</w:t>
              </w:r>
              <w:r>
                <w:rPr>
                  <w:lang w:val="en-US"/>
                </w:rPr>
                <w:t xml:space="preserve"> + f</w:t>
              </w:r>
              <w:r>
                <w:rPr>
                  <w:vertAlign w:val="subscript"/>
                  <w:lang w:val="en-US"/>
                </w:rPr>
                <w:t>x_low</w:t>
              </w:r>
              <w:r>
                <w:rPr>
                  <w:lang w:val="en-US"/>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71B2D07A" w14:textId="77777777" w:rsidR="0066511E" w:rsidRDefault="0066511E" w:rsidP="002D5D5E">
            <w:pPr>
              <w:pStyle w:val="TAL"/>
              <w:jc w:val="center"/>
              <w:rPr>
                <w:ins w:id="6900" w:author="ZTE-Ma Zhifeng" w:date="2024-08-26T22:12:00Z"/>
                <w:lang w:val="en-US"/>
              </w:rPr>
            </w:pPr>
            <w:ins w:id="6901" w:author="ZTE-Ma Zhifeng" w:date="2024-08-26T22:12:00Z">
              <w:r>
                <w:rPr>
                  <w:lang w:val="en-US"/>
                </w:rPr>
                <w:t>|2*f</w:t>
              </w:r>
              <w:r>
                <w:rPr>
                  <w:vertAlign w:val="subscript"/>
                  <w:lang w:val="en-US"/>
                </w:rPr>
                <w:t>y_high</w:t>
              </w:r>
              <w:r>
                <w:rPr>
                  <w:lang w:val="en-US"/>
                </w:rPr>
                <w:t xml:space="preserve"> + f</w:t>
              </w:r>
              <w:r>
                <w:rPr>
                  <w:vertAlign w:val="subscript"/>
                  <w:lang w:val="en-US"/>
                </w:rPr>
                <w:t>x_high</w:t>
              </w:r>
              <w:r>
                <w:rPr>
                  <w:lang w:val="en-US"/>
                </w:rPr>
                <w:t>|</w:t>
              </w:r>
            </w:ins>
          </w:p>
        </w:tc>
      </w:tr>
      <w:tr w:rsidR="0066511E" w14:paraId="49AB96CC" w14:textId="77777777" w:rsidTr="002D5D5E">
        <w:trPr>
          <w:trHeight w:val="187"/>
          <w:ins w:id="6902" w:author="ZTE-Ma Zhifeng" w:date="2024-08-26T22:1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99BBA8" w14:textId="77777777" w:rsidR="0066511E" w:rsidRDefault="0066511E" w:rsidP="002D5D5E">
            <w:pPr>
              <w:pStyle w:val="TAL"/>
              <w:rPr>
                <w:ins w:id="6903" w:author="ZTE-Ma Zhifeng" w:date="2024-08-26T22:12:00Z"/>
                <w:lang w:val="en-US"/>
              </w:rPr>
            </w:pPr>
            <w:ins w:id="6904" w:author="ZTE-Ma Zhifeng" w:date="2024-08-26T22:12:00Z">
              <w:r>
                <w:rPr>
                  <w:lang w:val="en-US"/>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C0E0BD" w14:textId="77777777" w:rsidR="0066511E" w:rsidRDefault="0066511E" w:rsidP="002D5D5E">
            <w:pPr>
              <w:keepNext/>
              <w:keepLines/>
              <w:spacing w:after="0"/>
              <w:jc w:val="center"/>
              <w:rPr>
                <w:ins w:id="6905" w:author="ZTE-Ma Zhifeng" w:date="2024-08-26T22:12:00Z"/>
                <w:sz w:val="18"/>
                <w:lang w:val="en-US"/>
              </w:rPr>
            </w:pPr>
            <w:ins w:id="6906" w:author="ZTE-Ma Zhifeng" w:date="2024-08-26T22:12:00Z">
              <w:r w:rsidRPr="00192608">
                <w:rPr>
                  <w:rFonts w:ascii="Arial" w:hAnsi="Arial" w:cs="Arial"/>
                  <w:color w:val="000000"/>
                  <w:sz w:val="16"/>
                  <w:szCs w:val="16"/>
                  <w:lang w:val="aa-ET" w:eastAsia="aa-ET"/>
                </w:rPr>
                <w:t>7140 - 7760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7AA228" w14:textId="77777777" w:rsidR="0066511E" w:rsidRDefault="0066511E" w:rsidP="002D5D5E">
            <w:pPr>
              <w:keepNext/>
              <w:keepLines/>
              <w:spacing w:after="0"/>
              <w:jc w:val="center"/>
              <w:rPr>
                <w:ins w:id="6907" w:author="ZTE-Ma Zhifeng" w:date="2024-08-26T22:12:00Z"/>
                <w:sz w:val="18"/>
                <w:lang w:val="en-US"/>
              </w:rPr>
            </w:pPr>
            <w:ins w:id="6908" w:author="ZTE-Ma Zhifeng" w:date="2024-08-26T22:12:00Z">
              <w:r w:rsidRPr="00192608">
                <w:rPr>
                  <w:rFonts w:ascii="Arial" w:hAnsi="Arial" w:cs="Arial"/>
                  <w:color w:val="000000"/>
                  <w:sz w:val="16"/>
                  <w:szCs w:val="16"/>
                  <w:lang w:val="aa-ET" w:eastAsia="aa-ET"/>
                </w:rPr>
                <w:t>8520 - 9580</w:t>
              </w:r>
            </w:ins>
          </w:p>
        </w:tc>
      </w:tr>
      <w:tr w:rsidR="0066511E" w14:paraId="500B6AAF" w14:textId="77777777" w:rsidTr="002D5D5E">
        <w:trPr>
          <w:trHeight w:val="187"/>
          <w:ins w:id="6909" w:author="ZTE-Ma Zhifeng" w:date="2024-08-26T22:1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6C4E7C6" w14:textId="77777777" w:rsidR="0066511E" w:rsidRDefault="0066511E" w:rsidP="002D5D5E">
            <w:pPr>
              <w:pStyle w:val="TAL"/>
              <w:rPr>
                <w:ins w:id="6910" w:author="ZTE-Ma Zhifeng" w:date="2024-08-26T22:12:00Z"/>
                <w:lang w:val="en-US"/>
              </w:rPr>
            </w:pPr>
            <w:ins w:id="6911" w:author="ZTE-Ma Zhifeng" w:date="2024-08-26T22:12:00Z">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AFC84B3" w14:textId="77777777" w:rsidR="0066511E" w:rsidRDefault="0066511E" w:rsidP="002D5D5E">
            <w:pPr>
              <w:pStyle w:val="TAL"/>
              <w:jc w:val="center"/>
              <w:rPr>
                <w:ins w:id="6912" w:author="ZTE-Ma Zhifeng" w:date="2024-08-26T22:12:00Z"/>
                <w:lang w:val="en-US"/>
              </w:rPr>
            </w:pPr>
            <w:ins w:id="6913" w:author="ZTE-Ma Zhifeng" w:date="2024-08-26T22:12:00Z">
              <w:r>
                <w:rPr>
                  <w:lang w:val="en-US"/>
                </w:rPr>
                <w:t>|3*f</w:t>
              </w:r>
              <w:r>
                <w:rPr>
                  <w:vertAlign w:val="subscript"/>
                  <w:lang w:val="en-US"/>
                </w:rPr>
                <w:t>x_low</w:t>
              </w:r>
              <w:r>
                <w:rPr>
                  <w:lang w:val="en-US"/>
                </w:rPr>
                <w:t xml:space="preserve"> –1* f</w:t>
              </w:r>
              <w:r>
                <w:rPr>
                  <w:vertAlign w:val="subscript"/>
                  <w:lang w:val="en-US"/>
                </w:rPr>
                <w:t>y_high</w:t>
              </w:r>
              <w:r>
                <w:rPr>
                  <w:lang w:val="en-US"/>
                </w:rPr>
                <w:t>|</w:t>
              </w:r>
            </w:ins>
          </w:p>
        </w:tc>
        <w:tc>
          <w:tcPr>
            <w:tcW w:w="1749" w:type="dxa"/>
            <w:tcBorders>
              <w:top w:val="single" w:sz="4" w:space="0" w:color="auto"/>
              <w:left w:val="single" w:sz="4" w:space="0" w:color="auto"/>
              <w:bottom w:val="single" w:sz="4" w:space="0" w:color="auto"/>
              <w:right w:val="single" w:sz="4" w:space="0" w:color="auto"/>
            </w:tcBorders>
          </w:tcPr>
          <w:p w14:paraId="247BA4D7" w14:textId="77777777" w:rsidR="0066511E" w:rsidRDefault="0066511E" w:rsidP="002D5D5E">
            <w:pPr>
              <w:pStyle w:val="TAL"/>
              <w:jc w:val="center"/>
              <w:rPr>
                <w:ins w:id="6914" w:author="ZTE-Ma Zhifeng" w:date="2024-08-26T22:12:00Z"/>
                <w:lang w:val="en-US"/>
              </w:rPr>
            </w:pPr>
            <w:ins w:id="6915" w:author="ZTE-Ma Zhifeng" w:date="2024-08-26T22:12:00Z">
              <w:r>
                <w:rPr>
                  <w:lang w:val="en-US"/>
                </w:rPr>
                <w:t>|3*f</w:t>
              </w:r>
              <w:r>
                <w:rPr>
                  <w:vertAlign w:val="subscript"/>
                  <w:lang w:val="en-US"/>
                </w:rPr>
                <w:t>x_high</w:t>
              </w:r>
              <w:r>
                <w:rPr>
                  <w:lang w:val="en-US"/>
                </w:rPr>
                <w:t xml:space="preserve"> – 1*f</w:t>
              </w:r>
              <w:r>
                <w:rPr>
                  <w:vertAlign w:val="subscript"/>
                  <w:lang w:val="en-US"/>
                </w:rPr>
                <w:t>y_low</w:t>
              </w:r>
              <w:r>
                <w:rPr>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66F8F78" w14:textId="77777777" w:rsidR="0066511E" w:rsidRDefault="0066511E" w:rsidP="002D5D5E">
            <w:pPr>
              <w:pStyle w:val="TAL"/>
              <w:jc w:val="center"/>
              <w:rPr>
                <w:ins w:id="6916" w:author="ZTE-Ma Zhifeng" w:date="2024-08-26T22:12:00Z"/>
                <w:lang w:val="en-US"/>
              </w:rPr>
            </w:pPr>
            <w:ins w:id="6917" w:author="ZTE-Ma Zhifeng" w:date="2024-08-26T22:12:00Z">
              <w:r>
                <w:rPr>
                  <w:lang w:val="en-US"/>
                </w:rPr>
                <w:t>|3*f</w:t>
              </w:r>
              <w:r>
                <w:rPr>
                  <w:vertAlign w:val="subscript"/>
                  <w:lang w:val="en-US"/>
                </w:rPr>
                <w:t>y_low</w:t>
              </w:r>
              <w:r>
                <w:rPr>
                  <w:lang w:val="en-US"/>
                </w:rPr>
                <w:t xml:space="preserve"> – 1*f</w:t>
              </w:r>
              <w:r>
                <w:rPr>
                  <w:vertAlign w:val="subscript"/>
                  <w:lang w:val="en-US"/>
                </w:rPr>
                <w:t>x_high</w:t>
              </w:r>
              <w:r>
                <w:rPr>
                  <w:lang w:val="en-US"/>
                </w:rPr>
                <w:t>|</w:t>
              </w:r>
            </w:ins>
          </w:p>
        </w:tc>
        <w:tc>
          <w:tcPr>
            <w:tcW w:w="1799" w:type="dxa"/>
            <w:tcBorders>
              <w:top w:val="single" w:sz="4" w:space="0" w:color="auto"/>
              <w:left w:val="single" w:sz="4" w:space="0" w:color="auto"/>
              <w:bottom w:val="single" w:sz="4" w:space="0" w:color="auto"/>
              <w:right w:val="single" w:sz="4" w:space="0" w:color="auto"/>
            </w:tcBorders>
          </w:tcPr>
          <w:p w14:paraId="70DFAD62" w14:textId="77777777" w:rsidR="0066511E" w:rsidRDefault="0066511E" w:rsidP="002D5D5E">
            <w:pPr>
              <w:pStyle w:val="TAL"/>
              <w:jc w:val="center"/>
              <w:rPr>
                <w:ins w:id="6918" w:author="ZTE-Ma Zhifeng" w:date="2024-08-26T22:12:00Z"/>
                <w:lang w:val="en-US"/>
              </w:rPr>
            </w:pPr>
            <w:ins w:id="6919" w:author="ZTE-Ma Zhifeng" w:date="2024-08-26T22:12:00Z">
              <w:r>
                <w:rPr>
                  <w:lang w:val="en-US"/>
                </w:rPr>
                <w:t>|3*f</w:t>
              </w:r>
              <w:r>
                <w:rPr>
                  <w:vertAlign w:val="subscript"/>
                  <w:lang w:val="en-US"/>
                </w:rPr>
                <w:t>y_high</w:t>
              </w:r>
              <w:r>
                <w:rPr>
                  <w:lang w:val="en-US"/>
                </w:rPr>
                <w:t xml:space="preserve"> – 1*f</w:t>
              </w:r>
              <w:r>
                <w:rPr>
                  <w:vertAlign w:val="subscript"/>
                  <w:lang w:val="en-US"/>
                </w:rPr>
                <w:t>x_low</w:t>
              </w:r>
              <w:r>
                <w:rPr>
                  <w:lang w:val="en-US"/>
                </w:rPr>
                <w:t>|</w:t>
              </w:r>
            </w:ins>
          </w:p>
        </w:tc>
      </w:tr>
      <w:tr w:rsidR="0066511E" w14:paraId="0943FEBF" w14:textId="77777777" w:rsidTr="002A3F10">
        <w:tblPrEx>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920" w:author="ZTE-Ma Zhifeng" w:date="2024-08-27T21:35:00Z">
            <w:tblPrEx>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187"/>
          <w:ins w:id="6921" w:author="ZTE-Ma Zhifeng" w:date="2024-08-26T22:12:00Z"/>
          <w:trPrChange w:id="6922" w:author="ZTE-Ma Zhifeng" w:date="2024-08-27T21:35:00Z">
            <w:trPr>
              <w:trHeight w:val="187"/>
            </w:trPr>
          </w:trPrChange>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Change w:id="6923" w:author="ZTE-Ma Zhifeng" w:date="2024-08-27T21:35:00Z">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tcPrChange>
          </w:tcPr>
          <w:p w14:paraId="61088C92" w14:textId="77777777" w:rsidR="0066511E" w:rsidRDefault="0066511E" w:rsidP="002D5D5E">
            <w:pPr>
              <w:pStyle w:val="TAL"/>
              <w:rPr>
                <w:ins w:id="6924" w:author="ZTE-Ma Zhifeng" w:date="2024-08-26T22:12:00Z"/>
                <w:lang w:val="en-US"/>
              </w:rPr>
            </w:pPr>
            <w:ins w:id="6925" w:author="ZTE-Ma Zhifeng" w:date="2024-08-26T22:12:00Z">
              <w:r>
                <w:rPr>
                  <w:lang w:eastAsia="zh-CN"/>
                </w:rPr>
                <w:t>IMD</w:t>
              </w:r>
              <w:r>
                <w:rPr>
                  <w:lang w:val="en-US"/>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Change w:id="6926" w:author="ZTE-Ma Zhifeng" w:date="2024-08-27T21:35:00Z">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005A471" w14:textId="77777777" w:rsidR="0066511E" w:rsidRDefault="0066511E" w:rsidP="002D5D5E">
            <w:pPr>
              <w:keepNext/>
              <w:keepLines/>
              <w:spacing w:after="0"/>
              <w:jc w:val="center"/>
              <w:rPr>
                <w:ins w:id="6927" w:author="ZTE-Ma Zhifeng" w:date="2024-08-26T22:12:00Z"/>
                <w:sz w:val="18"/>
                <w:lang w:eastAsia="ja-JP"/>
              </w:rPr>
            </w:pPr>
            <w:ins w:id="6928" w:author="ZTE-Ma Zhifeng" w:date="2024-08-26T22:12:00Z">
              <w:r w:rsidRPr="00192608">
                <w:rPr>
                  <w:rFonts w:ascii="Arial" w:hAnsi="Arial" w:cs="Arial"/>
                  <w:color w:val="000000"/>
                  <w:sz w:val="16"/>
                  <w:szCs w:val="16"/>
                  <w:lang w:val="aa-ET" w:eastAsia="aa-ET"/>
                </w:rPr>
                <w:t>1960 - 2640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Change w:id="6929" w:author="ZTE-Ma Zhifeng" w:date="2024-08-27T21:35:00Z">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13825001" w14:textId="77777777" w:rsidR="0066511E" w:rsidRDefault="0066511E" w:rsidP="002D5D5E">
            <w:pPr>
              <w:keepNext/>
              <w:keepLines/>
              <w:spacing w:after="0"/>
              <w:jc w:val="center"/>
              <w:rPr>
                <w:ins w:id="6930" w:author="ZTE-Ma Zhifeng" w:date="2024-08-26T22:12:00Z"/>
                <w:sz w:val="18"/>
                <w:lang w:eastAsia="ja-JP"/>
              </w:rPr>
            </w:pPr>
            <w:ins w:id="6931" w:author="ZTE-Ma Zhifeng" w:date="2024-08-26T22:12:00Z">
              <w:r w:rsidRPr="00192608">
                <w:rPr>
                  <w:rFonts w:ascii="Arial" w:hAnsi="Arial" w:cs="Arial"/>
                  <w:color w:val="000000"/>
                  <w:sz w:val="16"/>
                  <w:szCs w:val="16"/>
                  <w:lang w:val="aa-ET" w:eastAsia="aa-ET"/>
                </w:rPr>
                <w:t>7920 - 9480</w:t>
              </w:r>
            </w:ins>
          </w:p>
        </w:tc>
      </w:tr>
      <w:tr w:rsidR="002A3F10" w14:paraId="35C9B914" w14:textId="77777777" w:rsidTr="005B1B86">
        <w:trPr>
          <w:trHeight w:val="187"/>
          <w:ins w:id="6932" w:author="ZTE-Ma Zhifeng" w:date="2024-08-26T22:1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90AAB3" w14:textId="77777777" w:rsidR="002A3F10" w:rsidRDefault="002A3F10" w:rsidP="002D5D5E">
            <w:pPr>
              <w:pStyle w:val="TAL"/>
              <w:rPr>
                <w:ins w:id="6933" w:author="ZTE-Ma Zhifeng" w:date="2024-08-26T22:12:00Z"/>
                <w:lang w:val="en-US"/>
              </w:rPr>
            </w:pPr>
            <w:ins w:id="6934" w:author="ZTE-Ma Zhifeng" w:date="2024-08-26T22:12:00Z">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8F1492E" w14:textId="77777777" w:rsidR="002A3F10" w:rsidRDefault="002A3F10" w:rsidP="002D5D5E">
            <w:pPr>
              <w:pStyle w:val="TAL"/>
              <w:jc w:val="center"/>
              <w:rPr>
                <w:ins w:id="6935" w:author="ZTE-Ma Zhifeng" w:date="2024-08-26T22:12:00Z"/>
                <w:lang w:val="en-US"/>
              </w:rPr>
            </w:pPr>
            <w:ins w:id="6936" w:author="ZTE-Ma Zhifeng" w:date="2024-08-26T22:12:00Z">
              <w:r>
                <w:rPr>
                  <w:lang w:val="en-US"/>
                </w:rPr>
                <w:t>|2*f</w:t>
              </w:r>
              <w:r>
                <w:rPr>
                  <w:vertAlign w:val="subscript"/>
                  <w:lang w:val="en-US"/>
                </w:rPr>
                <w:t>x_low</w:t>
              </w:r>
              <w:r>
                <w:rPr>
                  <w:lang w:val="en-US"/>
                </w:rPr>
                <w:t xml:space="preserve"> –2* f</w:t>
              </w:r>
              <w:r>
                <w:rPr>
                  <w:vertAlign w:val="subscript"/>
                  <w:lang w:val="en-US"/>
                </w:rPr>
                <w:t>y_high</w:t>
              </w:r>
              <w:r>
                <w:rPr>
                  <w:lang w:val="en-US"/>
                </w:rPr>
                <w:t>|</w:t>
              </w:r>
            </w:ins>
          </w:p>
        </w:tc>
        <w:tc>
          <w:tcPr>
            <w:tcW w:w="1749" w:type="dxa"/>
            <w:tcBorders>
              <w:top w:val="single" w:sz="4" w:space="0" w:color="auto"/>
              <w:left w:val="single" w:sz="4" w:space="0" w:color="auto"/>
              <w:bottom w:val="single" w:sz="4" w:space="0" w:color="auto"/>
              <w:right w:val="single" w:sz="4" w:space="0" w:color="auto"/>
            </w:tcBorders>
          </w:tcPr>
          <w:p w14:paraId="7B912D5E" w14:textId="77777777" w:rsidR="002A3F10" w:rsidRDefault="002A3F10" w:rsidP="002D5D5E">
            <w:pPr>
              <w:pStyle w:val="TAL"/>
              <w:jc w:val="center"/>
              <w:rPr>
                <w:ins w:id="6937" w:author="ZTE-Ma Zhifeng" w:date="2024-08-26T22:12:00Z"/>
                <w:lang w:val="en-US"/>
              </w:rPr>
            </w:pPr>
            <w:ins w:id="6938" w:author="ZTE-Ma Zhifeng" w:date="2024-08-26T22:12:00Z">
              <w:r>
                <w:rPr>
                  <w:lang w:val="en-US"/>
                </w:rPr>
                <w:t>|2*f</w:t>
              </w:r>
              <w:r>
                <w:rPr>
                  <w:vertAlign w:val="subscript"/>
                  <w:lang w:val="en-US"/>
                </w:rPr>
                <w:t>x_high</w:t>
              </w:r>
              <w:r>
                <w:rPr>
                  <w:lang w:val="en-US"/>
                </w:rPr>
                <w:t xml:space="preserve"> –2* f</w:t>
              </w:r>
              <w:r>
                <w:rPr>
                  <w:vertAlign w:val="subscript"/>
                  <w:lang w:val="en-US"/>
                </w:rPr>
                <w:t>y_low</w:t>
              </w:r>
              <w:r>
                <w:rPr>
                  <w:lang w:val="en-US"/>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3F8A4018" w14:textId="77777777" w:rsidR="002A3F10" w:rsidRDefault="002A3F10" w:rsidP="002D5D5E">
            <w:pPr>
              <w:pStyle w:val="TAL"/>
              <w:jc w:val="center"/>
              <w:rPr>
                <w:ins w:id="6939" w:author="ZTE-Ma Zhifeng" w:date="2024-08-26T22:12:00Z"/>
                <w:lang w:val="en-US"/>
              </w:rPr>
            </w:pPr>
          </w:p>
        </w:tc>
      </w:tr>
      <w:tr w:rsidR="002A3F10" w14:paraId="72DFCF9E" w14:textId="77777777" w:rsidTr="005B1B86">
        <w:trPr>
          <w:trHeight w:val="187"/>
          <w:ins w:id="6940" w:author="ZTE-Ma Zhifeng" w:date="2024-08-26T22:1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CDFE5F" w14:textId="77777777" w:rsidR="002A3F10" w:rsidRDefault="002A3F10" w:rsidP="002D5D5E">
            <w:pPr>
              <w:pStyle w:val="TAL"/>
              <w:rPr>
                <w:ins w:id="6941" w:author="ZTE-Ma Zhifeng" w:date="2024-08-26T22:12:00Z"/>
                <w:lang w:val="en-US"/>
              </w:rPr>
            </w:pPr>
            <w:ins w:id="6942" w:author="ZTE-Ma Zhifeng" w:date="2024-08-26T22:12:00Z">
              <w:r>
                <w:rPr>
                  <w:lang w:val="en-US"/>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7A44EA3" w14:textId="77777777" w:rsidR="002A3F10" w:rsidRDefault="002A3F10" w:rsidP="002D5D5E">
            <w:pPr>
              <w:keepNext/>
              <w:keepLines/>
              <w:spacing w:after="0"/>
              <w:jc w:val="center"/>
              <w:rPr>
                <w:ins w:id="6943" w:author="ZTE-Ma Zhifeng" w:date="2024-08-26T22:12:00Z"/>
                <w:sz w:val="18"/>
                <w:lang w:eastAsia="ja-JP"/>
              </w:rPr>
            </w:pPr>
            <w:ins w:id="6944" w:author="ZTE-Ma Zhifeng" w:date="2024-08-26T22:12:00Z">
              <w:r w:rsidRPr="00192608">
                <w:rPr>
                  <w:rFonts w:ascii="Arial" w:hAnsi="Arial" w:cs="Arial"/>
                  <w:color w:val="000000"/>
                  <w:sz w:val="16"/>
                  <w:szCs w:val="16"/>
                  <w:lang w:val="aa-ET" w:eastAsia="aa-ET"/>
                </w:rPr>
                <w:t>3760 - 2640</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7569B208" w14:textId="77777777" w:rsidR="002A3F10" w:rsidRDefault="002A3F10" w:rsidP="002D5D5E">
            <w:pPr>
              <w:keepNext/>
              <w:keepLines/>
              <w:spacing w:after="0"/>
              <w:jc w:val="center"/>
              <w:rPr>
                <w:ins w:id="6945" w:author="ZTE-Ma Zhifeng" w:date="2024-08-26T22:12:00Z"/>
                <w:sz w:val="18"/>
                <w:lang w:eastAsia="ja-JP"/>
              </w:rPr>
            </w:pPr>
          </w:p>
        </w:tc>
      </w:tr>
      <w:tr w:rsidR="0066511E" w14:paraId="3B525E74" w14:textId="77777777" w:rsidTr="002D5D5E">
        <w:trPr>
          <w:trHeight w:val="187"/>
          <w:ins w:id="6946" w:author="ZTE-Ma Zhifeng" w:date="2024-08-26T22:1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F2CE433" w14:textId="77777777" w:rsidR="0066511E" w:rsidRDefault="0066511E" w:rsidP="002D5D5E">
            <w:pPr>
              <w:keepNext/>
              <w:keepLines/>
              <w:spacing w:after="0"/>
              <w:rPr>
                <w:ins w:id="6947" w:author="ZTE-Ma Zhifeng" w:date="2024-08-26T22:12:00Z"/>
                <w:rFonts w:ascii="Arial" w:hAnsi="Arial" w:cs="Arial"/>
                <w:sz w:val="18"/>
                <w:lang w:val="en-US"/>
              </w:rPr>
            </w:pPr>
            <w:ins w:id="6948" w:author="ZTE-Ma Zhifeng" w:date="2024-08-26T22:12:00Z">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83B3F7C" w14:textId="77777777" w:rsidR="0066511E" w:rsidRDefault="0066511E" w:rsidP="002D5D5E">
            <w:pPr>
              <w:pStyle w:val="TAL"/>
              <w:jc w:val="center"/>
              <w:rPr>
                <w:ins w:id="6949" w:author="ZTE-Ma Zhifeng" w:date="2024-08-26T22:12:00Z"/>
                <w:lang w:val="en-US"/>
              </w:rPr>
            </w:pPr>
            <w:ins w:id="6950" w:author="ZTE-Ma Zhifeng" w:date="2024-08-26T22:12:00Z">
              <w:r>
                <w:rPr>
                  <w:lang w:val="en-US"/>
                </w:rPr>
                <w:t>|3*f</w:t>
              </w:r>
              <w:r>
                <w:rPr>
                  <w:vertAlign w:val="subscript"/>
                  <w:lang w:val="en-US"/>
                </w:rPr>
                <w:t>x_low</w:t>
              </w:r>
              <w:r>
                <w:rPr>
                  <w:lang w:val="en-US"/>
                </w:rPr>
                <w:t xml:space="preserve"> +1* f</w:t>
              </w:r>
              <w:r>
                <w:rPr>
                  <w:vertAlign w:val="subscript"/>
                  <w:lang w:val="en-US"/>
                </w:rPr>
                <w:t>y_low</w:t>
              </w:r>
              <w:r>
                <w:rPr>
                  <w:lang w:val="en-US"/>
                </w:rPr>
                <w:t>|</w:t>
              </w:r>
            </w:ins>
          </w:p>
        </w:tc>
        <w:tc>
          <w:tcPr>
            <w:tcW w:w="1749" w:type="dxa"/>
            <w:tcBorders>
              <w:top w:val="single" w:sz="4" w:space="0" w:color="auto"/>
              <w:left w:val="single" w:sz="4" w:space="0" w:color="auto"/>
              <w:bottom w:val="single" w:sz="4" w:space="0" w:color="auto"/>
              <w:right w:val="single" w:sz="4" w:space="0" w:color="auto"/>
            </w:tcBorders>
          </w:tcPr>
          <w:p w14:paraId="23FF526A" w14:textId="77777777" w:rsidR="0066511E" w:rsidRDefault="0066511E" w:rsidP="002D5D5E">
            <w:pPr>
              <w:pStyle w:val="TAL"/>
              <w:jc w:val="center"/>
              <w:rPr>
                <w:ins w:id="6951" w:author="ZTE-Ma Zhifeng" w:date="2024-08-26T22:12:00Z"/>
                <w:lang w:val="en-US"/>
              </w:rPr>
            </w:pPr>
            <w:ins w:id="6952" w:author="ZTE-Ma Zhifeng" w:date="2024-08-26T22:12:00Z">
              <w:r>
                <w:rPr>
                  <w:lang w:val="en-US"/>
                </w:rPr>
                <w:t>|3*f</w:t>
              </w:r>
              <w:r>
                <w:rPr>
                  <w:vertAlign w:val="subscript"/>
                  <w:lang w:val="en-US"/>
                </w:rPr>
                <w:t>x_high</w:t>
              </w:r>
              <w:r>
                <w:rPr>
                  <w:lang w:val="en-US"/>
                </w:rPr>
                <w:t xml:space="preserve"> + 1*f</w:t>
              </w:r>
              <w:r>
                <w:rPr>
                  <w:vertAlign w:val="subscript"/>
                  <w:lang w:val="en-US"/>
                </w:rPr>
                <w:t>y_high</w:t>
              </w:r>
              <w:r>
                <w:rPr>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509623C" w14:textId="77777777" w:rsidR="0066511E" w:rsidRDefault="0066511E" w:rsidP="002D5D5E">
            <w:pPr>
              <w:pStyle w:val="TAL"/>
              <w:jc w:val="center"/>
              <w:rPr>
                <w:ins w:id="6953" w:author="ZTE-Ma Zhifeng" w:date="2024-08-26T22:12:00Z"/>
                <w:lang w:val="en-US"/>
              </w:rPr>
            </w:pPr>
            <w:ins w:id="6954" w:author="ZTE-Ma Zhifeng" w:date="2024-08-26T22:12:00Z">
              <w:r>
                <w:rPr>
                  <w:lang w:val="en-US"/>
                </w:rPr>
                <w:t>|3*f</w:t>
              </w:r>
              <w:r>
                <w:rPr>
                  <w:vertAlign w:val="subscript"/>
                  <w:lang w:val="en-US"/>
                </w:rPr>
                <w:t>y_low</w:t>
              </w:r>
              <w:r>
                <w:rPr>
                  <w:lang w:val="en-US"/>
                </w:rPr>
                <w:t xml:space="preserve"> + 1*f</w:t>
              </w:r>
              <w:r>
                <w:rPr>
                  <w:vertAlign w:val="subscript"/>
                  <w:lang w:val="en-US"/>
                </w:rPr>
                <w:t>x_low</w:t>
              </w:r>
              <w:r>
                <w:rPr>
                  <w:lang w:val="en-US"/>
                </w:rPr>
                <w:t>|</w:t>
              </w:r>
            </w:ins>
          </w:p>
        </w:tc>
        <w:tc>
          <w:tcPr>
            <w:tcW w:w="1799" w:type="dxa"/>
            <w:tcBorders>
              <w:top w:val="single" w:sz="4" w:space="0" w:color="auto"/>
              <w:left w:val="single" w:sz="4" w:space="0" w:color="auto"/>
              <w:bottom w:val="single" w:sz="4" w:space="0" w:color="auto"/>
              <w:right w:val="single" w:sz="4" w:space="0" w:color="auto"/>
            </w:tcBorders>
          </w:tcPr>
          <w:p w14:paraId="240A5457" w14:textId="77777777" w:rsidR="0066511E" w:rsidRDefault="0066511E" w:rsidP="002D5D5E">
            <w:pPr>
              <w:pStyle w:val="TAL"/>
              <w:jc w:val="center"/>
              <w:rPr>
                <w:ins w:id="6955" w:author="ZTE-Ma Zhifeng" w:date="2024-08-26T22:12:00Z"/>
                <w:lang w:val="en-US"/>
              </w:rPr>
            </w:pPr>
            <w:ins w:id="6956" w:author="ZTE-Ma Zhifeng" w:date="2024-08-26T22:12:00Z">
              <w:r>
                <w:rPr>
                  <w:lang w:val="en-US"/>
                </w:rPr>
                <w:t>|3*f</w:t>
              </w:r>
              <w:r>
                <w:rPr>
                  <w:vertAlign w:val="subscript"/>
                  <w:lang w:val="en-US"/>
                </w:rPr>
                <w:t>y_high</w:t>
              </w:r>
              <w:r>
                <w:rPr>
                  <w:lang w:val="en-US"/>
                </w:rPr>
                <w:t xml:space="preserve"> + 1*f</w:t>
              </w:r>
              <w:r>
                <w:rPr>
                  <w:vertAlign w:val="subscript"/>
                  <w:lang w:val="en-US"/>
                </w:rPr>
                <w:t>x_high</w:t>
              </w:r>
              <w:r>
                <w:rPr>
                  <w:lang w:val="en-US"/>
                </w:rPr>
                <w:t>|</w:t>
              </w:r>
            </w:ins>
          </w:p>
        </w:tc>
      </w:tr>
      <w:tr w:rsidR="0066511E" w14:paraId="7214AC7C" w14:textId="77777777" w:rsidTr="002A3F10">
        <w:tblPrEx>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957" w:author="ZTE-Ma Zhifeng" w:date="2024-08-27T21:36:00Z">
            <w:tblPrEx>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187"/>
          <w:ins w:id="6958" w:author="ZTE-Ma Zhifeng" w:date="2024-08-26T22:12:00Z"/>
          <w:trPrChange w:id="6959" w:author="ZTE-Ma Zhifeng" w:date="2024-08-27T21:36:00Z">
            <w:trPr>
              <w:trHeight w:val="187"/>
            </w:trPr>
          </w:trPrChange>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Change w:id="6960" w:author="ZTE-Ma Zhifeng" w:date="2024-08-27T21:36:00Z">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tcPrChange>
          </w:tcPr>
          <w:p w14:paraId="61FE619A" w14:textId="77777777" w:rsidR="0066511E" w:rsidRDefault="0066511E" w:rsidP="002D5D5E">
            <w:pPr>
              <w:pStyle w:val="TAL"/>
              <w:rPr>
                <w:ins w:id="6961" w:author="ZTE-Ma Zhifeng" w:date="2024-08-26T22:12:00Z"/>
                <w:lang w:val="en-US"/>
              </w:rPr>
            </w:pPr>
            <w:ins w:id="6962" w:author="ZTE-Ma Zhifeng" w:date="2024-08-26T22:12:00Z">
              <w:r>
                <w:rPr>
                  <w:lang w:val="en-US"/>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Change w:id="6963" w:author="ZTE-Ma Zhifeng" w:date="2024-08-27T21:36:00Z">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6F34C80" w14:textId="77777777" w:rsidR="0066511E" w:rsidRDefault="0066511E" w:rsidP="002D5D5E">
            <w:pPr>
              <w:keepNext/>
              <w:keepLines/>
              <w:spacing w:after="0"/>
              <w:jc w:val="center"/>
              <w:rPr>
                <w:ins w:id="6964" w:author="ZTE-Ma Zhifeng" w:date="2024-08-26T22:12:00Z"/>
                <w:sz w:val="18"/>
                <w:lang w:eastAsia="ja-JP"/>
              </w:rPr>
            </w:pPr>
            <w:ins w:id="6965" w:author="ZTE-Ma Zhifeng" w:date="2024-08-26T22:12:00Z">
              <w:r w:rsidRPr="00192608">
                <w:rPr>
                  <w:rFonts w:ascii="Arial" w:hAnsi="Arial" w:cs="Arial"/>
                  <w:color w:val="000000"/>
                  <w:sz w:val="16"/>
                  <w:szCs w:val="16"/>
                  <w:lang w:val="aa-ET" w:eastAsia="aa-ET"/>
                </w:rPr>
                <w:t>9060 - 9740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Change w:id="6966" w:author="ZTE-Ma Zhifeng" w:date="2024-08-27T21:36:00Z">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6ECAB87E" w14:textId="77777777" w:rsidR="0066511E" w:rsidRDefault="0066511E" w:rsidP="002D5D5E">
            <w:pPr>
              <w:keepNext/>
              <w:keepLines/>
              <w:spacing w:after="0"/>
              <w:jc w:val="center"/>
              <w:rPr>
                <w:ins w:id="6967" w:author="ZTE-Ma Zhifeng" w:date="2024-08-26T22:12:00Z"/>
                <w:sz w:val="18"/>
                <w:lang w:eastAsia="ja-JP"/>
              </w:rPr>
            </w:pPr>
            <w:ins w:id="6968" w:author="ZTE-Ma Zhifeng" w:date="2024-08-26T22:12:00Z">
              <w:r w:rsidRPr="00192608">
                <w:rPr>
                  <w:rFonts w:ascii="Arial" w:hAnsi="Arial" w:cs="Arial"/>
                  <w:color w:val="000000"/>
                  <w:sz w:val="16"/>
                  <w:szCs w:val="16"/>
                  <w:lang w:val="aa-ET" w:eastAsia="aa-ET"/>
                </w:rPr>
                <w:t>11820 - 13380</w:t>
              </w:r>
            </w:ins>
          </w:p>
        </w:tc>
      </w:tr>
      <w:tr w:rsidR="002A3F10" w14:paraId="42465022" w14:textId="77777777" w:rsidTr="002B4E89">
        <w:trPr>
          <w:trHeight w:val="187"/>
          <w:ins w:id="6969" w:author="ZTE-Ma Zhifeng" w:date="2024-08-26T22:1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2A14D9" w14:textId="77777777" w:rsidR="002A3F10" w:rsidRDefault="002A3F10" w:rsidP="002D5D5E">
            <w:pPr>
              <w:pStyle w:val="TAL"/>
              <w:rPr>
                <w:ins w:id="6970" w:author="ZTE-Ma Zhifeng" w:date="2024-08-26T22:12:00Z"/>
                <w:lang w:val="en-US"/>
              </w:rPr>
            </w:pPr>
            <w:ins w:id="6971" w:author="ZTE-Ma Zhifeng" w:date="2024-08-26T22:12:00Z">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F6E8FCA" w14:textId="77777777" w:rsidR="002A3F10" w:rsidRDefault="002A3F10" w:rsidP="002D5D5E">
            <w:pPr>
              <w:pStyle w:val="TAL"/>
              <w:jc w:val="center"/>
              <w:rPr>
                <w:ins w:id="6972" w:author="ZTE-Ma Zhifeng" w:date="2024-08-26T22:12:00Z"/>
                <w:lang w:val="en-US"/>
              </w:rPr>
            </w:pPr>
            <w:ins w:id="6973" w:author="ZTE-Ma Zhifeng" w:date="2024-08-26T22:12:00Z">
              <w:r>
                <w:rPr>
                  <w:lang w:val="en-US"/>
                </w:rPr>
                <w:t>|2*f</w:t>
              </w:r>
              <w:r>
                <w:rPr>
                  <w:vertAlign w:val="subscript"/>
                  <w:lang w:val="en-US"/>
                </w:rPr>
                <w:t>x_low</w:t>
              </w:r>
              <w:r>
                <w:rPr>
                  <w:lang w:val="en-US"/>
                </w:rPr>
                <w:t xml:space="preserve"> +2* f</w:t>
              </w:r>
              <w:r>
                <w:rPr>
                  <w:vertAlign w:val="subscript"/>
                  <w:lang w:val="en-US"/>
                </w:rPr>
                <w:t>y_low</w:t>
              </w:r>
              <w:r>
                <w:rPr>
                  <w:lang w:val="en-US"/>
                </w:rPr>
                <w:t>|</w:t>
              </w:r>
            </w:ins>
          </w:p>
        </w:tc>
        <w:tc>
          <w:tcPr>
            <w:tcW w:w="1749" w:type="dxa"/>
            <w:tcBorders>
              <w:top w:val="single" w:sz="4" w:space="0" w:color="auto"/>
              <w:left w:val="single" w:sz="4" w:space="0" w:color="auto"/>
              <w:bottom w:val="single" w:sz="4" w:space="0" w:color="auto"/>
              <w:right w:val="single" w:sz="4" w:space="0" w:color="auto"/>
            </w:tcBorders>
          </w:tcPr>
          <w:p w14:paraId="5F8F12BF" w14:textId="77777777" w:rsidR="002A3F10" w:rsidRDefault="002A3F10" w:rsidP="002D5D5E">
            <w:pPr>
              <w:pStyle w:val="TAL"/>
              <w:jc w:val="center"/>
              <w:rPr>
                <w:ins w:id="6974" w:author="ZTE-Ma Zhifeng" w:date="2024-08-26T22:12:00Z"/>
                <w:lang w:val="en-US"/>
              </w:rPr>
            </w:pPr>
            <w:ins w:id="6975" w:author="ZTE-Ma Zhifeng" w:date="2024-08-26T22:12:00Z">
              <w:r>
                <w:rPr>
                  <w:lang w:val="en-US"/>
                </w:rPr>
                <w:t>|2*f</w:t>
              </w:r>
              <w:r>
                <w:rPr>
                  <w:vertAlign w:val="subscript"/>
                  <w:lang w:val="en-US"/>
                </w:rPr>
                <w:t>x_high</w:t>
              </w:r>
              <w:r>
                <w:rPr>
                  <w:lang w:val="en-US"/>
                </w:rPr>
                <w:t xml:space="preserve"> +2* f</w:t>
              </w:r>
              <w:r>
                <w:rPr>
                  <w:vertAlign w:val="subscript"/>
                  <w:lang w:val="en-US"/>
                </w:rPr>
                <w:t>y_high</w:t>
              </w:r>
              <w:r>
                <w:rPr>
                  <w:lang w:val="en-US"/>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3711D5DD" w14:textId="77777777" w:rsidR="002A3F10" w:rsidRDefault="002A3F10" w:rsidP="002D5D5E">
            <w:pPr>
              <w:pStyle w:val="TAL"/>
              <w:jc w:val="center"/>
              <w:rPr>
                <w:ins w:id="6976" w:author="ZTE-Ma Zhifeng" w:date="2024-08-26T22:12:00Z"/>
                <w:lang w:val="en-US"/>
              </w:rPr>
            </w:pPr>
          </w:p>
        </w:tc>
      </w:tr>
      <w:tr w:rsidR="002A3F10" w14:paraId="2239FD8C" w14:textId="77777777" w:rsidTr="002B4E89">
        <w:trPr>
          <w:trHeight w:val="187"/>
          <w:ins w:id="6977" w:author="ZTE-Ma Zhifeng" w:date="2024-08-26T22:1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7D01D1" w14:textId="77777777" w:rsidR="002A3F10" w:rsidRDefault="002A3F10" w:rsidP="002D5D5E">
            <w:pPr>
              <w:pStyle w:val="TAL"/>
              <w:rPr>
                <w:ins w:id="6978" w:author="ZTE-Ma Zhifeng" w:date="2024-08-26T22:12:00Z"/>
                <w:lang w:val="en-US"/>
              </w:rPr>
            </w:pPr>
            <w:ins w:id="6979" w:author="ZTE-Ma Zhifeng" w:date="2024-08-26T22:12:00Z">
              <w:r>
                <w:rPr>
                  <w:lang w:val="en-US"/>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CBB841F" w14:textId="77777777" w:rsidR="002A3F10" w:rsidRDefault="002A3F10" w:rsidP="002D5D5E">
            <w:pPr>
              <w:keepNext/>
              <w:keepLines/>
              <w:spacing w:after="0"/>
              <w:jc w:val="center"/>
              <w:rPr>
                <w:ins w:id="6980" w:author="ZTE-Ma Zhifeng" w:date="2024-08-26T22:12:00Z"/>
                <w:sz w:val="18"/>
                <w:lang w:eastAsia="ja-JP"/>
              </w:rPr>
            </w:pPr>
            <w:ins w:id="6981" w:author="ZTE-Ma Zhifeng" w:date="2024-08-26T22:12:00Z">
              <w:r w:rsidRPr="00192608">
                <w:rPr>
                  <w:rFonts w:ascii="Arial" w:hAnsi="Arial" w:cs="Arial"/>
                  <w:color w:val="000000"/>
                  <w:sz w:val="16"/>
                  <w:szCs w:val="16"/>
                  <w:lang w:val="aa-ET" w:eastAsia="aa-ET"/>
                </w:rPr>
                <w:t>11440 - 10560</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00C860E6" w14:textId="77777777" w:rsidR="002A3F10" w:rsidRDefault="002A3F10" w:rsidP="002D5D5E">
            <w:pPr>
              <w:keepNext/>
              <w:keepLines/>
              <w:spacing w:after="0"/>
              <w:jc w:val="center"/>
              <w:rPr>
                <w:ins w:id="6982" w:author="ZTE-Ma Zhifeng" w:date="2024-08-26T22:12:00Z"/>
                <w:sz w:val="18"/>
                <w:lang w:eastAsia="ja-JP"/>
              </w:rPr>
            </w:pPr>
          </w:p>
        </w:tc>
      </w:tr>
      <w:tr w:rsidR="0066511E" w14:paraId="7F5379EB" w14:textId="77777777" w:rsidTr="002D5D5E">
        <w:trPr>
          <w:trHeight w:val="187"/>
          <w:ins w:id="6983" w:author="ZTE-Ma Zhifeng" w:date="2024-08-26T22:1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C09ADC" w14:textId="77777777" w:rsidR="0066511E" w:rsidRDefault="0066511E" w:rsidP="002D5D5E">
            <w:pPr>
              <w:pStyle w:val="TAL"/>
              <w:rPr>
                <w:ins w:id="6984" w:author="ZTE-Ma Zhifeng" w:date="2024-08-26T22:12:00Z"/>
                <w:lang w:val="en-US"/>
              </w:rPr>
            </w:pPr>
            <w:ins w:id="6985" w:author="ZTE-Ma Zhifeng" w:date="2024-08-26T22:12:00Z">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901B556" w14:textId="77777777" w:rsidR="0066511E" w:rsidRDefault="0066511E" w:rsidP="002D5D5E">
            <w:pPr>
              <w:pStyle w:val="TAL"/>
              <w:jc w:val="center"/>
              <w:rPr>
                <w:ins w:id="6986" w:author="ZTE-Ma Zhifeng" w:date="2024-08-26T22:12:00Z"/>
                <w:lang w:val="en-US"/>
              </w:rPr>
            </w:pPr>
            <w:ins w:id="6987" w:author="ZTE-Ma Zhifeng" w:date="2024-08-26T22:12:00Z">
              <w:r>
                <w:rPr>
                  <w:lang w:val="en-US"/>
                </w:rPr>
                <w:t>|f</w:t>
              </w:r>
              <w:r>
                <w:rPr>
                  <w:vertAlign w:val="subscript"/>
                  <w:lang w:val="en-US"/>
                </w:rPr>
                <w:t>x_low</w:t>
              </w:r>
              <w:r>
                <w:rPr>
                  <w:lang w:val="en-US"/>
                </w:rPr>
                <w:t xml:space="preserve"> – 4*f</w:t>
              </w:r>
              <w:r>
                <w:rPr>
                  <w:vertAlign w:val="subscript"/>
                  <w:lang w:val="en-US"/>
                </w:rPr>
                <w:t>y_high</w:t>
              </w:r>
              <w:r>
                <w:rPr>
                  <w:lang w:val="en-US"/>
                </w:rPr>
                <w:t>|</w:t>
              </w:r>
            </w:ins>
          </w:p>
        </w:tc>
        <w:tc>
          <w:tcPr>
            <w:tcW w:w="1749" w:type="dxa"/>
            <w:tcBorders>
              <w:top w:val="single" w:sz="4" w:space="0" w:color="auto"/>
              <w:left w:val="single" w:sz="4" w:space="0" w:color="auto"/>
              <w:bottom w:val="single" w:sz="4" w:space="0" w:color="auto"/>
              <w:right w:val="single" w:sz="4" w:space="0" w:color="auto"/>
            </w:tcBorders>
          </w:tcPr>
          <w:p w14:paraId="01968A69" w14:textId="77777777" w:rsidR="0066511E" w:rsidRDefault="0066511E" w:rsidP="002D5D5E">
            <w:pPr>
              <w:pStyle w:val="TAL"/>
              <w:jc w:val="center"/>
              <w:rPr>
                <w:ins w:id="6988" w:author="ZTE-Ma Zhifeng" w:date="2024-08-26T22:12:00Z"/>
                <w:lang w:val="en-US"/>
              </w:rPr>
            </w:pPr>
            <w:ins w:id="6989" w:author="ZTE-Ma Zhifeng" w:date="2024-08-26T22:12:00Z">
              <w:r>
                <w:rPr>
                  <w:lang w:val="en-US"/>
                </w:rPr>
                <w:t>|f</w:t>
              </w:r>
              <w:r>
                <w:rPr>
                  <w:vertAlign w:val="subscript"/>
                  <w:lang w:val="en-US"/>
                </w:rPr>
                <w:t>x_high</w:t>
              </w:r>
              <w:r>
                <w:rPr>
                  <w:lang w:val="en-US"/>
                </w:rPr>
                <w:t xml:space="preserve"> – 4*f</w:t>
              </w:r>
              <w:r>
                <w:rPr>
                  <w:vertAlign w:val="subscript"/>
                  <w:lang w:val="en-US"/>
                </w:rPr>
                <w:t>y_low</w:t>
              </w:r>
              <w:r>
                <w:rPr>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74897FE" w14:textId="77777777" w:rsidR="0066511E" w:rsidRDefault="0066511E" w:rsidP="002D5D5E">
            <w:pPr>
              <w:pStyle w:val="TAL"/>
              <w:jc w:val="center"/>
              <w:rPr>
                <w:ins w:id="6990" w:author="ZTE-Ma Zhifeng" w:date="2024-08-26T22:12:00Z"/>
                <w:lang w:val="en-US"/>
              </w:rPr>
            </w:pPr>
            <w:ins w:id="6991" w:author="ZTE-Ma Zhifeng" w:date="2024-08-26T22:12:00Z">
              <w:r>
                <w:rPr>
                  <w:lang w:val="en-US"/>
                </w:rPr>
                <w:t>|f</w:t>
              </w:r>
              <w:r>
                <w:rPr>
                  <w:vertAlign w:val="subscript"/>
                  <w:lang w:val="en-US"/>
                </w:rPr>
                <w:t>y_low</w:t>
              </w:r>
              <w:r>
                <w:rPr>
                  <w:lang w:val="en-US"/>
                </w:rPr>
                <w:t xml:space="preserve"> – 4*f</w:t>
              </w:r>
              <w:r>
                <w:rPr>
                  <w:vertAlign w:val="subscript"/>
                  <w:lang w:val="en-US"/>
                </w:rPr>
                <w:t>x_high</w:t>
              </w:r>
              <w:r>
                <w:rPr>
                  <w:lang w:val="en-US"/>
                </w:rPr>
                <w:t>|</w:t>
              </w:r>
            </w:ins>
          </w:p>
        </w:tc>
        <w:tc>
          <w:tcPr>
            <w:tcW w:w="1799" w:type="dxa"/>
            <w:tcBorders>
              <w:top w:val="single" w:sz="4" w:space="0" w:color="auto"/>
              <w:left w:val="single" w:sz="4" w:space="0" w:color="auto"/>
              <w:bottom w:val="single" w:sz="4" w:space="0" w:color="auto"/>
              <w:right w:val="single" w:sz="4" w:space="0" w:color="auto"/>
            </w:tcBorders>
          </w:tcPr>
          <w:p w14:paraId="06FBA772" w14:textId="77777777" w:rsidR="0066511E" w:rsidRDefault="0066511E" w:rsidP="002D5D5E">
            <w:pPr>
              <w:pStyle w:val="TAL"/>
              <w:jc w:val="center"/>
              <w:rPr>
                <w:ins w:id="6992" w:author="ZTE-Ma Zhifeng" w:date="2024-08-26T22:12:00Z"/>
                <w:lang w:val="en-US"/>
              </w:rPr>
            </w:pPr>
            <w:ins w:id="6993" w:author="ZTE-Ma Zhifeng" w:date="2024-08-26T22:12:00Z">
              <w:r>
                <w:rPr>
                  <w:lang w:val="en-US"/>
                </w:rPr>
                <w:t>|f</w:t>
              </w:r>
              <w:r>
                <w:rPr>
                  <w:vertAlign w:val="subscript"/>
                  <w:lang w:val="en-US"/>
                </w:rPr>
                <w:t>y_high</w:t>
              </w:r>
              <w:r>
                <w:rPr>
                  <w:lang w:val="en-US"/>
                </w:rPr>
                <w:t xml:space="preserve"> – 4*f</w:t>
              </w:r>
              <w:r>
                <w:rPr>
                  <w:vertAlign w:val="subscript"/>
                  <w:lang w:val="en-US"/>
                </w:rPr>
                <w:t>x_low</w:t>
              </w:r>
              <w:r>
                <w:rPr>
                  <w:lang w:val="en-US"/>
                </w:rPr>
                <w:t>|</w:t>
              </w:r>
            </w:ins>
          </w:p>
        </w:tc>
      </w:tr>
      <w:tr w:rsidR="0066511E" w14:paraId="3093FFE2" w14:textId="77777777" w:rsidTr="002D5D5E">
        <w:trPr>
          <w:trHeight w:val="187"/>
          <w:ins w:id="6994" w:author="ZTE-Ma Zhifeng" w:date="2024-08-26T22:1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792917" w14:textId="77777777" w:rsidR="0066511E" w:rsidRDefault="0066511E" w:rsidP="002D5D5E">
            <w:pPr>
              <w:pStyle w:val="TAL"/>
              <w:rPr>
                <w:ins w:id="6995" w:author="ZTE-Ma Zhifeng" w:date="2024-08-26T22:12:00Z"/>
                <w:lang w:val="en-US"/>
              </w:rPr>
            </w:pPr>
            <w:ins w:id="6996" w:author="ZTE-Ma Zhifeng" w:date="2024-08-26T22:12:00Z">
              <w:r>
                <w:rPr>
                  <w:lang w:val="en-US"/>
                </w:rPr>
                <w:t xml:space="preserve">IMD </w:t>
              </w:r>
              <w:r>
                <w:rPr>
                  <w:lang w:eastAsia="zh-CN"/>
                </w:rPr>
                <w:t>frequency</w:t>
              </w:r>
              <w:r>
                <w:rPr>
                  <w:lang w:val="en-US"/>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2A2B34" w14:textId="77777777" w:rsidR="0066511E" w:rsidRDefault="0066511E" w:rsidP="002D5D5E">
            <w:pPr>
              <w:keepNext/>
              <w:keepLines/>
              <w:spacing w:after="0"/>
              <w:jc w:val="center"/>
              <w:rPr>
                <w:ins w:id="6997" w:author="ZTE-Ma Zhifeng" w:date="2024-08-26T22:12:00Z"/>
                <w:sz w:val="18"/>
                <w:lang w:eastAsia="ja-JP"/>
              </w:rPr>
            </w:pPr>
            <w:ins w:id="6998" w:author="ZTE-Ma Zhifeng" w:date="2024-08-26T22:12:00Z">
              <w:r w:rsidRPr="00192608">
                <w:rPr>
                  <w:rFonts w:ascii="Arial" w:hAnsi="Arial" w:cs="Arial"/>
                  <w:color w:val="000000"/>
                  <w:sz w:val="16"/>
                  <w:szCs w:val="16"/>
                  <w:lang w:val="aa-ET" w:eastAsia="aa-ET"/>
                </w:rPr>
                <w:t>13280 - 11220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3C82730" w14:textId="77777777" w:rsidR="0066511E" w:rsidRDefault="0066511E" w:rsidP="002D5D5E">
            <w:pPr>
              <w:keepNext/>
              <w:keepLines/>
              <w:spacing w:after="0"/>
              <w:jc w:val="center"/>
              <w:rPr>
                <w:ins w:id="6999" w:author="ZTE-Ma Zhifeng" w:date="2024-08-26T22:12:00Z"/>
                <w:sz w:val="18"/>
                <w:lang w:eastAsia="ja-JP"/>
              </w:rPr>
            </w:pPr>
            <w:ins w:id="7000" w:author="ZTE-Ma Zhifeng" w:date="2024-08-26T22:12:00Z">
              <w:r w:rsidRPr="00192608">
                <w:rPr>
                  <w:rFonts w:ascii="Arial" w:hAnsi="Arial" w:cs="Arial"/>
                  <w:color w:val="000000"/>
                  <w:sz w:val="16"/>
                  <w:szCs w:val="16"/>
                  <w:lang w:val="aa-ET" w:eastAsia="aa-ET"/>
                </w:rPr>
                <w:t>4620 - 3880</w:t>
              </w:r>
            </w:ins>
          </w:p>
        </w:tc>
      </w:tr>
      <w:tr w:rsidR="0066511E" w14:paraId="5C82ABD9" w14:textId="77777777" w:rsidTr="002D5D5E">
        <w:trPr>
          <w:trHeight w:val="187"/>
          <w:ins w:id="7001" w:author="ZTE-Ma Zhifeng" w:date="2024-08-26T22:1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CC485A" w14:textId="77777777" w:rsidR="0066511E" w:rsidRDefault="0066511E" w:rsidP="002D5D5E">
            <w:pPr>
              <w:pStyle w:val="TAL"/>
              <w:rPr>
                <w:ins w:id="7002" w:author="ZTE-Ma Zhifeng" w:date="2024-08-26T22:12:00Z"/>
                <w:lang w:val="en-US"/>
              </w:rPr>
            </w:pPr>
            <w:ins w:id="7003" w:author="ZTE-Ma Zhifeng" w:date="2024-08-26T22:12:00Z">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0006553" w14:textId="77777777" w:rsidR="0066511E" w:rsidRDefault="0066511E" w:rsidP="002D5D5E">
            <w:pPr>
              <w:pStyle w:val="TAL"/>
              <w:jc w:val="center"/>
              <w:rPr>
                <w:ins w:id="7004" w:author="ZTE-Ma Zhifeng" w:date="2024-08-26T22:12:00Z"/>
                <w:lang w:val="en-US"/>
              </w:rPr>
            </w:pPr>
            <w:ins w:id="7005" w:author="ZTE-Ma Zhifeng" w:date="2024-08-26T22:12:00Z">
              <w:r>
                <w:rPr>
                  <w:lang w:val="en-US"/>
                </w:rPr>
                <w:t>|2*f</w:t>
              </w:r>
              <w:r>
                <w:rPr>
                  <w:vertAlign w:val="subscript"/>
                  <w:lang w:val="en-US"/>
                </w:rPr>
                <w:t>x_low</w:t>
              </w:r>
              <w:r>
                <w:rPr>
                  <w:lang w:val="en-US"/>
                </w:rPr>
                <w:t xml:space="preserve"> - 3*f</w:t>
              </w:r>
              <w:r>
                <w:rPr>
                  <w:vertAlign w:val="subscript"/>
                  <w:lang w:val="en-US"/>
                </w:rPr>
                <w:t>y_high</w:t>
              </w:r>
              <w:r>
                <w:rPr>
                  <w:lang w:val="en-US"/>
                </w:rPr>
                <w:t>|</w:t>
              </w:r>
            </w:ins>
          </w:p>
        </w:tc>
        <w:tc>
          <w:tcPr>
            <w:tcW w:w="1749" w:type="dxa"/>
            <w:tcBorders>
              <w:top w:val="single" w:sz="4" w:space="0" w:color="auto"/>
              <w:left w:val="single" w:sz="4" w:space="0" w:color="auto"/>
              <w:bottom w:val="single" w:sz="4" w:space="0" w:color="auto"/>
              <w:right w:val="single" w:sz="4" w:space="0" w:color="auto"/>
            </w:tcBorders>
          </w:tcPr>
          <w:p w14:paraId="7A3BDAFE" w14:textId="77777777" w:rsidR="0066511E" w:rsidRDefault="0066511E" w:rsidP="002D5D5E">
            <w:pPr>
              <w:pStyle w:val="TAL"/>
              <w:jc w:val="center"/>
              <w:rPr>
                <w:ins w:id="7006" w:author="ZTE-Ma Zhifeng" w:date="2024-08-26T22:12:00Z"/>
                <w:lang w:val="en-US"/>
              </w:rPr>
            </w:pPr>
            <w:ins w:id="7007" w:author="ZTE-Ma Zhifeng" w:date="2024-08-26T22:12:00Z">
              <w:r>
                <w:rPr>
                  <w:lang w:val="en-US"/>
                </w:rPr>
                <w:t>|2*f</w:t>
              </w:r>
              <w:r>
                <w:rPr>
                  <w:vertAlign w:val="subscript"/>
                  <w:lang w:val="en-US"/>
                </w:rPr>
                <w:t>x_high</w:t>
              </w:r>
              <w:r>
                <w:rPr>
                  <w:lang w:val="en-US"/>
                </w:rPr>
                <w:t xml:space="preserve"> - 3*f</w:t>
              </w:r>
              <w:r>
                <w:rPr>
                  <w:vertAlign w:val="subscript"/>
                  <w:lang w:val="en-US"/>
                </w:rPr>
                <w:t>y_low</w:t>
              </w:r>
              <w:r>
                <w:rPr>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54D4B2A" w14:textId="77777777" w:rsidR="0066511E" w:rsidRDefault="0066511E" w:rsidP="002D5D5E">
            <w:pPr>
              <w:pStyle w:val="TAL"/>
              <w:jc w:val="center"/>
              <w:rPr>
                <w:ins w:id="7008" w:author="ZTE-Ma Zhifeng" w:date="2024-08-26T22:12:00Z"/>
                <w:lang w:val="en-US"/>
              </w:rPr>
            </w:pPr>
            <w:ins w:id="7009" w:author="ZTE-Ma Zhifeng" w:date="2024-08-26T22:12:00Z">
              <w:r>
                <w:rPr>
                  <w:lang w:val="en-US"/>
                </w:rPr>
                <w:t>|2*f</w:t>
              </w:r>
              <w:r>
                <w:rPr>
                  <w:vertAlign w:val="subscript"/>
                  <w:lang w:val="en-US"/>
                </w:rPr>
                <w:t>y_low</w:t>
              </w:r>
              <w:r>
                <w:rPr>
                  <w:lang w:val="en-US"/>
                </w:rPr>
                <w:t xml:space="preserve"> - 3*f</w:t>
              </w:r>
              <w:r>
                <w:rPr>
                  <w:vertAlign w:val="subscript"/>
                  <w:lang w:val="en-US"/>
                </w:rPr>
                <w:t>x_high</w:t>
              </w:r>
              <w:r>
                <w:rPr>
                  <w:lang w:val="en-US"/>
                </w:rPr>
                <w:t>|</w:t>
              </w:r>
            </w:ins>
          </w:p>
        </w:tc>
        <w:tc>
          <w:tcPr>
            <w:tcW w:w="1799" w:type="dxa"/>
            <w:tcBorders>
              <w:top w:val="single" w:sz="4" w:space="0" w:color="auto"/>
              <w:left w:val="single" w:sz="4" w:space="0" w:color="auto"/>
              <w:bottom w:val="single" w:sz="4" w:space="0" w:color="auto"/>
              <w:right w:val="single" w:sz="4" w:space="0" w:color="auto"/>
            </w:tcBorders>
          </w:tcPr>
          <w:p w14:paraId="61498510" w14:textId="77777777" w:rsidR="0066511E" w:rsidRDefault="0066511E" w:rsidP="002D5D5E">
            <w:pPr>
              <w:pStyle w:val="TAL"/>
              <w:jc w:val="center"/>
              <w:rPr>
                <w:ins w:id="7010" w:author="ZTE-Ma Zhifeng" w:date="2024-08-26T22:12:00Z"/>
                <w:lang w:val="en-US"/>
              </w:rPr>
            </w:pPr>
            <w:ins w:id="7011" w:author="ZTE-Ma Zhifeng" w:date="2024-08-26T22:12:00Z">
              <w:r>
                <w:rPr>
                  <w:lang w:val="en-US"/>
                </w:rPr>
                <w:t>|2*f</w:t>
              </w:r>
              <w:r>
                <w:rPr>
                  <w:vertAlign w:val="subscript"/>
                  <w:lang w:val="en-US"/>
                </w:rPr>
                <w:t>y_high</w:t>
              </w:r>
              <w:r>
                <w:rPr>
                  <w:lang w:val="en-US"/>
                </w:rPr>
                <w:t xml:space="preserve"> -3*f</w:t>
              </w:r>
              <w:r>
                <w:rPr>
                  <w:vertAlign w:val="subscript"/>
                  <w:lang w:val="en-US"/>
                </w:rPr>
                <w:t>x_low</w:t>
              </w:r>
              <w:r>
                <w:rPr>
                  <w:lang w:val="en-US"/>
                </w:rPr>
                <w:t>|</w:t>
              </w:r>
            </w:ins>
          </w:p>
        </w:tc>
      </w:tr>
      <w:tr w:rsidR="0066511E" w14:paraId="2590FAFC" w14:textId="77777777" w:rsidTr="002D5D5E">
        <w:trPr>
          <w:trHeight w:val="187"/>
          <w:ins w:id="7012" w:author="ZTE-Ma Zhifeng" w:date="2024-08-26T22:1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079966" w14:textId="77777777" w:rsidR="0066511E" w:rsidRDefault="0066511E" w:rsidP="002D5D5E">
            <w:pPr>
              <w:keepNext/>
              <w:keepLines/>
              <w:spacing w:after="0"/>
              <w:rPr>
                <w:ins w:id="7013" w:author="ZTE-Ma Zhifeng" w:date="2024-08-26T22:12:00Z"/>
                <w:rFonts w:ascii="Arial" w:hAnsi="Arial" w:cs="Arial"/>
                <w:sz w:val="18"/>
                <w:lang w:val="en-US"/>
              </w:rPr>
            </w:pPr>
            <w:ins w:id="7014" w:author="ZTE-Ma Zhifeng" w:date="2024-08-26T22:12:00Z">
              <w:r>
                <w:rPr>
                  <w:rFonts w:ascii="Arial" w:hAnsi="Arial" w:cs="Arial"/>
                  <w:sz w:val="18"/>
                  <w:lang w:val="en-US"/>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94914E" w14:textId="77777777" w:rsidR="0066511E" w:rsidRDefault="0066511E" w:rsidP="002D5D5E">
            <w:pPr>
              <w:keepNext/>
              <w:keepLines/>
              <w:spacing w:after="0"/>
              <w:jc w:val="center"/>
              <w:rPr>
                <w:ins w:id="7015" w:author="ZTE-Ma Zhifeng" w:date="2024-08-26T22:12:00Z"/>
                <w:sz w:val="18"/>
                <w:lang w:eastAsia="ja-JP"/>
              </w:rPr>
            </w:pPr>
            <w:ins w:id="7016" w:author="ZTE-Ma Zhifeng" w:date="2024-08-26T22:12:00Z">
              <w:r w:rsidRPr="00192608">
                <w:rPr>
                  <w:rFonts w:ascii="Arial" w:hAnsi="Arial" w:cs="Arial"/>
                  <w:color w:val="000000"/>
                  <w:sz w:val="16"/>
                  <w:szCs w:val="16"/>
                  <w:lang w:val="aa-ET" w:eastAsia="aa-ET"/>
                </w:rPr>
                <w:t>4230 - 3528</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0974077" w14:textId="77777777" w:rsidR="0066511E" w:rsidRDefault="0066511E" w:rsidP="002D5D5E">
            <w:pPr>
              <w:keepNext/>
              <w:keepLines/>
              <w:spacing w:after="0"/>
              <w:jc w:val="center"/>
              <w:rPr>
                <w:ins w:id="7017" w:author="ZTE-Ma Zhifeng" w:date="2024-08-26T22:12:00Z"/>
                <w:sz w:val="18"/>
                <w:lang w:eastAsia="ja-JP"/>
              </w:rPr>
            </w:pPr>
            <w:ins w:id="7018" w:author="ZTE-Ma Zhifeng" w:date="2024-08-26T22:12:00Z">
              <w:r w:rsidRPr="00192608">
                <w:rPr>
                  <w:rFonts w:ascii="Arial" w:hAnsi="Arial" w:cs="Arial"/>
                  <w:color w:val="000000"/>
                  <w:sz w:val="16"/>
                  <w:szCs w:val="16"/>
                  <w:lang w:val="aa-ET" w:eastAsia="aa-ET"/>
                </w:rPr>
                <w:t>948 - 380</w:t>
              </w:r>
            </w:ins>
          </w:p>
        </w:tc>
      </w:tr>
      <w:tr w:rsidR="0066511E" w14:paraId="17765991" w14:textId="77777777" w:rsidTr="002D5D5E">
        <w:trPr>
          <w:trHeight w:val="187"/>
          <w:ins w:id="7019" w:author="ZTE-Ma Zhifeng" w:date="2024-08-26T22:1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F962A6" w14:textId="77777777" w:rsidR="0066511E" w:rsidRDefault="0066511E" w:rsidP="002D5D5E">
            <w:pPr>
              <w:pStyle w:val="TAL"/>
              <w:rPr>
                <w:ins w:id="7020" w:author="ZTE-Ma Zhifeng" w:date="2024-08-26T22:12:00Z"/>
                <w:lang w:val="en-US"/>
              </w:rPr>
            </w:pPr>
            <w:ins w:id="7021" w:author="ZTE-Ma Zhifeng" w:date="2024-08-26T22:12:00Z">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B4A50A0" w14:textId="77777777" w:rsidR="0066511E" w:rsidRDefault="0066511E" w:rsidP="002D5D5E">
            <w:pPr>
              <w:pStyle w:val="TAL"/>
              <w:jc w:val="center"/>
              <w:rPr>
                <w:ins w:id="7022" w:author="ZTE-Ma Zhifeng" w:date="2024-08-26T22:12:00Z"/>
                <w:lang w:val="en-US"/>
              </w:rPr>
            </w:pPr>
            <w:ins w:id="7023" w:author="ZTE-Ma Zhifeng" w:date="2024-08-26T22:12:00Z">
              <w:r>
                <w:rPr>
                  <w:lang w:val="en-US"/>
                </w:rPr>
                <w:t>|f</w:t>
              </w:r>
              <w:r>
                <w:rPr>
                  <w:vertAlign w:val="subscript"/>
                  <w:lang w:val="en-US"/>
                </w:rPr>
                <w:t>x_low</w:t>
              </w:r>
              <w:r>
                <w:rPr>
                  <w:lang w:val="en-US"/>
                </w:rPr>
                <w:t xml:space="preserve"> + 4*f</w:t>
              </w:r>
              <w:r>
                <w:rPr>
                  <w:vertAlign w:val="subscript"/>
                  <w:lang w:val="en-US"/>
                </w:rPr>
                <w:t>y_low</w:t>
              </w:r>
              <w:r>
                <w:rPr>
                  <w:lang w:val="en-US"/>
                </w:rPr>
                <w:t>|</w:t>
              </w:r>
            </w:ins>
          </w:p>
        </w:tc>
        <w:tc>
          <w:tcPr>
            <w:tcW w:w="1749" w:type="dxa"/>
            <w:tcBorders>
              <w:top w:val="single" w:sz="4" w:space="0" w:color="auto"/>
              <w:left w:val="single" w:sz="4" w:space="0" w:color="auto"/>
              <w:bottom w:val="single" w:sz="4" w:space="0" w:color="auto"/>
              <w:right w:val="single" w:sz="4" w:space="0" w:color="auto"/>
            </w:tcBorders>
          </w:tcPr>
          <w:p w14:paraId="3D03C731" w14:textId="77777777" w:rsidR="0066511E" w:rsidRDefault="0066511E" w:rsidP="002D5D5E">
            <w:pPr>
              <w:pStyle w:val="TAL"/>
              <w:jc w:val="center"/>
              <w:rPr>
                <w:ins w:id="7024" w:author="ZTE-Ma Zhifeng" w:date="2024-08-26T22:12:00Z"/>
                <w:lang w:val="en-US"/>
              </w:rPr>
            </w:pPr>
            <w:ins w:id="7025" w:author="ZTE-Ma Zhifeng" w:date="2024-08-26T22:12:00Z">
              <w:r>
                <w:rPr>
                  <w:lang w:val="en-US"/>
                </w:rPr>
                <w:t>|f</w:t>
              </w:r>
              <w:r>
                <w:rPr>
                  <w:vertAlign w:val="subscript"/>
                  <w:lang w:val="en-US"/>
                </w:rPr>
                <w:t>x_high</w:t>
              </w:r>
              <w:r>
                <w:rPr>
                  <w:lang w:val="en-US"/>
                </w:rPr>
                <w:t xml:space="preserve"> + 4*f</w:t>
              </w:r>
              <w:r>
                <w:rPr>
                  <w:vertAlign w:val="subscript"/>
                  <w:lang w:val="en-US"/>
                </w:rPr>
                <w:t>y_high</w:t>
              </w:r>
              <w:r>
                <w:rPr>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4FD7E10" w14:textId="77777777" w:rsidR="0066511E" w:rsidRDefault="0066511E" w:rsidP="002D5D5E">
            <w:pPr>
              <w:pStyle w:val="TAL"/>
              <w:jc w:val="center"/>
              <w:rPr>
                <w:ins w:id="7026" w:author="ZTE-Ma Zhifeng" w:date="2024-08-26T22:12:00Z"/>
                <w:lang w:val="en-US"/>
              </w:rPr>
            </w:pPr>
            <w:ins w:id="7027" w:author="ZTE-Ma Zhifeng" w:date="2024-08-26T22:12:00Z">
              <w:r>
                <w:rPr>
                  <w:lang w:val="en-US"/>
                </w:rPr>
                <w:t>|f</w:t>
              </w:r>
              <w:r>
                <w:rPr>
                  <w:vertAlign w:val="subscript"/>
                  <w:lang w:val="en-US"/>
                </w:rPr>
                <w:t>y_low</w:t>
              </w:r>
              <w:r>
                <w:rPr>
                  <w:lang w:val="en-US"/>
                </w:rPr>
                <w:t xml:space="preserve"> + 4*f</w:t>
              </w:r>
              <w:r>
                <w:rPr>
                  <w:vertAlign w:val="subscript"/>
                  <w:lang w:val="en-US"/>
                </w:rPr>
                <w:t>x_low</w:t>
              </w:r>
              <w:r>
                <w:rPr>
                  <w:lang w:val="en-US"/>
                </w:rPr>
                <w:t>|</w:t>
              </w:r>
            </w:ins>
          </w:p>
        </w:tc>
        <w:tc>
          <w:tcPr>
            <w:tcW w:w="1799" w:type="dxa"/>
            <w:tcBorders>
              <w:top w:val="single" w:sz="4" w:space="0" w:color="auto"/>
              <w:left w:val="single" w:sz="4" w:space="0" w:color="auto"/>
              <w:bottom w:val="single" w:sz="4" w:space="0" w:color="auto"/>
              <w:right w:val="single" w:sz="4" w:space="0" w:color="auto"/>
            </w:tcBorders>
          </w:tcPr>
          <w:p w14:paraId="1BDA0ECC" w14:textId="77777777" w:rsidR="0066511E" w:rsidRDefault="0066511E" w:rsidP="002D5D5E">
            <w:pPr>
              <w:pStyle w:val="TAL"/>
              <w:jc w:val="center"/>
              <w:rPr>
                <w:ins w:id="7028" w:author="ZTE-Ma Zhifeng" w:date="2024-08-26T22:12:00Z"/>
                <w:lang w:val="en-US"/>
              </w:rPr>
            </w:pPr>
            <w:ins w:id="7029" w:author="ZTE-Ma Zhifeng" w:date="2024-08-26T22:12:00Z">
              <w:r>
                <w:rPr>
                  <w:lang w:val="en-US"/>
                </w:rPr>
                <w:t>|f</w:t>
              </w:r>
              <w:r>
                <w:rPr>
                  <w:vertAlign w:val="subscript"/>
                  <w:lang w:val="en-US"/>
                </w:rPr>
                <w:t>y_high</w:t>
              </w:r>
              <w:r>
                <w:rPr>
                  <w:lang w:val="en-US"/>
                </w:rPr>
                <w:t xml:space="preserve"> + 4*f</w:t>
              </w:r>
              <w:r>
                <w:rPr>
                  <w:vertAlign w:val="subscript"/>
                  <w:lang w:val="en-US"/>
                </w:rPr>
                <w:t>x_high</w:t>
              </w:r>
              <w:r>
                <w:rPr>
                  <w:lang w:val="en-US"/>
                </w:rPr>
                <w:t>|</w:t>
              </w:r>
            </w:ins>
          </w:p>
        </w:tc>
      </w:tr>
      <w:tr w:rsidR="0066511E" w14:paraId="0197B733" w14:textId="77777777" w:rsidTr="002D5D5E">
        <w:trPr>
          <w:trHeight w:val="187"/>
          <w:ins w:id="7030" w:author="ZTE-Ma Zhifeng" w:date="2024-08-26T22:1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256BEA8" w14:textId="77777777" w:rsidR="0066511E" w:rsidRDefault="0066511E" w:rsidP="002D5D5E">
            <w:pPr>
              <w:pStyle w:val="TAL"/>
              <w:rPr>
                <w:ins w:id="7031" w:author="ZTE-Ma Zhifeng" w:date="2024-08-26T22:12:00Z"/>
                <w:lang w:val="en-US"/>
              </w:rPr>
            </w:pPr>
            <w:ins w:id="7032" w:author="ZTE-Ma Zhifeng" w:date="2024-08-26T22:12:00Z">
              <w:r>
                <w:rPr>
                  <w:lang w:eastAsia="zh-CN"/>
                </w:rPr>
                <w:t>IMD</w:t>
              </w:r>
              <w:r>
                <w:rPr>
                  <w:lang w:val="en-US"/>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DD0899" w14:textId="77777777" w:rsidR="0066511E" w:rsidRDefault="0066511E" w:rsidP="002D5D5E">
            <w:pPr>
              <w:keepNext/>
              <w:keepLines/>
              <w:spacing w:after="0"/>
              <w:jc w:val="center"/>
              <w:rPr>
                <w:ins w:id="7033" w:author="ZTE-Ma Zhifeng" w:date="2024-08-26T22:12:00Z"/>
                <w:sz w:val="18"/>
                <w:lang w:eastAsia="ja-JP"/>
              </w:rPr>
            </w:pPr>
            <w:ins w:id="7034" w:author="ZTE-Ma Zhifeng" w:date="2024-08-26T22:12:00Z">
              <w:r w:rsidRPr="00192608">
                <w:rPr>
                  <w:rFonts w:ascii="Arial" w:hAnsi="Arial" w:cs="Arial"/>
                  <w:color w:val="000000"/>
                  <w:sz w:val="16"/>
                  <w:szCs w:val="16"/>
                  <w:lang w:val="aa-ET" w:eastAsia="aa-ET"/>
                </w:rPr>
                <w:t>7560 - 5940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E9FC00D" w14:textId="77777777" w:rsidR="0066511E" w:rsidRDefault="0066511E" w:rsidP="002D5D5E">
            <w:pPr>
              <w:keepNext/>
              <w:keepLines/>
              <w:spacing w:after="0"/>
              <w:jc w:val="center"/>
              <w:rPr>
                <w:ins w:id="7035" w:author="ZTE-Ma Zhifeng" w:date="2024-08-26T22:12:00Z"/>
                <w:sz w:val="18"/>
                <w:lang w:eastAsia="ja-JP"/>
              </w:rPr>
            </w:pPr>
            <w:ins w:id="7036" w:author="ZTE-Ma Zhifeng" w:date="2024-08-26T22:12:00Z">
              <w:r w:rsidRPr="00192608">
                <w:rPr>
                  <w:rFonts w:ascii="Arial" w:hAnsi="Arial" w:cs="Arial"/>
                  <w:color w:val="000000"/>
                  <w:sz w:val="16"/>
                  <w:szCs w:val="16"/>
                  <w:lang w:val="aa-ET" w:eastAsia="aa-ET"/>
                </w:rPr>
                <w:t>660 - 1840</w:t>
              </w:r>
            </w:ins>
          </w:p>
        </w:tc>
      </w:tr>
      <w:tr w:rsidR="0066511E" w14:paraId="3F292657" w14:textId="77777777" w:rsidTr="002D5D5E">
        <w:trPr>
          <w:trHeight w:val="187"/>
          <w:ins w:id="7037" w:author="ZTE-Ma Zhifeng" w:date="2024-08-26T22:1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5BD866" w14:textId="77777777" w:rsidR="0066511E" w:rsidRDefault="0066511E" w:rsidP="002D5D5E">
            <w:pPr>
              <w:pStyle w:val="TAL"/>
              <w:rPr>
                <w:ins w:id="7038" w:author="ZTE-Ma Zhifeng" w:date="2024-08-26T22:12:00Z"/>
                <w:lang w:val="en-US"/>
              </w:rPr>
            </w:pPr>
            <w:ins w:id="7039" w:author="ZTE-Ma Zhifeng" w:date="2024-08-26T22:12:00Z">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28995BA" w14:textId="77777777" w:rsidR="0066511E" w:rsidRDefault="0066511E" w:rsidP="002D5D5E">
            <w:pPr>
              <w:pStyle w:val="TAL"/>
              <w:jc w:val="center"/>
              <w:rPr>
                <w:ins w:id="7040" w:author="ZTE-Ma Zhifeng" w:date="2024-08-26T22:12:00Z"/>
                <w:lang w:val="en-US"/>
              </w:rPr>
            </w:pPr>
            <w:ins w:id="7041" w:author="ZTE-Ma Zhifeng" w:date="2024-08-26T22:12:00Z">
              <w:r>
                <w:rPr>
                  <w:lang w:val="en-US"/>
                </w:rPr>
                <w:t>|2*f</w:t>
              </w:r>
              <w:r>
                <w:rPr>
                  <w:vertAlign w:val="subscript"/>
                  <w:lang w:val="en-US"/>
                </w:rPr>
                <w:t>x_low</w:t>
              </w:r>
              <w:r>
                <w:rPr>
                  <w:lang w:val="en-US"/>
                </w:rPr>
                <w:t xml:space="preserve"> + 3*f</w:t>
              </w:r>
              <w:r>
                <w:rPr>
                  <w:vertAlign w:val="subscript"/>
                  <w:lang w:val="en-US"/>
                </w:rPr>
                <w:t>y_low</w:t>
              </w:r>
              <w:r>
                <w:rPr>
                  <w:lang w:val="en-US"/>
                </w:rPr>
                <w:t>|</w:t>
              </w:r>
            </w:ins>
          </w:p>
        </w:tc>
        <w:tc>
          <w:tcPr>
            <w:tcW w:w="1749" w:type="dxa"/>
            <w:tcBorders>
              <w:top w:val="single" w:sz="4" w:space="0" w:color="auto"/>
              <w:left w:val="single" w:sz="4" w:space="0" w:color="auto"/>
              <w:bottom w:val="single" w:sz="4" w:space="0" w:color="auto"/>
              <w:right w:val="single" w:sz="4" w:space="0" w:color="auto"/>
            </w:tcBorders>
          </w:tcPr>
          <w:p w14:paraId="3341C94A" w14:textId="77777777" w:rsidR="0066511E" w:rsidRDefault="0066511E" w:rsidP="002D5D5E">
            <w:pPr>
              <w:pStyle w:val="TAL"/>
              <w:jc w:val="center"/>
              <w:rPr>
                <w:ins w:id="7042" w:author="ZTE-Ma Zhifeng" w:date="2024-08-26T22:12:00Z"/>
                <w:lang w:val="en-US"/>
              </w:rPr>
            </w:pPr>
            <w:ins w:id="7043" w:author="ZTE-Ma Zhifeng" w:date="2024-08-26T22:12:00Z">
              <w:r>
                <w:rPr>
                  <w:lang w:val="en-US"/>
                </w:rPr>
                <w:t>|2*f</w:t>
              </w:r>
              <w:r>
                <w:rPr>
                  <w:vertAlign w:val="subscript"/>
                  <w:lang w:val="en-US"/>
                </w:rPr>
                <w:t>x_high</w:t>
              </w:r>
              <w:r>
                <w:rPr>
                  <w:lang w:val="en-US"/>
                </w:rPr>
                <w:t xml:space="preserve"> + 3*f</w:t>
              </w:r>
              <w:r>
                <w:rPr>
                  <w:vertAlign w:val="subscript"/>
                  <w:lang w:val="en-US"/>
                </w:rPr>
                <w:t>y_high</w:t>
              </w:r>
              <w:r>
                <w:rPr>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DD3ED67" w14:textId="77777777" w:rsidR="0066511E" w:rsidRDefault="0066511E" w:rsidP="002D5D5E">
            <w:pPr>
              <w:pStyle w:val="TAL"/>
              <w:jc w:val="center"/>
              <w:rPr>
                <w:ins w:id="7044" w:author="ZTE-Ma Zhifeng" w:date="2024-08-26T22:12:00Z"/>
                <w:lang w:val="en-US"/>
              </w:rPr>
            </w:pPr>
            <w:ins w:id="7045" w:author="ZTE-Ma Zhifeng" w:date="2024-08-26T22:12:00Z">
              <w:r>
                <w:rPr>
                  <w:lang w:val="en-US"/>
                </w:rPr>
                <w:t>|2*f</w:t>
              </w:r>
              <w:r>
                <w:rPr>
                  <w:vertAlign w:val="subscript"/>
                  <w:lang w:val="en-US"/>
                </w:rPr>
                <w:t>y_low</w:t>
              </w:r>
              <w:r>
                <w:rPr>
                  <w:lang w:val="en-US"/>
                </w:rPr>
                <w:t xml:space="preserve"> + 3*f</w:t>
              </w:r>
              <w:r>
                <w:rPr>
                  <w:vertAlign w:val="subscript"/>
                  <w:lang w:val="en-US"/>
                </w:rPr>
                <w:t>x_low</w:t>
              </w:r>
              <w:r>
                <w:rPr>
                  <w:lang w:val="en-US"/>
                </w:rPr>
                <w:t>|</w:t>
              </w:r>
            </w:ins>
          </w:p>
        </w:tc>
        <w:tc>
          <w:tcPr>
            <w:tcW w:w="1799" w:type="dxa"/>
            <w:tcBorders>
              <w:top w:val="single" w:sz="4" w:space="0" w:color="auto"/>
              <w:left w:val="single" w:sz="4" w:space="0" w:color="auto"/>
              <w:bottom w:val="single" w:sz="4" w:space="0" w:color="auto"/>
              <w:right w:val="single" w:sz="4" w:space="0" w:color="auto"/>
            </w:tcBorders>
          </w:tcPr>
          <w:p w14:paraId="46477A3C" w14:textId="77777777" w:rsidR="0066511E" w:rsidRDefault="0066511E" w:rsidP="002D5D5E">
            <w:pPr>
              <w:pStyle w:val="TAL"/>
              <w:jc w:val="center"/>
              <w:rPr>
                <w:ins w:id="7046" w:author="ZTE-Ma Zhifeng" w:date="2024-08-26T22:12:00Z"/>
                <w:lang w:val="en-US"/>
              </w:rPr>
            </w:pPr>
            <w:ins w:id="7047" w:author="ZTE-Ma Zhifeng" w:date="2024-08-26T22:12:00Z">
              <w:r>
                <w:rPr>
                  <w:lang w:val="en-US"/>
                </w:rPr>
                <w:t>|2*f</w:t>
              </w:r>
              <w:r>
                <w:rPr>
                  <w:vertAlign w:val="subscript"/>
                  <w:lang w:val="en-US"/>
                </w:rPr>
                <w:t>y_high</w:t>
              </w:r>
              <w:r>
                <w:rPr>
                  <w:lang w:val="en-US"/>
                </w:rPr>
                <w:t xml:space="preserve"> + 3*f</w:t>
              </w:r>
              <w:r>
                <w:rPr>
                  <w:vertAlign w:val="subscript"/>
                  <w:lang w:val="en-US"/>
                </w:rPr>
                <w:t>x_high</w:t>
              </w:r>
              <w:r>
                <w:rPr>
                  <w:lang w:val="en-US"/>
                </w:rPr>
                <w:t>|</w:t>
              </w:r>
            </w:ins>
          </w:p>
        </w:tc>
      </w:tr>
      <w:tr w:rsidR="0066511E" w14:paraId="6AEADD89" w14:textId="77777777" w:rsidTr="002D5D5E">
        <w:trPr>
          <w:trHeight w:val="187"/>
          <w:ins w:id="7048" w:author="ZTE-Ma Zhifeng" w:date="2024-08-26T22:1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B0A994" w14:textId="77777777" w:rsidR="0066511E" w:rsidRDefault="0066511E" w:rsidP="002D5D5E">
            <w:pPr>
              <w:pStyle w:val="TAL"/>
              <w:rPr>
                <w:ins w:id="7049" w:author="ZTE-Ma Zhifeng" w:date="2024-08-26T22:12:00Z"/>
                <w:lang w:val="en-US"/>
              </w:rPr>
            </w:pPr>
            <w:ins w:id="7050" w:author="ZTE-Ma Zhifeng" w:date="2024-08-26T22:12:00Z">
              <w:r>
                <w:rPr>
                  <w:lang w:val="en-US"/>
                </w:rPr>
                <w:t xml:space="preserve">IMD </w:t>
              </w:r>
              <w:r>
                <w:rPr>
                  <w:lang w:eastAsia="zh-CN"/>
                </w:rPr>
                <w:t>frequency</w:t>
              </w:r>
              <w:r>
                <w:rPr>
                  <w:lang w:val="en-US"/>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6661AB" w14:textId="77777777" w:rsidR="0066511E" w:rsidRDefault="0066511E" w:rsidP="002D5D5E">
            <w:pPr>
              <w:keepNext/>
              <w:keepLines/>
              <w:spacing w:after="0"/>
              <w:jc w:val="center"/>
              <w:rPr>
                <w:ins w:id="7051" w:author="ZTE-Ma Zhifeng" w:date="2024-08-26T22:12:00Z"/>
                <w:sz w:val="18"/>
                <w:lang w:eastAsia="ja-JP"/>
              </w:rPr>
            </w:pPr>
            <w:ins w:id="7052" w:author="ZTE-Ma Zhifeng" w:date="2024-08-26T22:12:00Z">
              <w:r w:rsidRPr="00192608">
                <w:rPr>
                  <w:rFonts w:ascii="Arial" w:hAnsi="Arial" w:cs="Arial"/>
                  <w:color w:val="000000"/>
                  <w:sz w:val="16"/>
                  <w:szCs w:val="16"/>
                  <w:lang w:val="aa-ET" w:eastAsia="aa-ET"/>
                </w:rPr>
                <w:t>13740 - 15360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EBD9ADD" w14:textId="77777777" w:rsidR="0066511E" w:rsidRDefault="0066511E" w:rsidP="002D5D5E">
            <w:pPr>
              <w:keepNext/>
              <w:keepLines/>
              <w:spacing w:after="0"/>
              <w:jc w:val="center"/>
              <w:rPr>
                <w:ins w:id="7053" w:author="ZTE-Ma Zhifeng" w:date="2024-08-26T22:12:00Z"/>
                <w:sz w:val="18"/>
                <w:lang w:eastAsia="ja-JP"/>
              </w:rPr>
            </w:pPr>
            <w:ins w:id="7054" w:author="ZTE-Ma Zhifeng" w:date="2024-08-26T22:12:00Z">
              <w:r w:rsidRPr="00192608">
                <w:rPr>
                  <w:rFonts w:ascii="Arial" w:hAnsi="Arial" w:cs="Arial"/>
                  <w:color w:val="000000"/>
                  <w:sz w:val="16"/>
                  <w:szCs w:val="16"/>
                  <w:lang w:val="aa-ET" w:eastAsia="aa-ET"/>
                </w:rPr>
                <w:t>12360 - 13540</w:t>
              </w:r>
            </w:ins>
          </w:p>
        </w:tc>
      </w:tr>
      <w:tr w:rsidR="0066511E" w14:paraId="26CA8285" w14:textId="77777777" w:rsidTr="002D5D5E">
        <w:trPr>
          <w:trHeight w:val="187"/>
          <w:ins w:id="7055" w:author="ZTE-Ma Zhifeng" w:date="2024-08-26T22:12: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F41B506" w14:textId="77777777" w:rsidR="0066511E" w:rsidRDefault="0066511E" w:rsidP="002D5D5E">
            <w:pPr>
              <w:pStyle w:val="TAL"/>
              <w:rPr>
                <w:ins w:id="7056" w:author="ZTE-Ma Zhifeng" w:date="2024-08-26T22:12:00Z"/>
                <w:lang w:val="en-US"/>
              </w:rPr>
            </w:pPr>
            <w:ins w:id="7057" w:author="ZTE-Ma Zhifeng" w:date="2024-08-26T22:12:00Z">
              <w:r>
                <w:t>NOTE :</w:t>
              </w:r>
              <w:r>
                <w:tab/>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w:t>
              </w:r>
              <w:r w:rsidRPr="004D6DE3">
                <w:t>The lowest even order and lowest odd order IMD MSDs shall be considered.</w:t>
              </w:r>
            </w:ins>
          </w:p>
        </w:tc>
      </w:tr>
    </w:tbl>
    <w:p w14:paraId="41FDEBE7" w14:textId="77777777" w:rsidR="0066511E" w:rsidRDefault="0066511E" w:rsidP="0066511E">
      <w:pPr>
        <w:tabs>
          <w:tab w:val="left" w:pos="2340"/>
        </w:tabs>
        <w:rPr>
          <w:ins w:id="7058" w:author="ZTE-Ma Zhifeng" w:date="2024-08-26T22:12:00Z"/>
          <w:lang w:eastAsia="ko-KR"/>
        </w:rPr>
      </w:pPr>
    </w:p>
    <w:p w14:paraId="454FD09D" w14:textId="6878C59B" w:rsidR="0066511E" w:rsidRPr="00B75DD1" w:rsidRDefault="0066511E" w:rsidP="0066511E">
      <w:pPr>
        <w:tabs>
          <w:tab w:val="left" w:pos="2340"/>
        </w:tabs>
        <w:rPr>
          <w:ins w:id="7059" w:author="ZTE-Ma Zhifeng" w:date="2024-08-26T22:12:00Z"/>
        </w:rPr>
      </w:pPr>
      <w:ins w:id="7060" w:author="ZTE-Ma Zhifeng" w:date="2024-08-26T22:12:00Z">
        <w:r w:rsidRPr="00B75DD1">
          <w:rPr>
            <w:lang w:eastAsia="ko-KR"/>
          </w:rPr>
          <w:lastRenderedPageBreak/>
          <w:t xml:space="preserve">Based on Table </w:t>
        </w:r>
        <w:r w:rsidRPr="00B75DD1">
          <w:rPr>
            <w:lang w:val="en-US" w:eastAsia="zh-CN"/>
          </w:rPr>
          <w:t>5.</w:t>
        </w:r>
      </w:ins>
      <w:ins w:id="7061" w:author="ZTE-Ma Zhifeng" w:date="2024-08-26T22:17:00Z">
        <w:r>
          <w:rPr>
            <w:lang w:val="en-US" w:eastAsia="zh-CN"/>
          </w:rPr>
          <w:t>11</w:t>
        </w:r>
      </w:ins>
      <w:ins w:id="7062" w:author="ZTE-Ma Zhifeng" w:date="2024-08-26T22:12:00Z">
        <w:r w:rsidRPr="00B75DD1">
          <w:rPr>
            <w:lang w:val="en-US" w:eastAsia="zh-CN"/>
          </w:rPr>
          <w:t>.2</w:t>
        </w:r>
        <w:r w:rsidRPr="00B75DD1">
          <w:rPr>
            <w:lang w:eastAsia="ko-KR"/>
          </w:rPr>
          <w:t>.</w:t>
        </w:r>
        <w:r w:rsidRPr="00B75DD1">
          <w:rPr>
            <w:lang w:val="en-US" w:eastAsia="zh-CN"/>
          </w:rPr>
          <w:t>1</w:t>
        </w:r>
        <w:r>
          <w:rPr>
            <w:lang w:val="en-US" w:eastAsia="zh-CN"/>
          </w:rPr>
          <w:t>.1</w:t>
        </w:r>
        <w:r w:rsidRPr="00B75DD1">
          <w:rPr>
            <w:lang w:eastAsia="ko-KR"/>
          </w:rPr>
          <w:t>-2</w:t>
        </w:r>
        <w:r w:rsidRPr="00B75DD1">
          <w:rPr>
            <w:lang w:val="en-US" w:eastAsia="zh-CN"/>
          </w:rPr>
          <w:t xml:space="preserve">, </w:t>
        </w:r>
        <w:r>
          <w:rPr>
            <w:lang w:val="en-US" w:eastAsia="zh-CN"/>
          </w:rPr>
          <w:t>4</w:t>
        </w:r>
        <w:r w:rsidRPr="00B75DD1">
          <w:rPr>
            <w:rFonts w:eastAsia="MS Mincho"/>
            <w:vertAlign w:val="superscript"/>
            <w:lang w:eastAsia="ja-JP"/>
          </w:rPr>
          <w:t>th</w:t>
        </w:r>
        <w:r w:rsidRPr="00B75DD1">
          <w:rPr>
            <w:lang w:eastAsia="ja-JP"/>
          </w:rPr>
          <w:t xml:space="preserve"> </w:t>
        </w:r>
        <w:r w:rsidRPr="00B75DD1">
          <w:rPr>
            <w:lang w:eastAsia="ko-KR"/>
          </w:rPr>
          <w:t>order IMD from band n</w:t>
        </w:r>
        <w:r>
          <w:rPr>
            <w:lang w:eastAsia="ko-KR"/>
          </w:rPr>
          <w:t>1</w:t>
        </w:r>
        <w:r w:rsidRPr="00B75DD1">
          <w:rPr>
            <w:lang w:eastAsia="ko-KR"/>
          </w:rPr>
          <w:t xml:space="preserve"> and Band n</w:t>
        </w:r>
        <w:r>
          <w:rPr>
            <w:lang w:eastAsia="ko-KR"/>
          </w:rPr>
          <w:t>78</w:t>
        </w:r>
        <w:r w:rsidRPr="00B75DD1">
          <w:rPr>
            <w:lang w:eastAsia="ko-KR"/>
          </w:rPr>
          <w:t xml:space="preserve"> may also fall into Rx frequencies of band</w:t>
        </w:r>
        <w:r w:rsidRPr="00B75DD1">
          <w:rPr>
            <w:lang w:eastAsia="ja-JP"/>
          </w:rPr>
          <w:t xml:space="preserve"> </w:t>
        </w:r>
        <w:r w:rsidRPr="00B75DD1">
          <w:rPr>
            <w:lang w:val="en-US" w:eastAsia="zh-CN"/>
          </w:rPr>
          <w:t>n</w:t>
        </w:r>
        <w:r>
          <w:rPr>
            <w:lang w:val="en-US" w:eastAsia="zh-CN"/>
          </w:rPr>
          <w:t>41</w:t>
        </w:r>
        <w:r w:rsidRPr="00B75DD1">
          <w:rPr>
            <w:lang w:eastAsia="ko-KR"/>
          </w:rPr>
          <w:t>.</w:t>
        </w:r>
      </w:ins>
    </w:p>
    <w:p w14:paraId="2202ECC1" w14:textId="495006D0" w:rsidR="0066511E" w:rsidRDefault="0066511E" w:rsidP="0066511E">
      <w:pPr>
        <w:keepNext/>
        <w:keepLines/>
        <w:spacing w:before="60"/>
        <w:jc w:val="center"/>
        <w:rPr>
          <w:ins w:id="7063" w:author="ZTE-Ma Zhifeng" w:date="2024-08-26T22:12:00Z"/>
          <w:rFonts w:ascii="Arial" w:hAnsi="Arial" w:cs="Arial"/>
          <w:b/>
          <w:lang w:eastAsia="zh-CN"/>
        </w:rPr>
      </w:pPr>
      <w:ins w:id="7064" w:author="ZTE-Ma Zhifeng" w:date="2024-08-26T22:12:00Z">
        <w:r w:rsidRPr="004D6DE3">
          <w:rPr>
            <w:rFonts w:ascii="Arial" w:hAnsi="Arial" w:cs="Arial"/>
            <w:b/>
            <w:lang w:eastAsia="zh-CN"/>
          </w:rPr>
          <w:t xml:space="preserve">Table </w:t>
        </w:r>
        <w:r w:rsidRPr="004D6DE3">
          <w:rPr>
            <w:rFonts w:ascii="Arial" w:hAnsi="Arial" w:cs="Arial" w:hint="eastAsia"/>
            <w:b/>
            <w:lang w:eastAsia="zh-CN"/>
          </w:rPr>
          <w:t>5.</w:t>
        </w:r>
      </w:ins>
      <w:ins w:id="7065" w:author="ZTE-Ma Zhifeng" w:date="2024-08-26T22:17:00Z">
        <w:r>
          <w:rPr>
            <w:rFonts w:ascii="Arial" w:hAnsi="Arial" w:cs="Arial"/>
            <w:b/>
            <w:lang w:eastAsia="zh-CN"/>
          </w:rPr>
          <w:t>11</w:t>
        </w:r>
      </w:ins>
      <w:ins w:id="7066" w:author="ZTE-Ma Zhifeng" w:date="2024-08-26T22:12:00Z">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3</w:t>
        </w:r>
        <w:r w:rsidRPr="004D6DE3">
          <w:rPr>
            <w:rFonts w:ascii="Arial" w:hAnsi="Arial" w:cs="Arial"/>
            <w:b/>
            <w:lang w:eastAsia="zh-CN"/>
          </w:rPr>
          <w:t xml:space="preserve">: </w:t>
        </w:r>
        <w:r>
          <w:rPr>
            <w:rFonts w:ascii="Arial" w:hAnsi="Arial" w:cs="Arial"/>
            <w:b/>
            <w:lang w:eastAsia="zh-CN"/>
          </w:rPr>
          <w:t>Two UL bands IMD analysis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Change w:id="7067">
          <w:tblGrid>
            <w:gridCol w:w="2885"/>
            <w:gridCol w:w="1800"/>
            <w:gridCol w:w="1749"/>
            <w:gridCol w:w="1620"/>
            <w:gridCol w:w="1799"/>
          </w:tblGrid>
        </w:tblGridChange>
      </w:tblGrid>
      <w:tr w:rsidR="0066511E" w14:paraId="14BD45A1" w14:textId="77777777" w:rsidTr="002D5D5E">
        <w:trPr>
          <w:trHeight w:val="266"/>
          <w:ins w:id="7068" w:author="ZTE-Ma Zhifeng" w:date="2024-08-26T22:1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5417A28" w14:textId="77777777" w:rsidR="0066511E" w:rsidRDefault="0066511E" w:rsidP="002D5D5E">
            <w:pPr>
              <w:pStyle w:val="TAH"/>
              <w:rPr>
                <w:ins w:id="7069" w:author="ZTE-Ma Zhifeng" w:date="2024-08-26T22:12:00Z"/>
                <w:b w:val="0"/>
                <w:lang w:val="en-US"/>
              </w:rPr>
            </w:pPr>
            <w:ins w:id="7070" w:author="ZTE-Ma Zhifeng" w:date="2024-08-26T22:12:00Z">
              <w:r>
                <w:t>UE UL carriers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F84CC4" w14:textId="77777777" w:rsidR="0066511E" w:rsidRDefault="0066511E" w:rsidP="002D5D5E">
            <w:pPr>
              <w:pStyle w:val="TAH"/>
              <w:rPr>
                <w:ins w:id="7071" w:author="ZTE-Ma Zhifeng" w:date="2024-08-26T22:12:00Z"/>
              </w:rPr>
            </w:pPr>
            <w:ins w:id="7072" w:author="ZTE-Ma Zhifeng" w:date="2024-08-26T22:12:00Z">
              <w:r>
                <w:t>f</w:t>
              </w:r>
              <w:r>
                <w:rPr>
                  <w:vertAlign w:val="subscript"/>
                </w:rPr>
                <w:t>x_low</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FA5B4D3" w14:textId="77777777" w:rsidR="0066511E" w:rsidRDefault="0066511E" w:rsidP="002D5D5E">
            <w:pPr>
              <w:pStyle w:val="TAH"/>
              <w:rPr>
                <w:ins w:id="7073" w:author="ZTE-Ma Zhifeng" w:date="2024-08-26T22:12:00Z"/>
              </w:rPr>
            </w:pPr>
            <w:ins w:id="7074" w:author="ZTE-Ma Zhifeng" w:date="2024-08-26T22:12:00Z">
              <w:r>
                <w:t>f</w:t>
              </w:r>
              <w:r>
                <w:rPr>
                  <w:vertAlign w:val="subscript"/>
                </w:rPr>
                <w:t>x_high</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316D047" w14:textId="77777777" w:rsidR="0066511E" w:rsidRDefault="0066511E" w:rsidP="002D5D5E">
            <w:pPr>
              <w:pStyle w:val="TAH"/>
              <w:rPr>
                <w:ins w:id="7075" w:author="ZTE-Ma Zhifeng" w:date="2024-08-26T22:12:00Z"/>
              </w:rPr>
            </w:pPr>
            <w:ins w:id="7076" w:author="ZTE-Ma Zhifeng" w:date="2024-08-26T22:12:00Z">
              <w:r>
                <w:t>f</w:t>
              </w:r>
              <w:r>
                <w:rPr>
                  <w:vertAlign w:val="subscript"/>
                </w:rPr>
                <w:t>y_low</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411487" w14:textId="77777777" w:rsidR="0066511E" w:rsidRDefault="0066511E" w:rsidP="002D5D5E">
            <w:pPr>
              <w:pStyle w:val="TAH"/>
              <w:rPr>
                <w:ins w:id="7077" w:author="ZTE-Ma Zhifeng" w:date="2024-08-26T22:12:00Z"/>
              </w:rPr>
            </w:pPr>
            <w:ins w:id="7078" w:author="ZTE-Ma Zhifeng" w:date="2024-08-26T22:12:00Z">
              <w:r>
                <w:t>f</w:t>
              </w:r>
              <w:r>
                <w:rPr>
                  <w:vertAlign w:val="subscript"/>
                </w:rPr>
                <w:t>y_high</w:t>
              </w:r>
            </w:ins>
          </w:p>
        </w:tc>
      </w:tr>
      <w:tr w:rsidR="0066511E" w14:paraId="2E63D883" w14:textId="77777777" w:rsidTr="002D5D5E">
        <w:trPr>
          <w:trHeight w:val="187"/>
          <w:ins w:id="7079" w:author="ZTE-Ma Zhifeng" w:date="2024-08-26T22:1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24E903" w14:textId="77777777" w:rsidR="0066511E" w:rsidRDefault="0066511E" w:rsidP="002D5D5E">
            <w:pPr>
              <w:pStyle w:val="TAL"/>
              <w:rPr>
                <w:ins w:id="7080" w:author="ZTE-Ma Zhifeng" w:date="2024-08-26T22:12:00Z"/>
              </w:rPr>
            </w:pPr>
            <w:ins w:id="7081" w:author="ZTE-Ma Zhifeng" w:date="2024-08-26T22:12:00Z">
              <w:r>
                <w:t>2nd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F0BE26B" w14:textId="77777777" w:rsidR="0066511E" w:rsidRDefault="0066511E" w:rsidP="002D5D5E">
            <w:pPr>
              <w:pStyle w:val="TAL"/>
              <w:jc w:val="center"/>
              <w:rPr>
                <w:ins w:id="7082" w:author="ZTE-Ma Zhifeng" w:date="2024-08-26T22:12:00Z"/>
                <w:lang w:val="en-US"/>
              </w:rPr>
            </w:pPr>
            <w:ins w:id="7083" w:author="ZTE-Ma Zhifeng" w:date="2024-08-26T22:12:00Z">
              <w:r>
                <w:rPr>
                  <w:lang w:val="en-US"/>
                </w:rPr>
                <w:t>|</w:t>
              </w:r>
              <w:r>
                <w:rPr>
                  <w:lang w:eastAsia="zh-CN"/>
                </w:rPr>
                <w:t>f</w:t>
              </w:r>
              <w:r>
                <w:rPr>
                  <w:vertAlign w:val="subscript"/>
                  <w:lang w:eastAsia="zh-CN"/>
                </w:rPr>
                <w:t>y</w:t>
              </w:r>
              <w:r>
                <w:rPr>
                  <w:vertAlign w:val="subscript"/>
                  <w:lang w:val="en-US"/>
                </w:rPr>
                <w:t>_low</w:t>
              </w:r>
              <w:r>
                <w:rPr>
                  <w:lang w:val="en-US"/>
                </w:rPr>
                <w:t xml:space="preserve"> – f</w:t>
              </w:r>
              <w:r>
                <w:rPr>
                  <w:vertAlign w:val="subscript"/>
                  <w:lang w:val="en-US"/>
                </w:rPr>
                <w:t>x_high</w:t>
              </w:r>
              <w:r>
                <w:rPr>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FA03E7" w14:textId="77777777" w:rsidR="0066511E" w:rsidRDefault="0066511E" w:rsidP="002D5D5E">
            <w:pPr>
              <w:pStyle w:val="TAL"/>
              <w:jc w:val="center"/>
              <w:rPr>
                <w:ins w:id="7084" w:author="ZTE-Ma Zhifeng" w:date="2024-08-26T22:12:00Z"/>
                <w:lang w:val="en-US"/>
              </w:rPr>
            </w:pPr>
            <w:ins w:id="7085" w:author="ZTE-Ma Zhifeng" w:date="2024-08-26T22:12:00Z">
              <w:r>
                <w:rPr>
                  <w:lang w:val="en-US"/>
                </w:rPr>
                <w:t>|f</w:t>
              </w:r>
              <w:r>
                <w:rPr>
                  <w:vertAlign w:val="subscript"/>
                  <w:lang w:val="en-US"/>
                </w:rPr>
                <w:t>y_high</w:t>
              </w:r>
              <w:r>
                <w:rPr>
                  <w:lang w:val="en-US"/>
                </w:rPr>
                <w:t xml:space="preserve"> – f</w:t>
              </w:r>
              <w:r>
                <w:rPr>
                  <w:vertAlign w:val="subscript"/>
                  <w:lang w:val="en-US"/>
                </w:rPr>
                <w:t>x_low</w:t>
              </w:r>
              <w:r>
                <w:rPr>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3749773" w14:textId="77777777" w:rsidR="0066511E" w:rsidRDefault="0066511E" w:rsidP="002D5D5E">
            <w:pPr>
              <w:pStyle w:val="TAL"/>
              <w:jc w:val="center"/>
              <w:rPr>
                <w:ins w:id="7086" w:author="ZTE-Ma Zhifeng" w:date="2024-08-26T22:12:00Z"/>
                <w:lang w:val="en-US"/>
              </w:rPr>
            </w:pPr>
            <w:ins w:id="7087" w:author="ZTE-Ma Zhifeng" w:date="2024-08-26T22:12:00Z">
              <w:r>
                <w:rPr>
                  <w:lang w:val="en-US"/>
                </w:rPr>
                <w:t>|f</w:t>
              </w:r>
              <w:r>
                <w:rPr>
                  <w:vertAlign w:val="subscript"/>
                  <w:lang w:val="en-US"/>
                </w:rPr>
                <w:t>y_low</w:t>
              </w:r>
              <w:r>
                <w:rPr>
                  <w:lang w:val="en-US"/>
                </w:rPr>
                <w:t xml:space="preserve"> + f</w:t>
              </w:r>
              <w:r>
                <w:rPr>
                  <w:vertAlign w:val="subscript"/>
                  <w:lang w:val="en-US"/>
                </w:rPr>
                <w:t>x_low</w:t>
              </w:r>
              <w:r>
                <w:rPr>
                  <w:lang w:val="en-US"/>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AE2EB26" w14:textId="77777777" w:rsidR="0066511E" w:rsidRDefault="0066511E" w:rsidP="002D5D5E">
            <w:pPr>
              <w:pStyle w:val="TAL"/>
              <w:jc w:val="center"/>
              <w:rPr>
                <w:ins w:id="7088" w:author="ZTE-Ma Zhifeng" w:date="2024-08-26T22:12:00Z"/>
                <w:lang w:val="en-US"/>
              </w:rPr>
            </w:pPr>
            <w:ins w:id="7089" w:author="ZTE-Ma Zhifeng" w:date="2024-08-26T22:12:00Z">
              <w:r>
                <w:rPr>
                  <w:lang w:val="en-US"/>
                </w:rPr>
                <w:t>|f</w:t>
              </w:r>
              <w:r>
                <w:rPr>
                  <w:vertAlign w:val="subscript"/>
                  <w:lang w:val="en-US"/>
                </w:rPr>
                <w:t>y_high</w:t>
              </w:r>
              <w:r>
                <w:rPr>
                  <w:lang w:val="en-US"/>
                </w:rPr>
                <w:t xml:space="preserve"> + f</w:t>
              </w:r>
              <w:r>
                <w:rPr>
                  <w:vertAlign w:val="subscript"/>
                  <w:lang w:val="en-US"/>
                </w:rPr>
                <w:t>x_high</w:t>
              </w:r>
              <w:r>
                <w:rPr>
                  <w:lang w:val="en-US"/>
                </w:rPr>
                <w:t>|</w:t>
              </w:r>
            </w:ins>
          </w:p>
        </w:tc>
      </w:tr>
      <w:tr w:rsidR="0066511E" w14:paraId="0E63AB1C" w14:textId="77777777" w:rsidTr="002D5D5E">
        <w:trPr>
          <w:trHeight w:val="187"/>
          <w:ins w:id="7090" w:author="ZTE-Ma Zhifeng" w:date="2024-08-26T22:1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775ECE9" w14:textId="77777777" w:rsidR="0066511E" w:rsidRDefault="0066511E" w:rsidP="002D5D5E">
            <w:pPr>
              <w:pStyle w:val="TAL"/>
              <w:rPr>
                <w:ins w:id="7091" w:author="ZTE-Ma Zhifeng" w:date="2024-08-26T22:12:00Z"/>
                <w:lang w:val="en-US"/>
              </w:rPr>
            </w:pPr>
            <w:ins w:id="7092" w:author="ZTE-Ma Zhifeng" w:date="2024-08-26T22:12:00Z">
              <w:r>
                <w:rPr>
                  <w:lang w:val="en-US"/>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0E7FE3" w14:textId="77777777" w:rsidR="0066511E" w:rsidRDefault="0066511E" w:rsidP="002D5D5E">
            <w:pPr>
              <w:pStyle w:val="TAL"/>
              <w:jc w:val="center"/>
              <w:rPr>
                <w:ins w:id="7093" w:author="ZTE-Ma Zhifeng" w:date="2024-08-26T22:12:00Z"/>
                <w:lang w:val="en-US"/>
              </w:rPr>
            </w:pPr>
            <w:ins w:id="7094" w:author="ZTE-Ma Zhifeng" w:date="2024-08-26T22:12:00Z">
              <w:r>
                <w:rPr>
                  <w:rFonts w:cs="Arial"/>
                  <w:color w:val="000000"/>
                  <w:sz w:val="16"/>
                  <w:szCs w:val="16"/>
                </w:rPr>
                <w:t>610 - 1304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4CE7C1" w14:textId="77777777" w:rsidR="0066511E" w:rsidRDefault="0066511E" w:rsidP="002D5D5E">
            <w:pPr>
              <w:keepNext/>
              <w:keepLines/>
              <w:spacing w:after="0"/>
              <w:jc w:val="center"/>
              <w:rPr>
                <w:ins w:id="7095" w:author="ZTE-Ma Zhifeng" w:date="2024-08-26T22:12:00Z"/>
                <w:sz w:val="18"/>
                <w:lang w:val="en-US"/>
              </w:rPr>
            </w:pPr>
            <w:ins w:id="7096" w:author="ZTE-Ma Zhifeng" w:date="2024-08-26T22:12:00Z">
              <w:r>
                <w:rPr>
                  <w:rFonts w:ascii="Arial" w:hAnsi="Arial" w:cs="Arial"/>
                  <w:color w:val="000000"/>
                  <w:sz w:val="16"/>
                  <w:szCs w:val="16"/>
                </w:rPr>
                <w:t>5796 - 6490</w:t>
              </w:r>
            </w:ins>
          </w:p>
        </w:tc>
      </w:tr>
      <w:tr w:rsidR="0066511E" w14:paraId="4E53D7F5" w14:textId="77777777" w:rsidTr="002D5D5E">
        <w:trPr>
          <w:trHeight w:val="187"/>
          <w:ins w:id="7097" w:author="ZTE-Ma Zhifeng" w:date="2024-08-26T22:1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0A81C67" w14:textId="77777777" w:rsidR="0066511E" w:rsidRDefault="0066511E" w:rsidP="002D5D5E">
            <w:pPr>
              <w:pStyle w:val="TAL"/>
              <w:rPr>
                <w:ins w:id="7098" w:author="ZTE-Ma Zhifeng" w:date="2024-08-26T22:12:00Z"/>
                <w:lang w:val="en-US"/>
              </w:rPr>
            </w:pPr>
            <w:ins w:id="7099" w:author="ZTE-Ma Zhifeng" w:date="2024-08-26T22:12:00Z">
              <w:r>
                <w:rPr>
                  <w:lang w:eastAsia="zh-CN"/>
                </w:rPr>
                <w:t>Two-tone</w:t>
              </w:r>
              <w:r>
                <w:rPr>
                  <w:lang w:val="en-US"/>
                </w:rPr>
                <w:t xml:space="preserve"> 3</w:t>
              </w:r>
              <w:r>
                <w:rPr>
                  <w:vertAlign w:val="superscript"/>
                  <w:lang w:val="en-US"/>
                </w:rPr>
                <w:t>rd</w:t>
              </w:r>
              <w:r>
                <w:rPr>
                  <w:lang w:val="en-US"/>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C565CFA" w14:textId="77777777" w:rsidR="0066511E" w:rsidRDefault="0066511E" w:rsidP="002D5D5E">
            <w:pPr>
              <w:pStyle w:val="TAL"/>
              <w:jc w:val="center"/>
              <w:rPr>
                <w:ins w:id="7100" w:author="ZTE-Ma Zhifeng" w:date="2024-08-26T22:12:00Z"/>
                <w:lang w:val="en-US"/>
              </w:rPr>
            </w:pPr>
            <w:ins w:id="7101" w:author="ZTE-Ma Zhifeng" w:date="2024-08-26T22:12:00Z">
              <w:r>
                <w:rPr>
                  <w:lang w:val="en-US"/>
                </w:rPr>
                <w:t>|2*f</w:t>
              </w:r>
              <w:r>
                <w:rPr>
                  <w:vertAlign w:val="subscript"/>
                  <w:lang w:val="en-US"/>
                </w:rPr>
                <w:t>x_low</w:t>
              </w:r>
              <w:r>
                <w:rPr>
                  <w:lang w:val="en-US"/>
                </w:rPr>
                <w:t xml:space="preserve"> – f</w:t>
              </w:r>
              <w:r>
                <w:rPr>
                  <w:vertAlign w:val="subscript"/>
                  <w:lang w:val="en-US"/>
                </w:rPr>
                <w:t>y_high</w:t>
              </w:r>
              <w:r>
                <w:rPr>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839E08D" w14:textId="77777777" w:rsidR="0066511E" w:rsidRDefault="0066511E" w:rsidP="002D5D5E">
            <w:pPr>
              <w:pStyle w:val="TAL"/>
              <w:jc w:val="center"/>
              <w:rPr>
                <w:ins w:id="7102" w:author="ZTE-Ma Zhifeng" w:date="2024-08-26T22:12:00Z"/>
                <w:lang w:val="en-US"/>
              </w:rPr>
            </w:pPr>
            <w:ins w:id="7103" w:author="ZTE-Ma Zhifeng" w:date="2024-08-26T22:12:00Z">
              <w:r>
                <w:rPr>
                  <w:lang w:val="en-US"/>
                </w:rPr>
                <w:t>|2*f</w:t>
              </w:r>
              <w:r>
                <w:rPr>
                  <w:vertAlign w:val="subscript"/>
                  <w:lang w:val="en-US"/>
                </w:rPr>
                <w:t>x_high</w:t>
              </w:r>
              <w:r>
                <w:rPr>
                  <w:lang w:val="en-US"/>
                </w:rPr>
                <w:t xml:space="preserve"> – f</w:t>
              </w:r>
              <w:r>
                <w:rPr>
                  <w:vertAlign w:val="subscript"/>
                  <w:lang w:val="en-US"/>
                </w:rPr>
                <w:t>y_low</w:t>
              </w:r>
              <w:r>
                <w:rPr>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F685344" w14:textId="77777777" w:rsidR="0066511E" w:rsidRDefault="0066511E" w:rsidP="002D5D5E">
            <w:pPr>
              <w:pStyle w:val="TAL"/>
              <w:jc w:val="center"/>
              <w:rPr>
                <w:ins w:id="7104" w:author="ZTE-Ma Zhifeng" w:date="2024-08-26T22:12:00Z"/>
                <w:lang w:val="en-US"/>
              </w:rPr>
            </w:pPr>
            <w:ins w:id="7105" w:author="ZTE-Ma Zhifeng" w:date="2024-08-26T22:12:00Z">
              <w:r>
                <w:rPr>
                  <w:lang w:val="en-US"/>
                </w:rPr>
                <w:t>|2*f</w:t>
              </w:r>
              <w:r>
                <w:rPr>
                  <w:vertAlign w:val="subscript"/>
                  <w:lang w:val="en-US"/>
                </w:rPr>
                <w:t>y_low</w:t>
              </w:r>
              <w:r>
                <w:rPr>
                  <w:lang w:val="en-US"/>
                </w:rPr>
                <w:t xml:space="preserve"> – f</w:t>
              </w:r>
              <w:r>
                <w:rPr>
                  <w:vertAlign w:val="subscript"/>
                  <w:lang w:val="en-US"/>
                </w:rPr>
                <w:t>x_high</w:t>
              </w:r>
              <w:r>
                <w:rPr>
                  <w:lang w:val="en-US"/>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04F53F0" w14:textId="77777777" w:rsidR="0066511E" w:rsidRDefault="0066511E" w:rsidP="002D5D5E">
            <w:pPr>
              <w:pStyle w:val="TAL"/>
              <w:jc w:val="center"/>
              <w:rPr>
                <w:ins w:id="7106" w:author="ZTE-Ma Zhifeng" w:date="2024-08-26T22:12:00Z"/>
                <w:lang w:val="en-US"/>
              </w:rPr>
            </w:pPr>
            <w:ins w:id="7107" w:author="ZTE-Ma Zhifeng" w:date="2024-08-26T22:12:00Z">
              <w:r>
                <w:rPr>
                  <w:lang w:val="en-US"/>
                </w:rPr>
                <w:t>|2*f</w:t>
              </w:r>
              <w:r>
                <w:rPr>
                  <w:vertAlign w:val="subscript"/>
                  <w:lang w:val="en-US"/>
                </w:rPr>
                <w:t>y_high</w:t>
              </w:r>
              <w:r>
                <w:rPr>
                  <w:lang w:val="en-US"/>
                </w:rPr>
                <w:t xml:space="preserve"> – f</w:t>
              </w:r>
              <w:r>
                <w:rPr>
                  <w:vertAlign w:val="subscript"/>
                  <w:lang w:val="en-US"/>
                </w:rPr>
                <w:t>x_low</w:t>
              </w:r>
              <w:r>
                <w:rPr>
                  <w:lang w:val="en-US"/>
                </w:rPr>
                <w:t>|</w:t>
              </w:r>
            </w:ins>
          </w:p>
        </w:tc>
      </w:tr>
      <w:tr w:rsidR="0066511E" w14:paraId="732496FB" w14:textId="77777777" w:rsidTr="002D5D5E">
        <w:trPr>
          <w:trHeight w:val="187"/>
          <w:ins w:id="7108" w:author="ZTE-Ma Zhifeng" w:date="2024-08-26T22:1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190AD92" w14:textId="77777777" w:rsidR="0066511E" w:rsidRDefault="0066511E" w:rsidP="002D5D5E">
            <w:pPr>
              <w:pStyle w:val="TAL"/>
              <w:rPr>
                <w:ins w:id="7109" w:author="ZTE-Ma Zhifeng" w:date="2024-08-26T22:12:00Z"/>
                <w:lang w:val="en-US"/>
              </w:rPr>
            </w:pPr>
            <w:ins w:id="7110" w:author="ZTE-Ma Zhifeng" w:date="2024-08-26T22:12:00Z">
              <w:r>
                <w:rPr>
                  <w:lang w:val="en-US"/>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5F6C2B" w14:textId="77777777" w:rsidR="0066511E" w:rsidRDefault="0066511E" w:rsidP="002D5D5E">
            <w:pPr>
              <w:keepNext/>
              <w:keepLines/>
              <w:spacing w:after="0"/>
              <w:jc w:val="center"/>
              <w:rPr>
                <w:ins w:id="7111" w:author="ZTE-Ma Zhifeng" w:date="2024-08-26T22:12:00Z"/>
                <w:sz w:val="18"/>
                <w:lang w:eastAsia="ja-JP"/>
              </w:rPr>
            </w:pPr>
            <w:ins w:id="7112" w:author="ZTE-Ma Zhifeng" w:date="2024-08-26T22:12:00Z">
              <w:r>
                <w:rPr>
                  <w:rFonts w:ascii="Arial" w:hAnsi="Arial" w:cs="Arial"/>
                  <w:color w:val="000000"/>
                  <w:sz w:val="16"/>
                  <w:szCs w:val="16"/>
                </w:rPr>
                <w:t>1192 - 2080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C574F4" w14:textId="77777777" w:rsidR="0066511E" w:rsidRDefault="0066511E" w:rsidP="002D5D5E">
            <w:pPr>
              <w:keepNext/>
              <w:keepLines/>
              <w:spacing w:after="0"/>
              <w:jc w:val="center"/>
              <w:rPr>
                <w:ins w:id="7113" w:author="ZTE-Ma Zhifeng" w:date="2024-08-26T22:12:00Z"/>
                <w:sz w:val="18"/>
                <w:lang w:eastAsia="ja-JP"/>
              </w:rPr>
            </w:pPr>
            <w:ins w:id="7114" w:author="ZTE-Ma Zhifeng" w:date="2024-08-26T22:12:00Z">
              <w:r>
                <w:rPr>
                  <w:rFonts w:ascii="Arial" w:hAnsi="Arial" w:cs="Arial"/>
                  <w:color w:val="000000"/>
                  <w:sz w:val="16"/>
                  <w:szCs w:val="16"/>
                </w:rPr>
                <w:t>3910 - 5104</w:t>
              </w:r>
            </w:ins>
          </w:p>
        </w:tc>
      </w:tr>
      <w:tr w:rsidR="0066511E" w14:paraId="6B37E3FA" w14:textId="77777777" w:rsidTr="002D5D5E">
        <w:trPr>
          <w:trHeight w:val="187"/>
          <w:ins w:id="7115" w:author="ZTE-Ma Zhifeng" w:date="2024-08-26T22:1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DC117B7" w14:textId="77777777" w:rsidR="0066511E" w:rsidRDefault="0066511E" w:rsidP="002D5D5E">
            <w:pPr>
              <w:pStyle w:val="TAL"/>
              <w:rPr>
                <w:ins w:id="7116" w:author="ZTE-Ma Zhifeng" w:date="2024-08-26T22:12:00Z"/>
                <w:lang w:val="en-US"/>
              </w:rPr>
            </w:pPr>
            <w:ins w:id="7117" w:author="ZTE-Ma Zhifeng" w:date="2024-08-26T22:12:00Z">
              <w:r>
                <w:rPr>
                  <w:lang w:eastAsia="zh-CN"/>
                </w:rPr>
                <w:t>Two-tone</w:t>
              </w:r>
              <w:r>
                <w:rPr>
                  <w:lang w:val="en-US"/>
                </w:rPr>
                <w:t xml:space="preserve"> 3</w:t>
              </w:r>
              <w:r>
                <w:rPr>
                  <w:vertAlign w:val="superscript"/>
                  <w:lang w:val="en-US"/>
                </w:rPr>
                <w:t>rd</w:t>
              </w:r>
              <w:r>
                <w:rPr>
                  <w:lang w:val="en-US"/>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3B79D1F" w14:textId="77777777" w:rsidR="0066511E" w:rsidRDefault="0066511E" w:rsidP="002D5D5E">
            <w:pPr>
              <w:pStyle w:val="TAL"/>
              <w:jc w:val="center"/>
              <w:rPr>
                <w:ins w:id="7118" w:author="ZTE-Ma Zhifeng" w:date="2024-08-26T22:12:00Z"/>
                <w:lang w:val="en-US"/>
              </w:rPr>
            </w:pPr>
            <w:ins w:id="7119" w:author="ZTE-Ma Zhifeng" w:date="2024-08-26T22:12:00Z">
              <w:r>
                <w:rPr>
                  <w:lang w:val="en-US"/>
                </w:rPr>
                <w:t>|2*f</w:t>
              </w:r>
              <w:r>
                <w:rPr>
                  <w:vertAlign w:val="subscript"/>
                  <w:lang w:val="en-US"/>
                </w:rPr>
                <w:t>x_low</w:t>
              </w:r>
              <w:r>
                <w:rPr>
                  <w:lang w:val="en-US"/>
                </w:rPr>
                <w:t xml:space="preserve"> + f</w:t>
              </w:r>
              <w:r>
                <w:rPr>
                  <w:vertAlign w:val="subscript"/>
                  <w:lang w:val="en-US"/>
                </w:rPr>
                <w:t>y_low</w:t>
              </w:r>
              <w:r>
                <w:rPr>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6139FB4" w14:textId="77777777" w:rsidR="0066511E" w:rsidRDefault="0066511E" w:rsidP="002D5D5E">
            <w:pPr>
              <w:pStyle w:val="TAL"/>
              <w:jc w:val="center"/>
              <w:rPr>
                <w:ins w:id="7120" w:author="ZTE-Ma Zhifeng" w:date="2024-08-26T22:12:00Z"/>
                <w:lang w:val="en-US"/>
              </w:rPr>
            </w:pPr>
            <w:ins w:id="7121" w:author="ZTE-Ma Zhifeng" w:date="2024-08-26T22:12:00Z">
              <w:r>
                <w:rPr>
                  <w:lang w:val="en-US"/>
                </w:rPr>
                <w:t>|2*f</w:t>
              </w:r>
              <w:r>
                <w:rPr>
                  <w:vertAlign w:val="subscript"/>
                  <w:lang w:val="en-US"/>
                </w:rPr>
                <w:t>x_high</w:t>
              </w:r>
              <w:r>
                <w:rPr>
                  <w:lang w:val="en-US"/>
                </w:rPr>
                <w:t xml:space="preserve"> + f</w:t>
              </w:r>
              <w:r>
                <w:rPr>
                  <w:vertAlign w:val="subscript"/>
                  <w:lang w:val="en-US"/>
                </w:rPr>
                <w:t>y_high</w:t>
              </w:r>
              <w:r>
                <w:rPr>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9E29660" w14:textId="77777777" w:rsidR="0066511E" w:rsidRDefault="0066511E" w:rsidP="002D5D5E">
            <w:pPr>
              <w:pStyle w:val="TAL"/>
              <w:jc w:val="center"/>
              <w:rPr>
                <w:ins w:id="7122" w:author="ZTE-Ma Zhifeng" w:date="2024-08-26T22:12:00Z"/>
                <w:lang w:val="en-US"/>
              </w:rPr>
            </w:pPr>
            <w:ins w:id="7123" w:author="ZTE-Ma Zhifeng" w:date="2024-08-26T22:12:00Z">
              <w:r>
                <w:rPr>
                  <w:lang w:val="en-US"/>
                </w:rPr>
                <w:t>|2*f</w:t>
              </w:r>
              <w:r>
                <w:rPr>
                  <w:vertAlign w:val="subscript"/>
                  <w:lang w:val="en-US"/>
                </w:rPr>
                <w:t>y_low</w:t>
              </w:r>
              <w:r>
                <w:rPr>
                  <w:lang w:val="en-US"/>
                </w:rPr>
                <w:t xml:space="preserve"> + f</w:t>
              </w:r>
              <w:r>
                <w:rPr>
                  <w:vertAlign w:val="subscript"/>
                  <w:lang w:val="en-US"/>
                </w:rPr>
                <w:t>x_low</w:t>
              </w:r>
              <w:r>
                <w:rPr>
                  <w:lang w:val="en-US"/>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04AFE6DA" w14:textId="77777777" w:rsidR="0066511E" w:rsidRDefault="0066511E" w:rsidP="002D5D5E">
            <w:pPr>
              <w:pStyle w:val="TAL"/>
              <w:jc w:val="center"/>
              <w:rPr>
                <w:ins w:id="7124" w:author="ZTE-Ma Zhifeng" w:date="2024-08-26T22:12:00Z"/>
                <w:lang w:val="en-US"/>
              </w:rPr>
            </w:pPr>
            <w:ins w:id="7125" w:author="ZTE-Ma Zhifeng" w:date="2024-08-26T22:12:00Z">
              <w:r>
                <w:rPr>
                  <w:lang w:val="en-US"/>
                </w:rPr>
                <w:t>|2*f</w:t>
              </w:r>
              <w:r>
                <w:rPr>
                  <w:vertAlign w:val="subscript"/>
                  <w:lang w:val="en-US"/>
                </w:rPr>
                <w:t>y_high</w:t>
              </w:r>
              <w:r>
                <w:rPr>
                  <w:lang w:val="en-US"/>
                </w:rPr>
                <w:t xml:space="preserve"> + f</w:t>
              </w:r>
              <w:r>
                <w:rPr>
                  <w:vertAlign w:val="subscript"/>
                  <w:lang w:val="en-US"/>
                </w:rPr>
                <w:t>x_high</w:t>
              </w:r>
              <w:r>
                <w:rPr>
                  <w:lang w:val="en-US"/>
                </w:rPr>
                <w:t>|</w:t>
              </w:r>
            </w:ins>
          </w:p>
        </w:tc>
      </w:tr>
      <w:tr w:rsidR="0066511E" w14:paraId="1060F81A" w14:textId="77777777" w:rsidTr="002D5D5E">
        <w:trPr>
          <w:trHeight w:val="187"/>
          <w:ins w:id="7126" w:author="ZTE-Ma Zhifeng" w:date="2024-08-26T22:1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A31E328" w14:textId="77777777" w:rsidR="0066511E" w:rsidRDefault="0066511E" w:rsidP="002D5D5E">
            <w:pPr>
              <w:pStyle w:val="TAL"/>
              <w:rPr>
                <w:ins w:id="7127" w:author="ZTE-Ma Zhifeng" w:date="2024-08-26T22:12:00Z"/>
                <w:lang w:val="en-US"/>
              </w:rPr>
            </w:pPr>
            <w:ins w:id="7128" w:author="ZTE-Ma Zhifeng" w:date="2024-08-26T22:12:00Z">
              <w:r>
                <w:rPr>
                  <w:lang w:val="en-US"/>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E460C1" w14:textId="77777777" w:rsidR="0066511E" w:rsidRDefault="0066511E" w:rsidP="002D5D5E">
            <w:pPr>
              <w:keepNext/>
              <w:keepLines/>
              <w:spacing w:after="0"/>
              <w:jc w:val="center"/>
              <w:rPr>
                <w:ins w:id="7129" w:author="ZTE-Ma Zhifeng" w:date="2024-08-26T22:12:00Z"/>
                <w:sz w:val="18"/>
                <w:lang w:val="en-US"/>
              </w:rPr>
            </w:pPr>
            <w:ins w:id="7130" w:author="ZTE-Ma Zhifeng" w:date="2024-08-26T22:12:00Z">
              <w:r>
                <w:rPr>
                  <w:rFonts w:ascii="Arial" w:hAnsi="Arial" w:cs="Arial"/>
                  <w:color w:val="000000"/>
                  <w:sz w:val="16"/>
                  <w:szCs w:val="16"/>
                </w:rPr>
                <w:t>8292 - 9180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260A32E" w14:textId="77777777" w:rsidR="0066511E" w:rsidRDefault="0066511E" w:rsidP="002D5D5E">
            <w:pPr>
              <w:keepNext/>
              <w:keepLines/>
              <w:spacing w:after="0"/>
              <w:jc w:val="center"/>
              <w:rPr>
                <w:ins w:id="7131" w:author="ZTE-Ma Zhifeng" w:date="2024-08-26T22:12:00Z"/>
                <w:sz w:val="18"/>
                <w:lang w:val="en-US"/>
              </w:rPr>
            </w:pPr>
            <w:ins w:id="7132" w:author="ZTE-Ma Zhifeng" w:date="2024-08-26T22:12:00Z">
              <w:r>
                <w:rPr>
                  <w:rFonts w:ascii="Arial" w:hAnsi="Arial" w:cs="Arial"/>
                  <w:color w:val="000000"/>
                  <w:sz w:val="16"/>
                  <w:szCs w:val="16"/>
                </w:rPr>
                <w:t>9096 - 10290</w:t>
              </w:r>
            </w:ins>
          </w:p>
        </w:tc>
      </w:tr>
      <w:tr w:rsidR="0066511E" w14:paraId="571C6878" w14:textId="77777777" w:rsidTr="002D5D5E">
        <w:trPr>
          <w:trHeight w:val="187"/>
          <w:ins w:id="7133" w:author="ZTE-Ma Zhifeng" w:date="2024-08-26T22:1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31AAF7F" w14:textId="77777777" w:rsidR="0066511E" w:rsidRDefault="0066511E" w:rsidP="002D5D5E">
            <w:pPr>
              <w:pStyle w:val="TAL"/>
              <w:rPr>
                <w:ins w:id="7134" w:author="ZTE-Ma Zhifeng" w:date="2024-08-26T22:12:00Z"/>
                <w:lang w:val="en-US"/>
              </w:rPr>
            </w:pPr>
            <w:ins w:id="7135" w:author="ZTE-Ma Zhifeng" w:date="2024-08-26T22:12:00Z">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1CB81DD" w14:textId="77777777" w:rsidR="0066511E" w:rsidRDefault="0066511E" w:rsidP="002D5D5E">
            <w:pPr>
              <w:pStyle w:val="TAL"/>
              <w:jc w:val="center"/>
              <w:rPr>
                <w:ins w:id="7136" w:author="ZTE-Ma Zhifeng" w:date="2024-08-26T22:12:00Z"/>
                <w:lang w:val="en-US"/>
              </w:rPr>
            </w:pPr>
            <w:ins w:id="7137" w:author="ZTE-Ma Zhifeng" w:date="2024-08-26T22:12:00Z">
              <w:r>
                <w:rPr>
                  <w:lang w:val="en-US"/>
                </w:rPr>
                <w:t>|3*f</w:t>
              </w:r>
              <w:r>
                <w:rPr>
                  <w:vertAlign w:val="subscript"/>
                  <w:lang w:val="en-US"/>
                </w:rPr>
                <w:t>x_low</w:t>
              </w:r>
              <w:r>
                <w:rPr>
                  <w:lang w:val="en-US"/>
                </w:rPr>
                <w:t xml:space="preserve"> –1* f</w:t>
              </w:r>
              <w:r>
                <w:rPr>
                  <w:vertAlign w:val="subscript"/>
                  <w:lang w:val="en-US"/>
                </w:rPr>
                <w:t>y_high</w:t>
              </w:r>
              <w:r>
                <w:rPr>
                  <w:lang w:val="en-US"/>
                </w:rPr>
                <w:t>|</w:t>
              </w:r>
            </w:ins>
          </w:p>
        </w:tc>
        <w:tc>
          <w:tcPr>
            <w:tcW w:w="1749" w:type="dxa"/>
            <w:tcBorders>
              <w:top w:val="single" w:sz="4" w:space="0" w:color="auto"/>
              <w:left w:val="single" w:sz="4" w:space="0" w:color="auto"/>
              <w:bottom w:val="single" w:sz="4" w:space="0" w:color="auto"/>
              <w:right w:val="single" w:sz="4" w:space="0" w:color="auto"/>
            </w:tcBorders>
          </w:tcPr>
          <w:p w14:paraId="5741D652" w14:textId="77777777" w:rsidR="0066511E" w:rsidRDefault="0066511E" w:rsidP="002D5D5E">
            <w:pPr>
              <w:pStyle w:val="TAL"/>
              <w:jc w:val="center"/>
              <w:rPr>
                <w:ins w:id="7138" w:author="ZTE-Ma Zhifeng" w:date="2024-08-26T22:12:00Z"/>
                <w:lang w:val="en-US"/>
              </w:rPr>
            </w:pPr>
            <w:ins w:id="7139" w:author="ZTE-Ma Zhifeng" w:date="2024-08-26T22:12:00Z">
              <w:r>
                <w:rPr>
                  <w:lang w:val="en-US"/>
                </w:rPr>
                <w:t>|3*f</w:t>
              </w:r>
              <w:r>
                <w:rPr>
                  <w:vertAlign w:val="subscript"/>
                  <w:lang w:val="en-US"/>
                </w:rPr>
                <w:t>x_high</w:t>
              </w:r>
              <w:r>
                <w:rPr>
                  <w:lang w:val="en-US"/>
                </w:rPr>
                <w:t xml:space="preserve"> – 1*f</w:t>
              </w:r>
              <w:r>
                <w:rPr>
                  <w:vertAlign w:val="subscript"/>
                  <w:lang w:val="en-US"/>
                </w:rPr>
                <w:t>y_low</w:t>
              </w:r>
              <w:r>
                <w:rPr>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3C7FC3B" w14:textId="77777777" w:rsidR="0066511E" w:rsidRDefault="0066511E" w:rsidP="002D5D5E">
            <w:pPr>
              <w:pStyle w:val="TAL"/>
              <w:jc w:val="center"/>
              <w:rPr>
                <w:ins w:id="7140" w:author="ZTE-Ma Zhifeng" w:date="2024-08-26T22:12:00Z"/>
                <w:lang w:val="en-US"/>
              </w:rPr>
            </w:pPr>
            <w:ins w:id="7141" w:author="ZTE-Ma Zhifeng" w:date="2024-08-26T22:12:00Z">
              <w:r>
                <w:rPr>
                  <w:lang w:val="en-US"/>
                </w:rPr>
                <w:t>|3*f</w:t>
              </w:r>
              <w:r>
                <w:rPr>
                  <w:vertAlign w:val="subscript"/>
                  <w:lang w:val="en-US"/>
                </w:rPr>
                <w:t>y_low</w:t>
              </w:r>
              <w:r>
                <w:rPr>
                  <w:lang w:val="en-US"/>
                </w:rPr>
                <w:t xml:space="preserve"> – 1*f</w:t>
              </w:r>
              <w:r>
                <w:rPr>
                  <w:vertAlign w:val="subscript"/>
                  <w:lang w:val="en-US"/>
                </w:rPr>
                <w:t>x_high</w:t>
              </w:r>
              <w:r>
                <w:rPr>
                  <w:lang w:val="en-US"/>
                </w:rPr>
                <w:t>|</w:t>
              </w:r>
            </w:ins>
          </w:p>
        </w:tc>
        <w:tc>
          <w:tcPr>
            <w:tcW w:w="1799" w:type="dxa"/>
            <w:tcBorders>
              <w:top w:val="single" w:sz="4" w:space="0" w:color="auto"/>
              <w:left w:val="single" w:sz="4" w:space="0" w:color="auto"/>
              <w:bottom w:val="single" w:sz="4" w:space="0" w:color="auto"/>
              <w:right w:val="single" w:sz="4" w:space="0" w:color="auto"/>
            </w:tcBorders>
          </w:tcPr>
          <w:p w14:paraId="7A24213F" w14:textId="77777777" w:rsidR="0066511E" w:rsidRDefault="0066511E" w:rsidP="002D5D5E">
            <w:pPr>
              <w:pStyle w:val="TAL"/>
              <w:jc w:val="center"/>
              <w:rPr>
                <w:ins w:id="7142" w:author="ZTE-Ma Zhifeng" w:date="2024-08-26T22:12:00Z"/>
                <w:lang w:val="en-US"/>
              </w:rPr>
            </w:pPr>
            <w:ins w:id="7143" w:author="ZTE-Ma Zhifeng" w:date="2024-08-26T22:12:00Z">
              <w:r>
                <w:rPr>
                  <w:lang w:val="en-US"/>
                </w:rPr>
                <w:t>|3*f</w:t>
              </w:r>
              <w:r>
                <w:rPr>
                  <w:vertAlign w:val="subscript"/>
                  <w:lang w:val="en-US"/>
                </w:rPr>
                <w:t>y_high</w:t>
              </w:r>
              <w:r>
                <w:rPr>
                  <w:lang w:val="en-US"/>
                </w:rPr>
                <w:t xml:space="preserve"> – 1*f</w:t>
              </w:r>
              <w:r>
                <w:rPr>
                  <w:vertAlign w:val="subscript"/>
                  <w:lang w:val="en-US"/>
                </w:rPr>
                <w:t>x_low</w:t>
              </w:r>
              <w:r>
                <w:rPr>
                  <w:lang w:val="en-US"/>
                </w:rPr>
                <w:t>|</w:t>
              </w:r>
            </w:ins>
          </w:p>
        </w:tc>
      </w:tr>
      <w:tr w:rsidR="0066511E" w14:paraId="341C179E" w14:textId="77777777" w:rsidTr="002A3F10">
        <w:tblPrEx>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144" w:author="ZTE-Ma Zhifeng" w:date="2024-08-27T21:37:00Z">
            <w:tblPrEx>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187"/>
          <w:ins w:id="7145" w:author="ZTE-Ma Zhifeng" w:date="2024-08-26T22:12:00Z"/>
          <w:trPrChange w:id="7146" w:author="ZTE-Ma Zhifeng" w:date="2024-08-27T21:37:00Z">
            <w:trPr>
              <w:trHeight w:val="187"/>
            </w:trPr>
          </w:trPrChange>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Change w:id="7147" w:author="ZTE-Ma Zhifeng" w:date="2024-08-27T21:37:00Z">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tcPrChange>
          </w:tcPr>
          <w:p w14:paraId="77E0A3B9" w14:textId="77777777" w:rsidR="0066511E" w:rsidRDefault="0066511E" w:rsidP="002D5D5E">
            <w:pPr>
              <w:pStyle w:val="TAL"/>
              <w:rPr>
                <w:ins w:id="7148" w:author="ZTE-Ma Zhifeng" w:date="2024-08-26T22:12:00Z"/>
                <w:lang w:val="en-US"/>
              </w:rPr>
            </w:pPr>
            <w:ins w:id="7149" w:author="ZTE-Ma Zhifeng" w:date="2024-08-26T22:12:00Z">
              <w:r>
                <w:rPr>
                  <w:lang w:eastAsia="zh-CN"/>
                </w:rPr>
                <w:t>IMD</w:t>
              </w:r>
              <w:r>
                <w:rPr>
                  <w:lang w:val="en-US"/>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Change w:id="7150" w:author="ZTE-Ma Zhifeng" w:date="2024-08-27T21:37:00Z">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FF5F221" w14:textId="77777777" w:rsidR="0066511E" w:rsidRDefault="0066511E" w:rsidP="002D5D5E">
            <w:pPr>
              <w:keepNext/>
              <w:keepLines/>
              <w:spacing w:after="0"/>
              <w:jc w:val="center"/>
              <w:rPr>
                <w:ins w:id="7151" w:author="ZTE-Ma Zhifeng" w:date="2024-08-26T22:12:00Z"/>
                <w:sz w:val="18"/>
                <w:lang w:eastAsia="ja-JP"/>
              </w:rPr>
            </w:pPr>
            <w:ins w:id="7152" w:author="ZTE-Ma Zhifeng" w:date="2024-08-26T22:12:00Z">
              <w:r>
                <w:rPr>
                  <w:rFonts w:ascii="Arial" w:hAnsi="Arial" w:cs="Arial"/>
                  <w:color w:val="000000"/>
                  <w:sz w:val="16"/>
                  <w:szCs w:val="16"/>
                </w:rPr>
                <w:t>3688 - 4770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Change w:id="7153" w:author="ZTE-Ma Zhifeng" w:date="2024-08-27T21:37:00Z">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1956DAFF" w14:textId="77777777" w:rsidR="0066511E" w:rsidRDefault="0066511E" w:rsidP="002D5D5E">
            <w:pPr>
              <w:keepNext/>
              <w:keepLines/>
              <w:spacing w:after="0"/>
              <w:jc w:val="center"/>
              <w:rPr>
                <w:ins w:id="7154" w:author="ZTE-Ma Zhifeng" w:date="2024-08-26T22:12:00Z"/>
                <w:sz w:val="18"/>
                <w:lang w:eastAsia="ja-JP"/>
              </w:rPr>
            </w:pPr>
            <w:ins w:id="7155" w:author="ZTE-Ma Zhifeng" w:date="2024-08-26T22:12:00Z">
              <w:r>
                <w:rPr>
                  <w:rFonts w:ascii="Arial" w:hAnsi="Arial" w:cs="Arial"/>
                  <w:color w:val="000000"/>
                  <w:sz w:val="16"/>
                  <w:szCs w:val="16"/>
                </w:rPr>
                <w:t>7210 - 8904</w:t>
              </w:r>
            </w:ins>
          </w:p>
        </w:tc>
      </w:tr>
      <w:tr w:rsidR="002A3F10" w14:paraId="779D4DCF" w14:textId="77777777" w:rsidTr="008E21B9">
        <w:trPr>
          <w:trHeight w:val="187"/>
          <w:ins w:id="7156" w:author="ZTE-Ma Zhifeng" w:date="2024-08-26T22:1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C2DDF8" w14:textId="77777777" w:rsidR="002A3F10" w:rsidRDefault="002A3F10" w:rsidP="002D5D5E">
            <w:pPr>
              <w:pStyle w:val="TAL"/>
              <w:rPr>
                <w:ins w:id="7157" w:author="ZTE-Ma Zhifeng" w:date="2024-08-26T22:12:00Z"/>
                <w:lang w:val="en-US"/>
              </w:rPr>
            </w:pPr>
            <w:ins w:id="7158" w:author="ZTE-Ma Zhifeng" w:date="2024-08-26T22:12:00Z">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2CA3734" w14:textId="77777777" w:rsidR="002A3F10" w:rsidRDefault="002A3F10" w:rsidP="002D5D5E">
            <w:pPr>
              <w:pStyle w:val="TAL"/>
              <w:jc w:val="center"/>
              <w:rPr>
                <w:ins w:id="7159" w:author="ZTE-Ma Zhifeng" w:date="2024-08-26T22:12:00Z"/>
                <w:lang w:val="en-US"/>
              </w:rPr>
            </w:pPr>
            <w:ins w:id="7160" w:author="ZTE-Ma Zhifeng" w:date="2024-08-26T22:12:00Z">
              <w:r>
                <w:rPr>
                  <w:lang w:val="en-US"/>
                </w:rPr>
                <w:t>|2*f</w:t>
              </w:r>
              <w:r>
                <w:rPr>
                  <w:vertAlign w:val="subscript"/>
                  <w:lang w:val="en-US"/>
                </w:rPr>
                <w:t>x_low</w:t>
              </w:r>
              <w:r>
                <w:rPr>
                  <w:lang w:val="en-US"/>
                </w:rPr>
                <w:t xml:space="preserve"> –2* f</w:t>
              </w:r>
              <w:r>
                <w:rPr>
                  <w:vertAlign w:val="subscript"/>
                  <w:lang w:val="en-US"/>
                </w:rPr>
                <w:t>y_high</w:t>
              </w:r>
              <w:r>
                <w:rPr>
                  <w:lang w:val="en-US"/>
                </w:rPr>
                <w:t>|</w:t>
              </w:r>
            </w:ins>
          </w:p>
        </w:tc>
        <w:tc>
          <w:tcPr>
            <w:tcW w:w="1749" w:type="dxa"/>
            <w:tcBorders>
              <w:top w:val="single" w:sz="4" w:space="0" w:color="auto"/>
              <w:left w:val="single" w:sz="4" w:space="0" w:color="auto"/>
              <w:bottom w:val="single" w:sz="4" w:space="0" w:color="auto"/>
              <w:right w:val="single" w:sz="4" w:space="0" w:color="auto"/>
            </w:tcBorders>
          </w:tcPr>
          <w:p w14:paraId="12B4A401" w14:textId="77777777" w:rsidR="002A3F10" w:rsidRDefault="002A3F10" w:rsidP="002D5D5E">
            <w:pPr>
              <w:pStyle w:val="TAL"/>
              <w:jc w:val="center"/>
              <w:rPr>
                <w:ins w:id="7161" w:author="ZTE-Ma Zhifeng" w:date="2024-08-26T22:12:00Z"/>
                <w:lang w:val="en-US"/>
              </w:rPr>
            </w:pPr>
            <w:ins w:id="7162" w:author="ZTE-Ma Zhifeng" w:date="2024-08-26T22:12:00Z">
              <w:r>
                <w:rPr>
                  <w:lang w:val="en-US"/>
                </w:rPr>
                <w:t>|2*f</w:t>
              </w:r>
              <w:r>
                <w:rPr>
                  <w:vertAlign w:val="subscript"/>
                  <w:lang w:val="en-US"/>
                </w:rPr>
                <w:t>x_high</w:t>
              </w:r>
              <w:r>
                <w:rPr>
                  <w:lang w:val="en-US"/>
                </w:rPr>
                <w:t xml:space="preserve"> –2* f</w:t>
              </w:r>
              <w:r>
                <w:rPr>
                  <w:vertAlign w:val="subscript"/>
                  <w:lang w:val="en-US"/>
                </w:rPr>
                <w:t>y_low</w:t>
              </w:r>
              <w:r>
                <w:rPr>
                  <w:lang w:val="en-US"/>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40C59977" w14:textId="77777777" w:rsidR="002A3F10" w:rsidRDefault="002A3F10" w:rsidP="002D5D5E">
            <w:pPr>
              <w:pStyle w:val="TAL"/>
              <w:jc w:val="center"/>
              <w:rPr>
                <w:ins w:id="7163" w:author="ZTE-Ma Zhifeng" w:date="2024-08-26T22:12:00Z"/>
                <w:lang w:val="en-US"/>
              </w:rPr>
            </w:pPr>
          </w:p>
        </w:tc>
      </w:tr>
      <w:tr w:rsidR="002A3F10" w14:paraId="27097D84" w14:textId="77777777" w:rsidTr="008E21B9">
        <w:trPr>
          <w:trHeight w:val="187"/>
          <w:ins w:id="7164" w:author="ZTE-Ma Zhifeng" w:date="2024-08-26T22:1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BEE765" w14:textId="77777777" w:rsidR="002A3F10" w:rsidRDefault="002A3F10" w:rsidP="002D5D5E">
            <w:pPr>
              <w:pStyle w:val="TAL"/>
              <w:rPr>
                <w:ins w:id="7165" w:author="ZTE-Ma Zhifeng" w:date="2024-08-26T22:12:00Z"/>
                <w:lang w:val="en-US"/>
              </w:rPr>
            </w:pPr>
            <w:ins w:id="7166" w:author="ZTE-Ma Zhifeng" w:date="2024-08-26T22:12:00Z">
              <w:r>
                <w:rPr>
                  <w:lang w:val="en-US"/>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EC00ECA" w14:textId="77777777" w:rsidR="002A3F10" w:rsidRPr="0069385C" w:rsidRDefault="002A3F10" w:rsidP="002D5D5E">
            <w:pPr>
              <w:spacing w:after="0"/>
              <w:jc w:val="center"/>
              <w:rPr>
                <w:ins w:id="7167" w:author="ZTE-Ma Zhifeng" w:date="2024-08-26T22:12:00Z"/>
                <w:rFonts w:ascii="Arial" w:hAnsi="Arial" w:cs="Arial"/>
                <w:color w:val="000000"/>
                <w:sz w:val="16"/>
                <w:szCs w:val="16"/>
                <w:lang w:eastAsia="aa-ET"/>
              </w:rPr>
            </w:pPr>
            <w:ins w:id="7168" w:author="ZTE-Ma Zhifeng" w:date="2024-08-26T22:12:00Z">
              <w:r>
                <w:rPr>
                  <w:rFonts w:ascii="Arial" w:hAnsi="Arial" w:cs="Arial"/>
                  <w:color w:val="000000"/>
                  <w:sz w:val="16"/>
                  <w:szCs w:val="16"/>
                </w:rPr>
                <w:t>2608 - 1220</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29045A50" w14:textId="77777777" w:rsidR="002A3F10" w:rsidRDefault="002A3F10" w:rsidP="002D5D5E">
            <w:pPr>
              <w:keepNext/>
              <w:keepLines/>
              <w:spacing w:after="0"/>
              <w:jc w:val="center"/>
              <w:rPr>
                <w:ins w:id="7169" w:author="ZTE-Ma Zhifeng" w:date="2024-08-26T22:12:00Z"/>
                <w:sz w:val="18"/>
                <w:lang w:eastAsia="ja-JP"/>
              </w:rPr>
            </w:pPr>
          </w:p>
        </w:tc>
      </w:tr>
      <w:tr w:rsidR="0066511E" w14:paraId="5AADFF53" w14:textId="77777777" w:rsidTr="002D5D5E">
        <w:trPr>
          <w:trHeight w:val="187"/>
          <w:ins w:id="7170" w:author="ZTE-Ma Zhifeng" w:date="2024-08-26T22:1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220EB40" w14:textId="77777777" w:rsidR="0066511E" w:rsidRDefault="0066511E" w:rsidP="002D5D5E">
            <w:pPr>
              <w:keepNext/>
              <w:keepLines/>
              <w:spacing w:after="0"/>
              <w:rPr>
                <w:ins w:id="7171" w:author="ZTE-Ma Zhifeng" w:date="2024-08-26T22:12:00Z"/>
                <w:rFonts w:ascii="Arial" w:hAnsi="Arial" w:cs="Arial"/>
                <w:sz w:val="18"/>
                <w:lang w:val="en-US"/>
              </w:rPr>
            </w:pPr>
            <w:ins w:id="7172" w:author="ZTE-Ma Zhifeng" w:date="2024-08-26T22:12:00Z">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3EDB5DD" w14:textId="77777777" w:rsidR="0066511E" w:rsidRDefault="0066511E" w:rsidP="002D5D5E">
            <w:pPr>
              <w:pStyle w:val="TAL"/>
              <w:jc w:val="center"/>
              <w:rPr>
                <w:ins w:id="7173" w:author="ZTE-Ma Zhifeng" w:date="2024-08-26T22:12:00Z"/>
                <w:lang w:val="en-US"/>
              </w:rPr>
            </w:pPr>
            <w:ins w:id="7174" w:author="ZTE-Ma Zhifeng" w:date="2024-08-26T22:12:00Z">
              <w:r>
                <w:rPr>
                  <w:lang w:val="en-US"/>
                </w:rPr>
                <w:t>|3*f</w:t>
              </w:r>
              <w:r>
                <w:rPr>
                  <w:vertAlign w:val="subscript"/>
                  <w:lang w:val="en-US"/>
                </w:rPr>
                <w:t>x_low</w:t>
              </w:r>
              <w:r>
                <w:rPr>
                  <w:lang w:val="en-US"/>
                </w:rPr>
                <w:t xml:space="preserve"> +1* f</w:t>
              </w:r>
              <w:r>
                <w:rPr>
                  <w:vertAlign w:val="subscript"/>
                  <w:lang w:val="en-US"/>
                </w:rPr>
                <w:t>y_low</w:t>
              </w:r>
              <w:r>
                <w:rPr>
                  <w:lang w:val="en-US"/>
                </w:rPr>
                <w:t>|</w:t>
              </w:r>
            </w:ins>
          </w:p>
        </w:tc>
        <w:tc>
          <w:tcPr>
            <w:tcW w:w="1749" w:type="dxa"/>
            <w:tcBorders>
              <w:top w:val="single" w:sz="4" w:space="0" w:color="auto"/>
              <w:left w:val="single" w:sz="4" w:space="0" w:color="auto"/>
              <w:bottom w:val="single" w:sz="4" w:space="0" w:color="auto"/>
              <w:right w:val="single" w:sz="4" w:space="0" w:color="auto"/>
            </w:tcBorders>
          </w:tcPr>
          <w:p w14:paraId="4166C14B" w14:textId="77777777" w:rsidR="0066511E" w:rsidRDefault="0066511E" w:rsidP="002D5D5E">
            <w:pPr>
              <w:pStyle w:val="TAL"/>
              <w:jc w:val="center"/>
              <w:rPr>
                <w:ins w:id="7175" w:author="ZTE-Ma Zhifeng" w:date="2024-08-26T22:12:00Z"/>
                <w:lang w:val="en-US"/>
              </w:rPr>
            </w:pPr>
            <w:ins w:id="7176" w:author="ZTE-Ma Zhifeng" w:date="2024-08-26T22:12:00Z">
              <w:r>
                <w:rPr>
                  <w:lang w:val="en-US"/>
                </w:rPr>
                <w:t>|3*f</w:t>
              </w:r>
              <w:r>
                <w:rPr>
                  <w:vertAlign w:val="subscript"/>
                  <w:lang w:val="en-US"/>
                </w:rPr>
                <w:t>x_high</w:t>
              </w:r>
              <w:r>
                <w:rPr>
                  <w:lang w:val="en-US"/>
                </w:rPr>
                <w:t xml:space="preserve"> + 1*f</w:t>
              </w:r>
              <w:r>
                <w:rPr>
                  <w:vertAlign w:val="subscript"/>
                  <w:lang w:val="en-US"/>
                </w:rPr>
                <w:t>y_high</w:t>
              </w:r>
              <w:r>
                <w:rPr>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E122434" w14:textId="77777777" w:rsidR="0066511E" w:rsidRDefault="0066511E" w:rsidP="002D5D5E">
            <w:pPr>
              <w:pStyle w:val="TAL"/>
              <w:jc w:val="center"/>
              <w:rPr>
                <w:ins w:id="7177" w:author="ZTE-Ma Zhifeng" w:date="2024-08-26T22:12:00Z"/>
                <w:lang w:val="en-US"/>
              </w:rPr>
            </w:pPr>
            <w:ins w:id="7178" w:author="ZTE-Ma Zhifeng" w:date="2024-08-26T22:12:00Z">
              <w:r>
                <w:rPr>
                  <w:lang w:val="en-US"/>
                </w:rPr>
                <w:t>|3*f</w:t>
              </w:r>
              <w:r>
                <w:rPr>
                  <w:vertAlign w:val="subscript"/>
                  <w:lang w:val="en-US"/>
                </w:rPr>
                <w:t>y_low</w:t>
              </w:r>
              <w:r>
                <w:rPr>
                  <w:lang w:val="en-US"/>
                </w:rPr>
                <w:t xml:space="preserve"> + 1*f</w:t>
              </w:r>
              <w:r>
                <w:rPr>
                  <w:vertAlign w:val="subscript"/>
                  <w:lang w:val="en-US"/>
                </w:rPr>
                <w:t>x_low</w:t>
              </w:r>
              <w:r>
                <w:rPr>
                  <w:lang w:val="en-US"/>
                </w:rPr>
                <w:t>|</w:t>
              </w:r>
            </w:ins>
          </w:p>
        </w:tc>
        <w:tc>
          <w:tcPr>
            <w:tcW w:w="1799" w:type="dxa"/>
            <w:tcBorders>
              <w:top w:val="single" w:sz="4" w:space="0" w:color="auto"/>
              <w:left w:val="single" w:sz="4" w:space="0" w:color="auto"/>
              <w:bottom w:val="single" w:sz="4" w:space="0" w:color="auto"/>
              <w:right w:val="single" w:sz="4" w:space="0" w:color="auto"/>
            </w:tcBorders>
          </w:tcPr>
          <w:p w14:paraId="39039D15" w14:textId="77777777" w:rsidR="0066511E" w:rsidRDefault="0066511E" w:rsidP="002D5D5E">
            <w:pPr>
              <w:pStyle w:val="TAL"/>
              <w:jc w:val="center"/>
              <w:rPr>
                <w:ins w:id="7179" w:author="ZTE-Ma Zhifeng" w:date="2024-08-26T22:12:00Z"/>
                <w:lang w:val="en-US"/>
              </w:rPr>
            </w:pPr>
            <w:ins w:id="7180" w:author="ZTE-Ma Zhifeng" w:date="2024-08-26T22:12:00Z">
              <w:r>
                <w:rPr>
                  <w:lang w:val="en-US"/>
                </w:rPr>
                <w:t>|3*f</w:t>
              </w:r>
              <w:r>
                <w:rPr>
                  <w:vertAlign w:val="subscript"/>
                  <w:lang w:val="en-US"/>
                </w:rPr>
                <w:t>y_high</w:t>
              </w:r>
              <w:r>
                <w:rPr>
                  <w:lang w:val="en-US"/>
                </w:rPr>
                <w:t xml:space="preserve"> + 1*f</w:t>
              </w:r>
              <w:r>
                <w:rPr>
                  <w:vertAlign w:val="subscript"/>
                  <w:lang w:val="en-US"/>
                </w:rPr>
                <w:t>x_high</w:t>
              </w:r>
              <w:r>
                <w:rPr>
                  <w:lang w:val="en-US"/>
                </w:rPr>
                <w:t>|</w:t>
              </w:r>
            </w:ins>
          </w:p>
        </w:tc>
      </w:tr>
      <w:tr w:rsidR="0066511E" w14:paraId="102ADDA7" w14:textId="77777777" w:rsidTr="002A3F10">
        <w:tblPrEx>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181" w:author="ZTE-Ma Zhifeng" w:date="2024-08-27T21:37:00Z">
            <w:tblPrEx>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187"/>
          <w:ins w:id="7182" w:author="ZTE-Ma Zhifeng" w:date="2024-08-26T22:12:00Z"/>
          <w:trPrChange w:id="7183" w:author="ZTE-Ma Zhifeng" w:date="2024-08-27T21:37:00Z">
            <w:trPr>
              <w:trHeight w:val="187"/>
            </w:trPr>
          </w:trPrChange>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Change w:id="7184" w:author="ZTE-Ma Zhifeng" w:date="2024-08-27T21:37:00Z">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tcPrChange>
          </w:tcPr>
          <w:p w14:paraId="6029050B" w14:textId="77777777" w:rsidR="0066511E" w:rsidRDefault="0066511E" w:rsidP="002D5D5E">
            <w:pPr>
              <w:pStyle w:val="TAL"/>
              <w:rPr>
                <w:ins w:id="7185" w:author="ZTE-Ma Zhifeng" w:date="2024-08-26T22:12:00Z"/>
                <w:lang w:val="en-US"/>
              </w:rPr>
            </w:pPr>
            <w:ins w:id="7186" w:author="ZTE-Ma Zhifeng" w:date="2024-08-26T22:12:00Z">
              <w:r>
                <w:rPr>
                  <w:lang w:val="en-US"/>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Change w:id="7187" w:author="ZTE-Ma Zhifeng" w:date="2024-08-27T21:37:00Z">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0B3546F" w14:textId="77777777" w:rsidR="0066511E" w:rsidRDefault="0066511E" w:rsidP="002D5D5E">
            <w:pPr>
              <w:keepNext/>
              <w:keepLines/>
              <w:spacing w:after="0"/>
              <w:jc w:val="center"/>
              <w:rPr>
                <w:ins w:id="7188" w:author="ZTE-Ma Zhifeng" w:date="2024-08-26T22:12:00Z"/>
                <w:sz w:val="18"/>
                <w:lang w:eastAsia="ja-JP"/>
              </w:rPr>
            </w:pPr>
            <w:ins w:id="7189" w:author="ZTE-Ma Zhifeng" w:date="2024-08-26T22:12:00Z">
              <w:r>
                <w:rPr>
                  <w:rFonts w:ascii="Arial" w:hAnsi="Arial" w:cs="Arial"/>
                  <w:color w:val="000000"/>
                  <w:sz w:val="16"/>
                  <w:szCs w:val="16"/>
                </w:rPr>
                <w:t>10788 - 11870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Change w:id="7190" w:author="ZTE-Ma Zhifeng" w:date="2024-08-27T21:37:00Z">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1ABAED36" w14:textId="77777777" w:rsidR="0066511E" w:rsidRDefault="0066511E" w:rsidP="002D5D5E">
            <w:pPr>
              <w:keepNext/>
              <w:keepLines/>
              <w:spacing w:after="0"/>
              <w:jc w:val="center"/>
              <w:rPr>
                <w:ins w:id="7191" w:author="ZTE-Ma Zhifeng" w:date="2024-08-26T22:12:00Z"/>
                <w:sz w:val="18"/>
                <w:lang w:eastAsia="ja-JP"/>
              </w:rPr>
            </w:pPr>
            <w:ins w:id="7192" w:author="ZTE-Ma Zhifeng" w:date="2024-08-26T22:12:00Z">
              <w:r>
                <w:rPr>
                  <w:rFonts w:ascii="Arial" w:hAnsi="Arial" w:cs="Arial"/>
                  <w:color w:val="000000"/>
                  <w:sz w:val="16"/>
                  <w:szCs w:val="16"/>
                </w:rPr>
                <w:t>12396 - 14090</w:t>
              </w:r>
            </w:ins>
          </w:p>
        </w:tc>
      </w:tr>
      <w:tr w:rsidR="002A3F10" w14:paraId="60D6414E" w14:textId="77777777" w:rsidTr="00757D7B">
        <w:trPr>
          <w:trHeight w:val="187"/>
          <w:ins w:id="7193" w:author="ZTE-Ma Zhifeng" w:date="2024-08-26T22:1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7860983" w14:textId="77777777" w:rsidR="002A3F10" w:rsidRDefault="002A3F10" w:rsidP="002D5D5E">
            <w:pPr>
              <w:pStyle w:val="TAL"/>
              <w:rPr>
                <w:ins w:id="7194" w:author="ZTE-Ma Zhifeng" w:date="2024-08-26T22:12:00Z"/>
                <w:lang w:val="en-US"/>
              </w:rPr>
            </w:pPr>
            <w:ins w:id="7195" w:author="ZTE-Ma Zhifeng" w:date="2024-08-26T22:12:00Z">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C27C91F" w14:textId="77777777" w:rsidR="002A3F10" w:rsidRDefault="002A3F10" w:rsidP="002D5D5E">
            <w:pPr>
              <w:pStyle w:val="TAL"/>
              <w:jc w:val="center"/>
              <w:rPr>
                <w:ins w:id="7196" w:author="ZTE-Ma Zhifeng" w:date="2024-08-26T22:12:00Z"/>
                <w:lang w:val="en-US"/>
              </w:rPr>
            </w:pPr>
            <w:ins w:id="7197" w:author="ZTE-Ma Zhifeng" w:date="2024-08-26T22:12:00Z">
              <w:r>
                <w:rPr>
                  <w:lang w:val="en-US"/>
                </w:rPr>
                <w:t>|2*f</w:t>
              </w:r>
              <w:r>
                <w:rPr>
                  <w:vertAlign w:val="subscript"/>
                  <w:lang w:val="en-US"/>
                </w:rPr>
                <w:t>x_low</w:t>
              </w:r>
              <w:r>
                <w:rPr>
                  <w:lang w:val="en-US"/>
                </w:rPr>
                <w:t xml:space="preserve"> +2* f</w:t>
              </w:r>
              <w:r>
                <w:rPr>
                  <w:vertAlign w:val="subscript"/>
                  <w:lang w:val="en-US"/>
                </w:rPr>
                <w:t>y_low</w:t>
              </w:r>
              <w:r>
                <w:rPr>
                  <w:lang w:val="en-US"/>
                </w:rPr>
                <w:t>|</w:t>
              </w:r>
            </w:ins>
          </w:p>
        </w:tc>
        <w:tc>
          <w:tcPr>
            <w:tcW w:w="1749" w:type="dxa"/>
            <w:tcBorders>
              <w:top w:val="single" w:sz="4" w:space="0" w:color="auto"/>
              <w:left w:val="single" w:sz="4" w:space="0" w:color="auto"/>
              <w:bottom w:val="single" w:sz="4" w:space="0" w:color="auto"/>
              <w:right w:val="single" w:sz="4" w:space="0" w:color="auto"/>
            </w:tcBorders>
          </w:tcPr>
          <w:p w14:paraId="2D5B7EA2" w14:textId="77777777" w:rsidR="002A3F10" w:rsidRDefault="002A3F10" w:rsidP="002D5D5E">
            <w:pPr>
              <w:pStyle w:val="TAL"/>
              <w:jc w:val="center"/>
              <w:rPr>
                <w:ins w:id="7198" w:author="ZTE-Ma Zhifeng" w:date="2024-08-26T22:12:00Z"/>
                <w:lang w:val="en-US"/>
              </w:rPr>
            </w:pPr>
            <w:ins w:id="7199" w:author="ZTE-Ma Zhifeng" w:date="2024-08-26T22:12:00Z">
              <w:r>
                <w:rPr>
                  <w:lang w:val="en-US"/>
                </w:rPr>
                <w:t>|2*f</w:t>
              </w:r>
              <w:r>
                <w:rPr>
                  <w:vertAlign w:val="subscript"/>
                  <w:lang w:val="en-US"/>
                </w:rPr>
                <w:t>x_high</w:t>
              </w:r>
              <w:r>
                <w:rPr>
                  <w:lang w:val="en-US"/>
                </w:rPr>
                <w:t xml:space="preserve"> +2* f</w:t>
              </w:r>
              <w:r>
                <w:rPr>
                  <w:vertAlign w:val="subscript"/>
                  <w:lang w:val="en-US"/>
                </w:rPr>
                <w:t>y_high</w:t>
              </w:r>
              <w:r>
                <w:rPr>
                  <w:lang w:val="en-US"/>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22884546" w14:textId="77777777" w:rsidR="002A3F10" w:rsidRDefault="002A3F10" w:rsidP="002D5D5E">
            <w:pPr>
              <w:pStyle w:val="TAL"/>
              <w:jc w:val="center"/>
              <w:rPr>
                <w:ins w:id="7200" w:author="ZTE-Ma Zhifeng" w:date="2024-08-26T22:12:00Z"/>
                <w:lang w:val="en-US"/>
              </w:rPr>
            </w:pPr>
          </w:p>
        </w:tc>
      </w:tr>
      <w:tr w:rsidR="002A3F10" w14:paraId="1FBDBA28" w14:textId="77777777" w:rsidTr="00757D7B">
        <w:trPr>
          <w:trHeight w:val="187"/>
          <w:ins w:id="7201" w:author="ZTE-Ma Zhifeng" w:date="2024-08-26T22:1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9433FE" w14:textId="77777777" w:rsidR="002A3F10" w:rsidRDefault="002A3F10" w:rsidP="002D5D5E">
            <w:pPr>
              <w:pStyle w:val="TAL"/>
              <w:rPr>
                <w:ins w:id="7202" w:author="ZTE-Ma Zhifeng" w:date="2024-08-26T22:12:00Z"/>
                <w:lang w:val="en-US"/>
              </w:rPr>
            </w:pPr>
            <w:ins w:id="7203" w:author="ZTE-Ma Zhifeng" w:date="2024-08-26T22:12:00Z">
              <w:r>
                <w:rPr>
                  <w:lang w:val="en-US"/>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E9B44E7" w14:textId="77777777" w:rsidR="002A3F10" w:rsidRPr="0069385C" w:rsidRDefault="002A3F10" w:rsidP="002D5D5E">
            <w:pPr>
              <w:spacing w:after="0"/>
              <w:jc w:val="center"/>
              <w:rPr>
                <w:ins w:id="7204" w:author="ZTE-Ma Zhifeng" w:date="2024-08-26T22:12:00Z"/>
                <w:rFonts w:ascii="Arial" w:hAnsi="Arial" w:cs="Arial"/>
                <w:color w:val="000000"/>
                <w:sz w:val="16"/>
                <w:szCs w:val="16"/>
                <w:lang w:eastAsia="aa-ET"/>
              </w:rPr>
            </w:pPr>
            <w:ins w:id="7205" w:author="ZTE-Ma Zhifeng" w:date="2024-08-26T22:12:00Z">
              <w:r>
                <w:rPr>
                  <w:rFonts w:ascii="Arial" w:hAnsi="Arial" w:cs="Arial"/>
                  <w:color w:val="000000"/>
                  <w:sz w:val="16"/>
                  <w:szCs w:val="16"/>
                </w:rPr>
                <w:t>12592 - 11980</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35AF4383" w14:textId="77777777" w:rsidR="002A3F10" w:rsidRDefault="002A3F10" w:rsidP="002D5D5E">
            <w:pPr>
              <w:keepNext/>
              <w:keepLines/>
              <w:spacing w:after="0"/>
              <w:jc w:val="center"/>
              <w:rPr>
                <w:ins w:id="7206" w:author="ZTE-Ma Zhifeng" w:date="2024-08-26T22:12:00Z"/>
                <w:sz w:val="18"/>
                <w:lang w:eastAsia="ja-JP"/>
              </w:rPr>
            </w:pPr>
          </w:p>
        </w:tc>
      </w:tr>
      <w:tr w:rsidR="0066511E" w14:paraId="3538C2F2" w14:textId="77777777" w:rsidTr="002D5D5E">
        <w:trPr>
          <w:trHeight w:val="187"/>
          <w:ins w:id="7207" w:author="ZTE-Ma Zhifeng" w:date="2024-08-26T22:1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C9B4189" w14:textId="77777777" w:rsidR="0066511E" w:rsidRDefault="0066511E" w:rsidP="002D5D5E">
            <w:pPr>
              <w:pStyle w:val="TAL"/>
              <w:rPr>
                <w:ins w:id="7208" w:author="ZTE-Ma Zhifeng" w:date="2024-08-26T22:12:00Z"/>
                <w:lang w:val="en-US"/>
              </w:rPr>
            </w:pPr>
            <w:ins w:id="7209" w:author="ZTE-Ma Zhifeng" w:date="2024-08-26T22:12:00Z">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B2DF6AA" w14:textId="77777777" w:rsidR="0066511E" w:rsidRDefault="0066511E" w:rsidP="002D5D5E">
            <w:pPr>
              <w:pStyle w:val="TAL"/>
              <w:jc w:val="center"/>
              <w:rPr>
                <w:ins w:id="7210" w:author="ZTE-Ma Zhifeng" w:date="2024-08-26T22:12:00Z"/>
                <w:lang w:val="en-US"/>
              </w:rPr>
            </w:pPr>
            <w:ins w:id="7211" w:author="ZTE-Ma Zhifeng" w:date="2024-08-26T22:12:00Z">
              <w:r>
                <w:rPr>
                  <w:lang w:val="en-US"/>
                </w:rPr>
                <w:t>|f</w:t>
              </w:r>
              <w:r>
                <w:rPr>
                  <w:vertAlign w:val="subscript"/>
                  <w:lang w:val="en-US"/>
                </w:rPr>
                <w:t>x_low</w:t>
              </w:r>
              <w:r>
                <w:rPr>
                  <w:lang w:val="en-US"/>
                </w:rPr>
                <w:t xml:space="preserve"> – 4*f</w:t>
              </w:r>
              <w:r>
                <w:rPr>
                  <w:vertAlign w:val="subscript"/>
                  <w:lang w:val="en-US"/>
                </w:rPr>
                <w:t>y_high</w:t>
              </w:r>
              <w:r>
                <w:rPr>
                  <w:lang w:val="en-US"/>
                </w:rPr>
                <w:t>|</w:t>
              </w:r>
            </w:ins>
          </w:p>
        </w:tc>
        <w:tc>
          <w:tcPr>
            <w:tcW w:w="1749" w:type="dxa"/>
            <w:tcBorders>
              <w:top w:val="single" w:sz="4" w:space="0" w:color="auto"/>
              <w:left w:val="single" w:sz="4" w:space="0" w:color="auto"/>
              <w:bottom w:val="single" w:sz="4" w:space="0" w:color="auto"/>
              <w:right w:val="single" w:sz="4" w:space="0" w:color="auto"/>
            </w:tcBorders>
          </w:tcPr>
          <w:p w14:paraId="2D5CC60E" w14:textId="77777777" w:rsidR="0066511E" w:rsidRDefault="0066511E" w:rsidP="002D5D5E">
            <w:pPr>
              <w:pStyle w:val="TAL"/>
              <w:jc w:val="center"/>
              <w:rPr>
                <w:ins w:id="7212" w:author="ZTE-Ma Zhifeng" w:date="2024-08-26T22:12:00Z"/>
                <w:lang w:val="en-US"/>
              </w:rPr>
            </w:pPr>
            <w:ins w:id="7213" w:author="ZTE-Ma Zhifeng" w:date="2024-08-26T22:12:00Z">
              <w:r>
                <w:rPr>
                  <w:lang w:val="en-US"/>
                </w:rPr>
                <w:t>|f</w:t>
              </w:r>
              <w:r>
                <w:rPr>
                  <w:vertAlign w:val="subscript"/>
                  <w:lang w:val="en-US"/>
                </w:rPr>
                <w:t>x_high</w:t>
              </w:r>
              <w:r>
                <w:rPr>
                  <w:lang w:val="en-US"/>
                </w:rPr>
                <w:t xml:space="preserve"> – 4*f</w:t>
              </w:r>
              <w:r>
                <w:rPr>
                  <w:vertAlign w:val="subscript"/>
                  <w:lang w:val="en-US"/>
                </w:rPr>
                <w:t>y_low</w:t>
              </w:r>
              <w:r>
                <w:rPr>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B26C8F2" w14:textId="77777777" w:rsidR="0066511E" w:rsidRDefault="0066511E" w:rsidP="002D5D5E">
            <w:pPr>
              <w:pStyle w:val="TAL"/>
              <w:jc w:val="center"/>
              <w:rPr>
                <w:ins w:id="7214" w:author="ZTE-Ma Zhifeng" w:date="2024-08-26T22:12:00Z"/>
                <w:lang w:val="en-US"/>
              </w:rPr>
            </w:pPr>
            <w:ins w:id="7215" w:author="ZTE-Ma Zhifeng" w:date="2024-08-26T22:12:00Z">
              <w:r>
                <w:rPr>
                  <w:lang w:val="en-US"/>
                </w:rPr>
                <w:t>|f</w:t>
              </w:r>
              <w:r>
                <w:rPr>
                  <w:vertAlign w:val="subscript"/>
                  <w:lang w:val="en-US"/>
                </w:rPr>
                <w:t>y_low</w:t>
              </w:r>
              <w:r>
                <w:rPr>
                  <w:lang w:val="en-US"/>
                </w:rPr>
                <w:t xml:space="preserve"> – 4*f</w:t>
              </w:r>
              <w:r>
                <w:rPr>
                  <w:vertAlign w:val="subscript"/>
                  <w:lang w:val="en-US"/>
                </w:rPr>
                <w:t>x_high</w:t>
              </w:r>
              <w:r>
                <w:rPr>
                  <w:lang w:val="en-US"/>
                </w:rPr>
                <w:t>|</w:t>
              </w:r>
            </w:ins>
          </w:p>
        </w:tc>
        <w:tc>
          <w:tcPr>
            <w:tcW w:w="1799" w:type="dxa"/>
            <w:tcBorders>
              <w:top w:val="single" w:sz="4" w:space="0" w:color="auto"/>
              <w:left w:val="single" w:sz="4" w:space="0" w:color="auto"/>
              <w:bottom w:val="single" w:sz="4" w:space="0" w:color="auto"/>
              <w:right w:val="single" w:sz="4" w:space="0" w:color="auto"/>
            </w:tcBorders>
          </w:tcPr>
          <w:p w14:paraId="79F7DF27" w14:textId="77777777" w:rsidR="0066511E" w:rsidRDefault="0066511E" w:rsidP="002D5D5E">
            <w:pPr>
              <w:pStyle w:val="TAL"/>
              <w:jc w:val="center"/>
              <w:rPr>
                <w:ins w:id="7216" w:author="ZTE-Ma Zhifeng" w:date="2024-08-26T22:12:00Z"/>
                <w:lang w:val="en-US"/>
              </w:rPr>
            </w:pPr>
            <w:ins w:id="7217" w:author="ZTE-Ma Zhifeng" w:date="2024-08-26T22:12:00Z">
              <w:r>
                <w:rPr>
                  <w:lang w:val="en-US"/>
                </w:rPr>
                <w:t>|f</w:t>
              </w:r>
              <w:r>
                <w:rPr>
                  <w:vertAlign w:val="subscript"/>
                  <w:lang w:val="en-US"/>
                </w:rPr>
                <w:t>y_high</w:t>
              </w:r>
              <w:r>
                <w:rPr>
                  <w:lang w:val="en-US"/>
                </w:rPr>
                <w:t xml:space="preserve"> – 4*f</w:t>
              </w:r>
              <w:r>
                <w:rPr>
                  <w:vertAlign w:val="subscript"/>
                  <w:lang w:val="en-US"/>
                </w:rPr>
                <w:t>x_low</w:t>
              </w:r>
              <w:r>
                <w:rPr>
                  <w:lang w:val="en-US"/>
                </w:rPr>
                <w:t>|</w:t>
              </w:r>
            </w:ins>
          </w:p>
        </w:tc>
      </w:tr>
      <w:tr w:rsidR="0066511E" w14:paraId="09DCAE2C" w14:textId="77777777" w:rsidTr="002D5D5E">
        <w:trPr>
          <w:trHeight w:val="187"/>
          <w:ins w:id="7218" w:author="ZTE-Ma Zhifeng" w:date="2024-08-26T22:1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D9B876B" w14:textId="77777777" w:rsidR="0066511E" w:rsidRDefault="0066511E" w:rsidP="002D5D5E">
            <w:pPr>
              <w:pStyle w:val="TAL"/>
              <w:rPr>
                <w:ins w:id="7219" w:author="ZTE-Ma Zhifeng" w:date="2024-08-26T22:12:00Z"/>
                <w:lang w:val="en-US"/>
              </w:rPr>
            </w:pPr>
            <w:ins w:id="7220" w:author="ZTE-Ma Zhifeng" w:date="2024-08-26T22:12:00Z">
              <w:r>
                <w:rPr>
                  <w:lang w:val="en-US"/>
                </w:rPr>
                <w:t xml:space="preserve">IMD </w:t>
              </w:r>
              <w:r>
                <w:rPr>
                  <w:lang w:eastAsia="zh-CN"/>
                </w:rPr>
                <w:t>frequency</w:t>
              </w:r>
              <w:r>
                <w:rPr>
                  <w:lang w:val="en-US"/>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A6F4FB" w14:textId="77777777" w:rsidR="0066511E" w:rsidRDefault="0066511E" w:rsidP="002D5D5E">
            <w:pPr>
              <w:keepNext/>
              <w:keepLines/>
              <w:spacing w:after="0"/>
              <w:jc w:val="center"/>
              <w:rPr>
                <w:ins w:id="7221" w:author="ZTE-Ma Zhifeng" w:date="2024-08-26T22:12:00Z"/>
                <w:sz w:val="18"/>
                <w:lang w:eastAsia="ja-JP"/>
              </w:rPr>
            </w:pPr>
            <w:ins w:id="7222" w:author="ZTE-Ma Zhifeng" w:date="2024-08-26T22:12:00Z">
              <w:r>
                <w:rPr>
                  <w:rFonts w:ascii="Arial" w:hAnsi="Arial" w:cs="Arial"/>
                  <w:color w:val="000000"/>
                  <w:sz w:val="16"/>
                  <w:szCs w:val="16"/>
                </w:rPr>
                <w:t>12704 - 10510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A11043E" w14:textId="77777777" w:rsidR="0066511E" w:rsidRDefault="0066511E" w:rsidP="002D5D5E">
            <w:pPr>
              <w:keepNext/>
              <w:keepLines/>
              <w:spacing w:after="0"/>
              <w:jc w:val="center"/>
              <w:rPr>
                <w:ins w:id="7223" w:author="ZTE-Ma Zhifeng" w:date="2024-08-26T22:12:00Z"/>
                <w:sz w:val="18"/>
                <w:lang w:eastAsia="ja-JP"/>
              </w:rPr>
            </w:pPr>
            <w:ins w:id="7224" w:author="ZTE-Ma Zhifeng" w:date="2024-08-26T22:12:00Z">
              <w:r>
                <w:rPr>
                  <w:rFonts w:ascii="Arial" w:hAnsi="Arial" w:cs="Arial"/>
                  <w:color w:val="000000"/>
                  <w:sz w:val="16"/>
                  <w:szCs w:val="16"/>
                </w:rPr>
                <w:t>7460 - 6184</w:t>
              </w:r>
            </w:ins>
          </w:p>
        </w:tc>
      </w:tr>
      <w:tr w:rsidR="0066511E" w14:paraId="0B10E647" w14:textId="77777777" w:rsidTr="002D5D5E">
        <w:trPr>
          <w:trHeight w:val="187"/>
          <w:ins w:id="7225" w:author="ZTE-Ma Zhifeng" w:date="2024-08-26T22:1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21273D2" w14:textId="77777777" w:rsidR="0066511E" w:rsidRDefault="0066511E" w:rsidP="002D5D5E">
            <w:pPr>
              <w:pStyle w:val="TAL"/>
              <w:rPr>
                <w:ins w:id="7226" w:author="ZTE-Ma Zhifeng" w:date="2024-08-26T22:12:00Z"/>
                <w:lang w:val="en-US"/>
              </w:rPr>
            </w:pPr>
            <w:ins w:id="7227" w:author="ZTE-Ma Zhifeng" w:date="2024-08-26T22:12:00Z">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8F23513" w14:textId="77777777" w:rsidR="0066511E" w:rsidRDefault="0066511E" w:rsidP="002D5D5E">
            <w:pPr>
              <w:pStyle w:val="TAL"/>
              <w:jc w:val="center"/>
              <w:rPr>
                <w:ins w:id="7228" w:author="ZTE-Ma Zhifeng" w:date="2024-08-26T22:12:00Z"/>
                <w:lang w:val="en-US"/>
              </w:rPr>
            </w:pPr>
            <w:ins w:id="7229" w:author="ZTE-Ma Zhifeng" w:date="2024-08-26T22:12:00Z">
              <w:r>
                <w:rPr>
                  <w:lang w:val="en-US"/>
                </w:rPr>
                <w:t>|2*f</w:t>
              </w:r>
              <w:r>
                <w:rPr>
                  <w:vertAlign w:val="subscript"/>
                  <w:lang w:val="en-US"/>
                </w:rPr>
                <w:t>x_low</w:t>
              </w:r>
              <w:r>
                <w:rPr>
                  <w:lang w:val="en-US"/>
                </w:rPr>
                <w:t xml:space="preserve"> - 3*f</w:t>
              </w:r>
              <w:r>
                <w:rPr>
                  <w:vertAlign w:val="subscript"/>
                  <w:lang w:val="en-US"/>
                </w:rPr>
                <w:t>y_high</w:t>
              </w:r>
              <w:r>
                <w:rPr>
                  <w:lang w:val="en-US"/>
                </w:rPr>
                <w:t>|</w:t>
              </w:r>
            </w:ins>
          </w:p>
        </w:tc>
        <w:tc>
          <w:tcPr>
            <w:tcW w:w="1749" w:type="dxa"/>
            <w:tcBorders>
              <w:top w:val="single" w:sz="4" w:space="0" w:color="auto"/>
              <w:left w:val="single" w:sz="4" w:space="0" w:color="auto"/>
              <w:bottom w:val="single" w:sz="4" w:space="0" w:color="auto"/>
              <w:right w:val="single" w:sz="4" w:space="0" w:color="auto"/>
            </w:tcBorders>
          </w:tcPr>
          <w:p w14:paraId="0EEB086D" w14:textId="77777777" w:rsidR="0066511E" w:rsidRDefault="0066511E" w:rsidP="002D5D5E">
            <w:pPr>
              <w:pStyle w:val="TAL"/>
              <w:jc w:val="center"/>
              <w:rPr>
                <w:ins w:id="7230" w:author="ZTE-Ma Zhifeng" w:date="2024-08-26T22:12:00Z"/>
                <w:lang w:val="en-US"/>
              </w:rPr>
            </w:pPr>
            <w:ins w:id="7231" w:author="ZTE-Ma Zhifeng" w:date="2024-08-26T22:12:00Z">
              <w:r>
                <w:rPr>
                  <w:lang w:val="en-US"/>
                </w:rPr>
                <w:t>|2*f</w:t>
              </w:r>
              <w:r>
                <w:rPr>
                  <w:vertAlign w:val="subscript"/>
                  <w:lang w:val="en-US"/>
                </w:rPr>
                <w:t>x_high</w:t>
              </w:r>
              <w:r>
                <w:rPr>
                  <w:lang w:val="en-US"/>
                </w:rPr>
                <w:t xml:space="preserve"> - 3*f</w:t>
              </w:r>
              <w:r>
                <w:rPr>
                  <w:vertAlign w:val="subscript"/>
                  <w:lang w:val="en-US"/>
                </w:rPr>
                <w:t>y_low</w:t>
              </w:r>
              <w:r>
                <w:rPr>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9AEEE00" w14:textId="77777777" w:rsidR="0066511E" w:rsidRDefault="0066511E" w:rsidP="002D5D5E">
            <w:pPr>
              <w:pStyle w:val="TAL"/>
              <w:jc w:val="center"/>
              <w:rPr>
                <w:ins w:id="7232" w:author="ZTE-Ma Zhifeng" w:date="2024-08-26T22:12:00Z"/>
                <w:lang w:val="en-US"/>
              </w:rPr>
            </w:pPr>
            <w:ins w:id="7233" w:author="ZTE-Ma Zhifeng" w:date="2024-08-26T22:12:00Z">
              <w:r>
                <w:rPr>
                  <w:lang w:val="en-US"/>
                </w:rPr>
                <w:t>|2*f</w:t>
              </w:r>
              <w:r>
                <w:rPr>
                  <w:vertAlign w:val="subscript"/>
                  <w:lang w:val="en-US"/>
                </w:rPr>
                <w:t>y_low</w:t>
              </w:r>
              <w:r>
                <w:rPr>
                  <w:lang w:val="en-US"/>
                </w:rPr>
                <w:t xml:space="preserve"> - 3*f</w:t>
              </w:r>
              <w:r>
                <w:rPr>
                  <w:vertAlign w:val="subscript"/>
                  <w:lang w:val="en-US"/>
                </w:rPr>
                <w:t>x_high</w:t>
              </w:r>
              <w:r>
                <w:rPr>
                  <w:lang w:val="en-US"/>
                </w:rPr>
                <w:t>|</w:t>
              </w:r>
            </w:ins>
          </w:p>
        </w:tc>
        <w:tc>
          <w:tcPr>
            <w:tcW w:w="1799" w:type="dxa"/>
            <w:tcBorders>
              <w:top w:val="single" w:sz="4" w:space="0" w:color="auto"/>
              <w:left w:val="single" w:sz="4" w:space="0" w:color="auto"/>
              <w:bottom w:val="single" w:sz="4" w:space="0" w:color="auto"/>
              <w:right w:val="single" w:sz="4" w:space="0" w:color="auto"/>
            </w:tcBorders>
          </w:tcPr>
          <w:p w14:paraId="76ED5CE0" w14:textId="77777777" w:rsidR="0066511E" w:rsidRDefault="0066511E" w:rsidP="002D5D5E">
            <w:pPr>
              <w:pStyle w:val="TAL"/>
              <w:jc w:val="center"/>
              <w:rPr>
                <w:ins w:id="7234" w:author="ZTE-Ma Zhifeng" w:date="2024-08-26T22:12:00Z"/>
                <w:lang w:val="en-US"/>
              </w:rPr>
            </w:pPr>
            <w:ins w:id="7235" w:author="ZTE-Ma Zhifeng" w:date="2024-08-26T22:12:00Z">
              <w:r>
                <w:rPr>
                  <w:lang w:val="en-US"/>
                </w:rPr>
                <w:t>|2*f</w:t>
              </w:r>
              <w:r>
                <w:rPr>
                  <w:vertAlign w:val="subscript"/>
                  <w:lang w:val="en-US"/>
                </w:rPr>
                <w:t>y_high</w:t>
              </w:r>
              <w:r>
                <w:rPr>
                  <w:lang w:val="en-US"/>
                </w:rPr>
                <w:t xml:space="preserve"> -3*f</w:t>
              </w:r>
              <w:r>
                <w:rPr>
                  <w:vertAlign w:val="subscript"/>
                  <w:lang w:val="en-US"/>
                </w:rPr>
                <w:t>x_low</w:t>
              </w:r>
              <w:r>
                <w:rPr>
                  <w:lang w:val="en-US"/>
                </w:rPr>
                <w:t>|</w:t>
              </w:r>
            </w:ins>
          </w:p>
        </w:tc>
      </w:tr>
      <w:tr w:rsidR="0066511E" w14:paraId="4E543CC5" w14:textId="77777777" w:rsidTr="002D5D5E">
        <w:trPr>
          <w:trHeight w:val="187"/>
          <w:ins w:id="7236" w:author="ZTE-Ma Zhifeng" w:date="2024-08-26T22:1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25EF0A9" w14:textId="77777777" w:rsidR="0066511E" w:rsidRDefault="0066511E" w:rsidP="002D5D5E">
            <w:pPr>
              <w:keepNext/>
              <w:keepLines/>
              <w:spacing w:after="0"/>
              <w:rPr>
                <w:ins w:id="7237" w:author="ZTE-Ma Zhifeng" w:date="2024-08-26T22:12:00Z"/>
                <w:rFonts w:ascii="Arial" w:hAnsi="Arial" w:cs="Arial"/>
                <w:sz w:val="18"/>
                <w:lang w:val="en-US"/>
              </w:rPr>
            </w:pPr>
            <w:ins w:id="7238" w:author="ZTE-Ma Zhifeng" w:date="2024-08-26T22:12:00Z">
              <w:r>
                <w:rPr>
                  <w:rFonts w:ascii="Arial" w:hAnsi="Arial" w:cs="Arial"/>
                  <w:sz w:val="18"/>
                  <w:lang w:val="en-US"/>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434615" w14:textId="77777777" w:rsidR="0066511E" w:rsidRDefault="0066511E" w:rsidP="002D5D5E">
            <w:pPr>
              <w:keepNext/>
              <w:keepLines/>
              <w:spacing w:after="0"/>
              <w:jc w:val="center"/>
              <w:rPr>
                <w:ins w:id="7239" w:author="ZTE-Ma Zhifeng" w:date="2024-08-26T22:12:00Z"/>
                <w:sz w:val="18"/>
                <w:lang w:eastAsia="ja-JP"/>
              </w:rPr>
            </w:pPr>
            <w:ins w:id="7240" w:author="ZTE-Ma Zhifeng" w:date="2024-08-26T22:12:00Z">
              <w:r>
                <w:rPr>
                  <w:rFonts w:ascii="Arial" w:hAnsi="Arial" w:cs="Arial"/>
                  <w:color w:val="000000"/>
                  <w:sz w:val="16"/>
                  <w:szCs w:val="16"/>
                </w:rPr>
                <w:t>6408 - 4520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2E4606E" w14:textId="77777777" w:rsidR="0066511E" w:rsidRDefault="0066511E" w:rsidP="002D5D5E">
            <w:pPr>
              <w:keepNext/>
              <w:keepLines/>
              <w:spacing w:after="0"/>
              <w:jc w:val="center"/>
              <w:rPr>
                <w:ins w:id="7241" w:author="ZTE-Ma Zhifeng" w:date="2024-08-26T22:12:00Z"/>
                <w:sz w:val="18"/>
                <w:lang w:eastAsia="ja-JP"/>
              </w:rPr>
            </w:pPr>
            <w:ins w:id="7242" w:author="ZTE-Ma Zhifeng" w:date="2024-08-26T22:12:00Z">
              <w:r>
                <w:rPr>
                  <w:rFonts w:ascii="Arial" w:hAnsi="Arial" w:cs="Arial"/>
                  <w:color w:val="000000"/>
                  <w:sz w:val="16"/>
                  <w:szCs w:val="16"/>
                </w:rPr>
                <w:t>1470 - 112</w:t>
              </w:r>
            </w:ins>
          </w:p>
        </w:tc>
      </w:tr>
      <w:tr w:rsidR="0066511E" w14:paraId="43CDA7A1" w14:textId="77777777" w:rsidTr="002D5D5E">
        <w:trPr>
          <w:trHeight w:val="187"/>
          <w:ins w:id="7243" w:author="ZTE-Ma Zhifeng" w:date="2024-08-26T22:1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AC1F1F" w14:textId="77777777" w:rsidR="0066511E" w:rsidRDefault="0066511E" w:rsidP="002D5D5E">
            <w:pPr>
              <w:pStyle w:val="TAL"/>
              <w:rPr>
                <w:ins w:id="7244" w:author="ZTE-Ma Zhifeng" w:date="2024-08-26T22:12:00Z"/>
                <w:lang w:val="en-US"/>
              </w:rPr>
            </w:pPr>
            <w:ins w:id="7245" w:author="ZTE-Ma Zhifeng" w:date="2024-08-26T22:12:00Z">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6329BAA" w14:textId="77777777" w:rsidR="0066511E" w:rsidRDefault="0066511E" w:rsidP="002D5D5E">
            <w:pPr>
              <w:pStyle w:val="TAL"/>
              <w:jc w:val="center"/>
              <w:rPr>
                <w:ins w:id="7246" w:author="ZTE-Ma Zhifeng" w:date="2024-08-26T22:12:00Z"/>
                <w:lang w:val="en-US"/>
              </w:rPr>
            </w:pPr>
            <w:ins w:id="7247" w:author="ZTE-Ma Zhifeng" w:date="2024-08-26T22:12:00Z">
              <w:r>
                <w:rPr>
                  <w:lang w:val="en-US"/>
                </w:rPr>
                <w:t>|f</w:t>
              </w:r>
              <w:r>
                <w:rPr>
                  <w:vertAlign w:val="subscript"/>
                  <w:lang w:val="en-US"/>
                </w:rPr>
                <w:t>x_low</w:t>
              </w:r>
              <w:r>
                <w:rPr>
                  <w:lang w:val="en-US"/>
                </w:rPr>
                <w:t xml:space="preserve"> + 4*f</w:t>
              </w:r>
              <w:r>
                <w:rPr>
                  <w:vertAlign w:val="subscript"/>
                  <w:lang w:val="en-US"/>
                </w:rPr>
                <w:t>y_low</w:t>
              </w:r>
              <w:r>
                <w:rPr>
                  <w:lang w:val="en-US"/>
                </w:rPr>
                <w:t>|</w:t>
              </w:r>
            </w:ins>
          </w:p>
        </w:tc>
        <w:tc>
          <w:tcPr>
            <w:tcW w:w="1749" w:type="dxa"/>
            <w:tcBorders>
              <w:top w:val="single" w:sz="4" w:space="0" w:color="auto"/>
              <w:left w:val="single" w:sz="4" w:space="0" w:color="auto"/>
              <w:bottom w:val="single" w:sz="4" w:space="0" w:color="auto"/>
              <w:right w:val="single" w:sz="4" w:space="0" w:color="auto"/>
            </w:tcBorders>
          </w:tcPr>
          <w:p w14:paraId="4E8A9376" w14:textId="77777777" w:rsidR="0066511E" w:rsidRDefault="0066511E" w:rsidP="002D5D5E">
            <w:pPr>
              <w:pStyle w:val="TAL"/>
              <w:jc w:val="center"/>
              <w:rPr>
                <w:ins w:id="7248" w:author="ZTE-Ma Zhifeng" w:date="2024-08-26T22:12:00Z"/>
                <w:lang w:val="en-US"/>
              </w:rPr>
            </w:pPr>
            <w:ins w:id="7249" w:author="ZTE-Ma Zhifeng" w:date="2024-08-26T22:12:00Z">
              <w:r>
                <w:rPr>
                  <w:lang w:val="en-US"/>
                </w:rPr>
                <w:t>|f</w:t>
              </w:r>
              <w:r>
                <w:rPr>
                  <w:vertAlign w:val="subscript"/>
                  <w:lang w:val="en-US"/>
                </w:rPr>
                <w:t>x_high</w:t>
              </w:r>
              <w:r>
                <w:rPr>
                  <w:lang w:val="en-US"/>
                </w:rPr>
                <w:t xml:space="preserve"> + 4*f</w:t>
              </w:r>
              <w:r>
                <w:rPr>
                  <w:vertAlign w:val="subscript"/>
                  <w:lang w:val="en-US"/>
                </w:rPr>
                <w:t>y_high</w:t>
              </w:r>
              <w:r>
                <w:rPr>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547F361" w14:textId="77777777" w:rsidR="0066511E" w:rsidRDefault="0066511E" w:rsidP="002D5D5E">
            <w:pPr>
              <w:pStyle w:val="TAL"/>
              <w:jc w:val="center"/>
              <w:rPr>
                <w:ins w:id="7250" w:author="ZTE-Ma Zhifeng" w:date="2024-08-26T22:12:00Z"/>
                <w:lang w:val="en-US"/>
              </w:rPr>
            </w:pPr>
            <w:ins w:id="7251" w:author="ZTE-Ma Zhifeng" w:date="2024-08-26T22:12:00Z">
              <w:r>
                <w:rPr>
                  <w:lang w:val="en-US"/>
                </w:rPr>
                <w:t>|f</w:t>
              </w:r>
              <w:r>
                <w:rPr>
                  <w:vertAlign w:val="subscript"/>
                  <w:lang w:val="en-US"/>
                </w:rPr>
                <w:t>y_low</w:t>
              </w:r>
              <w:r>
                <w:rPr>
                  <w:lang w:val="en-US"/>
                </w:rPr>
                <w:t xml:space="preserve"> + 4*f</w:t>
              </w:r>
              <w:r>
                <w:rPr>
                  <w:vertAlign w:val="subscript"/>
                  <w:lang w:val="en-US"/>
                </w:rPr>
                <w:t>x_low</w:t>
              </w:r>
              <w:r>
                <w:rPr>
                  <w:lang w:val="en-US"/>
                </w:rPr>
                <w:t>|</w:t>
              </w:r>
            </w:ins>
          </w:p>
        </w:tc>
        <w:tc>
          <w:tcPr>
            <w:tcW w:w="1799" w:type="dxa"/>
            <w:tcBorders>
              <w:top w:val="single" w:sz="4" w:space="0" w:color="auto"/>
              <w:left w:val="single" w:sz="4" w:space="0" w:color="auto"/>
              <w:bottom w:val="single" w:sz="4" w:space="0" w:color="auto"/>
              <w:right w:val="single" w:sz="4" w:space="0" w:color="auto"/>
            </w:tcBorders>
          </w:tcPr>
          <w:p w14:paraId="24509E17" w14:textId="77777777" w:rsidR="0066511E" w:rsidRDefault="0066511E" w:rsidP="002D5D5E">
            <w:pPr>
              <w:pStyle w:val="TAL"/>
              <w:jc w:val="center"/>
              <w:rPr>
                <w:ins w:id="7252" w:author="ZTE-Ma Zhifeng" w:date="2024-08-26T22:12:00Z"/>
                <w:lang w:val="en-US"/>
              </w:rPr>
            </w:pPr>
            <w:ins w:id="7253" w:author="ZTE-Ma Zhifeng" w:date="2024-08-26T22:12:00Z">
              <w:r>
                <w:rPr>
                  <w:lang w:val="en-US"/>
                </w:rPr>
                <w:t>|f</w:t>
              </w:r>
              <w:r>
                <w:rPr>
                  <w:vertAlign w:val="subscript"/>
                  <w:lang w:val="en-US"/>
                </w:rPr>
                <w:t>y_high</w:t>
              </w:r>
              <w:r>
                <w:rPr>
                  <w:lang w:val="en-US"/>
                </w:rPr>
                <w:t xml:space="preserve"> + 4*f</w:t>
              </w:r>
              <w:r>
                <w:rPr>
                  <w:vertAlign w:val="subscript"/>
                  <w:lang w:val="en-US"/>
                </w:rPr>
                <w:t>x_high</w:t>
              </w:r>
              <w:r>
                <w:rPr>
                  <w:lang w:val="en-US"/>
                </w:rPr>
                <w:t>|</w:t>
              </w:r>
            </w:ins>
          </w:p>
        </w:tc>
      </w:tr>
      <w:tr w:rsidR="0066511E" w14:paraId="269E487E" w14:textId="77777777" w:rsidTr="002D5D5E">
        <w:trPr>
          <w:trHeight w:val="187"/>
          <w:ins w:id="7254" w:author="ZTE-Ma Zhifeng" w:date="2024-08-26T22:1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A4AC12" w14:textId="77777777" w:rsidR="0066511E" w:rsidRDefault="0066511E" w:rsidP="002D5D5E">
            <w:pPr>
              <w:pStyle w:val="TAL"/>
              <w:rPr>
                <w:ins w:id="7255" w:author="ZTE-Ma Zhifeng" w:date="2024-08-26T22:12:00Z"/>
                <w:lang w:val="en-US"/>
              </w:rPr>
            </w:pPr>
            <w:ins w:id="7256" w:author="ZTE-Ma Zhifeng" w:date="2024-08-26T22:12:00Z">
              <w:r>
                <w:rPr>
                  <w:lang w:eastAsia="zh-CN"/>
                </w:rPr>
                <w:t>IMD</w:t>
              </w:r>
              <w:r>
                <w:rPr>
                  <w:lang w:val="en-US"/>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6A0D8D" w14:textId="77777777" w:rsidR="0066511E" w:rsidRDefault="0066511E" w:rsidP="002D5D5E">
            <w:pPr>
              <w:keepNext/>
              <w:keepLines/>
              <w:spacing w:after="0"/>
              <w:jc w:val="center"/>
              <w:rPr>
                <w:ins w:id="7257" w:author="ZTE-Ma Zhifeng" w:date="2024-08-26T22:12:00Z"/>
                <w:sz w:val="18"/>
                <w:lang w:eastAsia="ja-JP"/>
              </w:rPr>
            </w:pPr>
            <w:ins w:id="7258" w:author="ZTE-Ma Zhifeng" w:date="2024-08-26T22:12:00Z">
              <w:r>
                <w:rPr>
                  <w:rFonts w:ascii="Arial" w:hAnsi="Arial" w:cs="Arial"/>
                  <w:color w:val="000000"/>
                  <w:sz w:val="16"/>
                  <w:szCs w:val="16"/>
                </w:rPr>
                <w:t>15696 - 17890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29699FD" w14:textId="77777777" w:rsidR="0066511E" w:rsidRDefault="0066511E" w:rsidP="002D5D5E">
            <w:pPr>
              <w:keepNext/>
              <w:keepLines/>
              <w:spacing w:after="0"/>
              <w:jc w:val="center"/>
              <w:rPr>
                <w:ins w:id="7259" w:author="ZTE-Ma Zhifeng" w:date="2024-08-26T22:12:00Z"/>
                <w:sz w:val="18"/>
                <w:lang w:eastAsia="ja-JP"/>
              </w:rPr>
            </w:pPr>
            <w:ins w:id="7260" w:author="ZTE-Ma Zhifeng" w:date="2024-08-26T22:12:00Z">
              <w:r>
                <w:rPr>
                  <w:rFonts w:ascii="Arial" w:hAnsi="Arial" w:cs="Arial"/>
                  <w:color w:val="000000"/>
                  <w:sz w:val="16"/>
                  <w:szCs w:val="16"/>
                </w:rPr>
                <w:t>13284 - 14560</w:t>
              </w:r>
            </w:ins>
          </w:p>
        </w:tc>
      </w:tr>
      <w:tr w:rsidR="0066511E" w14:paraId="608ED17A" w14:textId="77777777" w:rsidTr="002D5D5E">
        <w:trPr>
          <w:trHeight w:val="187"/>
          <w:ins w:id="7261" w:author="ZTE-Ma Zhifeng" w:date="2024-08-26T22:1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14FCB7D" w14:textId="77777777" w:rsidR="0066511E" w:rsidRDefault="0066511E" w:rsidP="002D5D5E">
            <w:pPr>
              <w:pStyle w:val="TAL"/>
              <w:rPr>
                <w:ins w:id="7262" w:author="ZTE-Ma Zhifeng" w:date="2024-08-26T22:12:00Z"/>
                <w:lang w:val="en-US"/>
              </w:rPr>
            </w:pPr>
            <w:ins w:id="7263" w:author="ZTE-Ma Zhifeng" w:date="2024-08-26T22:12:00Z">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D3E395A" w14:textId="77777777" w:rsidR="0066511E" w:rsidRDefault="0066511E" w:rsidP="002D5D5E">
            <w:pPr>
              <w:pStyle w:val="TAL"/>
              <w:jc w:val="center"/>
              <w:rPr>
                <w:ins w:id="7264" w:author="ZTE-Ma Zhifeng" w:date="2024-08-26T22:12:00Z"/>
                <w:lang w:val="en-US"/>
              </w:rPr>
            </w:pPr>
            <w:ins w:id="7265" w:author="ZTE-Ma Zhifeng" w:date="2024-08-26T22:12:00Z">
              <w:r>
                <w:rPr>
                  <w:lang w:val="en-US"/>
                </w:rPr>
                <w:t>|2*f</w:t>
              </w:r>
              <w:r>
                <w:rPr>
                  <w:vertAlign w:val="subscript"/>
                  <w:lang w:val="en-US"/>
                </w:rPr>
                <w:t>x_low</w:t>
              </w:r>
              <w:r>
                <w:rPr>
                  <w:lang w:val="en-US"/>
                </w:rPr>
                <w:t xml:space="preserve"> + 3*f</w:t>
              </w:r>
              <w:r>
                <w:rPr>
                  <w:vertAlign w:val="subscript"/>
                  <w:lang w:val="en-US"/>
                </w:rPr>
                <w:t>y_low</w:t>
              </w:r>
              <w:r>
                <w:rPr>
                  <w:lang w:val="en-US"/>
                </w:rPr>
                <w:t>|</w:t>
              </w:r>
            </w:ins>
          </w:p>
        </w:tc>
        <w:tc>
          <w:tcPr>
            <w:tcW w:w="1749" w:type="dxa"/>
            <w:tcBorders>
              <w:top w:val="single" w:sz="4" w:space="0" w:color="auto"/>
              <w:left w:val="single" w:sz="4" w:space="0" w:color="auto"/>
              <w:bottom w:val="single" w:sz="4" w:space="0" w:color="auto"/>
              <w:right w:val="single" w:sz="4" w:space="0" w:color="auto"/>
            </w:tcBorders>
          </w:tcPr>
          <w:p w14:paraId="272AFB5A" w14:textId="77777777" w:rsidR="0066511E" w:rsidRDefault="0066511E" w:rsidP="002D5D5E">
            <w:pPr>
              <w:pStyle w:val="TAL"/>
              <w:jc w:val="center"/>
              <w:rPr>
                <w:ins w:id="7266" w:author="ZTE-Ma Zhifeng" w:date="2024-08-26T22:12:00Z"/>
                <w:lang w:val="en-US"/>
              </w:rPr>
            </w:pPr>
            <w:ins w:id="7267" w:author="ZTE-Ma Zhifeng" w:date="2024-08-26T22:12:00Z">
              <w:r>
                <w:rPr>
                  <w:lang w:val="en-US"/>
                </w:rPr>
                <w:t>|2*f</w:t>
              </w:r>
              <w:r>
                <w:rPr>
                  <w:vertAlign w:val="subscript"/>
                  <w:lang w:val="en-US"/>
                </w:rPr>
                <w:t>x_high</w:t>
              </w:r>
              <w:r>
                <w:rPr>
                  <w:lang w:val="en-US"/>
                </w:rPr>
                <w:t xml:space="preserve"> + 3*f</w:t>
              </w:r>
              <w:r>
                <w:rPr>
                  <w:vertAlign w:val="subscript"/>
                  <w:lang w:val="en-US"/>
                </w:rPr>
                <w:t>y_high</w:t>
              </w:r>
              <w:r>
                <w:rPr>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6F97460" w14:textId="77777777" w:rsidR="0066511E" w:rsidRDefault="0066511E" w:rsidP="002D5D5E">
            <w:pPr>
              <w:pStyle w:val="TAL"/>
              <w:jc w:val="center"/>
              <w:rPr>
                <w:ins w:id="7268" w:author="ZTE-Ma Zhifeng" w:date="2024-08-26T22:12:00Z"/>
                <w:lang w:val="en-US"/>
              </w:rPr>
            </w:pPr>
            <w:ins w:id="7269" w:author="ZTE-Ma Zhifeng" w:date="2024-08-26T22:12:00Z">
              <w:r>
                <w:rPr>
                  <w:lang w:val="en-US"/>
                </w:rPr>
                <w:t>|2*f</w:t>
              </w:r>
              <w:r>
                <w:rPr>
                  <w:vertAlign w:val="subscript"/>
                  <w:lang w:val="en-US"/>
                </w:rPr>
                <w:t>y_low</w:t>
              </w:r>
              <w:r>
                <w:rPr>
                  <w:lang w:val="en-US"/>
                </w:rPr>
                <w:t xml:space="preserve"> + 3*f</w:t>
              </w:r>
              <w:r>
                <w:rPr>
                  <w:vertAlign w:val="subscript"/>
                  <w:lang w:val="en-US"/>
                </w:rPr>
                <w:t>x_low</w:t>
              </w:r>
              <w:r>
                <w:rPr>
                  <w:lang w:val="en-US"/>
                </w:rPr>
                <w:t>|</w:t>
              </w:r>
            </w:ins>
          </w:p>
        </w:tc>
        <w:tc>
          <w:tcPr>
            <w:tcW w:w="1799" w:type="dxa"/>
            <w:tcBorders>
              <w:top w:val="single" w:sz="4" w:space="0" w:color="auto"/>
              <w:left w:val="single" w:sz="4" w:space="0" w:color="auto"/>
              <w:bottom w:val="single" w:sz="4" w:space="0" w:color="auto"/>
              <w:right w:val="single" w:sz="4" w:space="0" w:color="auto"/>
            </w:tcBorders>
          </w:tcPr>
          <w:p w14:paraId="1AF2680F" w14:textId="77777777" w:rsidR="0066511E" w:rsidRDefault="0066511E" w:rsidP="002D5D5E">
            <w:pPr>
              <w:pStyle w:val="TAL"/>
              <w:jc w:val="center"/>
              <w:rPr>
                <w:ins w:id="7270" w:author="ZTE-Ma Zhifeng" w:date="2024-08-26T22:12:00Z"/>
                <w:lang w:val="en-US"/>
              </w:rPr>
            </w:pPr>
            <w:ins w:id="7271" w:author="ZTE-Ma Zhifeng" w:date="2024-08-26T22:12:00Z">
              <w:r>
                <w:rPr>
                  <w:lang w:val="en-US"/>
                </w:rPr>
                <w:t>|2*f</w:t>
              </w:r>
              <w:r>
                <w:rPr>
                  <w:vertAlign w:val="subscript"/>
                  <w:lang w:val="en-US"/>
                </w:rPr>
                <w:t>y_high</w:t>
              </w:r>
              <w:r>
                <w:rPr>
                  <w:lang w:val="en-US"/>
                </w:rPr>
                <w:t xml:space="preserve"> + 3*f</w:t>
              </w:r>
              <w:r>
                <w:rPr>
                  <w:vertAlign w:val="subscript"/>
                  <w:lang w:val="en-US"/>
                </w:rPr>
                <w:t>x_high</w:t>
              </w:r>
              <w:r>
                <w:rPr>
                  <w:lang w:val="en-US"/>
                </w:rPr>
                <w:t>|</w:t>
              </w:r>
            </w:ins>
          </w:p>
        </w:tc>
      </w:tr>
      <w:tr w:rsidR="0066511E" w14:paraId="394D7F41" w14:textId="77777777" w:rsidTr="002D5D5E">
        <w:trPr>
          <w:trHeight w:val="187"/>
          <w:ins w:id="7272" w:author="ZTE-Ma Zhifeng" w:date="2024-08-26T22:1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0720D7" w14:textId="77777777" w:rsidR="0066511E" w:rsidRDefault="0066511E" w:rsidP="002D5D5E">
            <w:pPr>
              <w:pStyle w:val="TAL"/>
              <w:rPr>
                <w:ins w:id="7273" w:author="ZTE-Ma Zhifeng" w:date="2024-08-26T22:12:00Z"/>
                <w:lang w:val="en-US"/>
              </w:rPr>
            </w:pPr>
            <w:ins w:id="7274" w:author="ZTE-Ma Zhifeng" w:date="2024-08-26T22:12:00Z">
              <w:r>
                <w:rPr>
                  <w:lang w:val="en-US"/>
                </w:rPr>
                <w:t xml:space="preserve">IMD </w:t>
              </w:r>
              <w:r>
                <w:rPr>
                  <w:lang w:eastAsia="zh-CN"/>
                </w:rPr>
                <w:t>frequency</w:t>
              </w:r>
              <w:r>
                <w:rPr>
                  <w:lang w:val="en-US"/>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83CB0C" w14:textId="77777777" w:rsidR="0066511E" w:rsidRDefault="0066511E" w:rsidP="002D5D5E">
            <w:pPr>
              <w:keepNext/>
              <w:keepLines/>
              <w:spacing w:after="0"/>
              <w:jc w:val="center"/>
              <w:rPr>
                <w:ins w:id="7275" w:author="ZTE-Ma Zhifeng" w:date="2024-08-26T22:12:00Z"/>
                <w:sz w:val="18"/>
                <w:lang w:eastAsia="ja-JP"/>
              </w:rPr>
            </w:pPr>
            <w:ins w:id="7276" w:author="ZTE-Ma Zhifeng" w:date="2024-08-26T22:12:00Z">
              <w:r>
                <w:rPr>
                  <w:rFonts w:ascii="Arial" w:hAnsi="Arial" w:cs="Arial"/>
                  <w:color w:val="000000"/>
                  <w:sz w:val="16"/>
                  <w:szCs w:val="16"/>
                </w:rPr>
                <w:t>14892 - 16780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9115743" w14:textId="77777777" w:rsidR="0066511E" w:rsidRDefault="0066511E" w:rsidP="002D5D5E">
            <w:pPr>
              <w:keepNext/>
              <w:keepLines/>
              <w:spacing w:after="0"/>
              <w:jc w:val="center"/>
              <w:rPr>
                <w:ins w:id="7277" w:author="ZTE-Ma Zhifeng" w:date="2024-08-26T22:12:00Z"/>
                <w:sz w:val="18"/>
                <w:lang w:eastAsia="ja-JP"/>
              </w:rPr>
            </w:pPr>
            <w:ins w:id="7278" w:author="ZTE-Ma Zhifeng" w:date="2024-08-26T22:12:00Z">
              <w:r>
                <w:rPr>
                  <w:rFonts w:ascii="Arial" w:hAnsi="Arial" w:cs="Arial"/>
                  <w:color w:val="000000"/>
                  <w:sz w:val="16"/>
                  <w:szCs w:val="16"/>
                </w:rPr>
                <w:t>14088 - 15670</w:t>
              </w:r>
            </w:ins>
          </w:p>
        </w:tc>
      </w:tr>
      <w:tr w:rsidR="0066511E" w14:paraId="422AC7E2" w14:textId="77777777" w:rsidTr="002D5D5E">
        <w:trPr>
          <w:trHeight w:val="187"/>
          <w:ins w:id="7279" w:author="ZTE-Ma Zhifeng" w:date="2024-08-26T22:12: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17B940" w14:textId="77777777" w:rsidR="0066511E" w:rsidRDefault="0066511E" w:rsidP="002D5D5E">
            <w:pPr>
              <w:pStyle w:val="TAL"/>
              <w:rPr>
                <w:ins w:id="7280" w:author="ZTE-Ma Zhifeng" w:date="2024-08-26T22:12:00Z"/>
                <w:lang w:val="en-US"/>
              </w:rPr>
            </w:pPr>
            <w:ins w:id="7281" w:author="ZTE-Ma Zhifeng" w:date="2024-08-26T22:12:00Z">
              <w:r>
                <w:t>NOTE :</w:t>
              </w:r>
              <w:r>
                <w:tab/>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w:t>
              </w:r>
              <w:r w:rsidRPr="004D6DE3">
                <w:t>The lowest even order and lowest odd order IMD MSDs shall be considered.</w:t>
              </w:r>
            </w:ins>
          </w:p>
        </w:tc>
      </w:tr>
    </w:tbl>
    <w:p w14:paraId="7E42F7D9" w14:textId="77777777" w:rsidR="0066511E" w:rsidRDefault="0066511E" w:rsidP="0066511E">
      <w:pPr>
        <w:tabs>
          <w:tab w:val="left" w:pos="2340"/>
        </w:tabs>
        <w:rPr>
          <w:ins w:id="7282" w:author="ZTE-Ma Zhifeng" w:date="2024-08-26T22:12:00Z"/>
          <w:lang w:eastAsia="ko-KR"/>
        </w:rPr>
      </w:pPr>
    </w:p>
    <w:p w14:paraId="6A2B3C5C" w14:textId="15A9F357" w:rsidR="0066511E" w:rsidRPr="00B75DD1" w:rsidRDefault="0066511E" w:rsidP="0066511E">
      <w:pPr>
        <w:tabs>
          <w:tab w:val="left" w:pos="2340"/>
        </w:tabs>
        <w:rPr>
          <w:ins w:id="7283" w:author="ZTE-Ma Zhifeng" w:date="2024-08-26T22:12:00Z"/>
        </w:rPr>
      </w:pPr>
      <w:ins w:id="7284" w:author="ZTE-Ma Zhifeng" w:date="2024-08-26T22:12:00Z">
        <w:r w:rsidRPr="00B75DD1">
          <w:rPr>
            <w:lang w:eastAsia="ko-KR"/>
          </w:rPr>
          <w:t xml:space="preserve">Based on Table </w:t>
        </w:r>
        <w:r w:rsidRPr="00B75DD1">
          <w:rPr>
            <w:lang w:val="en-US" w:eastAsia="zh-CN"/>
          </w:rPr>
          <w:t>5.</w:t>
        </w:r>
      </w:ins>
      <w:ins w:id="7285" w:author="ZTE-Ma Zhifeng" w:date="2024-08-26T22:17:00Z">
        <w:r>
          <w:rPr>
            <w:lang w:val="en-US" w:eastAsia="zh-CN"/>
          </w:rPr>
          <w:t>11</w:t>
        </w:r>
      </w:ins>
      <w:ins w:id="7286" w:author="ZTE-Ma Zhifeng" w:date="2024-08-26T22:12:00Z">
        <w:r w:rsidRPr="00B75DD1">
          <w:rPr>
            <w:lang w:val="en-US" w:eastAsia="zh-CN"/>
          </w:rPr>
          <w:t>.2</w:t>
        </w:r>
        <w:r w:rsidRPr="00B75DD1">
          <w:rPr>
            <w:lang w:eastAsia="ko-KR"/>
          </w:rPr>
          <w:t>.</w:t>
        </w:r>
        <w:r w:rsidRPr="00B75DD1">
          <w:rPr>
            <w:lang w:val="en-US" w:eastAsia="zh-CN"/>
          </w:rPr>
          <w:t>1</w:t>
        </w:r>
        <w:r>
          <w:rPr>
            <w:lang w:val="en-US" w:eastAsia="zh-CN"/>
          </w:rPr>
          <w:t>.1</w:t>
        </w:r>
        <w:r w:rsidRPr="00B75DD1">
          <w:rPr>
            <w:lang w:eastAsia="ko-KR"/>
          </w:rPr>
          <w:t>-</w:t>
        </w:r>
        <w:r>
          <w:rPr>
            <w:lang w:eastAsia="ko-KR"/>
          </w:rPr>
          <w:t>3</w:t>
        </w:r>
        <w:r w:rsidRPr="00B75DD1">
          <w:rPr>
            <w:lang w:val="en-US" w:eastAsia="zh-CN"/>
          </w:rPr>
          <w:t xml:space="preserve">, </w:t>
        </w:r>
        <w:r>
          <w:rPr>
            <w:lang w:val="en-US" w:eastAsia="zh-CN"/>
          </w:rPr>
          <w:t>4</w:t>
        </w:r>
        <w:r w:rsidRPr="00B75DD1">
          <w:rPr>
            <w:rFonts w:eastAsia="MS Mincho"/>
            <w:vertAlign w:val="superscript"/>
            <w:lang w:eastAsia="ja-JP"/>
          </w:rPr>
          <w:t>th</w:t>
        </w:r>
        <w:r w:rsidRPr="00B75DD1">
          <w:rPr>
            <w:lang w:eastAsia="ja-JP"/>
          </w:rPr>
          <w:t xml:space="preserve"> </w:t>
        </w:r>
        <w:r w:rsidRPr="00B75DD1">
          <w:rPr>
            <w:lang w:eastAsia="ko-KR"/>
          </w:rPr>
          <w:t>order IMD from band n</w:t>
        </w:r>
        <w:r>
          <w:rPr>
            <w:lang w:eastAsia="ko-KR"/>
          </w:rPr>
          <w:t>41</w:t>
        </w:r>
        <w:r w:rsidRPr="00B75DD1">
          <w:rPr>
            <w:lang w:eastAsia="ko-KR"/>
          </w:rPr>
          <w:t xml:space="preserve"> and Band n</w:t>
        </w:r>
        <w:r>
          <w:rPr>
            <w:lang w:eastAsia="ko-KR"/>
          </w:rPr>
          <w:t>78</w:t>
        </w:r>
        <w:r w:rsidRPr="00B75DD1">
          <w:rPr>
            <w:lang w:eastAsia="ko-KR"/>
          </w:rPr>
          <w:t xml:space="preserve"> may also fall into Rx frequencies of band</w:t>
        </w:r>
        <w:r w:rsidRPr="00B75DD1">
          <w:rPr>
            <w:lang w:eastAsia="ja-JP"/>
          </w:rPr>
          <w:t xml:space="preserve"> </w:t>
        </w:r>
        <w:r w:rsidRPr="00B75DD1">
          <w:rPr>
            <w:lang w:val="en-US" w:eastAsia="zh-CN"/>
          </w:rPr>
          <w:t>n</w:t>
        </w:r>
        <w:r>
          <w:rPr>
            <w:lang w:val="en-US" w:eastAsia="zh-CN"/>
          </w:rPr>
          <w:t>1</w:t>
        </w:r>
        <w:r w:rsidRPr="00B75DD1">
          <w:rPr>
            <w:lang w:eastAsia="ko-KR"/>
          </w:rPr>
          <w:t>.</w:t>
        </w:r>
      </w:ins>
    </w:p>
    <w:p w14:paraId="17B7916E" w14:textId="77777777" w:rsidR="0066511E" w:rsidRPr="00B75DD1" w:rsidRDefault="0066511E" w:rsidP="0066511E">
      <w:pPr>
        <w:tabs>
          <w:tab w:val="left" w:pos="2340"/>
        </w:tabs>
        <w:rPr>
          <w:ins w:id="7287" w:author="ZTE-Ma Zhifeng" w:date="2024-08-26T22:12:00Z"/>
        </w:rPr>
      </w:pPr>
      <w:ins w:id="7288" w:author="ZTE-Ma Zhifeng" w:date="2024-08-26T22:12:00Z">
        <w:r w:rsidRPr="00B75DD1">
          <w:t xml:space="preserve">From the tables it is found that: </w:t>
        </w:r>
      </w:ins>
    </w:p>
    <w:p w14:paraId="7852F409" w14:textId="77777777" w:rsidR="0066511E" w:rsidRPr="00B75DD1" w:rsidRDefault="0066511E" w:rsidP="0066511E">
      <w:pPr>
        <w:tabs>
          <w:tab w:val="left" w:pos="2340"/>
        </w:tabs>
        <w:ind w:firstLineChars="142" w:firstLine="284"/>
        <w:rPr>
          <w:ins w:id="7289" w:author="ZTE-Ma Zhifeng" w:date="2024-08-26T22:12:00Z"/>
        </w:rPr>
      </w:pPr>
      <w:ins w:id="7290" w:author="ZTE-Ma Zhifeng" w:date="2024-08-26T22:12:00Z">
        <w:r w:rsidRPr="00B75DD1">
          <w:rPr>
            <w:rFonts w:cs="Calibri"/>
            <w:szCs w:val="21"/>
            <w:lang w:eastAsia="zh-TW"/>
          </w:rPr>
          <w:t>-</w:t>
        </w:r>
        <w:r w:rsidRPr="00B75DD1">
          <w:rPr>
            <w:rFonts w:cs="Calibri"/>
            <w:szCs w:val="21"/>
            <w:lang w:eastAsia="ko-KR"/>
          </w:rPr>
          <w:t xml:space="preserve">  </w:t>
        </w:r>
        <w:r w:rsidRPr="00B75DD1">
          <w:t>Band n</w:t>
        </w:r>
        <w:r>
          <w:t>78</w:t>
        </w:r>
        <w:r w:rsidRPr="00B75DD1">
          <w:t xml:space="preserve"> may be subject to</w:t>
        </w:r>
        <w:r>
          <w:t xml:space="preserve"> IMD3, IMD4 and</w:t>
        </w:r>
        <w:r w:rsidRPr="00B75DD1">
          <w:t xml:space="preserve"> IMD5.</w:t>
        </w:r>
      </w:ins>
    </w:p>
    <w:p w14:paraId="2168FDA0" w14:textId="77777777" w:rsidR="0066511E" w:rsidRDefault="0066511E" w:rsidP="0066511E">
      <w:pPr>
        <w:tabs>
          <w:tab w:val="left" w:pos="2340"/>
        </w:tabs>
        <w:ind w:firstLineChars="142" w:firstLine="284"/>
        <w:rPr>
          <w:ins w:id="7291" w:author="ZTE-Ma Zhifeng" w:date="2024-08-26T22:12:00Z"/>
        </w:rPr>
      </w:pPr>
      <w:ins w:id="7292" w:author="ZTE-Ma Zhifeng" w:date="2024-08-26T22:12:00Z">
        <w:r w:rsidRPr="00B75DD1">
          <w:rPr>
            <w:rFonts w:cs="Calibri"/>
            <w:szCs w:val="21"/>
            <w:lang w:eastAsia="zh-TW"/>
          </w:rPr>
          <w:t>-</w:t>
        </w:r>
        <w:r w:rsidRPr="00B75DD1">
          <w:rPr>
            <w:rFonts w:cs="Calibri"/>
            <w:szCs w:val="21"/>
            <w:lang w:eastAsia="ko-KR"/>
          </w:rPr>
          <w:t xml:space="preserve">  </w:t>
        </w:r>
        <w:r w:rsidRPr="00B75DD1">
          <w:t>Band n</w:t>
        </w:r>
        <w:r>
          <w:t>41</w:t>
        </w:r>
        <w:r w:rsidRPr="00B75DD1">
          <w:t xml:space="preserve"> may be subject to IMD</w:t>
        </w:r>
        <w:r>
          <w:t>4</w:t>
        </w:r>
        <w:r w:rsidRPr="00B75DD1">
          <w:t>.</w:t>
        </w:r>
      </w:ins>
    </w:p>
    <w:p w14:paraId="6B3C9987" w14:textId="4F79B6DC" w:rsidR="0066511E" w:rsidRPr="009A3FC3" w:rsidRDefault="0066511E">
      <w:pPr>
        <w:tabs>
          <w:tab w:val="left" w:pos="2340"/>
        </w:tabs>
        <w:ind w:firstLineChars="142" w:firstLine="284"/>
        <w:rPr>
          <w:ins w:id="7293" w:author="ZTE-Ma Zhifeng" w:date="2024-08-26T22:12:00Z"/>
          <w:lang w:eastAsia="ko-KR"/>
        </w:rPr>
        <w:pPrChange w:id="7294" w:author="ZTE-Ma Zhifeng" w:date="2024-08-26T22:18:00Z">
          <w:pPr/>
        </w:pPrChange>
      </w:pPr>
      <w:ins w:id="7295" w:author="ZTE-Ma Zhifeng" w:date="2024-08-26T22:12:00Z">
        <w:r w:rsidRPr="00B75DD1">
          <w:rPr>
            <w:rFonts w:cs="Calibri"/>
            <w:szCs w:val="21"/>
            <w:lang w:eastAsia="zh-TW"/>
          </w:rPr>
          <w:t>-</w:t>
        </w:r>
        <w:r w:rsidRPr="00B75DD1">
          <w:rPr>
            <w:rFonts w:cs="Calibri"/>
            <w:szCs w:val="21"/>
            <w:lang w:eastAsia="ko-KR"/>
          </w:rPr>
          <w:t xml:space="preserve">  </w:t>
        </w:r>
        <w:r w:rsidRPr="00B75DD1">
          <w:t>Band n</w:t>
        </w:r>
        <w:r>
          <w:t>1</w:t>
        </w:r>
        <w:r w:rsidRPr="00B75DD1">
          <w:t xml:space="preserve"> may be subject to IMD</w:t>
        </w:r>
        <w:r>
          <w:t>4</w:t>
        </w:r>
        <w:r w:rsidRPr="00B75DD1">
          <w:t>.</w:t>
        </w:r>
      </w:ins>
    </w:p>
    <w:p w14:paraId="0EDAC143" w14:textId="5CC80A6F" w:rsidR="0066511E" w:rsidRPr="0066511E" w:rsidRDefault="0066511E" w:rsidP="0066511E">
      <w:pPr>
        <w:pStyle w:val="41"/>
        <w:rPr>
          <w:ins w:id="7296" w:author="ZTE-Ma Zhifeng" w:date="2024-08-26T22:12:00Z"/>
          <w:rPrChange w:id="7297" w:author="ZTE-Ma Zhifeng" w:date="2024-08-26T22:14:00Z">
            <w:rPr>
              <w:ins w:id="7298" w:author="ZTE-Ma Zhifeng" w:date="2024-08-26T22:12:00Z"/>
              <w:rFonts w:cs="Arial"/>
              <w:lang w:eastAsia="zh-CN"/>
            </w:rPr>
          </w:rPrChange>
        </w:rPr>
      </w:pPr>
      <w:bookmarkStart w:id="7299" w:name="_Toc168053455"/>
      <w:bookmarkStart w:id="7300" w:name="_Toc175687582"/>
      <w:ins w:id="7301" w:author="ZTE-Ma Zhifeng" w:date="2024-08-26T22:12:00Z">
        <w:r>
          <w:t>5.</w:t>
        </w:r>
      </w:ins>
      <w:ins w:id="7302" w:author="ZTE-Ma Zhifeng" w:date="2024-08-26T22:17:00Z">
        <w:r>
          <w:t>11</w:t>
        </w:r>
      </w:ins>
      <w:ins w:id="7303" w:author="ZTE-Ma Zhifeng" w:date="2024-08-26T22:12:00Z">
        <w:r>
          <w:t>.2.2</w:t>
        </w:r>
        <w:r>
          <w:tab/>
        </w:r>
        <w:r w:rsidRPr="0066511E">
          <w:rPr>
            <w:rPrChange w:id="7304" w:author="ZTE-Ma Zhifeng" w:date="2024-08-26T22:14:00Z">
              <w:rPr>
                <w:rFonts w:cs="Arial"/>
                <w:szCs w:val="22"/>
                <w:lang w:val="en-US" w:eastAsia="zh-CN"/>
              </w:rPr>
            </w:rPrChange>
          </w:rPr>
          <w:t>REFSENS requirements</w:t>
        </w:r>
        <w:bookmarkEnd w:id="7299"/>
        <w:bookmarkEnd w:id="7300"/>
      </w:ins>
    </w:p>
    <w:p w14:paraId="7934EC7F" w14:textId="77777777" w:rsidR="0066511E" w:rsidRPr="00B75DD1" w:rsidRDefault="0066511E" w:rsidP="0066511E">
      <w:pPr>
        <w:rPr>
          <w:ins w:id="7305" w:author="ZTE-Ma Zhifeng" w:date="2024-08-26T22:12:00Z"/>
          <w:rFonts w:eastAsia="Malgun Gothic" w:cs="Arial"/>
          <w:kern w:val="2"/>
          <w:szCs w:val="24"/>
          <w:lang w:eastAsia="ko-KR"/>
        </w:rPr>
      </w:pPr>
      <w:ins w:id="7306" w:author="ZTE-Ma Zhifeng" w:date="2024-08-26T22:12:00Z">
        <w:r w:rsidRPr="00B75DD1">
          <w:t xml:space="preserve">MSD values have been taken from </w:t>
        </w:r>
        <w:r w:rsidRPr="00B75DD1">
          <w:rPr>
            <w:rFonts w:cs="Arial"/>
            <w:lang w:eastAsia="zh-CN"/>
          </w:rPr>
          <w:t>CA_n</w:t>
        </w:r>
        <w:r>
          <w:rPr>
            <w:rFonts w:cs="Arial"/>
            <w:lang w:eastAsia="zh-CN"/>
          </w:rPr>
          <w:t>1</w:t>
        </w:r>
        <w:r w:rsidRPr="00B75DD1">
          <w:rPr>
            <w:rFonts w:cs="Arial"/>
            <w:lang w:eastAsia="zh-CN"/>
          </w:rPr>
          <w:t>A-n</w:t>
        </w:r>
        <w:r>
          <w:rPr>
            <w:rFonts w:cs="Arial"/>
            <w:lang w:eastAsia="zh-CN"/>
          </w:rPr>
          <w:t>41</w:t>
        </w:r>
        <w:r w:rsidRPr="00B75DD1">
          <w:rPr>
            <w:rFonts w:cs="Arial"/>
            <w:lang w:eastAsia="zh-CN"/>
          </w:rPr>
          <w:t>A-n7</w:t>
        </w:r>
        <w:r>
          <w:rPr>
            <w:rFonts w:cs="Arial"/>
            <w:lang w:eastAsia="zh-CN"/>
          </w:rPr>
          <w:t>7</w:t>
        </w:r>
        <w:r w:rsidRPr="00B75DD1">
          <w:rPr>
            <w:rFonts w:cs="Arial"/>
            <w:lang w:eastAsia="zh-CN"/>
          </w:rPr>
          <w:t>A</w:t>
        </w:r>
        <w:r>
          <w:rPr>
            <w:rFonts w:cs="Arial"/>
            <w:lang w:eastAsia="zh-CN"/>
          </w:rPr>
          <w:t>.</w:t>
        </w:r>
      </w:ins>
    </w:p>
    <w:p w14:paraId="7E61B713" w14:textId="3AFE7921" w:rsidR="0066511E" w:rsidRPr="00B75DD1" w:rsidRDefault="0066511E" w:rsidP="0066511E">
      <w:pPr>
        <w:jc w:val="center"/>
        <w:rPr>
          <w:ins w:id="7307" w:author="ZTE-Ma Zhifeng" w:date="2024-08-26T22:12:00Z"/>
          <w:rFonts w:ascii="Arial" w:hAnsi="Arial" w:cs="Arial"/>
          <w:b/>
          <w:bCs/>
          <w:lang w:val="en-US" w:eastAsia="zh-CN"/>
        </w:rPr>
      </w:pPr>
      <w:ins w:id="7308" w:author="ZTE-Ma Zhifeng" w:date="2024-08-26T22:12:00Z">
        <w:r w:rsidRPr="00B75DD1">
          <w:rPr>
            <w:rFonts w:ascii="Arial" w:hAnsi="Arial" w:cs="Arial"/>
            <w:b/>
            <w:bCs/>
            <w:lang w:val="en-US"/>
          </w:rPr>
          <w:t xml:space="preserve">Table </w:t>
        </w:r>
        <w:r w:rsidRPr="00B75DD1">
          <w:rPr>
            <w:rFonts w:ascii="Arial" w:hAnsi="Arial" w:cs="Arial"/>
            <w:b/>
            <w:bCs/>
            <w:lang w:val="en-US" w:eastAsia="zh-CN"/>
          </w:rPr>
          <w:t>5.</w:t>
        </w:r>
      </w:ins>
      <w:ins w:id="7309" w:author="ZTE-Ma Zhifeng" w:date="2024-08-26T22:18:00Z">
        <w:r>
          <w:rPr>
            <w:rFonts w:ascii="Arial" w:hAnsi="Arial" w:cs="Arial"/>
            <w:b/>
            <w:bCs/>
            <w:lang w:val="en-US" w:eastAsia="zh-CN"/>
          </w:rPr>
          <w:t>11</w:t>
        </w:r>
      </w:ins>
      <w:ins w:id="7310" w:author="ZTE-Ma Zhifeng" w:date="2024-08-26T22:12:00Z">
        <w:r w:rsidRPr="00B75DD1">
          <w:rPr>
            <w:rFonts w:ascii="Arial" w:hAnsi="Arial" w:cs="Arial"/>
            <w:b/>
            <w:bCs/>
            <w:lang w:val="en-US" w:eastAsia="zh-CN"/>
          </w:rPr>
          <w:t>.2.2-1</w:t>
        </w:r>
        <w:r w:rsidRPr="00B75DD1">
          <w:rPr>
            <w:rFonts w:ascii="Arial" w:hAnsi="Arial" w:cs="Arial"/>
            <w:b/>
            <w:bCs/>
            <w:lang w:val="en-US"/>
          </w:rPr>
          <w:t xml:space="preserve">: </w:t>
        </w:r>
        <w:r w:rsidRPr="00B75DD1">
          <w:rPr>
            <w:rFonts w:ascii="Arial" w:hAnsi="Arial" w:cs="Arial"/>
            <w:b/>
            <w:bCs/>
            <w:lang w:val="en-US" w:eastAsia="zh-CN"/>
          </w:rPr>
          <w:t>MSD due to IMD issue</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66511E" w:rsidRPr="00B75DD1" w14:paraId="2BFB4910" w14:textId="77777777" w:rsidTr="002D5D5E">
        <w:trPr>
          <w:trHeight w:val="187"/>
          <w:jc w:val="center"/>
          <w:ins w:id="7311" w:author="ZTE-Ma Zhifeng" w:date="2024-08-26T22:12:00Z"/>
        </w:trPr>
        <w:tc>
          <w:tcPr>
            <w:tcW w:w="8802" w:type="dxa"/>
            <w:gridSpan w:val="8"/>
            <w:tcBorders>
              <w:top w:val="single" w:sz="4" w:space="0" w:color="auto"/>
              <w:left w:val="single" w:sz="4" w:space="0" w:color="auto"/>
              <w:bottom w:val="single" w:sz="4" w:space="0" w:color="auto"/>
              <w:right w:val="single" w:sz="4" w:space="0" w:color="auto"/>
            </w:tcBorders>
          </w:tcPr>
          <w:p w14:paraId="05B94652" w14:textId="77777777" w:rsidR="0066511E" w:rsidRPr="00B75DD1" w:rsidRDefault="0066511E" w:rsidP="002D5D5E">
            <w:pPr>
              <w:pStyle w:val="TAH"/>
              <w:rPr>
                <w:ins w:id="7312" w:author="ZTE-Ma Zhifeng" w:date="2024-08-26T22:12:00Z"/>
                <w:lang w:val="en-US"/>
              </w:rPr>
            </w:pPr>
            <w:ins w:id="7313" w:author="ZTE-Ma Zhifeng" w:date="2024-08-26T22:12:00Z">
              <w:r w:rsidRPr="00B75DD1">
                <w:lastRenderedPageBreak/>
                <w:t>Band / Channel bandwidth / N</w:t>
              </w:r>
              <w:r w:rsidRPr="00B75DD1">
                <w:rPr>
                  <w:vertAlign w:val="subscript"/>
                </w:rPr>
                <w:t>RB</w:t>
              </w:r>
              <w:r w:rsidRPr="00B75DD1">
                <w:t xml:space="preserve"> / Duplex mode</w:t>
              </w:r>
            </w:ins>
          </w:p>
        </w:tc>
        <w:tc>
          <w:tcPr>
            <w:tcW w:w="1057" w:type="dxa"/>
            <w:tcBorders>
              <w:top w:val="single" w:sz="4" w:space="0" w:color="auto"/>
              <w:left w:val="single" w:sz="4" w:space="0" w:color="auto"/>
              <w:bottom w:val="nil"/>
              <w:right w:val="single" w:sz="4" w:space="0" w:color="auto"/>
            </w:tcBorders>
            <w:shd w:val="clear" w:color="auto" w:fill="auto"/>
          </w:tcPr>
          <w:p w14:paraId="2FCB795A" w14:textId="77777777" w:rsidR="0066511E" w:rsidRPr="00B75DD1" w:rsidRDefault="0066511E" w:rsidP="002D5D5E">
            <w:pPr>
              <w:pStyle w:val="TAH"/>
              <w:rPr>
                <w:ins w:id="7314" w:author="ZTE-Ma Zhifeng" w:date="2024-08-26T22:12:00Z"/>
              </w:rPr>
            </w:pPr>
            <w:ins w:id="7315" w:author="ZTE-Ma Zhifeng" w:date="2024-08-26T22:12:00Z">
              <w:r w:rsidRPr="00B75DD1">
                <w:t>Source of IMD</w:t>
              </w:r>
            </w:ins>
          </w:p>
        </w:tc>
      </w:tr>
      <w:tr w:rsidR="0066511E" w:rsidRPr="00B75DD1" w14:paraId="2A21D7D4" w14:textId="77777777" w:rsidTr="002D5D5E">
        <w:trPr>
          <w:trHeight w:val="187"/>
          <w:jc w:val="center"/>
          <w:ins w:id="7316" w:author="ZTE-Ma Zhifeng" w:date="2024-08-26T22:12:00Z"/>
        </w:trPr>
        <w:tc>
          <w:tcPr>
            <w:tcW w:w="2007" w:type="dxa"/>
            <w:tcBorders>
              <w:top w:val="single" w:sz="4" w:space="0" w:color="auto"/>
              <w:left w:val="single" w:sz="4" w:space="0" w:color="auto"/>
              <w:bottom w:val="single" w:sz="4" w:space="0" w:color="auto"/>
              <w:right w:val="single" w:sz="4" w:space="0" w:color="auto"/>
            </w:tcBorders>
          </w:tcPr>
          <w:p w14:paraId="622EBCB5" w14:textId="77777777" w:rsidR="0066511E" w:rsidRPr="00B75DD1" w:rsidRDefault="0066511E" w:rsidP="002D5D5E">
            <w:pPr>
              <w:pStyle w:val="TAH"/>
              <w:rPr>
                <w:ins w:id="7317" w:author="ZTE-Ma Zhifeng" w:date="2024-08-26T22:12:00Z"/>
              </w:rPr>
            </w:pPr>
            <w:ins w:id="7318" w:author="ZTE-Ma Zhifeng" w:date="2024-08-26T22:12:00Z">
              <w:r w:rsidRPr="00B75DD1">
                <w:rPr>
                  <w:lang w:eastAsia="ja-JP"/>
                </w:rPr>
                <w:t>NR</w:t>
              </w:r>
              <w:r w:rsidRPr="00B75DD1">
                <w:t xml:space="preserve"> </w:t>
              </w:r>
              <w:r w:rsidRPr="00B75DD1">
                <w:rPr>
                  <w:lang w:val="en-US"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360A5A0D" w14:textId="77777777" w:rsidR="0066511E" w:rsidRPr="00B75DD1" w:rsidRDefault="0066511E" w:rsidP="002D5D5E">
            <w:pPr>
              <w:pStyle w:val="TAH"/>
              <w:rPr>
                <w:ins w:id="7319" w:author="ZTE-Ma Zhifeng" w:date="2024-08-26T22:12:00Z"/>
              </w:rPr>
            </w:pPr>
            <w:ins w:id="7320" w:author="ZTE-Ma Zhifeng" w:date="2024-08-26T22:12:00Z">
              <w:r w:rsidRPr="00B75DD1">
                <w:rPr>
                  <w:lang w:eastAsia="ja-JP"/>
                </w:rPr>
                <w:t>NR</w:t>
              </w:r>
              <w:r w:rsidRPr="00B75DD1">
                <w:t xml:space="preserve"> band</w:t>
              </w:r>
            </w:ins>
          </w:p>
        </w:tc>
        <w:tc>
          <w:tcPr>
            <w:tcW w:w="960" w:type="dxa"/>
            <w:tcBorders>
              <w:top w:val="single" w:sz="4" w:space="0" w:color="auto"/>
              <w:left w:val="single" w:sz="4" w:space="0" w:color="auto"/>
              <w:bottom w:val="single" w:sz="4" w:space="0" w:color="auto"/>
              <w:right w:val="single" w:sz="4" w:space="0" w:color="auto"/>
            </w:tcBorders>
          </w:tcPr>
          <w:p w14:paraId="462D6696" w14:textId="77777777" w:rsidR="0066511E" w:rsidRPr="00B75DD1" w:rsidRDefault="0066511E" w:rsidP="002D5D5E">
            <w:pPr>
              <w:pStyle w:val="TAH"/>
              <w:rPr>
                <w:ins w:id="7321" w:author="ZTE-Ma Zhifeng" w:date="2024-08-26T22:12:00Z"/>
              </w:rPr>
            </w:pPr>
            <w:ins w:id="7322" w:author="ZTE-Ma Zhifeng" w:date="2024-08-26T22:12:00Z">
              <w:r w:rsidRPr="00B75DD1">
                <w:t>UL F</w:t>
              </w:r>
              <w:r w:rsidRPr="00B75DD1">
                <w:rPr>
                  <w:vertAlign w:val="subscript"/>
                </w:rPr>
                <w:t>c</w:t>
              </w:r>
              <w:r w:rsidRPr="00B75DD1">
                <w:t xml:space="preserve"> </w:t>
              </w:r>
              <w:r w:rsidRPr="00B75DD1">
                <w:br/>
                <w:t>(MHz)</w:t>
              </w:r>
            </w:ins>
          </w:p>
        </w:tc>
        <w:tc>
          <w:tcPr>
            <w:tcW w:w="964" w:type="dxa"/>
            <w:tcBorders>
              <w:top w:val="single" w:sz="4" w:space="0" w:color="auto"/>
              <w:left w:val="single" w:sz="4" w:space="0" w:color="auto"/>
              <w:bottom w:val="single" w:sz="4" w:space="0" w:color="auto"/>
              <w:right w:val="single" w:sz="4" w:space="0" w:color="auto"/>
            </w:tcBorders>
          </w:tcPr>
          <w:p w14:paraId="56C5555E" w14:textId="77777777" w:rsidR="0066511E" w:rsidRPr="00B75DD1" w:rsidRDefault="0066511E" w:rsidP="002D5D5E">
            <w:pPr>
              <w:pStyle w:val="TAH"/>
              <w:rPr>
                <w:ins w:id="7323" w:author="ZTE-Ma Zhifeng" w:date="2024-08-26T22:12:00Z"/>
              </w:rPr>
            </w:pPr>
            <w:ins w:id="7324" w:author="ZTE-Ma Zhifeng" w:date="2024-08-26T22:12:00Z">
              <w:r w:rsidRPr="00B75DD1">
                <w:t xml:space="preserve">UL/DL BW </w:t>
              </w:r>
              <w:r w:rsidRPr="00B75DD1">
                <w:br/>
                <w:t>(MHz)</w:t>
              </w:r>
            </w:ins>
          </w:p>
        </w:tc>
        <w:tc>
          <w:tcPr>
            <w:tcW w:w="960" w:type="dxa"/>
            <w:tcBorders>
              <w:top w:val="single" w:sz="4" w:space="0" w:color="auto"/>
              <w:left w:val="single" w:sz="4" w:space="0" w:color="auto"/>
              <w:bottom w:val="single" w:sz="4" w:space="0" w:color="auto"/>
              <w:right w:val="single" w:sz="4" w:space="0" w:color="auto"/>
            </w:tcBorders>
          </w:tcPr>
          <w:p w14:paraId="6B68DEEC" w14:textId="77777777" w:rsidR="0066511E" w:rsidRPr="00B75DD1" w:rsidRDefault="0066511E" w:rsidP="002D5D5E">
            <w:pPr>
              <w:pStyle w:val="TAH"/>
              <w:rPr>
                <w:ins w:id="7325" w:author="ZTE-Ma Zhifeng" w:date="2024-08-26T22:12:00Z"/>
              </w:rPr>
            </w:pPr>
            <w:ins w:id="7326" w:author="ZTE-Ma Zhifeng" w:date="2024-08-26T22:12:00Z">
              <w:r w:rsidRPr="00B75DD1">
                <w:t xml:space="preserve">UL </w:t>
              </w:r>
              <w:r w:rsidRPr="00B75DD1">
                <w:br/>
                <w:t>C</w:t>
              </w:r>
              <w:r w:rsidRPr="00B75DD1">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313CF387" w14:textId="77777777" w:rsidR="0066511E" w:rsidRPr="00B75DD1" w:rsidRDefault="0066511E" w:rsidP="002D5D5E">
            <w:pPr>
              <w:pStyle w:val="TAH"/>
              <w:rPr>
                <w:ins w:id="7327" w:author="ZTE-Ma Zhifeng" w:date="2024-08-26T22:12:00Z"/>
              </w:rPr>
            </w:pPr>
            <w:ins w:id="7328" w:author="ZTE-Ma Zhifeng" w:date="2024-08-26T22:12:00Z">
              <w:r w:rsidRPr="00B75DD1">
                <w:t>DL F</w:t>
              </w:r>
              <w:r w:rsidRPr="00B75DD1">
                <w:rPr>
                  <w:vertAlign w:val="subscript"/>
                </w:rPr>
                <w:t>c</w:t>
              </w:r>
              <w:r w:rsidRPr="00B75DD1">
                <w:t xml:space="preserve"> (MHz)</w:t>
              </w:r>
            </w:ins>
          </w:p>
        </w:tc>
        <w:tc>
          <w:tcPr>
            <w:tcW w:w="977" w:type="dxa"/>
            <w:tcBorders>
              <w:top w:val="single" w:sz="4" w:space="0" w:color="auto"/>
              <w:left w:val="single" w:sz="4" w:space="0" w:color="auto"/>
              <w:bottom w:val="single" w:sz="4" w:space="0" w:color="auto"/>
              <w:right w:val="single" w:sz="4" w:space="0" w:color="auto"/>
            </w:tcBorders>
          </w:tcPr>
          <w:p w14:paraId="0A575C2F" w14:textId="77777777" w:rsidR="0066511E" w:rsidRPr="00B75DD1" w:rsidRDefault="0066511E" w:rsidP="002D5D5E">
            <w:pPr>
              <w:pStyle w:val="TAH"/>
              <w:rPr>
                <w:ins w:id="7329" w:author="ZTE-Ma Zhifeng" w:date="2024-08-26T22:12:00Z"/>
              </w:rPr>
            </w:pPr>
            <w:ins w:id="7330" w:author="ZTE-Ma Zhifeng" w:date="2024-08-26T22:12:00Z">
              <w:r w:rsidRPr="00B75DD1">
                <w:t xml:space="preserve">MSD </w:t>
              </w:r>
              <w:r w:rsidRPr="00B75DD1">
                <w:br/>
                <w:t>(dB)</w:t>
              </w:r>
            </w:ins>
          </w:p>
        </w:tc>
        <w:tc>
          <w:tcPr>
            <w:tcW w:w="828" w:type="dxa"/>
            <w:tcBorders>
              <w:top w:val="single" w:sz="4" w:space="0" w:color="auto"/>
              <w:left w:val="single" w:sz="4" w:space="0" w:color="auto"/>
              <w:bottom w:val="single" w:sz="4" w:space="0" w:color="auto"/>
              <w:right w:val="single" w:sz="4" w:space="0" w:color="auto"/>
            </w:tcBorders>
          </w:tcPr>
          <w:p w14:paraId="54783E41" w14:textId="77777777" w:rsidR="0066511E" w:rsidRPr="00B75DD1" w:rsidRDefault="0066511E" w:rsidP="002D5D5E">
            <w:pPr>
              <w:pStyle w:val="TAH"/>
              <w:rPr>
                <w:ins w:id="7331" w:author="ZTE-Ma Zhifeng" w:date="2024-08-26T22:12:00Z"/>
              </w:rPr>
            </w:pPr>
            <w:ins w:id="7332" w:author="ZTE-Ma Zhifeng" w:date="2024-08-26T22:12:00Z">
              <w:r w:rsidRPr="00B75DD1">
                <w:t>Duplex mode</w:t>
              </w:r>
            </w:ins>
          </w:p>
        </w:tc>
        <w:tc>
          <w:tcPr>
            <w:tcW w:w="1057" w:type="dxa"/>
            <w:tcBorders>
              <w:top w:val="nil"/>
              <w:left w:val="single" w:sz="4" w:space="0" w:color="auto"/>
              <w:bottom w:val="single" w:sz="4" w:space="0" w:color="auto"/>
              <w:right w:val="single" w:sz="4" w:space="0" w:color="auto"/>
            </w:tcBorders>
            <w:shd w:val="clear" w:color="auto" w:fill="auto"/>
          </w:tcPr>
          <w:p w14:paraId="23F932E2" w14:textId="77777777" w:rsidR="0066511E" w:rsidRPr="00B75DD1" w:rsidRDefault="0066511E" w:rsidP="002D5D5E">
            <w:pPr>
              <w:pStyle w:val="TAH"/>
              <w:rPr>
                <w:ins w:id="7333" w:author="ZTE-Ma Zhifeng" w:date="2024-08-26T22:12:00Z"/>
              </w:rPr>
            </w:pPr>
          </w:p>
        </w:tc>
      </w:tr>
      <w:tr w:rsidR="0066511E" w:rsidRPr="00B75DD1" w14:paraId="2CC4FB12" w14:textId="77777777" w:rsidTr="002D5D5E">
        <w:trPr>
          <w:trHeight w:val="187"/>
          <w:jc w:val="center"/>
          <w:ins w:id="7334" w:author="ZTE-Ma Zhifeng" w:date="2024-08-26T22:12:00Z"/>
        </w:trPr>
        <w:tc>
          <w:tcPr>
            <w:tcW w:w="2007" w:type="dxa"/>
            <w:tcBorders>
              <w:top w:val="single" w:sz="4" w:space="0" w:color="auto"/>
              <w:left w:val="single" w:sz="4" w:space="0" w:color="auto"/>
              <w:bottom w:val="nil"/>
              <w:right w:val="single" w:sz="4" w:space="0" w:color="auto"/>
            </w:tcBorders>
            <w:shd w:val="clear" w:color="auto" w:fill="auto"/>
            <w:vAlign w:val="center"/>
          </w:tcPr>
          <w:p w14:paraId="6F619DAE" w14:textId="77777777" w:rsidR="0066511E" w:rsidRPr="00B75DD1" w:rsidRDefault="0066511E" w:rsidP="002D5D5E">
            <w:pPr>
              <w:pStyle w:val="TAC"/>
              <w:rPr>
                <w:ins w:id="7335" w:author="ZTE-Ma Zhifeng" w:date="2024-08-26T22:12:00Z"/>
                <w:lang w:val="en-US" w:eastAsia="zh-CN"/>
              </w:rPr>
            </w:pPr>
            <w:ins w:id="7336" w:author="ZTE-Ma Zhifeng" w:date="2024-08-26T22:12:00Z">
              <w:r w:rsidRPr="00D462F1">
                <w:rPr>
                  <w:rFonts w:eastAsia="宋体" w:hint="eastAsia"/>
                </w:rPr>
                <w:t>CA</w:t>
              </w:r>
              <w:r w:rsidRPr="00D462F1">
                <w:rPr>
                  <w:lang w:eastAsia="ko-KR"/>
                </w:rPr>
                <w:t>_</w:t>
              </w:r>
              <w:r w:rsidRPr="00D462F1">
                <w:rPr>
                  <w:rFonts w:eastAsia="宋体" w:hint="eastAsia"/>
                </w:rPr>
                <w:t>n</w:t>
              </w:r>
              <w:r w:rsidRPr="00D462F1">
                <w:rPr>
                  <w:lang w:eastAsia="ko-KR"/>
                </w:rPr>
                <w:t>1</w:t>
              </w:r>
              <w:r w:rsidRPr="00D462F1">
                <w:rPr>
                  <w:rFonts w:eastAsia="宋体" w:hint="eastAsia"/>
                </w:rPr>
                <w:t>-</w:t>
              </w:r>
              <w:r w:rsidRPr="00D462F1">
                <w:rPr>
                  <w:lang w:eastAsia="ko-KR"/>
                </w:rPr>
                <w:t>n41-n7</w:t>
              </w:r>
              <w:r>
                <w:rPr>
                  <w:lang w:eastAsia="ko-KR"/>
                </w:rPr>
                <w:t>8</w:t>
              </w:r>
            </w:ins>
          </w:p>
        </w:tc>
        <w:tc>
          <w:tcPr>
            <w:tcW w:w="1146" w:type="dxa"/>
            <w:tcBorders>
              <w:top w:val="single" w:sz="4" w:space="0" w:color="auto"/>
              <w:left w:val="single" w:sz="4" w:space="0" w:color="auto"/>
              <w:right w:val="single" w:sz="4" w:space="0" w:color="auto"/>
            </w:tcBorders>
            <w:vAlign w:val="center"/>
          </w:tcPr>
          <w:p w14:paraId="0EEB08DC" w14:textId="77777777" w:rsidR="0066511E" w:rsidRPr="00B75DD1" w:rsidRDefault="0066511E" w:rsidP="002D5D5E">
            <w:pPr>
              <w:pStyle w:val="TAC"/>
              <w:rPr>
                <w:ins w:id="7337" w:author="ZTE-Ma Zhifeng" w:date="2024-08-26T22:12:00Z"/>
                <w:lang w:val="en-US" w:eastAsia="zh-CN"/>
              </w:rPr>
            </w:pPr>
            <w:ins w:id="7338" w:author="ZTE-Ma Zhifeng" w:date="2024-08-26T22:12:00Z">
              <w:r w:rsidRPr="00D462F1">
                <w:rPr>
                  <w:rFonts w:eastAsia="宋体" w:hint="eastAsia"/>
                </w:rPr>
                <w:t>n</w:t>
              </w:r>
              <w:r w:rsidRPr="00D462F1">
                <w:rPr>
                  <w:lang w:eastAsia="ko-KR"/>
                </w:rPr>
                <w:t>1</w:t>
              </w:r>
            </w:ins>
          </w:p>
        </w:tc>
        <w:tc>
          <w:tcPr>
            <w:tcW w:w="960" w:type="dxa"/>
            <w:tcBorders>
              <w:top w:val="single" w:sz="4" w:space="0" w:color="auto"/>
              <w:left w:val="single" w:sz="4" w:space="0" w:color="auto"/>
              <w:right w:val="single" w:sz="4" w:space="0" w:color="auto"/>
            </w:tcBorders>
            <w:vAlign w:val="center"/>
          </w:tcPr>
          <w:p w14:paraId="69BFA215" w14:textId="77777777" w:rsidR="0066511E" w:rsidRPr="00B75DD1" w:rsidRDefault="0066511E" w:rsidP="002D5D5E">
            <w:pPr>
              <w:pStyle w:val="TAC"/>
              <w:rPr>
                <w:ins w:id="7339" w:author="ZTE-Ma Zhifeng" w:date="2024-08-26T22:12:00Z"/>
                <w:lang w:val="en-US" w:eastAsia="zh-CN"/>
              </w:rPr>
            </w:pPr>
            <w:ins w:id="7340" w:author="ZTE-Ma Zhifeng" w:date="2024-08-26T22:12:00Z">
              <w:r w:rsidRPr="00D462F1">
                <w:rPr>
                  <w:rFonts w:hint="eastAsia"/>
                  <w:lang w:eastAsia="ja-JP"/>
                </w:rPr>
                <w:t>1</w:t>
              </w:r>
              <w:r w:rsidRPr="00D462F1">
                <w:rPr>
                  <w:lang w:eastAsia="ja-JP"/>
                </w:rPr>
                <w:t>970</w:t>
              </w:r>
            </w:ins>
          </w:p>
        </w:tc>
        <w:tc>
          <w:tcPr>
            <w:tcW w:w="964" w:type="dxa"/>
            <w:tcBorders>
              <w:top w:val="single" w:sz="4" w:space="0" w:color="auto"/>
              <w:left w:val="single" w:sz="4" w:space="0" w:color="auto"/>
              <w:right w:val="single" w:sz="4" w:space="0" w:color="auto"/>
            </w:tcBorders>
            <w:vAlign w:val="center"/>
          </w:tcPr>
          <w:p w14:paraId="77B9E860" w14:textId="77777777" w:rsidR="0066511E" w:rsidRPr="00B75DD1" w:rsidRDefault="0066511E" w:rsidP="002D5D5E">
            <w:pPr>
              <w:pStyle w:val="TAC"/>
              <w:rPr>
                <w:ins w:id="7341" w:author="ZTE-Ma Zhifeng" w:date="2024-08-26T22:12:00Z"/>
                <w:lang w:val="en-US" w:eastAsia="zh-CN"/>
              </w:rPr>
            </w:pPr>
            <w:ins w:id="7342" w:author="ZTE-Ma Zhifeng" w:date="2024-08-26T22:12:00Z">
              <w:r w:rsidRPr="00D462F1">
                <w:rPr>
                  <w:rFonts w:hint="eastAsia"/>
                  <w:lang w:eastAsia="ja-JP"/>
                </w:rPr>
                <w:t>5</w:t>
              </w:r>
            </w:ins>
          </w:p>
        </w:tc>
        <w:tc>
          <w:tcPr>
            <w:tcW w:w="960" w:type="dxa"/>
            <w:tcBorders>
              <w:top w:val="single" w:sz="4" w:space="0" w:color="auto"/>
              <w:left w:val="single" w:sz="4" w:space="0" w:color="auto"/>
              <w:right w:val="single" w:sz="4" w:space="0" w:color="auto"/>
            </w:tcBorders>
            <w:vAlign w:val="center"/>
          </w:tcPr>
          <w:p w14:paraId="3214A888" w14:textId="77777777" w:rsidR="0066511E" w:rsidRPr="00B75DD1" w:rsidRDefault="0066511E" w:rsidP="002D5D5E">
            <w:pPr>
              <w:pStyle w:val="TAC"/>
              <w:rPr>
                <w:ins w:id="7343" w:author="ZTE-Ma Zhifeng" w:date="2024-08-26T22:12:00Z"/>
                <w:lang w:val="en-US" w:eastAsia="zh-CN"/>
              </w:rPr>
            </w:pPr>
            <w:ins w:id="7344" w:author="ZTE-Ma Zhifeng" w:date="2024-08-26T22:12:00Z">
              <w:r w:rsidRPr="00D462F1">
                <w:rPr>
                  <w:lang w:eastAsia="ja-JP"/>
                </w:rPr>
                <w:t>25</w:t>
              </w:r>
            </w:ins>
          </w:p>
        </w:tc>
        <w:tc>
          <w:tcPr>
            <w:tcW w:w="960" w:type="dxa"/>
            <w:tcBorders>
              <w:top w:val="single" w:sz="4" w:space="0" w:color="auto"/>
              <w:left w:val="single" w:sz="4" w:space="0" w:color="auto"/>
              <w:right w:val="single" w:sz="4" w:space="0" w:color="auto"/>
            </w:tcBorders>
            <w:vAlign w:val="center"/>
          </w:tcPr>
          <w:p w14:paraId="5D923468" w14:textId="77777777" w:rsidR="0066511E" w:rsidRPr="00B75DD1" w:rsidRDefault="0066511E" w:rsidP="002D5D5E">
            <w:pPr>
              <w:pStyle w:val="TAC"/>
              <w:rPr>
                <w:ins w:id="7345" w:author="ZTE-Ma Zhifeng" w:date="2024-08-26T22:12:00Z"/>
                <w:lang w:val="en-US" w:eastAsia="zh-CN"/>
              </w:rPr>
            </w:pPr>
            <w:ins w:id="7346" w:author="ZTE-Ma Zhifeng" w:date="2024-08-26T22:12:00Z">
              <w:r w:rsidRPr="00D462F1">
                <w:rPr>
                  <w:rFonts w:hint="eastAsia"/>
                  <w:lang w:eastAsia="ja-JP"/>
                </w:rPr>
                <w:t>2</w:t>
              </w:r>
              <w:r w:rsidRPr="00D462F1">
                <w:rPr>
                  <w:lang w:eastAsia="ja-JP"/>
                </w:rPr>
                <w:t>160</w:t>
              </w:r>
            </w:ins>
          </w:p>
        </w:tc>
        <w:tc>
          <w:tcPr>
            <w:tcW w:w="977" w:type="dxa"/>
            <w:tcBorders>
              <w:top w:val="single" w:sz="4" w:space="0" w:color="auto"/>
              <w:left w:val="single" w:sz="4" w:space="0" w:color="auto"/>
              <w:bottom w:val="single" w:sz="4" w:space="0" w:color="auto"/>
              <w:right w:val="single" w:sz="4" w:space="0" w:color="auto"/>
            </w:tcBorders>
            <w:vAlign w:val="center"/>
          </w:tcPr>
          <w:p w14:paraId="4CF1732A" w14:textId="77777777" w:rsidR="0066511E" w:rsidRPr="00B75DD1" w:rsidRDefault="0066511E" w:rsidP="002D5D5E">
            <w:pPr>
              <w:pStyle w:val="TAC"/>
              <w:rPr>
                <w:ins w:id="7347" w:author="ZTE-Ma Zhifeng" w:date="2024-08-26T22:12:00Z"/>
                <w:lang w:val="en-US" w:eastAsia="zh-CN"/>
              </w:rPr>
            </w:pPr>
            <w:ins w:id="7348" w:author="ZTE-Ma Zhifeng" w:date="2024-08-26T22:12:00Z">
              <w:r w:rsidRPr="00D462F1">
                <w:rPr>
                  <w:rFonts w:hint="eastAsia"/>
                </w:rPr>
                <w:t>N</w:t>
              </w:r>
              <w:r w:rsidRPr="00D462F1">
                <w:t>/A</w:t>
              </w:r>
            </w:ins>
          </w:p>
        </w:tc>
        <w:tc>
          <w:tcPr>
            <w:tcW w:w="828" w:type="dxa"/>
            <w:tcBorders>
              <w:top w:val="single" w:sz="4" w:space="0" w:color="auto"/>
              <w:left w:val="single" w:sz="4" w:space="0" w:color="auto"/>
              <w:right w:val="single" w:sz="4" w:space="0" w:color="auto"/>
            </w:tcBorders>
          </w:tcPr>
          <w:p w14:paraId="65DBF5FC" w14:textId="77777777" w:rsidR="0066511E" w:rsidRPr="00B75DD1" w:rsidRDefault="0066511E" w:rsidP="002D5D5E">
            <w:pPr>
              <w:pStyle w:val="TAC"/>
              <w:rPr>
                <w:ins w:id="7349" w:author="ZTE-Ma Zhifeng" w:date="2024-08-26T22:12:00Z"/>
                <w:lang w:val="en-US" w:eastAsia="zh-CN"/>
              </w:rPr>
            </w:pPr>
            <w:ins w:id="7350" w:author="ZTE-Ma Zhifeng" w:date="2024-08-26T22:12:00Z">
              <w:r w:rsidRPr="00D462F1">
                <w:rPr>
                  <w:rFonts w:hint="eastAsia"/>
                  <w:lang w:eastAsia="zh-CN"/>
                </w:rPr>
                <w:t>FDD</w:t>
              </w:r>
            </w:ins>
          </w:p>
        </w:tc>
        <w:tc>
          <w:tcPr>
            <w:tcW w:w="1057" w:type="dxa"/>
            <w:tcBorders>
              <w:top w:val="single" w:sz="4" w:space="0" w:color="auto"/>
              <w:left w:val="single" w:sz="4" w:space="0" w:color="auto"/>
              <w:right w:val="single" w:sz="4" w:space="0" w:color="auto"/>
            </w:tcBorders>
          </w:tcPr>
          <w:p w14:paraId="4278BBAF" w14:textId="77777777" w:rsidR="0066511E" w:rsidRPr="00B75DD1" w:rsidRDefault="0066511E" w:rsidP="002D5D5E">
            <w:pPr>
              <w:pStyle w:val="TAC"/>
              <w:rPr>
                <w:ins w:id="7351" w:author="ZTE-Ma Zhifeng" w:date="2024-08-26T22:12:00Z"/>
                <w:lang w:val="en-US" w:eastAsia="zh-CN"/>
              </w:rPr>
            </w:pPr>
            <w:ins w:id="7352" w:author="ZTE-Ma Zhifeng" w:date="2024-08-26T22:12:00Z">
              <w:r w:rsidRPr="00D462F1">
                <w:rPr>
                  <w:lang w:eastAsia="ko-KR"/>
                </w:rPr>
                <w:t>N/A</w:t>
              </w:r>
            </w:ins>
          </w:p>
        </w:tc>
      </w:tr>
      <w:tr w:rsidR="0066511E" w:rsidRPr="00B75DD1" w14:paraId="6E03D3B5" w14:textId="77777777" w:rsidTr="002D5D5E">
        <w:trPr>
          <w:trHeight w:val="187"/>
          <w:jc w:val="center"/>
          <w:ins w:id="7353" w:author="ZTE-Ma Zhifeng" w:date="2024-08-26T22:12:00Z"/>
        </w:trPr>
        <w:tc>
          <w:tcPr>
            <w:tcW w:w="2007" w:type="dxa"/>
            <w:tcBorders>
              <w:top w:val="nil"/>
              <w:left w:val="single" w:sz="4" w:space="0" w:color="auto"/>
              <w:bottom w:val="nil"/>
              <w:right w:val="single" w:sz="4" w:space="0" w:color="auto"/>
            </w:tcBorders>
            <w:shd w:val="clear" w:color="auto" w:fill="auto"/>
            <w:vAlign w:val="center"/>
          </w:tcPr>
          <w:p w14:paraId="1BE0BADB" w14:textId="77777777" w:rsidR="0066511E" w:rsidRPr="00B75DD1" w:rsidRDefault="0066511E" w:rsidP="002D5D5E">
            <w:pPr>
              <w:pStyle w:val="TAC"/>
              <w:rPr>
                <w:ins w:id="7354" w:author="ZTE-Ma Zhifeng" w:date="2024-08-26T22:12:00Z"/>
                <w:lang w:val="en-US" w:eastAsia="zh-CN"/>
              </w:rPr>
            </w:pPr>
          </w:p>
        </w:tc>
        <w:tc>
          <w:tcPr>
            <w:tcW w:w="1146" w:type="dxa"/>
            <w:tcBorders>
              <w:top w:val="single" w:sz="4" w:space="0" w:color="auto"/>
              <w:left w:val="single" w:sz="4" w:space="0" w:color="auto"/>
              <w:right w:val="single" w:sz="4" w:space="0" w:color="auto"/>
            </w:tcBorders>
            <w:vAlign w:val="center"/>
          </w:tcPr>
          <w:p w14:paraId="176D2AD1" w14:textId="77777777" w:rsidR="0066511E" w:rsidRPr="00B75DD1" w:rsidRDefault="0066511E" w:rsidP="002D5D5E">
            <w:pPr>
              <w:pStyle w:val="TAC"/>
              <w:rPr>
                <w:ins w:id="7355" w:author="ZTE-Ma Zhifeng" w:date="2024-08-26T22:12:00Z"/>
                <w:lang w:val="en-US" w:eastAsia="zh-CN"/>
              </w:rPr>
            </w:pPr>
            <w:ins w:id="7356" w:author="ZTE-Ma Zhifeng" w:date="2024-08-26T22:12:00Z">
              <w:r w:rsidRPr="00D462F1">
                <w:rPr>
                  <w:rFonts w:eastAsia="宋体" w:hint="eastAsia"/>
                </w:rPr>
                <w:t>n</w:t>
              </w:r>
              <w:r w:rsidRPr="00D462F1">
                <w:rPr>
                  <w:rFonts w:eastAsia="宋体"/>
                </w:rPr>
                <w:t>41</w:t>
              </w:r>
            </w:ins>
          </w:p>
        </w:tc>
        <w:tc>
          <w:tcPr>
            <w:tcW w:w="960" w:type="dxa"/>
            <w:tcBorders>
              <w:top w:val="single" w:sz="4" w:space="0" w:color="auto"/>
              <w:left w:val="single" w:sz="4" w:space="0" w:color="auto"/>
              <w:right w:val="single" w:sz="4" w:space="0" w:color="auto"/>
            </w:tcBorders>
            <w:vAlign w:val="center"/>
          </w:tcPr>
          <w:p w14:paraId="521063CC" w14:textId="77777777" w:rsidR="0066511E" w:rsidRPr="000803F6" w:rsidRDefault="0066511E" w:rsidP="002D5D5E">
            <w:pPr>
              <w:pStyle w:val="TAC"/>
              <w:rPr>
                <w:ins w:id="7357" w:author="ZTE-Ma Zhifeng" w:date="2024-08-26T22:12:00Z"/>
                <w:rFonts w:cs="Arial"/>
                <w:szCs w:val="18"/>
              </w:rPr>
            </w:pPr>
            <w:ins w:id="7358" w:author="ZTE-Ma Zhifeng" w:date="2024-08-26T22:12:00Z">
              <w:r w:rsidRPr="00D462F1">
                <w:rPr>
                  <w:rFonts w:hint="eastAsia"/>
                  <w:lang w:eastAsia="ja-JP"/>
                </w:rPr>
                <w:t>2</w:t>
              </w:r>
              <w:r w:rsidRPr="00D462F1">
                <w:rPr>
                  <w:lang w:eastAsia="ja-JP"/>
                </w:rPr>
                <w:t>650</w:t>
              </w:r>
            </w:ins>
          </w:p>
        </w:tc>
        <w:tc>
          <w:tcPr>
            <w:tcW w:w="964" w:type="dxa"/>
            <w:tcBorders>
              <w:top w:val="single" w:sz="4" w:space="0" w:color="auto"/>
              <w:left w:val="single" w:sz="4" w:space="0" w:color="auto"/>
              <w:right w:val="single" w:sz="4" w:space="0" w:color="auto"/>
            </w:tcBorders>
            <w:vAlign w:val="center"/>
          </w:tcPr>
          <w:p w14:paraId="59D17B13" w14:textId="77777777" w:rsidR="0066511E" w:rsidRPr="00B75DD1" w:rsidRDefault="0066511E" w:rsidP="002D5D5E">
            <w:pPr>
              <w:pStyle w:val="TAC"/>
              <w:rPr>
                <w:ins w:id="7359" w:author="ZTE-Ma Zhifeng" w:date="2024-08-26T22:12:00Z"/>
                <w:lang w:val="en-US" w:eastAsia="zh-CN"/>
              </w:rPr>
            </w:pPr>
            <w:ins w:id="7360" w:author="ZTE-Ma Zhifeng" w:date="2024-08-26T22:12:00Z">
              <w:r w:rsidRPr="00D462F1">
                <w:rPr>
                  <w:rFonts w:hint="eastAsia"/>
                  <w:lang w:eastAsia="ja-JP"/>
                </w:rPr>
                <w:t>1</w:t>
              </w:r>
              <w:r w:rsidRPr="00D462F1">
                <w:rPr>
                  <w:lang w:eastAsia="ja-JP"/>
                </w:rPr>
                <w:t>0</w:t>
              </w:r>
            </w:ins>
          </w:p>
        </w:tc>
        <w:tc>
          <w:tcPr>
            <w:tcW w:w="960" w:type="dxa"/>
            <w:tcBorders>
              <w:top w:val="single" w:sz="4" w:space="0" w:color="auto"/>
              <w:left w:val="single" w:sz="4" w:space="0" w:color="auto"/>
              <w:right w:val="single" w:sz="4" w:space="0" w:color="auto"/>
            </w:tcBorders>
            <w:vAlign w:val="center"/>
          </w:tcPr>
          <w:p w14:paraId="546B6C4E" w14:textId="77777777" w:rsidR="0066511E" w:rsidRPr="00B75DD1" w:rsidRDefault="0066511E" w:rsidP="002D5D5E">
            <w:pPr>
              <w:pStyle w:val="TAC"/>
              <w:rPr>
                <w:ins w:id="7361" w:author="ZTE-Ma Zhifeng" w:date="2024-08-26T22:12:00Z"/>
                <w:lang w:val="en-US" w:eastAsia="zh-CN"/>
              </w:rPr>
            </w:pPr>
            <w:ins w:id="7362" w:author="ZTE-Ma Zhifeng" w:date="2024-08-26T22:12:00Z">
              <w:r w:rsidRPr="00D462F1">
                <w:rPr>
                  <w:rFonts w:hint="eastAsia"/>
                  <w:lang w:eastAsia="ja-JP"/>
                </w:rPr>
                <w:t>5</w:t>
              </w:r>
              <w:r w:rsidRPr="00D462F1">
                <w:rPr>
                  <w:lang w:eastAsia="ja-JP"/>
                </w:rPr>
                <w:t>0</w:t>
              </w:r>
            </w:ins>
          </w:p>
        </w:tc>
        <w:tc>
          <w:tcPr>
            <w:tcW w:w="960" w:type="dxa"/>
            <w:tcBorders>
              <w:top w:val="single" w:sz="4" w:space="0" w:color="auto"/>
              <w:left w:val="single" w:sz="4" w:space="0" w:color="auto"/>
              <w:right w:val="single" w:sz="4" w:space="0" w:color="auto"/>
            </w:tcBorders>
            <w:vAlign w:val="center"/>
          </w:tcPr>
          <w:p w14:paraId="3826D576" w14:textId="77777777" w:rsidR="0066511E" w:rsidRPr="00B75DD1" w:rsidRDefault="0066511E" w:rsidP="002D5D5E">
            <w:pPr>
              <w:pStyle w:val="TAC"/>
              <w:rPr>
                <w:ins w:id="7363" w:author="ZTE-Ma Zhifeng" w:date="2024-08-26T22:12:00Z"/>
                <w:lang w:val="en-US" w:eastAsia="zh-CN"/>
              </w:rPr>
            </w:pPr>
            <w:ins w:id="7364" w:author="ZTE-Ma Zhifeng" w:date="2024-08-26T22:12:00Z">
              <w:r w:rsidRPr="00D462F1">
                <w:rPr>
                  <w:rFonts w:hint="eastAsia"/>
                  <w:lang w:eastAsia="ja-JP"/>
                </w:rPr>
                <w:t>2</w:t>
              </w:r>
              <w:r w:rsidRPr="00D462F1">
                <w:rPr>
                  <w:lang w:eastAsia="ja-JP"/>
                </w:rPr>
                <w:t>650</w:t>
              </w:r>
            </w:ins>
          </w:p>
        </w:tc>
        <w:tc>
          <w:tcPr>
            <w:tcW w:w="977" w:type="dxa"/>
            <w:tcBorders>
              <w:top w:val="single" w:sz="4" w:space="0" w:color="auto"/>
              <w:left w:val="single" w:sz="4" w:space="0" w:color="auto"/>
              <w:bottom w:val="single" w:sz="4" w:space="0" w:color="auto"/>
              <w:right w:val="single" w:sz="4" w:space="0" w:color="auto"/>
            </w:tcBorders>
            <w:vAlign w:val="center"/>
          </w:tcPr>
          <w:p w14:paraId="44D7E3A3" w14:textId="77777777" w:rsidR="0066511E" w:rsidRPr="00B75DD1" w:rsidRDefault="0066511E" w:rsidP="002D5D5E">
            <w:pPr>
              <w:pStyle w:val="TAC"/>
              <w:rPr>
                <w:ins w:id="7365" w:author="ZTE-Ma Zhifeng" w:date="2024-08-26T22:12:00Z"/>
                <w:lang w:val="en-US" w:eastAsia="zh-CN"/>
              </w:rPr>
            </w:pPr>
            <w:ins w:id="7366" w:author="ZTE-Ma Zhifeng" w:date="2024-08-26T22:12:00Z">
              <w:r w:rsidRPr="00D462F1">
                <w:rPr>
                  <w:rFonts w:hint="eastAsia"/>
                </w:rPr>
                <w:t>N</w:t>
              </w:r>
              <w:r w:rsidRPr="00D462F1">
                <w:t>/A</w:t>
              </w:r>
            </w:ins>
          </w:p>
        </w:tc>
        <w:tc>
          <w:tcPr>
            <w:tcW w:w="828" w:type="dxa"/>
            <w:tcBorders>
              <w:top w:val="single" w:sz="4" w:space="0" w:color="auto"/>
              <w:left w:val="single" w:sz="4" w:space="0" w:color="auto"/>
              <w:right w:val="single" w:sz="4" w:space="0" w:color="auto"/>
            </w:tcBorders>
          </w:tcPr>
          <w:p w14:paraId="2944C0E7" w14:textId="77777777" w:rsidR="0066511E" w:rsidRPr="00B75DD1" w:rsidRDefault="0066511E" w:rsidP="002D5D5E">
            <w:pPr>
              <w:pStyle w:val="TAC"/>
              <w:rPr>
                <w:ins w:id="7367" w:author="ZTE-Ma Zhifeng" w:date="2024-08-26T22:12:00Z"/>
                <w:lang w:val="en-US" w:eastAsia="zh-CN"/>
              </w:rPr>
            </w:pPr>
            <w:ins w:id="7368" w:author="ZTE-Ma Zhifeng" w:date="2024-08-26T22:12:00Z">
              <w:r w:rsidRPr="00D462F1">
                <w:rPr>
                  <w:rFonts w:hint="eastAsia"/>
                  <w:lang w:eastAsia="zh-CN"/>
                </w:rPr>
                <w:t>T</w:t>
              </w:r>
              <w:r w:rsidRPr="00D462F1">
                <w:rPr>
                  <w:lang w:eastAsia="zh-CN"/>
                </w:rPr>
                <w:t>DD</w:t>
              </w:r>
            </w:ins>
          </w:p>
        </w:tc>
        <w:tc>
          <w:tcPr>
            <w:tcW w:w="1057" w:type="dxa"/>
            <w:tcBorders>
              <w:top w:val="single" w:sz="4" w:space="0" w:color="auto"/>
              <w:left w:val="single" w:sz="4" w:space="0" w:color="auto"/>
              <w:right w:val="single" w:sz="4" w:space="0" w:color="auto"/>
            </w:tcBorders>
          </w:tcPr>
          <w:p w14:paraId="4DA92BD8" w14:textId="77777777" w:rsidR="0066511E" w:rsidRPr="00B75DD1" w:rsidRDefault="0066511E" w:rsidP="002D5D5E">
            <w:pPr>
              <w:pStyle w:val="TAC"/>
              <w:rPr>
                <w:ins w:id="7369" w:author="ZTE-Ma Zhifeng" w:date="2024-08-26T22:12:00Z"/>
                <w:lang w:val="en-US" w:eastAsia="zh-CN"/>
              </w:rPr>
            </w:pPr>
            <w:ins w:id="7370" w:author="ZTE-Ma Zhifeng" w:date="2024-08-26T22:12:00Z">
              <w:r w:rsidRPr="00D462F1">
                <w:rPr>
                  <w:lang w:eastAsia="ko-KR"/>
                </w:rPr>
                <w:t>N/A</w:t>
              </w:r>
            </w:ins>
          </w:p>
        </w:tc>
      </w:tr>
      <w:tr w:rsidR="0066511E" w:rsidRPr="00B75DD1" w14:paraId="4897B28A" w14:textId="77777777" w:rsidTr="002D5D5E">
        <w:trPr>
          <w:trHeight w:val="187"/>
          <w:jc w:val="center"/>
          <w:ins w:id="7371" w:author="ZTE-Ma Zhifeng" w:date="2024-08-26T22:12:00Z"/>
        </w:trPr>
        <w:tc>
          <w:tcPr>
            <w:tcW w:w="2007" w:type="dxa"/>
            <w:tcBorders>
              <w:top w:val="nil"/>
              <w:left w:val="single" w:sz="4" w:space="0" w:color="auto"/>
              <w:bottom w:val="nil"/>
              <w:right w:val="single" w:sz="4" w:space="0" w:color="auto"/>
            </w:tcBorders>
            <w:shd w:val="clear" w:color="auto" w:fill="auto"/>
            <w:vAlign w:val="center"/>
          </w:tcPr>
          <w:p w14:paraId="23DDC995" w14:textId="77777777" w:rsidR="0066511E" w:rsidRPr="00B75DD1" w:rsidRDefault="0066511E" w:rsidP="002D5D5E">
            <w:pPr>
              <w:pStyle w:val="TAC"/>
              <w:rPr>
                <w:ins w:id="7372" w:author="ZTE-Ma Zhifeng" w:date="2024-08-26T22:12: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8B124D" w14:textId="77777777" w:rsidR="0066511E" w:rsidRPr="00B75DD1" w:rsidRDefault="0066511E" w:rsidP="002D5D5E">
            <w:pPr>
              <w:pStyle w:val="TAC"/>
              <w:rPr>
                <w:ins w:id="7373" w:author="ZTE-Ma Zhifeng" w:date="2024-08-26T22:12:00Z"/>
                <w:lang w:val="en-US" w:eastAsia="zh-CN"/>
              </w:rPr>
            </w:pPr>
            <w:ins w:id="7374" w:author="ZTE-Ma Zhifeng" w:date="2024-08-26T22:12:00Z">
              <w:r w:rsidRPr="00D462F1">
                <w:rPr>
                  <w:lang w:eastAsia="ko-KR"/>
                </w:rPr>
                <w:t>n7</w:t>
              </w:r>
              <w:r>
                <w:rPr>
                  <w:lang w:eastAsia="ko-KR"/>
                </w:rPr>
                <w:t>8</w:t>
              </w:r>
            </w:ins>
          </w:p>
        </w:tc>
        <w:tc>
          <w:tcPr>
            <w:tcW w:w="960" w:type="dxa"/>
            <w:tcBorders>
              <w:top w:val="single" w:sz="4" w:space="0" w:color="auto"/>
              <w:left w:val="single" w:sz="4" w:space="0" w:color="auto"/>
              <w:bottom w:val="single" w:sz="4" w:space="0" w:color="auto"/>
              <w:right w:val="single" w:sz="4" w:space="0" w:color="auto"/>
            </w:tcBorders>
            <w:vAlign w:val="center"/>
          </w:tcPr>
          <w:p w14:paraId="0849DE28" w14:textId="77777777" w:rsidR="0066511E" w:rsidRPr="00B75DD1" w:rsidRDefault="0066511E" w:rsidP="002D5D5E">
            <w:pPr>
              <w:pStyle w:val="TAC"/>
              <w:rPr>
                <w:ins w:id="7375" w:author="ZTE-Ma Zhifeng" w:date="2024-08-26T22:12:00Z"/>
                <w:lang w:val="en-US" w:eastAsia="zh-CN"/>
              </w:rPr>
            </w:pPr>
            <w:ins w:id="7376" w:author="ZTE-Ma Zhifeng" w:date="2024-08-26T22:12:00Z">
              <w:r>
                <w:rPr>
                  <w:rFonts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vAlign w:val="center"/>
          </w:tcPr>
          <w:p w14:paraId="14DC5144" w14:textId="77777777" w:rsidR="0066511E" w:rsidRPr="00B75DD1" w:rsidRDefault="0066511E" w:rsidP="002D5D5E">
            <w:pPr>
              <w:pStyle w:val="TAC"/>
              <w:rPr>
                <w:ins w:id="7377" w:author="ZTE-Ma Zhifeng" w:date="2024-08-26T22:12:00Z"/>
                <w:lang w:val="en-US" w:eastAsia="zh-CN"/>
              </w:rPr>
            </w:pPr>
            <w:ins w:id="7378" w:author="ZTE-Ma Zhifeng" w:date="2024-08-26T22:12:00Z">
              <w:r w:rsidRPr="00D462F1">
                <w:rPr>
                  <w:rFonts w:hint="eastAsia"/>
                  <w:lang w:eastAsia="ja-JP"/>
                </w:rPr>
                <w:t>1</w:t>
              </w:r>
              <w:r w:rsidRPr="00D462F1">
                <w:rPr>
                  <w:lang w:eastAsia="ja-JP"/>
                </w:rPr>
                <w:t>0</w:t>
              </w:r>
            </w:ins>
          </w:p>
        </w:tc>
        <w:tc>
          <w:tcPr>
            <w:tcW w:w="960" w:type="dxa"/>
            <w:tcBorders>
              <w:top w:val="single" w:sz="4" w:space="0" w:color="auto"/>
              <w:left w:val="single" w:sz="4" w:space="0" w:color="auto"/>
              <w:bottom w:val="single" w:sz="4" w:space="0" w:color="auto"/>
              <w:right w:val="single" w:sz="4" w:space="0" w:color="auto"/>
            </w:tcBorders>
            <w:vAlign w:val="center"/>
          </w:tcPr>
          <w:p w14:paraId="63266209" w14:textId="77777777" w:rsidR="0066511E" w:rsidRPr="00B75DD1" w:rsidRDefault="0066511E" w:rsidP="002D5D5E">
            <w:pPr>
              <w:pStyle w:val="TAC"/>
              <w:rPr>
                <w:ins w:id="7379" w:author="ZTE-Ma Zhifeng" w:date="2024-08-26T22:12:00Z"/>
                <w:lang w:val="en-US" w:eastAsia="zh-CN"/>
              </w:rPr>
            </w:pPr>
            <w:ins w:id="7380" w:author="ZTE-Ma Zhifeng" w:date="2024-08-26T22:12:00Z">
              <w:r>
                <w:t>N/A</w:t>
              </w:r>
            </w:ins>
          </w:p>
        </w:tc>
        <w:tc>
          <w:tcPr>
            <w:tcW w:w="960" w:type="dxa"/>
            <w:tcBorders>
              <w:top w:val="single" w:sz="4" w:space="0" w:color="auto"/>
              <w:left w:val="single" w:sz="4" w:space="0" w:color="auto"/>
              <w:bottom w:val="single" w:sz="4" w:space="0" w:color="auto"/>
              <w:right w:val="single" w:sz="4" w:space="0" w:color="auto"/>
            </w:tcBorders>
            <w:vAlign w:val="center"/>
          </w:tcPr>
          <w:p w14:paraId="528BE649" w14:textId="77777777" w:rsidR="0066511E" w:rsidRPr="00B75DD1" w:rsidRDefault="0066511E" w:rsidP="002D5D5E">
            <w:pPr>
              <w:pStyle w:val="TAC"/>
              <w:rPr>
                <w:ins w:id="7381" w:author="ZTE-Ma Zhifeng" w:date="2024-08-26T22:12:00Z"/>
                <w:lang w:val="en-US" w:eastAsia="zh-CN"/>
              </w:rPr>
            </w:pPr>
            <w:ins w:id="7382" w:author="ZTE-Ma Zhifeng" w:date="2024-08-26T22:12:00Z">
              <w:r w:rsidRPr="00D462F1">
                <w:rPr>
                  <w:rFonts w:hint="eastAsia"/>
                  <w:lang w:eastAsia="ja-JP"/>
                </w:rPr>
                <w:t>3</w:t>
              </w:r>
              <w:r w:rsidRPr="00D462F1">
                <w:rPr>
                  <w:lang w:eastAsia="ja-JP"/>
                </w:rPr>
                <w:t>330</w:t>
              </w:r>
            </w:ins>
          </w:p>
        </w:tc>
        <w:tc>
          <w:tcPr>
            <w:tcW w:w="977" w:type="dxa"/>
            <w:tcBorders>
              <w:top w:val="single" w:sz="4" w:space="0" w:color="auto"/>
              <w:left w:val="single" w:sz="4" w:space="0" w:color="auto"/>
              <w:bottom w:val="single" w:sz="4" w:space="0" w:color="auto"/>
              <w:right w:val="single" w:sz="4" w:space="0" w:color="auto"/>
            </w:tcBorders>
            <w:vAlign w:val="center"/>
          </w:tcPr>
          <w:p w14:paraId="5C0E5164" w14:textId="77777777" w:rsidR="0066511E" w:rsidRPr="00B75DD1" w:rsidRDefault="0066511E" w:rsidP="002D5D5E">
            <w:pPr>
              <w:pStyle w:val="TAC"/>
              <w:rPr>
                <w:ins w:id="7383" w:author="ZTE-Ma Zhifeng" w:date="2024-08-26T22:12:00Z"/>
                <w:lang w:val="en-US" w:eastAsia="zh-CN"/>
              </w:rPr>
            </w:pPr>
            <w:ins w:id="7384" w:author="ZTE-Ma Zhifeng" w:date="2024-08-26T22:12:00Z">
              <w:r w:rsidRPr="00D462F1">
                <w:rPr>
                  <w:rFonts w:hint="eastAsia"/>
                  <w:lang w:eastAsia="ja-JP"/>
                </w:rPr>
                <w:t>1</w:t>
              </w:r>
              <w:r w:rsidRPr="00D462F1">
                <w:rPr>
                  <w:lang w:eastAsia="ja-JP"/>
                </w:rPr>
                <w:t>9.6</w:t>
              </w:r>
            </w:ins>
          </w:p>
        </w:tc>
        <w:tc>
          <w:tcPr>
            <w:tcW w:w="828" w:type="dxa"/>
            <w:tcBorders>
              <w:top w:val="single" w:sz="4" w:space="0" w:color="auto"/>
              <w:left w:val="single" w:sz="4" w:space="0" w:color="auto"/>
              <w:bottom w:val="single" w:sz="4" w:space="0" w:color="auto"/>
              <w:right w:val="single" w:sz="4" w:space="0" w:color="auto"/>
            </w:tcBorders>
          </w:tcPr>
          <w:p w14:paraId="2C553F1F" w14:textId="77777777" w:rsidR="0066511E" w:rsidRPr="00B75DD1" w:rsidRDefault="0066511E" w:rsidP="002D5D5E">
            <w:pPr>
              <w:pStyle w:val="TAC"/>
              <w:rPr>
                <w:ins w:id="7385" w:author="ZTE-Ma Zhifeng" w:date="2024-08-26T22:12:00Z"/>
                <w:lang w:val="en-US" w:eastAsia="zh-CN"/>
              </w:rPr>
            </w:pPr>
            <w:ins w:id="7386" w:author="ZTE-Ma Zhifeng" w:date="2024-08-26T22:12:00Z">
              <w:r w:rsidRPr="00D462F1">
                <w:rPr>
                  <w:rFonts w:hint="eastAsia"/>
                  <w:lang w:eastAsia="zh-CN"/>
                </w:rPr>
                <w:t>T</w:t>
              </w:r>
              <w:r w:rsidRPr="00D462F1">
                <w:rPr>
                  <w:lang w:eastAsia="zh-CN"/>
                </w:rPr>
                <w:t>DD</w:t>
              </w:r>
            </w:ins>
          </w:p>
        </w:tc>
        <w:tc>
          <w:tcPr>
            <w:tcW w:w="1057" w:type="dxa"/>
            <w:tcBorders>
              <w:top w:val="single" w:sz="4" w:space="0" w:color="auto"/>
              <w:left w:val="single" w:sz="4" w:space="0" w:color="auto"/>
              <w:bottom w:val="single" w:sz="4" w:space="0" w:color="auto"/>
              <w:right w:val="single" w:sz="4" w:space="0" w:color="auto"/>
            </w:tcBorders>
          </w:tcPr>
          <w:p w14:paraId="5D636146" w14:textId="77777777" w:rsidR="0066511E" w:rsidRPr="00B75DD1" w:rsidRDefault="0066511E" w:rsidP="002D5D5E">
            <w:pPr>
              <w:pStyle w:val="TAC"/>
              <w:rPr>
                <w:ins w:id="7387" w:author="ZTE-Ma Zhifeng" w:date="2024-08-26T22:12:00Z"/>
                <w:lang w:val="en-US" w:eastAsia="zh-CN"/>
              </w:rPr>
            </w:pPr>
            <w:ins w:id="7388" w:author="ZTE-Ma Zhifeng" w:date="2024-08-26T22:12:00Z">
              <w:r w:rsidRPr="00D462F1">
                <w:rPr>
                  <w:lang w:eastAsia="ko-KR"/>
                </w:rPr>
                <w:t>IMD3</w:t>
              </w:r>
              <w:r w:rsidRPr="00D462F1">
                <w:rPr>
                  <w:vertAlign w:val="superscript"/>
                  <w:lang w:eastAsia="ko-KR"/>
                </w:rPr>
                <w:t>1,2</w:t>
              </w:r>
            </w:ins>
          </w:p>
        </w:tc>
      </w:tr>
      <w:tr w:rsidR="0066511E" w:rsidRPr="00B75DD1" w14:paraId="0F3D94EA" w14:textId="77777777" w:rsidTr="002D5D5E">
        <w:trPr>
          <w:trHeight w:val="187"/>
          <w:jc w:val="center"/>
          <w:ins w:id="7389" w:author="ZTE-Ma Zhifeng" w:date="2024-08-26T22:12:00Z"/>
        </w:trPr>
        <w:tc>
          <w:tcPr>
            <w:tcW w:w="2007" w:type="dxa"/>
            <w:tcBorders>
              <w:top w:val="nil"/>
              <w:left w:val="single" w:sz="4" w:space="0" w:color="auto"/>
              <w:bottom w:val="nil"/>
              <w:right w:val="single" w:sz="4" w:space="0" w:color="auto"/>
            </w:tcBorders>
            <w:shd w:val="clear" w:color="auto" w:fill="auto"/>
            <w:vAlign w:val="center"/>
          </w:tcPr>
          <w:p w14:paraId="7EA9387D" w14:textId="77777777" w:rsidR="0066511E" w:rsidRPr="00B75DD1" w:rsidRDefault="0066511E" w:rsidP="002D5D5E">
            <w:pPr>
              <w:pStyle w:val="TAC"/>
              <w:rPr>
                <w:ins w:id="7390" w:author="ZTE-Ma Zhifeng" w:date="2024-08-26T22:12: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E903E1" w14:textId="77777777" w:rsidR="0066511E" w:rsidRPr="000803F6" w:rsidRDefault="0066511E" w:rsidP="002D5D5E">
            <w:pPr>
              <w:pStyle w:val="TAC"/>
              <w:rPr>
                <w:ins w:id="7391" w:author="ZTE-Ma Zhifeng" w:date="2024-08-26T22:12:00Z"/>
                <w:rFonts w:cs="Arial"/>
                <w:szCs w:val="18"/>
              </w:rPr>
            </w:pPr>
            <w:ins w:id="7392" w:author="ZTE-Ma Zhifeng" w:date="2024-08-26T22:12:00Z">
              <w:r w:rsidRPr="00D462F1">
                <w:rPr>
                  <w:rFonts w:eastAsia="宋体" w:hint="eastAsia"/>
                </w:rPr>
                <w:t>n</w:t>
              </w:r>
              <w:r w:rsidRPr="00D462F1">
                <w:rPr>
                  <w:lang w:eastAsia="ko-KR"/>
                </w:rPr>
                <w:t>1</w:t>
              </w:r>
            </w:ins>
          </w:p>
        </w:tc>
        <w:tc>
          <w:tcPr>
            <w:tcW w:w="960" w:type="dxa"/>
            <w:tcBorders>
              <w:top w:val="single" w:sz="4" w:space="0" w:color="auto"/>
              <w:left w:val="single" w:sz="4" w:space="0" w:color="auto"/>
              <w:bottom w:val="single" w:sz="4" w:space="0" w:color="auto"/>
              <w:right w:val="single" w:sz="4" w:space="0" w:color="auto"/>
            </w:tcBorders>
            <w:vAlign w:val="center"/>
          </w:tcPr>
          <w:p w14:paraId="52469AF1" w14:textId="77777777" w:rsidR="0066511E" w:rsidRPr="000803F6" w:rsidRDefault="0066511E" w:rsidP="002D5D5E">
            <w:pPr>
              <w:pStyle w:val="TAC"/>
              <w:rPr>
                <w:ins w:id="7393" w:author="ZTE-Ma Zhifeng" w:date="2024-08-26T22:12:00Z"/>
                <w:rFonts w:cs="Arial"/>
                <w:szCs w:val="18"/>
              </w:rPr>
            </w:pPr>
            <w:ins w:id="7394" w:author="ZTE-Ma Zhifeng" w:date="2024-08-26T22:12:00Z">
              <w:r w:rsidRPr="00D462F1">
                <w:rPr>
                  <w:rFonts w:hint="eastAsia"/>
                  <w:lang w:eastAsia="ja-JP"/>
                </w:rPr>
                <w:t>1</w:t>
              </w:r>
              <w:r w:rsidRPr="00D462F1">
                <w:rPr>
                  <w:lang w:eastAsia="ja-JP"/>
                </w:rPr>
                <w:t>975</w:t>
              </w:r>
            </w:ins>
          </w:p>
        </w:tc>
        <w:tc>
          <w:tcPr>
            <w:tcW w:w="964" w:type="dxa"/>
            <w:tcBorders>
              <w:top w:val="single" w:sz="4" w:space="0" w:color="auto"/>
              <w:left w:val="single" w:sz="4" w:space="0" w:color="auto"/>
              <w:bottom w:val="single" w:sz="4" w:space="0" w:color="auto"/>
              <w:right w:val="single" w:sz="4" w:space="0" w:color="auto"/>
            </w:tcBorders>
            <w:vAlign w:val="center"/>
          </w:tcPr>
          <w:p w14:paraId="79B2DEF9" w14:textId="77777777" w:rsidR="0066511E" w:rsidRPr="00B75DD1" w:rsidRDefault="0066511E" w:rsidP="002D5D5E">
            <w:pPr>
              <w:pStyle w:val="TAC"/>
              <w:rPr>
                <w:ins w:id="7395" w:author="ZTE-Ma Zhifeng" w:date="2024-08-26T22:12:00Z"/>
                <w:lang w:val="en-US" w:eastAsia="zh-CN"/>
              </w:rPr>
            </w:pPr>
            <w:ins w:id="7396" w:author="ZTE-Ma Zhifeng" w:date="2024-08-26T22:12:00Z">
              <w:r w:rsidRPr="00D462F1">
                <w:rPr>
                  <w:rFonts w:hint="eastAsia"/>
                  <w:lang w:eastAsia="ja-JP"/>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5E20E4FA" w14:textId="77777777" w:rsidR="0066511E" w:rsidRPr="00B75DD1" w:rsidRDefault="0066511E" w:rsidP="002D5D5E">
            <w:pPr>
              <w:pStyle w:val="TAC"/>
              <w:rPr>
                <w:ins w:id="7397" w:author="ZTE-Ma Zhifeng" w:date="2024-08-26T22:12:00Z"/>
                <w:lang w:val="en-US" w:eastAsia="zh-CN"/>
              </w:rPr>
            </w:pPr>
            <w:ins w:id="7398" w:author="ZTE-Ma Zhifeng" w:date="2024-08-26T22:12:00Z">
              <w:r w:rsidRPr="00D462F1">
                <w:rPr>
                  <w:rFonts w:hint="eastAsia"/>
                  <w:lang w:eastAsia="ja-JP"/>
                </w:rPr>
                <w:t>1</w:t>
              </w:r>
              <w:r w:rsidRPr="00D462F1">
                <w:rPr>
                  <w:lang w:eastAsia="ja-JP"/>
                </w:rPr>
                <w:t>0</w:t>
              </w:r>
            </w:ins>
          </w:p>
        </w:tc>
        <w:tc>
          <w:tcPr>
            <w:tcW w:w="960" w:type="dxa"/>
            <w:tcBorders>
              <w:top w:val="single" w:sz="4" w:space="0" w:color="auto"/>
              <w:left w:val="single" w:sz="4" w:space="0" w:color="auto"/>
              <w:bottom w:val="single" w:sz="4" w:space="0" w:color="auto"/>
              <w:right w:val="single" w:sz="4" w:space="0" w:color="auto"/>
            </w:tcBorders>
            <w:vAlign w:val="center"/>
          </w:tcPr>
          <w:p w14:paraId="2EFD21AA" w14:textId="77777777" w:rsidR="0066511E" w:rsidRPr="000803F6" w:rsidRDefault="0066511E" w:rsidP="002D5D5E">
            <w:pPr>
              <w:pStyle w:val="TAC"/>
              <w:rPr>
                <w:ins w:id="7399" w:author="ZTE-Ma Zhifeng" w:date="2024-08-26T22:12:00Z"/>
                <w:rFonts w:cs="Arial"/>
                <w:szCs w:val="18"/>
              </w:rPr>
            </w:pPr>
            <w:ins w:id="7400" w:author="ZTE-Ma Zhifeng" w:date="2024-08-26T22:12:00Z">
              <w:r w:rsidRPr="00D462F1">
                <w:rPr>
                  <w:rFonts w:hint="eastAsia"/>
                  <w:lang w:eastAsia="ja-JP"/>
                </w:rPr>
                <w:t>2</w:t>
              </w:r>
              <w:r w:rsidRPr="00D462F1">
                <w:rPr>
                  <w:lang w:eastAsia="ja-JP"/>
                </w:rPr>
                <w:t>165</w:t>
              </w:r>
            </w:ins>
          </w:p>
        </w:tc>
        <w:tc>
          <w:tcPr>
            <w:tcW w:w="977" w:type="dxa"/>
            <w:tcBorders>
              <w:top w:val="single" w:sz="4" w:space="0" w:color="auto"/>
              <w:left w:val="single" w:sz="4" w:space="0" w:color="auto"/>
              <w:bottom w:val="single" w:sz="4" w:space="0" w:color="auto"/>
              <w:right w:val="single" w:sz="4" w:space="0" w:color="auto"/>
            </w:tcBorders>
            <w:vAlign w:val="center"/>
          </w:tcPr>
          <w:p w14:paraId="40013E3D" w14:textId="77777777" w:rsidR="0066511E" w:rsidRPr="00B75DD1" w:rsidRDefault="0066511E" w:rsidP="002D5D5E">
            <w:pPr>
              <w:pStyle w:val="TAC"/>
              <w:rPr>
                <w:ins w:id="7401" w:author="ZTE-Ma Zhifeng" w:date="2024-08-26T22:12:00Z"/>
              </w:rPr>
            </w:pPr>
            <w:ins w:id="7402" w:author="ZTE-Ma Zhifeng" w:date="2024-08-26T22:12:00Z">
              <w:r w:rsidRPr="00D462F1">
                <w:rPr>
                  <w:rFonts w:hint="eastAsia"/>
                </w:rPr>
                <w:t>N</w:t>
              </w:r>
              <w:r w:rsidRPr="00D462F1">
                <w:t>/A</w:t>
              </w:r>
            </w:ins>
          </w:p>
        </w:tc>
        <w:tc>
          <w:tcPr>
            <w:tcW w:w="828" w:type="dxa"/>
            <w:tcBorders>
              <w:top w:val="single" w:sz="4" w:space="0" w:color="auto"/>
              <w:left w:val="single" w:sz="4" w:space="0" w:color="auto"/>
              <w:bottom w:val="single" w:sz="4" w:space="0" w:color="auto"/>
              <w:right w:val="single" w:sz="4" w:space="0" w:color="auto"/>
            </w:tcBorders>
          </w:tcPr>
          <w:p w14:paraId="0ABD8EF1" w14:textId="77777777" w:rsidR="0066511E" w:rsidRPr="00B75DD1" w:rsidRDefault="0066511E" w:rsidP="002D5D5E">
            <w:pPr>
              <w:pStyle w:val="TAC"/>
              <w:rPr>
                <w:ins w:id="7403" w:author="ZTE-Ma Zhifeng" w:date="2024-08-26T22:12:00Z"/>
                <w:lang w:val="en-US" w:eastAsia="zh-CN"/>
              </w:rPr>
            </w:pPr>
            <w:ins w:id="7404" w:author="ZTE-Ma Zhifeng" w:date="2024-08-26T22:12:00Z">
              <w:r w:rsidRPr="00D462F1">
                <w:rPr>
                  <w:rFonts w:hint="eastAsia"/>
                  <w:lang w:eastAsia="zh-CN"/>
                </w:rPr>
                <w:t>F</w:t>
              </w:r>
              <w:r w:rsidRPr="00D462F1">
                <w:rPr>
                  <w:lang w:eastAsia="zh-CN"/>
                </w:rPr>
                <w:t>DD</w:t>
              </w:r>
            </w:ins>
          </w:p>
        </w:tc>
        <w:tc>
          <w:tcPr>
            <w:tcW w:w="1057" w:type="dxa"/>
            <w:tcBorders>
              <w:top w:val="single" w:sz="4" w:space="0" w:color="auto"/>
              <w:left w:val="single" w:sz="4" w:space="0" w:color="auto"/>
              <w:bottom w:val="single" w:sz="4" w:space="0" w:color="auto"/>
              <w:right w:val="single" w:sz="4" w:space="0" w:color="auto"/>
            </w:tcBorders>
          </w:tcPr>
          <w:p w14:paraId="252172CB" w14:textId="77777777" w:rsidR="0066511E" w:rsidRPr="00B75DD1" w:rsidRDefault="0066511E" w:rsidP="002D5D5E">
            <w:pPr>
              <w:pStyle w:val="TAC"/>
              <w:rPr>
                <w:ins w:id="7405" w:author="ZTE-Ma Zhifeng" w:date="2024-08-26T22:12:00Z"/>
                <w:lang w:val="en-US" w:eastAsia="zh-CN"/>
              </w:rPr>
            </w:pPr>
            <w:ins w:id="7406" w:author="ZTE-Ma Zhifeng" w:date="2024-08-26T22:12:00Z">
              <w:r w:rsidRPr="00D462F1">
                <w:rPr>
                  <w:lang w:eastAsia="ko-KR"/>
                </w:rPr>
                <w:t>N/A</w:t>
              </w:r>
            </w:ins>
          </w:p>
        </w:tc>
      </w:tr>
      <w:tr w:rsidR="0066511E" w:rsidRPr="00B75DD1" w14:paraId="714B10E9" w14:textId="77777777" w:rsidTr="002D5D5E">
        <w:trPr>
          <w:trHeight w:val="187"/>
          <w:jc w:val="center"/>
          <w:ins w:id="7407" w:author="ZTE-Ma Zhifeng" w:date="2024-08-26T22:12:00Z"/>
        </w:trPr>
        <w:tc>
          <w:tcPr>
            <w:tcW w:w="2007" w:type="dxa"/>
            <w:tcBorders>
              <w:top w:val="nil"/>
              <w:left w:val="single" w:sz="4" w:space="0" w:color="auto"/>
              <w:bottom w:val="nil"/>
              <w:right w:val="single" w:sz="4" w:space="0" w:color="auto"/>
            </w:tcBorders>
            <w:shd w:val="clear" w:color="auto" w:fill="auto"/>
            <w:vAlign w:val="center"/>
          </w:tcPr>
          <w:p w14:paraId="48868D34" w14:textId="77777777" w:rsidR="0066511E" w:rsidRPr="00B75DD1" w:rsidRDefault="0066511E" w:rsidP="002D5D5E">
            <w:pPr>
              <w:pStyle w:val="TAC"/>
              <w:rPr>
                <w:ins w:id="7408" w:author="ZTE-Ma Zhifeng" w:date="2024-08-26T22:12: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E3E692" w14:textId="77777777" w:rsidR="0066511E" w:rsidRPr="000803F6" w:rsidRDefault="0066511E" w:rsidP="002D5D5E">
            <w:pPr>
              <w:pStyle w:val="TAC"/>
              <w:rPr>
                <w:ins w:id="7409" w:author="ZTE-Ma Zhifeng" w:date="2024-08-26T22:12:00Z"/>
                <w:rFonts w:cs="Arial"/>
                <w:szCs w:val="18"/>
              </w:rPr>
            </w:pPr>
            <w:ins w:id="7410" w:author="ZTE-Ma Zhifeng" w:date="2024-08-26T22:12:00Z">
              <w:r w:rsidRPr="00D462F1">
                <w:rPr>
                  <w:lang w:eastAsia="ko-KR"/>
                </w:rPr>
                <w:t>n7</w:t>
              </w:r>
              <w:r>
                <w:rPr>
                  <w:lang w:eastAsia="ko-KR"/>
                </w:rPr>
                <w:t>8</w:t>
              </w:r>
            </w:ins>
          </w:p>
        </w:tc>
        <w:tc>
          <w:tcPr>
            <w:tcW w:w="960" w:type="dxa"/>
            <w:tcBorders>
              <w:top w:val="single" w:sz="4" w:space="0" w:color="auto"/>
              <w:left w:val="single" w:sz="4" w:space="0" w:color="auto"/>
              <w:bottom w:val="single" w:sz="4" w:space="0" w:color="auto"/>
              <w:right w:val="single" w:sz="4" w:space="0" w:color="auto"/>
            </w:tcBorders>
            <w:vAlign w:val="center"/>
          </w:tcPr>
          <w:p w14:paraId="7E115157" w14:textId="77777777" w:rsidR="0066511E" w:rsidRPr="000803F6" w:rsidRDefault="0066511E" w:rsidP="002D5D5E">
            <w:pPr>
              <w:pStyle w:val="TAC"/>
              <w:rPr>
                <w:ins w:id="7411" w:author="ZTE-Ma Zhifeng" w:date="2024-08-26T22:12:00Z"/>
                <w:rFonts w:cs="Arial"/>
                <w:szCs w:val="18"/>
              </w:rPr>
            </w:pPr>
            <w:ins w:id="7412" w:author="ZTE-Ma Zhifeng" w:date="2024-08-26T22:12:00Z">
              <w:r w:rsidRPr="00D462F1">
                <w:rPr>
                  <w:rFonts w:hint="eastAsia"/>
                  <w:lang w:eastAsia="ja-JP"/>
                </w:rPr>
                <w:t>3</w:t>
              </w:r>
              <w:r w:rsidRPr="00D462F1">
                <w:rPr>
                  <w:lang w:eastAsia="ja-JP"/>
                </w:rPr>
                <w:t>410</w:t>
              </w:r>
            </w:ins>
          </w:p>
        </w:tc>
        <w:tc>
          <w:tcPr>
            <w:tcW w:w="964" w:type="dxa"/>
            <w:tcBorders>
              <w:top w:val="single" w:sz="4" w:space="0" w:color="auto"/>
              <w:left w:val="single" w:sz="4" w:space="0" w:color="auto"/>
              <w:bottom w:val="single" w:sz="4" w:space="0" w:color="auto"/>
              <w:right w:val="single" w:sz="4" w:space="0" w:color="auto"/>
            </w:tcBorders>
            <w:vAlign w:val="center"/>
          </w:tcPr>
          <w:p w14:paraId="796A82CB" w14:textId="77777777" w:rsidR="0066511E" w:rsidRPr="00B75DD1" w:rsidRDefault="0066511E" w:rsidP="002D5D5E">
            <w:pPr>
              <w:pStyle w:val="TAC"/>
              <w:rPr>
                <w:ins w:id="7413" w:author="ZTE-Ma Zhifeng" w:date="2024-08-26T22:12:00Z"/>
                <w:lang w:val="en-US" w:eastAsia="zh-CN"/>
              </w:rPr>
            </w:pPr>
            <w:ins w:id="7414" w:author="ZTE-Ma Zhifeng" w:date="2024-08-26T22:12:00Z">
              <w:r w:rsidRPr="00D462F1">
                <w:rPr>
                  <w:rFonts w:hint="eastAsia"/>
                  <w:lang w:eastAsia="ja-JP"/>
                </w:rPr>
                <w:t>1</w:t>
              </w:r>
              <w:r w:rsidRPr="00D462F1">
                <w:rPr>
                  <w:lang w:eastAsia="ja-JP"/>
                </w:rPr>
                <w:t>0</w:t>
              </w:r>
            </w:ins>
          </w:p>
        </w:tc>
        <w:tc>
          <w:tcPr>
            <w:tcW w:w="960" w:type="dxa"/>
            <w:tcBorders>
              <w:top w:val="single" w:sz="4" w:space="0" w:color="auto"/>
              <w:left w:val="single" w:sz="4" w:space="0" w:color="auto"/>
              <w:bottom w:val="single" w:sz="4" w:space="0" w:color="auto"/>
              <w:right w:val="single" w:sz="4" w:space="0" w:color="auto"/>
            </w:tcBorders>
            <w:vAlign w:val="center"/>
          </w:tcPr>
          <w:p w14:paraId="0628A042" w14:textId="77777777" w:rsidR="0066511E" w:rsidRPr="00B75DD1" w:rsidRDefault="0066511E" w:rsidP="002D5D5E">
            <w:pPr>
              <w:pStyle w:val="TAC"/>
              <w:rPr>
                <w:ins w:id="7415" w:author="ZTE-Ma Zhifeng" w:date="2024-08-26T22:12:00Z"/>
                <w:lang w:val="en-US" w:eastAsia="zh-CN"/>
              </w:rPr>
            </w:pPr>
            <w:ins w:id="7416" w:author="ZTE-Ma Zhifeng" w:date="2024-08-26T22:12:00Z">
              <w:r w:rsidRPr="00D462F1">
                <w:rPr>
                  <w:rFonts w:hint="eastAsia"/>
                  <w:lang w:eastAsia="ja-JP"/>
                </w:rPr>
                <w:t>5</w:t>
              </w:r>
              <w:r w:rsidRPr="00D462F1">
                <w:rPr>
                  <w:lang w:eastAsia="ja-JP"/>
                </w:rPr>
                <w:t>0</w:t>
              </w:r>
            </w:ins>
          </w:p>
        </w:tc>
        <w:tc>
          <w:tcPr>
            <w:tcW w:w="960" w:type="dxa"/>
            <w:tcBorders>
              <w:top w:val="single" w:sz="4" w:space="0" w:color="auto"/>
              <w:left w:val="single" w:sz="4" w:space="0" w:color="auto"/>
              <w:bottom w:val="single" w:sz="4" w:space="0" w:color="auto"/>
              <w:right w:val="single" w:sz="4" w:space="0" w:color="auto"/>
            </w:tcBorders>
            <w:vAlign w:val="center"/>
          </w:tcPr>
          <w:p w14:paraId="5F98B6DA" w14:textId="77777777" w:rsidR="0066511E" w:rsidRPr="000803F6" w:rsidRDefault="0066511E" w:rsidP="002D5D5E">
            <w:pPr>
              <w:pStyle w:val="TAC"/>
              <w:rPr>
                <w:ins w:id="7417" w:author="ZTE-Ma Zhifeng" w:date="2024-08-26T22:12:00Z"/>
                <w:rFonts w:cs="Arial"/>
                <w:szCs w:val="18"/>
              </w:rPr>
            </w:pPr>
            <w:ins w:id="7418" w:author="ZTE-Ma Zhifeng" w:date="2024-08-26T22:12:00Z">
              <w:r w:rsidRPr="00D462F1">
                <w:rPr>
                  <w:rFonts w:hint="eastAsia"/>
                  <w:lang w:eastAsia="ja-JP"/>
                </w:rPr>
                <w:t>3</w:t>
              </w:r>
              <w:r w:rsidRPr="00D462F1">
                <w:rPr>
                  <w:lang w:eastAsia="ja-JP"/>
                </w:rPr>
                <w:t>410</w:t>
              </w:r>
            </w:ins>
          </w:p>
        </w:tc>
        <w:tc>
          <w:tcPr>
            <w:tcW w:w="977" w:type="dxa"/>
            <w:tcBorders>
              <w:top w:val="single" w:sz="4" w:space="0" w:color="auto"/>
              <w:left w:val="single" w:sz="4" w:space="0" w:color="auto"/>
              <w:bottom w:val="single" w:sz="4" w:space="0" w:color="auto"/>
              <w:right w:val="single" w:sz="4" w:space="0" w:color="auto"/>
            </w:tcBorders>
            <w:vAlign w:val="center"/>
          </w:tcPr>
          <w:p w14:paraId="00ABAFDA" w14:textId="77777777" w:rsidR="0066511E" w:rsidRPr="00B75DD1" w:rsidRDefault="0066511E" w:rsidP="002D5D5E">
            <w:pPr>
              <w:pStyle w:val="TAC"/>
              <w:rPr>
                <w:ins w:id="7419" w:author="ZTE-Ma Zhifeng" w:date="2024-08-26T22:12:00Z"/>
              </w:rPr>
            </w:pPr>
            <w:ins w:id="7420" w:author="ZTE-Ma Zhifeng" w:date="2024-08-26T22:12:00Z">
              <w:r w:rsidRPr="00D462F1">
                <w:rPr>
                  <w:rFonts w:hint="eastAsia"/>
                </w:rPr>
                <w:t>N</w:t>
              </w:r>
              <w:r w:rsidRPr="00D462F1">
                <w:t>/A</w:t>
              </w:r>
            </w:ins>
          </w:p>
        </w:tc>
        <w:tc>
          <w:tcPr>
            <w:tcW w:w="828" w:type="dxa"/>
            <w:tcBorders>
              <w:top w:val="single" w:sz="4" w:space="0" w:color="auto"/>
              <w:left w:val="single" w:sz="4" w:space="0" w:color="auto"/>
              <w:bottom w:val="single" w:sz="4" w:space="0" w:color="auto"/>
              <w:right w:val="single" w:sz="4" w:space="0" w:color="auto"/>
            </w:tcBorders>
          </w:tcPr>
          <w:p w14:paraId="5585EBD3" w14:textId="77777777" w:rsidR="0066511E" w:rsidRPr="00B75DD1" w:rsidRDefault="0066511E" w:rsidP="002D5D5E">
            <w:pPr>
              <w:pStyle w:val="TAC"/>
              <w:rPr>
                <w:ins w:id="7421" w:author="ZTE-Ma Zhifeng" w:date="2024-08-26T22:12:00Z"/>
                <w:lang w:val="en-US" w:eastAsia="zh-CN"/>
              </w:rPr>
            </w:pPr>
            <w:ins w:id="7422" w:author="ZTE-Ma Zhifeng" w:date="2024-08-26T22:12:00Z">
              <w:r w:rsidRPr="00D462F1">
                <w:rPr>
                  <w:rFonts w:hint="eastAsia"/>
                  <w:lang w:eastAsia="zh-CN"/>
                </w:rPr>
                <w:t>T</w:t>
              </w:r>
              <w:r w:rsidRPr="00D462F1">
                <w:rPr>
                  <w:lang w:eastAsia="zh-CN"/>
                </w:rPr>
                <w:t>DD</w:t>
              </w:r>
            </w:ins>
          </w:p>
        </w:tc>
        <w:tc>
          <w:tcPr>
            <w:tcW w:w="1057" w:type="dxa"/>
            <w:tcBorders>
              <w:top w:val="single" w:sz="4" w:space="0" w:color="auto"/>
              <w:left w:val="single" w:sz="4" w:space="0" w:color="auto"/>
              <w:bottom w:val="single" w:sz="4" w:space="0" w:color="auto"/>
              <w:right w:val="single" w:sz="4" w:space="0" w:color="auto"/>
            </w:tcBorders>
          </w:tcPr>
          <w:p w14:paraId="0DB4EF40" w14:textId="77777777" w:rsidR="0066511E" w:rsidRPr="00B75DD1" w:rsidRDefault="0066511E" w:rsidP="002D5D5E">
            <w:pPr>
              <w:pStyle w:val="TAC"/>
              <w:rPr>
                <w:ins w:id="7423" w:author="ZTE-Ma Zhifeng" w:date="2024-08-26T22:12:00Z"/>
                <w:lang w:val="en-US" w:eastAsia="zh-CN"/>
              </w:rPr>
            </w:pPr>
            <w:ins w:id="7424" w:author="ZTE-Ma Zhifeng" w:date="2024-08-26T22:12:00Z">
              <w:r w:rsidRPr="00D462F1">
                <w:rPr>
                  <w:lang w:eastAsia="ko-KR"/>
                </w:rPr>
                <w:t>N/A</w:t>
              </w:r>
            </w:ins>
          </w:p>
        </w:tc>
      </w:tr>
      <w:tr w:rsidR="0066511E" w:rsidRPr="00B75DD1" w14:paraId="2A76CC14" w14:textId="77777777" w:rsidTr="002D5D5E">
        <w:trPr>
          <w:trHeight w:val="187"/>
          <w:jc w:val="center"/>
          <w:ins w:id="7425" w:author="ZTE-Ma Zhifeng" w:date="2024-08-26T22:12:00Z"/>
        </w:trPr>
        <w:tc>
          <w:tcPr>
            <w:tcW w:w="2007" w:type="dxa"/>
            <w:tcBorders>
              <w:top w:val="nil"/>
              <w:left w:val="single" w:sz="4" w:space="0" w:color="auto"/>
              <w:bottom w:val="nil"/>
              <w:right w:val="single" w:sz="4" w:space="0" w:color="auto"/>
            </w:tcBorders>
            <w:shd w:val="clear" w:color="auto" w:fill="auto"/>
            <w:vAlign w:val="center"/>
          </w:tcPr>
          <w:p w14:paraId="67D4B05B" w14:textId="77777777" w:rsidR="0066511E" w:rsidRPr="00B75DD1" w:rsidRDefault="0066511E" w:rsidP="002D5D5E">
            <w:pPr>
              <w:pStyle w:val="TAC"/>
              <w:rPr>
                <w:ins w:id="7426" w:author="ZTE-Ma Zhifeng" w:date="2024-08-26T22:12: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7E7AAF" w14:textId="77777777" w:rsidR="0066511E" w:rsidRPr="000803F6" w:rsidRDefault="0066511E" w:rsidP="002D5D5E">
            <w:pPr>
              <w:pStyle w:val="TAC"/>
              <w:rPr>
                <w:ins w:id="7427" w:author="ZTE-Ma Zhifeng" w:date="2024-08-26T22:12:00Z"/>
                <w:rFonts w:cs="Arial"/>
                <w:szCs w:val="18"/>
              </w:rPr>
            </w:pPr>
            <w:ins w:id="7428" w:author="ZTE-Ma Zhifeng" w:date="2024-08-26T22:12:00Z">
              <w:r w:rsidRPr="00D462F1">
                <w:rPr>
                  <w:rFonts w:eastAsia="宋体" w:hint="eastAsia"/>
                </w:rPr>
                <w:t>n</w:t>
              </w:r>
              <w:r w:rsidRPr="00D462F1">
                <w:rPr>
                  <w:rFonts w:eastAsia="宋体"/>
                </w:rPr>
                <w:t>41</w:t>
              </w:r>
            </w:ins>
          </w:p>
        </w:tc>
        <w:tc>
          <w:tcPr>
            <w:tcW w:w="960" w:type="dxa"/>
            <w:tcBorders>
              <w:top w:val="single" w:sz="4" w:space="0" w:color="auto"/>
              <w:left w:val="single" w:sz="4" w:space="0" w:color="auto"/>
              <w:bottom w:val="single" w:sz="4" w:space="0" w:color="auto"/>
              <w:right w:val="single" w:sz="4" w:space="0" w:color="auto"/>
            </w:tcBorders>
            <w:vAlign w:val="center"/>
          </w:tcPr>
          <w:p w14:paraId="40356D6E" w14:textId="77777777" w:rsidR="0066511E" w:rsidRPr="000803F6" w:rsidRDefault="0066511E" w:rsidP="002D5D5E">
            <w:pPr>
              <w:pStyle w:val="TAC"/>
              <w:rPr>
                <w:ins w:id="7429" w:author="ZTE-Ma Zhifeng" w:date="2024-08-26T22:12:00Z"/>
                <w:rFonts w:cs="Arial"/>
                <w:szCs w:val="18"/>
              </w:rPr>
            </w:pPr>
            <w:ins w:id="7430" w:author="ZTE-Ma Zhifeng" w:date="2024-08-26T22:12:00Z">
              <w:r>
                <w:rPr>
                  <w:rFonts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vAlign w:val="center"/>
          </w:tcPr>
          <w:p w14:paraId="5CB3F757" w14:textId="77777777" w:rsidR="0066511E" w:rsidRPr="00B75DD1" w:rsidRDefault="0066511E" w:rsidP="002D5D5E">
            <w:pPr>
              <w:pStyle w:val="TAC"/>
              <w:rPr>
                <w:ins w:id="7431" w:author="ZTE-Ma Zhifeng" w:date="2024-08-26T22:12:00Z"/>
                <w:lang w:val="en-US" w:eastAsia="zh-CN"/>
              </w:rPr>
            </w:pPr>
            <w:ins w:id="7432" w:author="ZTE-Ma Zhifeng" w:date="2024-08-26T22:12:00Z">
              <w:r w:rsidRPr="00D462F1">
                <w:rPr>
                  <w:rFonts w:hint="eastAsia"/>
                  <w:lang w:eastAsia="ja-JP"/>
                </w:rPr>
                <w:t>1</w:t>
              </w:r>
              <w:r w:rsidRPr="00D462F1">
                <w:rPr>
                  <w:lang w:eastAsia="ja-JP"/>
                </w:rPr>
                <w:t>0</w:t>
              </w:r>
            </w:ins>
          </w:p>
        </w:tc>
        <w:tc>
          <w:tcPr>
            <w:tcW w:w="960" w:type="dxa"/>
            <w:tcBorders>
              <w:top w:val="single" w:sz="4" w:space="0" w:color="auto"/>
              <w:left w:val="single" w:sz="4" w:space="0" w:color="auto"/>
              <w:bottom w:val="single" w:sz="4" w:space="0" w:color="auto"/>
              <w:right w:val="single" w:sz="4" w:space="0" w:color="auto"/>
            </w:tcBorders>
            <w:vAlign w:val="center"/>
          </w:tcPr>
          <w:p w14:paraId="7F24B166" w14:textId="77777777" w:rsidR="0066511E" w:rsidRPr="00B75DD1" w:rsidRDefault="0066511E" w:rsidP="002D5D5E">
            <w:pPr>
              <w:pStyle w:val="TAC"/>
              <w:rPr>
                <w:ins w:id="7433" w:author="ZTE-Ma Zhifeng" w:date="2024-08-26T22:12:00Z"/>
                <w:lang w:val="en-US" w:eastAsia="zh-CN"/>
              </w:rPr>
            </w:pPr>
            <w:ins w:id="7434" w:author="ZTE-Ma Zhifeng" w:date="2024-08-26T22:12:00Z">
              <w:r>
                <w:t>N/A</w:t>
              </w:r>
            </w:ins>
          </w:p>
        </w:tc>
        <w:tc>
          <w:tcPr>
            <w:tcW w:w="960" w:type="dxa"/>
            <w:tcBorders>
              <w:top w:val="single" w:sz="4" w:space="0" w:color="auto"/>
              <w:left w:val="single" w:sz="4" w:space="0" w:color="auto"/>
              <w:bottom w:val="single" w:sz="4" w:space="0" w:color="auto"/>
              <w:right w:val="single" w:sz="4" w:space="0" w:color="auto"/>
            </w:tcBorders>
            <w:vAlign w:val="center"/>
          </w:tcPr>
          <w:p w14:paraId="3DB68C5E" w14:textId="77777777" w:rsidR="0066511E" w:rsidRPr="000803F6" w:rsidRDefault="0066511E" w:rsidP="002D5D5E">
            <w:pPr>
              <w:pStyle w:val="TAC"/>
              <w:rPr>
                <w:ins w:id="7435" w:author="ZTE-Ma Zhifeng" w:date="2024-08-26T22:12:00Z"/>
                <w:rFonts w:cs="Arial"/>
                <w:szCs w:val="18"/>
              </w:rPr>
            </w:pPr>
            <w:ins w:id="7436" w:author="ZTE-Ma Zhifeng" w:date="2024-08-26T22:12:00Z">
              <w:r w:rsidRPr="00D462F1">
                <w:rPr>
                  <w:rFonts w:hint="eastAsia"/>
                  <w:lang w:eastAsia="ja-JP"/>
                </w:rPr>
                <w:t>2</w:t>
              </w:r>
              <w:r w:rsidRPr="00D462F1">
                <w:rPr>
                  <w:lang w:eastAsia="ja-JP"/>
                </w:rPr>
                <w:t>515</w:t>
              </w:r>
            </w:ins>
          </w:p>
        </w:tc>
        <w:tc>
          <w:tcPr>
            <w:tcW w:w="977" w:type="dxa"/>
            <w:tcBorders>
              <w:top w:val="single" w:sz="4" w:space="0" w:color="auto"/>
              <w:left w:val="single" w:sz="4" w:space="0" w:color="auto"/>
              <w:bottom w:val="single" w:sz="4" w:space="0" w:color="auto"/>
              <w:right w:val="single" w:sz="4" w:space="0" w:color="auto"/>
            </w:tcBorders>
            <w:vAlign w:val="center"/>
          </w:tcPr>
          <w:p w14:paraId="1F33C4CC" w14:textId="77777777" w:rsidR="0066511E" w:rsidRPr="00B75DD1" w:rsidRDefault="0066511E" w:rsidP="002D5D5E">
            <w:pPr>
              <w:pStyle w:val="TAC"/>
              <w:rPr>
                <w:ins w:id="7437" w:author="ZTE-Ma Zhifeng" w:date="2024-08-26T22:12:00Z"/>
              </w:rPr>
            </w:pPr>
            <w:ins w:id="7438" w:author="ZTE-Ma Zhifeng" w:date="2024-08-26T22:12:00Z">
              <w:r w:rsidRPr="00D462F1">
                <w:rPr>
                  <w:rFonts w:hint="eastAsia"/>
                  <w:lang w:eastAsia="ja-JP"/>
                </w:rPr>
                <w:t>1</w:t>
              </w:r>
              <w:r w:rsidRPr="00D462F1">
                <w:rPr>
                  <w:lang w:eastAsia="ja-JP"/>
                </w:rPr>
                <w:t>1.5</w:t>
              </w:r>
            </w:ins>
          </w:p>
        </w:tc>
        <w:tc>
          <w:tcPr>
            <w:tcW w:w="828" w:type="dxa"/>
            <w:tcBorders>
              <w:top w:val="single" w:sz="4" w:space="0" w:color="auto"/>
              <w:left w:val="single" w:sz="4" w:space="0" w:color="auto"/>
              <w:bottom w:val="single" w:sz="4" w:space="0" w:color="auto"/>
              <w:right w:val="single" w:sz="4" w:space="0" w:color="auto"/>
            </w:tcBorders>
          </w:tcPr>
          <w:p w14:paraId="20118700" w14:textId="77777777" w:rsidR="0066511E" w:rsidRPr="00B75DD1" w:rsidRDefault="0066511E" w:rsidP="002D5D5E">
            <w:pPr>
              <w:pStyle w:val="TAC"/>
              <w:rPr>
                <w:ins w:id="7439" w:author="ZTE-Ma Zhifeng" w:date="2024-08-26T22:12:00Z"/>
                <w:lang w:val="en-US" w:eastAsia="zh-CN"/>
              </w:rPr>
            </w:pPr>
            <w:ins w:id="7440" w:author="ZTE-Ma Zhifeng" w:date="2024-08-26T22:12:00Z">
              <w:r w:rsidRPr="00D462F1">
                <w:rPr>
                  <w:rFonts w:hint="eastAsia"/>
                  <w:lang w:eastAsia="zh-CN"/>
                </w:rPr>
                <w:t>T</w:t>
              </w:r>
              <w:r w:rsidRPr="00D462F1">
                <w:rPr>
                  <w:lang w:eastAsia="zh-CN"/>
                </w:rPr>
                <w:t>DD</w:t>
              </w:r>
            </w:ins>
          </w:p>
        </w:tc>
        <w:tc>
          <w:tcPr>
            <w:tcW w:w="1057" w:type="dxa"/>
            <w:tcBorders>
              <w:top w:val="single" w:sz="4" w:space="0" w:color="auto"/>
              <w:left w:val="single" w:sz="4" w:space="0" w:color="auto"/>
              <w:bottom w:val="single" w:sz="4" w:space="0" w:color="auto"/>
              <w:right w:val="single" w:sz="4" w:space="0" w:color="auto"/>
            </w:tcBorders>
          </w:tcPr>
          <w:p w14:paraId="5B74CA03" w14:textId="77777777" w:rsidR="0066511E" w:rsidRPr="00B75DD1" w:rsidRDefault="0066511E" w:rsidP="002D5D5E">
            <w:pPr>
              <w:pStyle w:val="TAC"/>
              <w:rPr>
                <w:ins w:id="7441" w:author="ZTE-Ma Zhifeng" w:date="2024-08-26T22:12:00Z"/>
                <w:lang w:val="en-US" w:eastAsia="zh-CN"/>
              </w:rPr>
            </w:pPr>
            <w:ins w:id="7442" w:author="ZTE-Ma Zhifeng" w:date="2024-08-26T22:12:00Z">
              <w:r w:rsidRPr="00D462F1">
                <w:rPr>
                  <w:lang w:eastAsia="ko-KR"/>
                </w:rPr>
                <w:t>IMD4</w:t>
              </w:r>
            </w:ins>
          </w:p>
        </w:tc>
      </w:tr>
      <w:tr w:rsidR="0066511E" w:rsidRPr="00B75DD1" w14:paraId="7FB333EA" w14:textId="77777777" w:rsidTr="002D5D5E">
        <w:trPr>
          <w:trHeight w:val="187"/>
          <w:jc w:val="center"/>
          <w:ins w:id="7443" w:author="ZTE-Ma Zhifeng" w:date="2024-08-26T22:12:00Z"/>
        </w:trPr>
        <w:tc>
          <w:tcPr>
            <w:tcW w:w="2007" w:type="dxa"/>
            <w:tcBorders>
              <w:top w:val="nil"/>
              <w:left w:val="single" w:sz="4" w:space="0" w:color="auto"/>
              <w:bottom w:val="nil"/>
              <w:right w:val="single" w:sz="4" w:space="0" w:color="auto"/>
            </w:tcBorders>
            <w:shd w:val="clear" w:color="auto" w:fill="auto"/>
            <w:vAlign w:val="center"/>
          </w:tcPr>
          <w:p w14:paraId="2A7FDFD4" w14:textId="77777777" w:rsidR="0066511E" w:rsidRPr="00B75DD1" w:rsidRDefault="0066511E" w:rsidP="002D5D5E">
            <w:pPr>
              <w:pStyle w:val="TAC"/>
              <w:rPr>
                <w:ins w:id="7444" w:author="ZTE-Ma Zhifeng" w:date="2024-08-26T22:12: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BA8336" w14:textId="77777777" w:rsidR="0066511E" w:rsidRPr="00D462F1" w:rsidRDefault="0066511E" w:rsidP="002D5D5E">
            <w:pPr>
              <w:pStyle w:val="TAC"/>
              <w:rPr>
                <w:ins w:id="7445" w:author="ZTE-Ma Zhifeng" w:date="2024-08-26T22:12:00Z"/>
                <w:rFonts w:eastAsia="宋体"/>
              </w:rPr>
            </w:pPr>
            <w:ins w:id="7446" w:author="ZTE-Ma Zhifeng" w:date="2024-08-26T22:12:00Z">
              <w:r w:rsidRPr="00D462F1">
                <w:rPr>
                  <w:rFonts w:eastAsia="宋体" w:hint="eastAsia"/>
                </w:rPr>
                <w:t>n</w:t>
              </w:r>
              <w:r w:rsidRPr="00D462F1">
                <w:rPr>
                  <w:lang w:eastAsia="ko-KR"/>
                </w:rPr>
                <w:t>1</w:t>
              </w:r>
            </w:ins>
          </w:p>
        </w:tc>
        <w:tc>
          <w:tcPr>
            <w:tcW w:w="960" w:type="dxa"/>
            <w:tcBorders>
              <w:top w:val="single" w:sz="4" w:space="0" w:color="auto"/>
              <w:left w:val="single" w:sz="4" w:space="0" w:color="auto"/>
              <w:bottom w:val="single" w:sz="4" w:space="0" w:color="auto"/>
              <w:right w:val="single" w:sz="4" w:space="0" w:color="auto"/>
            </w:tcBorders>
            <w:vAlign w:val="center"/>
          </w:tcPr>
          <w:p w14:paraId="3C487520" w14:textId="77777777" w:rsidR="0066511E" w:rsidRDefault="0066511E" w:rsidP="002D5D5E">
            <w:pPr>
              <w:pStyle w:val="TAC"/>
              <w:rPr>
                <w:ins w:id="7447" w:author="ZTE-Ma Zhifeng" w:date="2024-08-26T22:12:00Z"/>
                <w:rFonts w:cs="Arial"/>
                <w:color w:val="000000"/>
                <w:szCs w:val="18"/>
              </w:rPr>
            </w:pPr>
            <w:ins w:id="7448" w:author="ZTE-Ma Zhifeng" w:date="2024-08-26T22:12:00Z">
              <w:r>
                <w:rPr>
                  <w:rFonts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vAlign w:val="center"/>
          </w:tcPr>
          <w:p w14:paraId="42C2238B" w14:textId="77777777" w:rsidR="0066511E" w:rsidRPr="00D462F1" w:rsidRDefault="0066511E" w:rsidP="002D5D5E">
            <w:pPr>
              <w:pStyle w:val="TAC"/>
              <w:rPr>
                <w:ins w:id="7449" w:author="ZTE-Ma Zhifeng" w:date="2024-08-26T22:12:00Z"/>
                <w:lang w:eastAsia="ja-JP"/>
              </w:rPr>
            </w:pPr>
            <w:ins w:id="7450" w:author="ZTE-Ma Zhifeng" w:date="2024-08-26T22:12:00Z">
              <w:r w:rsidRPr="00D462F1">
                <w:rPr>
                  <w:rFonts w:hint="eastAsia"/>
                  <w:lang w:eastAsia="ja-JP"/>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2CDA59F3" w14:textId="77777777" w:rsidR="0066511E" w:rsidRDefault="0066511E" w:rsidP="002D5D5E">
            <w:pPr>
              <w:pStyle w:val="TAC"/>
              <w:rPr>
                <w:ins w:id="7451" w:author="ZTE-Ma Zhifeng" w:date="2024-08-26T22:12:00Z"/>
              </w:rPr>
            </w:pPr>
            <w:ins w:id="7452" w:author="ZTE-Ma Zhifeng" w:date="2024-08-26T22:12:00Z">
              <w:r>
                <w:t>N/A</w:t>
              </w:r>
            </w:ins>
          </w:p>
        </w:tc>
        <w:tc>
          <w:tcPr>
            <w:tcW w:w="960" w:type="dxa"/>
            <w:tcBorders>
              <w:top w:val="single" w:sz="4" w:space="0" w:color="auto"/>
              <w:left w:val="single" w:sz="4" w:space="0" w:color="auto"/>
              <w:bottom w:val="single" w:sz="4" w:space="0" w:color="auto"/>
              <w:right w:val="single" w:sz="4" w:space="0" w:color="auto"/>
            </w:tcBorders>
            <w:vAlign w:val="center"/>
          </w:tcPr>
          <w:p w14:paraId="4FB97992" w14:textId="77777777" w:rsidR="0066511E" w:rsidRPr="00D462F1" w:rsidRDefault="0066511E" w:rsidP="002D5D5E">
            <w:pPr>
              <w:pStyle w:val="TAC"/>
              <w:rPr>
                <w:ins w:id="7453" w:author="ZTE-Ma Zhifeng" w:date="2024-08-26T22:12:00Z"/>
                <w:lang w:eastAsia="ja-JP"/>
              </w:rPr>
            </w:pPr>
            <w:ins w:id="7454" w:author="ZTE-Ma Zhifeng" w:date="2024-08-26T22:12:00Z">
              <w:r w:rsidRPr="00D462F1">
                <w:rPr>
                  <w:rFonts w:hint="eastAsia"/>
                  <w:lang w:eastAsia="ja-JP"/>
                </w:rPr>
                <w:t>2</w:t>
              </w:r>
              <w:r w:rsidRPr="00D462F1">
                <w:rPr>
                  <w:lang w:eastAsia="ja-JP"/>
                </w:rPr>
                <w:t>140</w:t>
              </w:r>
            </w:ins>
          </w:p>
        </w:tc>
        <w:tc>
          <w:tcPr>
            <w:tcW w:w="977" w:type="dxa"/>
            <w:tcBorders>
              <w:top w:val="single" w:sz="4" w:space="0" w:color="auto"/>
              <w:left w:val="single" w:sz="4" w:space="0" w:color="auto"/>
              <w:bottom w:val="single" w:sz="4" w:space="0" w:color="auto"/>
              <w:right w:val="single" w:sz="4" w:space="0" w:color="auto"/>
            </w:tcBorders>
            <w:vAlign w:val="center"/>
          </w:tcPr>
          <w:p w14:paraId="1979BC05" w14:textId="77777777" w:rsidR="0066511E" w:rsidRPr="00D462F1" w:rsidRDefault="0066511E" w:rsidP="002D5D5E">
            <w:pPr>
              <w:pStyle w:val="TAC"/>
              <w:rPr>
                <w:ins w:id="7455" w:author="ZTE-Ma Zhifeng" w:date="2024-08-26T22:12:00Z"/>
                <w:lang w:eastAsia="ja-JP"/>
              </w:rPr>
            </w:pPr>
            <w:ins w:id="7456" w:author="ZTE-Ma Zhifeng" w:date="2024-08-26T22:12:00Z">
              <w:r w:rsidRPr="00D462F1">
                <w:rPr>
                  <w:rFonts w:hint="eastAsia"/>
                  <w:lang w:eastAsia="ja-JP"/>
                </w:rPr>
                <w:t>9</w:t>
              </w:r>
              <w:r w:rsidRPr="00D462F1">
                <w:rPr>
                  <w:lang w:eastAsia="ja-JP"/>
                </w:rPr>
                <w:t>.3</w:t>
              </w:r>
            </w:ins>
          </w:p>
        </w:tc>
        <w:tc>
          <w:tcPr>
            <w:tcW w:w="828" w:type="dxa"/>
            <w:tcBorders>
              <w:top w:val="single" w:sz="4" w:space="0" w:color="auto"/>
              <w:left w:val="single" w:sz="4" w:space="0" w:color="auto"/>
              <w:bottom w:val="single" w:sz="4" w:space="0" w:color="auto"/>
              <w:right w:val="single" w:sz="4" w:space="0" w:color="auto"/>
            </w:tcBorders>
          </w:tcPr>
          <w:p w14:paraId="6E2EC775" w14:textId="77777777" w:rsidR="0066511E" w:rsidRPr="00D462F1" w:rsidRDefault="0066511E" w:rsidP="002D5D5E">
            <w:pPr>
              <w:pStyle w:val="TAC"/>
              <w:rPr>
                <w:ins w:id="7457" w:author="ZTE-Ma Zhifeng" w:date="2024-08-26T22:12:00Z"/>
                <w:lang w:eastAsia="zh-CN"/>
              </w:rPr>
            </w:pPr>
            <w:ins w:id="7458" w:author="ZTE-Ma Zhifeng" w:date="2024-08-26T22:12:00Z">
              <w:r w:rsidRPr="00D462F1">
                <w:rPr>
                  <w:rFonts w:hint="eastAsia"/>
                  <w:lang w:eastAsia="zh-CN"/>
                </w:rPr>
                <w:t>F</w:t>
              </w:r>
              <w:r w:rsidRPr="00D462F1">
                <w:rPr>
                  <w:lang w:eastAsia="zh-CN"/>
                </w:rPr>
                <w:t>DD</w:t>
              </w:r>
            </w:ins>
          </w:p>
        </w:tc>
        <w:tc>
          <w:tcPr>
            <w:tcW w:w="1057" w:type="dxa"/>
            <w:tcBorders>
              <w:top w:val="single" w:sz="4" w:space="0" w:color="auto"/>
              <w:left w:val="single" w:sz="4" w:space="0" w:color="auto"/>
              <w:bottom w:val="single" w:sz="4" w:space="0" w:color="auto"/>
              <w:right w:val="single" w:sz="4" w:space="0" w:color="auto"/>
            </w:tcBorders>
          </w:tcPr>
          <w:p w14:paraId="13A6C3D3" w14:textId="77777777" w:rsidR="0066511E" w:rsidRPr="00D462F1" w:rsidRDefault="0066511E" w:rsidP="002D5D5E">
            <w:pPr>
              <w:pStyle w:val="TAC"/>
              <w:rPr>
                <w:ins w:id="7459" w:author="ZTE-Ma Zhifeng" w:date="2024-08-26T22:12:00Z"/>
                <w:lang w:eastAsia="ko-KR"/>
              </w:rPr>
            </w:pPr>
            <w:ins w:id="7460" w:author="ZTE-Ma Zhifeng" w:date="2024-08-26T22:12:00Z">
              <w:r w:rsidRPr="00D462F1">
                <w:rPr>
                  <w:lang w:eastAsia="ko-KR"/>
                </w:rPr>
                <w:t>IMD4</w:t>
              </w:r>
            </w:ins>
          </w:p>
        </w:tc>
      </w:tr>
      <w:tr w:rsidR="0066511E" w:rsidRPr="00B75DD1" w14:paraId="0D5D58DB" w14:textId="77777777" w:rsidTr="002D5D5E">
        <w:trPr>
          <w:trHeight w:val="187"/>
          <w:jc w:val="center"/>
          <w:ins w:id="7461" w:author="ZTE-Ma Zhifeng" w:date="2024-08-26T22:12:00Z"/>
        </w:trPr>
        <w:tc>
          <w:tcPr>
            <w:tcW w:w="2007" w:type="dxa"/>
            <w:tcBorders>
              <w:top w:val="nil"/>
              <w:left w:val="single" w:sz="4" w:space="0" w:color="auto"/>
              <w:bottom w:val="nil"/>
              <w:right w:val="single" w:sz="4" w:space="0" w:color="auto"/>
            </w:tcBorders>
            <w:shd w:val="clear" w:color="auto" w:fill="auto"/>
            <w:vAlign w:val="center"/>
          </w:tcPr>
          <w:p w14:paraId="18DB960A" w14:textId="77777777" w:rsidR="0066511E" w:rsidRPr="00B75DD1" w:rsidRDefault="0066511E" w:rsidP="002D5D5E">
            <w:pPr>
              <w:pStyle w:val="TAC"/>
              <w:rPr>
                <w:ins w:id="7462" w:author="ZTE-Ma Zhifeng" w:date="2024-08-26T22:12: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17C531" w14:textId="77777777" w:rsidR="0066511E" w:rsidRPr="00D462F1" w:rsidRDefault="0066511E" w:rsidP="002D5D5E">
            <w:pPr>
              <w:pStyle w:val="TAC"/>
              <w:rPr>
                <w:ins w:id="7463" w:author="ZTE-Ma Zhifeng" w:date="2024-08-26T22:12:00Z"/>
                <w:rFonts w:eastAsia="宋体"/>
              </w:rPr>
            </w:pPr>
            <w:ins w:id="7464" w:author="ZTE-Ma Zhifeng" w:date="2024-08-26T22:12:00Z">
              <w:r w:rsidRPr="00D462F1">
                <w:rPr>
                  <w:lang w:eastAsia="ko-KR"/>
                </w:rPr>
                <w:t>n7</w:t>
              </w:r>
              <w:r>
                <w:rPr>
                  <w:lang w:eastAsia="ko-KR"/>
                </w:rPr>
                <w:t>8</w:t>
              </w:r>
            </w:ins>
          </w:p>
        </w:tc>
        <w:tc>
          <w:tcPr>
            <w:tcW w:w="960" w:type="dxa"/>
            <w:tcBorders>
              <w:top w:val="single" w:sz="4" w:space="0" w:color="auto"/>
              <w:left w:val="single" w:sz="4" w:space="0" w:color="auto"/>
              <w:bottom w:val="single" w:sz="4" w:space="0" w:color="auto"/>
              <w:right w:val="single" w:sz="4" w:space="0" w:color="auto"/>
            </w:tcBorders>
            <w:vAlign w:val="center"/>
          </w:tcPr>
          <w:p w14:paraId="19F4AE30" w14:textId="77777777" w:rsidR="0066511E" w:rsidRDefault="0066511E" w:rsidP="002D5D5E">
            <w:pPr>
              <w:pStyle w:val="TAC"/>
              <w:rPr>
                <w:ins w:id="7465" w:author="ZTE-Ma Zhifeng" w:date="2024-08-26T22:12:00Z"/>
                <w:rFonts w:cs="Arial"/>
                <w:color w:val="000000"/>
                <w:szCs w:val="18"/>
              </w:rPr>
            </w:pPr>
            <w:ins w:id="7466" w:author="ZTE-Ma Zhifeng" w:date="2024-08-26T22:12:00Z">
              <w:r w:rsidRPr="00D462F1">
                <w:rPr>
                  <w:rFonts w:hint="eastAsia"/>
                  <w:lang w:eastAsia="ja-JP"/>
                </w:rPr>
                <w:t>3</w:t>
              </w:r>
              <w:r w:rsidRPr="00D462F1">
                <w:rPr>
                  <w:lang w:eastAsia="ja-JP"/>
                </w:rPr>
                <w:t>710</w:t>
              </w:r>
            </w:ins>
          </w:p>
        </w:tc>
        <w:tc>
          <w:tcPr>
            <w:tcW w:w="964" w:type="dxa"/>
            <w:tcBorders>
              <w:top w:val="single" w:sz="4" w:space="0" w:color="auto"/>
              <w:left w:val="single" w:sz="4" w:space="0" w:color="auto"/>
              <w:bottom w:val="single" w:sz="4" w:space="0" w:color="auto"/>
              <w:right w:val="single" w:sz="4" w:space="0" w:color="auto"/>
            </w:tcBorders>
            <w:vAlign w:val="center"/>
          </w:tcPr>
          <w:p w14:paraId="5ACB228E" w14:textId="77777777" w:rsidR="0066511E" w:rsidRPr="00D462F1" w:rsidRDefault="0066511E" w:rsidP="002D5D5E">
            <w:pPr>
              <w:pStyle w:val="TAC"/>
              <w:rPr>
                <w:ins w:id="7467" w:author="ZTE-Ma Zhifeng" w:date="2024-08-26T22:12:00Z"/>
                <w:lang w:eastAsia="ja-JP"/>
              </w:rPr>
            </w:pPr>
            <w:ins w:id="7468" w:author="ZTE-Ma Zhifeng" w:date="2024-08-26T22:12:00Z">
              <w:r w:rsidRPr="00D462F1">
                <w:rPr>
                  <w:rFonts w:hint="eastAsia"/>
                  <w:lang w:eastAsia="ja-JP"/>
                </w:rPr>
                <w:t>1</w:t>
              </w:r>
              <w:r w:rsidRPr="00D462F1">
                <w:rPr>
                  <w:lang w:eastAsia="ja-JP"/>
                </w:rPr>
                <w:t>0</w:t>
              </w:r>
            </w:ins>
          </w:p>
        </w:tc>
        <w:tc>
          <w:tcPr>
            <w:tcW w:w="960" w:type="dxa"/>
            <w:tcBorders>
              <w:top w:val="single" w:sz="4" w:space="0" w:color="auto"/>
              <w:left w:val="single" w:sz="4" w:space="0" w:color="auto"/>
              <w:bottom w:val="single" w:sz="4" w:space="0" w:color="auto"/>
              <w:right w:val="single" w:sz="4" w:space="0" w:color="auto"/>
            </w:tcBorders>
            <w:vAlign w:val="center"/>
          </w:tcPr>
          <w:p w14:paraId="3DF9877D" w14:textId="77777777" w:rsidR="0066511E" w:rsidRDefault="0066511E" w:rsidP="002D5D5E">
            <w:pPr>
              <w:pStyle w:val="TAC"/>
              <w:rPr>
                <w:ins w:id="7469" w:author="ZTE-Ma Zhifeng" w:date="2024-08-26T22:12:00Z"/>
              </w:rPr>
            </w:pPr>
            <w:ins w:id="7470" w:author="ZTE-Ma Zhifeng" w:date="2024-08-26T22:12:00Z">
              <w:r w:rsidRPr="00D462F1">
                <w:rPr>
                  <w:rFonts w:hint="eastAsia"/>
                  <w:lang w:eastAsia="ja-JP"/>
                </w:rPr>
                <w:t>5</w:t>
              </w:r>
              <w:r w:rsidRPr="00D462F1">
                <w:rPr>
                  <w:lang w:eastAsia="ja-JP"/>
                </w:rPr>
                <w:t>0</w:t>
              </w:r>
            </w:ins>
          </w:p>
        </w:tc>
        <w:tc>
          <w:tcPr>
            <w:tcW w:w="960" w:type="dxa"/>
            <w:tcBorders>
              <w:top w:val="single" w:sz="4" w:space="0" w:color="auto"/>
              <w:left w:val="single" w:sz="4" w:space="0" w:color="auto"/>
              <w:bottom w:val="single" w:sz="4" w:space="0" w:color="auto"/>
              <w:right w:val="single" w:sz="4" w:space="0" w:color="auto"/>
            </w:tcBorders>
            <w:vAlign w:val="center"/>
          </w:tcPr>
          <w:p w14:paraId="28CFA173" w14:textId="77777777" w:rsidR="0066511E" w:rsidRPr="00D462F1" w:rsidRDefault="0066511E" w:rsidP="002D5D5E">
            <w:pPr>
              <w:pStyle w:val="TAC"/>
              <w:rPr>
                <w:ins w:id="7471" w:author="ZTE-Ma Zhifeng" w:date="2024-08-26T22:12:00Z"/>
                <w:lang w:eastAsia="ja-JP"/>
              </w:rPr>
            </w:pPr>
            <w:ins w:id="7472" w:author="ZTE-Ma Zhifeng" w:date="2024-08-26T22:12:00Z">
              <w:r w:rsidRPr="00D462F1">
                <w:rPr>
                  <w:rFonts w:hint="eastAsia"/>
                  <w:lang w:eastAsia="ja-JP"/>
                </w:rPr>
                <w:t>3</w:t>
              </w:r>
              <w:r w:rsidRPr="00D462F1">
                <w:rPr>
                  <w:lang w:eastAsia="ja-JP"/>
                </w:rPr>
                <w:t>710</w:t>
              </w:r>
            </w:ins>
          </w:p>
        </w:tc>
        <w:tc>
          <w:tcPr>
            <w:tcW w:w="977" w:type="dxa"/>
            <w:tcBorders>
              <w:top w:val="single" w:sz="4" w:space="0" w:color="auto"/>
              <w:left w:val="single" w:sz="4" w:space="0" w:color="auto"/>
              <w:bottom w:val="single" w:sz="4" w:space="0" w:color="auto"/>
              <w:right w:val="single" w:sz="4" w:space="0" w:color="auto"/>
            </w:tcBorders>
            <w:vAlign w:val="center"/>
          </w:tcPr>
          <w:p w14:paraId="407186DA" w14:textId="77777777" w:rsidR="0066511E" w:rsidRPr="00D462F1" w:rsidRDefault="0066511E" w:rsidP="002D5D5E">
            <w:pPr>
              <w:pStyle w:val="TAC"/>
              <w:rPr>
                <w:ins w:id="7473" w:author="ZTE-Ma Zhifeng" w:date="2024-08-26T22:12:00Z"/>
                <w:lang w:eastAsia="ja-JP"/>
              </w:rPr>
            </w:pPr>
            <w:ins w:id="7474" w:author="ZTE-Ma Zhifeng" w:date="2024-08-26T22:12:00Z">
              <w:r w:rsidRPr="00D462F1">
                <w:rPr>
                  <w:rFonts w:hint="eastAsia"/>
                </w:rPr>
                <w:t>N</w:t>
              </w:r>
              <w:r w:rsidRPr="00D462F1">
                <w:t>/A</w:t>
              </w:r>
            </w:ins>
          </w:p>
        </w:tc>
        <w:tc>
          <w:tcPr>
            <w:tcW w:w="828" w:type="dxa"/>
            <w:tcBorders>
              <w:top w:val="single" w:sz="4" w:space="0" w:color="auto"/>
              <w:left w:val="single" w:sz="4" w:space="0" w:color="auto"/>
              <w:bottom w:val="single" w:sz="4" w:space="0" w:color="auto"/>
              <w:right w:val="single" w:sz="4" w:space="0" w:color="auto"/>
            </w:tcBorders>
          </w:tcPr>
          <w:p w14:paraId="5E4F3D5F" w14:textId="77777777" w:rsidR="0066511E" w:rsidRPr="00D462F1" w:rsidRDefault="0066511E" w:rsidP="002D5D5E">
            <w:pPr>
              <w:pStyle w:val="TAC"/>
              <w:rPr>
                <w:ins w:id="7475" w:author="ZTE-Ma Zhifeng" w:date="2024-08-26T22:12:00Z"/>
                <w:lang w:eastAsia="zh-CN"/>
              </w:rPr>
            </w:pPr>
            <w:ins w:id="7476" w:author="ZTE-Ma Zhifeng" w:date="2024-08-26T22:12:00Z">
              <w:r w:rsidRPr="00D462F1">
                <w:rPr>
                  <w:rFonts w:hint="eastAsia"/>
                  <w:lang w:eastAsia="zh-CN"/>
                </w:rPr>
                <w:t>T</w:t>
              </w:r>
              <w:r w:rsidRPr="00D462F1">
                <w:rPr>
                  <w:lang w:eastAsia="zh-CN"/>
                </w:rPr>
                <w:t>DD</w:t>
              </w:r>
            </w:ins>
          </w:p>
        </w:tc>
        <w:tc>
          <w:tcPr>
            <w:tcW w:w="1057" w:type="dxa"/>
            <w:tcBorders>
              <w:top w:val="single" w:sz="4" w:space="0" w:color="auto"/>
              <w:left w:val="single" w:sz="4" w:space="0" w:color="auto"/>
              <w:bottom w:val="single" w:sz="4" w:space="0" w:color="auto"/>
              <w:right w:val="single" w:sz="4" w:space="0" w:color="auto"/>
            </w:tcBorders>
          </w:tcPr>
          <w:p w14:paraId="20F26019" w14:textId="77777777" w:rsidR="0066511E" w:rsidRPr="00D462F1" w:rsidRDefault="0066511E" w:rsidP="002D5D5E">
            <w:pPr>
              <w:pStyle w:val="TAC"/>
              <w:rPr>
                <w:ins w:id="7477" w:author="ZTE-Ma Zhifeng" w:date="2024-08-26T22:12:00Z"/>
                <w:lang w:eastAsia="ko-KR"/>
              </w:rPr>
            </w:pPr>
            <w:ins w:id="7478" w:author="ZTE-Ma Zhifeng" w:date="2024-08-26T22:12:00Z">
              <w:r w:rsidRPr="00D462F1">
                <w:rPr>
                  <w:lang w:eastAsia="ko-KR"/>
                </w:rPr>
                <w:t>N/A</w:t>
              </w:r>
            </w:ins>
          </w:p>
        </w:tc>
      </w:tr>
      <w:tr w:rsidR="0066511E" w:rsidRPr="00B75DD1" w14:paraId="0B556936" w14:textId="77777777" w:rsidTr="002D5D5E">
        <w:trPr>
          <w:trHeight w:val="187"/>
          <w:jc w:val="center"/>
          <w:ins w:id="7479" w:author="ZTE-Ma Zhifeng" w:date="2024-08-26T22:12:00Z"/>
        </w:trPr>
        <w:tc>
          <w:tcPr>
            <w:tcW w:w="2007" w:type="dxa"/>
            <w:tcBorders>
              <w:top w:val="nil"/>
              <w:left w:val="single" w:sz="4" w:space="0" w:color="auto"/>
              <w:bottom w:val="single" w:sz="4" w:space="0" w:color="auto"/>
              <w:right w:val="single" w:sz="4" w:space="0" w:color="auto"/>
            </w:tcBorders>
            <w:shd w:val="clear" w:color="auto" w:fill="auto"/>
            <w:vAlign w:val="center"/>
          </w:tcPr>
          <w:p w14:paraId="51267EC2" w14:textId="77777777" w:rsidR="0066511E" w:rsidRPr="00B75DD1" w:rsidRDefault="0066511E" w:rsidP="002D5D5E">
            <w:pPr>
              <w:pStyle w:val="TAC"/>
              <w:rPr>
                <w:ins w:id="7480" w:author="ZTE-Ma Zhifeng" w:date="2024-08-26T22:12: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D9B0F7" w14:textId="77777777" w:rsidR="0066511E" w:rsidRPr="00D462F1" w:rsidRDefault="0066511E" w:rsidP="002D5D5E">
            <w:pPr>
              <w:pStyle w:val="TAC"/>
              <w:rPr>
                <w:ins w:id="7481" w:author="ZTE-Ma Zhifeng" w:date="2024-08-26T22:12:00Z"/>
                <w:rFonts w:eastAsia="宋体"/>
              </w:rPr>
            </w:pPr>
            <w:ins w:id="7482" w:author="ZTE-Ma Zhifeng" w:date="2024-08-26T22:12:00Z">
              <w:r w:rsidRPr="00D462F1">
                <w:rPr>
                  <w:rFonts w:eastAsia="宋体" w:hint="eastAsia"/>
                </w:rPr>
                <w:t>n</w:t>
              </w:r>
              <w:r w:rsidRPr="00D462F1">
                <w:rPr>
                  <w:rFonts w:eastAsia="宋体"/>
                </w:rPr>
                <w:t>41</w:t>
              </w:r>
            </w:ins>
          </w:p>
        </w:tc>
        <w:tc>
          <w:tcPr>
            <w:tcW w:w="960" w:type="dxa"/>
            <w:tcBorders>
              <w:top w:val="single" w:sz="4" w:space="0" w:color="auto"/>
              <w:left w:val="single" w:sz="4" w:space="0" w:color="auto"/>
              <w:bottom w:val="single" w:sz="4" w:space="0" w:color="auto"/>
              <w:right w:val="single" w:sz="4" w:space="0" w:color="auto"/>
            </w:tcBorders>
            <w:vAlign w:val="center"/>
          </w:tcPr>
          <w:p w14:paraId="5666E16D" w14:textId="77777777" w:rsidR="0066511E" w:rsidRDefault="0066511E" w:rsidP="002D5D5E">
            <w:pPr>
              <w:pStyle w:val="TAC"/>
              <w:rPr>
                <w:ins w:id="7483" w:author="ZTE-Ma Zhifeng" w:date="2024-08-26T22:12:00Z"/>
                <w:rFonts w:cs="Arial"/>
                <w:color w:val="000000"/>
                <w:szCs w:val="18"/>
              </w:rPr>
            </w:pPr>
            <w:ins w:id="7484" w:author="ZTE-Ma Zhifeng" w:date="2024-08-26T22:12:00Z">
              <w:r w:rsidRPr="00D462F1">
                <w:rPr>
                  <w:rFonts w:hint="eastAsia"/>
                  <w:lang w:eastAsia="ja-JP"/>
                </w:rPr>
                <w:t>2</w:t>
              </w:r>
              <w:r w:rsidRPr="00D462F1">
                <w:rPr>
                  <w:lang w:eastAsia="ja-JP"/>
                </w:rPr>
                <w:t>640</w:t>
              </w:r>
            </w:ins>
          </w:p>
        </w:tc>
        <w:tc>
          <w:tcPr>
            <w:tcW w:w="964" w:type="dxa"/>
            <w:tcBorders>
              <w:top w:val="single" w:sz="4" w:space="0" w:color="auto"/>
              <w:left w:val="single" w:sz="4" w:space="0" w:color="auto"/>
              <w:bottom w:val="single" w:sz="4" w:space="0" w:color="auto"/>
              <w:right w:val="single" w:sz="4" w:space="0" w:color="auto"/>
            </w:tcBorders>
            <w:vAlign w:val="center"/>
          </w:tcPr>
          <w:p w14:paraId="43E2E971" w14:textId="77777777" w:rsidR="0066511E" w:rsidRPr="00D462F1" w:rsidRDefault="0066511E" w:rsidP="002D5D5E">
            <w:pPr>
              <w:pStyle w:val="TAC"/>
              <w:rPr>
                <w:ins w:id="7485" w:author="ZTE-Ma Zhifeng" w:date="2024-08-26T22:12:00Z"/>
                <w:lang w:eastAsia="ja-JP"/>
              </w:rPr>
            </w:pPr>
            <w:ins w:id="7486" w:author="ZTE-Ma Zhifeng" w:date="2024-08-26T22:12:00Z">
              <w:r w:rsidRPr="00D462F1">
                <w:rPr>
                  <w:rFonts w:hint="eastAsia"/>
                  <w:lang w:eastAsia="ja-JP"/>
                </w:rPr>
                <w:t>1</w:t>
              </w:r>
              <w:r w:rsidRPr="00D462F1">
                <w:rPr>
                  <w:lang w:eastAsia="ja-JP"/>
                </w:rPr>
                <w:t>0</w:t>
              </w:r>
            </w:ins>
          </w:p>
        </w:tc>
        <w:tc>
          <w:tcPr>
            <w:tcW w:w="960" w:type="dxa"/>
            <w:tcBorders>
              <w:top w:val="single" w:sz="4" w:space="0" w:color="auto"/>
              <w:left w:val="single" w:sz="4" w:space="0" w:color="auto"/>
              <w:bottom w:val="single" w:sz="4" w:space="0" w:color="auto"/>
              <w:right w:val="single" w:sz="4" w:space="0" w:color="auto"/>
            </w:tcBorders>
            <w:vAlign w:val="center"/>
          </w:tcPr>
          <w:p w14:paraId="73225B88" w14:textId="77777777" w:rsidR="0066511E" w:rsidRDefault="0066511E" w:rsidP="002D5D5E">
            <w:pPr>
              <w:pStyle w:val="TAC"/>
              <w:rPr>
                <w:ins w:id="7487" w:author="ZTE-Ma Zhifeng" w:date="2024-08-26T22:12:00Z"/>
              </w:rPr>
            </w:pPr>
            <w:ins w:id="7488" w:author="ZTE-Ma Zhifeng" w:date="2024-08-26T22:12:00Z">
              <w:r w:rsidRPr="00D462F1">
                <w:rPr>
                  <w:rFonts w:hint="eastAsia"/>
                  <w:lang w:eastAsia="ja-JP"/>
                </w:rPr>
                <w:t>5</w:t>
              </w:r>
              <w:r w:rsidRPr="00D462F1">
                <w:rPr>
                  <w:lang w:eastAsia="ja-JP"/>
                </w:rPr>
                <w:t>0</w:t>
              </w:r>
            </w:ins>
          </w:p>
        </w:tc>
        <w:tc>
          <w:tcPr>
            <w:tcW w:w="960" w:type="dxa"/>
            <w:tcBorders>
              <w:top w:val="single" w:sz="4" w:space="0" w:color="auto"/>
              <w:left w:val="single" w:sz="4" w:space="0" w:color="auto"/>
              <w:bottom w:val="single" w:sz="4" w:space="0" w:color="auto"/>
              <w:right w:val="single" w:sz="4" w:space="0" w:color="auto"/>
            </w:tcBorders>
            <w:vAlign w:val="center"/>
          </w:tcPr>
          <w:p w14:paraId="081E5530" w14:textId="77777777" w:rsidR="0066511E" w:rsidRPr="00D462F1" w:rsidRDefault="0066511E" w:rsidP="002D5D5E">
            <w:pPr>
              <w:pStyle w:val="TAC"/>
              <w:rPr>
                <w:ins w:id="7489" w:author="ZTE-Ma Zhifeng" w:date="2024-08-26T22:12:00Z"/>
                <w:lang w:eastAsia="ja-JP"/>
              </w:rPr>
            </w:pPr>
            <w:ins w:id="7490" w:author="ZTE-Ma Zhifeng" w:date="2024-08-26T22:12:00Z">
              <w:r w:rsidRPr="00D462F1">
                <w:rPr>
                  <w:rFonts w:hint="eastAsia"/>
                  <w:lang w:eastAsia="ja-JP"/>
                </w:rPr>
                <w:t>2</w:t>
              </w:r>
              <w:r w:rsidRPr="00D462F1">
                <w:rPr>
                  <w:lang w:eastAsia="ja-JP"/>
                </w:rPr>
                <w:t>640</w:t>
              </w:r>
            </w:ins>
          </w:p>
        </w:tc>
        <w:tc>
          <w:tcPr>
            <w:tcW w:w="977" w:type="dxa"/>
            <w:tcBorders>
              <w:top w:val="single" w:sz="4" w:space="0" w:color="auto"/>
              <w:left w:val="single" w:sz="4" w:space="0" w:color="auto"/>
              <w:bottom w:val="single" w:sz="4" w:space="0" w:color="auto"/>
              <w:right w:val="single" w:sz="4" w:space="0" w:color="auto"/>
            </w:tcBorders>
            <w:vAlign w:val="center"/>
          </w:tcPr>
          <w:p w14:paraId="0EB6D1C1" w14:textId="77777777" w:rsidR="0066511E" w:rsidRPr="00D462F1" w:rsidRDefault="0066511E" w:rsidP="002D5D5E">
            <w:pPr>
              <w:pStyle w:val="TAC"/>
              <w:rPr>
                <w:ins w:id="7491" w:author="ZTE-Ma Zhifeng" w:date="2024-08-26T22:12:00Z"/>
                <w:lang w:eastAsia="ja-JP"/>
              </w:rPr>
            </w:pPr>
            <w:ins w:id="7492" w:author="ZTE-Ma Zhifeng" w:date="2024-08-26T22:12:00Z">
              <w:r w:rsidRPr="00D462F1">
                <w:rPr>
                  <w:rFonts w:hint="eastAsia"/>
                </w:rPr>
                <w:t>N</w:t>
              </w:r>
              <w:r w:rsidRPr="00D462F1">
                <w:t>/A</w:t>
              </w:r>
            </w:ins>
          </w:p>
        </w:tc>
        <w:tc>
          <w:tcPr>
            <w:tcW w:w="828" w:type="dxa"/>
            <w:tcBorders>
              <w:top w:val="single" w:sz="4" w:space="0" w:color="auto"/>
              <w:left w:val="single" w:sz="4" w:space="0" w:color="auto"/>
              <w:bottom w:val="single" w:sz="4" w:space="0" w:color="auto"/>
              <w:right w:val="single" w:sz="4" w:space="0" w:color="auto"/>
            </w:tcBorders>
          </w:tcPr>
          <w:p w14:paraId="16999F40" w14:textId="77777777" w:rsidR="0066511E" w:rsidRPr="00D462F1" w:rsidRDefault="0066511E" w:rsidP="002D5D5E">
            <w:pPr>
              <w:pStyle w:val="TAC"/>
              <w:rPr>
                <w:ins w:id="7493" w:author="ZTE-Ma Zhifeng" w:date="2024-08-26T22:12:00Z"/>
                <w:lang w:eastAsia="zh-CN"/>
              </w:rPr>
            </w:pPr>
            <w:ins w:id="7494" w:author="ZTE-Ma Zhifeng" w:date="2024-08-26T22:12:00Z">
              <w:r w:rsidRPr="00D462F1">
                <w:rPr>
                  <w:rFonts w:hint="eastAsia"/>
                  <w:lang w:eastAsia="zh-CN"/>
                </w:rPr>
                <w:t>T</w:t>
              </w:r>
              <w:r w:rsidRPr="00D462F1">
                <w:rPr>
                  <w:lang w:eastAsia="zh-CN"/>
                </w:rPr>
                <w:t>DD</w:t>
              </w:r>
            </w:ins>
          </w:p>
        </w:tc>
        <w:tc>
          <w:tcPr>
            <w:tcW w:w="1057" w:type="dxa"/>
            <w:tcBorders>
              <w:top w:val="single" w:sz="4" w:space="0" w:color="auto"/>
              <w:left w:val="single" w:sz="4" w:space="0" w:color="auto"/>
              <w:bottom w:val="single" w:sz="4" w:space="0" w:color="auto"/>
              <w:right w:val="single" w:sz="4" w:space="0" w:color="auto"/>
            </w:tcBorders>
          </w:tcPr>
          <w:p w14:paraId="1E7F0E54" w14:textId="77777777" w:rsidR="0066511E" w:rsidRPr="00D462F1" w:rsidRDefault="0066511E" w:rsidP="002D5D5E">
            <w:pPr>
              <w:pStyle w:val="TAC"/>
              <w:rPr>
                <w:ins w:id="7495" w:author="ZTE-Ma Zhifeng" w:date="2024-08-26T22:12:00Z"/>
                <w:lang w:eastAsia="ko-KR"/>
              </w:rPr>
            </w:pPr>
            <w:ins w:id="7496" w:author="ZTE-Ma Zhifeng" w:date="2024-08-26T22:12:00Z">
              <w:r w:rsidRPr="00D462F1">
                <w:rPr>
                  <w:lang w:eastAsia="ko-KR"/>
                </w:rPr>
                <w:t>N/A</w:t>
              </w:r>
            </w:ins>
          </w:p>
        </w:tc>
      </w:tr>
      <w:tr w:rsidR="0066511E" w:rsidRPr="00B75DD1" w14:paraId="5DDB1480" w14:textId="77777777" w:rsidTr="002D5D5E">
        <w:trPr>
          <w:trHeight w:val="187"/>
          <w:jc w:val="center"/>
          <w:ins w:id="7497" w:author="ZTE-Ma Zhifeng" w:date="2024-08-26T22:12:00Z"/>
        </w:trPr>
        <w:tc>
          <w:tcPr>
            <w:tcW w:w="9859" w:type="dxa"/>
            <w:gridSpan w:val="9"/>
            <w:tcBorders>
              <w:top w:val="nil"/>
              <w:left w:val="single" w:sz="4" w:space="0" w:color="auto"/>
              <w:bottom w:val="single" w:sz="4" w:space="0" w:color="auto"/>
              <w:right w:val="single" w:sz="4" w:space="0" w:color="auto"/>
            </w:tcBorders>
            <w:shd w:val="clear" w:color="auto" w:fill="auto"/>
            <w:vAlign w:val="center"/>
          </w:tcPr>
          <w:p w14:paraId="66B1F509" w14:textId="77777777" w:rsidR="0066511E" w:rsidRPr="00D462F1" w:rsidRDefault="0066511E" w:rsidP="002D5D5E">
            <w:pPr>
              <w:pStyle w:val="TAN"/>
              <w:rPr>
                <w:ins w:id="7498" w:author="ZTE-Ma Zhifeng" w:date="2024-08-26T22:12:00Z"/>
                <w:lang w:eastAsia="ja-JP"/>
              </w:rPr>
            </w:pPr>
            <w:ins w:id="7499" w:author="ZTE-Ma Zhifeng" w:date="2024-08-26T22:12:00Z">
              <w:r w:rsidRPr="00D462F1">
                <w:t xml:space="preserve">NOTE </w:t>
              </w:r>
              <w:r w:rsidRPr="00D462F1">
                <w:rPr>
                  <w:rFonts w:hint="eastAsia"/>
                  <w:lang w:val="en-US" w:eastAsia="zh-CN"/>
                </w:rPr>
                <w:t>1</w:t>
              </w:r>
              <w:r w:rsidRPr="00D462F1">
                <w:t>:</w:t>
              </w:r>
              <w:r w:rsidRPr="00D462F1">
                <w:tab/>
              </w:r>
              <w:r w:rsidRPr="00D462F1">
                <w:rPr>
                  <w:lang w:eastAsia="ja-JP"/>
                </w:rPr>
                <w:t>This band is subject to IMD5 also which MSD is not specified.</w:t>
              </w:r>
            </w:ins>
          </w:p>
          <w:p w14:paraId="541251DB" w14:textId="77777777" w:rsidR="0066511E" w:rsidRPr="00D462F1" w:rsidRDefault="0066511E" w:rsidP="002D5D5E">
            <w:pPr>
              <w:pStyle w:val="TAN"/>
              <w:rPr>
                <w:ins w:id="7500" w:author="ZTE-Ma Zhifeng" w:date="2024-08-26T22:12:00Z"/>
                <w:lang w:eastAsia="ja-JP"/>
              </w:rPr>
            </w:pPr>
            <w:ins w:id="7501" w:author="ZTE-Ma Zhifeng" w:date="2024-08-26T22:12:00Z">
              <w:r w:rsidRPr="00D462F1">
                <w:t xml:space="preserve">NOTE </w:t>
              </w:r>
              <w:r w:rsidRPr="00D462F1">
                <w:rPr>
                  <w:rFonts w:hint="eastAsia"/>
                  <w:lang w:val="en-US" w:eastAsia="zh-CN"/>
                </w:rPr>
                <w:t>2</w:t>
              </w:r>
              <w:r w:rsidRPr="00D462F1">
                <w:t>:</w:t>
              </w:r>
              <w:r w:rsidRPr="00D462F1">
                <w:tab/>
              </w:r>
              <w:r w:rsidRPr="00D462F1">
                <w:rPr>
                  <w:lang w:eastAsia="ja-JP"/>
                </w:rPr>
                <w:t>This band is subject to IMD4 also which MSD is not specified.</w:t>
              </w:r>
            </w:ins>
          </w:p>
        </w:tc>
      </w:tr>
    </w:tbl>
    <w:p w14:paraId="38AE5974" w14:textId="77777777" w:rsidR="0066511E" w:rsidRPr="00336657" w:rsidRDefault="0066511E" w:rsidP="0066511E">
      <w:pPr>
        <w:pStyle w:val="EditorsNote"/>
        <w:ind w:left="0" w:firstLine="0"/>
        <w:rPr>
          <w:ins w:id="7502" w:author="ZTE-Ma Zhifeng" w:date="2024-08-26T22:12:00Z"/>
          <w:rFonts w:eastAsia="宋体"/>
          <w:lang w:eastAsia="zh-CN"/>
        </w:rPr>
      </w:pPr>
    </w:p>
    <w:p w14:paraId="222EA058" w14:textId="0C8C2765" w:rsidR="00B27C3E" w:rsidRPr="00B27C3E" w:rsidRDefault="00B27C3E">
      <w:pPr>
        <w:pStyle w:val="21"/>
        <w:rPr>
          <w:ins w:id="7503" w:author="ZTE-Ma Zhifeng" w:date="2024-08-26T22:28:00Z"/>
          <w:rPrChange w:id="7504" w:author="ZTE-Ma Zhifeng" w:date="2024-08-26T22:29:00Z">
            <w:rPr>
              <w:ins w:id="7505" w:author="ZTE-Ma Zhifeng" w:date="2024-08-26T22:28:00Z"/>
              <w:rFonts w:eastAsia="宋体"/>
              <w:lang w:val="en-US" w:eastAsia="zh-CN"/>
            </w:rPr>
          </w:rPrChange>
        </w:rPr>
        <w:pPrChange w:id="7506" w:author="ZTE-Ma Zhifeng" w:date="2024-08-26T22:29:00Z">
          <w:pPr>
            <w:pStyle w:val="21"/>
            <w:numPr>
              <w:ilvl w:val="1"/>
            </w:numPr>
            <w:ind w:left="0" w:firstLine="0"/>
          </w:pPr>
        </w:pPrChange>
      </w:pPr>
      <w:bookmarkStart w:id="7507" w:name="_Toc109046453"/>
      <w:bookmarkStart w:id="7508" w:name="_Toc175687583"/>
      <w:bookmarkEnd w:id="6334"/>
      <w:bookmarkEnd w:id="6335"/>
      <w:bookmarkEnd w:id="6336"/>
      <w:bookmarkEnd w:id="6337"/>
      <w:bookmarkEnd w:id="6338"/>
      <w:ins w:id="7509" w:author="ZTE-Ma Zhifeng" w:date="2024-08-26T22:28:00Z">
        <w:r w:rsidRPr="00B27C3E">
          <w:rPr>
            <w:rPrChange w:id="7510" w:author="ZTE-Ma Zhifeng" w:date="2024-08-26T22:29:00Z">
              <w:rPr>
                <w:rFonts w:eastAsia="宋体"/>
                <w:lang w:eastAsia="zh-CN"/>
              </w:rPr>
            </w:rPrChange>
          </w:rPr>
          <w:t>5.</w:t>
        </w:r>
      </w:ins>
      <w:ins w:id="7511" w:author="ZTE-Ma Zhifeng" w:date="2024-08-26T22:32:00Z">
        <w:r>
          <w:t>12</w:t>
        </w:r>
      </w:ins>
      <w:ins w:id="7512" w:author="ZTE-Ma Zhifeng" w:date="2024-08-26T22:28:00Z">
        <w:r>
          <w:tab/>
        </w:r>
        <w:bookmarkEnd w:id="7507"/>
        <w:r>
          <w:t>CA_</w:t>
        </w:r>
        <w:r w:rsidRPr="00B27C3E">
          <w:rPr>
            <w:rPrChange w:id="7513" w:author="ZTE-Ma Zhifeng" w:date="2024-08-26T22:29:00Z">
              <w:rPr>
                <w:rFonts w:eastAsia="宋体"/>
                <w:lang w:val="en-US" w:eastAsia="zh-CN"/>
              </w:rPr>
            </w:rPrChange>
          </w:rPr>
          <w:t>n1-n5-n8</w:t>
        </w:r>
        <w:bookmarkEnd w:id="7508"/>
      </w:ins>
    </w:p>
    <w:p w14:paraId="71CA0610" w14:textId="7BB23B69" w:rsidR="00B27C3E" w:rsidRPr="00B27C3E" w:rsidRDefault="00B27C3E">
      <w:pPr>
        <w:pStyle w:val="31"/>
        <w:rPr>
          <w:ins w:id="7514" w:author="ZTE-Ma Zhifeng" w:date="2024-08-26T22:28:00Z"/>
          <w:rFonts w:cs="Arial"/>
          <w:szCs w:val="28"/>
          <w:lang w:val="en-US" w:eastAsia="zh-CN"/>
        </w:rPr>
        <w:pPrChange w:id="7515" w:author="ZTE-Ma Zhifeng" w:date="2024-08-26T22:29:00Z">
          <w:pPr>
            <w:pStyle w:val="31"/>
            <w:numPr>
              <w:ilvl w:val="2"/>
            </w:numPr>
            <w:ind w:left="0" w:firstLine="0"/>
          </w:pPr>
        </w:pPrChange>
      </w:pPr>
      <w:bookmarkStart w:id="7516" w:name="_Toc109046454"/>
      <w:bookmarkStart w:id="7517" w:name="_Toc175687584"/>
      <w:ins w:id="7518" w:author="ZTE-Ma Zhifeng" w:date="2024-08-26T22:28:00Z">
        <w:r w:rsidRPr="00B27C3E">
          <w:rPr>
            <w:rFonts w:cs="Arial"/>
            <w:szCs w:val="28"/>
            <w:lang w:val="en-US" w:eastAsia="zh-CN"/>
            <w:rPrChange w:id="7519" w:author="ZTE-Ma Zhifeng" w:date="2024-08-26T22:29:00Z">
              <w:rPr>
                <w:rFonts w:eastAsia="宋体"/>
                <w:lang w:eastAsia="zh-CN"/>
              </w:rPr>
            </w:rPrChange>
          </w:rPr>
          <w:t>5.</w:t>
        </w:r>
      </w:ins>
      <w:ins w:id="7520" w:author="ZTE-Ma Zhifeng" w:date="2024-08-26T22:32:00Z">
        <w:r>
          <w:rPr>
            <w:rFonts w:cs="Arial"/>
            <w:szCs w:val="28"/>
            <w:lang w:val="en-US" w:eastAsia="zh-CN"/>
          </w:rPr>
          <w:t>12</w:t>
        </w:r>
      </w:ins>
      <w:ins w:id="7521" w:author="ZTE-Ma Zhifeng" w:date="2024-08-26T22:28:00Z">
        <w:r w:rsidRPr="00B27C3E">
          <w:rPr>
            <w:rFonts w:cs="Arial"/>
            <w:szCs w:val="28"/>
            <w:lang w:val="en-US" w:eastAsia="zh-CN"/>
            <w:rPrChange w:id="7522" w:author="ZTE-Ma Zhifeng" w:date="2024-08-26T22:29:00Z">
              <w:rPr/>
            </w:rPrChange>
          </w:rPr>
          <w:t>.1</w:t>
        </w:r>
        <w:r w:rsidRPr="00B27C3E">
          <w:rPr>
            <w:rFonts w:cs="Arial"/>
            <w:szCs w:val="28"/>
            <w:lang w:val="en-US" w:eastAsia="zh-CN"/>
            <w:rPrChange w:id="7523" w:author="ZTE-Ma Zhifeng" w:date="2024-08-26T22:29:00Z">
              <w:rPr/>
            </w:rPrChange>
          </w:rPr>
          <w:tab/>
        </w:r>
        <w:r>
          <w:rPr>
            <w:rFonts w:cs="Arial"/>
            <w:szCs w:val="28"/>
            <w:lang w:val="en-US" w:eastAsia="zh-CN"/>
          </w:rPr>
          <w:t>Common for 1 band UL and 2 bands UL CA</w:t>
        </w:r>
        <w:bookmarkEnd w:id="7516"/>
        <w:bookmarkEnd w:id="7517"/>
      </w:ins>
    </w:p>
    <w:p w14:paraId="6E57998F" w14:textId="339BC4BB" w:rsidR="00B27C3E" w:rsidRDefault="00B27C3E">
      <w:pPr>
        <w:pStyle w:val="41"/>
        <w:rPr>
          <w:ins w:id="7524" w:author="ZTE-Ma Zhifeng" w:date="2024-08-26T22:28:00Z"/>
        </w:rPr>
        <w:pPrChange w:id="7525" w:author="ZTE-Ma Zhifeng" w:date="2024-08-26T22:30:00Z">
          <w:pPr>
            <w:pStyle w:val="41"/>
            <w:numPr>
              <w:ilvl w:val="3"/>
            </w:numPr>
            <w:ind w:left="0" w:firstLine="0"/>
          </w:pPr>
        </w:pPrChange>
      </w:pPr>
      <w:bookmarkStart w:id="7526" w:name="_Toc109046455"/>
      <w:bookmarkStart w:id="7527" w:name="_Toc175687585"/>
      <w:ins w:id="7528" w:author="ZTE-Ma Zhifeng" w:date="2024-08-26T22:28:00Z">
        <w:r w:rsidRPr="00B27C3E">
          <w:rPr>
            <w:rPrChange w:id="7529" w:author="ZTE-Ma Zhifeng" w:date="2024-08-26T22:30:00Z">
              <w:rPr>
                <w:rFonts w:eastAsia="宋体"/>
                <w:lang w:eastAsia="zh-CN"/>
              </w:rPr>
            </w:rPrChange>
          </w:rPr>
          <w:t>5.</w:t>
        </w:r>
      </w:ins>
      <w:ins w:id="7530" w:author="ZTE-Ma Zhifeng" w:date="2024-08-26T22:32:00Z">
        <w:r>
          <w:t>12</w:t>
        </w:r>
      </w:ins>
      <w:ins w:id="7531" w:author="ZTE-Ma Zhifeng" w:date="2024-08-26T22:28:00Z">
        <w:r>
          <w:t>.1.1</w:t>
        </w:r>
        <w:r>
          <w:tab/>
        </w:r>
        <w:r w:rsidRPr="00B27C3E">
          <w:rPr>
            <w:rPrChange w:id="7532" w:author="ZTE-Ma Zhifeng" w:date="2024-08-26T22:30:00Z">
              <w:rPr>
                <w:rFonts w:cs="Arial"/>
                <w:lang w:eastAsia="zh-CN"/>
              </w:rPr>
            </w:rPrChange>
          </w:rPr>
          <w:t>Operating bands for CA</w:t>
        </w:r>
        <w:bookmarkEnd w:id="7526"/>
        <w:bookmarkEnd w:id="7527"/>
      </w:ins>
    </w:p>
    <w:p w14:paraId="31AAE5A2" w14:textId="2CC77B7F" w:rsidR="00B27C3E" w:rsidRPr="00B27C3E" w:rsidRDefault="00B27C3E" w:rsidP="00B27C3E">
      <w:pPr>
        <w:pStyle w:val="TH"/>
        <w:rPr>
          <w:ins w:id="7533" w:author="ZTE-Ma Zhifeng" w:date="2024-08-26T22:28:00Z"/>
          <w:rFonts w:cs="Arial"/>
        </w:rPr>
      </w:pPr>
      <w:ins w:id="7534" w:author="ZTE-Ma Zhifeng" w:date="2024-08-26T22:28:00Z">
        <w:r>
          <w:rPr>
            <w:rFonts w:cs="Arial"/>
          </w:rPr>
          <w:t xml:space="preserve">Table </w:t>
        </w:r>
        <w:r w:rsidRPr="00B27C3E">
          <w:rPr>
            <w:rFonts w:cs="Arial"/>
            <w:rPrChange w:id="7535" w:author="ZTE-Ma Zhifeng" w:date="2024-08-26T22:30:00Z">
              <w:rPr>
                <w:rFonts w:cs="Arial"/>
                <w:lang w:val="en-US" w:eastAsia="zh-CN"/>
              </w:rPr>
            </w:rPrChange>
          </w:rPr>
          <w:t>5.</w:t>
        </w:r>
      </w:ins>
      <w:ins w:id="7536" w:author="ZTE-Ma Zhifeng" w:date="2024-08-26T22:32:00Z">
        <w:r>
          <w:rPr>
            <w:rFonts w:cs="Arial"/>
          </w:rPr>
          <w:t>12</w:t>
        </w:r>
      </w:ins>
      <w:ins w:id="7537" w:author="ZTE-Ma Zhifeng" w:date="2024-08-26T22:28:00Z">
        <w:r>
          <w:rPr>
            <w:rFonts w:cs="Arial"/>
          </w:rPr>
          <w:t>.</w:t>
        </w:r>
        <w:r w:rsidRPr="00B27C3E">
          <w:rPr>
            <w:rFonts w:cs="Arial"/>
            <w:rPrChange w:id="7538" w:author="ZTE-Ma Zhifeng" w:date="2024-08-26T22:30:00Z">
              <w:rPr>
                <w:rFonts w:cs="Arial"/>
                <w:lang w:val="en-US" w:eastAsia="zh-CN"/>
              </w:rPr>
            </w:rPrChange>
          </w:rPr>
          <w:t>1</w:t>
        </w:r>
        <w:r>
          <w:rPr>
            <w:rFonts w:cs="Arial"/>
          </w:rPr>
          <w:t>.1-1</w:t>
        </w:r>
        <w:r w:rsidRPr="00B27C3E">
          <w:rPr>
            <w:rFonts w:cs="Arial"/>
          </w:rPr>
          <w:t xml:space="preserve">: </w:t>
        </w:r>
        <w:r w:rsidRPr="00B27C3E">
          <w:rPr>
            <w:rFonts w:cs="Arial"/>
            <w:rPrChange w:id="7539" w:author="ZTE-Ma Zhifeng" w:date="2024-08-26T22:30:00Z">
              <w:rPr>
                <w:lang w:val="en-US"/>
              </w:rPr>
            </w:rPrChange>
          </w:rPr>
          <w:t>CA band combination constituent bands definition</w:t>
        </w:r>
      </w:ins>
    </w:p>
    <w:tbl>
      <w:tblPr>
        <w:tblW w:w="9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697"/>
        <w:gridCol w:w="1212"/>
        <w:gridCol w:w="317"/>
        <w:gridCol w:w="1200"/>
        <w:gridCol w:w="1210"/>
        <w:gridCol w:w="317"/>
        <w:gridCol w:w="1401"/>
        <w:gridCol w:w="850"/>
      </w:tblGrid>
      <w:tr w:rsidR="00B27C3E" w14:paraId="7815F724" w14:textId="77777777" w:rsidTr="002D5D5E">
        <w:trPr>
          <w:trHeight w:val="225"/>
          <w:jc w:val="center"/>
          <w:ins w:id="7540" w:author="ZTE-Ma Zhifeng" w:date="2024-08-26T22:28:00Z"/>
        </w:trPr>
        <w:tc>
          <w:tcPr>
            <w:tcW w:w="2416" w:type="dxa"/>
            <w:vMerge w:val="restart"/>
            <w:tcBorders>
              <w:top w:val="single" w:sz="4" w:space="0" w:color="auto"/>
              <w:left w:val="single" w:sz="4" w:space="0" w:color="auto"/>
              <w:bottom w:val="single" w:sz="4" w:space="0" w:color="auto"/>
              <w:right w:val="single" w:sz="4" w:space="0" w:color="auto"/>
            </w:tcBorders>
          </w:tcPr>
          <w:p w14:paraId="043833E0" w14:textId="77777777" w:rsidR="00B27C3E" w:rsidRDefault="00B27C3E" w:rsidP="002D5D5E">
            <w:pPr>
              <w:keepNext/>
              <w:keepLines/>
              <w:spacing w:after="0"/>
              <w:jc w:val="center"/>
              <w:rPr>
                <w:ins w:id="7541" w:author="ZTE-Ma Zhifeng" w:date="2024-08-26T22:28:00Z"/>
                <w:rFonts w:ascii="Arial" w:hAnsi="Arial"/>
                <w:b/>
                <w:color w:val="000000"/>
                <w:sz w:val="18"/>
              </w:rPr>
            </w:pPr>
            <w:ins w:id="7542" w:author="ZTE-Ma Zhifeng" w:date="2024-08-26T22:28:00Z">
              <w:r>
                <w:rPr>
                  <w:rFonts w:ascii="Arial" w:hAnsi="Arial"/>
                  <w:b/>
                  <w:color w:val="000000"/>
                  <w:sz w:val="18"/>
                </w:rPr>
                <w:t>NR CA Band</w:t>
              </w:r>
            </w:ins>
          </w:p>
        </w:tc>
        <w:tc>
          <w:tcPr>
            <w:tcW w:w="697" w:type="dxa"/>
            <w:vMerge w:val="restart"/>
            <w:tcBorders>
              <w:top w:val="single" w:sz="4" w:space="0" w:color="auto"/>
              <w:left w:val="single" w:sz="4" w:space="0" w:color="auto"/>
              <w:bottom w:val="single" w:sz="4" w:space="0" w:color="auto"/>
              <w:right w:val="single" w:sz="4" w:space="0" w:color="auto"/>
            </w:tcBorders>
          </w:tcPr>
          <w:p w14:paraId="7B2AB871" w14:textId="77777777" w:rsidR="00B27C3E" w:rsidRDefault="00B27C3E" w:rsidP="002D5D5E">
            <w:pPr>
              <w:keepNext/>
              <w:keepLines/>
              <w:spacing w:after="0"/>
              <w:jc w:val="center"/>
              <w:rPr>
                <w:ins w:id="7543" w:author="ZTE-Ma Zhifeng" w:date="2024-08-26T22:28:00Z"/>
                <w:rFonts w:ascii="Arial" w:hAnsi="Arial"/>
                <w:b/>
                <w:color w:val="000000"/>
                <w:sz w:val="18"/>
              </w:rPr>
            </w:pPr>
            <w:ins w:id="7544" w:author="ZTE-Ma Zhifeng" w:date="2024-08-26T22:28:00Z">
              <w:r>
                <w:rPr>
                  <w:rFonts w:ascii="Arial" w:hAnsi="Arial"/>
                  <w:b/>
                  <w:color w:val="000000"/>
                  <w:sz w:val="18"/>
                </w:rPr>
                <w:t>NR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tcPr>
          <w:p w14:paraId="30F2BD5D" w14:textId="77777777" w:rsidR="00B27C3E" w:rsidRDefault="00B27C3E" w:rsidP="002D5D5E">
            <w:pPr>
              <w:keepNext/>
              <w:keepLines/>
              <w:spacing w:after="0"/>
              <w:jc w:val="center"/>
              <w:rPr>
                <w:ins w:id="7545" w:author="ZTE-Ma Zhifeng" w:date="2024-08-26T22:28:00Z"/>
                <w:rFonts w:ascii="Arial" w:hAnsi="Arial"/>
                <w:b/>
                <w:color w:val="000000"/>
                <w:sz w:val="18"/>
              </w:rPr>
            </w:pPr>
            <w:ins w:id="7546" w:author="ZTE-Ma Zhifeng" w:date="2024-08-26T22:28:00Z">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tcPr>
          <w:p w14:paraId="6B576B6E" w14:textId="77777777" w:rsidR="00B27C3E" w:rsidRDefault="00B27C3E" w:rsidP="002D5D5E">
            <w:pPr>
              <w:keepNext/>
              <w:keepLines/>
              <w:spacing w:after="0"/>
              <w:jc w:val="center"/>
              <w:rPr>
                <w:ins w:id="7547" w:author="ZTE-Ma Zhifeng" w:date="2024-08-26T22:28:00Z"/>
                <w:rFonts w:ascii="Arial" w:hAnsi="Arial"/>
                <w:b/>
                <w:color w:val="000000"/>
                <w:sz w:val="18"/>
              </w:rPr>
            </w:pPr>
            <w:ins w:id="7548" w:author="ZTE-Ma Zhifeng" w:date="2024-08-26T22:28:00Z">
              <w:r>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tcPr>
          <w:p w14:paraId="13C14237" w14:textId="77777777" w:rsidR="00B27C3E" w:rsidRDefault="00B27C3E" w:rsidP="002D5D5E">
            <w:pPr>
              <w:keepNext/>
              <w:keepLines/>
              <w:spacing w:after="0"/>
              <w:jc w:val="center"/>
              <w:rPr>
                <w:ins w:id="7549" w:author="ZTE-Ma Zhifeng" w:date="2024-08-26T22:28:00Z"/>
                <w:rFonts w:ascii="Arial" w:hAnsi="Arial"/>
                <w:b/>
                <w:color w:val="000000"/>
                <w:sz w:val="18"/>
              </w:rPr>
            </w:pPr>
            <w:ins w:id="7550" w:author="ZTE-Ma Zhifeng" w:date="2024-08-26T22:28:00Z">
              <w:r>
                <w:rPr>
                  <w:rFonts w:ascii="Arial" w:hAnsi="Arial"/>
                  <w:b/>
                  <w:color w:val="000000"/>
                  <w:sz w:val="18"/>
                </w:rPr>
                <w:t>Duplex Mode</w:t>
              </w:r>
            </w:ins>
          </w:p>
        </w:tc>
      </w:tr>
      <w:tr w:rsidR="00B27C3E" w14:paraId="44889799" w14:textId="77777777" w:rsidTr="002D5D5E">
        <w:trPr>
          <w:trHeight w:val="225"/>
          <w:jc w:val="center"/>
          <w:ins w:id="7551" w:author="ZTE-Ma Zhifeng" w:date="2024-08-26T22:28:00Z"/>
        </w:trPr>
        <w:tc>
          <w:tcPr>
            <w:tcW w:w="0" w:type="auto"/>
            <w:vMerge/>
            <w:tcBorders>
              <w:top w:val="single" w:sz="4" w:space="0" w:color="auto"/>
              <w:left w:val="single" w:sz="4" w:space="0" w:color="auto"/>
              <w:bottom w:val="single" w:sz="4" w:space="0" w:color="auto"/>
              <w:right w:val="single" w:sz="4" w:space="0" w:color="auto"/>
            </w:tcBorders>
            <w:vAlign w:val="center"/>
          </w:tcPr>
          <w:p w14:paraId="7DB724FF" w14:textId="77777777" w:rsidR="00B27C3E" w:rsidRDefault="00B27C3E" w:rsidP="002D5D5E">
            <w:pPr>
              <w:spacing w:after="0"/>
              <w:rPr>
                <w:ins w:id="7552" w:author="ZTE-Ma Zhifeng" w:date="2024-08-26T22:28: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61353D4" w14:textId="77777777" w:rsidR="00B27C3E" w:rsidRDefault="00B27C3E" w:rsidP="002D5D5E">
            <w:pPr>
              <w:spacing w:after="0"/>
              <w:rPr>
                <w:ins w:id="7553" w:author="ZTE-Ma Zhifeng" w:date="2024-08-26T22:28: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tcPr>
          <w:p w14:paraId="5E83DC55" w14:textId="77777777" w:rsidR="00B27C3E" w:rsidRDefault="00B27C3E" w:rsidP="002D5D5E">
            <w:pPr>
              <w:keepNext/>
              <w:keepLines/>
              <w:spacing w:after="0"/>
              <w:jc w:val="center"/>
              <w:rPr>
                <w:ins w:id="7554" w:author="ZTE-Ma Zhifeng" w:date="2024-08-26T22:28:00Z"/>
                <w:rFonts w:ascii="Arial" w:hAnsi="Arial"/>
                <w:b/>
                <w:color w:val="000000"/>
                <w:sz w:val="18"/>
              </w:rPr>
            </w:pPr>
            <w:ins w:id="7555" w:author="ZTE-Ma Zhifeng" w:date="2024-08-26T22:28:00Z">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tcPr>
          <w:p w14:paraId="03A88D83" w14:textId="77777777" w:rsidR="00B27C3E" w:rsidRDefault="00B27C3E" w:rsidP="002D5D5E">
            <w:pPr>
              <w:keepNext/>
              <w:keepLines/>
              <w:spacing w:after="0"/>
              <w:jc w:val="center"/>
              <w:rPr>
                <w:ins w:id="7556" w:author="ZTE-Ma Zhifeng" w:date="2024-08-26T22:28:00Z"/>
                <w:rFonts w:ascii="Arial" w:hAnsi="Arial"/>
                <w:b/>
                <w:color w:val="000000"/>
                <w:sz w:val="18"/>
              </w:rPr>
            </w:pPr>
            <w:ins w:id="7557" w:author="ZTE-Ma Zhifeng" w:date="2024-08-26T22:28:00Z">
              <w:r>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74498BE4" w14:textId="77777777" w:rsidR="00B27C3E" w:rsidRDefault="00B27C3E" w:rsidP="002D5D5E">
            <w:pPr>
              <w:spacing w:after="0"/>
              <w:rPr>
                <w:ins w:id="7558" w:author="ZTE-Ma Zhifeng" w:date="2024-08-26T22:28:00Z"/>
                <w:rFonts w:ascii="Arial" w:hAnsi="Arial"/>
                <w:b/>
                <w:color w:val="000000"/>
                <w:sz w:val="18"/>
              </w:rPr>
            </w:pPr>
          </w:p>
        </w:tc>
      </w:tr>
      <w:tr w:rsidR="00B27C3E" w14:paraId="1FEFBFF0" w14:textId="77777777" w:rsidTr="002D5D5E">
        <w:trPr>
          <w:trHeight w:val="189"/>
          <w:jc w:val="center"/>
          <w:ins w:id="7559" w:author="ZTE-Ma Zhifeng" w:date="2024-08-26T22:28:00Z"/>
        </w:trPr>
        <w:tc>
          <w:tcPr>
            <w:tcW w:w="0" w:type="auto"/>
            <w:vMerge/>
            <w:tcBorders>
              <w:top w:val="single" w:sz="4" w:space="0" w:color="auto"/>
              <w:left w:val="single" w:sz="4" w:space="0" w:color="auto"/>
              <w:bottom w:val="single" w:sz="4" w:space="0" w:color="auto"/>
              <w:right w:val="single" w:sz="4" w:space="0" w:color="auto"/>
            </w:tcBorders>
            <w:vAlign w:val="center"/>
          </w:tcPr>
          <w:p w14:paraId="472CA678" w14:textId="77777777" w:rsidR="00B27C3E" w:rsidRDefault="00B27C3E" w:rsidP="002D5D5E">
            <w:pPr>
              <w:spacing w:after="0"/>
              <w:rPr>
                <w:ins w:id="7560" w:author="ZTE-Ma Zhifeng" w:date="2024-08-26T22:28: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6FB13ED" w14:textId="77777777" w:rsidR="00B27C3E" w:rsidRDefault="00B27C3E" w:rsidP="002D5D5E">
            <w:pPr>
              <w:spacing w:after="0"/>
              <w:rPr>
                <w:ins w:id="7561" w:author="ZTE-Ma Zhifeng" w:date="2024-08-26T22:28: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tcPr>
          <w:p w14:paraId="393825C4" w14:textId="77777777" w:rsidR="00B27C3E" w:rsidRDefault="00B27C3E" w:rsidP="002D5D5E">
            <w:pPr>
              <w:keepNext/>
              <w:keepLines/>
              <w:spacing w:after="0"/>
              <w:jc w:val="center"/>
              <w:rPr>
                <w:ins w:id="7562" w:author="ZTE-Ma Zhifeng" w:date="2024-08-26T22:28:00Z"/>
                <w:rFonts w:ascii="Arial" w:hAnsi="Arial"/>
                <w:b/>
                <w:color w:val="000000"/>
                <w:sz w:val="18"/>
              </w:rPr>
            </w:pPr>
            <w:ins w:id="7563" w:author="ZTE-Ma Zhifeng" w:date="2024-08-26T22:28:00Z">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ins>
          </w:p>
        </w:tc>
        <w:tc>
          <w:tcPr>
            <w:tcW w:w="2928" w:type="dxa"/>
            <w:gridSpan w:val="3"/>
            <w:tcBorders>
              <w:top w:val="single" w:sz="4" w:space="0" w:color="auto"/>
              <w:left w:val="single" w:sz="4" w:space="0" w:color="auto"/>
              <w:bottom w:val="single" w:sz="4" w:space="0" w:color="auto"/>
              <w:right w:val="single" w:sz="4" w:space="0" w:color="auto"/>
            </w:tcBorders>
          </w:tcPr>
          <w:p w14:paraId="3A0DB2A9" w14:textId="77777777" w:rsidR="00B27C3E" w:rsidRDefault="00B27C3E" w:rsidP="002D5D5E">
            <w:pPr>
              <w:keepNext/>
              <w:keepLines/>
              <w:spacing w:after="0"/>
              <w:jc w:val="center"/>
              <w:rPr>
                <w:ins w:id="7564" w:author="ZTE-Ma Zhifeng" w:date="2024-08-26T22:28:00Z"/>
                <w:rFonts w:ascii="Arial" w:hAnsi="Arial"/>
                <w:b/>
                <w:color w:val="000000"/>
                <w:sz w:val="18"/>
              </w:rPr>
            </w:pPr>
            <w:ins w:id="7565" w:author="ZTE-Ma Zhifeng" w:date="2024-08-26T22:28:00Z">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3A8BCACC" w14:textId="77777777" w:rsidR="00B27C3E" w:rsidRDefault="00B27C3E" w:rsidP="002D5D5E">
            <w:pPr>
              <w:spacing w:after="0"/>
              <w:rPr>
                <w:ins w:id="7566" w:author="ZTE-Ma Zhifeng" w:date="2024-08-26T22:28:00Z"/>
                <w:rFonts w:ascii="Arial" w:hAnsi="Arial"/>
                <w:b/>
                <w:color w:val="000000"/>
                <w:sz w:val="18"/>
              </w:rPr>
            </w:pPr>
          </w:p>
        </w:tc>
      </w:tr>
      <w:tr w:rsidR="00B27C3E" w14:paraId="7142685A" w14:textId="77777777" w:rsidTr="002D5D5E">
        <w:trPr>
          <w:trHeight w:val="225"/>
          <w:jc w:val="center"/>
          <w:ins w:id="7567" w:author="ZTE-Ma Zhifeng" w:date="2024-08-26T22:28:00Z"/>
        </w:trPr>
        <w:tc>
          <w:tcPr>
            <w:tcW w:w="2416" w:type="dxa"/>
            <w:vMerge w:val="restart"/>
            <w:tcBorders>
              <w:top w:val="single" w:sz="4" w:space="0" w:color="auto"/>
              <w:left w:val="single" w:sz="4" w:space="0" w:color="auto"/>
              <w:right w:val="single" w:sz="4" w:space="0" w:color="auto"/>
            </w:tcBorders>
            <w:vAlign w:val="center"/>
          </w:tcPr>
          <w:p w14:paraId="4BA32D22" w14:textId="77777777" w:rsidR="00B27C3E" w:rsidRDefault="00B27C3E" w:rsidP="002D5D5E">
            <w:pPr>
              <w:keepNext/>
              <w:keepLines/>
              <w:spacing w:after="0"/>
              <w:jc w:val="center"/>
              <w:rPr>
                <w:ins w:id="7568" w:author="ZTE-Ma Zhifeng" w:date="2024-08-26T22:28:00Z"/>
                <w:rFonts w:ascii="Arial" w:eastAsia="宋体" w:hAnsi="Arial"/>
                <w:color w:val="000000"/>
                <w:sz w:val="18"/>
                <w:lang w:val="en-US" w:eastAsia="zh-CN"/>
              </w:rPr>
            </w:pPr>
            <w:ins w:id="7569" w:author="ZTE-Ma Zhifeng" w:date="2024-08-26T22:28:00Z">
              <w:r>
                <w:rPr>
                  <w:rFonts w:ascii="Arial" w:hAnsi="Arial"/>
                  <w:color w:val="000000"/>
                  <w:sz w:val="18"/>
                </w:rPr>
                <w:t>CA_n1-n</w:t>
              </w:r>
              <w:r>
                <w:rPr>
                  <w:rFonts w:ascii="Arial" w:eastAsia="宋体" w:hAnsi="Arial"/>
                  <w:color w:val="000000"/>
                  <w:sz w:val="18"/>
                  <w:lang w:val="en-US" w:eastAsia="zh-CN"/>
                </w:rPr>
                <w:t>5</w:t>
              </w:r>
              <w:r>
                <w:rPr>
                  <w:rFonts w:ascii="Arial" w:hAnsi="Arial"/>
                  <w:color w:val="000000"/>
                  <w:sz w:val="18"/>
                </w:rPr>
                <w:t>-n8</w:t>
              </w:r>
            </w:ins>
          </w:p>
        </w:tc>
        <w:tc>
          <w:tcPr>
            <w:tcW w:w="697" w:type="dxa"/>
            <w:tcBorders>
              <w:top w:val="single" w:sz="4" w:space="0" w:color="auto"/>
              <w:left w:val="single" w:sz="4" w:space="0" w:color="auto"/>
              <w:bottom w:val="single" w:sz="4" w:space="0" w:color="auto"/>
              <w:right w:val="single" w:sz="4" w:space="0" w:color="auto"/>
            </w:tcBorders>
            <w:vAlign w:val="center"/>
          </w:tcPr>
          <w:p w14:paraId="4E074E1D" w14:textId="77777777" w:rsidR="00B27C3E" w:rsidRDefault="00B27C3E" w:rsidP="002D5D5E">
            <w:pPr>
              <w:keepNext/>
              <w:keepLines/>
              <w:spacing w:after="0"/>
              <w:jc w:val="center"/>
              <w:rPr>
                <w:ins w:id="7570" w:author="ZTE-Ma Zhifeng" w:date="2024-08-26T22:28:00Z"/>
                <w:rFonts w:ascii="Arial" w:hAnsi="Arial"/>
                <w:color w:val="000000"/>
                <w:sz w:val="18"/>
              </w:rPr>
            </w:pPr>
            <w:ins w:id="7571" w:author="ZTE-Ma Zhifeng" w:date="2024-08-26T22:28:00Z">
              <w:r>
                <w:rPr>
                  <w:rFonts w:ascii="Arial" w:hAnsi="Arial" w:cs="Arial"/>
                  <w:color w:val="000000"/>
                  <w:sz w:val="18"/>
                  <w:szCs w:val="18"/>
                </w:rPr>
                <w:t>n1</w:t>
              </w:r>
            </w:ins>
          </w:p>
        </w:tc>
        <w:tc>
          <w:tcPr>
            <w:tcW w:w="1212" w:type="dxa"/>
            <w:tcBorders>
              <w:top w:val="single" w:sz="4" w:space="0" w:color="auto"/>
              <w:left w:val="single" w:sz="4" w:space="0" w:color="auto"/>
              <w:bottom w:val="single" w:sz="4" w:space="0" w:color="auto"/>
              <w:right w:val="single" w:sz="4" w:space="0" w:color="auto"/>
            </w:tcBorders>
            <w:vAlign w:val="center"/>
          </w:tcPr>
          <w:p w14:paraId="094C836F" w14:textId="77777777" w:rsidR="00B27C3E" w:rsidRDefault="00B27C3E" w:rsidP="002D5D5E">
            <w:pPr>
              <w:keepNext/>
              <w:keepLines/>
              <w:spacing w:after="0"/>
              <w:jc w:val="center"/>
              <w:rPr>
                <w:ins w:id="7572" w:author="ZTE-Ma Zhifeng" w:date="2024-08-26T22:28:00Z"/>
                <w:rFonts w:ascii="Arial" w:hAnsi="Arial" w:cs="Arial"/>
                <w:color w:val="000000"/>
                <w:sz w:val="18"/>
              </w:rPr>
            </w:pPr>
            <w:ins w:id="7573" w:author="ZTE-Ma Zhifeng" w:date="2024-08-26T22:28:00Z">
              <w:r>
                <w:rPr>
                  <w:rFonts w:ascii="Arial" w:hAnsi="Arial" w:cs="Arial"/>
                  <w:color w:val="000000"/>
                  <w:sz w:val="18"/>
                  <w:szCs w:val="18"/>
                </w:rPr>
                <w:t>1920 MHz</w:t>
              </w:r>
            </w:ins>
          </w:p>
        </w:tc>
        <w:tc>
          <w:tcPr>
            <w:tcW w:w="317" w:type="dxa"/>
            <w:tcBorders>
              <w:top w:val="single" w:sz="4" w:space="0" w:color="auto"/>
              <w:left w:val="single" w:sz="4" w:space="0" w:color="auto"/>
              <w:bottom w:val="single" w:sz="4" w:space="0" w:color="auto"/>
              <w:right w:val="single" w:sz="4" w:space="0" w:color="auto"/>
            </w:tcBorders>
            <w:vAlign w:val="center"/>
          </w:tcPr>
          <w:p w14:paraId="575AE515" w14:textId="77777777" w:rsidR="00B27C3E" w:rsidRDefault="00B27C3E" w:rsidP="002D5D5E">
            <w:pPr>
              <w:keepNext/>
              <w:keepLines/>
              <w:spacing w:after="0"/>
              <w:jc w:val="center"/>
              <w:rPr>
                <w:ins w:id="7574" w:author="ZTE-Ma Zhifeng" w:date="2024-08-26T22:28:00Z"/>
                <w:rFonts w:ascii="Arial" w:hAnsi="Arial" w:cs="Arial"/>
                <w:color w:val="000000"/>
                <w:sz w:val="18"/>
              </w:rPr>
            </w:pPr>
            <w:ins w:id="7575" w:author="ZTE-Ma Zhifeng" w:date="2024-08-26T22:28:00Z">
              <w:r>
                <w:rPr>
                  <w:rFonts w:ascii="Arial" w:hAnsi="Arial" w:cs="Arial"/>
                  <w:color w:val="000000"/>
                  <w:sz w:val="18"/>
                  <w:szCs w:val="18"/>
                </w:rPr>
                <w:t>–</w:t>
              </w:r>
            </w:ins>
          </w:p>
        </w:tc>
        <w:tc>
          <w:tcPr>
            <w:tcW w:w="1200" w:type="dxa"/>
            <w:tcBorders>
              <w:top w:val="single" w:sz="4" w:space="0" w:color="auto"/>
              <w:left w:val="single" w:sz="4" w:space="0" w:color="auto"/>
              <w:bottom w:val="single" w:sz="4" w:space="0" w:color="auto"/>
              <w:right w:val="single" w:sz="4" w:space="0" w:color="auto"/>
            </w:tcBorders>
            <w:vAlign w:val="center"/>
          </w:tcPr>
          <w:p w14:paraId="55133377" w14:textId="77777777" w:rsidR="00B27C3E" w:rsidRDefault="00B27C3E" w:rsidP="002D5D5E">
            <w:pPr>
              <w:keepNext/>
              <w:keepLines/>
              <w:spacing w:after="0"/>
              <w:jc w:val="center"/>
              <w:rPr>
                <w:ins w:id="7576" w:author="ZTE-Ma Zhifeng" w:date="2024-08-26T22:28:00Z"/>
                <w:rFonts w:ascii="Arial" w:hAnsi="Arial" w:cs="Arial"/>
                <w:color w:val="000000"/>
                <w:sz w:val="18"/>
              </w:rPr>
            </w:pPr>
            <w:ins w:id="7577" w:author="ZTE-Ma Zhifeng" w:date="2024-08-26T22:28:00Z">
              <w:r>
                <w:rPr>
                  <w:rFonts w:ascii="Arial" w:hAnsi="Arial" w:cs="Arial"/>
                  <w:color w:val="000000"/>
                  <w:sz w:val="18"/>
                  <w:szCs w:val="18"/>
                </w:rPr>
                <w:t>1980 MHz</w:t>
              </w:r>
            </w:ins>
          </w:p>
        </w:tc>
        <w:tc>
          <w:tcPr>
            <w:tcW w:w="1210" w:type="dxa"/>
            <w:tcBorders>
              <w:top w:val="single" w:sz="4" w:space="0" w:color="auto"/>
              <w:left w:val="single" w:sz="4" w:space="0" w:color="auto"/>
              <w:bottom w:val="single" w:sz="4" w:space="0" w:color="auto"/>
              <w:right w:val="single" w:sz="4" w:space="0" w:color="auto"/>
            </w:tcBorders>
            <w:vAlign w:val="center"/>
          </w:tcPr>
          <w:p w14:paraId="5CAA3817" w14:textId="77777777" w:rsidR="00B27C3E" w:rsidRDefault="00B27C3E" w:rsidP="002D5D5E">
            <w:pPr>
              <w:keepNext/>
              <w:keepLines/>
              <w:spacing w:after="0"/>
              <w:jc w:val="center"/>
              <w:rPr>
                <w:ins w:id="7578" w:author="ZTE-Ma Zhifeng" w:date="2024-08-26T22:28:00Z"/>
                <w:rFonts w:ascii="Arial" w:hAnsi="Arial" w:cs="Arial"/>
                <w:color w:val="000000"/>
                <w:sz w:val="18"/>
              </w:rPr>
            </w:pPr>
            <w:ins w:id="7579" w:author="ZTE-Ma Zhifeng" w:date="2024-08-26T22:28:00Z">
              <w:r>
                <w:rPr>
                  <w:rFonts w:ascii="Arial" w:hAnsi="Arial" w:cs="Arial"/>
                  <w:color w:val="000000"/>
                  <w:sz w:val="18"/>
                  <w:szCs w:val="18"/>
                </w:rPr>
                <w:t>2110 MHz</w:t>
              </w:r>
            </w:ins>
          </w:p>
        </w:tc>
        <w:tc>
          <w:tcPr>
            <w:tcW w:w="317" w:type="dxa"/>
            <w:tcBorders>
              <w:top w:val="single" w:sz="4" w:space="0" w:color="auto"/>
              <w:left w:val="single" w:sz="4" w:space="0" w:color="auto"/>
              <w:bottom w:val="single" w:sz="4" w:space="0" w:color="auto"/>
              <w:right w:val="single" w:sz="4" w:space="0" w:color="auto"/>
            </w:tcBorders>
            <w:vAlign w:val="center"/>
          </w:tcPr>
          <w:p w14:paraId="0936BEB9" w14:textId="77777777" w:rsidR="00B27C3E" w:rsidRDefault="00B27C3E" w:rsidP="002D5D5E">
            <w:pPr>
              <w:keepNext/>
              <w:keepLines/>
              <w:spacing w:after="0"/>
              <w:jc w:val="center"/>
              <w:rPr>
                <w:ins w:id="7580" w:author="ZTE-Ma Zhifeng" w:date="2024-08-26T22:28:00Z"/>
                <w:rFonts w:ascii="Arial" w:hAnsi="Arial" w:cs="Arial"/>
                <w:color w:val="000000"/>
                <w:sz w:val="18"/>
              </w:rPr>
            </w:pPr>
            <w:ins w:id="7581" w:author="ZTE-Ma Zhifeng" w:date="2024-08-26T22:28:00Z">
              <w:r>
                <w:rPr>
                  <w:rFonts w:ascii="Arial" w:hAnsi="Arial" w:cs="Arial"/>
                  <w:color w:val="000000"/>
                  <w:sz w:val="18"/>
                  <w:szCs w:val="18"/>
                </w:rPr>
                <w:t>–</w:t>
              </w:r>
            </w:ins>
          </w:p>
        </w:tc>
        <w:tc>
          <w:tcPr>
            <w:tcW w:w="1401" w:type="dxa"/>
            <w:tcBorders>
              <w:top w:val="single" w:sz="4" w:space="0" w:color="auto"/>
              <w:left w:val="single" w:sz="4" w:space="0" w:color="auto"/>
              <w:bottom w:val="single" w:sz="4" w:space="0" w:color="auto"/>
              <w:right w:val="single" w:sz="4" w:space="0" w:color="auto"/>
            </w:tcBorders>
            <w:vAlign w:val="center"/>
          </w:tcPr>
          <w:p w14:paraId="143F760F" w14:textId="77777777" w:rsidR="00B27C3E" w:rsidRDefault="00B27C3E" w:rsidP="002D5D5E">
            <w:pPr>
              <w:keepNext/>
              <w:keepLines/>
              <w:spacing w:after="0"/>
              <w:jc w:val="center"/>
              <w:rPr>
                <w:ins w:id="7582" w:author="ZTE-Ma Zhifeng" w:date="2024-08-26T22:28:00Z"/>
                <w:rFonts w:ascii="Arial" w:hAnsi="Arial" w:cs="Arial"/>
                <w:color w:val="000000"/>
                <w:sz w:val="18"/>
              </w:rPr>
            </w:pPr>
            <w:ins w:id="7583" w:author="ZTE-Ma Zhifeng" w:date="2024-08-26T22:28:00Z">
              <w:r>
                <w:rPr>
                  <w:rFonts w:ascii="Arial" w:hAnsi="Arial" w:cs="Arial"/>
                  <w:color w:val="000000"/>
                  <w:sz w:val="18"/>
                  <w:szCs w:val="18"/>
                </w:rPr>
                <w:t>2170 MHz</w:t>
              </w:r>
            </w:ins>
          </w:p>
        </w:tc>
        <w:tc>
          <w:tcPr>
            <w:tcW w:w="850" w:type="dxa"/>
            <w:tcBorders>
              <w:top w:val="single" w:sz="4" w:space="0" w:color="auto"/>
              <w:left w:val="single" w:sz="4" w:space="0" w:color="auto"/>
              <w:bottom w:val="single" w:sz="4" w:space="0" w:color="auto"/>
              <w:right w:val="single" w:sz="4" w:space="0" w:color="auto"/>
            </w:tcBorders>
            <w:vAlign w:val="center"/>
          </w:tcPr>
          <w:p w14:paraId="61A0CF6D" w14:textId="77777777" w:rsidR="00B27C3E" w:rsidRDefault="00B27C3E" w:rsidP="002D5D5E">
            <w:pPr>
              <w:keepNext/>
              <w:keepLines/>
              <w:spacing w:after="0"/>
              <w:jc w:val="center"/>
              <w:rPr>
                <w:ins w:id="7584" w:author="ZTE-Ma Zhifeng" w:date="2024-08-26T22:28:00Z"/>
                <w:rFonts w:ascii="Arial" w:hAnsi="Arial"/>
                <w:color w:val="000000"/>
                <w:sz w:val="18"/>
              </w:rPr>
            </w:pPr>
            <w:ins w:id="7585" w:author="ZTE-Ma Zhifeng" w:date="2024-08-26T22:28:00Z">
              <w:r>
                <w:rPr>
                  <w:rFonts w:ascii="Arial" w:hAnsi="Arial" w:cs="Arial"/>
                  <w:color w:val="000000"/>
                  <w:sz w:val="18"/>
                  <w:szCs w:val="18"/>
                </w:rPr>
                <w:t>FDD</w:t>
              </w:r>
            </w:ins>
          </w:p>
        </w:tc>
      </w:tr>
      <w:tr w:rsidR="00B27C3E" w14:paraId="08035836" w14:textId="77777777" w:rsidTr="002D5D5E">
        <w:trPr>
          <w:trHeight w:val="225"/>
          <w:jc w:val="center"/>
          <w:ins w:id="7586" w:author="ZTE-Ma Zhifeng" w:date="2024-08-26T22:28:00Z"/>
        </w:trPr>
        <w:tc>
          <w:tcPr>
            <w:tcW w:w="2416" w:type="dxa"/>
            <w:vMerge/>
            <w:tcBorders>
              <w:left w:val="single" w:sz="4" w:space="0" w:color="auto"/>
              <w:right w:val="single" w:sz="4" w:space="0" w:color="auto"/>
            </w:tcBorders>
            <w:vAlign w:val="center"/>
          </w:tcPr>
          <w:p w14:paraId="1BAA4A25" w14:textId="77777777" w:rsidR="00B27C3E" w:rsidRDefault="00B27C3E" w:rsidP="002D5D5E">
            <w:pPr>
              <w:spacing w:after="0"/>
              <w:rPr>
                <w:ins w:id="7587" w:author="ZTE-Ma Zhifeng" w:date="2024-08-26T22:28:00Z"/>
                <w:rFonts w:ascii="Arial" w:hAnsi="Arial"/>
                <w:color w:val="000000"/>
                <w:sz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6EEB343F" w14:textId="77777777" w:rsidR="00B27C3E" w:rsidRDefault="00B27C3E" w:rsidP="002D5D5E">
            <w:pPr>
              <w:keepNext/>
              <w:keepLines/>
              <w:spacing w:after="0"/>
              <w:jc w:val="center"/>
              <w:rPr>
                <w:ins w:id="7588" w:author="ZTE-Ma Zhifeng" w:date="2024-08-26T22:28:00Z"/>
                <w:rFonts w:ascii="Arial" w:eastAsia="宋体" w:hAnsi="Arial"/>
                <w:color w:val="000000"/>
                <w:sz w:val="18"/>
                <w:lang w:val="en-US" w:eastAsia="zh-CN"/>
              </w:rPr>
            </w:pPr>
            <w:ins w:id="7589" w:author="ZTE-Ma Zhifeng" w:date="2024-08-26T22:28:00Z">
              <w:r>
                <w:rPr>
                  <w:rFonts w:ascii="Arial" w:hAnsi="Arial" w:cs="Arial"/>
                  <w:color w:val="000000"/>
                  <w:sz w:val="18"/>
                  <w:szCs w:val="18"/>
                </w:rPr>
                <w:t>n5</w:t>
              </w:r>
            </w:ins>
          </w:p>
        </w:tc>
        <w:tc>
          <w:tcPr>
            <w:tcW w:w="1212" w:type="dxa"/>
            <w:tcBorders>
              <w:top w:val="single" w:sz="4" w:space="0" w:color="auto"/>
              <w:left w:val="single" w:sz="4" w:space="0" w:color="auto"/>
              <w:bottom w:val="single" w:sz="4" w:space="0" w:color="auto"/>
              <w:right w:val="single" w:sz="4" w:space="0" w:color="auto"/>
            </w:tcBorders>
            <w:vAlign w:val="center"/>
          </w:tcPr>
          <w:p w14:paraId="504047AD" w14:textId="77777777" w:rsidR="00B27C3E" w:rsidRDefault="00B27C3E" w:rsidP="002D5D5E">
            <w:pPr>
              <w:keepNext/>
              <w:keepLines/>
              <w:tabs>
                <w:tab w:val="center" w:pos="498"/>
                <w:tab w:val="right" w:pos="1118"/>
              </w:tabs>
              <w:spacing w:after="0"/>
              <w:jc w:val="center"/>
              <w:rPr>
                <w:ins w:id="7590" w:author="ZTE-Ma Zhifeng" w:date="2024-08-26T22:28:00Z"/>
                <w:rFonts w:ascii="Arial" w:hAnsi="Arial" w:cs="Arial"/>
                <w:color w:val="000000"/>
                <w:sz w:val="18"/>
                <w:lang w:val="en-US" w:eastAsia="zh-CN"/>
              </w:rPr>
            </w:pPr>
            <w:ins w:id="7591" w:author="ZTE-Ma Zhifeng" w:date="2024-08-26T22:28:00Z">
              <w:r>
                <w:rPr>
                  <w:rFonts w:ascii="Arial" w:hAnsi="Arial" w:cs="Arial"/>
                  <w:color w:val="000000"/>
                  <w:sz w:val="18"/>
                  <w:szCs w:val="18"/>
                </w:rPr>
                <w:t>824 MHz</w:t>
              </w:r>
            </w:ins>
          </w:p>
        </w:tc>
        <w:tc>
          <w:tcPr>
            <w:tcW w:w="317" w:type="dxa"/>
            <w:tcBorders>
              <w:top w:val="single" w:sz="4" w:space="0" w:color="auto"/>
              <w:left w:val="single" w:sz="4" w:space="0" w:color="auto"/>
              <w:bottom w:val="single" w:sz="4" w:space="0" w:color="auto"/>
              <w:right w:val="single" w:sz="4" w:space="0" w:color="auto"/>
            </w:tcBorders>
            <w:vAlign w:val="center"/>
          </w:tcPr>
          <w:p w14:paraId="4D0A9C2D" w14:textId="77777777" w:rsidR="00B27C3E" w:rsidRDefault="00B27C3E" w:rsidP="002D5D5E">
            <w:pPr>
              <w:keepNext/>
              <w:keepLines/>
              <w:spacing w:after="0"/>
              <w:jc w:val="center"/>
              <w:rPr>
                <w:ins w:id="7592" w:author="ZTE-Ma Zhifeng" w:date="2024-08-26T22:28:00Z"/>
                <w:rFonts w:ascii="Arial" w:hAnsi="Arial" w:cs="Arial"/>
                <w:color w:val="000000"/>
                <w:sz w:val="18"/>
              </w:rPr>
            </w:pPr>
            <w:ins w:id="7593" w:author="ZTE-Ma Zhifeng" w:date="2024-08-26T22:28:00Z">
              <w:r>
                <w:rPr>
                  <w:rFonts w:ascii="Arial" w:hAnsi="Arial" w:cs="Arial"/>
                  <w:color w:val="000000"/>
                  <w:sz w:val="18"/>
                  <w:szCs w:val="18"/>
                </w:rPr>
                <w:t>–</w:t>
              </w:r>
            </w:ins>
          </w:p>
        </w:tc>
        <w:tc>
          <w:tcPr>
            <w:tcW w:w="1200" w:type="dxa"/>
            <w:tcBorders>
              <w:top w:val="single" w:sz="4" w:space="0" w:color="auto"/>
              <w:left w:val="single" w:sz="4" w:space="0" w:color="auto"/>
              <w:bottom w:val="single" w:sz="4" w:space="0" w:color="auto"/>
              <w:right w:val="single" w:sz="4" w:space="0" w:color="auto"/>
            </w:tcBorders>
            <w:vAlign w:val="center"/>
          </w:tcPr>
          <w:p w14:paraId="2B164C81" w14:textId="77777777" w:rsidR="00B27C3E" w:rsidRDefault="00B27C3E" w:rsidP="002D5D5E">
            <w:pPr>
              <w:keepNext/>
              <w:keepLines/>
              <w:spacing w:after="0"/>
              <w:jc w:val="center"/>
              <w:rPr>
                <w:ins w:id="7594" w:author="ZTE-Ma Zhifeng" w:date="2024-08-26T22:28:00Z"/>
                <w:rFonts w:ascii="Arial" w:hAnsi="Arial" w:cs="Arial"/>
                <w:color w:val="000000"/>
                <w:sz w:val="18"/>
              </w:rPr>
            </w:pPr>
            <w:ins w:id="7595" w:author="ZTE-Ma Zhifeng" w:date="2024-08-26T22:28:00Z">
              <w:r>
                <w:rPr>
                  <w:rFonts w:ascii="Arial" w:hAnsi="Arial" w:cs="Arial"/>
                  <w:color w:val="000000"/>
                  <w:sz w:val="18"/>
                  <w:szCs w:val="18"/>
                </w:rPr>
                <w:t>849 MHz</w:t>
              </w:r>
            </w:ins>
          </w:p>
        </w:tc>
        <w:tc>
          <w:tcPr>
            <w:tcW w:w="1210" w:type="dxa"/>
            <w:tcBorders>
              <w:top w:val="single" w:sz="4" w:space="0" w:color="auto"/>
              <w:left w:val="single" w:sz="4" w:space="0" w:color="auto"/>
              <w:bottom w:val="single" w:sz="4" w:space="0" w:color="auto"/>
              <w:right w:val="single" w:sz="4" w:space="0" w:color="auto"/>
            </w:tcBorders>
            <w:vAlign w:val="center"/>
          </w:tcPr>
          <w:p w14:paraId="1181C8C2" w14:textId="77777777" w:rsidR="00B27C3E" w:rsidRDefault="00B27C3E" w:rsidP="002D5D5E">
            <w:pPr>
              <w:keepNext/>
              <w:keepLines/>
              <w:tabs>
                <w:tab w:val="center" w:pos="498"/>
                <w:tab w:val="right" w:pos="1118"/>
              </w:tabs>
              <w:spacing w:after="0"/>
              <w:jc w:val="center"/>
              <w:rPr>
                <w:ins w:id="7596" w:author="ZTE-Ma Zhifeng" w:date="2024-08-26T22:28:00Z"/>
                <w:rFonts w:ascii="Arial" w:hAnsi="Arial" w:cs="Arial"/>
                <w:color w:val="000000"/>
                <w:sz w:val="18"/>
              </w:rPr>
            </w:pPr>
            <w:ins w:id="7597" w:author="ZTE-Ma Zhifeng" w:date="2024-08-26T22:28:00Z">
              <w:r>
                <w:rPr>
                  <w:rFonts w:ascii="Arial" w:hAnsi="Arial" w:cs="Arial"/>
                  <w:color w:val="000000"/>
                  <w:sz w:val="18"/>
                  <w:szCs w:val="18"/>
                </w:rPr>
                <w:t>869 MHz</w:t>
              </w:r>
            </w:ins>
          </w:p>
        </w:tc>
        <w:tc>
          <w:tcPr>
            <w:tcW w:w="317" w:type="dxa"/>
            <w:tcBorders>
              <w:top w:val="single" w:sz="4" w:space="0" w:color="auto"/>
              <w:left w:val="single" w:sz="4" w:space="0" w:color="auto"/>
              <w:bottom w:val="single" w:sz="4" w:space="0" w:color="auto"/>
              <w:right w:val="single" w:sz="4" w:space="0" w:color="auto"/>
            </w:tcBorders>
            <w:vAlign w:val="center"/>
          </w:tcPr>
          <w:p w14:paraId="3AFF706D" w14:textId="77777777" w:rsidR="00B27C3E" w:rsidRDefault="00B27C3E" w:rsidP="002D5D5E">
            <w:pPr>
              <w:keepNext/>
              <w:keepLines/>
              <w:spacing w:after="0"/>
              <w:jc w:val="center"/>
              <w:rPr>
                <w:ins w:id="7598" w:author="ZTE-Ma Zhifeng" w:date="2024-08-26T22:28:00Z"/>
                <w:rFonts w:ascii="Arial" w:hAnsi="Arial" w:cs="Arial"/>
                <w:color w:val="000000"/>
                <w:sz w:val="18"/>
              </w:rPr>
            </w:pPr>
            <w:ins w:id="7599" w:author="ZTE-Ma Zhifeng" w:date="2024-08-26T22:28:00Z">
              <w:r>
                <w:rPr>
                  <w:rFonts w:ascii="Arial" w:hAnsi="Arial" w:cs="Arial"/>
                  <w:color w:val="000000"/>
                  <w:sz w:val="18"/>
                  <w:szCs w:val="18"/>
                </w:rPr>
                <w:t>–</w:t>
              </w:r>
            </w:ins>
          </w:p>
        </w:tc>
        <w:tc>
          <w:tcPr>
            <w:tcW w:w="1401" w:type="dxa"/>
            <w:tcBorders>
              <w:top w:val="single" w:sz="4" w:space="0" w:color="auto"/>
              <w:left w:val="single" w:sz="4" w:space="0" w:color="auto"/>
              <w:bottom w:val="single" w:sz="4" w:space="0" w:color="auto"/>
              <w:right w:val="single" w:sz="4" w:space="0" w:color="auto"/>
            </w:tcBorders>
            <w:vAlign w:val="center"/>
          </w:tcPr>
          <w:p w14:paraId="7488D70B" w14:textId="77777777" w:rsidR="00B27C3E" w:rsidRDefault="00B27C3E" w:rsidP="002D5D5E">
            <w:pPr>
              <w:keepNext/>
              <w:keepLines/>
              <w:spacing w:after="0"/>
              <w:jc w:val="center"/>
              <w:rPr>
                <w:ins w:id="7600" w:author="ZTE-Ma Zhifeng" w:date="2024-08-26T22:28:00Z"/>
                <w:rFonts w:ascii="Arial" w:eastAsia="宋体" w:hAnsi="Arial" w:cs="Arial"/>
                <w:color w:val="000000"/>
                <w:sz w:val="18"/>
                <w:lang w:val="en-US" w:eastAsia="zh-CN"/>
              </w:rPr>
            </w:pPr>
            <w:ins w:id="7601" w:author="ZTE-Ma Zhifeng" w:date="2024-08-26T22:28:00Z">
              <w:r>
                <w:rPr>
                  <w:rFonts w:ascii="Arial" w:hAnsi="Arial" w:cs="Arial"/>
                  <w:color w:val="000000"/>
                  <w:sz w:val="18"/>
                  <w:szCs w:val="18"/>
                </w:rPr>
                <w:t>894 MHz</w:t>
              </w:r>
            </w:ins>
          </w:p>
        </w:tc>
        <w:tc>
          <w:tcPr>
            <w:tcW w:w="850" w:type="dxa"/>
            <w:tcBorders>
              <w:top w:val="single" w:sz="4" w:space="0" w:color="auto"/>
              <w:left w:val="single" w:sz="4" w:space="0" w:color="auto"/>
              <w:bottom w:val="single" w:sz="4" w:space="0" w:color="auto"/>
              <w:right w:val="single" w:sz="4" w:space="0" w:color="auto"/>
            </w:tcBorders>
            <w:vAlign w:val="center"/>
          </w:tcPr>
          <w:p w14:paraId="40AEABD8" w14:textId="77777777" w:rsidR="00B27C3E" w:rsidRDefault="00B27C3E" w:rsidP="002D5D5E">
            <w:pPr>
              <w:keepNext/>
              <w:keepLines/>
              <w:spacing w:after="0"/>
              <w:jc w:val="center"/>
              <w:rPr>
                <w:ins w:id="7602" w:author="ZTE-Ma Zhifeng" w:date="2024-08-26T22:28:00Z"/>
                <w:rFonts w:ascii="Arial" w:eastAsia="宋体" w:hAnsi="Arial"/>
                <w:color w:val="000000"/>
                <w:sz w:val="18"/>
                <w:lang w:val="en-US" w:eastAsia="zh-CN"/>
              </w:rPr>
            </w:pPr>
            <w:ins w:id="7603" w:author="ZTE-Ma Zhifeng" w:date="2024-08-26T22:28:00Z">
              <w:r>
                <w:rPr>
                  <w:rFonts w:ascii="Arial" w:hAnsi="Arial" w:cs="Arial"/>
                  <w:color w:val="000000"/>
                  <w:sz w:val="18"/>
                  <w:szCs w:val="18"/>
                </w:rPr>
                <w:t>FDD</w:t>
              </w:r>
            </w:ins>
          </w:p>
        </w:tc>
      </w:tr>
      <w:tr w:rsidR="00B27C3E" w14:paraId="40988638" w14:textId="77777777" w:rsidTr="002D5D5E">
        <w:trPr>
          <w:trHeight w:val="225"/>
          <w:jc w:val="center"/>
          <w:ins w:id="7604" w:author="ZTE-Ma Zhifeng" w:date="2024-08-26T22:28:00Z"/>
        </w:trPr>
        <w:tc>
          <w:tcPr>
            <w:tcW w:w="2416" w:type="dxa"/>
            <w:vMerge/>
            <w:tcBorders>
              <w:left w:val="single" w:sz="4" w:space="0" w:color="auto"/>
              <w:bottom w:val="single" w:sz="4" w:space="0" w:color="auto"/>
              <w:right w:val="single" w:sz="4" w:space="0" w:color="auto"/>
            </w:tcBorders>
            <w:vAlign w:val="center"/>
          </w:tcPr>
          <w:p w14:paraId="035BC1D3" w14:textId="77777777" w:rsidR="00B27C3E" w:rsidRDefault="00B27C3E" w:rsidP="002D5D5E">
            <w:pPr>
              <w:spacing w:after="0"/>
              <w:rPr>
                <w:ins w:id="7605" w:author="ZTE-Ma Zhifeng" w:date="2024-08-26T22:28:00Z"/>
                <w:rFonts w:ascii="Arial" w:hAnsi="Arial"/>
                <w:color w:val="000000"/>
                <w:sz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72276396" w14:textId="77777777" w:rsidR="00B27C3E" w:rsidRDefault="00B27C3E" w:rsidP="002D5D5E">
            <w:pPr>
              <w:keepNext/>
              <w:keepLines/>
              <w:spacing w:after="0"/>
              <w:jc w:val="center"/>
              <w:rPr>
                <w:ins w:id="7606" w:author="ZTE-Ma Zhifeng" w:date="2024-08-26T22:28:00Z"/>
                <w:rFonts w:ascii="Arial" w:hAnsi="Arial"/>
                <w:color w:val="000000"/>
                <w:sz w:val="18"/>
              </w:rPr>
            </w:pPr>
            <w:ins w:id="7607" w:author="ZTE-Ma Zhifeng" w:date="2024-08-26T22:28:00Z">
              <w:r>
                <w:rPr>
                  <w:rFonts w:ascii="Arial" w:hAnsi="Arial" w:cs="Arial"/>
                  <w:color w:val="000000"/>
                  <w:sz w:val="18"/>
                  <w:szCs w:val="18"/>
                </w:rPr>
                <w:t>n8</w:t>
              </w:r>
            </w:ins>
          </w:p>
        </w:tc>
        <w:tc>
          <w:tcPr>
            <w:tcW w:w="1212" w:type="dxa"/>
            <w:tcBorders>
              <w:top w:val="single" w:sz="4" w:space="0" w:color="auto"/>
              <w:left w:val="single" w:sz="4" w:space="0" w:color="auto"/>
              <w:bottom w:val="single" w:sz="4" w:space="0" w:color="auto"/>
              <w:right w:val="single" w:sz="4" w:space="0" w:color="auto"/>
            </w:tcBorders>
            <w:vAlign w:val="center"/>
          </w:tcPr>
          <w:p w14:paraId="6C246A93" w14:textId="77777777" w:rsidR="00B27C3E" w:rsidRDefault="00B27C3E" w:rsidP="002D5D5E">
            <w:pPr>
              <w:keepNext/>
              <w:keepLines/>
              <w:spacing w:after="0"/>
              <w:jc w:val="center"/>
              <w:rPr>
                <w:ins w:id="7608" w:author="ZTE-Ma Zhifeng" w:date="2024-08-26T22:28:00Z"/>
                <w:rFonts w:ascii="Arial" w:hAnsi="Arial" w:cs="Arial"/>
                <w:color w:val="000000"/>
                <w:sz w:val="18"/>
              </w:rPr>
            </w:pPr>
            <w:ins w:id="7609" w:author="ZTE-Ma Zhifeng" w:date="2024-08-26T22:28:00Z">
              <w:r>
                <w:rPr>
                  <w:rFonts w:ascii="Arial" w:hAnsi="Arial" w:cs="Arial"/>
                  <w:color w:val="000000"/>
                  <w:sz w:val="18"/>
                  <w:szCs w:val="18"/>
                </w:rPr>
                <w:t>880 MHz</w:t>
              </w:r>
            </w:ins>
          </w:p>
        </w:tc>
        <w:tc>
          <w:tcPr>
            <w:tcW w:w="317" w:type="dxa"/>
            <w:tcBorders>
              <w:top w:val="single" w:sz="4" w:space="0" w:color="auto"/>
              <w:left w:val="single" w:sz="4" w:space="0" w:color="auto"/>
              <w:bottom w:val="single" w:sz="4" w:space="0" w:color="auto"/>
              <w:right w:val="single" w:sz="4" w:space="0" w:color="auto"/>
            </w:tcBorders>
            <w:vAlign w:val="center"/>
          </w:tcPr>
          <w:p w14:paraId="4C19779F" w14:textId="77777777" w:rsidR="00B27C3E" w:rsidRDefault="00B27C3E" w:rsidP="002D5D5E">
            <w:pPr>
              <w:keepNext/>
              <w:keepLines/>
              <w:spacing w:after="0"/>
              <w:jc w:val="center"/>
              <w:rPr>
                <w:ins w:id="7610" w:author="ZTE-Ma Zhifeng" w:date="2024-08-26T22:28:00Z"/>
                <w:rFonts w:ascii="Arial" w:hAnsi="Arial" w:cs="Arial"/>
                <w:color w:val="000000"/>
                <w:sz w:val="18"/>
              </w:rPr>
            </w:pPr>
            <w:ins w:id="7611" w:author="ZTE-Ma Zhifeng" w:date="2024-08-26T22:28:00Z">
              <w:r>
                <w:rPr>
                  <w:rFonts w:ascii="Arial" w:hAnsi="Arial" w:cs="Arial"/>
                  <w:color w:val="000000"/>
                  <w:sz w:val="18"/>
                  <w:szCs w:val="18"/>
                </w:rPr>
                <w:t>–</w:t>
              </w:r>
            </w:ins>
          </w:p>
        </w:tc>
        <w:tc>
          <w:tcPr>
            <w:tcW w:w="1200" w:type="dxa"/>
            <w:tcBorders>
              <w:top w:val="single" w:sz="4" w:space="0" w:color="auto"/>
              <w:left w:val="single" w:sz="4" w:space="0" w:color="auto"/>
              <w:bottom w:val="single" w:sz="4" w:space="0" w:color="auto"/>
              <w:right w:val="single" w:sz="4" w:space="0" w:color="auto"/>
            </w:tcBorders>
            <w:vAlign w:val="center"/>
          </w:tcPr>
          <w:p w14:paraId="080EF019" w14:textId="77777777" w:rsidR="00B27C3E" w:rsidRDefault="00B27C3E" w:rsidP="002D5D5E">
            <w:pPr>
              <w:keepNext/>
              <w:keepLines/>
              <w:spacing w:after="0"/>
              <w:jc w:val="center"/>
              <w:rPr>
                <w:ins w:id="7612" w:author="ZTE-Ma Zhifeng" w:date="2024-08-26T22:28:00Z"/>
                <w:rFonts w:ascii="Arial" w:hAnsi="Arial" w:cs="Arial"/>
                <w:color w:val="000000"/>
                <w:sz w:val="18"/>
              </w:rPr>
            </w:pPr>
            <w:ins w:id="7613" w:author="ZTE-Ma Zhifeng" w:date="2024-08-26T22:28:00Z">
              <w:r>
                <w:rPr>
                  <w:rFonts w:ascii="Arial" w:hAnsi="Arial" w:cs="Arial"/>
                  <w:color w:val="000000"/>
                  <w:sz w:val="18"/>
                  <w:szCs w:val="18"/>
                </w:rPr>
                <w:t>915 MHz</w:t>
              </w:r>
            </w:ins>
          </w:p>
        </w:tc>
        <w:tc>
          <w:tcPr>
            <w:tcW w:w="1210" w:type="dxa"/>
            <w:tcBorders>
              <w:top w:val="single" w:sz="4" w:space="0" w:color="auto"/>
              <w:left w:val="single" w:sz="4" w:space="0" w:color="auto"/>
              <w:bottom w:val="single" w:sz="4" w:space="0" w:color="auto"/>
              <w:right w:val="single" w:sz="4" w:space="0" w:color="auto"/>
            </w:tcBorders>
            <w:vAlign w:val="center"/>
          </w:tcPr>
          <w:p w14:paraId="401DA0AF" w14:textId="77777777" w:rsidR="00B27C3E" w:rsidRDefault="00B27C3E" w:rsidP="002D5D5E">
            <w:pPr>
              <w:keepNext/>
              <w:keepLines/>
              <w:spacing w:after="0"/>
              <w:jc w:val="center"/>
              <w:rPr>
                <w:ins w:id="7614" w:author="ZTE-Ma Zhifeng" w:date="2024-08-26T22:28:00Z"/>
                <w:rFonts w:ascii="Arial" w:hAnsi="Arial" w:cs="Arial"/>
                <w:color w:val="000000"/>
                <w:sz w:val="18"/>
              </w:rPr>
            </w:pPr>
            <w:ins w:id="7615" w:author="ZTE-Ma Zhifeng" w:date="2024-08-26T22:28:00Z">
              <w:r>
                <w:rPr>
                  <w:rFonts w:ascii="Arial" w:hAnsi="Arial" w:cs="Arial"/>
                  <w:color w:val="000000"/>
                  <w:sz w:val="18"/>
                  <w:szCs w:val="18"/>
                </w:rPr>
                <w:t>925 MHz</w:t>
              </w:r>
            </w:ins>
          </w:p>
        </w:tc>
        <w:tc>
          <w:tcPr>
            <w:tcW w:w="317" w:type="dxa"/>
            <w:tcBorders>
              <w:top w:val="single" w:sz="4" w:space="0" w:color="auto"/>
              <w:left w:val="single" w:sz="4" w:space="0" w:color="auto"/>
              <w:bottom w:val="single" w:sz="4" w:space="0" w:color="auto"/>
              <w:right w:val="single" w:sz="4" w:space="0" w:color="auto"/>
            </w:tcBorders>
            <w:vAlign w:val="center"/>
          </w:tcPr>
          <w:p w14:paraId="4BAA3CDB" w14:textId="77777777" w:rsidR="00B27C3E" w:rsidRDefault="00B27C3E" w:rsidP="002D5D5E">
            <w:pPr>
              <w:keepNext/>
              <w:keepLines/>
              <w:spacing w:after="0"/>
              <w:jc w:val="center"/>
              <w:rPr>
                <w:ins w:id="7616" w:author="ZTE-Ma Zhifeng" w:date="2024-08-26T22:28:00Z"/>
                <w:rFonts w:ascii="Arial" w:hAnsi="Arial" w:cs="Arial"/>
                <w:color w:val="000000"/>
                <w:sz w:val="18"/>
              </w:rPr>
            </w:pPr>
            <w:ins w:id="7617" w:author="ZTE-Ma Zhifeng" w:date="2024-08-26T22:28:00Z">
              <w:r>
                <w:rPr>
                  <w:rFonts w:ascii="Arial" w:hAnsi="Arial" w:cs="Arial"/>
                  <w:color w:val="000000"/>
                  <w:sz w:val="18"/>
                  <w:szCs w:val="18"/>
                </w:rPr>
                <w:t>–</w:t>
              </w:r>
            </w:ins>
          </w:p>
        </w:tc>
        <w:tc>
          <w:tcPr>
            <w:tcW w:w="1401" w:type="dxa"/>
            <w:tcBorders>
              <w:top w:val="single" w:sz="4" w:space="0" w:color="auto"/>
              <w:left w:val="single" w:sz="4" w:space="0" w:color="auto"/>
              <w:bottom w:val="single" w:sz="4" w:space="0" w:color="auto"/>
              <w:right w:val="single" w:sz="4" w:space="0" w:color="auto"/>
            </w:tcBorders>
            <w:vAlign w:val="center"/>
          </w:tcPr>
          <w:p w14:paraId="5CED6AE2" w14:textId="77777777" w:rsidR="00B27C3E" w:rsidRDefault="00B27C3E" w:rsidP="002D5D5E">
            <w:pPr>
              <w:keepNext/>
              <w:keepLines/>
              <w:spacing w:after="0"/>
              <w:jc w:val="center"/>
              <w:rPr>
                <w:ins w:id="7618" w:author="ZTE-Ma Zhifeng" w:date="2024-08-26T22:28:00Z"/>
                <w:rFonts w:ascii="Arial" w:hAnsi="Arial" w:cs="Arial"/>
                <w:color w:val="000000"/>
                <w:sz w:val="18"/>
              </w:rPr>
            </w:pPr>
            <w:ins w:id="7619" w:author="ZTE-Ma Zhifeng" w:date="2024-08-26T22:28:00Z">
              <w:r>
                <w:rPr>
                  <w:rFonts w:ascii="Arial" w:hAnsi="Arial" w:cs="Arial"/>
                  <w:color w:val="000000"/>
                  <w:sz w:val="18"/>
                  <w:szCs w:val="18"/>
                </w:rPr>
                <w:t>960 MHz</w:t>
              </w:r>
            </w:ins>
          </w:p>
        </w:tc>
        <w:tc>
          <w:tcPr>
            <w:tcW w:w="850" w:type="dxa"/>
            <w:tcBorders>
              <w:top w:val="single" w:sz="4" w:space="0" w:color="auto"/>
              <w:left w:val="single" w:sz="4" w:space="0" w:color="auto"/>
              <w:bottom w:val="single" w:sz="4" w:space="0" w:color="auto"/>
              <w:right w:val="single" w:sz="4" w:space="0" w:color="auto"/>
            </w:tcBorders>
            <w:vAlign w:val="center"/>
          </w:tcPr>
          <w:p w14:paraId="1B2A4B54" w14:textId="77777777" w:rsidR="00B27C3E" w:rsidRDefault="00B27C3E" w:rsidP="002D5D5E">
            <w:pPr>
              <w:keepNext/>
              <w:keepLines/>
              <w:spacing w:after="0"/>
              <w:jc w:val="center"/>
              <w:rPr>
                <w:ins w:id="7620" w:author="ZTE-Ma Zhifeng" w:date="2024-08-26T22:28:00Z"/>
                <w:rFonts w:ascii="Arial" w:hAnsi="Arial" w:cs="Arial"/>
                <w:color w:val="000000"/>
                <w:sz w:val="18"/>
                <w:szCs w:val="18"/>
              </w:rPr>
            </w:pPr>
            <w:ins w:id="7621" w:author="ZTE-Ma Zhifeng" w:date="2024-08-26T22:28:00Z">
              <w:r>
                <w:rPr>
                  <w:rFonts w:ascii="Arial" w:hAnsi="Arial" w:cs="Arial"/>
                  <w:color w:val="000000"/>
                  <w:sz w:val="18"/>
                  <w:szCs w:val="18"/>
                </w:rPr>
                <w:t>FDD</w:t>
              </w:r>
            </w:ins>
          </w:p>
        </w:tc>
      </w:tr>
    </w:tbl>
    <w:p w14:paraId="3661EEBB" w14:textId="77777777" w:rsidR="00B27C3E" w:rsidRDefault="00B27C3E" w:rsidP="00B27C3E">
      <w:pPr>
        <w:rPr>
          <w:ins w:id="7622" w:author="ZTE-Ma Zhifeng" w:date="2024-08-26T22:28:00Z"/>
          <w:lang w:eastAsia="zh-CN"/>
        </w:rPr>
      </w:pPr>
    </w:p>
    <w:p w14:paraId="66105459" w14:textId="468630F7" w:rsidR="00B27C3E" w:rsidRDefault="00B27C3E">
      <w:pPr>
        <w:pStyle w:val="41"/>
        <w:rPr>
          <w:ins w:id="7623" w:author="ZTE-Ma Zhifeng" w:date="2024-08-26T22:28:00Z"/>
        </w:rPr>
        <w:pPrChange w:id="7624" w:author="ZTE-Ma Zhifeng" w:date="2024-08-26T22:30:00Z">
          <w:pPr>
            <w:pStyle w:val="41"/>
            <w:numPr>
              <w:ilvl w:val="3"/>
            </w:numPr>
            <w:ind w:left="0" w:firstLine="0"/>
          </w:pPr>
        </w:pPrChange>
      </w:pPr>
      <w:bookmarkStart w:id="7625" w:name="_Toc109046456"/>
      <w:bookmarkStart w:id="7626" w:name="_Toc175687586"/>
      <w:ins w:id="7627" w:author="ZTE-Ma Zhifeng" w:date="2024-08-26T22:28:00Z">
        <w:r w:rsidRPr="00B27C3E">
          <w:rPr>
            <w:rPrChange w:id="7628" w:author="ZTE-Ma Zhifeng" w:date="2024-08-26T22:30:00Z">
              <w:rPr>
                <w:rFonts w:eastAsia="宋体"/>
                <w:lang w:eastAsia="zh-CN"/>
              </w:rPr>
            </w:rPrChange>
          </w:rPr>
          <w:t>5.</w:t>
        </w:r>
      </w:ins>
      <w:ins w:id="7629" w:author="ZTE-Ma Zhifeng" w:date="2024-08-26T22:32:00Z">
        <w:r>
          <w:t>12</w:t>
        </w:r>
      </w:ins>
      <w:ins w:id="7630" w:author="ZTE-Ma Zhifeng" w:date="2024-08-26T22:28:00Z">
        <w:r>
          <w:t>.1.2</w:t>
        </w:r>
        <w:r>
          <w:tab/>
        </w:r>
        <w:r w:rsidRPr="00B27C3E">
          <w:rPr>
            <w:rPrChange w:id="7631" w:author="ZTE-Ma Zhifeng" w:date="2024-08-26T22:30:00Z">
              <w:rPr>
                <w:rFonts w:cs="Arial"/>
                <w:lang w:eastAsia="zh-CN"/>
              </w:rPr>
            </w:rPrChange>
          </w:rPr>
          <w:t>Channel bandwidths per operating band for CA</w:t>
        </w:r>
        <w:bookmarkEnd w:id="7625"/>
        <w:bookmarkEnd w:id="7626"/>
      </w:ins>
    </w:p>
    <w:p w14:paraId="1B80C110" w14:textId="74C85DF4" w:rsidR="00B27C3E" w:rsidRPr="00B27C3E" w:rsidRDefault="00B27C3E" w:rsidP="00B27C3E">
      <w:pPr>
        <w:pStyle w:val="TH"/>
        <w:rPr>
          <w:ins w:id="7632" w:author="ZTE-Ma Zhifeng" w:date="2024-08-26T22:28:00Z"/>
          <w:rFonts w:cs="Arial"/>
          <w:rPrChange w:id="7633" w:author="ZTE-Ma Zhifeng" w:date="2024-08-26T22:30:00Z">
            <w:rPr>
              <w:ins w:id="7634" w:author="ZTE-Ma Zhifeng" w:date="2024-08-26T22:28:00Z"/>
              <w:lang w:val="en-US" w:eastAsia="zh-CN"/>
            </w:rPr>
          </w:rPrChange>
        </w:rPr>
      </w:pPr>
      <w:ins w:id="7635" w:author="ZTE-Ma Zhifeng" w:date="2024-08-26T22:28:00Z">
        <w:r>
          <w:rPr>
            <w:rFonts w:cs="Arial"/>
          </w:rPr>
          <w:t xml:space="preserve">Table </w:t>
        </w:r>
        <w:r w:rsidRPr="00B27C3E">
          <w:rPr>
            <w:rFonts w:cs="Arial"/>
            <w:rPrChange w:id="7636" w:author="ZTE-Ma Zhifeng" w:date="2024-08-26T22:30:00Z">
              <w:rPr>
                <w:rFonts w:cs="Arial"/>
                <w:lang w:val="en-US" w:eastAsia="zh-CN"/>
              </w:rPr>
            </w:rPrChange>
          </w:rPr>
          <w:t>5.</w:t>
        </w:r>
      </w:ins>
      <w:ins w:id="7637" w:author="ZTE-Ma Zhifeng" w:date="2024-08-26T22:32:00Z">
        <w:r>
          <w:rPr>
            <w:rFonts w:cs="Arial"/>
          </w:rPr>
          <w:t>12</w:t>
        </w:r>
      </w:ins>
      <w:ins w:id="7638" w:author="ZTE-Ma Zhifeng" w:date="2024-08-26T22:28:00Z">
        <w:r w:rsidRPr="00B27C3E">
          <w:rPr>
            <w:rFonts w:cs="Arial"/>
            <w:rPrChange w:id="7639" w:author="ZTE-Ma Zhifeng" w:date="2024-08-26T22:30:00Z">
              <w:rPr>
                <w:rFonts w:cs="Arial"/>
                <w:lang w:val="en-US" w:eastAsia="zh-CN"/>
              </w:rPr>
            </w:rPrChange>
          </w:rPr>
          <w:t>.1</w:t>
        </w:r>
        <w:r>
          <w:rPr>
            <w:rFonts w:cs="Arial"/>
          </w:rPr>
          <w:t xml:space="preserve">.2-1: Supported bandwidths per </w:t>
        </w:r>
        <w:r w:rsidRPr="00B27C3E">
          <w:rPr>
            <w:rFonts w:cs="Arial"/>
            <w:rPrChange w:id="7640" w:author="ZTE-Ma Zhifeng" w:date="2024-08-26T22:30:00Z">
              <w:rPr>
                <w:rFonts w:cs="Arial"/>
                <w:lang w:val="en-US" w:eastAsia="zh-CN"/>
              </w:rPr>
            </w:rPrChange>
          </w:rPr>
          <w:t>CA</w:t>
        </w:r>
        <w:r>
          <w:rPr>
            <w:rFonts w:cs="Arial"/>
          </w:rPr>
          <w:t xml:space="preserve"> band combination of </w:t>
        </w:r>
        <w:r w:rsidRPr="00B27C3E">
          <w:rPr>
            <w:rFonts w:cs="Arial"/>
            <w:rPrChange w:id="7641" w:author="ZTE-Ma Zhifeng" w:date="2024-08-26T22:30:00Z">
              <w:rPr>
                <w:rFonts w:cs="Arial"/>
                <w:lang w:val="en-US" w:eastAsia="zh-CN"/>
              </w:rPr>
            </w:rPrChange>
          </w:rPr>
          <w:t>band n1-n5-n8</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B27C3E" w14:paraId="4A957B1C" w14:textId="77777777" w:rsidTr="002D5D5E">
        <w:trPr>
          <w:trHeight w:val="187"/>
          <w:ins w:id="7642" w:author="ZTE-Ma Zhifeng" w:date="2024-08-26T22:28:00Z"/>
        </w:trPr>
        <w:tc>
          <w:tcPr>
            <w:tcW w:w="1983" w:type="dxa"/>
            <w:tcBorders>
              <w:left w:val="single" w:sz="4" w:space="0" w:color="auto"/>
              <w:bottom w:val="single" w:sz="4" w:space="0" w:color="auto"/>
              <w:right w:val="single" w:sz="4" w:space="0" w:color="auto"/>
            </w:tcBorders>
            <w:shd w:val="clear" w:color="auto" w:fill="auto"/>
            <w:vAlign w:val="center"/>
          </w:tcPr>
          <w:p w14:paraId="357B376A" w14:textId="77777777" w:rsidR="00B27C3E" w:rsidRDefault="00B27C3E" w:rsidP="002D5D5E">
            <w:pPr>
              <w:pStyle w:val="TAH"/>
              <w:rPr>
                <w:ins w:id="7643" w:author="ZTE-Ma Zhifeng" w:date="2024-08-26T22:28:00Z"/>
                <w:szCs w:val="18"/>
                <w:lang w:eastAsia="zh-CN"/>
              </w:rPr>
            </w:pPr>
            <w:ins w:id="7644" w:author="ZTE-Ma Zhifeng" w:date="2024-08-26T22:28:00Z">
              <w:r>
                <w:t>NR CA configuration</w:t>
              </w:r>
            </w:ins>
          </w:p>
        </w:tc>
        <w:tc>
          <w:tcPr>
            <w:tcW w:w="1690" w:type="dxa"/>
            <w:tcBorders>
              <w:left w:val="single" w:sz="4" w:space="0" w:color="auto"/>
              <w:bottom w:val="single" w:sz="4" w:space="0" w:color="auto"/>
              <w:right w:val="single" w:sz="4" w:space="0" w:color="auto"/>
            </w:tcBorders>
            <w:shd w:val="clear" w:color="auto" w:fill="auto"/>
            <w:vAlign w:val="center"/>
          </w:tcPr>
          <w:p w14:paraId="5309A49D" w14:textId="77777777" w:rsidR="00B27C3E" w:rsidRDefault="00B27C3E" w:rsidP="002D5D5E">
            <w:pPr>
              <w:pStyle w:val="TAH"/>
              <w:rPr>
                <w:ins w:id="7645" w:author="ZTE-Ma Zhifeng" w:date="2024-08-26T22:28:00Z"/>
                <w:szCs w:val="18"/>
                <w:lang w:eastAsia="zh-CN"/>
              </w:rPr>
            </w:pPr>
            <w:ins w:id="7646" w:author="ZTE-Ma Zhifeng" w:date="2024-08-26T22:28:00Z">
              <w:r>
                <w:t>Uplink CA configuration</w:t>
              </w:r>
              <w:r>
                <w:rPr>
                  <w:rFonts w:hint="eastAsia"/>
                  <w:lang w:eastAsia="zh-CN"/>
                </w:rPr>
                <w:t xml:space="preserve"> </w:t>
              </w:r>
              <w:r>
                <w:t>or single uplink carrier</w:t>
              </w:r>
            </w:ins>
          </w:p>
        </w:tc>
        <w:tc>
          <w:tcPr>
            <w:tcW w:w="730" w:type="dxa"/>
            <w:tcBorders>
              <w:left w:val="single" w:sz="4" w:space="0" w:color="auto"/>
              <w:right w:val="single" w:sz="4" w:space="0" w:color="auto"/>
            </w:tcBorders>
            <w:vAlign w:val="center"/>
          </w:tcPr>
          <w:p w14:paraId="33FD0356" w14:textId="77777777" w:rsidR="00B27C3E" w:rsidRDefault="00B27C3E" w:rsidP="002D5D5E">
            <w:pPr>
              <w:pStyle w:val="TAH"/>
              <w:rPr>
                <w:ins w:id="7647" w:author="ZTE-Ma Zhifeng" w:date="2024-08-26T22:28:00Z"/>
                <w:szCs w:val="18"/>
                <w:lang w:val="en-US" w:eastAsia="zh-CN"/>
              </w:rPr>
            </w:pPr>
            <w:ins w:id="7648" w:author="ZTE-Ma Zhifeng" w:date="2024-08-26T22:28: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0C75CE17" w14:textId="77777777" w:rsidR="00B27C3E" w:rsidRDefault="00B27C3E" w:rsidP="002D5D5E">
            <w:pPr>
              <w:pStyle w:val="TAH"/>
              <w:rPr>
                <w:ins w:id="7649" w:author="ZTE-Ma Zhifeng" w:date="2024-08-26T22:28:00Z"/>
                <w:szCs w:val="18"/>
                <w:lang w:val="en-US" w:eastAsia="zh-CN" w:bidi="ar"/>
              </w:rPr>
            </w:pPr>
            <w:ins w:id="7650" w:author="ZTE-Ma Zhifeng" w:date="2024-08-26T22:28:00Z">
              <w:r>
                <w:rPr>
                  <w:rFonts w:hint="eastAsia"/>
                  <w:lang w:eastAsia="zh-CN"/>
                </w:rPr>
                <w:t>C</w:t>
              </w:r>
              <w:r>
                <w:rPr>
                  <w:lang w:eastAsia="zh-CN"/>
                </w:rPr>
                <w:t xml:space="preserve">hannel bandwidth </w:t>
              </w:r>
              <w:r>
                <w:rPr>
                  <w:rFonts w:hint="eastAsia"/>
                  <w:lang w:eastAsia="zh-CN"/>
                </w:rPr>
                <w:t>(</w:t>
              </w:r>
              <w:r>
                <w:rPr>
                  <w:lang w:eastAsia="zh-CN"/>
                </w:rPr>
                <w:t>MHz)</w:t>
              </w:r>
            </w:ins>
          </w:p>
        </w:tc>
        <w:tc>
          <w:tcPr>
            <w:tcW w:w="1360" w:type="dxa"/>
            <w:tcBorders>
              <w:left w:val="single" w:sz="4" w:space="0" w:color="auto"/>
              <w:bottom w:val="nil"/>
              <w:right w:val="single" w:sz="4" w:space="0" w:color="auto"/>
            </w:tcBorders>
            <w:shd w:val="clear" w:color="auto" w:fill="auto"/>
            <w:vAlign w:val="center"/>
          </w:tcPr>
          <w:p w14:paraId="1E7005A6" w14:textId="77777777" w:rsidR="00B27C3E" w:rsidRDefault="00B27C3E" w:rsidP="002D5D5E">
            <w:pPr>
              <w:pStyle w:val="TAH"/>
              <w:rPr>
                <w:ins w:id="7651" w:author="ZTE-Ma Zhifeng" w:date="2024-08-26T22:28:00Z"/>
                <w:szCs w:val="18"/>
                <w:lang w:val="en-US" w:eastAsia="zh-CN"/>
              </w:rPr>
            </w:pPr>
            <w:ins w:id="7652" w:author="ZTE-Ma Zhifeng" w:date="2024-08-26T22:28:00Z">
              <w:r>
                <w:t>Bandwidth combination set</w:t>
              </w:r>
            </w:ins>
          </w:p>
        </w:tc>
      </w:tr>
      <w:tr w:rsidR="00B27C3E" w14:paraId="585C0DCE" w14:textId="77777777" w:rsidTr="002D5D5E">
        <w:trPr>
          <w:trHeight w:val="216"/>
          <w:ins w:id="7653" w:author="ZTE-Ma Zhifeng" w:date="2024-08-26T22:28:00Z"/>
        </w:trPr>
        <w:tc>
          <w:tcPr>
            <w:tcW w:w="1983" w:type="dxa"/>
            <w:tcBorders>
              <w:top w:val="single" w:sz="4" w:space="0" w:color="auto"/>
              <w:left w:val="single" w:sz="4" w:space="0" w:color="auto"/>
              <w:bottom w:val="nil"/>
              <w:right w:val="single" w:sz="4" w:space="0" w:color="auto"/>
            </w:tcBorders>
            <w:shd w:val="clear" w:color="auto" w:fill="auto"/>
            <w:vAlign w:val="center"/>
          </w:tcPr>
          <w:p w14:paraId="63A0B7CA" w14:textId="77777777" w:rsidR="00B27C3E" w:rsidRDefault="00B27C3E" w:rsidP="002D5D5E">
            <w:pPr>
              <w:pStyle w:val="TAC"/>
              <w:rPr>
                <w:ins w:id="7654" w:author="ZTE-Ma Zhifeng" w:date="2024-08-26T22:28:00Z"/>
                <w:rFonts w:eastAsia="宋体"/>
                <w:szCs w:val="18"/>
                <w:lang w:val="en-US" w:eastAsia="zh-CN"/>
              </w:rPr>
            </w:pPr>
            <w:bookmarkStart w:id="7655" w:name="OLE_LINK12"/>
            <w:bookmarkStart w:id="7656" w:name="OLE_LINK3"/>
            <w:ins w:id="7657" w:author="ZTE-Ma Zhifeng" w:date="2024-08-26T22:28:00Z">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5</w:t>
              </w:r>
              <w:r>
                <w:rPr>
                  <w:szCs w:val="18"/>
                  <w:lang w:val="sv-SE" w:eastAsia="ja-JP"/>
                </w:rPr>
                <w:t>A</w:t>
              </w:r>
              <w:bookmarkEnd w:id="7655"/>
              <w:r>
                <w:rPr>
                  <w:rFonts w:eastAsia="宋体" w:hint="eastAsia"/>
                  <w:szCs w:val="18"/>
                  <w:lang w:val="en-US" w:eastAsia="zh-CN"/>
                </w:rPr>
                <w:t>-n</w:t>
              </w:r>
              <w:r>
                <w:rPr>
                  <w:rFonts w:eastAsia="宋体"/>
                  <w:szCs w:val="18"/>
                  <w:lang w:val="en-US" w:eastAsia="zh-CN"/>
                </w:rPr>
                <w:t>8</w:t>
              </w:r>
              <w:r>
                <w:rPr>
                  <w:rFonts w:eastAsia="宋体" w:hint="eastAsia"/>
                  <w:szCs w:val="18"/>
                  <w:lang w:val="en-US" w:eastAsia="zh-CN"/>
                </w:rPr>
                <w:t>A</w:t>
              </w:r>
              <w:bookmarkEnd w:id="7656"/>
            </w:ins>
          </w:p>
        </w:tc>
        <w:tc>
          <w:tcPr>
            <w:tcW w:w="1690" w:type="dxa"/>
            <w:tcBorders>
              <w:top w:val="single" w:sz="4" w:space="0" w:color="auto"/>
              <w:left w:val="single" w:sz="4" w:space="0" w:color="auto"/>
              <w:bottom w:val="nil"/>
              <w:right w:val="single" w:sz="4" w:space="0" w:color="auto"/>
            </w:tcBorders>
            <w:shd w:val="clear" w:color="auto" w:fill="auto"/>
            <w:vAlign w:val="center"/>
          </w:tcPr>
          <w:p w14:paraId="27B79953" w14:textId="77777777" w:rsidR="00B27C3E" w:rsidRDefault="00B27C3E" w:rsidP="002D5D5E">
            <w:pPr>
              <w:pStyle w:val="TAC"/>
              <w:rPr>
                <w:ins w:id="7658" w:author="ZTE-Ma Zhifeng" w:date="2024-08-26T22:28:00Z"/>
                <w:rFonts w:eastAsia="宋体"/>
                <w:szCs w:val="18"/>
                <w:lang w:val="en-US" w:eastAsia="zh-CN"/>
              </w:rPr>
            </w:pPr>
            <w:ins w:id="7659" w:author="ZTE-Ma Zhifeng" w:date="2024-08-26T22:28:00Z">
              <w:r>
                <w:rPr>
                  <w:szCs w:val="18"/>
                  <w:lang w:eastAsia="zh-CN"/>
                </w:rPr>
                <w:t>-</w:t>
              </w:r>
            </w:ins>
          </w:p>
        </w:tc>
        <w:tc>
          <w:tcPr>
            <w:tcW w:w="730" w:type="dxa"/>
            <w:tcBorders>
              <w:left w:val="single" w:sz="4" w:space="0" w:color="auto"/>
              <w:right w:val="single" w:sz="4" w:space="0" w:color="auto"/>
            </w:tcBorders>
            <w:vAlign w:val="center"/>
          </w:tcPr>
          <w:p w14:paraId="4981CFEE" w14:textId="77777777" w:rsidR="00B27C3E" w:rsidRDefault="00B27C3E" w:rsidP="002D5D5E">
            <w:pPr>
              <w:pStyle w:val="TAC"/>
              <w:rPr>
                <w:ins w:id="7660" w:author="ZTE-Ma Zhifeng" w:date="2024-08-26T22:28:00Z"/>
                <w:rFonts w:eastAsia="宋体"/>
                <w:szCs w:val="18"/>
                <w:lang w:val="en-US" w:eastAsia="zh-CN"/>
              </w:rPr>
            </w:pPr>
            <w:ins w:id="7661" w:author="ZTE-Ma Zhifeng" w:date="2024-08-26T22:28:00Z">
              <w:r>
                <w:rPr>
                  <w:rFonts w:eastAsia="宋体"/>
                  <w:lang w:val="en-US" w:eastAsia="zh-CN"/>
                </w:rPr>
                <w:t>n1</w:t>
              </w:r>
            </w:ins>
          </w:p>
        </w:tc>
        <w:tc>
          <w:tcPr>
            <w:tcW w:w="4081" w:type="dxa"/>
            <w:tcBorders>
              <w:top w:val="single" w:sz="4" w:space="0" w:color="auto"/>
              <w:left w:val="single" w:sz="4" w:space="0" w:color="auto"/>
              <w:bottom w:val="single" w:sz="4" w:space="0" w:color="auto"/>
              <w:right w:val="single" w:sz="4" w:space="0" w:color="auto"/>
            </w:tcBorders>
            <w:vAlign w:val="center"/>
          </w:tcPr>
          <w:p w14:paraId="1412C1F1" w14:textId="77777777" w:rsidR="00B27C3E" w:rsidRDefault="00B27C3E" w:rsidP="002D5D5E">
            <w:pPr>
              <w:pStyle w:val="TAC"/>
              <w:rPr>
                <w:ins w:id="7662" w:author="ZTE-Ma Zhifeng" w:date="2024-08-26T22:28:00Z"/>
                <w:rFonts w:eastAsia="宋体"/>
                <w:lang w:val="en-US" w:eastAsia="zh-CN"/>
              </w:rPr>
            </w:pPr>
            <w:ins w:id="7663" w:author="ZTE-Ma Zhifeng" w:date="2024-08-26T22:28:00Z">
              <w:r>
                <w:rPr>
                  <w:rFonts w:cs="Arial"/>
                  <w:szCs w:val="18"/>
                  <w:lang w:val="en-US"/>
                </w:rPr>
                <w:t>5, 10, 15, 20, 25, 30, 40, 50</w:t>
              </w:r>
            </w:ins>
          </w:p>
        </w:tc>
        <w:tc>
          <w:tcPr>
            <w:tcW w:w="1360" w:type="dxa"/>
            <w:tcBorders>
              <w:left w:val="single" w:sz="4" w:space="0" w:color="auto"/>
              <w:bottom w:val="nil"/>
              <w:right w:val="single" w:sz="4" w:space="0" w:color="auto"/>
            </w:tcBorders>
            <w:shd w:val="clear" w:color="auto" w:fill="auto"/>
            <w:vAlign w:val="center"/>
          </w:tcPr>
          <w:p w14:paraId="2EA70448" w14:textId="77777777" w:rsidR="00B27C3E" w:rsidRDefault="00B27C3E" w:rsidP="002D5D5E">
            <w:pPr>
              <w:pStyle w:val="TAC"/>
              <w:rPr>
                <w:ins w:id="7664" w:author="ZTE-Ma Zhifeng" w:date="2024-08-26T22:28:00Z"/>
                <w:szCs w:val="18"/>
                <w:lang w:val="en-US" w:eastAsia="zh-CN"/>
              </w:rPr>
            </w:pPr>
            <w:ins w:id="7665" w:author="ZTE-Ma Zhifeng" w:date="2024-08-26T22:28:00Z">
              <w:r>
                <w:rPr>
                  <w:szCs w:val="18"/>
                  <w:lang w:val="en-US" w:eastAsia="zh-CN"/>
                </w:rPr>
                <w:t>0</w:t>
              </w:r>
            </w:ins>
          </w:p>
        </w:tc>
      </w:tr>
      <w:tr w:rsidR="00B27C3E" w14:paraId="6A830718" w14:textId="77777777" w:rsidTr="002D5D5E">
        <w:trPr>
          <w:trHeight w:val="187"/>
          <w:ins w:id="7666" w:author="ZTE-Ma Zhifeng" w:date="2024-08-26T22:28:00Z"/>
        </w:trPr>
        <w:tc>
          <w:tcPr>
            <w:tcW w:w="1983" w:type="dxa"/>
            <w:tcBorders>
              <w:top w:val="nil"/>
              <w:left w:val="single" w:sz="4" w:space="0" w:color="auto"/>
              <w:bottom w:val="nil"/>
              <w:right w:val="single" w:sz="4" w:space="0" w:color="auto"/>
            </w:tcBorders>
            <w:shd w:val="clear" w:color="auto" w:fill="auto"/>
            <w:vAlign w:val="center"/>
          </w:tcPr>
          <w:p w14:paraId="5E8A74E5" w14:textId="77777777" w:rsidR="00B27C3E" w:rsidRDefault="00B27C3E" w:rsidP="002D5D5E">
            <w:pPr>
              <w:pStyle w:val="TAC"/>
              <w:rPr>
                <w:ins w:id="7667" w:author="ZTE-Ma Zhifeng" w:date="2024-08-26T22:28:00Z"/>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0B365F6" w14:textId="77777777" w:rsidR="00B27C3E" w:rsidRDefault="00B27C3E" w:rsidP="002D5D5E">
            <w:pPr>
              <w:pStyle w:val="TAC"/>
              <w:rPr>
                <w:ins w:id="7668" w:author="ZTE-Ma Zhifeng" w:date="2024-08-26T22:28:00Z"/>
                <w:szCs w:val="18"/>
                <w:lang w:val="en-US" w:eastAsia="zh-CN"/>
              </w:rPr>
            </w:pPr>
          </w:p>
        </w:tc>
        <w:tc>
          <w:tcPr>
            <w:tcW w:w="730" w:type="dxa"/>
            <w:tcBorders>
              <w:left w:val="single" w:sz="4" w:space="0" w:color="auto"/>
              <w:right w:val="single" w:sz="4" w:space="0" w:color="auto"/>
            </w:tcBorders>
            <w:vAlign w:val="center"/>
          </w:tcPr>
          <w:p w14:paraId="7D5B5000" w14:textId="77777777" w:rsidR="00B27C3E" w:rsidRDefault="00B27C3E" w:rsidP="002D5D5E">
            <w:pPr>
              <w:pStyle w:val="TAC"/>
              <w:rPr>
                <w:ins w:id="7669" w:author="ZTE-Ma Zhifeng" w:date="2024-08-26T22:28:00Z"/>
                <w:rFonts w:eastAsia="宋体"/>
                <w:szCs w:val="18"/>
                <w:lang w:val="en-US" w:eastAsia="zh-CN"/>
              </w:rPr>
            </w:pPr>
            <w:ins w:id="7670" w:author="ZTE-Ma Zhifeng" w:date="2024-08-26T22:28:00Z">
              <w:r>
                <w:rPr>
                  <w:rFonts w:eastAsia="宋体"/>
                  <w:lang w:val="en-US" w:eastAsia="zh-CN"/>
                </w:rPr>
                <w:t>n5</w:t>
              </w:r>
            </w:ins>
          </w:p>
        </w:tc>
        <w:tc>
          <w:tcPr>
            <w:tcW w:w="4081" w:type="dxa"/>
            <w:tcBorders>
              <w:top w:val="single" w:sz="4" w:space="0" w:color="auto"/>
              <w:left w:val="single" w:sz="4" w:space="0" w:color="auto"/>
              <w:bottom w:val="single" w:sz="4" w:space="0" w:color="auto"/>
              <w:right w:val="single" w:sz="4" w:space="0" w:color="auto"/>
            </w:tcBorders>
            <w:vAlign w:val="center"/>
          </w:tcPr>
          <w:p w14:paraId="331914B3" w14:textId="77777777" w:rsidR="00B27C3E" w:rsidRPr="006849FF" w:rsidRDefault="00B27C3E" w:rsidP="002D5D5E">
            <w:pPr>
              <w:spacing w:after="0"/>
              <w:jc w:val="center"/>
              <w:rPr>
                <w:ins w:id="7671" w:author="ZTE-Ma Zhifeng" w:date="2024-08-26T22:28:00Z"/>
                <w:rFonts w:ascii="Arial" w:hAnsi="Arial" w:cs="Arial"/>
                <w:sz w:val="18"/>
                <w:szCs w:val="18"/>
                <w:lang w:val="en-US"/>
              </w:rPr>
            </w:pPr>
            <w:ins w:id="7672" w:author="ZTE-Ma Zhifeng" w:date="2024-08-26T22:28:00Z">
              <w:r w:rsidRPr="006849FF">
                <w:rPr>
                  <w:rFonts w:ascii="Arial" w:hAnsi="Arial" w:cs="Arial"/>
                  <w:sz w:val="18"/>
                  <w:szCs w:val="18"/>
                  <w:lang w:val="en-US"/>
                </w:rPr>
                <w:t>5, 10, 15, 20</w:t>
              </w:r>
            </w:ins>
          </w:p>
        </w:tc>
        <w:tc>
          <w:tcPr>
            <w:tcW w:w="1360" w:type="dxa"/>
            <w:tcBorders>
              <w:top w:val="nil"/>
              <w:left w:val="single" w:sz="4" w:space="0" w:color="auto"/>
              <w:bottom w:val="nil"/>
              <w:right w:val="single" w:sz="4" w:space="0" w:color="auto"/>
            </w:tcBorders>
            <w:shd w:val="clear" w:color="auto" w:fill="auto"/>
            <w:vAlign w:val="center"/>
          </w:tcPr>
          <w:p w14:paraId="643BF06A" w14:textId="77777777" w:rsidR="00B27C3E" w:rsidRDefault="00B27C3E" w:rsidP="002D5D5E">
            <w:pPr>
              <w:pStyle w:val="TAC"/>
              <w:rPr>
                <w:ins w:id="7673" w:author="ZTE-Ma Zhifeng" w:date="2024-08-26T22:28:00Z"/>
                <w:szCs w:val="18"/>
                <w:lang w:val="en-US" w:eastAsia="zh-CN"/>
              </w:rPr>
            </w:pPr>
          </w:p>
        </w:tc>
      </w:tr>
      <w:tr w:rsidR="00B27C3E" w14:paraId="3B17CDF8" w14:textId="77777777" w:rsidTr="002D5D5E">
        <w:trPr>
          <w:trHeight w:val="187"/>
          <w:ins w:id="7674" w:author="ZTE-Ma Zhifeng" w:date="2024-08-26T22:28:00Z"/>
        </w:trPr>
        <w:tc>
          <w:tcPr>
            <w:tcW w:w="1983" w:type="dxa"/>
            <w:tcBorders>
              <w:top w:val="nil"/>
              <w:left w:val="single" w:sz="4" w:space="0" w:color="auto"/>
              <w:bottom w:val="single" w:sz="4" w:space="0" w:color="auto"/>
              <w:right w:val="single" w:sz="4" w:space="0" w:color="auto"/>
            </w:tcBorders>
            <w:shd w:val="clear" w:color="auto" w:fill="auto"/>
            <w:vAlign w:val="center"/>
          </w:tcPr>
          <w:p w14:paraId="3FB415D6" w14:textId="77777777" w:rsidR="00B27C3E" w:rsidRDefault="00B27C3E" w:rsidP="002D5D5E">
            <w:pPr>
              <w:pStyle w:val="TAC"/>
              <w:rPr>
                <w:ins w:id="7675" w:author="ZTE-Ma Zhifeng" w:date="2024-08-26T22:28:00Z"/>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B67EB7" w14:textId="77777777" w:rsidR="00B27C3E" w:rsidRDefault="00B27C3E" w:rsidP="002D5D5E">
            <w:pPr>
              <w:pStyle w:val="TAC"/>
              <w:rPr>
                <w:ins w:id="7676" w:author="ZTE-Ma Zhifeng" w:date="2024-08-26T22:28:00Z"/>
                <w:szCs w:val="18"/>
                <w:lang w:val="en-US" w:eastAsia="zh-CN"/>
              </w:rPr>
            </w:pPr>
          </w:p>
        </w:tc>
        <w:tc>
          <w:tcPr>
            <w:tcW w:w="730" w:type="dxa"/>
            <w:tcBorders>
              <w:left w:val="single" w:sz="4" w:space="0" w:color="auto"/>
              <w:right w:val="single" w:sz="4" w:space="0" w:color="auto"/>
            </w:tcBorders>
            <w:vAlign w:val="center"/>
          </w:tcPr>
          <w:p w14:paraId="462839BA" w14:textId="77777777" w:rsidR="00B27C3E" w:rsidRDefault="00B27C3E" w:rsidP="002D5D5E">
            <w:pPr>
              <w:pStyle w:val="TAC"/>
              <w:rPr>
                <w:ins w:id="7677" w:author="ZTE-Ma Zhifeng" w:date="2024-08-26T22:28:00Z"/>
                <w:rFonts w:eastAsia="宋体"/>
                <w:szCs w:val="18"/>
                <w:lang w:val="en-US" w:eastAsia="zh-CN"/>
              </w:rPr>
            </w:pPr>
            <w:ins w:id="7678" w:author="ZTE-Ma Zhifeng" w:date="2024-08-26T22:28:00Z">
              <w:r>
                <w:rPr>
                  <w:rFonts w:eastAsia="宋体"/>
                  <w:lang w:val="en-US" w:eastAsia="zh-CN"/>
                </w:rPr>
                <w:t>n8</w:t>
              </w:r>
            </w:ins>
          </w:p>
        </w:tc>
        <w:tc>
          <w:tcPr>
            <w:tcW w:w="4081" w:type="dxa"/>
            <w:tcBorders>
              <w:top w:val="single" w:sz="4" w:space="0" w:color="auto"/>
              <w:left w:val="single" w:sz="4" w:space="0" w:color="auto"/>
              <w:bottom w:val="single" w:sz="4" w:space="0" w:color="auto"/>
              <w:right w:val="single" w:sz="4" w:space="0" w:color="auto"/>
            </w:tcBorders>
            <w:vAlign w:val="center"/>
          </w:tcPr>
          <w:p w14:paraId="103B692B" w14:textId="77777777" w:rsidR="00B27C3E" w:rsidRDefault="00B27C3E" w:rsidP="002D5D5E">
            <w:pPr>
              <w:spacing w:after="0"/>
              <w:jc w:val="center"/>
              <w:rPr>
                <w:ins w:id="7679" w:author="ZTE-Ma Zhifeng" w:date="2024-08-26T22:28:00Z"/>
                <w:rFonts w:ascii="Arial" w:eastAsia="宋体" w:hAnsi="Arial" w:cs="Arial"/>
                <w:kern w:val="2"/>
                <w:sz w:val="18"/>
                <w:lang w:val="en-US" w:eastAsia="zh-CN"/>
              </w:rPr>
            </w:pPr>
            <w:ins w:id="7680" w:author="ZTE-Ma Zhifeng" w:date="2024-08-26T22:28:00Z">
              <w:r w:rsidRPr="006849FF">
                <w:rPr>
                  <w:rFonts w:ascii="Arial" w:hAnsi="Arial" w:cs="Arial"/>
                  <w:sz w:val="18"/>
                  <w:szCs w:val="18"/>
                  <w:lang w:val="en-US"/>
                </w:rPr>
                <w:t>5, 10, 15, 20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523E4CDE" w14:textId="77777777" w:rsidR="00B27C3E" w:rsidRDefault="00B27C3E" w:rsidP="002D5D5E">
            <w:pPr>
              <w:pStyle w:val="TAC"/>
              <w:rPr>
                <w:ins w:id="7681" w:author="ZTE-Ma Zhifeng" w:date="2024-08-26T22:28:00Z"/>
                <w:szCs w:val="18"/>
                <w:lang w:val="en-US" w:eastAsia="zh-CN"/>
              </w:rPr>
            </w:pPr>
          </w:p>
        </w:tc>
      </w:tr>
    </w:tbl>
    <w:p w14:paraId="1B457D76" w14:textId="77777777" w:rsidR="00B27C3E" w:rsidRDefault="00B27C3E" w:rsidP="00B27C3E">
      <w:pPr>
        <w:pStyle w:val="EditorsNote"/>
        <w:ind w:left="284" w:firstLine="0"/>
        <w:rPr>
          <w:ins w:id="7682" w:author="ZTE-Ma Zhifeng" w:date="2024-08-26T22:28:00Z"/>
          <w:color w:val="auto"/>
          <w:lang w:val="en-US" w:eastAsia="zh-CN"/>
        </w:rPr>
      </w:pPr>
      <w:ins w:id="7683" w:author="ZTE-Ma Zhifeng" w:date="2024-08-26T22:28:00Z">
        <w:r>
          <w:rPr>
            <w:color w:val="auto"/>
            <w:lang w:val="en-US" w:eastAsia="zh-CN"/>
          </w:rPr>
          <w:t xml:space="preserve"> </w:t>
        </w:r>
      </w:ins>
    </w:p>
    <w:p w14:paraId="53EACD97" w14:textId="6574B78C" w:rsidR="00B27C3E" w:rsidRDefault="00B27C3E">
      <w:pPr>
        <w:pStyle w:val="41"/>
        <w:rPr>
          <w:ins w:id="7684" w:author="ZTE-Ma Zhifeng" w:date="2024-08-26T22:28:00Z"/>
        </w:rPr>
        <w:pPrChange w:id="7685" w:author="ZTE-Ma Zhifeng" w:date="2024-08-26T22:30:00Z">
          <w:pPr>
            <w:pStyle w:val="41"/>
            <w:numPr>
              <w:ilvl w:val="3"/>
            </w:numPr>
            <w:ind w:left="0" w:firstLine="0"/>
          </w:pPr>
        </w:pPrChange>
      </w:pPr>
      <w:bookmarkStart w:id="7686" w:name="_Toc109046457"/>
      <w:bookmarkStart w:id="7687" w:name="_Toc175687587"/>
      <w:ins w:id="7688" w:author="ZTE-Ma Zhifeng" w:date="2024-08-26T22:28:00Z">
        <w:r w:rsidRPr="00B27C3E">
          <w:rPr>
            <w:rPrChange w:id="7689" w:author="ZTE-Ma Zhifeng" w:date="2024-08-26T22:30:00Z">
              <w:rPr>
                <w:rFonts w:eastAsia="宋体"/>
                <w:lang w:eastAsia="zh-CN"/>
              </w:rPr>
            </w:rPrChange>
          </w:rPr>
          <w:t>5.</w:t>
        </w:r>
      </w:ins>
      <w:ins w:id="7690" w:author="ZTE-Ma Zhifeng" w:date="2024-08-26T22:32:00Z">
        <w:r>
          <w:t>12</w:t>
        </w:r>
      </w:ins>
      <w:ins w:id="7691" w:author="ZTE-Ma Zhifeng" w:date="2024-08-26T22:28:00Z">
        <w:r>
          <w:t>.1.3</w:t>
        </w:r>
        <w:r>
          <w:tab/>
        </w:r>
        <w:r w:rsidRPr="00B27C3E">
          <w:rPr>
            <w:rPrChange w:id="7692" w:author="ZTE-Ma Zhifeng" w:date="2024-08-26T22:30:00Z">
              <w:rPr>
                <w:lang w:val="en-US" w:eastAsia="zh-CN"/>
              </w:rPr>
            </w:rPrChange>
          </w:rPr>
          <w:t>∆T</w:t>
        </w:r>
        <w:r w:rsidRPr="00B27C3E">
          <w:rPr>
            <w:vertAlign w:val="subscript"/>
            <w:rPrChange w:id="7693" w:author="ZTE-Ma Zhifeng" w:date="2024-08-26T22:31:00Z">
              <w:rPr>
                <w:lang w:val="en-US" w:eastAsia="zh-CN"/>
              </w:rPr>
            </w:rPrChange>
          </w:rPr>
          <w:t>IB,c</w:t>
        </w:r>
        <w:r w:rsidRPr="00B27C3E">
          <w:rPr>
            <w:rPrChange w:id="7694" w:author="ZTE-Ma Zhifeng" w:date="2024-08-26T22:30:00Z">
              <w:rPr>
                <w:lang w:val="en-US" w:eastAsia="zh-CN"/>
              </w:rPr>
            </w:rPrChange>
          </w:rPr>
          <w:t xml:space="preserve"> and ∆R</w:t>
        </w:r>
        <w:r w:rsidRPr="00B27C3E">
          <w:rPr>
            <w:vertAlign w:val="subscript"/>
            <w:rPrChange w:id="7695" w:author="ZTE-Ma Zhifeng" w:date="2024-08-26T22:31:00Z">
              <w:rPr>
                <w:lang w:val="en-US" w:eastAsia="zh-CN"/>
              </w:rPr>
            </w:rPrChange>
          </w:rPr>
          <w:t>IB,c</w:t>
        </w:r>
        <w:r w:rsidRPr="00B27C3E">
          <w:rPr>
            <w:rPrChange w:id="7696" w:author="ZTE-Ma Zhifeng" w:date="2024-08-26T22:30:00Z">
              <w:rPr>
                <w:lang w:val="en-US" w:eastAsia="zh-CN"/>
              </w:rPr>
            </w:rPrChange>
          </w:rPr>
          <w:t xml:space="preserve"> values</w:t>
        </w:r>
        <w:bookmarkEnd w:id="7686"/>
        <w:bookmarkEnd w:id="7687"/>
      </w:ins>
    </w:p>
    <w:p w14:paraId="71DDFCC2" w14:textId="77777777" w:rsidR="00B27C3E" w:rsidRDefault="00B27C3E" w:rsidP="00B27C3E">
      <w:pPr>
        <w:rPr>
          <w:ins w:id="7697" w:author="ZTE-Ma Zhifeng" w:date="2024-08-26T22:28:00Z"/>
          <w:rFonts w:eastAsia="宋体"/>
          <w:kern w:val="2"/>
          <w:lang w:val="en-US" w:eastAsia="zh-CN"/>
        </w:rPr>
      </w:pPr>
      <w:ins w:id="7698" w:author="ZTE-Ma Zhifeng" w:date="2024-08-26T22:28:00Z">
        <w:r>
          <w:rPr>
            <w:rFonts w:eastAsia="宋体"/>
            <w:kern w:val="2"/>
            <w:lang w:val="en-US" w:eastAsia="zh-CN"/>
          </w:rPr>
          <w:t xml:space="preserve">For </w:t>
        </w:r>
        <w:bookmarkStart w:id="7699" w:name="OLE_LINK17"/>
        <w:r>
          <w:rPr>
            <w:rFonts w:eastAsia="宋体"/>
            <w:kern w:val="2"/>
            <w:lang w:val="en-US" w:eastAsia="zh-CN"/>
          </w:rPr>
          <w:t>CA_</w:t>
        </w:r>
        <w:r>
          <w:rPr>
            <w:rFonts w:eastAsia="宋体" w:hint="eastAsia"/>
            <w:kern w:val="2"/>
            <w:lang w:val="en-US" w:eastAsia="zh-CN"/>
          </w:rPr>
          <w:t>n</w:t>
        </w:r>
        <w:r>
          <w:rPr>
            <w:rFonts w:eastAsia="宋体"/>
            <w:kern w:val="2"/>
            <w:lang w:val="en-US" w:eastAsia="zh-CN"/>
          </w:rPr>
          <w:t>1-</w:t>
        </w:r>
        <w:r>
          <w:rPr>
            <w:rFonts w:eastAsia="宋体" w:hint="eastAsia"/>
            <w:kern w:val="2"/>
            <w:lang w:val="en-US" w:eastAsia="zh-CN"/>
          </w:rPr>
          <w:t>n</w:t>
        </w:r>
        <w:r>
          <w:rPr>
            <w:rFonts w:eastAsia="宋体"/>
            <w:kern w:val="2"/>
            <w:lang w:val="en-US" w:eastAsia="zh-CN"/>
          </w:rPr>
          <w:t>5-</w:t>
        </w:r>
        <w:bookmarkEnd w:id="7699"/>
        <w:r>
          <w:rPr>
            <w:rFonts w:eastAsia="宋体" w:hint="eastAsia"/>
            <w:kern w:val="2"/>
            <w:lang w:val="en-US" w:eastAsia="zh-CN"/>
          </w:rPr>
          <w:t>n</w:t>
        </w:r>
        <w:r>
          <w:rPr>
            <w:rFonts w:eastAsia="宋体"/>
            <w:kern w:val="2"/>
            <w:lang w:val="en-US" w:eastAsia="zh-CN"/>
          </w:rPr>
          <w:t xml:space="preserve">8, since there is only single carrier UL </w:t>
        </w:r>
        <w:r>
          <w:rPr>
            <w:rFonts w:eastAsia="宋体" w:hint="eastAsia"/>
            <w:kern w:val="2"/>
            <w:lang w:val="en-US" w:eastAsia="zh-CN"/>
          </w:rPr>
          <w:t xml:space="preserve">the following </w:t>
        </w:r>
        <w:r>
          <w:rPr>
            <w:rFonts w:eastAsia="宋体"/>
            <w:kern w:val="2"/>
            <w:lang w:val="en-US" w:eastAsia="zh-CN"/>
          </w:rPr>
          <w:sym w:font="Symbol" w:char="F044"/>
        </w:r>
        <w:r>
          <w:rPr>
            <w:rFonts w:eastAsia="宋体"/>
            <w:kern w:val="2"/>
            <w:lang w:val="en-US" w:eastAsia="zh-CN"/>
          </w:rPr>
          <w:t>T</w:t>
        </w:r>
        <w:r>
          <w:rPr>
            <w:rFonts w:eastAsia="宋体"/>
            <w:kern w:val="2"/>
            <w:vertAlign w:val="subscript"/>
            <w:lang w:val="en-US" w:eastAsia="zh-CN"/>
          </w:rPr>
          <w:t xml:space="preserve">IB,c </w:t>
        </w:r>
        <w:r>
          <w:rPr>
            <w:rFonts w:eastAsia="宋体"/>
            <w:kern w:val="2"/>
            <w:lang w:val="en-US" w:eastAsia="zh-CN"/>
          </w:rPr>
          <w:t xml:space="preserve"> values are proposed</w:t>
        </w:r>
        <w:r>
          <w:rPr>
            <w:rFonts w:eastAsia="宋体" w:hint="eastAsia"/>
            <w:kern w:val="2"/>
            <w:lang w:val="en-US" w:eastAsia="zh-CN"/>
          </w:rPr>
          <w:t>:</w:t>
        </w:r>
      </w:ins>
    </w:p>
    <w:p w14:paraId="6C3695AF" w14:textId="4F202B7B" w:rsidR="00B27C3E" w:rsidRPr="00B27C3E" w:rsidRDefault="00B27C3E" w:rsidP="00B27C3E">
      <w:pPr>
        <w:pStyle w:val="TH"/>
        <w:rPr>
          <w:ins w:id="7700" w:author="ZTE-Ma Zhifeng" w:date="2024-08-26T22:28:00Z"/>
          <w:rFonts w:cs="Arial"/>
          <w:rPrChange w:id="7701" w:author="ZTE-Ma Zhifeng" w:date="2024-08-26T22:30:00Z">
            <w:rPr>
              <w:ins w:id="7702" w:author="ZTE-Ma Zhifeng" w:date="2024-08-26T22:28:00Z"/>
            </w:rPr>
          </w:rPrChange>
        </w:rPr>
      </w:pPr>
      <w:ins w:id="7703" w:author="ZTE-Ma Zhifeng" w:date="2024-08-26T22:28:00Z">
        <w:r>
          <w:rPr>
            <w:rFonts w:cs="Arial"/>
          </w:rPr>
          <w:t>Table 5.</w:t>
        </w:r>
      </w:ins>
      <w:ins w:id="7704" w:author="ZTE-Ma Zhifeng" w:date="2024-08-26T22:32:00Z">
        <w:r>
          <w:rPr>
            <w:rFonts w:cs="Arial"/>
          </w:rPr>
          <w:t>12</w:t>
        </w:r>
      </w:ins>
      <w:ins w:id="7705" w:author="ZTE-Ma Zhifeng" w:date="2024-08-26T22:28:00Z">
        <w:r>
          <w:rPr>
            <w:rFonts w:cs="Arial"/>
          </w:rPr>
          <w:t>.1.3-1: ΔT</w:t>
        </w:r>
        <w:r w:rsidRPr="00B27C3E">
          <w:rPr>
            <w:rFonts w:cs="Arial"/>
            <w:vertAlign w:val="subscript"/>
          </w:rPr>
          <w:t>IB,c</w:t>
        </w:r>
        <w:r w:rsidRPr="00B27C3E">
          <w:rPr>
            <w:rFonts w:cs="Arial"/>
          </w:rPr>
          <w:t xml:space="preserve"> due to NR CA (t</w:t>
        </w:r>
        <w:r w:rsidRPr="00B27C3E">
          <w:rPr>
            <w:rFonts w:cs="Arial"/>
            <w:rPrChange w:id="7706" w:author="ZTE-Ma Zhifeng" w:date="2024-08-26T22:30:00Z">
              <w:rPr>
                <w:rFonts w:cs="Arial"/>
                <w:bCs/>
                <w:lang w:eastAsia="zh-CN"/>
              </w:rPr>
            </w:rPrChange>
          </w:rPr>
          <w:t>hree</w:t>
        </w:r>
        <w:r w:rsidRPr="00B27C3E">
          <w:rPr>
            <w:rFonts w:cs="Arial"/>
            <w:rPrChange w:id="7707" w:author="ZTE-Ma Zhifeng" w:date="2024-08-26T22:30:00Z">
              <w:rPr>
                <w:rFonts w:cs="Arial"/>
                <w:bCs/>
              </w:rPr>
            </w:rPrChange>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B27C3E" w14:paraId="7323F66D" w14:textId="77777777" w:rsidTr="002D5D5E">
        <w:trPr>
          <w:jc w:val="center"/>
          <w:ins w:id="7708" w:author="ZTE-Ma Zhifeng" w:date="2024-08-26T22:28:00Z"/>
        </w:trPr>
        <w:tc>
          <w:tcPr>
            <w:tcW w:w="2336" w:type="dxa"/>
            <w:vMerge w:val="restart"/>
            <w:tcBorders>
              <w:top w:val="single" w:sz="4" w:space="0" w:color="auto"/>
              <w:left w:val="single" w:sz="4" w:space="0" w:color="auto"/>
              <w:right w:val="single" w:sz="4" w:space="0" w:color="auto"/>
            </w:tcBorders>
          </w:tcPr>
          <w:p w14:paraId="05195A7B" w14:textId="77777777" w:rsidR="00B27C3E" w:rsidRDefault="00B27C3E" w:rsidP="002D5D5E">
            <w:pPr>
              <w:keepNext/>
              <w:keepLines/>
              <w:spacing w:after="0"/>
              <w:jc w:val="center"/>
              <w:rPr>
                <w:ins w:id="7709" w:author="ZTE-Ma Zhifeng" w:date="2024-08-26T22:28:00Z"/>
                <w:rFonts w:ascii="Arial" w:eastAsia="宋体" w:hAnsi="Arial" w:cs="Arial"/>
                <w:b/>
                <w:sz w:val="18"/>
                <w:szCs w:val="18"/>
              </w:rPr>
            </w:pPr>
            <w:ins w:id="7710" w:author="ZTE-Ma Zhifeng" w:date="2024-08-26T22:28:00Z">
              <w:r>
                <w:rPr>
                  <w:rFonts w:ascii="Arial" w:eastAsia="宋体" w:hAnsi="Arial" w:cs="Arial"/>
                  <w:b/>
                  <w:sz w:val="18"/>
                  <w:szCs w:val="18"/>
                </w:rPr>
                <w:t xml:space="preserve">Inter-band </w:t>
              </w:r>
              <w:r>
                <w:rPr>
                  <w:rFonts w:ascii="Arial" w:eastAsia="宋体" w:hAnsi="Arial" w:cs="Arial"/>
                  <w:b/>
                  <w:sz w:val="18"/>
                  <w:szCs w:val="18"/>
                  <w:lang w:eastAsia="zh-CN"/>
                </w:rPr>
                <w:t>CA</w:t>
              </w:r>
              <w:r>
                <w:rPr>
                  <w:rFonts w:ascii="Arial" w:eastAsia="宋体" w:hAnsi="Arial" w:cs="Arial"/>
                  <w:b/>
                  <w:sz w:val="18"/>
                  <w:szCs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8B0D68F" w14:textId="77777777" w:rsidR="00B27C3E" w:rsidRDefault="00B27C3E" w:rsidP="002D5D5E">
            <w:pPr>
              <w:keepNext/>
              <w:keepLines/>
              <w:spacing w:after="0"/>
              <w:jc w:val="center"/>
              <w:rPr>
                <w:ins w:id="7711" w:author="ZTE-Ma Zhifeng" w:date="2024-08-26T22:28:00Z"/>
                <w:rFonts w:ascii="Arial" w:eastAsia="宋体" w:hAnsi="Arial" w:cs="Arial"/>
                <w:b/>
                <w:sz w:val="18"/>
                <w:szCs w:val="18"/>
              </w:rPr>
            </w:pPr>
            <w:ins w:id="7712" w:author="ZTE-Ma Zhifeng" w:date="2024-08-26T22:28:00Z">
              <w:r>
                <w:rPr>
                  <w:rFonts w:ascii="Arial" w:eastAsia="宋体" w:hAnsi="Arial" w:cs="Arial"/>
                  <w:b/>
                  <w:sz w:val="18"/>
                  <w:szCs w:val="18"/>
                </w:rPr>
                <w:t>ΔT</w:t>
              </w:r>
              <w:r>
                <w:rPr>
                  <w:rFonts w:ascii="Arial" w:eastAsia="宋体" w:hAnsi="Arial" w:cs="Arial"/>
                  <w:b/>
                  <w:sz w:val="18"/>
                  <w:szCs w:val="18"/>
                  <w:vertAlign w:val="subscript"/>
                </w:rPr>
                <w:t>IB,c</w:t>
              </w:r>
              <w:r>
                <w:rPr>
                  <w:rFonts w:ascii="Arial" w:eastAsia="宋体" w:hAnsi="Arial" w:cs="Arial"/>
                  <w:b/>
                  <w:sz w:val="18"/>
                  <w:szCs w:val="18"/>
                </w:rPr>
                <w:t xml:space="preserve"> for NR bands (dB)</w:t>
              </w:r>
              <w:r>
                <w:rPr>
                  <w:rFonts w:ascii="Arial" w:eastAsia="宋体" w:hAnsi="Arial" w:cs="Arial"/>
                  <w:b/>
                  <w:sz w:val="18"/>
                  <w:szCs w:val="18"/>
                  <w:vertAlign w:val="superscript"/>
                </w:rPr>
                <w:t>8</w:t>
              </w:r>
            </w:ins>
          </w:p>
        </w:tc>
      </w:tr>
      <w:tr w:rsidR="00B27C3E" w14:paraId="53CBCED9" w14:textId="77777777" w:rsidTr="002D5D5E">
        <w:trPr>
          <w:jc w:val="center"/>
          <w:ins w:id="7713" w:author="ZTE-Ma Zhifeng" w:date="2024-08-26T22:28:00Z"/>
        </w:trPr>
        <w:tc>
          <w:tcPr>
            <w:tcW w:w="2336" w:type="dxa"/>
            <w:vMerge/>
            <w:tcBorders>
              <w:left w:val="single" w:sz="4" w:space="0" w:color="auto"/>
              <w:bottom w:val="single" w:sz="4" w:space="0" w:color="auto"/>
              <w:right w:val="single" w:sz="4" w:space="0" w:color="auto"/>
            </w:tcBorders>
          </w:tcPr>
          <w:p w14:paraId="45B1A291" w14:textId="77777777" w:rsidR="00B27C3E" w:rsidRDefault="00B27C3E" w:rsidP="002D5D5E">
            <w:pPr>
              <w:keepNext/>
              <w:keepLines/>
              <w:spacing w:after="0"/>
              <w:jc w:val="center"/>
              <w:rPr>
                <w:ins w:id="7714" w:author="ZTE-Ma Zhifeng" w:date="2024-08-26T22:28:00Z"/>
                <w:rFonts w:ascii="Arial" w:eastAsia="宋体" w:hAnsi="Arial" w:cs="Arial"/>
                <w:b/>
                <w:sz w:val="18"/>
                <w:szCs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AB66EF7" w14:textId="77777777" w:rsidR="00B27C3E" w:rsidRDefault="00B27C3E" w:rsidP="002D5D5E">
            <w:pPr>
              <w:keepNext/>
              <w:keepLines/>
              <w:spacing w:after="0"/>
              <w:jc w:val="center"/>
              <w:rPr>
                <w:ins w:id="7715" w:author="ZTE-Ma Zhifeng" w:date="2024-08-26T22:28:00Z"/>
                <w:rFonts w:ascii="Arial" w:eastAsia="宋体" w:hAnsi="Arial" w:cs="Arial"/>
                <w:b/>
                <w:sz w:val="18"/>
                <w:szCs w:val="18"/>
              </w:rPr>
            </w:pPr>
            <w:ins w:id="7716" w:author="ZTE-Ma Zhifeng" w:date="2024-08-26T22:28:00Z">
              <w:r>
                <w:rPr>
                  <w:rFonts w:ascii="Arial" w:eastAsia="宋体" w:hAnsi="Arial" w:cs="Arial"/>
                  <w:b/>
                  <w:sz w:val="18"/>
                  <w:szCs w:val="18"/>
                </w:rPr>
                <w:t>Component band in order of bands in configuration</w:t>
              </w:r>
              <w:r>
                <w:rPr>
                  <w:rFonts w:ascii="Arial" w:eastAsia="宋体" w:hAnsi="Arial" w:cs="Arial"/>
                  <w:b/>
                  <w:sz w:val="18"/>
                  <w:szCs w:val="18"/>
                  <w:vertAlign w:val="superscript"/>
                </w:rPr>
                <w:t>9</w:t>
              </w:r>
            </w:ins>
          </w:p>
        </w:tc>
      </w:tr>
      <w:tr w:rsidR="00B27C3E" w14:paraId="2E7F9410" w14:textId="77777777" w:rsidTr="002D5D5E">
        <w:trPr>
          <w:jc w:val="center"/>
          <w:ins w:id="7717" w:author="ZTE-Ma Zhifeng" w:date="2024-08-26T22:28:00Z"/>
        </w:trPr>
        <w:tc>
          <w:tcPr>
            <w:tcW w:w="2336" w:type="dxa"/>
            <w:tcBorders>
              <w:top w:val="single" w:sz="4" w:space="0" w:color="auto"/>
              <w:left w:val="single" w:sz="4" w:space="0" w:color="auto"/>
              <w:bottom w:val="single" w:sz="4" w:space="0" w:color="auto"/>
              <w:right w:val="single" w:sz="4" w:space="0" w:color="auto"/>
            </w:tcBorders>
            <w:vAlign w:val="center"/>
          </w:tcPr>
          <w:p w14:paraId="4CCB41DC" w14:textId="77777777" w:rsidR="00B27C3E" w:rsidRDefault="00B27C3E" w:rsidP="002D5D5E">
            <w:pPr>
              <w:keepNext/>
              <w:keepLines/>
              <w:spacing w:after="0"/>
              <w:jc w:val="center"/>
              <w:rPr>
                <w:ins w:id="7718" w:author="ZTE-Ma Zhifeng" w:date="2024-08-26T22:28:00Z"/>
                <w:rFonts w:ascii="Arial" w:hAnsi="Arial" w:cs="Arial"/>
                <w:sz w:val="18"/>
                <w:szCs w:val="18"/>
                <w:lang w:eastAsia="zh-CN"/>
              </w:rPr>
            </w:pPr>
            <w:ins w:id="7719" w:author="ZTE-Ma Zhifeng" w:date="2024-08-26T22:28:00Z">
              <w:r>
                <w:rPr>
                  <w:rFonts w:ascii="Arial" w:eastAsia="宋体" w:hAnsi="Arial" w:cs="Arial"/>
                  <w:kern w:val="2"/>
                  <w:sz w:val="18"/>
                  <w:szCs w:val="18"/>
                  <w:lang w:val="en-US" w:eastAsia="zh-CN"/>
                </w:rPr>
                <w:t>CA_n1-</w:t>
              </w:r>
              <w:r>
                <w:rPr>
                  <w:rFonts w:ascii="Arial" w:eastAsia="宋体" w:hAnsi="Arial" w:cs="Arial" w:hint="eastAsia"/>
                  <w:kern w:val="2"/>
                  <w:sz w:val="18"/>
                  <w:szCs w:val="18"/>
                  <w:lang w:val="en-US" w:eastAsia="zh-CN"/>
                </w:rPr>
                <w:t>n</w:t>
              </w:r>
              <w:r>
                <w:rPr>
                  <w:rFonts w:ascii="Arial" w:eastAsia="宋体" w:hAnsi="Arial" w:cs="Arial"/>
                  <w:kern w:val="2"/>
                  <w:sz w:val="18"/>
                  <w:szCs w:val="18"/>
                  <w:lang w:val="en-US" w:eastAsia="zh-CN"/>
                </w:rPr>
                <w:t>5-</w:t>
              </w:r>
              <w:r>
                <w:rPr>
                  <w:rFonts w:ascii="Arial" w:eastAsia="宋体" w:hAnsi="Arial" w:cs="Arial" w:hint="eastAsia"/>
                  <w:kern w:val="2"/>
                  <w:sz w:val="18"/>
                  <w:szCs w:val="18"/>
                  <w:lang w:val="en-US" w:eastAsia="zh-CN"/>
                </w:rPr>
                <w:t>n</w:t>
              </w:r>
              <w:r>
                <w:rPr>
                  <w:rFonts w:ascii="Arial" w:eastAsia="宋体" w:hAnsi="Arial" w:cs="Arial"/>
                  <w:kern w:val="2"/>
                  <w:sz w:val="18"/>
                  <w:szCs w:val="18"/>
                  <w:lang w:val="en-US" w:eastAsia="zh-CN"/>
                </w:rPr>
                <w:t>8</w:t>
              </w:r>
            </w:ins>
          </w:p>
        </w:tc>
        <w:tc>
          <w:tcPr>
            <w:tcW w:w="1968" w:type="dxa"/>
            <w:tcBorders>
              <w:top w:val="single" w:sz="4" w:space="0" w:color="auto"/>
              <w:left w:val="single" w:sz="4" w:space="0" w:color="auto"/>
              <w:bottom w:val="single" w:sz="4" w:space="0" w:color="auto"/>
              <w:right w:val="single" w:sz="4" w:space="0" w:color="auto"/>
            </w:tcBorders>
            <w:vAlign w:val="center"/>
          </w:tcPr>
          <w:p w14:paraId="2CAA6565" w14:textId="77777777" w:rsidR="00B27C3E" w:rsidRDefault="00B27C3E" w:rsidP="002D5D5E">
            <w:pPr>
              <w:keepNext/>
              <w:keepLines/>
              <w:spacing w:after="0"/>
              <w:jc w:val="center"/>
              <w:rPr>
                <w:ins w:id="7720" w:author="ZTE-Ma Zhifeng" w:date="2024-08-26T22:28:00Z"/>
                <w:rFonts w:ascii="Arial" w:hAnsi="Arial" w:cs="Arial"/>
                <w:sz w:val="18"/>
                <w:szCs w:val="18"/>
                <w:lang w:eastAsia="zh-CN"/>
              </w:rPr>
            </w:pPr>
            <w:ins w:id="7721" w:author="ZTE-Ma Zhifeng" w:date="2024-08-26T22:28:00Z">
              <w:r>
                <w:rPr>
                  <w:rFonts w:ascii="Arial" w:hAnsi="Arial" w:cs="Arial"/>
                  <w:sz w:val="18"/>
                  <w:szCs w:val="18"/>
                  <w:lang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2000B0AE" w14:textId="77777777" w:rsidR="00B27C3E" w:rsidRDefault="00B27C3E" w:rsidP="002D5D5E">
            <w:pPr>
              <w:keepNext/>
              <w:keepLines/>
              <w:spacing w:after="0"/>
              <w:jc w:val="center"/>
              <w:rPr>
                <w:ins w:id="7722" w:author="ZTE-Ma Zhifeng" w:date="2024-08-26T22:28:00Z"/>
                <w:rFonts w:ascii="Arial" w:hAnsi="Arial" w:cs="Arial"/>
                <w:sz w:val="18"/>
                <w:szCs w:val="18"/>
                <w:lang w:eastAsia="zh-CN"/>
              </w:rPr>
            </w:pPr>
            <w:ins w:id="7723" w:author="ZTE-Ma Zhifeng" w:date="2024-08-26T22:28:00Z">
              <w:r>
                <w:rPr>
                  <w:rFonts w:ascii="Arial" w:hAnsi="Arial" w:cs="Arial"/>
                  <w:sz w:val="18"/>
                  <w:szCs w:val="18"/>
                  <w:lang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5586C6A5" w14:textId="77777777" w:rsidR="00B27C3E" w:rsidRDefault="00B27C3E" w:rsidP="002D5D5E">
            <w:pPr>
              <w:keepNext/>
              <w:keepLines/>
              <w:spacing w:after="0"/>
              <w:jc w:val="center"/>
              <w:rPr>
                <w:ins w:id="7724" w:author="ZTE-Ma Zhifeng" w:date="2024-08-26T22:28:00Z"/>
                <w:rFonts w:ascii="Arial" w:hAnsi="Arial" w:cs="Arial"/>
                <w:sz w:val="18"/>
                <w:szCs w:val="18"/>
                <w:lang w:val="en-US" w:eastAsia="zh-CN"/>
              </w:rPr>
            </w:pPr>
            <w:ins w:id="7725" w:author="ZTE-Ma Zhifeng" w:date="2024-08-26T22:28:00Z">
              <w:r>
                <w:rPr>
                  <w:rFonts w:ascii="Arial" w:hAnsi="Arial" w:cs="Arial"/>
                  <w:sz w:val="18"/>
                  <w:szCs w:val="18"/>
                  <w:lang w:eastAsia="zh-CN"/>
                </w:rPr>
                <w:t>0.5</w:t>
              </w:r>
            </w:ins>
          </w:p>
        </w:tc>
      </w:tr>
      <w:tr w:rsidR="00B27C3E" w14:paraId="58A3760E" w14:textId="77777777" w:rsidTr="002D5D5E">
        <w:trPr>
          <w:jc w:val="center"/>
          <w:ins w:id="7726" w:author="ZTE-Ma Zhifeng" w:date="2024-08-26T22:28: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6F6007C5" w14:textId="77777777" w:rsidR="00B27C3E" w:rsidRDefault="00B27C3E" w:rsidP="002D5D5E">
            <w:pPr>
              <w:pStyle w:val="TAN"/>
              <w:rPr>
                <w:ins w:id="7727" w:author="ZTE-Ma Zhifeng" w:date="2024-08-26T22:28:00Z"/>
                <w:szCs w:val="18"/>
                <w:lang w:eastAsia="ja-JP"/>
              </w:rPr>
            </w:pPr>
            <w:ins w:id="7728" w:author="ZTE-Ma Zhifeng" w:date="2024-08-26T22:28:00Z">
              <w:r>
                <w:rPr>
                  <w:rFonts w:cs="Arial"/>
                  <w:szCs w:val="18"/>
                  <w:lang w:eastAsia="ja-JP"/>
                </w:rPr>
                <w:t>NOTE 8:</w:t>
              </w:r>
              <w:r>
                <w:rPr>
                  <w:rFonts w:cs="Arial"/>
                  <w:szCs w:val="18"/>
                  <w:lang w:eastAsia="ja-JP"/>
                </w:rPr>
                <w:tab/>
                <w:t>“-” denotes ΔT</w:t>
              </w:r>
              <w:r>
                <w:rPr>
                  <w:rFonts w:cs="Arial"/>
                  <w:szCs w:val="18"/>
                  <w:vertAlign w:val="subscript"/>
                  <w:lang w:eastAsia="ja-JP"/>
                </w:rPr>
                <w:t>IB,c</w:t>
              </w:r>
              <w:r>
                <w:rPr>
                  <w:rFonts w:cs="Arial"/>
                  <w:szCs w:val="18"/>
                  <w:lang w:eastAsia="ja-JP"/>
                </w:rPr>
                <w:t xml:space="preserve"> = 0.</w:t>
              </w:r>
            </w:ins>
          </w:p>
          <w:p w14:paraId="5217083A" w14:textId="77777777" w:rsidR="00B27C3E" w:rsidRDefault="00B27C3E" w:rsidP="002D5D5E">
            <w:pPr>
              <w:pStyle w:val="TAN"/>
              <w:rPr>
                <w:ins w:id="7729" w:author="ZTE-Ma Zhifeng" w:date="2024-08-26T22:28:00Z"/>
                <w:szCs w:val="18"/>
                <w:lang w:eastAsia="zh-CN"/>
              </w:rPr>
            </w:pPr>
            <w:ins w:id="7730" w:author="ZTE-Ma Zhifeng" w:date="2024-08-26T22:28:00Z">
              <w:r>
                <w:rPr>
                  <w:rFonts w:eastAsia="等线" w:cs="Arial"/>
                  <w:szCs w:val="18"/>
                </w:rPr>
                <w:t>NOTE 9:</w:t>
              </w:r>
              <w:r>
                <w:rPr>
                  <w:rFonts w:eastAsia="等线" w:cs="Arial"/>
                  <w:szCs w:val="18"/>
                </w:rPr>
                <w:tab/>
                <w:t>The component band order in the configuration should be listed by the order of NR bands, such as for CA_n1-n3-n5 the band order from left to right is n1, n3 and n5.</w:t>
              </w:r>
            </w:ins>
          </w:p>
        </w:tc>
      </w:tr>
    </w:tbl>
    <w:p w14:paraId="5070FAFF" w14:textId="77777777" w:rsidR="00B27C3E" w:rsidRDefault="00B27C3E">
      <w:pPr>
        <w:rPr>
          <w:ins w:id="7731" w:author="ZTE-Ma Zhifeng" w:date="2024-08-26T22:32:00Z"/>
          <w:rFonts w:eastAsia="宋体"/>
          <w:bCs/>
          <w:kern w:val="2"/>
          <w:lang w:val="en-US" w:eastAsia="zh-CN"/>
        </w:rPr>
        <w:pPrChange w:id="7732" w:author="ZTE-Ma Zhifeng" w:date="2024-08-26T22:31:00Z">
          <w:pPr>
            <w:pStyle w:val="TH"/>
            <w:jc w:val="left"/>
          </w:pPr>
        </w:pPrChange>
      </w:pPr>
    </w:p>
    <w:p w14:paraId="11F4E0E3" w14:textId="77777777" w:rsidR="00B27C3E" w:rsidRPr="001E3176" w:rsidRDefault="00B27C3E">
      <w:pPr>
        <w:rPr>
          <w:ins w:id="7733" w:author="ZTE-Ma Zhifeng" w:date="2024-08-26T22:28:00Z"/>
          <w:bCs/>
        </w:rPr>
        <w:pPrChange w:id="7734" w:author="ZTE-Ma Zhifeng" w:date="2024-08-26T22:31:00Z">
          <w:pPr>
            <w:pStyle w:val="TH"/>
            <w:jc w:val="left"/>
          </w:pPr>
        </w:pPrChange>
      </w:pPr>
      <w:ins w:id="7735" w:author="ZTE-Ma Zhifeng" w:date="2024-08-26T22:28:00Z">
        <w:r>
          <w:rPr>
            <w:rFonts w:eastAsia="宋体"/>
            <w:bCs/>
            <w:kern w:val="2"/>
            <w:lang w:val="en-US" w:eastAsia="zh-CN"/>
          </w:rPr>
          <w:t>The</w:t>
        </w:r>
        <w:r w:rsidRPr="001E3176">
          <w:rPr>
            <w:rFonts w:eastAsia="宋体"/>
            <w:bCs/>
            <w:kern w:val="2"/>
            <w:lang w:val="en-US" w:eastAsia="zh-CN"/>
          </w:rPr>
          <w:t xml:space="preserve"> </w:t>
        </w:r>
        <w:r w:rsidRPr="001E3176">
          <w:rPr>
            <w:rFonts w:eastAsia="宋体"/>
            <w:bCs/>
            <w:kern w:val="2"/>
            <w:lang w:val="en-US" w:eastAsia="zh-CN"/>
          </w:rPr>
          <w:sym w:font="Symbol" w:char="F044"/>
        </w:r>
        <w:r w:rsidRPr="001E3176">
          <w:rPr>
            <w:rFonts w:eastAsia="宋体"/>
            <w:bCs/>
            <w:kern w:val="2"/>
            <w:lang w:val="en-US" w:eastAsia="zh-CN"/>
          </w:rPr>
          <w:t>R</w:t>
        </w:r>
        <w:r w:rsidRPr="001E3176">
          <w:rPr>
            <w:rFonts w:eastAsia="宋体"/>
            <w:bCs/>
            <w:kern w:val="2"/>
            <w:vertAlign w:val="subscript"/>
            <w:lang w:val="en-US" w:eastAsia="zh-CN"/>
          </w:rPr>
          <w:t>IB,c</w:t>
        </w:r>
        <w:r w:rsidRPr="001E3176">
          <w:rPr>
            <w:rFonts w:eastAsia="宋体"/>
            <w:bCs/>
            <w:kern w:val="2"/>
            <w:lang w:val="en-US" w:eastAsia="zh-CN"/>
          </w:rPr>
          <w:t xml:space="preserve"> values are proposed to be defined</w:t>
        </w:r>
        <w:r>
          <w:rPr>
            <w:rFonts w:eastAsia="宋体"/>
            <w:bCs/>
            <w:kern w:val="2"/>
            <w:lang w:val="en-US" w:eastAsia="zh-CN"/>
          </w:rPr>
          <w:t xml:space="preserve"> following </w:t>
        </w:r>
        <w:r w:rsidRPr="001E3176">
          <w:rPr>
            <w:rFonts w:eastAsia="宋体"/>
            <w:bCs/>
            <w:kern w:val="2"/>
            <w:lang w:val="en-US" w:eastAsia="zh-CN"/>
          </w:rPr>
          <w:t>CA_n5-n8</w:t>
        </w:r>
        <w:r>
          <w:rPr>
            <w:rFonts w:eastAsia="宋体"/>
            <w:bCs/>
            <w:kern w:val="2"/>
            <w:lang w:val="en-US" w:eastAsia="zh-CN"/>
          </w:rPr>
          <w:t xml:space="preserve"> as in the following table</w:t>
        </w:r>
      </w:ins>
    </w:p>
    <w:p w14:paraId="7A642A38" w14:textId="57029A5A" w:rsidR="00B27C3E" w:rsidRPr="00B27C3E" w:rsidRDefault="00B27C3E" w:rsidP="00B27C3E">
      <w:pPr>
        <w:pStyle w:val="TH"/>
        <w:rPr>
          <w:ins w:id="7736" w:author="ZTE-Ma Zhifeng" w:date="2024-08-26T22:28:00Z"/>
          <w:rFonts w:cs="Arial"/>
          <w:rPrChange w:id="7737" w:author="ZTE-Ma Zhifeng" w:date="2024-08-26T22:31:00Z">
            <w:rPr>
              <w:ins w:id="7738" w:author="ZTE-Ma Zhifeng" w:date="2024-08-26T22:28:00Z"/>
            </w:rPr>
          </w:rPrChange>
        </w:rPr>
      </w:pPr>
      <w:ins w:id="7739" w:author="ZTE-Ma Zhifeng" w:date="2024-08-26T22:28:00Z">
        <w:r>
          <w:rPr>
            <w:rFonts w:cs="Arial"/>
          </w:rPr>
          <w:lastRenderedPageBreak/>
          <w:t>Table 5.</w:t>
        </w:r>
      </w:ins>
      <w:ins w:id="7740" w:author="ZTE-Ma Zhifeng" w:date="2024-08-26T22:33:00Z">
        <w:r>
          <w:rPr>
            <w:rFonts w:cs="Arial"/>
          </w:rPr>
          <w:t>12</w:t>
        </w:r>
      </w:ins>
      <w:ins w:id="7741" w:author="ZTE-Ma Zhifeng" w:date="2024-08-26T22:28:00Z">
        <w:r>
          <w:rPr>
            <w:rFonts w:cs="Arial"/>
          </w:rPr>
          <w:t>.1.3-2: ΔR</w:t>
        </w:r>
        <w:r w:rsidRPr="00B27C3E">
          <w:rPr>
            <w:rFonts w:cs="Arial"/>
            <w:vertAlign w:val="subscript"/>
          </w:rPr>
          <w:t>IB,c</w:t>
        </w:r>
        <w:r w:rsidRPr="00B27C3E">
          <w:rPr>
            <w:rFonts w:cs="Arial"/>
          </w:rPr>
          <w:t xml:space="preserve"> due to NR CA (t</w:t>
        </w:r>
        <w:r w:rsidRPr="00B27C3E">
          <w:rPr>
            <w:rFonts w:cs="Arial"/>
            <w:rPrChange w:id="7742" w:author="ZTE-Ma Zhifeng" w:date="2024-08-26T22:31:00Z">
              <w:rPr>
                <w:rFonts w:cs="Arial"/>
                <w:bCs/>
                <w:lang w:eastAsia="zh-CN"/>
              </w:rPr>
            </w:rPrChange>
          </w:rPr>
          <w:t>hree</w:t>
        </w:r>
        <w:r w:rsidRPr="00B27C3E">
          <w:rPr>
            <w:rFonts w:cs="Arial"/>
            <w:rPrChange w:id="7743" w:author="ZTE-Ma Zhifeng" w:date="2024-08-26T22:31:00Z">
              <w:rPr>
                <w:rFonts w:cs="Arial"/>
                <w:bCs/>
              </w:rPr>
            </w:rPrChange>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4"/>
        <w:gridCol w:w="1948"/>
        <w:gridCol w:w="1948"/>
        <w:gridCol w:w="1949"/>
      </w:tblGrid>
      <w:tr w:rsidR="00B27C3E" w14:paraId="193B2C9A" w14:textId="77777777" w:rsidTr="002D5D5E">
        <w:trPr>
          <w:trHeight w:val="187"/>
          <w:jc w:val="center"/>
          <w:ins w:id="7744" w:author="ZTE-Ma Zhifeng" w:date="2024-08-26T22:28:00Z"/>
        </w:trPr>
        <w:tc>
          <w:tcPr>
            <w:tcW w:w="1594" w:type="dxa"/>
            <w:vMerge w:val="restart"/>
          </w:tcPr>
          <w:p w14:paraId="6FB4AAAA" w14:textId="77777777" w:rsidR="00B27C3E" w:rsidRDefault="00B27C3E" w:rsidP="002D5D5E">
            <w:pPr>
              <w:keepNext/>
              <w:keepLines/>
              <w:spacing w:after="0"/>
              <w:jc w:val="center"/>
              <w:rPr>
                <w:ins w:id="7745" w:author="ZTE-Ma Zhifeng" w:date="2024-08-26T22:28:00Z"/>
                <w:rFonts w:ascii="Arial" w:eastAsia="等线" w:hAnsi="Arial" w:cs="Arial"/>
                <w:b/>
                <w:sz w:val="18"/>
                <w:szCs w:val="18"/>
              </w:rPr>
            </w:pPr>
            <w:ins w:id="7746" w:author="ZTE-Ma Zhifeng" w:date="2024-08-26T22:28:00Z">
              <w:r>
                <w:rPr>
                  <w:rFonts w:ascii="Arial" w:eastAsia="等线" w:hAnsi="Arial" w:cs="Arial"/>
                  <w:b/>
                  <w:sz w:val="18"/>
                  <w:szCs w:val="18"/>
                </w:rPr>
                <w:t>Inter-band CA combination</w:t>
              </w:r>
            </w:ins>
          </w:p>
        </w:tc>
        <w:tc>
          <w:tcPr>
            <w:tcW w:w="5845" w:type="dxa"/>
            <w:gridSpan w:val="3"/>
            <w:vAlign w:val="center"/>
          </w:tcPr>
          <w:p w14:paraId="01043393" w14:textId="77777777" w:rsidR="00B27C3E" w:rsidRDefault="00B27C3E" w:rsidP="002D5D5E">
            <w:pPr>
              <w:keepNext/>
              <w:keepLines/>
              <w:spacing w:after="0"/>
              <w:jc w:val="center"/>
              <w:rPr>
                <w:ins w:id="7747" w:author="ZTE-Ma Zhifeng" w:date="2024-08-26T22:28:00Z"/>
                <w:rFonts w:ascii="Arial" w:eastAsia="等线" w:hAnsi="Arial" w:cs="Arial"/>
                <w:b/>
                <w:sz w:val="18"/>
                <w:szCs w:val="18"/>
              </w:rPr>
            </w:pPr>
            <w:ins w:id="7748" w:author="ZTE-Ma Zhifeng" w:date="2024-08-26T22:28:00Z">
              <w:r>
                <w:rPr>
                  <w:rFonts w:ascii="Arial" w:eastAsia="等线" w:hAnsi="Arial" w:cs="Arial"/>
                  <w:b/>
                  <w:sz w:val="18"/>
                  <w:szCs w:val="18"/>
                </w:rPr>
                <w:t>ΔR</w:t>
              </w:r>
              <w:r>
                <w:rPr>
                  <w:rFonts w:ascii="Arial" w:eastAsia="等线" w:hAnsi="Arial" w:cs="Arial"/>
                  <w:b/>
                  <w:sz w:val="18"/>
                  <w:szCs w:val="18"/>
                  <w:vertAlign w:val="subscript"/>
                </w:rPr>
                <w:t>IB,c</w:t>
              </w:r>
              <w:r>
                <w:rPr>
                  <w:rFonts w:ascii="Arial" w:eastAsia="等线" w:hAnsi="Arial" w:cs="Arial"/>
                  <w:b/>
                  <w:sz w:val="18"/>
                  <w:szCs w:val="18"/>
                </w:rPr>
                <w:t xml:space="preserve"> for NR bands (dB)</w:t>
              </w:r>
              <w:r>
                <w:rPr>
                  <w:rFonts w:ascii="Arial" w:eastAsia="等线" w:hAnsi="Arial" w:cs="Arial"/>
                  <w:b/>
                  <w:sz w:val="18"/>
                  <w:szCs w:val="18"/>
                  <w:vertAlign w:val="superscript"/>
                </w:rPr>
                <w:t>9</w:t>
              </w:r>
            </w:ins>
          </w:p>
        </w:tc>
      </w:tr>
      <w:tr w:rsidR="00B27C3E" w14:paraId="51508F8F" w14:textId="77777777" w:rsidTr="002D5D5E">
        <w:trPr>
          <w:trHeight w:val="187"/>
          <w:jc w:val="center"/>
          <w:ins w:id="7749" w:author="ZTE-Ma Zhifeng" w:date="2024-08-26T22:28:00Z"/>
        </w:trPr>
        <w:tc>
          <w:tcPr>
            <w:tcW w:w="1594" w:type="dxa"/>
            <w:vMerge/>
            <w:tcBorders>
              <w:bottom w:val="single" w:sz="4" w:space="0" w:color="auto"/>
            </w:tcBorders>
          </w:tcPr>
          <w:p w14:paraId="0E2ACB25" w14:textId="77777777" w:rsidR="00B27C3E" w:rsidRDefault="00B27C3E" w:rsidP="002D5D5E">
            <w:pPr>
              <w:keepNext/>
              <w:keepLines/>
              <w:spacing w:after="0"/>
              <w:jc w:val="center"/>
              <w:rPr>
                <w:ins w:id="7750" w:author="ZTE-Ma Zhifeng" w:date="2024-08-26T22:28:00Z"/>
                <w:rFonts w:ascii="Arial" w:eastAsia="等线" w:hAnsi="Arial" w:cs="Arial"/>
                <w:b/>
                <w:sz w:val="18"/>
                <w:szCs w:val="18"/>
              </w:rPr>
            </w:pPr>
          </w:p>
        </w:tc>
        <w:tc>
          <w:tcPr>
            <w:tcW w:w="5845" w:type="dxa"/>
            <w:gridSpan w:val="3"/>
            <w:vAlign w:val="center"/>
          </w:tcPr>
          <w:p w14:paraId="1ABFF617" w14:textId="77777777" w:rsidR="00B27C3E" w:rsidRDefault="00B27C3E" w:rsidP="002D5D5E">
            <w:pPr>
              <w:keepNext/>
              <w:keepLines/>
              <w:spacing w:after="0"/>
              <w:jc w:val="center"/>
              <w:rPr>
                <w:ins w:id="7751" w:author="ZTE-Ma Zhifeng" w:date="2024-08-26T22:28:00Z"/>
                <w:rFonts w:ascii="Arial" w:eastAsia="等线" w:hAnsi="Arial" w:cs="Arial"/>
                <w:b/>
                <w:sz w:val="18"/>
                <w:szCs w:val="18"/>
              </w:rPr>
            </w:pPr>
            <w:ins w:id="7752" w:author="ZTE-Ma Zhifeng" w:date="2024-08-26T22:28:00Z">
              <w:r>
                <w:rPr>
                  <w:rFonts w:ascii="Arial" w:eastAsia="等线" w:hAnsi="Arial" w:cs="Arial"/>
                  <w:b/>
                  <w:sz w:val="18"/>
                  <w:szCs w:val="18"/>
                </w:rPr>
                <w:t>Component band in order of bands in configuration</w:t>
              </w:r>
              <w:r>
                <w:rPr>
                  <w:rFonts w:ascii="Arial" w:eastAsia="等线" w:hAnsi="Arial" w:cs="Arial"/>
                  <w:b/>
                  <w:sz w:val="18"/>
                  <w:szCs w:val="18"/>
                  <w:vertAlign w:val="superscript"/>
                </w:rPr>
                <w:t>10</w:t>
              </w:r>
            </w:ins>
          </w:p>
        </w:tc>
      </w:tr>
      <w:tr w:rsidR="00B27C3E" w14:paraId="79A67C27" w14:textId="77777777" w:rsidTr="002D5D5E">
        <w:trPr>
          <w:trHeight w:val="187"/>
          <w:jc w:val="center"/>
          <w:ins w:id="7753" w:author="ZTE-Ma Zhifeng" w:date="2024-08-26T22:28:00Z"/>
        </w:trPr>
        <w:tc>
          <w:tcPr>
            <w:tcW w:w="1594" w:type="dxa"/>
            <w:shd w:val="clear" w:color="auto" w:fill="auto"/>
          </w:tcPr>
          <w:p w14:paraId="1AA02FD0" w14:textId="77777777" w:rsidR="00B27C3E" w:rsidRDefault="00B27C3E" w:rsidP="002D5D5E">
            <w:pPr>
              <w:keepNext/>
              <w:keepLines/>
              <w:spacing w:after="0"/>
              <w:jc w:val="center"/>
              <w:rPr>
                <w:ins w:id="7754" w:author="ZTE-Ma Zhifeng" w:date="2024-08-26T22:28:00Z"/>
                <w:rFonts w:ascii="Arial" w:eastAsia="等线" w:hAnsi="Arial" w:cs="Arial"/>
                <w:sz w:val="18"/>
                <w:szCs w:val="18"/>
              </w:rPr>
            </w:pPr>
            <w:ins w:id="7755" w:author="ZTE-Ma Zhifeng" w:date="2024-08-26T22:28:00Z">
              <w:r>
                <w:rPr>
                  <w:rFonts w:ascii="Arial" w:eastAsia="宋体" w:hAnsi="Arial" w:cs="Arial"/>
                  <w:kern w:val="2"/>
                  <w:sz w:val="18"/>
                  <w:szCs w:val="18"/>
                  <w:lang w:val="en-US" w:eastAsia="zh-CN"/>
                </w:rPr>
                <w:t>CA_n1-</w:t>
              </w:r>
              <w:r>
                <w:rPr>
                  <w:rFonts w:ascii="Arial" w:eastAsia="宋体" w:hAnsi="Arial" w:cs="Arial" w:hint="eastAsia"/>
                  <w:kern w:val="2"/>
                  <w:sz w:val="18"/>
                  <w:szCs w:val="18"/>
                  <w:lang w:val="en-US" w:eastAsia="zh-CN"/>
                </w:rPr>
                <w:t>n</w:t>
              </w:r>
              <w:r>
                <w:rPr>
                  <w:rFonts w:ascii="Arial" w:eastAsia="宋体" w:hAnsi="Arial" w:cs="Arial"/>
                  <w:kern w:val="2"/>
                  <w:sz w:val="18"/>
                  <w:szCs w:val="18"/>
                  <w:lang w:val="en-US" w:eastAsia="zh-CN"/>
                </w:rPr>
                <w:t>5-</w:t>
              </w:r>
              <w:r>
                <w:rPr>
                  <w:rFonts w:ascii="Arial" w:eastAsia="宋体" w:hAnsi="Arial" w:cs="Arial" w:hint="eastAsia"/>
                  <w:kern w:val="2"/>
                  <w:sz w:val="18"/>
                  <w:szCs w:val="18"/>
                  <w:lang w:val="en-US" w:eastAsia="zh-CN"/>
                </w:rPr>
                <w:t>n</w:t>
              </w:r>
              <w:r>
                <w:rPr>
                  <w:rFonts w:ascii="Arial" w:eastAsia="宋体" w:hAnsi="Arial" w:cs="Arial"/>
                  <w:kern w:val="2"/>
                  <w:sz w:val="18"/>
                  <w:szCs w:val="18"/>
                  <w:lang w:val="en-US" w:eastAsia="zh-CN"/>
                </w:rPr>
                <w:t>8</w:t>
              </w:r>
            </w:ins>
          </w:p>
        </w:tc>
        <w:tc>
          <w:tcPr>
            <w:tcW w:w="1948" w:type="dxa"/>
            <w:vAlign w:val="center"/>
          </w:tcPr>
          <w:p w14:paraId="0E570C0B" w14:textId="77777777" w:rsidR="00B27C3E" w:rsidRDefault="00B27C3E" w:rsidP="002D5D5E">
            <w:pPr>
              <w:keepNext/>
              <w:keepLines/>
              <w:spacing w:after="0"/>
              <w:jc w:val="center"/>
              <w:rPr>
                <w:ins w:id="7756" w:author="ZTE-Ma Zhifeng" w:date="2024-08-26T22:28:00Z"/>
                <w:rFonts w:ascii="Arial" w:eastAsia="等线" w:hAnsi="Arial" w:cs="Arial"/>
                <w:sz w:val="18"/>
                <w:szCs w:val="18"/>
                <w:lang w:val="en-US" w:eastAsia="zh-CN"/>
              </w:rPr>
            </w:pPr>
            <w:ins w:id="7757" w:author="ZTE-Ma Zhifeng" w:date="2024-08-26T22:28:00Z">
              <w:r>
                <w:rPr>
                  <w:rFonts w:ascii="Arial" w:eastAsia="等线" w:hAnsi="Arial" w:cs="Arial"/>
                  <w:sz w:val="18"/>
                  <w:szCs w:val="18"/>
                  <w:lang w:val="en-US" w:eastAsia="zh-CN"/>
                </w:rPr>
                <w:t>-</w:t>
              </w:r>
            </w:ins>
          </w:p>
        </w:tc>
        <w:tc>
          <w:tcPr>
            <w:tcW w:w="1948" w:type="dxa"/>
            <w:vAlign w:val="center"/>
          </w:tcPr>
          <w:p w14:paraId="3C75AE6E" w14:textId="77777777" w:rsidR="00B27C3E" w:rsidRDefault="00B27C3E" w:rsidP="002D5D5E">
            <w:pPr>
              <w:keepNext/>
              <w:keepLines/>
              <w:spacing w:after="0"/>
              <w:jc w:val="center"/>
              <w:rPr>
                <w:ins w:id="7758" w:author="ZTE-Ma Zhifeng" w:date="2024-08-26T22:28:00Z"/>
                <w:rFonts w:ascii="Arial" w:eastAsia="等线" w:hAnsi="Arial" w:cs="Arial"/>
                <w:sz w:val="18"/>
                <w:szCs w:val="18"/>
                <w:lang w:val="en-US" w:eastAsia="zh-CN"/>
              </w:rPr>
            </w:pPr>
            <w:ins w:id="7759" w:author="ZTE-Ma Zhifeng" w:date="2024-08-26T22:28:00Z">
              <w:r>
                <w:rPr>
                  <w:rFonts w:ascii="Arial" w:eastAsia="等线" w:hAnsi="Arial" w:cs="Arial"/>
                  <w:sz w:val="18"/>
                  <w:szCs w:val="18"/>
                  <w:lang w:val="en-US" w:eastAsia="zh-CN"/>
                </w:rPr>
                <w:t>0.4</w:t>
              </w:r>
            </w:ins>
          </w:p>
        </w:tc>
        <w:tc>
          <w:tcPr>
            <w:tcW w:w="1949" w:type="dxa"/>
            <w:vAlign w:val="center"/>
          </w:tcPr>
          <w:p w14:paraId="09B180CA" w14:textId="77777777" w:rsidR="00B27C3E" w:rsidRDefault="00B27C3E" w:rsidP="002D5D5E">
            <w:pPr>
              <w:keepNext/>
              <w:keepLines/>
              <w:spacing w:after="0"/>
              <w:jc w:val="center"/>
              <w:rPr>
                <w:ins w:id="7760" w:author="ZTE-Ma Zhifeng" w:date="2024-08-26T22:28:00Z"/>
                <w:rFonts w:ascii="Arial" w:eastAsia="等线" w:hAnsi="Arial" w:cs="Arial"/>
                <w:sz w:val="18"/>
                <w:szCs w:val="18"/>
                <w:lang w:val="en-US" w:eastAsia="zh-CN"/>
              </w:rPr>
            </w:pPr>
            <w:ins w:id="7761" w:author="ZTE-Ma Zhifeng" w:date="2024-08-26T22:28:00Z">
              <w:r>
                <w:rPr>
                  <w:rFonts w:ascii="Arial" w:eastAsia="等线" w:hAnsi="Arial" w:cs="Arial"/>
                  <w:sz w:val="18"/>
                  <w:szCs w:val="18"/>
                  <w:lang w:val="en-US" w:eastAsia="zh-CN"/>
                </w:rPr>
                <w:t>0.4</w:t>
              </w:r>
            </w:ins>
          </w:p>
        </w:tc>
      </w:tr>
      <w:tr w:rsidR="00B27C3E" w14:paraId="43510090" w14:textId="77777777" w:rsidTr="002D5D5E">
        <w:trPr>
          <w:trHeight w:val="187"/>
          <w:jc w:val="center"/>
          <w:ins w:id="7762" w:author="ZTE-Ma Zhifeng" w:date="2024-08-26T22:28:00Z"/>
        </w:trPr>
        <w:tc>
          <w:tcPr>
            <w:tcW w:w="7439" w:type="dxa"/>
            <w:gridSpan w:val="4"/>
            <w:tcBorders>
              <w:bottom w:val="single" w:sz="4" w:space="0" w:color="auto"/>
            </w:tcBorders>
            <w:shd w:val="clear" w:color="auto" w:fill="auto"/>
          </w:tcPr>
          <w:p w14:paraId="02F5DBE8" w14:textId="77777777" w:rsidR="00B27C3E" w:rsidRDefault="00B27C3E" w:rsidP="002D5D5E">
            <w:pPr>
              <w:keepLines/>
              <w:spacing w:after="0"/>
              <w:ind w:left="870" w:hanging="870"/>
              <w:rPr>
                <w:ins w:id="7763" w:author="ZTE-Ma Zhifeng" w:date="2024-08-26T22:28:00Z"/>
                <w:rFonts w:ascii="Arial" w:eastAsia="等线" w:hAnsi="Arial" w:cs="Arial"/>
                <w:sz w:val="18"/>
                <w:szCs w:val="18"/>
                <w:lang w:eastAsia="ja-JP"/>
              </w:rPr>
            </w:pPr>
            <w:ins w:id="7764" w:author="ZTE-Ma Zhifeng" w:date="2024-08-26T22:28:00Z">
              <w:r>
                <w:rPr>
                  <w:rFonts w:ascii="Arial" w:eastAsia="等线" w:hAnsi="Arial" w:cs="Arial"/>
                  <w:sz w:val="18"/>
                  <w:szCs w:val="18"/>
                  <w:lang w:eastAsia="ja-JP"/>
                </w:rPr>
                <w:t>NOTE 9:</w:t>
              </w:r>
              <w:r>
                <w:rPr>
                  <w:rFonts w:ascii="Arial" w:eastAsia="等线" w:hAnsi="Arial" w:cs="Arial"/>
                  <w:sz w:val="18"/>
                  <w:szCs w:val="18"/>
                  <w:lang w:eastAsia="ja-JP"/>
                </w:rPr>
                <w:tab/>
                <w:t xml:space="preserve"> “-” denotes ΔR</w:t>
              </w:r>
              <w:r>
                <w:rPr>
                  <w:rFonts w:ascii="Arial" w:eastAsia="等线" w:hAnsi="Arial" w:cs="Arial"/>
                  <w:sz w:val="18"/>
                  <w:szCs w:val="18"/>
                  <w:vertAlign w:val="subscript"/>
                  <w:lang w:eastAsia="ja-JP"/>
                </w:rPr>
                <w:t>IB,c</w:t>
              </w:r>
              <w:r>
                <w:rPr>
                  <w:rFonts w:ascii="Arial" w:eastAsia="等线" w:hAnsi="Arial" w:cs="Arial"/>
                  <w:sz w:val="18"/>
                  <w:szCs w:val="18"/>
                  <w:lang w:eastAsia="ja-JP"/>
                </w:rPr>
                <w:t xml:space="preserve"> = 0.</w:t>
              </w:r>
            </w:ins>
          </w:p>
          <w:p w14:paraId="2D0210F3" w14:textId="77777777" w:rsidR="00B27C3E" w:rsidRDefault="00B27C3E" w:rsidP="002D5D5E">
            <w:pPr>
              <w:keepLines/>
              <w:spacing w:after="0"/>
              <w:ind w:left="870" w:hanging="870"/>
              <w:rPr>
                <w:ins w:id="7765" w:author="ZTE-Ma Zhifeng" w:date="2024-08-26T22:28:00Z"/>
                <w:rFonts w:ascii="Arial" w:eastAsia="等线" w:hAnsi="Arial" w:cs="Arial"/>
                <w:color w:val="000000"/>
                <w:sz w:val="18"/>
                <w:szCs w:val="18"/>
                <w:lang w:val="en-US" w:eastAsia="zh-CN"/>
              </w:rPr>
            </w:pPr>
            <w:ins w:id="7766" w:author="ZTE-Ma Zhifeng" w:date="2024-08-26T22:28:00Z">
              <w:r>
                <w:rPr>
                  <w:rFonts w:ascii="Arial" w:eastAsia="等线" w:hAnsi="Arial" w:cs="Arial"/>
                  <w:sz w:val="18"/>
                  <w:szCs w:val="18"/>
                  <w:lang w:eastAsia="ja-JP"/>
                </w:rPr>
                <w:t>NOTE 10:</w:t>
              </w:r>
              <w:r>
                <w:rPr>
                  <w:rFonts w:ascii="Arial" w:eastAsia="等线" w:hAnsi="Arial" w:cs="Arial"/>
                  <w:sz w:val="18"/>
                  <w:szCs w:val="18"/>
                  <w:lang w:eastAsia="ja-JP"/>
                </w:rPr>
                <w:tab/>
                <w:t>The component band order in the configuration should be listed by the order of NR bands, such as for CA_n1-n3-n8 the band order from left to right is n1, n3 and n8.</w:t>
              </w:r>
            </w:ins>
          </w:p>
        </w:tc>
      </w:tr>
    </w:tbl>
    <w:p w14:paraId="158F6D55" w14:textId="77777777" w:rsidR="00B27C3E" w:rsidRPr="0040668D" w:rsidRDefault="00B27C3E" w:rsidP="00B27C3E">
      <w:pPr>
        <w:rPr>
          <w:ins w:id="7767" w:author="ZTE-Ma Zhifeng" w:date="2024-08-26T22:28:00Z"/>
          <w:rFonts w:eastAsia="宋体"/>
          <w:kern w:val="2"/>
          <w:lang w:eastAsia="zh-CN"/>
          <w:rPrChange w:id="7768" w:author="Nokia" w:date="2024-08-16T15:08:00Z">
            <w:rPr>
              <w:ins w:id="7769" w:author="ZTE-Ma Zhifeng" w:date="2024-08-26T22:28:00Z"/>
              <w:rFonts w:eastAsia="宋体"/>
              <w:kern w:val="2"/>
              <w:lang w:val="en-US" w:eastAsia="zh-CN"/>
            </w:rPr>
          </w:rPrChange>
        </w:rPr>
      </w:pPr>
    </w:p>
    <w:p w14:paraId="7E88518A" w14:textId="6A3072B8" w:rsidR="002D5D5E" w:rsidRPr="002D5D5E" w:rsidRDefault="002D5D5E">
      <w:pPr>
        <w:pStyle w:val="21"/>
        <w:rPr>
          <w:ins w:id="7770" w:author="ZTE-Ma Zhifeng" w:date="2024-08-26T22:38:00Z"/>
          <w:rPrChange w:id="7771" w:author="ZTE-Ma Zhifeng" w:date="2024-08-26T22:38:00Z">
            <w:rPr>
              <w:ins w:id="7772" w:author="ZTE-Ma Zhifeng" w:date="2024-08-26T22:38:00Z"/>
              <w:rFonts w:eastAsia="宋体"/>
              <w:lang w:val="en-US" w:eastAsia="zh-CN"/>
            </w:rPr>
          </w:rPrChange>
        </w:rPr>
        <w:pPrChange w:id="7773" w:author="ZTE-Ma Zhifeng" w:date="2024-08-26T22:38:00Z">
          <w:pPr>
            <w:pStyle w:val="21"/>
            <w:numPr>
              <w:ilvl w:val="1"/>
            </w:numPr>
            <w:ind w:left="0" w:firstLine="0"/>
          </w:pPr>
        </w:pPrChange>
      </w:pPr>
      <w:bookmarkStart w:id="7774" w:name="_Toc175687588"/>
      <w:ins w:id="7775" w:author="ZTE-Ma Zhifeng" w:date="2024-08-26T22:38:00Z">
        <w:r w:rsidRPr="002D5D5E">
          <w:rPr>
            <w:rPrChange w:id="7776" w:author="ZTE-Ma Zhifeng" w:date="2024-08-26T22:38:00Z">
              <w:rPr>
                <w:rFonts w:eastAsia="宋体"/>
                <w:lang w:eastAsia="zh-CN"/>
              </w:rPr>
            </w:rPrChange>
          </w:rPr>
          <w:t>5.</w:t>
        </w:r>
      </w:ins>
      <w:ins w:id="7777" w:author="ZTE-Ma Zhifeng" w:date="2024-08-26T22:40:00Z">
        <w:r>
          <w:t>13</w:t>
        </w:r>
      </w:ins>
      <w:ins w:id="7778" w:author="ZTE-Ma Zhifeng" w:date="2024-08-26T22:38:00Z">
        <w:r>
          <w:tab/>
          <w:t>CA_</w:t>
        </w:r>
        <w:r w:rsidRPr="002D5D5E">
          <w:rPr>
            <w:rPrChange w:id="7779" w:author="ZTE-Ma Zhifeng" w:date="2024-08-26T22:38:00Z">
              <w:rPr>
                <w:rFonts w:eastAsia="宋体"/>
                <w:lang w:val="en-US" w:eastAsia="zh-CN"/>
              </w:rPr>
            </w:rPrChange>
          </w:rPr>
          <w:t>n3-n5-n8</w:t>
        </w:r>
        <w:bookmarkEnd w:id="7774"/>
      </w:ins>
    </w:p>
    <w:p w14:paraId="4EAD0C0D" w14:textId="561929F9" w:rsidR="002D5D5E" w:rsidRPr="002D5D5E" w:rsidRDefault="002D5D5E">
      <w:pPr>
        <w:pStyle w:val="31"/>
        <w:rPr>
          <w:ins w:id="7780" w:author="ZTE-Ma Zhifeng" w:date="2024-08-26T22:38:00Z"/>
          <w:rFonts w:cs="Arial"/>
          <w:szCs w:val="28"/>
          <w:lang w:val="en-US" w:eastAsia="zh-CN"/>
        </w:rPr>
        <w:pPrChange w:id="7781" w:author="ZTE-Ma Zhifeng" w:date="2024-08-26T22:38:00Z">
          <w:pPr>
            <w:pStyle w:val="31"/>
            <w:numPr>
              <w:ilvl w:val="2"/>
            </w:numPr>
            <w:ind w:left="0" w:firstLine="0"/>
          </w:pPr>
        </w:pPrChange>
      </w:pPr>
      <w:bookmarkStart w:id="7782" w:name="_Toc175687589"/>
      <w:ins w:id="7783" w:author="ZTE-Ma Zhifeng" w:date="2024-08-26T22:38:00Z">
        <w:r w:rsidRPr="002D5D5E">
          <w:rPr>
            <w:rFonts w:cs="Arial"/>
            <w:szCs w:val="28"/>
            <w:lang w:val="en-US" w:eastAsia="zh-CN"/>
            <w:rPrChange w:id="7784" w:author="ZTE-Ma Zhifeng" w:date="2024-08-26T22:38:00Z">
              <w:rPr>
                <w:rFonts w:eastAsia="宋体"/>
                <w:lang w:eastAsia="zh-CN"/>
              </w:rPr>
            </w:rPrChange>
          </w:rPr>
          <w:t>5.</w:t>
        </w:r>
      </w:ins>
      <w:ins w:id="7785" w:author="ZTE-Ma Zhifeng" w:date="2024-08-26T22:40:00Z">
        <w:r>
          <w:rPr>
            <w:rFonts w:cs="Arial"/>
            <w:szCs w:val="28"/>
            <w:lang w:val="en-US" w:eastAsia="zh-CN"/>
          </w:rPr>
          <w:t>13</w:t>
        </w:r>
      </w:ins>
      <w:ins w:id="7786" w:author="ZTE-Ma Zhifeng" w:date="2024-08-26T22:38:00Z">
        <w:r w:rsidRPr="002D5D5E">
          <w:rPr>
            <w:rFonts w:cs="Arial"/>
            <w:szCs w:val="28"/>
            <w:lang w:val="en-US" w:eastAsia="zh-CN"/>
            <w:rPrChange w:id="7787" w:author="ZTE-Ma Zhifeng" w:date="2024-08-26T22:38:00Z">
              <w:rPr/>
            </w:rPrChange>
          </w:rPr>
          <w:t>.1</w:t>
        </w:r>
        <w:r w:rsidRPr="002D5D5E">
          <w:rPr>
            <w:rFonts w:cs="Arial"/>
            <w:szCs w:val="28"/>
            <w:lang w:val="en-US" w:eastAsia="zh-CN"/>
            <w:rPrChange w:id="7788" w:author="ZTE-Ma Zhifeng" w:date="2024-08-26T22:38:00Z">
              <w:rPr/>
            </w:rPrChange>
          </w:rPr>
          <w:tab/>
        </w:r>
        <w:r>
          <w:rPr>
            <w:rFonts w:cs="Arial"/>
            <w:szCs w:val="28"/>
            <w:lang w:val="en-US" w:eastAsia="zh-CN"/>
          </w:rPr>
          <w:t>Common for 1 band UL and 2 bands UL CA</w:t>
        </w:r>
        <w:bookmarkEnd w:id="7782"/>
      </w:ins>
    </w:p>
    <w:p w14:paraId="5FB41E5F" w14:textId="3FF443F1" w:rsidR="002D5D5E" w:rsidRDefault="002D5D5E">
      <w:pPr>
        <w:pStyle w:val="41"/>
        <w:rPr>
          <w:ins w:id="7789" w:author="ZTE-Ma Zhifeng" w:date="2024-08-26T22:38:00Z"/>
        </w:rPr>
        <w:pPrChange w:id="7790" w:author="ZTE-Ma Zhifeng" w:date="2024-08-26T22:39:00Z">
          <w:pPr>
            <w:pStyle w:val="41"/>
            <w:numPr>
              <w:ilvl w:val="3"/>
            </w:numPr>
            <w:ind w:left="0" w:firstLine="0"/>
          </w:pPr>
        </w:pPrChange>
      </w:pPr>
      <w:bookmarkStart w:id="7791" w:name="_Toc175687590"/>
      <w:ins w:id="7792" w:author="ZTE-Ma Zhifeng" w:date="2024-08-26T22:38:00Z">
        <w:r w:rsidRPr="002D5D5E">
          <w:rPr>
            <w:rPrChange w:id="7793" w:author="ZTE-Ma Zhifeng" w:date="2024-08-26T22:39:00Z">
              <w:rPr>
                <w:rFonts w:eastAsia="宋体"/>
                <w:lang w:eastAsia="zh-CN"/>
              </w:rPr>
            </w:rPrChange>
          </w:rPr>
          <w:t>5.</w:t>
        </w:r>
      </w:ins>
      <w:ins w:id="7794" w:author="ZTE-Ma Zhifeng" w:date="2024-08-26T22:40:00Z">
        <w:r>
          <w:t>13</w:t>
        </w:r>
      </w:ins>
      <w:ins w:id="7795" w:author="ZTE-Ma Zhifeng" w:date="2024-08-26T22:38:00Z">
        <w:r>
          <w:t>.1.1</w:t>
        </w:r>
        <w:r>
          <w:tab/>
        </w:r>
        <w:r w:rsidRPr="002D5D5E">
          <w:rPr>
            <w:rPrChange w:id="7796" w:author="ZTE-Ma Zhifeng" w:date="2024-08-26T22:39:00Z">
              <w:rPr>
                <w:rFonts w:cs="Arial"/>
                <w:lang w:eastAsia="zh-CN"/>
              </w:rPr>
            </w:rPrChange>
          </w:rPr>
          <w:t>Operating bands for CA</w:t>
        </w:r>
        <w:bookmarkEnd w:id="7791"/>
      </w:ins>
    </w:p>
    <w:p w14:paraId="1BFDFF93" w14:textId="3861A343" w:rsidR="002D5D5E" w:rsidRPr="002D5D5E" w:rsidRDefault="002D5D5E" w:rsidP="002D5D5E">
      <w:pPr>
        <w:pStyle w:val="TH"/>
        <w:rPr>
          <w:ins w:id="7797" w:author="ZTE-Ma Zhifeng" w:date="2024-08-26T22:38:00Z"/>
          <w:rFonts w:cs="Arial"/>
        </w:rPr>
      </w:pPr>
      <w:ins w:id="7798" w:author="ZTE-Ma Zhifeng" w:date="2024-08-26T22:38:00Z">
        <w:r>
          <w:rPr>
            <w:rFonts w:cs="Arial"/>
          </w:rPr>
          <w:t xml:space="preserve">Table </w:t>
        </w:r>
        <w:r w:rsidRPr="002D5D5E">
          <w:rPr>
            <w:rFonts w:cs="Arial"/>
            <w:rPrChange w:id="7799" w:author="ZTE-Ma Zhifeng" w:date="2024-08-26T22:39:00Z">
              <w:rPr>
                <w:rFonts w:cs="Arial"/>
                <w:lang w:val="en-US" w:eastAsia="zh-CN"/>
              </w:rPr>
            </w:rPrChange>
          </w:rPr>
          <w:t>5.</w:t>
        </w:r>
      </w:ins>
      <w:ins w:id="7800" w:author="ZTE-Ma Zhifeng" w:date="2024-08-26T22:43:00Z">
        <w:r w:rsidR="00DF4B5B">
          <w:rPr>
            <w:rFonts w:cs="Arial"/>
          </w:rPr>
          <w:t>13</w:t>
        </w:r>
      </w:ins>
      <w:ins w:id="7801" w:author="ZTE-Ma Zhifeng" w:date="2024-08-26T22:38:00Z">
        <w:r>
          <w:rPr>
            <w:rFonts w:cs="Arial"/>
          </w:rPr>
          <w:t>.</w:t>
        </w:r>
        <w:r w:rsidRPr="002D5D5E">
          <w:rPr>
            <w:rFonts w:cs="Arial"/>
            <w:rPrChange w:id="7802" w:author="ZTE-Ma Zhifeng" w:date="2024-08-26T22:39:00Z">
              <w:rPr>
                <w:rFonts w:cs="Arial"/>
                <w:lang w:val="en-US" w:eastAsia="zh-CN"/>
              </w:rPr>
            </w:rPrChange>
          </w:rPr>
          <w:t>1</w:t>
        </w:r>
        <w:r>
          <w:rPr>
            <w:rFonts w:cs="Arial"/>
          </w:rPr>
          <w:t>.1-1</w:t>
        </w:r>
        <w:r w:rsidRPr="002D5D5E">
          <w:rPr>
            <w:rFonts w:cs="Arial"/>
          </w:rPr>
          <w:t xml:space="preserve">: </w:t>
        </w:r>
        <w:r w:rsidRPr="002D5D5E">
          <w:rPr>
            <w:rFonts w:cs="Arial"/>
            <w:rPrChange w:id="7803" w:author="ZTE-Ma Zhifeng" w:date="2024-08-26T22:39:00Z">
              <w:rPr>
                <w:lang w:val="en-US"/>
              </w:rPr>
            </w:rPrChange>
          </w:rPr>
          <w:t>CA band combination constituent bands definition</w:t>
        </w:r>
      </w:ins>
    </w:p>
    <w:tbl>
      <w:tblPr>
        <w:tblW w:w="9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697"/>
        <w:gridCol w:w="1212"/>
        <w:gridCol w:w="317"/>
        <w:gridCol w:w="1200"/>
        <w:gridCol w:w="1210"/>
        <w:gridCol w:w="317"/>
        <w:gridCol w:w="1401"/>
        <w:gridCol w:w="850"/>
      </w:tblGrid>
      <w:tr w:rsidR="002D5D5E" w14:paraId="43E813C0" w14:textId="77777777" w:rsidTr="002D5D5E">
        <w:trPr>
          <w:trHeight w:val="225"/>
          <w:jc w:val="center"/>
          <w:ins w:id="7804" w:author="ZTE-Ma Zhifeng" w:date="2024-08-26T22:38:00Z"/>
        </w:trPr>
        <w:tc>
          <w:tcPr>
            <w:tcW w:w="2416" w:type="dxa"/>
            <w:vMerge w:val="restart"/>
            <w:tcBorders>
              <w:top w:val="single" w:sz="4" w:space="0" w:color="auto"/>
              <w:left w:val="single" w:sz="4" w:space="0" w:color="auto"/>
              <w:bottom w:val="single" w:sz="4" w:space="0" w:color="auto"/>
              <w:right w:val="single" w:sz="4" w:space="0" w:color="auto"/>
            </w:tcBorders>
          </w:tcPr>
          <w:p w14:paraId="7A4274CE" w14:textId="77777777" w:rsidR="002D5D5E" w:rsidRDefault="002D5D5E" w:rsidP="002D5D5E">
            <w:pPr>
              <w:keepNext/>
              <w:keepLines/>
              <w:spacing w:after="0"/>
              <w:jc w:val="center"/>
              <w:rPr>
                <w:ins w:id="7805" w:author="ZTE-Ma Zhifeng" w:date="2024-08-26T22:38:00Z"/>
                <w:rFonts w:ascii="Arial" w:hAnsi="Arial"/>
                <w:b/>
                <w:color w:val="000000"/>
                <w:sz w:val="18"/>
              </w:rPr>
            </w:pPr>
            <w:ins w:id="7806" w:author="ZTE-Ma Zhifeng" w:date="2024-08-26T22:38:00Z">
              <w:r>
                <w:rPr>
                  <w:rFonts w:ascii="Arial" w:hAnsi="Arial"/>
                  <w:b/>
                  <w:color w:val="000000"/>
                  <w:sz w:val="18"/>
                </w:rPr>
                <w:t>NR CA Band</w:t>
              </w:r>
            </w:ins>
          </w:p>
        </w:tc>
        <w:tc>
          <w:tcPr>
            <w:tcW w:w="697" w:type="dxa"/>
            <w:vMerge w:val="restart"/>
            <w:tcBorders>
              <w:top w:val="single" w:sz="4" w:space="0" w:color="auto"/>
              <w:left w:val="single" w:sz="4" w:space="0" w:color="auto"/>
              <w:bottom w:val="single" w:sz="4" w:space="0" w:color="auto"/>
              <w:right w:val="single" w:sz="4" w:space="0" w:color="auto"/>
            </w:tcBorders>
          </w:tcPr>
          <w:p w14:paraId="6287EAD6" w14:textId="77777777" w:rsidR="002D5D5E" w:rsidRDefault="002D5D5E" w:rsidP="002D5D5E">
            <w:pPr>
              <w:keepNext/>
              <w:keepLines/>
              <w:spacing w:after="0"/>
              <w:jc w:val="center"/>
              <w:rPr>
                <w:ins w:id="7807" w:author="ZTE-Ma Zhifeng" w:date="2024-08-26T22:38:00Z"/>
                <w:rFonts w:ascii="Arial" w:hAnsi="Arial"/>
                <w:b/>
                <w:color w:val="000000"/>
                <w:sz w:val="18"/>
              </w:rPr>
            </w:pPr>
            <w:ins w:id="7808" w:author="ZTE-Ma Zhifeng" w:date="2024-08-26T22:38:00Z">
              <w:r>
                <w:rPr>
                  <w:rFonts w:ascii="Arial" w:hAnsi="Arial"/>
                  <w:b/>
                  <w:color w:val="000000"/>
                  <w:sz w:val="18"/>
                </w:rPr>
                <w:t>NR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tcPr>
          <w:p w14:paraId="1348F214" w14:textId="77777777" w:rsidR="002D5D5E" w:rsidRDefault="002D5D5E" w:rsidP="002D5D5E">
            <w:pPr>
              <w:keepNext/>
              <w:keepLines/>
              <w:spacing w:after="0"/>
              <w:jc w:val="center"/>
              <w:rPr>
                <w:ins w:id="7809" w:author="ZTE-Ma Zhifeng" w:date="2024-08-26T22:38:00Z"/>
                <w:rFonts w:ascii="Arial" w:hAnsi="Arial"/>
                <w:b/>
                <w:color w:val="000000"/>
                <w:sz w:val="18"/>
              </w:rPr>
            </w:pPr>
            <w:ins w:id="7810" w:author="ZTE-Ma Zhifeng" w:date="2024-08-26T22:38:00Z">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tcPr>
          <w:p w14:paraId="707BB70A" w14:textId="77777777" w:rsidR="002D5D5E" w:rsidRDefault="002D5D5E" w:rsidP="002D5D5E">
            <w:pPr>
              <w:keepNext/>
              <w:keepLines/>
              <w:spacing w:after="0"/>
              <w:jc w:val="center"/>
              <w:rPr>
                <w:ins w:id="7811" w:author="ZTE-Ma Zhifeng" w:date="2024-08-26T22:38:00Z"/>
                <w:rFonts w:ascii="Arial" w:hAnsi="Arial"/>
                <w:b/>
                <w:color w:val="000000"/>
                <w:sz w:val="18"/>
              </w:rPr>
            </w:pPr>
            <w:ins w:id="7812" w:author="ZTE-Ma Zhifeng" w:date="2024-08-26T22:38:00Z">
              <w:r>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tcPr>
          <w:p w14:paraId="5529E94D" w14:textId="77777777" w:rsidR="002D5D5E" w:rsidRDefault="002D5D5E" w:rsidP="002D5D5E">
            <w:pPr>
              <w:keepNext/>
              <w:keepLines/>
              <w:spacing w:after="0"/>
              <w:jc w:val="center"/>
              <w:rPr>
                <w:ins w:id="7813" w:author="ZTE-Ma Zhifeng" w:date="2024-08-26T22:38:00Z"/>
                <w:rFonts w:ascii="Arial" w:hAnsi="Arial"/>
                <w:b/>
                <w:color w:val="000000"/>
                <w:sz w:val="18"/>
              </w:rPr>
            </w:pPr>
            <w:ins w:id="7814" w:author="ZTE-Ma Zhifeng" w:date="2024-08-26T22:38:00Z">
              <w:r>
                <w:rPr>
                  <w:rFonts w:ascii="Arial" w:hAnsi="Arial"/>
                  <w:b/>
                  <w:color w:val="000000"/>
                  <w:sz w:val="18"/>
                </w:rPr>
                <w:t>Duplex Mode</w:t>
              </w:r>
            </w:ins>
          </w:p>
        </w:tc>
      </w:tr>
      <w:tr w:rsidR="002D5D5E" w14:paraId="37174EE4" w14:textId="77777777" w:rsidTr="002D5D5E">
        <w:trPr>
          <w:trHeight w:val="225"/>
          <w:jc w:val="center"/>
          <w:ins w:id="7815" w:author="ZTE-Ma Zhifeng" w:date="2024-08-26T22:38:00Z"/>
        </w:trPr>
        <w:tc>
          <w:tcPr>
            <w:tcW w:w="0" w:type="auto"/>
            <w:vMerge/>
            <w:tcBorders>
              <w:top w:val="single" w:sz="4" w:space="0" w:color="auto"/>
              <w:left w:val="single" w:sz="4" w:space="0" w:color="auto"/>
              <w:bottom w:val="single" w:sz="4" w:space="0" w:color="auto"/>
              <w:right w:val="single" w:sz="4" w:space="0" w:color="auto"/>
            </w:tcBorders>
            <w:vAlign w:val="center"/>
          </w:tcPr>
          <w:p w14:paraId="394A925A" w14:textId="77777777" w:rsidR="002D5D5E" w:rsidRDefault="002D5D5E" w:rsidP="002D5D5E">
            <w:pPr>
              <w:spacing w:after="0"/>
              <w:rPr>
                <w:ins w:id="7816" w:author="ZTE-Ma Zhifeng" w:date="2024-08-26T22:38: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CDD6C38" w14:textId="77777777" w:rsidR="002D5D5E" w:rsidRDefault="002D5D5E" w:rsidP="002D5D5E">
            <w:pPr>
              <w:spacing w:after="0"/>
              <w:rPr>
                <w:ins w:id="7817" w:author="ZTE-Ma Zhifeng" w:date="2024-08-26T22:38: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tcPr>
          <w:p w14:paraId="558DA544" w14:textId="77777777" w:rsidR="002D5D5E" w:rsidRDefault="002D5D5E" w:rsidP="002D5D5E">
            <w:pPr>
              <w:keepNext/>
              <w:keepLines/>
              <w:spacing w:after="0"/>
              <w:jc w:val="center"/>
              <w:rPr>
                <w:ins w:id="7818" w:author="ZTE-Ma Zhifeng" w:date="2024-08-26T22:38:00Z"/>
                <w:rFonts w:ascii="Arial" w:hAnsi="Arial"/>
                <w:b/>
                <w:color w:val="000000"/>
                <w:sz w:val="18"/>
              </w:rPr>
            </w:pPr>
            <w:ins w:id="7819" w:author="ZTE-Ma Zhifeng" w:date="2024-08-26T22:38:00Z">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tcPr>
          <w:p w14:paraId="360A0489" w14:textId="77777777" w:rsidR="002D5D5E" w:rsidRDefault="002D5D5E" w:rsidP="002D5D5E">
            <w:pPr>
              <w:keepNext/>
              <w:keepLines/>
              <w:spacing w:after="0"/>
              <w:jc w:val="center"/>
              <w:rPr>
                <w:ins w:id="7820" w:author="ZTE-Ma Zhifeng" w:date="2024-08-26T22:38:00Z"/>
                <w:rFonts w:ascii="Arial" w:hAnsi="Arial"/>
                <w:b/>
                <w:color w:val="000000"/>
                <w:sz w:val="18"/>
              </w:rPr>
            </w:pPr>
            <w:ins w:id="7821" w:author="ZTE-Ma Zhifeng" w:date="2024-08-26T22:38:00Z">
              <w:r>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395CC5A6" w14:textId="77777777" w:rsidR="002D5D5E" w:rsidRDefault="002D5D5E" w:rsidP="002D5D5E">
            <w:pPr>
              <w:spacing w:after="0"/>
              <w:rPr>
                <w:ins w:id="7822" w:author="ZTE-Ma Zhifeng" w:date="2024-08-26T22:38:00Z"/>
                <w:rFonts w:ascii="Arial" w:hAnsi="Arial"/>
                <w:b/>
                <w:color w:val="000000"/>
                <w:sz w:val="18"/>
              </w:rPr>
            </w:pPr>
          </w:p>
        </w:tc>
      </w:tr>
      <w:tr w:rsidR="002D5D5E" w14:paraId="0A70D675" w14:textId="77777777" w:rsidTr="002D5D5E">
        <w:trPr>
          <w:trHeight w:val="189"/>
          <w:jc w:val="center"/>
          <w:ins w:id="7823" w:author="ZTE-Ma Zhifeng" w:date="2024-08-26T22:38:00Z"/>
        </w:trPr>
        <w:tc>
          <w:tcPr>
            <w:tcW w:w="0" w:type="auto"/>
            <w:vMerge/>
            <w:tcBorders>
              <w:top w:val="single" w:sz="4" w:space="0" w:color="auto"/>
              <w:left w:val="single" w:sz="4" w:space="0" w:color="auto"/>
              <w:bottom w:val="single" w:sz="4" w:space="0" w:color="auto"/>
              <w:right w:val="single" w:sz="4" w:space="0" w:color="auto"/>
            </w:tcBorders>
            <w:vAlign w:val="center"/>
          </w:tcPr>
          <w:p w14:paraId="143A55A6" w14:textId="77777777" w:rsidR="002D5D5E" w:rsidRDefault="002D5D5E" w:rsidP="002D5D5E">
            <w:pPr>
              <w:spacing w:after="0"/>
              <w:rPr>
                <w:ins w:id="7824" w:author="ZTE-Ma Zhifeng" w:date="2024-08-26T22:38: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CF48C76" w14:textId="77777777" w:rsidR="002D5D5E" w:rsidRDefault="002D5D5E" w:rsidP="002D5D5E">
            <w:pPr>
              <w:spacing w:after="0"/>
              <w:rPr>
                <w:ins w:id="7825" w:author="ZTE-Ma Zhifeng" w:date="2024-08-26T22:38: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tcPr>
          <w:p w14:paraId="6CBD4575" w14:textId="77777777" w:rsidR="002D5D5E" w:rsidRDefault="002D5D5E" w:rsidP="002D5D5E">
            <w:pPr>
              <w:keepNext/>
              <w:keepLines/>
              <w:spacing w:after="0"/>
              <w:jc w:val="center"/>
              <w:rPr>
                <w:ins w:id="7826" w:author="ZTE-Ma Zhifeng" w:date="2024-08-26T22:38:00Z"/>
                <w:rFonts w:ascii="Arial" w:hAnsi="Arial"/>
                <w:b/>
                <w:color w:val="000000"/>
                <w:sz w:val="18"/>
              </w:rPr>
            </w:pPr>
            <w:ins w:id="7827" w:author="ZTE-Ma Zhifeng" w:date="2024-08-26T22:38:00Z">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ins>
          </w:p>
        </w:tc>
        <w:tc>
          <w:tcPr>
            <w:tcW w:w="2928" w:type="dxa"/>
            <w:gridSpan w:val="3"/>
            <w:tcBorders>
              <w:top w:val="single" w:sz="4" w:space="0" w:color="auto"/>
              <w:left w:val="single" w:sz="4" w:space="0" w:color="auto"/>
              <w:bottom w:val="single" w:sz="4" w:space="0" w:color="auto"/>
              <w:right w:val="single" w:sz="4" w:space="0" w:color="auto"/>
            </w:tcBorders>
          </w:tcPr>
          <w:p w14:paraId="341E9B5B" w14:textId="77777777" w:rsidR="002D5D5E" w:rsidRDefault="002D5D5E" w:rsidP="002D5D5E">
            <w:pPr>
              <w:keepNext/>
              <w:keepLines/>
              <w:spacing w:after="0"/>
              <w:jc w:val="center"/>
              <w:rPr>
                <w:ins w:id="7828" w:author="ZTE-Ma Zhifeng" w:date="2024-08-26T22:38:00Z"/>
                <w:rFonts w:ascii="Arial" w:hAnsi="Arial"/>
                <w:b/>
                <w:color w:val="000000"/>
                <w:sz w:val="18"/>
              </w:rPr>
            </w:pPr>
            <w:ins w:id="7829" w:author="ZTE-Ma Zhifeng" w:date="2024-08-26T22:38:00Z">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153AC3A9" w14:textId="77777777" w:rsidR="002D5D5E" w:rsidRDefault="002D5D5E" w:rsidP="002D5D5E">
            <w:pPr>
              <w:spacing w:after="0"/>
              <w:rPr>
                <w:ins w:id="7830" w:author="ZTE-Ma Zhifeng" w:date="2024-08-26T22:38:00Z"/>
                <w:rFonts w:ascii="Arial" w:hAnsi="Arial"/>
                <w:b/>
                <w:color w:val="000000"/>
                <w:sz w:val="18"/>
              </w:rPr>
            </w:pPr>
          </w:p>
        </w:tc>
      </w:tr>
      <w:tr w:rsidR="002D5D5E" w14:paraId="44158CC5" w14:textId="77777777" w:rsidTr="002D5D5E">
        <w:trPr>
          <w:trHeight w:val="225"/>
          <w:jc w:val="center"/>
          <w:ins w:id="7831" w:author="ZTE-Ma Zhifeng" w:date="2024-08-26T22:38:00Z"/>
        </w:trPr>
        <w:tc>
          <w:tcPr>
            <w:tcW w:w="2416" w:type="dxa"/>
            <w:vMerge w:val="restart"/>
            <w:tcBorders>
              <w:top w:val="single" w:sz="4" w:space="0" w:color="auto"/>
              <w:left w:val="single" w:sz="4" w:space="0" w:color="auto"/>
              <w:right w:val="single" w:sz="4" w:space="0" w:color="auto"/>
            </w:tcBorders>
            <w:vAlign w:val="center"/>
          </w:tcPr>
          <w:p w14:paraId="25DFF27D" w14:textId="77777777" w:rsidR="002D5D5E" w:rsidRDefault="002D5D5E" w:rsidP="002D5D5E">
            <w:pPr>
              <w:keepNext/>
              <w:keepLines/>
              <w:spacing w:after="0"/>
              <w:jc w:val="center"/>
              <w:rPr>
                <w:ins w:id="7832" w:author="ZTE-Ma Zhifeng" w:date="2024-08-26T22:38:00Z"/>
                <w:rFonts w:ascii="Arial" w:eastAsia="宋体" w:hAnsi="Arial"/>
                <w:color w:val="000000"/>
                <w:sz w:val="18"/>
                <w:lang w:val="en-US" w:eastAsia="zh-CN"/>
              </w:rPr>
            </w:pPr>
            <w:ins w:id="7833" w:author="ZTE-Ma Zhifeng" w:date="2024-08-26T22:38:00Z">
              <w:r>
                <w:rPr>
                  <w:rFonts w:ascii="Arial" w:hAnsi="Arial"/>
                  <w:color w:val="000000"/>
                  <w:sz w:val="18"/>
                </w:rPr>
                <w:t>CA_n3-n</w:t>
              </w:r>
              <w:r>
                <w:rPr>
                  <w:rFonts w:ascii="Arial" w:eastAsia="宋体" w:hAnsi="Arial"/>
                  <w:color w:val="000000"/>
                  <w:sz w:val="18"/>
                  <w:lang w:val="en-US" w:eastAsia="zh-CN"/>
                </w:rPr>
                <w:t>5</w:t>
              </w:r>
              <w:r>
                <w:rPr>
                  <w:rFonts w:ascii="Arial" w:hAnsi="Arial"/>
                  <w:color w:val="000000"/>
                  <w:sz w:val="18"/>
                </w:rPr>
                <w:t>-n8</w:t>
              </w:r>
            </w:ins>
          </w:p>
        </w:tc>
        <w:tc>
          <w:tcPr>
            <w:tcW w:w="697" w:type="dxa"/>
            <w:tcBorders>
              <w:top w:val="single" w:sz="4" w:space="0" w:color="auto"/>
              <w:left w:val="single" w:sz="4" w:space="0" w:color="auto"/>
              <w:bottom w:val="single" w:sz="4" w:space="0" w:color="auto"/>
              <w:right w:val="single" w:sz="4" w:space="0" w:color="auto"/>
            </w:tcBorders>
            <w:vAlign w:val="center"/>
          </w:tcPr>
          <w:p w14:paraId="1B6670CA" w14:textId="77777777" w:rsidR="002D5D5E" w:rsidRDefault="002D5D5E" w:rsidP="002D5D5E">
            <w:pPr>
              <w:keepNext/>
              <w:keepLines/>
              <w:spacing w:after="0"/>
              <w:jc w:val="center"/>
              <w:rPr>
                <w:ins w:id="7834" w:author="ZTE-Ma Zhifeng" w:date="2024-08-26T22:38:00Z"/>
                <w:rFonts w:ascii="Arial" w:hAnsi="Arial"/>
                <w:color w:val="000000"/>
                <w:sz w:val="18"/>
              </w:rPr>
            </w:pPr>
            <w:ins w:id="7835" w:author="ZTE-Ma Zhifeng" w:date="2024-08-26T22:38:00Z">
              <w:r>
                <w:rPr>
                  <w:rFonts w:ascii="Arial" w:hAnsi="Arial" w:cs="Arial"/>
                  <w:color w:val="000000"/>
                  <w:sz w:val="18"/>
                  <w:szCs w:val="18"/>
                </w:rPr>
                <w:t>n3</w:t>
              </w:r>
            </w:ins>
          </w:p>
        </w:tc>
        <w:tc>
          <w:tcPr>
            <w:tcW w:w="1212" w:type="dxa"/>
            <w:tcBorders>
              <w:top w:val="single" w:sz="4" w:space="0" w:color="auto"/>
              <w:left w:val="single" w:sz="4" w:space="0" w:color="auto"/>
              <w:bottom w:val="single" w:sz="4" w:space="0" w:color="auto"/>
              <w:right w:val="single" w:sz="4" w:space="0" w:color="auto"/>
            </w:tcBorders>
            <w:vAlign w:val="center"/>
          </w:tcPr>
          <w:p w14:paraId="4401C4E2" w14:textId="77777777" w:rsidR="002D5D5E" w:rsidRDefault="002D5D5E" w:rsidP="002D5D5E">
            <w:pPr>
              <w:keepNext/>
              <w:keepLines/>
              <w:spacing w:after="0"/>
              <w:jc w:val="center"/>
              <w:rPr>
                <w:ins w:id="7836" w:author="ZTE-Ma Zhifeng" w:date="2024-08-26T22:38:00Z"/>
                <w:rFonts w:ascii="Arial" w:hAnsi="Arial" w:cs="Arial"/>
                <w:color w:val="000000"/>
                <w:sz w:val="18"/>
              </w:rPr>
            </w:pPr>
            <w:ins w:id="7837" w:author="ZTE-Ma Zhifeng" w:date="2024-08-26T22:38:00Z">
              <w:r>
                <w:rPr>
                  <w:rFonts w:ascii="Arial" w:hAnsi="Arial" w:cs="Arial"/>
                  <w:color w:val="000000"/>
                  <w:sz w:val="18"/>
                  <w:szCs w:val="18"/>
                </w:rPr>
                <w:t>1710 MHz</w:t>
              </w:r>
            </w:ins>
          </w:p>
        </w:tc>
        <w:tc>
          <w:tcPr>
            <w:tcW w:w="317" w:type="dxa"/>
            <w:tcBorders>
              <w:top w:val="single" w:sz="4" w:space="0" w:color="auto"/>
              <w:left w:val="single" w:sz="4" w:space="0" w:color="auto"/>
              <w:bottom w:val="single" w:sz="4" w:space="0" w:color="auto"/>
              <w:right w:val="single" w:sz="4" w:space="0" w:color="auto"/>
            </w:tcBorders>
            <w:vAlign w:val="center"/>
          </w:tcPr>
          <w:p w14:paraId="12EAE13B" w14:textId="77777777" w:rsidR="002D5D5E" w:rsidRDefault="002D5D5E" w:rsidP="002D5D5E">
            <w:pPr>
              <w:keepNext/>
              <w:keepLines/>
              <w:spacing w:after="0"/>
              <w:jc w:val="center"/>
              <w:rPr>
                <w:ins w:id="7838" w:author="ZTE-Ma Zhifeng" w:date="2024-08-26T22:38:00Z"/>
                <w:rFonts w:ascii="Arial" w:hAnsi="Arial" w:cs="Arial"/>
                <w:color w:val="000000"/>
                <w:sz w:val="18"/>
              </w:rPr>
            </w:pPr>
            <w:ins w:id="7839" w:author="ZTE-Ma Zhifeng" w:date="2024-08-26T22:38:00Z">
              <w:r>
                <w:rPr>
                  <w:rFonts w:ascii="Arial" w:hAnsi="Arial" w:cs="Arial"/>
                  <w:color w:val="000000"/>
                  <w:sz w:val="18"/>
                  <w:szCs w:val="18"/>
                </w:rPr>
                <w:t>–</w:t>
              </w:r>
            </w:ins>
          </w:p>
        </w:tc>
        <w:tc>
          <w:tcPr>
            <w:tcW w:w="1200" w:type="dxa"/>
            <w:tcBorders>
              <w:top w:val="single" w:sz="4" w:space="0" w:color="auto"/>
              <w:left w:val="single" w:sz="4" w:space="0" w:color="auto"/>
              <w:bottom w:val="single" w:sz="4" w:space="0" w:color="auto"/>
              <w:right w:val="single" w:sz="4" w:space="0" w:color="auto"/>
            </w:tcBorders>
            <w:vAlign w:val="center"/>
          </w:tcPr>
          <w:p w14:paraId="57CF40B7" w14:textId="77777777" w:rsidR="002D5D5E" w:rsidRDefault="002D5D5E" w:rsidP="002D5D5E">
            <w:pPr>
              <w:keepNext/>
              <w:keepLines/>
              <w:spacing w:after="0"/>
              <w:jc w:val="center"/>
              <w:rPr>
                <w:ins w:id="7840" w:author="ZTE-Ma Zhifeng" w:date="2024-08-26T22:38:00Z"/>
                <w:rFonts w:ascii="Arial" w:hAnsi="Arial" w:cs="Arial"/>
                <w:color w:val="000000"/>
                <w:sz w:val="18"/>
              </w:rPr>
            </w:pPr>
            <w:ins w:id="7841" w:author="ZTE-Ma Zhifeng" w:date="2024-08-26T22:38:00Z">
              <w:r>
                <w:rPr>
                  <w:rFonts w:ascii="Arial" w:hAnsi="Arial" w:cs="Arial"/>
                  <w:color w:val="000000"/>
                  <w:sz w:val="18"/>
                  <w:szCs w:val="18"/>
                </w:rPr>
                <w:t>1785 MHz</w:t>
              </w:r>
            </w:ins>
          </w:p>
        </w:tc>
        <w:tc>
          <w:tcPr>
            <w:tcW w:w="1210" w:type="dxa"/>
            <w:tcBorders>
              <w:top w:val="single" w:sz="4" w:space="0" w:color="auto"/>
              <w:left w:val="single" w:sz="4" w:space="0" w:color="auto"/>
              <w:bottom w:val="single" w:sz="4" w:space="0" w:color="auto"/>
              <w:right w:val="single" w:sz="4" w:space="0" w:color="auto"/>
            </w:tcBorders>
            <w:vAlign w:val="center"/>
          </w:tcPr>
          <w:p w14:paraId="44F293BB" w14:textId="77777777" w:rsidR="002D5D5E" w:rsidRDefault="002D5D5E" w:rsidP="002D5D5E">
            <w:pPr>
              <w:keepNext/>
              <w:keepLines/>
              <w:spacing w:after="0"/>
              <w:jc w:val="center"/>
              <w:rPr>
                <w:ins w:id="7842" w:author="ZTE-Ma Zhifeng" w:date="2024-08-26T22:38:00Z"/>
                <w:rFonts w:ascii="Arial" w:hAnsi="Arial" w:cs="Arial"/>
                <w:color w:val="000000"/>
                <w:sz w:val="18"/>
              </w:rPr>
            </w:pPr>
            <w:ins w:id="7843" w:author="ZTE-Ma Zhifeng" w:date="2024-08-26T22:38:00Z">
              <w:r>
                <w:rPr>
                  <w:rFonts w:ascii="Arial" w:hAnsi="Arial" w:cs="Arial"/>
                  <w:color w:val="000000"/>
                  <w:sz w:val="18"/>
                  <w:szCs w:val="18"/>
                </w:rPr>
                <w:t>1805 MHz</w:t>
              </w:r>
            </w:ins>
          </w:p>
        </w:tc>
        <w:tc>
          <w:tcPr>
            <w:tcW w:w="317" w:type="dxa"/>
            <w:tcBorders>
              <w:top w:val="single" w:sz="4" w:space="0" w:color="auto"/>
              <w:left w:val="single" w:sz="4" w:space="0" w:color="auto"/>
              <w:bottom w:val="single" w:sz="4" w:space="0" w:color="auto"/>
              <w:right w:val="single" w:sz="4" w:space="0" w:color="auto"/>
            </w:tcBorders>
            <w:vAlign w:val="center"/>
          </w:tcPr>
          <w:p w14:paraId="291A5250" w14:textId="77777777" w:rsidR="002D5D5E" w:rsidRDefault="002D5D5E" w:rsidP="002D5D5E">
            <w:pPr>
              <w:keepNext/>
              <w:keepLines/>
              <w:spacing w:after="0"/>
              <w:jc w:val="center"/>
              <w:rPr>
                <w:ins w:id="7844" w:author="ZTE-Ma Zhifeng" w:date="2024-08-26T22:38:00Z"/>
                <w:rFonts w:ascii="Arial" w:hAnsi="Arial" w:cs="Arial"/>
                <w:color w:val="000000"/>
                <w:sz w:val="18"/>
              </w:rPr>
            </w:pPr>
            <w:ins w:id="7845" w:author="ZTE-Ma Zhifeng" w:date="2024-08-26T22:38:00Z">
              <w:r>
                <w:rPr>
                  <w:rFonts w:ascii="Arial" w:hAnsi="Arial" w:cs="Arial"/>
                  <w:color w:val="000000"/>
                  <w:sz w:val="18"/>
                  <w:szCs w:val="18"/>
                </w:rPr>
                <w:t>–</w:t>
              </w:r>
            </w:ins>
          </w:p>
        </w:tc>
        <w:tc>
          <w:tcPr>
            <w:tcW w:w="1401" w:type="dxa"/>
            <w:tcBorders>
              <w:top w:val="single" w:sz="4" w:space="0" w:color="auto"/>
              <w:left w:val="single" w:sz="4" w:space="0" w:color="auto"/>
              <w:bottom w:val="single" w:sz="4" w:space="0" w:color="auto"/>
              <w:right w:val="single" w:sz="4" w:space="0" w:color="auto"/>
            </w:tcBorders>
            <w:vAlign w:val="center"/>
          </w:tcPr>
          <w:p w14:paraId="71D497AF" w14:textId="77777777" w:rsidR="002D5D5E" w:rsidRDefault="002D5D5E" w:rsidP="002D5D5E">
            <w:pPr>
              <w:keepNext/>
              <w:keepLines/>
              <w:spacing w:after="0"/>
              <w:jc w:val="center"/>
              <w:rPr>
                <w:ins w:id="7846" w:author="ZTE-Ma Zhifeng" w:date="2024-08-26T22:38:00Z"/>
                <w:rFonts w:ascii="Arial" w:hAnsi="Arial" w:cs="Arial"/>
                <w:color w:val="000000"/>
                <w:sz w:val="18"/>
              </w:rPr>
            </w:pPr>
            <w:ins w:id="7847" w:author="ZTE-Ma Zhifeng" w:date="2024-08-26T22:38:00Z">
              <w:r>
                <w:rPr>
                  <w:rFonts w:ascii="Arial" w:hAnsi="Arial" w:cs="Arial"/>
                  <w:color w:val="000000"/>
                  <w:sz w:val="18"/>
                  <w:szCs w:val="18"/>
                </w:rPr>
                <w:t>1880 MHz</w:t>
              </w:r>
            </w:ins>
          </w:p>
        </w:tc>
        <w:tc>
          <w:tcPr>
            <w:tcW w:w="850" w:type="dxa"/>
            <w:tcBorders>
              <w:top w:val="single" w:sz="4" w:space="0" w:color="auto"/>
              <w:left w:val="single" w:sz="4" w:space="0" w:color="auto"/>
              <w:bottom w:val="single" w:sz="4" w:space="0" w:color="auto"/>
              <w:right w:val="single" w:sz="4" w:space="0" w:color="auto"/>
            </w:tcBorders>
            <w:vAlign w:val="center"/>
          </w:tcPr>
          <w:p w14:paraId="03CBFF80" w14:textId="77777777" w:rsidR="002D5D5E" w:rsidRDefault="002D5D5E" w:rsidP="002D5D5E">
            <w:pPr>
              <w:keepNext/>
              <w:keepLines/>
              <w:spacing w:after="0"/>
              <w:jc w:val="center"/>
              <w:rPr>
                <w:ins w:id="7848" w:author="ZTE-Ma Zhifeng" w:date="2024-08-26T22:38:00Z"/>
                <w:rFonts w:ascii="Arial" w:hAnsi="Arial"/>
                <w:color w:val="000000"/>
                <w:sz w:val="18"/>
              </w:rPr>
            </w:pPr>
            <w:ins w:id="7849" w:author="ZTE-Ma Zhifeng" w:date="2024-08-26T22:38:00Z">
              <w:r>
                <w:rPr>
                  <w:rFonts w:ascii="Arial" w:hAnsi="Arial" w:cs="Arial"/>
                  <w:color w:val="000000"/>
                  <w:sz w:val="18"/>
                  <w:szCs w:val="18"/>
                </w:rPr>
                <w:t>FDD</w:t>
              </w:r>
            </w:ins>
          </w:p>
        </w:tc>
      </w:tr>
      <w:tr w:rsidR="002D5D5E" w14:paraId="51489C37" w14:textId="77777777" w:rsidTr="002D5D5E">
        <w:trPr>
          <w:trHeight w:val="225"/>
          <w:jc w:val="center"/>
          <w:ins w:id="7850" w:author="ZTE-Ma Zhifeng" w:date="2024-08-26T22:38:00Z"/>
        </w:trPr>
        <w:tc>
          <w:tcPr>
            <w:tcW w:w="2416" w:type="dxa"/>
            <w:vMerge/>
            <w:tcBorders>
              <w:left w:val="single" w:sz="4" w:space="0" w:color="auto"/>
              <w:right w:val="single" w:sz="4" w:space="0" w:color="auto"/>
            </w:tcBorders>
            <w:vAlign w:val="center"/>
          </w:tcPr>
          <w:p w14:paraId="09C62F0C" w14:textId="77777777" w:rsidR="002D5D5E" w:rsidRDefault="002D5D5E" w:rsidP="002D5D5E">
            <w:pPr>
              <w:spacing w:after="0"/>
              <w:rPr>
                <w:ins w:id="7851" w:author="ZTE-Ma Zhifeng" w:date="2024-08-26T22:38:00Z"/>
                <w:rFonts w:ascii="Arial" w:hAnsi="Arial"/>
                <w:color w:val="000000"/>
                <w:sz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13078BCC" w14:textId="77777777" w:rsidR="002D5D5E" w:rsidRDefault="002D5D5E" w:rsidP="002D5D5E">
            <w:pPr>
              <w:keepNext/>
              <w:keepLines/>
              <w:spacing w:after="0"/>
              <w:jc w:val="center"/>
              <w:rPr>
                <w:ins w:id="7852" w:author="ZTE-Ma Zhifeng" w:date="2024-08-26T22:38:00Z"/>
                <w:rFonts w:ascii="Arial" w:eastAsia="宋体" w:hAnsi="Arial"/>
                <w:color w:val="000000"/>
                <w:sz w:val="18"/>
                <w:lang w:val="en-US" w:eastAsia="zh-CN"/>
              </w:rPr>
            </w:pPr>
            <w:ins w:id="7853" w:author="ZTE-Ma Zhifeng" w:date="2024-08-26T22:38:00Z">
              <w:r>
                <w:rPr>
                  <w:rFonts w:ascii="Arial" w:hAnsi="Arial" w:cs="Arial"/>
                  <w:color w:val="000000"/>
                  <w:sz w:val="18"/>
                  <w:szCs w:val="18"/>
                </w:rPr>
                <w:t>n5</w:t>
              </w:r>
            </w:ins>
          </w:p>
        </w:tc>
        <w:tc>
          <w:tcPr>
            <w:tcW w:w="1212" w:type="dxa"/>
            <w:tcBorders>
              <w:top w:val="single" w:sz="4" w:space="0" w:color="auto"/>
              <w:left w:val="single" w:sz="4" w:space="0" w:color="auto"/>
              <w:bottom w:val="single" w:sz="4" w:space="0" w:color="auto"/>
              <w:right w:val="single" w:sz="4" w:space="0" w:color="auto"/>
            </w:tcBorders>
            <w:vAlign w:val="center"/>
          </w:tcPr>
          <w:p w14:paraId="238AB993" w14:textId="77777777" w:rsidR="002D5D5E" w:rsidRDefault="002D5D5E" w:rsidP="002D5D5E">
            <w:pPr>
              <w:keepNext/>
              <w:keepLines/>
              <w:tabs>
                <w:tab w:val="center" w:pos="498"/>
                <w:tab w:val="right" w:pos="1118"/>
              </w:tabs>
              <w:spacing w:after="0"/>
              <w:jc w:val="center"/>
              <w:rPr>
                <w:ins w:id="7854" w:author="ZTE-Ma Zhifeng" w:date="2024-08-26T22:38:00Z"/>
                <w:rFonts w:ascii="Arial" w:hAnsi="Arial" w:cs="Arial"/>
                <w:color w:val="000000"/>
                <w:sz w:val="18"/>
                <w:lang w:val="en-US" w:eastAsia="zh-CN"/>
              </w:rPr>
            </w:pPr>
            <w:ins w:id="7855" w:author="ZTE-Ma Zhifeng" w:date="2024-08-26T22:38:00Z">
              <w:r>
                <w:rPr>
                  <w:rFonts w:ascii="Arial" w:hAnsi="Arial" w:cs="Arial"/>
                  <w:color w:val="000000"/>
                  <w:sz w:val="18"/>
                  <w:szCs w:val="18"/>
                </w:rPr>
                <w:t>824 MHz</w:t>
              </w:r>
            </w:ins>
          </w:p>
        </w:tc>
        <w:tc>
          <w:tcPr>
            <w:tcW w:w="317" w:type="dxa"/>
            <w:tcBorders>
              <w:top w:val="single" w:sz="4" w:space="0" w:color="auto"/>
              <w:left w:val="single" w:sz="4" w:space="0" w:color="auto"/>
              <w:bottom w:val="single" w:sz="4" w:space="0" w:color="auto"/>
              <w:right w:val="single" w:sz="4" w:space="0" w:color="auto"/>
            </w:tcBorders>
            <w:vAlign w:val="center"/>
          </w:tcPr>
          <w:p w14:paraId="1BFDF32D" w14:textId="77777777" w:rsidR="002D5D5E" w:rsidRDefault="002D5D5E" w:rsidP="002D5D5E">
            <w:pPr>
              <w:keepNext/>
              <w:keepLines/>
              <w:spacing w:after="0"/>
              <w:jc w:val="center"/>
              <w:rPr>
                <w:ins w:id="7856" w:author="ZTE-Ma Zhifeng" w:date="2024-08-26T22:38:00Z"/>
                <w:rFonts w:ascii="Arial" w:hAnsi="Arial" w:cs="Arial"/>
                <w:color w:val="000000"/>
                <w:sz w:val="18"/>
              </w:rPr>
            </w:pPr>
            <w:ins w:id="7857" w:author="ZTE-Ma Zhifeng" w:date="2024-08-26T22:38:00Z">
              <w:r>
                <w:rPr>
                  <w:rFonts w:ascii="Arial" w:hAnsi="Arial" w:cs="Arial"/>
                  <w:color w:val="000000"/>
                  <w:sz w:val="18"/>
                  <w:szCs w:val="18"/>
                </w:rPr>
                <w:t>–</w:t>
              </w:r>
            </w:ins>
          </w:p>
        </w:tc>
        <w:tc>
          <w:tcPr>
            <w:tcW w:w="1200" w:type="dxa"/>
            <w:tcBorders>
              <w:top w:val="single" w:sz="4" w:space="0" w:color="auto"/>
              <w:left w:val="single" w:sz="4" w:space="0" w:color="auto"/>
              <w:bottom w:val="single" w:sz="4" w:space="0" w:color="auto"/>
              <w:right w:val="single" w:sz="4" w:space="0" w:color="auto"/>
            </w:tcBorders>
            <w:vAlign w:val="center"/>
          </w:tcPr>
          <w:p w14:paraId="7866D6B7" w14:textId="77777777" w:rsidR="002D5D5E" w:rsidRDefault="002D5D5E" w:rsidP="002D5D5E">
            <w:pPr>
              <w:keepNext/>
              <w:keepLines/>
              <w:spacing w:after="0"/>
              <w:jc w:val="center"/>
              <w:rPr>
                <w:ins w:id="7858" w:author="ZTE-Ma Zhifeng" w:date="2024-08-26T22:38:00Z"/>
                <w:rFonts w:ascii="Arial" w:hAnsi="Arial" w:cs="Arial"/>
                <w:color w:val="000000"/>
                <w:sz w:val="18"/>
              </w:rPr>
            </w:pPr>
            <w:ins w:id="7859" w:author="ZTE-Ma Zhifeng" w:date="2024-08-26T22:38:00Z">
              <w:r>
                <w:rPr>
                  <w:rFonts w:ascii="Arial" w:hAnsi="Arial" w:cs="Arial"/>
                  <w:color w:val="000000"/>
                  <w:sz w:val="18"/>
                  <w:szCs w:val="18"/>
                </w:rPr>
                <w:t>849 MHz</w:t>
              </w:r>
            </w:ins>
          </w:p>
        </w:tc>
        <w:tc>
          <w:tcPr>
            <w:tcW w:w="1210" w:type="dxa"/>
            <w:tcBorders>
              <w:top w:val="single" w:sz="4" w:space="0" w:color="auto"/>
              <w:left w:val="single" w:sz="4" w:space="0" w:color="auto"/>
              <w:bottom w:val="single" w:sz="4" w:space="0" w:color="auto"/>
              <w:right w:val="single" w:sz="4" w:space="0" w:color="auto"/>
            </w:tcBorders>
            <w:vAlign w:val="center"/>
          </w:tcPr>
          <w:p w14:paraId="1C4834BA" w14:textId="77777777" w:rsidR="002D5D5E" w:rsidRDefault="002D5D5E" w:rsidP="002D5D5E">
            <w:pPr>
              <w:keepNext/>
              <w:keepLines/>
              <w:tabs>
                <w:tab w:val="center" w:pos="498"/>
                <w:tab w:val="right" w:pos="1118"/>
              </w:tabs>
              <w:spacing w:after="0"/>
              <w:jc w:val="center"/>
              <w:rPr>
                <w:ins w:id="7860" w:author="ZTE-Ma Zhifeng" w:date="2024-08-26T22:38:00Z"/>
                <w:rFonts w:ascii="Arial" w:hAnsi="Arial" w:cs="Arial"/>
                <w:color w:val="000000"/>
                <w:sz w:val="18"/>
              </w:rPr>
            </w:pPr>
            <w:ins w:id="7861" w:author="ZTE-Ma Zhifeng" w:date="2024-08-26T22:38:00Z">
              <w:r>
                <w:rPr>
                  <w:rFonts w:ascii="Arial" w:hAnsi="Arial" w:cs="Arial"/>
                  <w:color w:val="000000"/>
                  <w:sz w:val="18"/>
                  <w:szCs w:val="18"/>
                </w:rPr>
                <w:t>869 MHz</w:t>
              </w:r>
            </w:ins>
          </w:p>
        </w:tc>
        <w:tc>
          <w:tcPr>
            <w:tcW w:w="317" w:type="dxa"/>
            <w:tcBorders>
              <w:top w:val="single" w:sz="4" w:space="0" w:color="auto"/>
              <w:left w:val="single" w:sz="4" w:space="0" w:color="auto"/>
              <w:bottom w:val="single" w:sz="4" w:space="0" w:color="auto"/>
              <w:right w:val="single" w:sz="4" w:space="0" w:color="auto"/>
            </w:tcBorders>
            <w:vAlign w:val="center"/>
          </w:tcPr>
          <w:p w14:paraId="191B7BFE" w14:textId="77777777" w:rsidR="002D5D5E" w:rsidRDefault="002D5D5E" w:rsidP="002D5D5E">
            <w:pPr>
              <w:keepNext/>
              <w:keepLines/>
              <w:spacing w:after="0"/>
              <w:jc w:val="center"/>
              <w:rPr>
                <w:ins w:id="7862" w:author="ZTE-Ma Zhifeng" w:date="2024-08-26T22:38:00Z"/>
                <w:rFonts w:ascii="Arial" w:hAnsi="Arial" w:cs="Arial"/>
                <w:color w:val="000000"/>
                <w:sz w:val="18"/>
              </w:rPr>
            </w:pPr>
            <w:ins w:id="7863" w:author="ZTE-Ma Zhifeng" w:date="2024-08-26T22:38:00Z">
              <w:r>
                <w:rPr>
                  <w:rFonts w:ascii="Arial" w:hAnsi="Arial" w:cs="Arial"/>
                  <w:color w:val="000000"/>
                  <w:sz w:val="18"/>
                  <w:szCs w:val="18"/>
                </w:rPr>
                <w:t>–</w:t>
              </w:r>
            </w:ins>
          </w:p>
        </w:tc>
        <w:tc>
          <w:tcPr>
            <w:tcW w:w="1401" w:type="dxa"/>
            <w:tcBorders>
              <w:top w:val="single" w:sz="4" w:space="0" w:color="auto"/>
              <w:left w:val="single" w:sz="4" w:space="0" w:color="auto"/>
              <w:bottom w:val="single" w:sz="4" w:space="0" w:color="auto"/>
              <w:right w:val="single" w:sz="4" w:space="0" w:color="auto"/>
            </w:tcBorders>
            <w:vAlign w:val="center"/>
          </w:tcPr>
          <w:p w14:paraId="4E70907F" w14:textId="77777777" w:rsidR="002D5D5E" w:rsidRDefault="002D5D5E" w:rsidP="002D5D5E">
            <w:pPr>
              <w:keepNext/>
              <w:keepLines/>
              <w:spacing w:after="0"/>
              <w:jc w:val="center"/>
              <w:rPr>
                <w:ins w:id="7864" w:author="ZTE-Ma Zhifeng" w:date="2024-08-26T22:38:00Z"/>
                <w:rFonts w:ascii="Arial" w:eastAsia="宋体" w:hAnsi="Arial" w:cs="Arial"/>
                <w:color w:val="000000"/>
                <w:sz w:val="18"/>
                <w:lang w:val="en-US" w:eastAsia="zh-CN"/>
              </w:rPr>
            </w:pPr>
            <w:ins w:id="7865" w:author="ZTE-Ma Zhifeng" w:date="2024-08-26T22:38:00Z">
              <w:r>
                <w:rPr>
                  <w:rFonts w:ascii="Arial" w:hAnsi="Arial" w:cs="Arial"/>
                  <w:color w:val="000000"/>
                  <w:sz w:val="18"/>
                  <w:szCs w:val="18"/>
                </w:rPr>
                <w:t>894 MHz</w:t>
              </w:r>
            </w:ins>
          </w:p>
        </w:tc>
        <w:tc>
          <w:tcPr>
            <w:tcW w:w="850" w:type="dxa"/>
            <w:tcBorders>
              <w:top w:val="single" w:sz="4" w:space="0" w:color="auto"/>
              <w:left w:val="single" w:sz="4" w:space="0" w:color="auto"/>
              <w:bottom w:val="single" w:sz="4" w:space="0" w:color="auto"/>
              <w:right w:val="single" w:sz="4" w:space="0" w:color="auto"/>
            </w:tcBorders>
            <w:vAlign w:val="center"/>
          </w:tcPr>
          <w:p w14:paraId="4F642E14" w14:textId="77777777" w:rsidR="002D5D5E" w:rsidRDefault="002D5D5E" w:rsidP="002D5D5E">
            <w:pPr>
              <w:keepNext/>
              <w:keepLines/>
              <w:spacing w:after="0"/>
              <w:jc w:val="center"/>
              <w:rPr>
                <w:ins w:id="7866" w:author="ZTE-Ma Zhifeng" w:date="2024-08-26T22:38:00Z"/>
                <w:rFonts w:ascii="Arial" w:eastAsia="宋体" w:hAnsi="Arial"/>
                <w:color w:val="000000"/>
                <w:sz w:val="18"/>
                <w:lang w:val="en-US" w:eastAsia="zh-CN"/>
              </w:rPr>
            </w:pPr>
            <w:ins w:id="7867" w:author="ZTE-Ma Zhifeng" w:date="2024-08-26T22:38:00Z">
              <w:r>
                <w:rPr>
                  <w:rFonts w:ascii="Arial" w:hAnsi="Arial" w:cs="Arial"/>
                  <w:color w:val="000000"/>
                  <w:sz w:val="18"/>
                  <w:szCs w:val="18"/>
                </w:rPr>
                <w:t>FDD</w:t>
              </w:r>
            </w:ins>
          </w:p>
        </w:tc>
      </w:tr>
      <w:tr w:rsidR="002D5D5E" w14:paraId="245E7610" w14:textId="77777777" w:rsidTr="002D5D5E">
        <w:trPr>
          <w:trHeight w:val="225"/>
          <w:jc w:val="center"/>
          <w:ins w:id="7868" w:author="ZTE-Ma Zhifeng" w:date="2024-08-26T22:38:00Z"/>
        </w:trPr>
        <w:tc>
          <w:tcPr>
            <w:tcW w:w="2416" w:type="dxa"/>
            <w:vMerge/>
            <w:tcBorders>
              <w:left w:val="single" w:sz="4" w:space="0" w:color="auto"/>
              <w:bottom w:val="single" w:sz="4" w:space="0" w:color="auto"/>
              <w:right w:val="single" w:sz="4" w:space="0" w:color="auto"/>
            </w:tcBorders>
            <w:vAlign w:val="center"/>
          </w:tcPr>
          <w:p w14:paraId="699DD9D9" w14:textId="77777777" w:rsidR="002D5D5E" w:rsidRDefault="002D5D5E" w:rsidP="002D5D5E">
            <w:pPr>
              <w:spacing w:after="0"/>
              <w:rPr>
                <w:ins w:id="7869" w:author="ZTE-Ma Zhifeng" w:date="2024-08-26T22:38:00Z"/>
                <w:rFonts w:ascii="Arial" w:hAnsi="Arial"/>
                <w:color w:val="000000"/>
                <w:sz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67BB3AF0" w14:textId="77777777" w:rsidR="002D5D5E" w:rsidRDefault="002D5D5E" w:rsidP="002D5D5E">
            <w:pPr>
              <w:keepNext/>
              <w:keepLines/>
              <w:spacing w:after="0"/>
              <w:jc w:val="center"/>
              <w:rPr>
                <w:ins w:id="7870" w:author="ZTE-Ma Zhifeng" w:date="2024-08-26T22:38:00Z"/>
                <w:rFonts w:ascii="Arial" w:hAnsi="Arial"/>
                <w:color w:val="000000"/>
                <w:sz w:val="18"/>
              </w:rPr>
            </w:pPr>
            <w:ins w:id="7871" w:author="ZTE-Ma Zhifeng" w:date="2024-08-26T22:38:00Z">
              <w:r>
                <w:rPr>
                  <w:rFonts w:ascii="Arial" w:hAnsi="Arial" w:cs="Arial"/>
                  <w:color w:val="000000"/>
                  <w:sz w:val="18"/>
                  <w:szCs w:val="18"/>
                </w:rPr>
                <w:t>n8</w:t>
              </w:r>
            </w:ins>
          </w:p>
        </w:tc>
        <w:tc>
          <w:tcPr>
            <w:tcW w:w="1212" w:type="dxa"/>
            <w:tcBorders>
              <w:top w:val="single" w:sz="4" w:space="0" w:color="auto"/>
              <w:left w:val="single" w:sz="4" w:space="0" w:color="auto"/>
              <w:bottom w:val="single" w:sz="4" w:space="0" w:color="auto"/>
              <w:right w:val="single" w:sz="4" w:space="0" w:color="auto"/>
            </w:tcBorders>
            <w:vAlign w:val="center"/>
          </w:tcPr>
          <w:p w14:paraId="14D0F29D" w14:textId="77777777" w:rsidR="002D5D5E" w:rsidRDefault="002D5D5E" w:rsidP="002D5D5E">
            <w:pPr>
              <w:keepNext/>
              <w:keepLines/>
              <w:spacing w:after="0"/>
              <w:jc w:val="center"/>
              <w:rPr>
                <w:ins w:id="7872" w:author="ZTE-Ma Zhifeng" w:date="2024-08-26T22:38:00Z"/>
                <w:rFonts w:ascii="Arial" w:hAnsi="Arial" w:cs="Arial"/>
                <w:color w:val="000000"/>
                <w:sz w:val="18"/>
              </w:rPr>
            </w:pPr>
            <w:ins w:id="7873" w:author="ZTE-Ma Zhifeng" w:date="2024-08-26T22:38:00Z">
              <w:r>
                <w:rPr>
                  <w:rFonts w:ascii="Arial" w:hAnsi="Arial" w:cs="Arial"/>
                  <w:color w:val="000000"/>
                  <w:sz w:val="18"/>
                  <w:szCs w:val="18"/>
                </w:rPr>
                <w:t>880 MHz</w:t>
              </w:r>
            </w:ins>
          </w:p>
        </w:tc>
        <w:tc>
          <w:tcPr>
            <w:tcW w:w="317" w:type="dxa"/>
            <w:tcBorders>
              <w:top w:val="single" w:sz="4" w:space="0" w:color="auto"/>
              <w:left w:val="single" w:sz="4" w:space="0" w:color="auto"/>
              <w:bottom w:val="single" w:sz="4" w:space="0" w:color="auto"/>
              <w:right w:val="single" w:sz="4" w:space="0" w:color="auto"/>
            </w:tcBorders>
            <w:vAlign w:val="center"/>
          </w:tcPr>
          <w:p w14:paraId="2EF83A51" w14:textId="77777777" w:rsidR="002D5D5E" w:rsidRDefault="002D5D5E" w:rsidP="002D5D5E">
            <w:pPr>
              <w:keepNext/>
              <w:keepLines/>
              <w:spacing w:after="0"/>
              <w:jc w:val="center"/>
              <w:rPr>
                <w:ins w:id="7874" w:author="ZTE-Ma Zhifeng" w:date="2024-08-26T22:38:00Z"/>
                <w:rFonts w:ascii="Arial" w:hAnsi="Arial" w:cs="Arial"/>
                <w:color w:val="000000"/>
                <w:sz w:val="18"/>
              </w:rPr>
            </w:pPr>
            <w:ins w:id="7875" w:author="ZTE-Ma Zhifeng" w:date="2024-08-26T22:38:00Z">
              <w:r>
                <w:rPr>
                  <w:rFonts w:ascii="Arial" w:hAnsi="Arial" w:cs="Arial"/>
                  <w:color w:val="000000"/>
                  <w:sz w:val="18"/>
                  <w:szCs w:val="18"/>
                </w:rPr>
                <w:t>–</w:t>
              </w:r>
            </w:ins>
          </w:p>
        </w:tc>
        <w:tc>
          <w:tcPr>
            <w:tcW w:w="1200" w:type="dxa"/>
            <w:tcBorders>
              <w:top w:val="single" w:sz="4" w:space="0" w:color="auto"/>
              <w:left w:val="single" w:sz="4" w:space="0" w:color="auto"/>
              <w:bottom w:val="single" w:sz="4" w:space="0" w:color="auto"/>
              <w:right w:val="single" w:sz="4" w:space="0" w:color="auto"/>
            </w:tcBorders>
            <w:vAlign w:val="center"/>
          </w:tcPr>
          <w:p w14:paraId="03E201A2" w14:textId="77777777" w:rsidR="002D5D5E" w:rsidRDefault="002D5D5E" w:rsidP="002D5D5E">
            <w:pPr>
              <w:keepNext/>
              <w:keepLines/>
              <w:spacing w:after="0"/>
              <w:jc w:val="center"/>
              <w:rPr>
                <w:ins w:id="7876" w:author="ZTE-Ma Zhifeng" w:date="2024-08-26T22:38:00Z"/>
                <w:rFonts w:ascii="Arial" w:hAnsi="Arial" w:cs="Arial"/>
                <w:color w:val="000000"/>
                <w:sz w:val="18"/>
              </w:rPr>
            </w:pPr>
            <w:ins w:id="7877" w:author="ZTE-Ma Zhifeng" w:date="2024-08-26T22:38:00Z">
              <w:r>
                <w:rPr>
                  <w:rFonts w:ascii="Arial" w:hAnsi="Arial" w:cs="Arial"/>
                  <w:color w:val="000000"/>
                  <w:sz w:val="18"/>
                  <w:szCs w:val="18"/>
                </w:rPr>
                <w:t>915 MHz</w:t>
              </w:r>
            </w:ins>
          </w:p>
        </w:tc>
        <w:tc>
          <w:tcPr>
            <w:tcW w:w="1210" w:type="dxa"/>
            <w:tcBorders>
              <w:top w:val="single" w:sz="4" w:space="0" w:color="auto"/>
              <w:left w:val="single" w:sz="4" w:space="0" w:color="auto"/>
              <w:bottom w:val="single" w:sz="4" w:space="0" w:color="auto"/>
              <w:right w:val="single" w:sz="4" w:space="0" w:color="auto"/>
            </w:tcBorders>
            <w:vAlign w:val="center"/>
          </w:tcPr>
          <w:p w14:paraId="10654CEA" w14:textId="77777777" w:rsidR="002D5D5E" w:rsidRDefault="002D5D5E" w:rsidP="002D5D5E">
            <w:pPr>
              <w:keepNext/>
              <w:keepLines/>
              <w:spacing w:after="0"/>
              <w:jc w:val="center"/>
              <w:rPr>
                <w:ins w:id="7878" w:author="ZTE-Ma Zhifeng" w:date="2024-08-26T22:38:00Z"/>
                <w:rFonts w:ascii="Arial" w:hAnsi="Arial" w:cs="Arial"/>
                <w:color w:val="000000"/>
                <w:sz w:val="18"/>
              </w:rPr>
            </w:pPr>
            <w:ins w:id="7879" w:author="ZTE-Ma Zhifeng" w:date="2024-08-26T22:38:00Z">
              <w:r>
                <w:rPr>
                  <w:rFonts w:ascii="Arial" w:hAnsi="Arial" w:cs="Arial"/>
                  <w:color w:val="000000"/>
                  <w:sz w:val="18"/>
                  <w:szCs w:val="18"/>
                </w:rPr>
                <w:t>925 MHz</w:t>
              </w:r>
            </w:ins>
          </w:p>
        </w:tc>
        <w:tc>
          <w:tcPr>
            <w:tcW w:w="317" w:type="dxa"/>
            <w:tcBorders>
              <w:top w:val="single" w:sz="4" w:space="0" w:color="auto"/>
              <w:left w:val="single" w:sz="4" w:space="0" w:color="auto"/>
              <w:bottom w:val="single" w:sz="4" w:space="0" w:color="auto"/>
              <w:right w:val="single" w:sz="4" w:space="0" w:color="auto"/>
            </w:tcBorders>
            <w:vAlign w:val="center"/>
          </w:tcPr>
          <w:p w14:paraId="1944752B" w14:textId="77777777" w:rsidR="002D5D5E" w:rsidRDefault="002D5D5E" w:rsidP="002D5D5E">
            <w:pPr>
              <w:keepNext/>
              <w:keepLines/>
              <w:spacing w:after="0"/>
              <w:jc w:val="center"/>
              <w:rPr>
                <w:ins w:id="7880" w:author="ZTE-Ma Zhifeng" w:date="2024-08-26T22:38:00Z"/>
                <w:rFonts w:ascii="Arial" w:hAnsi="Arial" w:cs="Arial"/>
                <w:color w:val="000000"/>
                <w:sz w:val="18"/>
              </w:rPr>
            </w:pPr>
            <w:ins w:id="7881" w:author="ZTE-Ma Zhifeng" w:date="2024-08-26T22:38:00Z">
              <w:r>
                <w:rPr>
                  <w:rFonts w:ascii="Arial" w:hAnsi="Arial" w:cs="Arial"/>
                  <w:color w:val="000000"/>
                  <w:sz w:val="18"/>
                  <w:szCs w:val="18"/>
                </w:rPr>
                <w:t>–</w:t>
              </w:r>
            </w:ins>
          </w:p>
        </w:tc>
        <w:tc>
          <w:tcPr>
            <w:tcW w:w="1401" w:type="dxa"/>
            <w:tcBorders>
              <w:top w:val="single" w:sz="4" w:space="0" w:color="auto"/>
              <w:left w:val="single" w:sz="4" w:space="0" w:color="auto"/>
              <w:bottom w:val="single" w:sz="4" w:space="0" w:color="auto"/>
              <w:right w:val="single" w:sz="4" w:space="0" w:color="auto"/>
            </w:tcBorders>
            <w:vAlign w:val="center"/>
          </w:tcPr>
          <w:p w14:paraId="724FA306" w14:textId="77777777" w:rsidR="002D5D5E" w:rsidRDefault="002D5D5E" w:rsidP="002D5D5E">
            <w:pPr>
              <w:keepNext/>
              <w:keepLines/>
              <w:spacing w:after="0"/>
              <w:jc w:val="center"/>
              <w:rPr>
                <w:ins w:id="7882" w:author="ZTE-Ma Zhifeng" w:date="2024-08-26T22:38:00Z"/>
                <w:rFonts w:ascii="Arial" w:hAnsi="Arial" w:cs="Arial"/>
                <w:color w:val="000000"/>
                <w:sz w:val="18"/>
              </w:rPr>
            </w:pPr>
            <w:ins w:id="7883" w:author="ZTE-Ma Zhifeng" w:date="2024-08-26T22:38:00Z">
              <w:r>
                <w:rPr>
                  <w:rFonts w:ascii="Arial" w:hAnsi="Arial" w:cs="Arial"/>
                  <w:color w:val="000000"/>
                  <w:sz w:val="18"/>
                  <w:szCs w:val="18"/>
                </w:rPr>
                <w:t>960 MHz</w:t>
              </w:r>
            </w:ins>
          </w:p>
        </w:tc>
        <w:tc>
          <w:tcPr>
            <w:tcW w:w="850" w:type="dxa"/>
            <w:tcBorders>
              <w:top w:val="single" w:sz="4" w:space="0" w:color="auto"/>
              <w:left w:val="single" w:sz="4" w:space="0" w:color="auto"/>
              <w:bottom w:val="single" w:sz="4" w:space="0" w:color="auto"/>
              <w:right w:val="single" w:sz="4" w:space="0" w:color="auto"/>
            </w:tcBorders>
            <w:vAlign w:val="center"/>
          </w:tcPr>
          <w:p w14:paraId="742E040E" w14:textId="77777777" w:rsidR="002D5D5E" w:rsidRDefault="002D5D5E" w:rsidP="002D5D5E">
            <w:pPr>
              <w:keepNext/>
              <w:keepLines/>
              <w:spacing w:after="0"/>
              <w:jc w:val="center"/>
              <w:rPr>
                <w:ins w:id="7884" w:author="ZTE-Ma Zhifeng" w:date="2024-08-26T22:38:00Z"/>
                <w:rFonts w:ascii="Arial" w:hAnsi="Arial" w:cs="Arial"/>
                <w:color w:val="000000"/>
                <w:sz w:val="18"/>
                <w:szCs w:val="18"/>
              </w:rPr>
            </w:pPr>
            <w:ins w:id="7885" w:author="ZTE-Ma Zhifeng" w:date="2024-08-26T22:38:00Z">
              <w:r>
                <w:rPr>
                  <w:rFonts w:ascii="Arial" w:hAnsi="Arial" w:cs="Arial"/>
                  <w:color w:val="000000"/>
                  <w:sz w:val="18"/>
                  <w:szCs w:val="18"/>
                </w:rPr>
                <w:t>FDD</w:t>
              </w:r>
            </w:ins>
          </w:p>
        </w:tc>
      </w:tr>
    </w:tbl>
    <w:p w14:paraId="56E409B8" w14:textId="77777777" w:rsidR="002D5D5E" w:rsidRDefault="002D5D5E" w:rsidP="002D5D5E">
      <w:pPr>
        <w:rPr>
          <w:ins w:id="7886" w:author="ZTE-Ma Zhifeng" w:date="2024-08-26T22:38:00Z"/>
          <w:lang w:eastAsia="zh-CN"/>
        </w:rPr>
      </w:pPr>
    </w:p>
    <w:p w14:paraId="0555C3BF" w14:textId="79E5AEFE" w:rsidR="002D5D5E" w:rsidRDefault="002D5D5E">
      <w:pPr>
        <w:pStyle w:val="41"/>
        <w:rPr>
          <w:ins w:id="7887" w:author="ZTE-Ma Zhifeng" w:date="2024-08-26T22:38:00Z"/>
        </w:rPr>
        <w:pPrChange w:id="7888" w:author="ZTE-Ma Zhifeng" w:date="2024-08-26T22:39:00Z">
          <w:pPr>
            <w:pStyle w:val="41"/>
            <w:numPr>
              <w:ilvl w:val="3"/>
            </w:numPr>
            <w:ind w:left="0" w:firstLine="0"/>
          </w:pPr>
        </w:pPrChange>
      </w:pPr>
      <w:bookmarkStart w:id="7889" w:name="_Toc175687591"/>
      <w:ins w:id="7890" w:author="ZTE-Ma Zhifeng" w:date="2024-08-26T22:38:00Z">
        <w:r w:rsidRPr="002D5D5E">
          <w:rPr>
            <w:rPrChange w:id="7891" w:author="ZTE-Ma Zhifeng" w:date="2024-08-26T22:39:00Z">
              <w:rPr>
                <w:rFonts w:eastAsia="宋体"/>
                <w:lang w:eastAsia="zh-CN"/>
              </w:rPr>
            </w:rPrChange>
          </w:rPr>
          <w:t>5.</w:t>
        </w:r>
      </w:ins>
      <w:ins w:id="7892" w:author="ZTE-Ma Zhifeng" w:date="2024-08-26T22:43:00Z">
        <w:r w:rsidR="00DF4B5B">
          <w:t>13</w:t>
        </w:r>
      </w:ins>
      <w:ins w:id="7893" w:author="ZTE-Ma Zhifeng" w:date="2024-08-26T22:38:00Z">
        <w:r>
          <w:t>.1.2</w:t>
        </w:r>
        <w:r>
          <w:tab/>
        </w:r>
        <w:r w:rsidRPr="002D5D5E">
          <w:rPr>
            <w:rPrChange w:id="7894" w:author="ZTE-Ma Zhifeng" w:date="2024-08-26T22:39:00Z">
              <w:rPr>
                <w:rFonts w:cs="Arial"/>
                <w:lang w:eastAsia="zh-CN"/>
              </w:rPr>
            </w:rPrChange>
          </w:rPr>
          <w:t>Channel bandwidths per operating band for CA</w:t>
        </w:r>
        <w:bookmarkEnd w:id="7889"/>
      </w:ins>
    </w:p>
    <w:p w14:paraId="46431914" w14:textId="30B438A6" w:rsidR="002D5D5E" w:rsidRPr="002D5D5E" w:rsidRDefault="002D5D5E" w:rsidP="002D5D5E">
      <w:pPr>
        <w:pStyle w:val="TH"/>
        <w:rPr>
          <w:ins w:id="7895" w:author="ZTE-Ma Zhifeng" w:date="2024-08-26T22:38:00Z"/>
          <w:rFonts w:cs="Arial"/>
          <w:rPrChange w:id="7896" w:author="ZTE-Ma Zhifeng" w:date="2024-08-26T22:39:00Z">
            <w:rPr>
              <w:ins w:id="7897" w:author="ZTE-Ma Zhifeng" w:date="2024-08-26T22:38:00Z"/>
              <w:lang w:val="en-US" w:eastAsia="zh-CN"/>
            </w:rPr>
          </w:rPrChange>
        </w:rPr>
      </w:pPr>
      <w:ins w:id="7898" w:author="ZTE-Ma Zhifeng" w:date="2024-08-26T22:38:00Z">
        <w:r>
          <w:rPr>
            <w:rFonts w:cs="Arial"/>
          </w:rPr>
          <w:t xml:space="preserve">Table </w:t>
        </w:r>
        <w:r w:rsidRPr="002D5D5E">
          <w:rPr>
            <w:rFonts w:cs="Arial"/>
            <w:rPrChange w:id="7899" w:author="ZTE-Ma Zhifeng" w:date="2024-08-26T22:39:00Z">
              <w:rPr>
                <w:rFonts w:cs="Arial"/>
                <w:lang w:val="en-US" w:eastAsia="zh-CN"/>
              </w:rPr>
            </w:rPrChange>
          </w:rPr>
          <w:t>5.</w:t>
        </w:r>
      </w:ins>
      <w:ins w:id="7900" w:author="ZTE-Ma Zhifeng" w:date="2024-08-26T22:43:00Z">
        <w:r w:rsidR="00DF4B5B">
          <w:rPr>
            <w:rFonts w:cs="Arial"/>
          </w:rPr>
          <w:t>13</w:t>
        </w:r>
      </w:ins>
      <w:ins w:id="7901" w:author="ZTE-Ma Zhifeng" w:date="2024-08-26T22:38:00Z">
        <w:r w:rsidRPr="002D5D5E">
          <w:rPr>
            <w:rFonts w:cs="Arial"/>
            <w:rPrChange w:id="7902" w:author="ZTE-Ma Zhifeng" w:date="2024-08-26T22:39:00Z">
              <w:rPr>
                <w:rFonts w:cs="Arial"/>
                <w:lang w:val="en-US" w:eastAsia="zh-CN"/>
              </w:rPr>
            </w:rPrChange>
          </w:rPr>
          <w:t>.1</w:t>
        </w:r>
        <w:r>
          <w:rPr>
            <w:rFonts w:cs="Arial"/>
          </w:rPr>
          <w:t xml:space="preserve">.2-1: Supported bandwidths per </w:t>
        </w:r>
        <w:r w:rsidRPr="002D5D5E">
          <w:rPr>
            <w:rFonts w:cs="Arial"/>
            <w:rPrChange w:id="7903" w:author="ZTE-Ma Zhifeng" w:date="2024-08-26T22:39:00Z">
              <w:rPr>
                <w:rFonts w:cs="Arial"/>
                <w:lang w:val="en-US" w:eastAsia="zh-CN"/>
              </w:rPr>
            </w:rPrChange>
          </w:rPr>
          <w:t>CA</w:t>
        </w:r>
        <w:r>
          <w:rPr>
            <w:rFonts w:cs="Arial"/>
          </w:rPr>
          <w:t xml:space="preserve"> band combination of </w:t>
        </w:r>
        <w:r w:rsidRPr="002D5D5E">
          <w:rPr>
            <w:rFonts w:cs="Arial"/>
            <w:rPrChange w:id="7904" w:author="ZTE-Ma Zhifeng" w:date="2024-08-26T22:39:00Z">
              <w:rPr>
                <w:rFonts w:cs="Arial"/>
                <w:lang w:val="en-US" w:eastAsia="zh-CN"/>
              </w:rPr>
            </w:rPrChange>
          </w:rPr>
          <w:t>band n3-n5-n8</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2D5D5E" w14:paraId="440E8C3B" w14:textId="77777777" w:rsidTr="002D5D5E">
        <w:trPr>
          <w:trHeight w:val="187"/>
          <w:ins w:id="7905" w:author="ZTE-Ma Zhifeng" w:date="2024-08-26T22:38:00Z"/>
        </w:trPr>
        <w:tc>
          <w:tcPr>
            <w:tcW w:w="1983" w:type="dxa"/>
            <w:tcBorders>
              <w:left w:val="single" w:sz="4" w:space="0" w:color="auto"/>
              <w:bottom w:val="single" w:sz="4" w:space="0" w:color="auto"/>
              <w:right w:val="single" w:sz="4" w:space="0" w:color="auto"/>
            </w:tcBorders>
            <w:shd w:val="clear" w:color="auto" w:fill="auto"/>
            <w:vAlign w:val="center"/>
          </w:tcPr>
          <w:p w14:paraId="1725F1EE" w14:textId="77777777" w:rsidR="002D5D5E" w:rsidRDefault="002D5D5E" w:rsidP="002D5D5E">
            <w:pPr>
              <w:pStyle w:val="TAH"/>
              <w:rPr>
                <w:ins w:id="7906" w:author="ZTE-Ma Zhifeng" w:date="2024-08-26T22:38:00Z"/>
                <w:szCs w:val="18"/>
                <w:lang w:eastAsia="zh-CN"/>
              </w:rPr>
            </w:pPr>
            <w:ins w:id="7907" w:author="ZTE-Ma Zhifeng" w:date="2024-08-26T22:38:00Z">
              <w:r>
                <w:t>NR CA configuration</w:t>
              </w:r>
            </w:ins>
          </w:p>
        </w:tc>
        <w:tc>
          <w:tcPr>
            <w:tcW w:w="1690" w:type="dxa"/>
            <w:tcBorders>
              <w:left w:val="single" w:sz="4" w:space="0" w:color="auto"/>
              <w:bottom w:val="single" w:sz="4" w:space="0" w:color="auto"/>
              <w:right w:val="single" w:sz="4" w:space="0" w:color="auto"/>
            </w:tcBorders>
            <w:shd w:val="clear" w:color="auto" w:fill="auto"/>
            <w:vAlign w:val="center"/>
          </w:tcPr>
          <w:p w14:paraId="25BEECE3" w14:textId="77777777" w:rsidR="002D5D5E" w:rsidRDefault="002D5D5E" w:rsidP="002D5D5E">
            <w:pPr>
              <w:pStyle w:val="TAH"/>
              <w:rPr>
                <w:ins w:id="7908" w:author="ZTE-Ma Zhifeng" w:date="2024-08-26T22:38:00Z"/>
                <w:szCs w:val="18"/>
                <w:lang w:eastAsia="zh-CN"/>
              </w:rPr>
            </w:pPr>
            <w:ins w:id="7909" w:author="ZTE-Ma Zhifeng" w:date="2024-08-26T22:38:00Z">
              <w:r>
                <w:t>Uplink CA configuration</w:t>
              </w:r>
              <w:r>
                <w:rPr>
                  <w:rFonts w:hint="eastAsia"/>
                  <w:lang w:eastAsia="zh-CN"/>
                </w:rPr>
                <w:t xml:space="preserve"> </w:t>
              </w:r>
              <w:r>
                <w:t>or single uplink carrier</w:t>
              </w:r>
            </w:ins>
          </w:p>
        </w:tc>
        <w:tc>
          <w:tcPr>
            <w:tcW w:w="730" w:type="dxa"/>
            <w:tcBorders>
              <w:left w:val="single" w:sz="4" w:space="0" w:color="auto"/>
              <w:right w:val="single" w:sz="4" w:space="0" w:color="auto"/>
            </w:tcBorders>
            <w:vAlign w:val="center"/>
          </w:tcPr>
          <w:p w14:paraId="28928780" w14:textId="77777777" w:rsidR="002D5D5E" w:rsidRDefault="002D5D5E" w:rsidP="002D5D5E">
            <w:pPr>
              <w:pStyle w:val="TAH"/>
              <w:rPr>
                <w:ins w:id="7910" w:author="ZTE-Ma Zhifeng" w:date="2024-08-26T22:38:00Z"/>
                <w:szCs w:val="18"/>
                <w:lang w:val="en-US" w:eastAsia="zh-CN"/>
              </w:rPr>
            </w:pPr>
            <w:ins w:id="7911" w:author="ZTE-Ma Zhifeng" w:date="2024-08-26T22:38: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1864F479" w14:textId="77777777" w:rsidR="002D5D5E" w:rsidRDefault="002D5D5E" w:rsidP="002D5D5E">
            <w:pPr>
              <w:pStyle w:val="TAH"/>
              <w:rPr>
                <w:ins w:id="7912" w:author="ZTE-Ma Zhifeng" w:date="2024-08-26T22:38:00Z"/>
                <w:szCs w:val="18"/>
                <w:lang w:val="en-US" w:eastAsia="zh-CN" w:bidi="ar"/>
              </w:rPr>
            </w:pPr>
            <w:ins w:id="7913" w:author="ZTE-Ma Zhifeng" w:date="2024-08-26T22:38:00Z">
              <w:r>
                <w:rPr>
                  <w:rFonts w:hint="eastAsia"/>
                  <w:lang w:eastAsia="zh-CN"/>
                </w:rPr>
                <w:t>C</w:t>
              </w:r>
              <w:r>
                <w:rPr>
                  <w:lang w:eastAsia="zh-CN"/>
                </w:rPr>
                <w:t xml:space="preserve">hannel bandwidth </w:t>
              </w:r>
              <w:r>
                <w:rPr>
                  <w:rFonts w:hint="eastAsia"/>
                  <w:lang w:eastAsia="zh-CN"/>
                </w:rPr>
                <w:t>(</w:t>
              </w:r>
              <w:r>
                <w:rPr>
                  <w:lang w:eastAsia="zh-CN"/>
                </w:rPr>
                <w:t>MHz)</w:t>
              </w:r>
            </w:ins>
          </w:p>
        </w:tc>
        <w:tc>
          <w:tcPr>
            <w:tcW w:w="1360" w:type="dxa"/>
            <w:tcBorders>
              <w:left w:val="single" w:sz="4" w:space="0" w:color="auto"/>
              <w:bottom w:val="nil"/>
              <w:right w:val="single" w:sz="4" w:space="0" w:color="auto"/>
            </w:tcBorders>
            <w:shd w:val="clear" w:color="auto" w:fill="auto"/>
            <w:vAlign w:val="center"/>
          </w:tcPr>
          <w:p w14:paraId="7403778F" w14:textId="77777777" w:rsidR="002D5D5E" w:rsidRDefault="002D5D5E" w:rsidP="002D5D5E">
            <w:pPr>
              <w:pStyle w:val="TAH"/>
              <w:rPr>
                <w:ins w:id="7914" w:author="ZTE-Ma Zhifeng" w:date="2024-08-26T22:38:00Z"/>
                <w:szCs w:val="18"/>
                <w:lang w:val="en-US" w:eastAsia="zh-CN"/>
              </w:rPr>
            </w:pPr>
            <w:ins w:id="7915" w:author="ZTE-Ma Zhifeng" w:date="2024-08-26T22:38:00Z">
              <w:r>
                <w:t>Bandwidth combination set</w:t>
              </w:r>
            </w:ins>
          </w:p>
        </w:tc>
      </w:tr>
      <w:tr w:rsidR="002D5D5E" w14:paraId="6310C46A" w14:textId="77777777" w:rsidTr="002D5D5E">
        <w:trPr>
          <w:trHeight w:val="216"/>
          <w:ins w:id="7916" w:author="ZTE-Ma Zhifeng" w:date="2024-08-26T22:38:00Z"/>
        </w:trPr>
        <w:tc>
          <w:tcPr>
            <w:tcW w:w="1983" w:type="dxa"/>
            <w:tcBorders>
              <w:top w:val="single" w:sz="4" w:space="0" w:color="auto"/>
              <w:left w:val="single" w:sz="4" w:space="0" w:color="auto"/>
              <w:bottom w:val="nil"/>
              <w:right w:val="single" w:sz="4" w:space="0" w:color="auto"/>
            </w:tcBorders>
            <w:shd w:val="clear" w:color="auto" w:fill="auto"/>
            <w:vAlign w:val="center"/>
          </w:tcPr>
          <w:p w14:paraId="7D2680D5" w14:textId="77777777" w:rsidR="002D5D5E" w:rsidRDefault="002D5D5E" w:rsidP="002D5D5E">
            <w:pPr>
              <w:pStyle w:val="TAC"/>
              <w:rPr>
                <w:ins w:id="7917" w:author="ZTE-Ma Zhifeng" w:date="2024-08-26T22:38:00Z"/>
                <w:rFonts w:eastAsia="宋体"/>
                <w:szCs w:val="18"/>
                <w:lang w:val="en-US" w:eastAsia="zh-CN"/>
              </w:rPr>
            </w:pPr>
            <w:ins w:id="7918" w:author="ZTE-Ma Zhifeng" w:date="2024-08-26T22:38:00Z">
              <w:r>
                <w:rPr>
                  <w:rFonts w:hint="eastAsia"/>
                  <w:szCs w:val="18"/>
                  <w:lang w:eastAsia="zh-CN"/>
                </w:rPr>
                <w:t>CA</w:t>
              </w:r>
              <w:r>
                <w:rPr>
                  <w:szCs w:val="18"/>
                </w:rPr>
                <w:t>_</w:t>
              </w:r>
              <w:r>
                <w:rPr>
                  <w:rFonts w:hint="eastAsia"/>
                  <w:szCs w:val="18"/>
                  <w:lang w:val="en-US" w:eastAsia="zh-CN"/>
                </w:rPr>
                <w:t>n</w:t>
              </w:r>
              <w:r>
                <w:rPr>
                  <w:szCs w:val="18"/>
                  <w:lang w:val="en-US" w:eastAsia="zh-CN"/>
                </w:rPr>
                <w:t>3</w:t>
              </w:r>
              <w:r>
                <w:rPr>
                  <w:szCs w:val="18"/>
                  <w:lang w:val="sv-SE" w:eastAsia="ja-JP"/>
                </w:rPr>
                <w:t>A-</w:t>
              </w:r>
              <w:r>
                <w:rPr>
                  <w:rFonts w:hint="eastAsia"/>
                  <w:szCs w:val="18"/>
                  <w:lang w:val="en-US" w:eastAsia="zh-CN"/>
                </w:rPr>
                <w:t>n</w:t>
              </w:r>
              <w:r>
                <w:rPr>
                  <w:szCs w:val="18"/>
                  <w:lang w:val="en-US" w:eastAsia="zh-CN"/>
                </w:rPr>
                <w:t>5</w:t>
              </w:r>
              <w:r>
                <w:rPr>
                  <w:szCs w:val="18"/>
                  <w:lang w:val="sv-SE" w:eastAsia="ja-JP"/>
                </w:rPr>
                <w:t>A</w:t>
              </w:r>
              <w:r>
                <w:rPr>
                  <w:rFonts w:eastAsia="宋体" w:hint="eastAsia"/>
                  <w:szCs w:val="18"/>
                  <w:lang w:val="en-US" w:eastAsia="zh-CN"/>
                </w:rPr>
                <w:t>-n</w:t>
              </w:r>
              <w:r>
                <w:rPr>
                  <w:rFonts w:eastAsia="宋体"/>
                  <w:szCs w:val="18"/>
                  <w:lang w:val="en-US" w:eastAsia="zh-CN"/>
                </w:rPr>
                <w:t>8</w:t>
              </w:r>
              <w:r>
                <w:rPr>
                  <w:rFonts w:eastAsia="宋体" w:hint="eastAsia"/>
                  <w:szCs w:val="18"/>
                  <w:lang w:val="en-US" w:eastAsia="zh-CN"/>
                </w:rPr>
                <w:t>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49295D92" w14:textId="77777777" w:rsidR="002D5D5E" w:rsidRDefault="002D5D5E" w:rsidP="002D5D5E">
            <w:pPr>
              <w:pStyle w:val="TAC"/>
              <w:rPr>
                <w:ins w:id="7919" w:author="ZTE-Ma Zhifeng" w:date="2024-08-26T22:38:00Z"/>
                <w:rFonts w:eastAsia="宋体"/>
                <w:szCs w:val="18"/>
                <w:lang w:val="en-US" w:eastAsia="zh-CN"/>
              </w:rPr>
            </w:pPr>
            <w:ins w:id="7920" w:author="ZTE-Ma Zhifeng" w:date="2024-08-26T22:38:00Z">
              <w:r>
                <w:rPr>
                  <w:szCs w:val="18"/>
                  <w:lang w:eastAsia="zh-CN"/>
                </w:rPr>
                <w:t>-</w:t>
              </w:r>
            </w:ins>
          </w:p>
        </w:tc>
        <w:tc>
          <w:tcPr>
            <w:tcW w:w="730" w:type="dxa"/>
            <w:tcBorders>
              <w:left w:val="single" w:sz="4" w:space="0" w:color="auto"/>
              <w:right w:val="single" w:sz="4" w:space="0" w:color="auto"/>
            </w:tcBorders>
            <w:vAlign w:val="center"/>
          </w:tcPr>
          <w:p w14:paraId="52F77CFC" w14:textId="77777777" w:rsidR="002D5D5E" w:rsidRDefault="002D5D5E" w:rsidP="002D5D5E">
            <w:pPr>
              <w:pStyle w:val="TAC"/>
              <w:rPr>
                <w:ins w:id="7921" w:author="ZTE-Ma Zhifeng" w:date="2024-08-26T22:38:00Z"/>
                <w:rFonts w:eastAsia="宋体"/>
                <w:szCs w:val="18"/>
                <w:lang w:val="en-US" w:eastAsia="zh-CN"/>
              </w:rPr>
            </w:pPr>
            <w:ins w:id="7922" w:author="ZTE-Ma Zhifeng" w:date="2024-08-26T22:38:00Z">
              <w:r>
                <w:rPr>
                  <w:rFonts w:eastAsia="宋体"/>
                  <w:lang w:val="en-US" w:eastAsia="zh-CN"/>
                </w:rPr>
                <w:t>n3</w:t>
              </w:r>
            </w:ins>
          </w:p>
        </w:tc>
        <w:tc>
          <w:tcPr>
            <w:tcW w:w="4081" w:type="dxa"/>
            <w:tcBorders>
              <w:top w:val="single" w:sz="4" w:space="0" w:color="auto"/>
              <w:left w:val="single" w:sz="4" w:space="0" w:color="auto"/>
              <w:bottom w:val="single" w:sz="4" w:space="0" w:color="auto"/>
              <w:right w:val="single" w:sz="4" w:space="0" w:color="auto"/>
            </w:tcBorders>
            <w:vAlign w:val="center"/>
          </w:tcPr>
          <w:p w14:paraId="7B82AC4E" w14:textId="77777777" w:rsidR="002D5D5E" w:rsidRDefault="002D5D5E" w:rsidP="002D5D5E">
            <w:pPr>
              <w:pStyle w:val="TAC"/>
              <w:rPr>
                <w:ins w:id="7923" w:author="ZTE-Ma Zhifeng" w:date="2024-08-26T22:38:00Z"/>
                <w:rFonts w:eastAsia="宋体"/>
                <w:lang w:val="en-US" w:eastAsia="zh-CN"/>
              </w:rPr>
            </w:pPr>
            <w:ins w:id="7924" w:author="ZTE-Ma Zhifeng" w:date="2024-08-26T22:38:00Z">
              <w:r>
                <w:rPr>
                  <w:rFonts w:cs="Arial"/>
                  <w:szCs w:val="18"/>
                  <w:lang w:val="en-US"/>
                </w:rPr>
                <w:t>5, 10, 15, 20, 25, 30, 40, 50</w:t>
              </w:r>
            </w:ins>
          </w:p>
        </w:tc>
        <w:tc>
          <w:tcPr>
            <w:tcW w:w="1360" w:type="dxa"/>
            <w:tcBorders>
              <w:left w:val="single" w:sz="4" w:space="0" w:color="auto"/>
              <w:bottom w:val="nil"/>
              <w:right w:val="single" w:sz="4" w:space="0" w:color="auto"/>
            </w:tcBorders>
            <w:shd w:val="clear" w:color="auto" w:fill="auto"/>
            <w:vAlign w:val="center"/>
          </w:tcPr>
          <w:p w14:paraId="5F192797" w14:textId="77777777" w:rsidR="002D5D5E" w:rsidRDefault="002D5D5E" w:rsidP="002D5D5E">
            <w:pPr>
              <w:pStyle w:val="TAC"/>
              <w:rPr>
                <w:ins w:id="7925" w:author="ZTE-Ma Zhifeng" w:date="2024-08-26T22:38:00Z"/>
                <w:szCs w:val="18"/>
                <w:lang w:val="en-US" w:eastAsia="zh-CN"/>
              </w:rPr>
            </w:pPr>
            <w:ins w:id="7926" w:author="ZTE-Ma Zhifeng" w:date="2024-08-26T22:38:00Z">
              <w:r>
                <w:rPr>
                  <w:szCs w:val="18"/>
                  <w:lang w:val="en-US" w:eastAsia="zh-CN"/>
                </w:rPr>
                <w:t>0</w:t>
              </w:r>
            </w:ins>
          </w:p>
        </w:tc>
      </w:tr>
      <w:tr w:rsidR="002D5D5E" w14:paraId="6BCC75D3" w14:textId="77777777" w:rsidTr="002D5D5E">
        <w:trPr>
          <w:trHeight w:val="187"/>
          <w:ins w:id="7927" w:author="ZTE-Ma Zhifeng" w:date="2024-08-26T22:38:00Z"/>
        </w:trPr>
        <w:tc>
          <w:tcPr>
            <w:tcW w:w="1983" w:type="dxa"/>
            <w:tcBorders>
              <w:top w:val="nil"/>
              <w:left w:val="single" w:sz="4" w:space="0" w:color="auto"/>
              <w:bottom w:val="nil"/>
              <w:right w:val="single" w:sz="4" w:space="0" w:color="auto"/>
            </w:tcBorders>
            <w:shd w:val="clear" w:color="auto" w:fill="auto"/>
            <w:vAlign w:val="center"/>
          </w:tcPr>
          <w:p w14:paraId="154BFA51" w14:textId="77777777" w:rsidR="002D5D5E" w:rsidRDefault="002D5D5E" w:rsidP="002D5D5E">
            <w:pPr>
              <w:pStyle w:val="TAC"/>
              <w:rPr>
                <w:ins w:id="7928" w:author="ZTE-Ma Zhifeng" w:date="2024-08-26T22:38:00Z"/>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ECEA6CE" w14:textId="77777777" w:rsidR="002D5D5E" w:rsidRDefault="002D5D5E" w:rsidP="002D5D5E">
            <w:pPr>
              <w:pStyle w:val="TAC"/>
              <w:rPr>
                <w:ins w:id="7929" w:author="ZTE-Ma Zhifeng" w:date="2024-08-26T22:38:00Z"/>
                <w:szCs w:val="18"/>
                <w:lang w:val="en-US" w:eastAsia="zh-CN"/>
              </w:rPr>
            </w:pPr>
          </w:p>
        </w:tc>
        <w:tc>
          <w:tcPr>
            <w:tcW w:w="730" w:type="dxa"/>
            <w:tcBorders>
              <w:left w:val="single" w:sz="4" w:space="0" w:color="auto"/>
              <w:right w:val="single" w:sz="4" w:space="0" w:color="auto"/>
            </w:tcBorders>
            <w:vAlign w:val="center"/>
          </w:tcPr>
          <w:p w14:paraId="78E1FB35" w14:textId="77777777" w:rsidR="002D5D5E" w:rsidRDefault="002D5D5E" w:rsidP="002D5D5E">
            <w:pPr>
              <w:pStyle w:val="TAC"/>
              <w:rPr>
                <w:ins w:id="7930" w:author="ZTE-Ma Zhifeng" w:date="2024-08-26T22:38:00Z"/>
                <w:rFonts w:eastAsia="宋体"/>
                <w:szCs w:val="18"/>
                <w:lang w:val="en-US" w:eastAsia="zh-CN"/>
              </w:rPr>
            </w:pPr>
            <w:ins w:id="7931" w:author="ZTE-Ma Zhifeng" w:date="2024-08-26T22:38:00Z">
              <w:r>
                <w:rPr>
                  <w:rFonts w:eastAsia="宋体"/>
                  <w:lang w:val="en-US" w:eastAsia="zh-CN"/>
                </w:rPr>
                <w:t>n5</w:t>
              </w:r>
            </w:ins>
          </w:p>
        </w:tc>
        <w:tc>
          <w:tcPr>
            <w:tcW w:w="4081" w:type="dxa"/>
            <w:tcBorders>
              <w:top w:val="single" w:sz="4" w:space="0" w:color="auto"/>
              <w:left w:val="single" w:sz="4" w:space="0" w:color="auto"/>
              <w:bottom w:val="single" w:sz="4" w:space="0" w:color="auto"/>
              <w:right w:val="single" w:sz="4" w:space="0" w:color="auto"/>
            </w:tcBorders>
            <w:vAlign w:val="center"/>
          </w:tcPr>
          <w:p w14:paraId="106F204F" w14:textId="77777777" w:rsidR="002D5D5E" w:rsidRPr="006849FF" w:rsidRDefault="002D5D5E" w:rsidP="002D5D5E">
            <w:pPr>
              <w:spacing w:after="0"/>
              <w:jc w:val="center"/>
              <w:rPr>
                <w:ins w:id="7932" w:author="ZTE-Ma Zhifeng" w:date="2024-08-26T22:38:00Z"/>
                <w:rFonts w:ascii="Arial" w:hAnsi="Arial" w:cs="Arial"/>
                <w:sz w:val="18"/>
                <w:szCs w:val="18"/>
                <w:lang w:val="en-US"/>
              </w:rPr>
            </w:pPr>
            <w:ins w:id="7933" w:author="ZTE-Ma Zhifeng" w:date="2024-08-26T22:38:00Z">
              <w:r w:rsidRPr="006849FF">
                <w:rPr>
                  <w:rFonts w:ascii="Arial" w:hAnsi="Arial" w:cs="Arial"/>
                  <w:sz w:val="18"/>
                  <w:szCs w:val="18"/>
                  <w:lang w:val="en-US"/>
                </w:rPr>
                <w:t>5, 10, 15, 20</w:t>
              </w:r>
            </w:ins>
          </w:p>
        </w:tc>
        <w:tc>
          <w:tcPr>
            <w:tcW w:w="1360" w:type="dxa"/>
            <w:tcBorders>
              <w:top w:val="nil"/>
              <w:left w:val="single" w:sz="4" w:space="0" w:color="auto"/>
              <w:bottom w:val="nil"/>
              <w:right w:val="single" w:sz="4" w:space="0" w:color="auto"/>
            </w:tcBorders>
            <w:shd w:val="clear" w:color="auto" w:fill="auto"/>
            <w:vAlign w:val="center"/>
          </w:tcPr>
          <w:p w14:paraId="12373A83" w14:textId="77777777" w:rsidR="002D5D5E" w:rsidRDefault="002D5D5E" w:rsidP="002D5D5E">
            <w:pPr>
              <w:pStyle w:val="TAC"/>
              <w:rPr>
                <w:ins w:id="7934" w:author="ZTE-Ma Zhifeng" w:date="2024-08-26T22:38:00Z"/>
                <w:szCs w:val="18"/>
                <w:lang w:val="en-US" w:eastAsia="zh-CN"/>
              </w:rPr>
            </w:pPr>
          </w:p>
        </w:tc>
      </w:tr>
      <w:tr w:rsidR="002D5D5E" w14:paraId="7881727B" w14:textId="77777777" w:rsidTr="002D5D5E">
        <w:trPr>
          <w:trHeight w:val="187"/>
          <w:ins w:id="7935" w:author="ZTE-Ma Zhifeng" w:date="2024-08-26T22:38:00Z"/>
        </w:trPr>
        <w:tc>
          <w:tcPr>
            <w:tcW w:w="1983" w:type="dxa"/>
            <w:tcBorders>
              <w:top w:val="nil"/>
              <w:left w:val="single" w:sz="4" w:space="0" w:color="auto"/>
              <w:bottom w:val="single" w:sz="4" w:space="0" w:color="auto"/>
              <w:right w:val="single" w:sz="4" w:space="0" w:color="auto"/>
            </w:tcBorders>
            <w:shd w:val="clear" w:color="auto" w:fill="auto"/>
            <w:vAlign w:val="center"/>
          </w:tcPr>
          <w:p w14:paraId="1DD10F5F" w14:textId="77777777" w:rsidR="002D5D5E" w:rsidRDefault="002D5D5E" w:rsidP="002D5D5E">
            <w:pPr>
              <w:pStyle w:val="TAC"/>
              <w:rPr>
                <w:ins w:id="7936" w:author="ZTE-Ma Zhifeng" w:date="2024-08-26T22:38:00Z"/>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4782C1" w14:textId="77777777" w:rsidR="002D5D5E" w:rsidRDefault="002D5D5E" w:rsidP="002D5D5E">
            <w:pPr>
              <w:pStyle w:val="TAC"/>
              <w:rPr>
                <w:ins w:id="7937" w:author="ZTE-Ma Zhifeng" w:date="2024-08-26T22:38:00Z"/>
                <w:szCs w:val="18"/>
                <w:lang w:val="en-US" w:eastAsia="zh-CN"/>
              </w:rPr>
            </w:pPr>
          </w:p>
        </w:tc>
        <w:tc>
          <w:tcPr>
            <w:tcW w:w="730" w:type="dxa"/>
            <w:tcBorders>
              <w:left w:val="single" w:sz="4" w:space="0" w:color="auto"/>
              <w:right w:val="single" w:sz="4" w:space="0" w:color="auto"/>
            </w:tcBorders>
            <w:vAlign w:val="center"/>
          </w:tcPr>
          <w:p w14:paraId="6A701EBF" w14:textId="77777777" w:rsidR="002D5D5E" w:rsidRDefault="002D5D5E" w:rsidP="002D5D5E">
            <w:pPr>
              <w:pStyle w:val="TAC"/>
              <w:rPr>
                <w:ins w:id="7938" w:author="ZTE-Ma Zhifeng" w:date="2024-08-26T22:38:00Z"/>
                <w:rFonts w:eastAsia="宋体"/>
                <w:szCs w:val="18"/>
                <w:lang w:val="en-US" w:eastAsia="zh-CN"/>
              </w:rPr>
            </w:pPr>
            <w:ins w:id="7939" w:author="ZTE-Ma Zhifeng" w:date="2024-08-26T22:38:00Z">
              <w:r>
                <w:rPr>
                  <w:rFonts w:eastAsia="宋体"/>
                  <w:lang w:val="en-US" w:eastAsia="zh-CN"/>
                </w:rPr>
                <w:t>n8</w:t>
              </w:r>
            </w:ins>
          </w:p>
        </w:tc>
        <w:tc>
          <w:tcPr>
            <w:tcW w:w="4081" w:type="dxa"/>
            <w:tcBorders>
              <w:top w:val="single" w:sz="4" w:space="0" w:color="auto"/>
              <w:left w:val="single" w:sz="4" w:space="0" w:color="auto"/>
              <w:bottom w:val="single" w:sz="4" w:space="0" w:color="auto"/>
              <w:right w:val="single" w:sz="4" w:space="0" w:color="auto"/>
            </w:tcBorders>
            <w:vAlign w:val="center"/>
          </w:tcPr>
          <w:p w14:paraId="6A58704F" w14:textId="77777777" w:rsidR="002D5D5E" w:rsidRDefault="002D5D5E" w:rsidP="002D5D5E">
            <w:pPr>
              <w:spacing w:after="0"/>
              <w:jc w:val="center"/>
              <w:rPr>
                <w:ins w:id="7940" w:author="ZTE-Ma Zhifeng" w:date="2024-08-26T22:38:00Z"/>
                <w:rFonts w:ascii="Arial" w:eastAsia="宋体" w:hAnsi="Arial" w:cs="Arial"/>
                <w:kern w:val="2"/>
                <w:sz w:val="18"/>
                <w:lang w:val="en-US" w:eastAsia="zh-CN"/>
              </w:rPr>
            </w:pPr>
            <w:ins w:id="7941" w:author="ZTE-Ma Zhifeng" w:date="2024-08-26T22:38:00Z">
              <w:r w:rsidRPr="006849FF">
                <w:rPr>
                  <w:rFonts w:ascii="Arial" w:hAnsi="Arial" w:cs="Arial"/>
                  <w:sz w:val="18"/>
                  <w:szCs w:val="18"/>
                  <w:lang w:val="en-US"/>
                </w:rPr>
                <w:t>5, 10, 15, 20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5DD96841" w14:textId="77777777" w:rsidR="002D5D5E" w:rsidRDefault="002D5D5E" w:rsidP="002D5D5E">
            <w:pPr>
              <w:pStyle w:val="TAC"/>
              <w:rPr>
                <w:ins w:id="7942" w:author="ZTE-Ma Zhifeng" w:date="2024-08-26T22:38:00Z"/>
                <w:szCs w:val="18"/>
                <w:lang w:val="en-US" w:eastAsia="zh-CN"/>
              </w:rPr>
            </w:pPr>
          </w:p>
        </w:tc>
      </w:tr>
    </w:tbl>
    <w:p w14:paraId="1911D5F7" w14:textId="77777777" w:rsidR="002D5D5E" w:rsidRDefault="002D5D5E" w:rsidP="002D5D5E">
      <w:pPr>
        <w:pStyle w:val="EditorsNote"/>
        <w:ind w:left="284" w:firstLine="0"/>
        <w:rPr>
          <w:ins w:id="7943" w:author="ZTE-Ma Zhifeng" w:date="2024-08-26T22:38:00Z"/>
          <w:color w:val="auto"/>
          <w:lang w:val="en-US" w:eastAsia="zh-CN"/>
        </w:rPr>
      </w:pPr>
      <w:ins w:id="7944" w:author="ZTE-Ma Zhifeng" w:date="2024-08-26T22:38:00Z">
        <w:r>
          <w:rPr>
            <w:color w:val="auto"/>
            <w:lang w:val="en-US" w:eastAsia="zh-CN"/>
          </w:rPr>
          <w:t xml:space="preserve"> </w:t>
        </w:r>
      </w:ins>
    </w:p>
    <w:p w14:paraId="5C4A332E" w14:textId="77B51BDC" w:rsidR="002D5D5E" w:rsidRDefault="002D5D5E">
      <w:pPr>
        <w:pStyle w:val="41"/>
        <w:rPr>
          <w:ins w:id="7945" w:author="ZTE-Ma Zhifeng" w:date="2024-08-26T22:38:00Z"/>
        </w:rPr>
        <w:pPrChange w:id="7946" w:author="ZTE-Ma Zhifeng" w:date="2024-08-26T22:39:00Z">
          <w:pPr>
            <w:pStyle w:val="41"/>
            <w:numPr>
              <w:ilvl w:val="3"/>
            </w:numPr>
            <w:ind w:left="0" w:firstLine="0"/>
          </w:pPr>
        </w:pPrChange>
      </w:pPr>
      <w:bookmarkStart w:id="7947" w:name="_Toc175687592"/>
      <w:ins w:id="7948" w:author="ZTE-Ma Zhifeng" w:date="2024-08-26T22:38:00Z">
        <w:r w:rsidRPr="002D5D5E">
          <w:rPr>
            <w:rPrChange w:id="7949" w:author="ZTE-Ma Zhifeng" w:date="2024-08-26T22:39:00Z">
              <w:rPr>
                <w:rFonts w:eastAsia="宋体"/>
                <w:lang w:eastAsia="zh-CN"/>
              </w:rPr>
            </w:rPrChange>
          </w:rPr>
          <w:t>5.</w:t>
        </w:r>
      </w:ins>
      <w:ins w:id="7950" w:author="ZTE-Ma Zhifeng" w:date="2024-08-26T22:44:00Z">
        <w:r w:rsidR="00DF4B5B">
          <w:t>13</w:t>
        </w:r>
      </w:ins>
      <w:ins w:id="7951" w:author="ZTE-Ma Zhifeng" w:date="2024-08-26T22:38:00Z">
        <w:r>
          <w:t>.1.3</w:t>
        </w:r>
        <w:r>
          <w:tab/>
        </w:r>
        <w:r w:rsidRPr="002D5D5E">
          <w:rPr>
            <w:rPrChange w:id="7952" w:author="ZTE-Ma Zhifeng" w:date="2024-08-26T22:39:00Z">
              <w:rPr>
                <w:lang w:val="en-US" w:eastAsia="zh-CN"/>
              </w:rPr>
            </w:rPrChange>
          </w:rPr>
          <w:t>∆T</w:t>
        </w:r>
        <w:r w:rsidRPr="002D5D5E">
          <w:rPr>
            <w:vertAlign w:val="subscript"/>
            <w:rPrChange w:id="7953" w:author="ZTE-Ma Zhifeng" w:date="2024-08-26T22:40:00Z">
              <w:rPr>
                <w:lang w:val="en-US" w:eastAsia="zh-CN"/>
              </w:rPr>
            </w:rPrChange>
          </w:rPr>
          <w:t>IB,c</w:t>
        </w:r>
        <w:r w:rsidRPr="002D5D5E">
          <w:rPr>
            <w:rPrChange w:id="7954" w:author="ZTE-Ma Zhifeng" w:date="2024-08-26T22:39:00Z">
              <w:rPr>
                <w:lang w:val="en-US" w:eastAsia="zh-CN"/>
              </w:rPr>
            </w:rPrChange>
          </w:rPr>
          <w:t xml:space="preserve"> and ∆R</w:t>
        </w:r>
        <w:r w:rsidRPr="002D5D5E">
          <w:rPr>
            <w:vertAlign w:val="subscript"/>
            <w:rPrChange w:id="7955" w:author="ZTE-Ma Zhifeng" w:date="2024-08-26T22:40:00Z">
              <w:rPr>
                <w:lang w:val="en-US" w:eastAsia="zh-CN"/>
              </w:rPr>
            </w:rPrChange>
          </w:rPr>
          <w:t>IB,c</w:t>
        </w:r>
        <w:r w:rsidRPr="002D5D5E">
          <w:rPr>
            <w:rPrChange w:id="7956" w:author="ZTE-Ma Zhifeng" w:date="2024-08-26T22:39:00Z">
              <w:rPr>
                <w:lang w:val="en-US" w:eastAsia="zh-CN"/>
              </w:rPr>
            </w:rPrChange>
          </w:rPr>
          <w:t xml:space="preserve"> values</w:t>
        </w:r>
        <w:bookmarkEnd w:id="7947"/>
      </w:ins>
    </w:p>
    <w:p w14:paraId="259A4C5F" w14:textId="77777777" w:rsidR="002D5D5E" w:rsidRDefault="002D5D5E" w:rsidP="002D5D5E">
      <w:pPr>
        <w:rPr>
          <w:ins w:id="7957" w:author="ZTE-Ma Zhifeng" w:date="2024-08-26T22:38:00Z"/>
          <w:rFonts w:eastAsia="宋体"/>
          <w:kern w:val="2"/>
          <w:lang w:val="en-US" w:eastAsia="zh-CN"/>
        </w:rPr>
      </w:pPr>
      <w:ins w:id="7958" w:author="ZTE-Ma Zhifeng" w:date="2024-08-26T22:38:00Z">
        <w:r>
          <w:rPr>
            <w:rFonts w:eastAsia="宋体"/>
            <w:kern w:val="2"/>
            <w:lang w:val="en-US" w:eastAsia="zh-CN"/>
          </w:rPr>
          <w:t>For CA_</w:t>
        </w:r>
        <w:r>
          <w:rPr>
            <w:rFonts w:eastAsia="宋体" w:hint="eastAsia"/>
            <w:kern w:val="2"/>
            <w:lang w:val="en-US" w:eastAsia="zh-CN"/>
          </w:rPr>
          <w:t>n</w:t>
        </w:r>
        <w:r>
          <w:rPr>
            <w:rFonts w:eastAsia="宋体"/>
            <w:kern w:val="2"/>
            <w:lang w:val="en-US" w:eastAsia="zh-CN"/>
          </w:rPr>
          <w:t>1-</w:t>
        </w:r>
        <w:r>
          <w:rPr>
            <w:rFonts w:eastAsia="宋体" w:hint="eastAsia"/>
            <w:kern w:val="2"/>
            <w:lang w:val="en-US" w:eastAsia="zh-CN"/>
          </w:rPr>
          <w:t>n</w:t>
        </w:r>
        <w:r>
          <w:rPr>
            <w:rFonts w:eastAsia="宋体"/>
            <w:kern w:val="2"/>
            <w:lang w:val="en-US" w:eastAsia="zh-CN"/>
          </w:rPr>
          <w:t>5-</w:t>
        </w:r>
        <w:r>
          <w:rPr>
            <w:rFonts w:eastAsia="宋体" w:hint="eastAsia"/>
            <w:kern w:val="2"/>
            <w:lang w:val="en-US" w:eastAsia="zh-CN"/>
          </w:rPr>
          <w:t>n</w:t>
        </w:r>
        <w:r>
          <w:rPr>
            <w:rFonts w:eastAsia="宋体"/>
            <w:kern w:val="2"/>
            <w:lang w:val="en-US" w:eastAsia="zh-CN"/>
          </w:rPr>
          <w:t xml:space="preserve">8, since there is only single carrier UL </w:t>
        </w:r>
        <w:r>
          <w:rPr>
            <w:rFonts w:eastAsia="宋体" w:hint="eastAsia"/>
            <w:kern w:val="2"/>
            <w:lang w:val="en-US" w:eastAsia="zh-CN"/>
          </w:rPr>
          <w:t xml:space="preserve">the following </w:t>
        </w:r>
        <w:r>
          <w:rPr>
            <w:rFonts w:eastAsia="宋体"/>
            <w:kern w:val="2"/>
            <w:lang w:val="en-US" w:eastAsia="zh-CN"/>
          </w:rPr>
          <w:sym w:font="Symbol" w:char="F044"/>
        </w:r>
        <w:r>
          <w:rPr>
            <w:rFonts w:eastAsia="宋体"/>
            <w:kern w:val="2"/>
            <w:lang w:val="en-US" w:eastAsia="zh-CN"/>
          </w:rPr>
          <w:t>T</w:t>
        </w:r>
        <w:r>
          <w:rPr>
            <w:rFonts w:eastAsia="宋体"/>
            <w:kern w:val="2"/>
            <w:vertAlign w:val="subscript"/>
            <w:lang w:val="en-US" w:eastAsia="zh-CN"/>
          </w:rPr>
          <w:t xml:space="preserve">IB,c </w:t>
        </w:r>
        <w:r>
          <w:rPr>
            <w:rFonts w:eastAsia="宋体"/>
            <w:kern w:val="2"/>
            <w:lang w:val="en-US" w:eastAsia="zh-CN"/>
          </w:rPr>
          <w:t xml:space="preserve"> values are proposed</w:t>
        </w:r>
        <w:r>
          <w:rPr>
            <w:rFonts w:eastAsia="宋体" w:hint="eastAsia"/>
            <w:kern w:val="2"/>
            <w:lang w:val="en-US" w:eastAsia="zh-CN"/>
          </w:rPr>
          <w:t>:</w:t>
        </w:r>
      </w:ins>
    </w:p>
    <w:p w14:paraId="2B709821" w14:textId="291162A9" w:rsidR="002D5D5E" w:rsidRPr="002D5D5E" w:rsidRDefault="002D5D5E" w:rsidP="002D5D5E">
      <w:pPr>
        <w:pStyle w:val="TH"/>
        <w:rPr>
          <w:ins w:id="7959" w:author="ZTE-Ma Zhifeng" w:date="2024-08-26T22:38:00Z"/>
          <w:rFonts w:cs="Arial"/>
          <w:rPrChange w:id="7960" w:author="ZTE-Ma Zhifeng" w:date="2024-08-26T22:39:00Z">
            <w:rPr>
              <w:ins w:id="7961" w:author="ZTE-Ma Zhifeng" w:date="2024-08-26T22:38:00Z"/>
            </w:rPr>
          </w:rPrChange>
        </w:rPr>
      </w:pPr>
      <w:ins w:id="7962" w:author="ZTE-Ma Zhifeng" w:date="2024-08-26T22:38:00Z">
        <w:r>
          <w:rPr>
            <w:rFonts w:cs="Arial"/>
          </w:rPr>
          <w:t>Table 5.</w:t>
        </w:r>
      </w:ins>
      <w:ins w:id="7963" w:author="ZTE-Ma Zhifeng" w:date="2024-08-26T22:44:00Z">
        <w:r w:rsidR="00DF4B5B">
          <w:rPr>
            <w:rFonts w:cs="Arial"/>
          </w:rPr>
          <w:t>13</w:t>
        </w:r>
      </w:ins>
      <w:ins w:id="7964" w:author="ZTE-Ma Zhifeng" w:date="2024-08-26T22:38:00Z">
        <w:r>
          <w:rPr>
            <w:rFonts w:cs="Arial"/>
          </w:rPr>
          <w:t>.1.3-1: ΔT</w:t>
        </w:r>
        <w:r w:rsidRPr="002D5D5E">
          <w:rPr>
            <w:rFonts w:cs="Arial"/>
            <w:vertAlign w:val="subscript"/>
          </w:rPr>
          <w:t>IB,c</w:t>
        </w:r>
        <w:r w:rsidRPr="002D5D5E">
          <w:rPr>
            <w:rFonts w:cs="Arial"/>
          </w:rPr>
          <w:t xml:space="preserve"> due to NR CA (t</w:t>
        </w:r>
        <w:r w:rsidRPr="002D5D5E">
          <w:rPr>
            <w:rFonts w:cs="Arial"/>
            <w:rPrChange w:id="7965" w:author="ZTE-Ma Zhifeng" w:date="2024-08-26T22:39:00Z">
              <w:rPr>
                <w:rFonts w:cs="Arial"/>
                <w:bCs/>
                <w:lang w:eastAsia="zh-CN"/>
              </w:rPr>
            </w:rPrChange>
          </w:rPr>
          <w:t>hree</w:t>
        </w:r>
        <w:r w:rsidRPr="002D5D5E">
          <w:rPr>
            <w:rFonts w:cs="Arial"/>
            <w:rPrChange w:id="7966" w:author="ZTE-Ma Zhifeng" w:date="2024-08-26T22:39:00Z">
              <w:rPr>
                <w:rFonts w:cs="Arial"/>
                <w:bCs/>
              </w:rPr>
            </w:rPrChange>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2D5D5E" w14:paraId="708F6063" w14:textId="77777777" w:rsidTr="002D5D5E">
        <w:trPr>
          <w:jc w:val="center"/>
          <w:ins w:id="7967" w:author="ZTE-Ma Zhifeng" w:date="2024-08-26T22:38:00Z"/>
        </w:trPr>
        <w:tc>
          <w:tcPr>
            <w:tcW w:w="2336" w:type="dxa"/>
            <w:vMerge w:val="restart"/>
            <w:tcBorders>
              <w:top w:val="single" w:sz="4" w:space="0" w:color="auto"/>
              <w:left w:val="single" w:sz="4" w:space="0" w:color="auto"/>
              <w:right w:val="single" w:sz="4" w:space="0" w:color="auto"/>
            </w:tcBorders>
          </w:tcPr>
          <w:p w14:paraId="1988E5A2" w14:textId="77777777" w:rsidR="002D5D5E" w:rsidRDefault="002D5D5E" w:rsidP="002D5D5E">
            <w:pPr>
              <w:keepNext/>
              <w:keepLines/>
              <w:spacing w:after="0"/>
              <w:jc w:val="center"/>
              <w:rPr>
                <w:ins w:id="7968" w:author="ZTE-Ma Zhifeng" w:date="2024-08-26T22:38:00Z"/>
                <w:rFonts w:ascii="Arial" w:eastAsia="宋体" w:hAnsi="Arial" w:cs="Arial"/>
                <w:b/>
                <w:sz w:val="18"/>
                <w:szCs w:val="18"/>
              </w:rPr>
            </w:pPr>
            <w:ins w:id="7969" w:author="ZTE-Ma Zhifeng" w:date="2024-08-26T22:38:00Z">
              <w:r>
                <w:rPr>
                  <w:rFonts w:ascii="Arial" w:eastAsia="宋体" w:hAnsi="Arial" w:cs="Arial"/>
                  <w:b/>
                  <w:sz w:val="18"/>
                  <w:szCs w:val="18"/>
                </w:rPr>
                <w:t xml:space="preserve">Inter-band </w:t>
              </w:r>
              <w:r>
                <w:rPr>
                  <w:rFonts w:ascii="Arial" w:eastAsia="宋体" w:hAnsi="Arial" w:cs="Arial"/>
                  <w:b/>
                  <w:sz w:val="18"/>
                  <w:szCs w:val="18"/>
                  <w:lang w:eastAsia="zh-CN"/>
                </w:rPr>
                <w:t>CA</w:t>
              </w:r>
              <w:r>
                <w:rPr>
                  <w:rFonts w:ascii="Arial" w:eastAsia="宋体" w:hAnsi="Arial" w:cs="Arial"/>
                  <w:b/>
                  <w:sz w:val="18"/>
                  <w:szCs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3DE41CF" w14:textId="77777777" w:rsidR="002D5D5E" w:rsidRDefault="002D5D5E" w:rsidP="002D5D5E">
            <w:pPr>
              <w:keepNext/>
              <w:keepLines/>
              <w:spacing w:after="0"/>
              <w:jc w:val="center"/>
              <w:rPr>
                <w:ins w:id="7970" w:author="ZTE-Ma Zhifeng" w:date="2024-08-26T22:38:00Z"/>
                <w:rFonts w:ascii="Arial" w:eastAsia="宋体" w:hAnsi="Arial" w:cs="Arial"/>
                <w:b/>
                <w:sz w:val="18"/>
                <w:szCs w:val="18"/>
              </w:rPr>
            </w:pPr>
            <w:ins w:id="7971" w:author="ZTE-Ma Zhifeng" w:date="2024-08-26T22:38:00Z">
              <w:r>
                <w:rPr>
                  <w:rFonts w:ascii="Arial" w:eastAsia="宋体" w:hAnsi="Arial" w:cs="Arial"/>
                  <w:b/>
                  <w:sz w:val="18"/>
                  <w:szCs w:val="18"/>
                </w:rPr>
                <w:t>ΔT</w:t>
              </w:r>
              <w:r>
                <w:rPr>
                  <w:rFonts w:ascii="Arial" w:eastAsia="宋体" w:hAnsi="Arial" w:cs="Arial"/>
                  <w:b/>
                  <w:sz w:val="18"/>
                  <w:szCs w:val="18"/>
                  <w:vertAlign w:val="subscript"/>
                </w:rPr>
                <w:t>IB,c</w:t>
              </w:r>
              <w:r>
                <w:rPr>
                  <w:rFonts w:ascii="Arial" w:eastAsia="宋体" w:hAnsi="Arial" w:cs="Arial"/>
                  <w:b/>
                  <w:sz w:val="18"/>
                  <w:szCs w:val="18"/>
                </w:rPr>
                <w:t xml:space="preserve"> for NR bands (dB)</w:t>
              </w:r>
              <w:r>
                <w:rPr>
                  <w:rFonts w:ascii="Arial" w:eastAsia="宋体" w:hAnsi="Arial" w:cs="Arial"/>
                  <w:b/>
                  <w:sz w:val="18"/>
                  <w:szCs w:val="18"/>
                  <w:vertAlign w:val="superscript"/>
                </w:rPr>
                <w:t>8</w:t>
              </w:r>
            </w:ins>
          </w:p>
        </w:tc>
      </w:tr>
      <w:tr w:rsidR="002D5D5E" w14:paraId="1523BCD9" w14:textId="77777777" w:rsidTr="002D5D5E">
        <w:trPr>
          <w:jc w:val="center"/>
          <w:ins w:id="7972" w:author="ZTE-Ma Zhifeng" w:date="2024-08-26T22:38:00Z"/>
        </w:trPr>
        <w:tc>
          <w:tcPr>
            <w:tcW w:w="2336" w:type="dxa"/>
            <w:vMerge/>
            <w:tcBorders>
              <w:left w:val="single" w:sz="4" w:space="0" w:color="auto"/>
              <w:bottom w:val="single" w:sz="4" w:space="0" w:color="auto"/>
              <w:right w:val="single" w:sz="4" w:space="0" w:color="auto"/>
            </w:tcBorders>
          </w:tcPr>
          <w:p w14:paraId="4771AD07" w14:textId="77777777" w:rsidR="002D5D5E" w:rsidRDefault="002D5D5E" w:rsidP="002D5D5E">
            <w:pPr>
              <w:keepNext/>
              <w:keepLines/>
              <w:spacing w:after="0"/>
              <w:jc w:val="center"/>
              <w:rPr>
                <w:ins w:id="7973" w:author="ZTE-Ma Zhifeng" w:date="2024-08-26T22:38:00Z"/>
                <w:rFonts w:ascii="Arial" w:eastAsia="宋体" w:hAnsi="Arial" w:cs="Arial"/>
                <w:b/>
                <w:sz w:val="18"/>
                <w:szCs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F07B125" w14:textId="77777777" w:rsidR="002D5D5E" w:rsidRDefault="002D5D5E" w:rsidP="002D5D5E">
            <w:pPr>
              <w:keepNext/>
              <w:keepLines/>
              <w:spacing w:after="0"/>
              <w:jc w:val="center"/>
              <w:rPr>
                <w:ins w:id="7974" w:author="ZTE-Ma Zhifeng" w:date="2024-08-26T22:38:00Z"/>
                <w:rFonts w:ascii="Arial" w:eastAsia="宋体" w:hAnsi="Arial" w:cs="Arial"/>
                <w:b/>
                <w:sz w:val="18"/>
                <w:szCs w:val="18"/>
              </w:rPr>
            </w:pPr>
            <w:ins w:id="7975" w:author="ZTE-Ma Zhifeng" w:date="2024-08-26T22:38:00Z">
              <w:r>
                <w:rPr>
                  <w:rFonts w:ascii="Arial" w:eastAsia="宋体" w:hAnsi="Arial" w:cs="Arial"/>
                  <w:b/>
                  <w:sz w:val="18"/>
                  <w:szCs w:val="18"/>
                </w:rPr>
                <w:t>Component band in order of bands in configuration</w:t>
              </w:r>
              <w:r>
                <w:rPr>
                  <w:rFonts w:ascii="Arial" w:eastAsia="宋体" w:hAnsi="Arial" w:cs="Arial"/>
                  <w:b/>
                  <w:sz w:val="18"/>
                  <w:szCs w:val="18"/>
                  <w:vertAlign w:val="superscript"/>
                </w:rPr>
                <w:t>9</w:t>
              </w:r>
            </w:ins>
          </w:p>
        </w:tc>
      </w:tr>
      <w:tr w:rsidR="002D5D5E" w14:paraId="7B9A9B56" w14:textId="77777777" w:rsidTr="002D5D5E">
        <w:trPr>
          <w:jc w:val="center"/>
          <w:ins w:id="7976" w:author="ZTE-Ma Zhifeng" w:date="2024-08-26T22:38:00Z"/>
        </w:trPr>
        <w:tc>
          <w:tcPr>
            <w:tcW w:w="2336" w:type="dxa"/>
            <w:tcBorders>
              <w:top w:val="single" w:sz="4" w:space="0" w:color="auto"/>
              <w:left w:val="single" w:sz="4" w:space="0" w:color="auto"/>
              <w:bottom w:val="single" w:sz="4" w:space="0" w:color="auto"/>
              <w:right w:val="single" w:sz="4" w:space="0" w:color="auto"/>
            </w:tcBorders>
            <w:vAlign w:val="center"/>
          </w:tcPr>
          <w:p w14:paraId="17109399" w14:textId="77777777" w:rsidR="002D5D5E" w:rsidRDefault="002D5D5E" w:rsidP="002D5D5E">
            <w:pPr>
              <w:keepNext/>
              <w:keepLines/>
              <w:spacing w:after="0"/>
              <w:jc w:val="center"/>
              <w:rPr>
                <w:ins w:id="7977" w:author="ZTE-Ma Zhifeng" w:date="2024-08-26T22:38:00Z"/>
                <w:rFonts w:ascii="Arial" w:hAnsi="Arial" w:cs="Arial"/>
                <w:sz w:val="18"/>
                <w:szCs w:val="18"/>
                <w:lang w:eastAsia="zh-CN"/>
              </w:rPr>
            </w:pPr>
            <w:ins w:id="7978" w:author="ZTE-Ma Zhifeng" w:date="2024-08-26T22:38:00Z">
              <w:r>
                <w:rPr>
                  <w:rFonts w:ascii="Arial" w:eastAsia="宋体" w:hAnsi="Arial" w:cs="Arial"/>
                  <w:kern w:val="2"/>
                  <w:sz w:val="18"/>
                  <w:szCs w:val="18"/>
                  <w:lang w:val="en-US" w:eastAsia="zh-CN"/>
                </w:rPr>
                <w:t>CA_n3-</w:t>
              </w:r>
              <w:r>
                <w:rPr>
                  <w:rFonts w:ascii="Arial" w:eastAsia="宋体" w:hAnsi="Arial" w:cs="Arial" w:hint="eastAsia"/>
                  <w:kern w:val="2"/>
                  <w:sz w:val="18"/>
                  <w:szCs w:val="18"/>
                  <w:lang w:val="en-US" w:eastAsia="zh-CN"/>
                </w:rPr>
                <w:t>n</w:t>
              </w:r>
              <w:r>
                <w:rPr>
                  <w:rFonts w:ascii="Arial" w:eastAsia="宋体" w:hAnsi="Arial" w:cs="Arial"/>
                  <w:kern w:val="2"/>
                  <w:sz w:val="18"/>
                  <w:szCs w:val="18"/>
                  <w:lang w:val="en-US" w:eastAsia="zh-CN"/>
                </w:rPr>
                <w:t>5-</w:t>
              </w:r>
              <w:r>
                <w:rPr>
                  <w:rFonts w:ascii="Arial" w:eastAsia="宋体" w:hAnsi="Arial" w:cs="Arial" w:hint="eastAsia"/>
                  <w:kern w:val="2"/>
                  <w:sz w:val="18"/>
                  <w:szCs w:val="18"/>
                  <w:lang w:val="en-US" w:eastAsia="zh-CN"/>
                </w:rPr>
                <w:t>n</w:t>
              </w:r>
              <w:r>
                <w:rPr>
                  <w:rFonts w:ascii="Arial" w:eastAsia="宋体" w:hAnsi="Arial" w:cs="Arial"/>
                  <w:kern w:val="2"/>
                  <w:sz w:val="18"/>
                  <w:szCs w:val="18"/>
                  <w:lang w:val="en-US" w:eastAsia="zh-CN"/>
                </w:rPr>
                <w:t>8</w:t>
              </w:r>
            </w:ins>
          </w:p>
        </w:tc>
        <w:tc>
          <w:tcPr>
            <w:tcW w:w="1968" w:type="dxa"/>
            <w:tcBorders>
              <w:top w:val="single" w:sz="4" w:space="0" w:color="auto"/>
              <w:left w:val="single" w:sz="4" w:space="0" w:color="auto"/>
              <w:bottom w:val="single" w:sz="4" w:space="0" w:color="auto"/>
              <w:right w:val="single" w:sz="4" w:space="0" w:color="auto"/>
            </w:tcBorders>
            <w:vAlign w:val="center"/>
          </w:tcPr>
          <w:p w14:paraId="71FB01FC" w14:textId="77777777" w:rsidR="002D5D5E" w:rsidRDefault="002D5D5E" w:rsidP="002D5D5E">
            <w:pPr>
              <w:keepNext/>
              <w:keepLines/>
              <w:spacing w:after="0"/>
              <w:jc w:val="center"/>
              <w:rPr>
                <w:ins w:id="7979" w:author="ZTE-Ma Zhifeng" w:date="2024-08-26T22:38:00Z"/>
                <w:rFonts w:ascii="Arial" w:hAnsi="Arial" w:cs="Arial"/>
                <w:sz w:val="18"/>
                <w:szCs w:val="18"/>
                <w:lang w:eastAsia="zh-CN"/>
              </w:rPr>
            </w:pPr>
            <w:ins w:id="7980" w:author="ZTE-Ma Zhifeng" w:date="2024-08-26T22:38:00Z">
              <w:r>
                <w:rPr>
                  <w:rFonts w:ascii="Arial" w:hAnsi="Arial" w:cs="Arial"/>
                  <w:sz w:val="18"/>
                  <w:szCs w:val="18"/>
                  <w:lang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45882399" w14:textId="77777777" w:rsidR="002D5D5E" w:rsidRDefault="002D5D5E" w:rsidP="002D5D5E">
            <w:pPr>
              <w:keepNext/>
              <w:keepLines/>
              <w:spacing w:after="0"/>
              <w:jc w:val="center"/>
              <w:rPr>
                <w:ins w:id="7981" w:author="ZTE-Ma Zhifeng" w:date="2024-08-26T22:38:00Z"/>
                <w:rFonts w:ascii="Arial" w:hAnsi="Arial" w:cs="Arial"/>
                <w:sz w:val="18"/>
                <w:szCs w:val="18"/>
                <w:lang w:eastAsia="zh-CN"/>
              </w:rPr>
            </w:pPr>
            <w:ins w:id="7982" w:author="ZTE-Ma Zhifeng" w:date="2024-08-26T22:38:00Z">
              <w:r>
                <w:rPr>
                  <w:rFonts w:ascii="Arial" w:hAnsi="Arial" w:cs="Arial"/>
                  <w:sz w:val="18"/>
                  <w:szCs w:val="18"/>
                  <w:lang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12CA7296" w14:textId="77777777" w:rsidR="002D5D5E" w:rsidRDefault="002D5D5E" w:rsidP="002D5D5E">
            <w:pPr>
              <w:keepNext/>
              <w:keepLines/>
              <w:spacing w:after="0"/>
              <w:jc w:val="center"/>
              <w:rPr>
                <w:ins w:id="7983" w:author="ZTE-Ma Zhifeng" w:date="2024-08-26T22:38:00Z"/>
                <w:rFonts w:ascii="Arial" w:hAnsi="Arial" w:cs="Arial"/>
                <w:sz w:val="18"/>
                <w:szCs w:val="18"/>
                <w:lang w:val="en-US" w:eastAsia="zh-CN"/>
              </w:rPr>
            </w:pPr>
            <w:ins w:id="7984" w:author="ZTE-Ma Zhifeng" w:date="2024-08-26T22:38:00Z">
              <w:r>
                <w:rPr>
                  <w:rFonts w:ascii="Arial" w:hAnsi="Arial" w:cs="Arial"/>
                  <w:sz w:val="18"/>
                  <w:szCs w:val="18"/>
                  <w:lang w:val="en-US" w:eastAsia="zh-CN"/>
                </w:rPr>
                <w:t>0.5</w:t>
              </w:r>
            </w:ins>
          </w:p>
        </w:tc>
      </w:tr>
      <w:tr w:rsidR="002D5D5E" w14:paraId="7CC0EC83" w14:textId="77777777" w:rsidTr="002D5D5E">
        <w:trPr>
          <w:jc w:val="center"/>
          <w:ins w:id="7985" w:author="ZTE-Ma Zhifeng" w:date="2024-08-26T22:38: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754630F1" w14:textId="77777777" w:rsidR="002D5D5E" w:rsidRDefault="002D5D5E" w:rsidP="002D5D5E">
            <w:pPr>
              <w:pStyle w:val="TAN"/>
              <w:rPr>
                <w:ins w:id="7986" w:author="ZTE-Ma Zhifeng" w:date="2024-08-26T22:38:00Z"/>
                <w:szCs w:val="18"/>
                <w:lang w:eastAsia="ja-JP"/>
              </w:rPr>
            </w:pPr>
            <w:ins w:id="7987" w:author="ZTE-Ma Zhifeng" w:date="2024-08-26T22:38:00Z">
              <w:r>
                <w:rPr>
                  <w:rFonts w:cs="Arial"/>
                  <w:szCs w:val="18"/>
                  <w:lang w:eastAsia="ja-JP"/>
                </w:rPr>
                <w:t>NOTE 8:</w:t>
              </w:r>
              <w:r>
                <w:rPr>
                  <w:rFonts w:cs="Arial"/>
                  <w:szCs w:val="18"/>
                  <w:lang w:eastAsia="ja-JP"/>
                </w:rPr>
                <w:tab/>
                <w:t>“-” denotes ΔT</w:t>
              </w:r>
              <w:r>
                <w:rPr>
                  <w:rFonts w:cs="Arial"/>
                  <w:szCs w:val="18"/>
                  <w:vertAlign w:val="subscript"/>
                  <w:lang w:eastAsia="ja-JP"/>
                </w:rPr>
                <w:t>IB,c</w:t>
              </w:r>
              <w:r>
                <w:rPr>
                  <w:rFonts w:cs="Arial"/>
                  <w:szCs w:val="18"/>
                  <w:lang w:eastAsia="ja-JP"/>
                </w:rPr>
                <w:t xml:space="preserve"> = 0.</w:t>
              </w:r>
            </w:ins>
          </w:p>
          <w:p w14:paraId="20D093C0" w14:textId="77777777" w:rsidR="002D5D5E" w:rsidRDefault="002D5D5E" w:rsidP="002D5D5E">
            <w:pPr>
              <w:pStyle w:val="TAN"/>
              <w:rPr>
                <w:ins w:id="7988" w:author="ZTE-Ma Zhifeng" w:date="2024-08-26T22:38:00Z"/>
                <w:szCs w:val="18"/>
                <w:lang w:eastAsia="zh-CN"/>
              </w:rPr>
            </w:pPr>
            <w:ins w:id="7989" w:author="ZTE-Ma Zhifeng" w:date="2024-08-26T22:38:00Z">
              <w:r>
                <w:rPr>
                  <w:rFonts w:eastAsia="等线" w:cs="Arial"/>
                  <w:szCs w:val="18"/>
                </w:rPr>
                <w:t>NOTE 9:</w:t>
              </w:r>
              <w:r>
                <w:rPr>
                  <w:rFonts w:eastAsia="等线" w:cs="Arial"/>
                  <w:szCs w:val="18"/>
                </w:rPr>
                <w:tab/>
                <w:t>The component band order in the configuration should be listed by the order of NR bands, such as for CA_n1-n3-n5 the band order from left to right is n1, n3 and n5.</w:t>
              </w:r>
            </w:ins>
          </w:p>
        </w:tc>
      </w:tr>
    </w:tbl>
    <w:p w14:paraId="15A08D6B" w14:textId="77777777" w:rsidR="002D5D5E" w:rsidRDefault="002D5D5E">
      <w:pPr>
        <w:rPr>
          <w:ins w:id="7990" w:author="ZTE-Ma Zhifeng" w:date="2024-08-26T22:40:00Z"/>
          <w:rFonts w:eastAsia="宋体"/>
          <w:bCs/>
          <w:kern w:val="2"/>
          <w:lang w:val="en-US" w:eastAsia="zh-CN"/>
        </w:rPr>
        <w:pPrChange w:id="7991" w:author="ZTE-Ma Zhifeng" w:date="2024-08-26T22:40:00Z">
          <w:pPr>
            <w:pStyle w:val="TH"/>
            <w:jc w:val="left"/>
          </w:pPr>
        </w:pPrChange>
      </w:pPr>
    </w:p>
    <w:p w14:paraId="103E4D89" w14:textId="4E7C67A2" w:rsidR="002D5D5E" w:rsidRPr="001E3176" w:rsidRDefault="002D5D5E">
      <w:pPr>
        <w:rPr>
          <w:ins w:id="7992" w:author="ZTE-Ma Zhifeng" w:date="2024-08-26T22:38:00Z"/>
          <w:bCs/>
        </w:rPr>
        <w:pPrChange w:id="7993" w:author="ZTE-Ma Zhifeng" w:date="2024-08-26T22:40:00Z">
          <w:pPr>
            <w:pStyle w:val="TH"/>
            <w:jc w:val="left"/>
          </w:pPr>
        </w:pPrChange>
      </w:pPr>
      <w:ins w:id="7994" w:author="ZTE-Ma Zhifeng" w:date="2024-08-26T22:38:00Z">
        <w:r>
          <w:rPr>
            <w:rFonts w:eastAsia="宋体"/>
            <w:bCs/>
            <w:kern w:val="2"/>
            <w:lang w:val="en-US" w:eastAsia="zh-CN"/>
          </w:rPr>
          <w:t>The</w:t>
        </w:r>
        <w:r w:rsidRPr="001E3176">
          <w:rPr>
            <w:rFonts w:eastAsia="宋体"/>
            <w:bCs/>
            <w:kern w:val="2"/>
            <w:lang w:val="en-US" w:eastAsia="zh-CN"/>
          </w:rPr>
          <w:t xml:space="preserve"> </w:t>
        </w:r>
        <w:r w:rsidRPr="001E3176">
          <w:rPr>
            <w:rFonts w:eastAsia="宋体"/>
            <w:bCs/>
            <w:kern w:val="2"/>
            <w:lang w:val="en-US" w:eastAsia="zh-CN"/>
          </w:rPr>
          <w:sym w:font="Symbol" w:char="F044"/>
        </w:r>
        <w:r w:rsidRPr="001E3176">
          <w:rPr>
            <w:rFonts w:eastAsia="宋体"/>
            <w:bCs/>
            <w:kern w:val="2"/>
            <w:lang w:val="en-US" w:eastAsia="zh-CN"/>
          </w:rPr>
          <w:t>R</w:t>
        </w:r>
        <w:r w:rsidRPr="001E3176">
          <w:rPr>
            <w:rFonts w:eastAsia="宋体"/>
            <w:bCs/>
            <w:kern w:val="2"/>
            <w:vertAlign w:val="subscript"/>
            <w:lang w:val="en-US" w:eastAsia="zh-CN"/>
          </w:rPr>
          <w:t>IB,c</w:t>
        </w:r>
        <w:r w:rsidRPr="001E3176">
          <w:rPr>
            <w:rFonts w:eastAsia="宋体"/>
            <w:bCs/>
            <w:kern w:val="2"/>
            <w:lang w:val="en-US" w:eastAsia="zh-CN"/>
          </w:rPr>
          <w:t xml:space="preserve"> values are proposed to be defined</w:t>
        </w:r>
        <w:r>
          <w:rPr>
            <w:rFonts w:eastAsia="宋体"/>
            <w:bCs/>
            <w:kern w:val="2"/>
            <w:lang w:val="en-US" w:eastAsia="zh-CN"/>
          </w:rPr>
          <w:t xml:space="preserve"> following </w:t>
        </w:r>
        <w:r w:rsidRPr="001E3176">
          <w:rPr>
            <w:rFonts w:eastAsia="宋体"/>
            <w:bCs/>
            <w:kern w:val="2"/>
            <w:lang w:val="en-US" w:eastAsia="zh-CN"/>
          </w:rPr>
          <w:t>CA_n5-n8</w:t>
        </w:r>
        <w:r>
          <w:rPr>
            <w:rFonts w:eastAsia="宋体"/>
            <w:bCs/>
            <w:kern w:val="2"/>
            <w:lang w:val="en-US" w:eastAsia="zh-CN"/>
          </w:rPr>
          <w:t xml:space="preserve"> as in the following table</w:t>
        </w:r>
      </w:ins>
      <w:ins w:id="7995" w:author="ZTE-Ma Zhifeng" w:date="2024-08-26T22:40:00Z">
        <w:r>
          <w:rPr>
            <w:rFonts w:eastAsia="宋体"/>
            <w:bCs/>
            <w:kern w:val="2"/>
            <w:lang w:val="en-US" w:eastAsia="zh-CN"/>
          </w:rPr>
          <w:t>.</w:t>
        </w:r>
      </w:ins>
    </w:p>
    <w:p w14:paraId="413142A2" w14:textId="25B89E5C" w:rsidR="002D5D5E" w:rsidRPr="002D5D5E" w:rsidRDefault="002D5D5E" w:rsidP="002D5D5E">
      <w:pPr>
        <w:pStyle w:val="TH"/>
        <w:rPr>
          <w:ins w:id="7996" w:author="ZTE-Ma Zhifeng" w:date="2024-08-26T22:38:00Z"/>
          <w:rFonts w:cs="Arial"/>
          <w:rPrChange w:id="7997" w:author="ZTE-Ma Zhifeng" w:date="2024-08-26T22:39:00Z">
            <w:rPr>
              <w:ins w:id="7998" w:author="ZTE-Ma Zhifeng" w:date="2024-08-26T22:38:00Z"/>
            </w:rPr>
          </w:rPrChange>
        </w:rPr>
      </w:pPr>
      <w:ins w:id="7999" w:author="ZTE-Ma Zhifeng" w:date="2024-08-26T22:38:00Z">
        <w:r>
          <w:rPr>
            <w:rFonts w:cs="Arial"/>
          </w:rPr>
          <w:t>Table 5.</w:t>
        </w:r>
      </w:ins>
      <w:ins w:id="8000" w:author="ZTE-Ma Zhifeng" w:date="2024-08-26T22:45:00Z">
        <w:r w:rsidR="00DF4B5B">
          <w:rPr>
            <w:rFonts w:cs="Arial"/>
          </w:rPr>
          <w:t>13</w:t>
        </w:r>
      </w:ins>
      <w:ins w:id="8001" w:author="ZTE-Ma Zhifeng" w:date="2024-08-26T22:38:00Z">
        <w:r>
          <w:rPr>
            <w:rFonts w:cs="Arial"/>
          </w:rPr>
          <w:t>.1.3-2: ΔR</w:t>
        </w:r>
        <w:r w:rsidRPr="002D5D5E">
          <w:rPr>
            <w:rFonts w:cs="Arial"/>
            <w:vertAlign w:val="subscript"/>
          </w:rPr>
          <w:t>IB,c</w:t>
        </w:r>
        <w:r w:rsidRPr="002D5D5E">
          <w:rPr>
            <w:rFonts w:cs="Arial"/>
          </w:rPr>
          <w:t xml:space="preserve"> due to NR CA (t</w:t>
        </w:r>
        <w:r w:rsidRPr="002D5D5E">
          <w:rPr>
            <w:rFonts w:cs="Arial"/>
            <w:rPrChange w:id="8002" w:author="ZTE-Ma Zhifeng" w:date="2024-08-26T22:39:00Z">
              <w:rPr>
                <w:rFonts w:cs="Arial"/>
                <w:bCs/>
                <w:lang w:eastAsia="zh-CN"/>
              </w:rPr>
            </w:rPrChange>
          </w:rPr>
          <w:t>hree</w:t>
        </w:r>
        <w:r w:rsidRPr="002D5D5E">
          <w:rPr>
            <w:rFonts w:cs="Arial"/>
            <w:rPrChange w:id="8003" w:author="ZTE-Ma Zhifeng" w:date="2024-08-26T22:39:00Z">
              <w:rPr>
                <w:rFonts w:cs="Arial"/>
                <w:bCs/>
              </w:rPr>
            </w:rPrChange>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4"/>
        <w:gridCol w:w="1948"/>
        <w:gridCol w:w="1948"/>
        <w:gridCol w:w="1949"/>
      </w:tblGrid>
      <w:tr w:rsidR="002D5D5E" w14:paraId="0A1D9FC4" w14:textId="77777777" w:rsidTr="002D5D5E">
        <w:trPr>
          <w:trHeight w:val="187"/>
          <w:jc w:val="center"/>
          <w:ins w:id="8004" w:author="ZTE-Ma Zhifeng" w:date="2024-08-26T22:38:00Z"/>
        </w:trPr>
        <w:tc>
          <w:tcPr>
            <w:tcW w:w="1594" w:type="dxa"/>
            <w:vMerge w:val="restart"/>
          </w:tcPr>
          <w:p w14:paraId="19D60DBB" w14:textId="77777777" w:rsidR="002D5D5E" w:rsidRDefault="002D5D5E" w:rsidP="002D5D5E">
            <w:pPr>
              <w:keepNext/>
              <w:keepLines/>
              <w:spacing w:after="0"/>
              <w:jc w:val="center"/>
              <w:rPr>
                <w:ins w:id="8005" w:author="ZTE-Ma Zhifeng" w:date="2024-08-26T22:38:00Z"/>
                <w:rFonts w:ascii="Arial" w:eastAsia="等线" w:hAnsi="Arial" w:cs="Arial"/>
                <w:b/>
                <w:sz w:val="18"/>
                <w:szCs w:val="18"/>
              </w:rPr>
            </w:pPr>
            <w:ins w:id="8006" w:author="ZTE-Ma Zhifeng" w:date="2024-08-26T22:38:00Z">
              <w:r>
                <w:rPr>
                  <w:rFonts w:ascii="Arial" w:eastAsia="等线" w:hAnsi="Arial" w:cs="Arial"/>
                  <w:b/>
                  <w:sz w:val="18"/>
                  <w:szCs w:val="18"/>
                </w:rPr>
                <w:t>Inter-band CA combination</w:t>
              </w:r>
            </w:ins>
          </w:p>
        </w:tc>
        <w:tc>
          <w:tcPr>
            <w:tcW w:w="5845" w:type="dxa"/>
            <w:gridSpan w:val="3"/>
            <w:vAlign w:val="center"/>
          </w:tcPr>
          <w:p w14:paraId="43D98059" w14:textId="77777777" w:rsidR="002D5D5E" w:rsidRDefault="002D5D5E" w:rsidP="002D5D5E">
            <w:pPr>
              <w:keepNext/>
              <w:keepLines/>
              <w:spacing w:after="0"/>
              <w:jc w:val="center"/>
              <w:rPr>
                <w:ins w:id="8007" w:author="ZTE-Ma Zhifeng" w:date="2024-08-26T22:38:00Z"/>
                <w:rFonts w:ascii="Arial" w:eastAsia="等线" w:hAnsi="Arial" w:cs="Arial"/>
                <w:b/>
                <w:sz w:val="18"/>
                <w:szCs w:val="18"/>
              </w:rPr>
            </w:pPr>
            <w:ins w:id="8008" w:author="ZTE-Ma Zhifeng" w:date="2024-08-26T22:38:00Z">
              <w:r>
                <w:rPr>
                  <w:rFonts w:ascii="Arial" w:eastAsia="等线" w:hAnsi="Arial" w:cs="Arial"/>
                  <w:b/>
                  <w:sz w:val="18"/>
                  <w:szCs w:val="18"/>
                </w:rPr>
                <w:t>ΔR</w:t>
              </w:r>
              <w:r>
                <w:rPr>
                  <w:rFonts w:ascii="Arial" w:eastAsia="等线" w:hAnsi="Arial" w:cs="Arial"/>
                  <w:b/>
                  <w:sz w:val="18"/>
                  <w:szCs w:val="18"/>
                  <w:vertAlign w:val="subscript"/>
                </w:rPr>
                <w:t>IB,c</w:t>
              </w:r>
              <w:r>
                <w:rPr>
                  <w:rFonts w:ascii="Arial" w:eastAsia="等线" w:hAnsi="Arial" w:cs="Arial"/>
                  <w:b/>
                  <w:sz w:val="18"/>
                  <w:szCs w:val="18"/>
                </w:rPr>
                <w:t xml:space="preserve"> for NR bands (dB)</w:t>
              </w:r>
              <w:r>
                <w:rPr>
                  <w:rFonts w:ascii="Arial" w:eastAsia="等线" w:hAnsi="Arial" w:cs="Arial"/>
                  <w:b/>
                  <w:sz w:val="18"/>
                  <w:szCs w:val="18"/>
                  <w:vertAlign w:val="superscript"/>
                </w:rPr>
                <w:t>9</w:t>
              </w:r>
            </w:ins>
          </w:p>
        </w:tc>
      </w:tr>
      <w:tr w:rsidR="002D5D5E" w14:paraId="2C5F700E" w14:textId="77777777" w:rsidTr="002D5D5E">
        <w:trPr>
          <w:trHeight w:val="187"/>
          <w:jc w:val="center"/>
          <w:ins w:id="8009" w:author="ZTE-Ma Zhifeng" w:date="2024-08-26T22:38:00Z"/>
        </w:trPr>
        <w:tc>
          <w:tcPr>
            <w:tcW w:w="1594" w:type="dxa"/>
            <w:vMerge/>
            <w:tcBorders>
              <w:bottom w:val="single" w:sz="4" w:space="0" w:color="auto"/>
            </w:tcBorders>
          </w:tcPr>
          <w:p w14:paraId="2D86D5FB" w14:textId="77777777" w:rsidR="002D5D5E" w:rsidRDefault="002D5D5E" w:rsidP="002D5D5E">
            <w:pPr>
              <w:keepNext/>
              <w:keepLines/>
              <w:spacing w:after="0"/>
              <w:jc w:val="center"/>
              <w:rPr>
                <w:ins w:id="8010" w:author="ZTE-Ma Zhifeng" w:date="2024-08-26T22:38:00Z"/>
                <w:rFonts w:ascii="Arial" w:eastAsia="等线" w:hAnsi="Arial" w:cs="Arial"/>
                <w:b/>
                <w:sz w:val="18"/>
                <w:szCs w:val="18"/>
              </w:rPr>
            </w:pPr>
          </w:p>
        </w:tc>
        <w:tc>
          <w:tcPr>
            <w:tcW w:w="5845" w:type="dxa"/>
            <w:gridSpan w:val="3"/>
            <w:vAlign w:val="center"/>
          </w:tcPr>
          <w:p w14:paraId="28CBC55E" w14:textId="77777777" w:rsidR="002D5D5E" w:rsidRDefault="002D5D5E" w:rsidP="002D5D5E">
            <w:pPr>
              <w:keepNext/>
              <w:keepLines/>
              <w:spacing w:after="0"/>
              <w:jc w:val="center"/>
              <w:rPr>
                <w:ins w:id="8011" w:author="ZTE-Ma Zhifeng" w:date="2024-08-26T22:38:00Z"/>
                <w:rFonts w:ascii="Arial" w:eastAsia="等线" w:hAnsi="Arial" w:cs="Arial"/>
                <w:b/>
                <w:sz w:val="18"/>
                <w:szCs w:val="18"/>
              </w:rPr>
            </w:pPr>
            <w:ins w:id="8012" w:author="ZTE-Ma Zhifeng" w:date="2024-08-26T22:38:00Z">
              <w:r>
                <w:rPr>
                  <w:rFonts w:ascii="Arial" w:eastAsia="等线" w:hAnsi="Arial" w:cs="Arial"/>
                  <w:b/>
                  <w:sz w:val="18"/>
                  <w:szCs w:val="18"/>
                </w:rPr>
                <w:t>Component band in order of bands in configuration</w:t>
              </w:r>
              <w:r>
                <w:rPr>
                  <w:rFonts w:ascii="Arial" w:eastAsia="等线" w:hAnsi="Arial" w:cs="Arial"/>
                  <w:b/>
                  <w:sz w:val="18"/>
                  <w:szCs w:val="18"/>
                  <w:vertAlign w:val="superscript"/>
                </w:rPr>
                <w:t>10</w:t>
              </w:r>
            </w:ins>
          </w:p>
        </w:tc>
      </w:tr>
      <w:tr w:rsidR="002D5D5E" w14:paraId="132F3161" w14:textId="77777777" w:rsidTr="002D5D5E">
        <w:trPr>
          <w:trHeight w:val="187"/>
          <w:jc w:val="center"/>
          <w:ins w:id="8013" w:author="ZTE-Ma Zhifeng" w:date="2024-08-26T22:38:00Z"/>
        </w:trPr>
        <w:tc>
          <w:tcPr>
            <w:tcW w:w="1594" w:type="dxa"/>
            <w:shd w:val="clear" w:color="auto" w:fill="auto"/>
          </w:tcPr>
          <w:p w14:paraId="645A98CF" w14:textId="77777777" w:rsidR="002D5D5E" w:rsidRDefault="002D5D5E" w:rsidP="002D5D5E">
            <w:pPr>
              <w:keepNext/>
              <w:keepLines/>
              <w:spacing w:after="0"/>
              <w:jc w:val="center"/>
              <w:rPr>
                <w:ins w:id="8014" w:author="ZTE-Ma Zhifeng" w:date="2024-08-26T22:38:00Z"/>
                <w:rFonts w:ascii="Arial" w:eastAsia="等线" w:hAnsi="Arial" w:cs="Arial"/>
                <w:sz w:val="18"/>
                <w:szCs w:val="18"/>
              </w:rPr>
            </w:pPr>
            <w:ins w:id="8015" w:author="ZTE-Ma Zhifeng" w:date="2024-08-26T22:38:00Z">
              <w:r>
                <w:rPr>
                  <w:rFonts w:ascii="Arial" w:eastAsia="宋体" w:hAnsi="Arial" w:cs="Arial"/>
                  <w:kern w:val="2"/>
                  <w:sz w:val="18"/>
                  <w:szCs w:val="18"/>
                  <w:lang w:val="en-US" w:eastAsia="zh-CN"/>
                </w:rPr>
                <w:t>CA_n3-</w:t>
              </w:r>
              <w:r>
                <w:rPr>
                  <w:rFonts w:ascii="Arial" w:eastAsia="宋体" w:hAnsi="Arial" w:cs="Arial" w:hint="eastAsia"/>
                  <w:kern w:val="2"/>
                  <w:sz w:val="18"/>
                  <w:szCs w:val="18"/>
                  <w:lang w:val="en-US" w:eastAsia="zh-CN"/>
                </w:rPr>
                <w:t>n</w:t>
              </w:r>
              <w:r>
                <w:rPr>
                  <w:rFonts w:ascii="Arial" w:eastAsia="宋体" w:hAnsi="Arial" w:cs="Arial"/>
                  <w:kern w:val="2"/>
                  <w:sz w:val="18"/>
                  <w:szCs w:val="18"/>
                  <w:lang w:val="en-US" w:eastAsia="zh-CN"/>
                </w:rPr>
                <w:t>5-</w:t>
              </w:r>
              <w:r>
                <w:rPr>
                  <w:rFonts w:ascii="Arial" w:eastAsia="宋体" w:hAnsi="Arial" w:cs="Arial" w:hint="eastAsia"/>
                  <w:kern w:val="2"/>
                  <w:sz w:val="18"/>
                  <w:szCs w:val="18"/>
                  <w:lang w:val="en-US" w:eastAsia="zh-CN"/>
                </w:rPr>
                <w:t>n</w:t>
              </w:r>
              <w:r>
                <w:rPr>
                  <w:rFonts w:ascii="Arial" w:eastAsia="宋体" w:hAnsi="Arial" w:cs="Arial"/>
                  <w:kern w:val="2"/>
                  <w:sz w:val="18"/>
                  <w:szCs w:val="18"/>
                  <w:lang w:val="en-US" w:eastAsia="zh-CN"/>
                </w:rPr>
                <w:t>8</w:t>
              </w:r>
            </w:ins>
          </w:p>
        </w:tc>
        <w:tc>
          <w:tcPr>
            <w:tcW w:w="1948" w:type="dxa"/>
            <w:vAlign w:val="center"/>
          </w:tcPr>
          <w:p w14:paraId="02A5213C" w14:textId="77777777" w:rsidR="002D5D5E" w:rsidRDefault="002D5D5E" w:rsidP="002D5D5E">
            <w:pPr>
              <w:keepNext/>
              <w:keepLines/>
              <w:spacing w:after="0"/>
              <w:jc w:val="center"/>
              <w:rPr>
                <w:ins w:id="8016" w:author="ZTE-Ma Zhifeng" w:date="2024-08-26T22:38:00Z"/>
                <w:rFonts w:ascii="Arial" w:eastAsia="等线" w:hAnsi="Arial" w:cs="Arial"/>
                <w:sz w:val="18"/>
                <w:szCs w:val="18"/>
                <w:lang w:val="en-US" w:eastAsia="zh-CN"/>
              </w:rPr>
            </w:pPr>
            <w:ins w:id="8017" w:author="ZTE-Ma Zhifeng" w:date="2024-08-26T22:38:00Z">
              <w:r>
                <w:rPr>
                  <w:rFonts w:ascii="Arial" w:eastAsia="等线" w:hAnsi="Arial" w:cs="Arial"/>
                  <w:sz w:val="18"/>
                  <w:szCs w:val="18"/>
                  <w:lang w:val="en-US" w:eastAsia="zh-CN"/>
                </w:rPr>
                <w:t>-</w:t>
              </w:r>
            </w:ins>
          </w:p>
        </w:tc>
        <w:tc>
          <w:tcPr>
            <w:tcW w:w="1948" w:type="dxa"/>
            <w:vAlign w:val="center"/>
          </w:tcPr>
          <w:p w14:paraId="13F89AB8" w14:textId="77777777" w:rsidR="002D5D5E" w:rsidRDefault="002D5D5E" w:rsidP="002D5D5E">
            <w:pPr>
              <w:keepNext/>
              <w:keepLines/>
              <w:spacing w:after="0"/>
              <w:jc w:val="center"/>
              <w:rPr>
                <w:ins w:id="8018" w:author="ZTE-Ma Zhifeng" w:date="2024-08-26T22:38:00Z"/>
                <w:rFonts w:ascii="Arial" w:eastAsia="等线" w:hAnsi="Arial" w:cs="Arial"/>
                <w:sz w:val="18"/>
                <w:szCs w:val="18"/>
                <w:lang w:val="en-US" w:eastAsia="zh-CN"/>
              </w:rPr>
            </w:pPr>
            <w:ins w:id="8019" w:author="ZTE-Ma Zhifeng" w:date="2024-08-26T22:38:00Z">
              <w:r>
                <w:rPr>
                  <w:rFonts w:ascii="Arial" w:eastAsia="等线" w:hAnsi="Arial" w:cs="Arial"/>
                  <w:sz w:val="18"/>
                  <w:szCs w:val="18"/>
                  <w:lang w:val="en-US" w:eastAsia="zh-CN"/>
                </w:rPr>
                <w:t>0.4</w:t>
              </w:r>
            </w:ins>
          </w:p>
        </w:tc>
        <w:tc>
          <w:tcPr>
            <w:tcW w:w="1949" w:type="dxa"/>
            <w:vAlign w:val="center"/>
          </w:tcPr>
          <w:p w14:paraId="435446DC" w14:textId="77777777" w:rsidR="002D5D5E" w:rsidRDefault="002D5D5E" w:rsidP="002D5D5E">
            <w:pPr>
              <w:keepNext/>
              <w:keepLines/>
              <w:spacing w:after="0"/>
              <w:jc w:val="center"/>
              <w:rPr>
                <w:ins w:id="8020" w:author="ZTE-Ma Zhifeng" w:date="2024-08-26T22:38:00Z"/>
                <w:rFonts w:ascii="Arial" w:eastAsia="等线" w:hAnsi="Arial" w:cs="Arial"/>
                <w:sz w:val="18"/>
                <w:szCs w:val="18"/>
                <w:lang w:val="en-US" w:eastAsia="zh-CN"/>
              </w:rPr>
            </w:pPr>
            <w:ins w:id="8021" w:author="ZTE-Ma Zhifeng" w:date="2024-08-26T22:38:00Z">
              <w:r>
                <w:rPr>
                  <w:rFonts w:ascii="Arial" w:eastAsia="等线" w:hAnsi="Arial" w:cs="Arial"/>
                  <w:sz w:val="18"/>
                  <w:szCs w:val="18"/>
                  <w:lang w:val="en-US" w:eastAsia="zh-CN"/>
                </w:rPr>
                <w:t>0.4</w:t>
              </w:r>
            </w:ins>
          </w:p>
        </w:tc>
      </w:tr>
      <w:tr w:rsidR="002D5D5E" w14:paraId="5866AB7A" w14:textId="77777777" w:rsidTr="002D5D5E">
        <w:trPr>
          <w:trHeight w:val="187"/>
          <w:jc w:val="center"/>
          <w:ins w:id="8022" w:author="ZTE-Ma Zhifeng" w:date="2024-08-26T22:38:00Z"/>
        </w:trPr>
        <w:tc>
          <w:tcPr>
            <w:tcW w:w="7439" w:type="dxa"/>
            <w:gridSpan w:val="4"/>
            <w:tcBorders>
              <w:bottom w:val="single" w:sz="4" w:space="0" w:color="auto"/>
            </w:tcBorders>
            <w:shd w:val="clear" w:color="auto" w:fill="auto"/>
          </w:tcPr>
          <w:p w14:paraId="14860658" w14:textId="77777777" w:rsidR="002D5D5E" w:rsidRDefault="002D5D5E" w:rsidP="002D5D5E">
            <w:pPr>
              <w:keepLines/>
              <w:spacing w:after="0"/>
              <w:ind w:left="870" w:hanging="870"/>
              <w:rPr>
                <w:ins w:id="8023" w:author="ZTE-Ma Zhifeng" w:date="2024-08-26T22:38:00Z"/>
                <w:rFonts w:ascii="Arial" w:eastAsia="等线" w:hAnsi="Arial" w:cs="Arial"/>
                <w:sz w:val="18"/>
                <w:szCs w:val="18"/>
                <w:lang w:eastAsia="ja-JP"/>
              </w:rPr>
            </w:pPr>
            <w:ins w:id="8024" w:author="ZTE-Ma Zhifeng" w:date="2024-08-26T22:38:00Z">
              <w:r>
                <w:rPr>
                  <w:rFonts w:ascii="Arial" w:eastAsia="等线" w:hAnsi="Arial" w:cs="Arial"/>
                  <w:sz w:val="18"/>
                  <w:szCs w:val="18"/>
                  <w:lang w:eastAsia="ja-JP"/>
                </w:rPr>
                <w:t>NOTE 9:</w:t>
              </w:r>
              <w:r>
                <w:rPr>
                  <w:rFonts w:ascii="Arial" w:eastAsia="等线" w:hAnsi="Arial" w:cs="Arial"/>
                  <w:sz w:val="18"/>
                  <w:szCs w:val="18"/>
                  <w:lang w:eastAsia="ja-JP"/>
                </w:rPr>
                <w:tab/>
                <w:t xml:space="preserve"> “-” denotes ΔR</w:t>
              </w:r>
              <w:r>
                <w:rPr>
                  <w:rFonts w:ascii="Arial" w:eastAsia="等线" w:hAnsi="Arial" w:cs="Arial"/>
                  <w:sz w:val="18"/>
                  <w:szCs w:val="18"/>
                  <w:vertAlign w:val="subscript"/>
                  <w:lang w:eastAsia="ja-JP"/>
                </w:rPr>
                <w:t>IB,c</w:t>
              </w:r>
              <w:r>
                <w:rPr>
                  <w:rFonts w:ascii="Arial" w:eastAsia="等线" w:hAnsi="Arial" w:cs="Arial"/>
                  <w:sz w:val="18"/>
                  <w:szCs w:val="18"/>
                  <w:lang w:eastAsia="ja-JP"/>
                </w:rPr>
                <w:t xml:space="preserve"> = 0.</w:t>
              </w:r>
            </w:ins>
          </w:p>
          <w:p w14:paraId="74AE28F8" w14:textId="77777777" w:rsidR="002D5D5E" w:rsidRDefault="002D5D5E" w:rsidP="002D5D5E">
            <w:pPr>
              <w:keepLines/>
              <w:spacing w:after="0"/>
              <w:ind w:left="870" w:hanging="870"/>
              <w:rPr>
                <w:ins w:id="8025" w:author="ZTE-Ma Zhifeng" w:date="2024-08-26T22:38:00Z"/>
                <w:rFonts w:ascii="Arial" w:eastAsia="等线" w:hAnsi="Arial" w:cs="Arial"/>
                <w:color w:val="000000"/>
                <w:sz w:val="18"/>
                <w:szCs w:val="18"/>
                <w:lang w:val="en-US" w:eastAsia="zh-CN"/>
              </w:rPr>
            </w:pPr>
            <w:ins w:id="8026" w:author="ZTE-Ma Zhifeng" w:date="2024-08-26T22:38:00Z">
              <w:r>
                <w:rPr>
                  <w:rFonts w:ascii="Arial" w:eastAsia="等线" w:hAnsi="Arial" w:cs="Arial"/>
                  <w:sz w:val="18"/>
                  <w:szCs w:val="18"/>
                  <w:lang w:eastAsia="ja-JP"/>
                </w:rPr>
                <w:lastRenderedPageBreak/>
                <w:t>NOTE 10:</w:t>
              </w:r>
              <w:r>
                <w:rPr>
                  <w:rFonts w:ascii="Arial" w:eastAsia="等线" w:hAnsi="Arial" w:cs="Arial"/>
                  <w:sz w:val="18"/>
                  <w:szCs w:val="18"/>
                  <w:lang w:eastAsia="ja-JP"/>
                </w:rPr>
                <w:tab/>
                <w:t>The component band order in the configuration should be listed by the order of NR bands, such as for CA_n1-n3-n8 the band order from left to right is n1, n3 and n8.</w:t>
              </w:r>
            </w:ins>
          </w:p>
        </w:tc>
      </w:tr>
    </w:tbl>
    <w:p w14:paraId="75CD4B0C" w14:textId="77777777" w:rsidR="002D5D5E" w:rsidRDefault="002D5D5E" w:rsidP="002D5D5E">
      <w:pPr>
        <w:rPr>
          <w:ins w:id="8027" w:author="ZTE-Ma Zhifeng" w:date="2024-08-26T22:38:00Z"/>
          <w:rFonts w:eastAsia="宋体"/>
          <w:kern w:val="2"/>
          <w:lang w:val="en-US" w:eastAsia="zh-CN"/>
        </w:rPr>
      </w:pPr>
    </w:p>
    <w:p w14:paraId="43A3E328" w14:textId="77777777" w:rsidR="00A15080" w:rsidRPr="002D5D5E" w:rsidRDefault="00A15080" w:rsidP="00126CBF">
      <w:pPr>
        <w:pStyle w:val="B1"/>
        <w:ind w:left="0" w:firstLine="0"/>
        <w:jc w:val="both"/>
        <w:rPr>
          <w:ins w:id="8028" w:author="ZTE-Ma Zhifeng" w:date="2024-08-26T21:48:00Z"/>
          <w:rFonts w:ascii="Arial" w:hAnsi="Arial" w:cs="Arial"/>
          <w:b/>
          <w:color w:val="FF0000"/>
          <w:sz w:val="24"/>
          <w:lang w:val="en-US" w:eastAsia="zh-CN"/>
          <w:rPrChange w:id="8029" w:author="ZTE-Ma Zhifeng" w:date="2024-08-26T22:38:00Z">
            <w:rPr>
              <w:ins w:id="8030" w:author="ZTE-Ma Zhifeng" w:date="2024-08-26T21:48:00Z"/>
              <w:rFonts w:ascii="Arial" w:hAnsi="Arial" w:cs="Arial"/>
              <w:b/>
              <w:color w:val="FF0000"/>
              <w:sz w:val="24"/>
              <w:lang w:eastAsia="zh-CN"/>
            </w:rPr>
          </w:rPrChange>
        </w:rPr>
      </w:pPr>
    </w:p>
    <w:p w14:paraId="014E3B85" w14:textId="77777777" w:rsidR="00A15080" w:rsidRPr="00A15080" w:rsidRDefault="00A15080" w:rsidP="00126CBF">
      <w:pPr>
        <w:pStyle w:val="B1"/>
        <w:ind w:left="0" w:firstLine="0"/>
        <w:jc w:val="both"/>
        <w:rPr>
          <w:ins w:id="8031" w:author="ZTE-Ma Zhifeng" w:date="2024-08-26T16:17:00Z"/>
          <w:rFonts w:ascii="Arial" w:hAnsi="Arial" w:cs="Arial"/>
          <w:b/>
          <w:color w:val="FF0000"/>
          <w:sz w:val="24"/>
          <w:lang w:eastAsia="zh-CN"/>
        </w:rPr>
      </w:pPr>
    </w:p>
    <w:p w14:paraId="2082A464" w14:textId="77777777" w:rsidR="008645DB" w:rsidRDefault="008645DB" w:rsidP="00126CBF">
      <w:pPr>
        <w:pStyle w:val="B1"/>
        <w:ind w:left="0" w:firstLine="0"/>
        <w:jc w:val="both"/>
        <w:rPr>
          <w:ins w:id="8032" w:author="ZTE-Ma Zhifeng" w:date="2024-08-26T16:17:00Z"/>
          <w:rFonts w:ascii="Arial" w:hAnsi="Arial" w:cs="Arial"/>
          <w:b/>
          <w:color w:val="FF0000"/>
          <w:sz w:val="24"/>
          <w:lang w:eastAsia="zh-CN"/>
        </w:rPr>
      </w:pPr>
    </w:p>
    <w:p w14:paraId="4EE94407" w14:textId="77777777" w:rsidR="008645DB" w:rsidRPr="00E921C4" w:rsidRDefault="008645DB" w:rsidP="00126CBF">
      <w:pPr>
        <w:pStyle w:val="B1"/>
        <w:ind w:left="0" w:firstLine="0"/>
        <w:jc w:val="both"/>
        <w:rPr>
          <w:ins w:id="8033" w:author="ZTE-Ma Zhifeng" w:date="2024-08-26T15:52:00Z"/>
          <w:rFonts w:ascii="Arial" w:hAnsi="Arial" w:cs="Arial"/>
          <w:b/>
          <w:color w:val="FF0000"/>
          <w:sz w:val="24"/>
          <w:lang w:eastAsia="zh-CN"/>
        </w:rPr>
      </w:pPr>
    </w:p>
    <w:p w14:paraId="5B969154" w14:textId="77777777" w:rsidR="001F46D5" w:rsidRDefault="001F46D5">
      <w:pPr>
        <w:pStyle w:val="EditorsNote"/>
        <w:overflowPunct w:val="0"/>
        <w:autoSpaceDE w:val="0"/>
        <w:autoSpaceDN w:val="0"/>
        <w:adjustRightInd w:val="0"/>
        <w:ind w:left="284" w:firstLine="0"/>
        <w:textAlignment w:val="baseline"/>
        <w:rPr>
          <w:ins w:id="8034" w:author="ZTE-Ma Zhifeng" w:date="2024-08-26T14:17:00Z"/>
          <w:rFonts w:eastAsia="宋体"/>
          <w:lang w:eastAsia="zh-CN"/>
        </w:rPr>
      </w:pPr>
    </w:p>
    <w:p w14:paraId="20610020" w14:textId="77777777" w:rsidR="00B754A1" w:rsidRDefault="00B754A1">
      <w:pPr>
        <w:pStyle w:val="EditorsNote"/>
        <w:overflowPunct w:val="0"/>
        <w:autoSpaceDE w:val="0"/>
        <w:autoSpaceDN w:val="0"/>
        <w:adjustRightInd w:val="0"/>
        <w:ind w:left="284" w:firstLine="0"/>
        <w:textAlignment w:val="baseline"/>
        <w:rPr>
          <w:ins w:id="8035" w:author="ZTE-Ma Zhifeng" w:date="2024-08-26T14:17:00Z"/>
          <w:rFonts w:eastAsia="宋体"/>
          <w:lang w:eastAsia="zh-CN"/>
        </w:rPr>
      </w:pPr>
    </w:p>
    <w:p w14:paraId="444E9BF3" w14:textId="77777777" w:rsidR="00B754A1" w:rsidRPr="00A20126" w:rsidRDefault="00B754A1">
      <w:pPr>
        <w:pStyle w:val="EditorsNote"/>
        <w:overflowPunct w:val="0"/>
        <w:autoSpaceDE w:val="0"/>
        <w:autoSpaceDN w:val="0"/>
        <w:adjustRightInd w:val="0"/>
        <w:ind w:left="284" w:firstLine="0"/>
        <w:textAlignment w:val="baseline"/>
        <w:rPr>
          <w:rFonts w:eastAsia="宋体"/>
          <w:lang w:eastAsia="zh-CN"/>
        </w:rPr>
      </w:pPr>
    </w:p>
    <w:p w14:paraId="690E9784" w14:textId="77777777" w:rsidR="00654648" w:rsidRDefault="00DF33FC">
      <w:pPr>
        <w:pStyle w:val="10"/>
        <w:rPr>
          <w:rFonts w:cs="Arial"/>
        </w:rPr>
      </w:pPr>
      <w:bookmarkStart w:id="8036" w:name="_Toc175687593"/>
      <w:r>
        <w:t>6</w:t>
      </w:r>
      <w:r>
        <w:tab/>
      </w:r>
      <w:r>
        <w:rPr>
          <w:rFonts w:cs="Arial"/>
          <w:lang w:eastAsia="zh-CN"/>
        </w:rPr>
        <w:t>Dual Connectivity</w:t>
      </w:r>
      <w:r>
        <w:rPr>
          <w:rFonts w:cs="Arial"/>
        </w:rPr>
        <w:t>: Specific Band Combination Part</w:t>
      </w:r>
      <w:bookmarkEnd w:id="8036"/>
    </w:p>
    <w:p w14:paraId="6FD7A09B" w14:textId="6060371E" w:rsidR="00654648" w:rsidRDefault="00DF33FC">
      <w:pPr>
        <w:pStyle w:val="21"/>
      </w:pPr>
      <w:bookmarkStart w:id="8037" w:name="_Toc175687594"/>
      <w:r>
        <w:t>6.</w:t>
      </w:r>
      <w:del w:id="8038" w:author="ZTE-Ma Zhifeng" w:date="2024-08-27T21:13:00Z">
        <w:r w:rsidDel="0005247C">
          <w:rPr>
            <w:rFonts w:hint="eastAsia"/>
            <w:lang w:eastAsia="zh-CN"/>
          </w:rPr>
          <w:delText>x</w:delText>
        </w:r>
      </w:del>
      <w:ins w:id="8039" w:author="ZTE-Ma Zhifeng" w:date="2024-08-27T21:13:00Z">
        <w:r w:rsidR="0005247C">
          <w:rPr>
            <w:lang w:eastAsia="zh-CN"/>
          </w:rPr>
          <w:t>0</w:t>
        </w:r>
      </w:ins>
      <w:r>
        <w:tab/>
        <w:t>DC_nX-nY-nZ</w:t>
      </w:r>
      <w:bookmarkEnd w:id="8037"/>
    </w:p>
    <w:p w14:paraId="3E394B9A" w14:textId="70250A6F" w:rsidR="00654648" w:rsidRPr="00DA2616" w:rsidRDefault="00DF33FC" w:rsidP="00DA2616">
      <w:pPr>
        <w:rPr>
          <w:i/>
          <w:iCs/>
          <w:color w:val="FF0000"/>
        </w:rPr>
      </w:pPr>
      <w:r w:rsidRPr="00DA2616">
        <w:rPr>
          <w:i/>
          <w:iCs/>
          <w:color w:val="FF0000"/>
        </w:rPr>
        <w:t>Editor</w:t>
      </w:r>
      <w:r w:rsidR="00567377" w:rsidRPr="00DA2616">
        <w:rPr>
          <w:i/>
          <w:iCs/>
          <w:color w:val="FF0000"/>
        </w:rPr>
        <w:t>’</w:t>
      </w:r>
      <w:r w:rsidRPr="00DA2616">
        <w:rPr>
          <w:i/>
          <w:iCs/>
          <w:color w:val="FF0000"/>
        </w:rPr>
        <w:t xml:space="preserve">s note: </w:t>
      </w:r>
      <w:r w:rsidRPr="00DA2616">
        <w:rPr>
          <w:rFonts w:hint="eastAsia"/>
          <w:i/>
          <w:iCs/>
          <w:color w:val="FF0000"/>
        </w:rPr>
        <w:t>The texts for NR DC can only be added associated with the texts for the corresponding inter-band 2 bands UL CA above, which means pure TP to TR to included NR DC configuration is not allowed.</w:t>
      </w:r>
    </w:p>
    <w:p w14:paraId="37161F00" w14:textId="3D60034F" w:rsidR="00654648" w:rsidRPr="0012162A" w:rsidRDefault="00DF33FC">
      <w:pPr>
        <w:pStyle w:val="31"/>
        <w:rPr>
          <w:rFonts w:cs="Arial"/>
          <w:szCs w:val="28"/>
          <w:lang w:val="en-US" w:eastAsia="zh-CN"/>
        </w:rPr>
      </w:pPr>
      <w:bookmarkStart w:id="8040" w:name="_Toc175687595"/>
      <w:r w:rsidRPr="0012162A">
        <w:rPr>
          <w:rFonts w:cs="Arial"/>
          <w:szCs w:val="28"/>
          <w:lang w:val="en-US" w:eastAsia="zh-CN"/>
        </w:rPr>
        <w:t>6.</w:t>
      </w:r>
      <w:del w:id="8041" w:author="ZTE-Ma Zhifeng" w:date="2024-08-27T21:13:00Z">
        <w:r w:rsidRPr="0012162A" w:rsidDel="0005247C">
          <w:rPr>
            <w:rFonts w:cs="Arial"/>
            <w:szCs w:val="28"/>
            <w:lang w:val="en-US" w:eastAsia="zh-CN"/>
          </w:rPr>
          <w:delText>x</w:delText>
        </w:r>
      </w:del>
      <w:ins w:id="8042" w:author="ZTE-Ma Zhifeng" w:date="2024-08-27T21:13:00Z">
        <w:r w:rsidR="0005247C">
          <w:rPr>
            <w:rFonts w:cs="Arial"/>
            <w:szCs w:val="28"/>
            <w:lang w:val="en-US" w:eastAsia="zh-CN"/>
          </w:rPr>
          <w:t>0</w:t>
        </w:r>
      </w:ins>
      <w:r w:rsidRPr="0012162A">
        <w:rPr>
          <w:rFonts w:cs="Arial"/>
          <w:szCs w:val="28"/>
          <w:lang w:val="en-US" w:eastAsia="zh-CN"/>
        </w:rPr>
        <w:t>.1</w:t>
      </w:r>
      <w:r w:rsidRPr="0012162A">
        <w:rPr>
          <w:rFonts w:cs="Arial"/>
          <w:szCs w:val="28"/>
          <w:lang w:val="en-US" w:eastAsia="zh-CN"/>
        </w:rPr>
        <w:tab/>
        <w:t>Configurations for DC_n</w:t>
      </w:r>
      <w:r w:rsidRPr="0012162A">
        <w:rPr>
          <w:rFonts w:cs="Arial" w:hint="eastAsia"/>
          <w:szCs w:val="28"/>
          <w:lang w:val="en-US" w:eastAsia="zh-CN"/>
        </w:rPr>
        <w:t>X</w:t>
      </w:r>
      <w:r w:rsidRPr="0012162A">
        <w:rPr>
          <w:rFonts w:cs="Arial"/>
          <w:szCs w:val="28"/>
          <w:lang w:val="en-US" w:eastAsia="zh-CN"/>
        </w:rPr>
        <w:t>-n</w:t>
      </w:r>
      <w:r w:rsidRPr="0012162A">
        <w:rPr>
          <w:rFonts w:cs="Arial" w:hint="eastAsia"/>
          <w:szCs w:val="28"/>
          <w:lang w:val="en-US" w:eastAsia="zh-CN"/>
        </w:rPr>
        <w:t>Y-nZ</w:t>
      </w:r>
      <w:bookmarkEnd w:id="8040"/>
    </w:p>
    <w:p w14:paraId="66B0047C" w14:textId="7BC76615" w:rsidR="00654648" w:rsidRPr="0012162A" w:rsidRDefault="00DF33FC" w:rsidP="0012162A">
      <w:pPr>
        <w:keepNext/>
        <w:keepLines/>
        <w:spacing w:before="60"/>
        <w:jc w:val="center"/>
        <w:rPr>
          <w:rFonts w:ascii="Arial" w:hAnsi="Arial" w:cs="Arial"/>
          <w:b/>
          <w:lang w:eastAsia="zh-CN"/>
        </w:rPr>
      </w:pPr>
      <w:r w:rsidRPr="0012162A">
        <w:rPr>
          <w:rFonts w:ascii="Arial" w:hAnsi="Arial" w:cs="Arial"/>
          <w:b/>
          <w:lang w:eastAsia="zh-CN"/>
        </w:rPr>
        <w:t>Table 6</w:t>
      </w:r>
      <w:r w:rsidRPr="0012162A">
        <w:rPr>
          <w:rFonts w:ascii="Arial" w:hAnsi="Arial" w:cs="Arial" w:hint="eastAsia"/>
          <w:b/>
          <w:lang w:eastAsia="zh-CN"/>
        </w:rPr>
        <w:t>.</w:t>
      </w:r>
      <w:del w:id="8043" w:author="ZTE-Ma Zhifeng" w:date="2024-08-27T21:13:00Z">
        <w:r w:rsidRPr="0012162A" w:rsidDel="0005247C">
          <w:rPr>
            <w:rFonts w:ascii="Arial" w:hAnsi="Arial" w:cs="Arial" w:hint="eastAsia"/>
            <w:b/>
            <w:lang w:eastAsia="zh-CN"/>
          </w:rPr>
          <w:delText>x</w:delText>
        </w:r>
      </w:del>
      <w:ins w:id="8044" w:author="ZTE-Ma Zhifeng" w:date="2024-08-27T21:13:00Z">
        <w:r w:rsidR="0005247C">
          <w:rPr>
            <w:rFonts w:ascii="Arial" w:hAnsi="Arial" w:cs="Arial"/>
            <w:b/>
            <w:lang w:eastAsia="zh-CN"/>
          </w:rPr>
          <w:t>0</w:t>
        </w:r>
      </w:ins>
      <w:r w:rsidRPr="0012162A">
        <w:rPr>
          <w:rFonts w:ascii="Arial" w:hAnsi="Arial" w:cs="Arial"/>
          <w:b/>
          <w:lang w:eastAsia="zh-CN"/>
        </w:rPr>
        <w:t>.1-1: Inter-band NR DC configurations</w:t>
      </w:r>
    </w:p>
    <w:tbl>
      <w:tblPr>
        <w:tblW w:w="5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654648" w14:paraId="0AE39B75" w14:textId="77777777">
        <w:trPr>
          <w:tblHeader/>
          <w:jc w:val="center"/>
        </w:trPr>
        <w:tc>
          <w:tcPr>
            <w:tcW w:w="2853" w:type="dxa"/>
            <w:vAlign w:val="center"/>
          </w:tcPr>
          <w:p w14:paraId="09A8FFD0" w14:textId="77777777" w:rsidR="00654648" w:rsidRDefault="00DF33FC">
            <w:pPr>
              <w:pStyle w:val="TAH"/>
              <w:rPr>
                <w:rFonts w:cs="Arial"/>
                <w:lang w:val="en-US" w:eastAsia="fi-FI"/>
              </w:rPr>
            </w:pPr>
            <w:r>
              <w:rPr>
                <w:rFonts w:cs="Arial"/>
                <w:lang w:val="en-US" w:eastAsia="zh-CN"/>
              </w:rPr>
              <w:t>NR DC</w:t>
            </w:r>
          </w:p>
          <w:p w14:paraId="336A7E38" w14:textId="77777777" w:rsidR="00654648" w:rsidRDefault="00DF33FC">
            <w:pPr>
              <w:pStyle w:val="TAH"/>
              <w:rPr>
                <w:rFonts w:cs="Arial"/>
                <w:lang w:val="en-US" w:eastAsia="fi-FI"/>
              </w:rPr>
            </w:pPr>
            <w:r>
              <w:rPr>
                <w:rFonts w:cs="Arial"/>
                <w:lang w:val="en-US" w:eastAsia="fi-FI"/>
              </w:rPr>
              <w:t>configuration</w:t>
            </w:r>
          </w:p>
        </w:tc>
        <w:tc>
          <w:tcPr>
            <w:tcW w:w="2892" w:type="dxa"/>
            <w:vAlign w:val="center"/>
          </w:tcPr>
          <w:p w14:paraId="1778F1E7" w14:textId="77777777" w:rsidR="00654648" w:rsidRDefault="00DF33FC">
            <w:pPr>
              <w:pStyle w:val="TAH"/>
              <w:rPr>
                <w:rFonts w:cs="Arial"/>
                <w:lang w:val="en-US" w:eastAsia="fi-FI"/>
              </w:rPr>
            </w:pPr>
            <w:r>
              <w:rPr>
                <w:rFonts w:cs="Arial"/>
                <w:lang w:val="en-US" w:eastAsia="fi-FI"/>
              </w:rPr>
              <w:t xml:space="preserve">Uplink </w:t>
            </w:r>
            <w:r>
              <w:rPr>
                <w:rFonts w:cs="Arial"/>
                <w:lang w:val="en-US" w:eastAsia="zh-CN"/>
              </w:rPr>
              <w:t>NR DC</w:t>
            </w:r>
          </w:p>
          <w:p w14:paraId="15E4F04E" w14:textId="77777777" w:rsidR="00654648" w:rsidRDefault="00DF33FC">
            <w:pPr>
              <w:pStyle w:val="TAH"/>
              <w:rPr>
                <w:rFonts w:cs="Arial"/>
                <w:lang w:eastAsia="fi-FI"/>
              </w:rPr>
            </w:pPr>
            <w:r>
              <w:rPr>
                <w:rFonts w:cs="Arial"/>
                <w:lang w:val="en-US" w:eastAsia="fi-FI"/>
              </w:rPr>
              <w:t>configuration</w:t>
            </w:r>
          </w:p>
        </w:tc>
      </w:tr>
      <w:tr w:rsidR="00654648" w14:paraId="32B73506" w14:textId="77777777">
        <w:trPr>
          <w:trHeight w:val="207"/>
          <w:jc w:val="center"/>
        </w:trPr>
        <w:tc>
          <w:tcPr>
            <w:tcW w:w="2853" w:type="dxa"/>
            <w:vAlign w:val="center"/>
          </w:tcPr>
          <w:p w14:paraId="58CF970B" w14:textId="77777777" w:rsidR="00654648" w:rsidRDefault="00DF33FC">
            <w:pPr>
              <w:pStyle w:val="TAC"/>
              <w:rPr>
                <w:rFonts w:cs="Arial"/>
                <w:lang w:val="fi-FI" w:eastAsia="fi-FI"/>
              </w:rPr>
            </w:pPr>
            <w:r>
              <w:rPr>
                <w:rFonts w:cs="Arial"/>
                <w:lang w:eastAsia="zh-CN"/>
              </w:rPr>
              <w:t>DC</w:t>
            </w:r>
            <w:r>
              <w:rPr>
                <w:rFonts w:cs="Arial"/>
              </w:rPr>
              <w:t>_n</w:t>
            </w:r>
            <w:r>
              <w:rPr>
                <w:rFonts w:cs="Arial"/>
                <w:lang w:val="en-US" w:eastAsia="zh-CN"/>
              </w:rPr>
              <w:t>X</w:t>
            </w:r>
            <w:r>
              <w:rPr>
                <w:rFonts w:cs="Arial"/>
              </w:rPr>
              <w:t>A-n</w:t>
            </w:r>
            <w:r>
              <w:rPr>
                <w:rFonts w:cs="Arial"/>
                <w:lang w:val="en-US" w:eastAsia="zh-CN"/>
              </w:rPr>
              <w:t>Y</w:t>
            </w:r>
            <w:r>
              <w:rPr>
                <w:rFonts w:cs="Arial"/>
              </w:rPr>
              <w:t>A-nZ</w:t>
            </w:r>
          </w:p>
        </w:tc>
        <w:tc>
          <w:tcPr>
            <w:tcW w:w="2892" w:type="dxa"/>
            <w:vAlign w:val="center"/>
          </w:tcPr>
          <w:p w14:paraId="2EE25C09" w14:textId="77777777" w:rsidR="00654648" w:rsidRPr="00AB2570" w:rsidRDefault="00DF33FC">
            <w:pPr>
              <w:pStyle w:val="TAC"/>
              <w:rPr>
                <w:rFonts w:cs="Arial"/>
                <w:lang w:val="sv-SE"/>
              </w:rPr>
            </w:pPr>
            <w:r w:rsidRPr="00AB2570">
              <w:rPr>
                <w:rFonts w:cs="Arial"/>
                <w:lang w:val="sv-SE" w:eastAsia="zh-CN"/>
              </w:rPr>
              <w:t>DC</w:t>
            </w:r>
            <w:r w:rsidRPr="00AB2570">
              <w:rPr>
                <w:rFonts w:cs="Arial"/>
                <w:lang w:val="sv-SE"/>
              </w:rPr>
              <w:t>_n</w:t>
            </w:r>
            <w:r w:rsidRPr="00AB2570">
              <w:rPr>
                <w:rFonts w:cs="Arial"/>
                <w:lang w:val="sv-SE" w:eastAsia="zh-CN"/>
              </w:rPr>
              <w:t>X</w:t>
            </w:r>
            <w:r w:rsidRPr="00AB2570">
              <w:rPr>
                <w:rFonts w:cs="Arial"/>
                <w:lang w:val="sv-SE"/>
              </w:rPr>
              <w:t>A-n</w:t>
            </w:r>
            <w:r w:rsidRPr="00AB2570">
              <w:rPr>
                <w:rFonts w:cs="Arial"/>
                <w:lang w:val="sv-SE" w:eastAsia="zh-CN"/>
              </w:rPr>
              <w:t>Y</w:t>
            </w:r>
            <w:r w:rsidRPr="00AB2570">
              <w:rPr>
                <w:rFonts w:cs="Arial"/>
                <w:lang w:val="sv-SE"/>
              </w:rPr>
              <w:t>A</w:t>
            </w:r>
          </w:p>
          <w:p w14:paraId="3CF19358" w14:textId="77777777" w:rsidR="00654648" w:rsidRPr="00AB2570" w:rsidRDefault="00DF33FC">
            <w:pPr>
              <w:pStyle w:val="TAC"/>
              <w:rPr>
                <w:rFonts w:cs="Arial"/>
                <w:lang w:val="sv-SE"/>
              </w:rPr>
            </w:pPr>
            <w:r w:rsidRPr="00AB2570">
              <w:rPr>
                <w:rFonts w:cs="Arial"/>
                <w:lang w:val="sv-SE" w:eastAsia="zh-CN"/>
              </w:rPr>
              <w:t>DC</w:t>
            </w:r>
            <w:r w:rsidRPr="00AB2570">
              <w:rPr>
                <w:rFonts w:cs="Arial"/>
                <w:lang w:val="sv-SE"/>
              </w:rPr>
              <w:t>_n</w:t>
            </w:r>
            <w:r w:rsidRPr="00AB2570">
              <w:rPr>
                <w:rFonts w:cs="Arial"/>
                <w:lang w:val="sv-SE" w:eastAsia="zh-CN"/>
              </w:rPr>
              <w:t>X</w:t>
            </w:r>
            <w:r w:rsidRPr="00AB2570">
              <w:rPr>
                <w:rFonts w:cs="Arial"/>
                <w:lang w:val="sv-SE"/>
              </w:rPr>
              <w:t>A-n</w:t>
            </w:r>
            <w:r w:rsidRPr="00AB2570">
              <w:rPr>
                <w:rFonts w:cs="Arial" w:hint="eastAsia"/>
                <w:lang w:val="sv-SE" w:eastAsia="zh-CN"/>
              </w:rPr>
              <w:t>Z</w:t>
            </w:r>
            <w:r w:rsidRPr="00AB2570">
              <w:rPr>
                <w:rFonts w:cs="Arial"/>
                <w:lang w:val="sv-SE"/>
              </w:rPr>
              <w:t>A</w:t>
            </w:r>
          </w:p>
          <w:p w14:paraId="1AAE7B27" w14:textId="77777777" w:rsidR="00654648" w:rsidRDefault="00DF33FC">
            <w:pPr>
              <w:pStyle w:val="TAC"/>
              <w:rPr>
                <w:rFonts w:cs="Arial"/>
                <w:lang w:eastAsia="zh-CN"/>
              </w:rPr>
            </w:pPr>
            <w:r>
              <w:rPr>
                <w:rFonts w:cs="Arial"/>
                <w:lang w:eastAsia="zh-CN"/>
              </w:rPr>
              <w:t>DC</w:t>
            </w:r>
            <w:r>
              <w:rPr>
                <w:rFonts w:cs="Arial"/>
              </w:rPr>
              <w:t>_n</w:t>
            </w:r>
            <w:r>
              <w:rPr>
                <w:rFonts w:cs="Arial" w:hint="eastAsia"/>
                <w:lang w:val="en-US" w:eastAsia="zh-CN"/>
              </w:rPr>
              <w:t>Y</w:t>
            </w:r>
            <w:r>
              <w:rPr>
                <w:rFonts w:cs="Arial"/>
              </w:rPr>
              <w:t>A-n</w:t>
            </w:r>
            <w:r>
              <w:rPr>
                <w:rFonts w:cs="Arial" w:hint="eastAsia"/>
                <w:lang w:val="en-US" w:eastAsia="zh-CN"/>
              </w:rPr>
              <w:t>Z</w:t>
            </w:r>
            <w:r>
              <w:rPr>
                <w:rFonts w:cs="Arial"/>
              </w:rPr>
              <w:t>A</w:t>
            </w:r>
          </w:p>
        </w:tc>
      </w:tr>
      <w:tr w:rsidR="00103B1B" w14:paraId="5D1C2A25" w14:textId="77777777">
        <w:trPr>
          <w:trHeight w:val="207"/>
          <w:jc w:val="center"/>
        </w:trPr>
        <w:tc>
          <w:tcPr>
            <w:tcW w:w="2853" w:type="dxa"/>
            <w:vAlign w:val="center"/>
          </w:tcPr>
          <w:p w14:paraId="0F1CCAE8" w14:textId="5E0018A6" w:rsidR="00103B1B" w:rsidRDefault="00103B1B" w:rsidP="00103B1B">
            <w:pPr>
              <w:pStyle w:val="TAC"/>
              <w:rPr>
                <w:rFonts w:cs="Arial"/>
                <w:lang w:eastAsia="zh-CN"/>
              </w:rPr>
            </w:pPr>
            <w:r>
              <w:rPr>
                <w:rFonts w:cs="Arial"/>
                <w:color w:val="000000"/>
                <w:szCs w:val="18"/>
              </w:rPr>
              <w:t>DC</w:t>
            </w:r>
            <w:r w:rsidRPr="004D6DE3">
              <w:rPr>
                <w:rFonts w:cs="Arial"/>
                <w:color w:val="000000"/>
                <w:szCs w:val="18"/>
              </w:rPr>
              <w:t>_nXA/B/C</w:t>
            </w:r>
            <w:r>
              <w:rPr>
                <w:rFonts w:cs="Arial"/>
                <w:color w:val="000000"/>
                <w:szCs w:val="18"/>
              </w:rPr>
              <w:t>/</w:t>
            </w:r>
            <w:r w:rsidRPr="004D6DE3">
              <w:rPr>
                <w:rFonts w:cs="Arial"/>
                <w:color w:val="000000"/>
                <w:szCs w:val="18"/>
              </w:rPr>
              <w:t>(2A)-nYA/B/C/(2A)- nZA/B/C/(2A)</w:t>
            </w:r>
          </w:p>
        </w:tc>
        <w:tc>
          <w:tcPr>
            <w:tcW w:w="2892" w:type="dxa"/>
            <w:vAlign w:val="center"/>
          </w:tcPr>
          <w:p w14:paraId="0FBB2EBE" w14:textId="16D9D3D3" w:rsidR="00103B1B" w:rsidRPr="004D6DE3" w:rsidRDefault="00103B1B" w:rsidP="00103B1B">
            <w:pPr>
              <w:spacing w:after="0"/>
              <w:jc w:val="center"/>
              <w:rPr>
                <w:rFonts w:ascii="Arial" w:hAnsi="Arial" w:cs="Arial"/>
                <w:color w:val="000000"/>
                <w:sz w:val="18"/>
                <w:szCs w:val="18"/>
              </w:rPr>
            </w:pPr>
            <w:r>
              <w:rPr>
                <w:rFonts w:ascii="Arial" w:hAnsi="Arial" w:cs="Arial"/>
                <w:color w:val="000000"/>
                <w:sz w:val="18"/>
                <w:szCs w:val="18"/>
              </w:rPr>
              <w:t>DC</w:t>
            </w:r>
            <w:r w:rsidRPr="004D6DE3">
              <w:rPr>
                <w:rFonts w:ascii="Arial" w:hAnsi="Arial" w:cs="Arial"/>
                <w:color w:val="000000"/>
                <w:sz w:val="18"/>
                <w:szCs w:val="18"/>
              </w:rPr>
              <w:t>_nXA/B/C-nYA</w:t>
            </w:r>
          </w:p>
          <w:p w14:paraId="1AFCF8C1" w14:textId="7A45FD61" w:rsidR="00103B1B" w:rsidRPr="004D6DE3" w:rsidRDefault="00103B1B" w:rsidP="00103B1B">
            <w:pPr>
              <w:spacing w:after="0"/>
              <w:jc w:val="center"/>
              <w:rPr>
                <w:rFonts w:ascii="Arial" w:hAnsi="Arial" w:cs="Arial"/>
                <w:color w:val="000000"/>
                <w:sz w:val="18"/>
                <w:szCs w:val="18"/>
              </w:rPr>
            </w:pPr>
            <w:r>
              <w:rPr>
                <w:rFonts w:ascii="Arial" w:hAnsi="Arial" w:cs="Arial"/>
                <w:color w:val="000000"/>
                <w:sz w:val="18"/>
                <w:szCs w:val="18"/>
              </w:rPr>
              <w:t>DC</w:t>
            </w:r>
            <w:r w:rsidRPr="004D6DE3">
              <w:rPr>
                <w:rFonts w:ascii="Arial" w:hAnsi="Arial" w:cs="Arial"/>
                <w:color w:val="000000"/>
                <w:sz w:val="18"/>
                <w:szCs w:val="18"/>
              </w:rPr>
              <w:t>_nXA/B/C-nZA</w:t>
            </w:r>
          </w:p>
          <w:p w14:paraId="5EA0E272" w14:textId="2AEFD28C" w:rsidR="00103B1B" w:rsidRPr="00AB2570" w:rsidRDefault="00103B1B" w:rsidP="00103B1B">
            <w:pPr>
              <w:pStyle w:val="TAC"/>
              <w:rPr>
                <w:rFonts w:cs="Arial"/>
                <w:lang w:val="sv-SE" w:eastAsia="zh-CN"/>
              </w:rPr>
            </w:pPr>
            <w:r>
              <w:rPr>
                <w:rFonts w:cs="Arial"/>
                <w:color w:val="000000"/>
                <w:szCs w:val="18"/>
              </w:rPr>
              <w:t>DC</w:t>
            </w:r>
            <w:r w:rsidRPr="004D6DE3">
              <w:rPr>
                <w:rFonts w:cs="Arial"/>
                <w:color w:val="000000"/>
                <w:szCs w:val="18"/>
              </w:rPr>
              <w:t>_nYA/B/C-nZA</w:t>
            </w:r>
          </w:p>
        </w:tc>
      </w:tr>
    </w:tbl>
    <w:p w14:paraId="4E922CF5" w14:textId="77777777" w:rsidR="00A8185D" w:rsidRPr="003474CF" w:rsidRDefault="00A8185D">
      <w:pPr>
        <w:rPr>
          <w:lang w:eastAsia="zh-CN"/>
        </w:rPr>
      </w:pPr>
    </w:p>
    <w:p w14:paraId="58D38353" w14:textId="77777777" w:rsidR="00A8185D" w:rsidRDefault="00A8185D">
      <w:pPr>
        <w:rPr>
          <w:lang w:val="en-US" w:eastAsia="zh-CN"/>
        </w:rPr>
      </w:pPr>
    </w:p>
    <w:p w14:paraId="197763A1" w14:textId="7C9762C9" w:rsidR="00654648" w:rsidRDefault="00DF33FC">
      <w:pPr>
        <w:pStyle w:val="8"/>
      </w:pPr>
      <w:r>
        <w:br w:type="page"/>
      </w:r>
      <w:bookmarkStart w:id="8045" w:name="_Toc175687596"/>
      <w:r>
        <w:lastRenderedPageBreak/>
        <w:t>Annex &lt;</w:t>
      </w:r>
      <w:r w:rsidR="00B311EC">
        <w:rPr>
          <w:rFonts w:hint="eastAsia"/>
          <w:lang w:eastAsia="zh-CN"/>
        </w:rPr>
        <w:t>A</w:t>
      </w:r>
      <w:r>
        <w:t>&gt;</w:t>
      </w:r>
      <w:r w:rsidR="000F27A0">
        <w:t xml:space="preserve"> (nor</w:t>
      </w:r>
      <w:r>
        <w:t>mative):</w:t>
      </w:r>
      <w:r>
        <w:br/>
      </w:r>
      <w:r w:rsidR="000F27A0">
        <w:t>Band group definition</w:t>
      </w:r>
      <w:bookmarkEnd w:id="8045"/>
    </w:p>
    <w:p w14:paraId="49653901" w14:textId="53FA0167" w:rsidR="00654648" w:rsidRDefault="000F27A0">
      <w:bookmarkStart w:id="8046" w:name="historyclause"/>
      <w:bookmarkEnd w:id="8046"/>
      <w:r w:rsidRPr="0020749D">
        <w:t xml:space="preserve">For three DL and 2UL/3CC triple beat MSD to be considered, the </w:t>
      </w:r>
      <w:r>
        <w:t>victim</w:t>
      </w:r>
      <w:r w:rsidRPr="0020749D">
        <w:t xml:space="preserve"> band should be part of the same or adjacent band group </w:t>
      </w:r>
      <w:r>
        <w:t xml:space="preserve">than one of the UL band </w:t>
      </w:r>
      <w:r w:rsidRPr="0020749D">
        <w:t>as defined in Table A</w:t>
      </w:r>
      <w:r w:rsidR="0012162A">
        <w:t>-1</w:t>
      </w:r>
      <w:r w:rsidRPr="0020749D">
        <w:t>.</w:t>
      </w:r>
    </w:p>
    <w:p w14:paraId="2CAC4B27" w14:textId="738876DD" w:rsidR="0012162A" w:rsidRPr="0012162A" w:rsidRDefault="0012162A" w:rsidP="0012162A">
      <w:pPr>
        <w:pStyle w:val="TH"/>
        <w:overflowPunct w:val="0"/>
        <w:autoSpaceDE w:val="0"/>
        <w:autoSpaceDN w:val="0"/>
        <w:adjustRightInd w:val="0"/>
        <w:textAlignment w:val="baseline"/>
        <w:rPr>
          <w:rFonts w:eastAsia="Times New Roman"/>
          <w:lang w:eastAsia="en-GB"/>
        </w:rPr>
      </w:pPr>
      <w:r w:rsidRPr="0012162A">
        <w:rPr>
          <w:rFonts w:eastAsia="Times New Roman"/>
          <w:lang w:eastAsia="en-GB"/>
        </w:rPr>
        <w:t>Table A-1: Band group definition for same or adjacent band-group criterion</w:t>
      </w:r>
    </w:p>
    <w:tbl>
      <w:tblPr>
        <w:tblW w:w="0" w:type="auto"/>
        <w:jc w:val="center"/>
        <w:tblLayout w:type="fixed"/>
        <w:tblCellMar>
          <w:left w:w="0" w:type="dxa"/>
          <w:right w:w="0" w:type="dxa"/>
        </w:tblCellMar>
        <w:tblLook w:val="0000" w:firstRow="0" w:lastRow="0" w:firstColumn="0" w:lastColumn="0" w:noHBand="0" w:noVBand="0"/>
      </w:tblPr>
      <w:tblGrid>
        <w:gridCol w:w="1231"/>
        <w:gridCol w:w="1206"/>
        <w:gridCol w:w="1206"/>
        <w:gridCol w:w="1376"/>
        <w:gridCol w:w="1151"/>
        <w:gridCol w:w="1281"/>
      </w:tblGrid>
      <w:tr w:rsidR="0012162A" w:rsidRPr="0020749D" w14:paraId="7345A742" w14:textId="77777777" w:rsidTr="008645DB">
        <w:trPr>
          <w:trHeight w:val="37"/>
          <w:jc w:val="center"/>
        </w:trPr>
        <w:tc>
          <w:tcPr>
            <w:tcW w:w="7451" w:type="dxa"/>
            <w:gridSpan w:val="6"/>
            <w:tcBorders>
              <w:top w:val="single" w:sz="4" w:space="0" w:color="auto"/>
              <w:left w:val="single" w:sz="4" w:space="0" w:color="auto"/>
              <w:bottom w:val="single" w:sz="4" w:space="0" w:color="auto"/>
              <w:right w:val="single" w:sz="4" w:space="0" w:color="auto"/>
            </w:tcBorders>
          </w:tcPr>
          <w:p w14:paraId="68CBF367" w14:textId="77777777" w:rsidR="0012162A" w:rsidRPr="0020749D" w:rsidRDefault="0012162A" w:rsidP="008645DB">
            <w:pPr>
              <w:pStyle w:val="TAH"/>
            </w:pPr>
            <w:r w:rsidRPr="0020749D">
              <w:t>FR1 band group range</w:t>
            </w:r>
          </w:p>
        </w:tc>
      </w:tr>
      <w:tr w:rsidR="0012162A" w:rsidRPr="0020749D" w14:paraId="4561C2DC" w14:textId="77777777" w:rsidTr="008645DB">
        <w:trPr>
          <w:trHeight w:val="37"/>
          <w:jc w:val="center"/>
        </w:trPr>
        <w:tc>
          <w:tcPr>
            <w:tcW w:w="1231" w:type="dxa"/>
            <w:tcBorders>
              <w:top w:val="single" w:sz="4" w:space="0" w:color="auto"/>
              <w:left w:val="single" w:sz="4" w:space="0" w:color="auto"/>
              <w:bottom w:val="single" w:sz="4" w:space="0" w:color="auto"/>
              <w:right w:val="single" w:sz="4" w:space="0" w:color="auto"/>
            </w:tcBorders>
          </w:tcPr>
          <w:p w14:paraId="522E7DF2" w14:textId="77777777" w:rsidR="0012162A" w:rsidRPr="0020749D" w:rsidRDefault="0012162A" w:rsidP="008645DB">
            <w:pPr>
              <w:pStyle w:val="TAH"/>
            </w:pPr>
            <w:r w:rsidRPr="0020749D">
              <w:t>Name</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A28734" w14:textId="77777777" w:rsidR="0012162A" w:rsidRPr="0020749D" w:rsidRDefault="0012162A" w:rsidP="008645DB">
            <w:pPr>
              <w:pStyle w:val="TAC"/>
              <w:rPr>
                <w:b/>
                <w:bCs/>
              </w:rPr>
            </w:pPr>
            <w:r w:rsidRPr="0020749D">
              <w:rPr>
                <w:b/>
                <w:bCs/>
              </w:rPr>
              <w:t>FR1-a</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229AB02" w14:textId="77777777" w:rsidR="0012162A" w:rsidRPr="0020749D" w:rsidRDefault="0012162A" w:rsidP="008645DB">
            <w:pPr>
              <w:pStyle w:val="TAC"/>
              <w:rPr>
                <w:b/>
                <w:bCs/>
              </w:rPr>
            </w:pPr>
            <w:r w:rsidRPr="0020749D">
              <w:rPr>
                <w:b/>
                <w:bCs/>
              </w:rPr>
              <w:t>FR1-b</w:t>
            </w:r>
          </w:p>
        </w:tc>
        <w:tc>
          <w:tcPr>
            <w:tcW w:w="13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739252C0" w14:textId="77777777" w:rsidR="0012162A" w:rsidRPr="0020749D" w:rsidRDefault="0012162A" w:rsidP="008645DB">
            <w:pPr>
              <w:pStyle w:val="TAC"/>
              <w:rPr>
                <w:b/>
                <w:bCs/>
              </w:rPr>
            </w:pPr>
            <w:r w:rsidRPr="0020749D">
              <w:rPr>
                <w:b/>
                <w:bCs/>
              </w:rPr>
              <w:t>FR1-c</w:t>
            </w:r>
          </w:p>
        </w:tc>
        <w:tc>
          <w:tcPr>
            <w:tcW w:w="1151" w:type="dxa"/>
            <w:tcBorders>
              <w:top w:val="single" w:sz="4" w:space="0" w:color="auto"/>
              <w:left w:val="single" w:sz="4" w:space="0" w:color="auto"/>
              <w:bottom w:val="single" w:sz="4" w:space="0" w:color="auto"/>
              <w:right w:val="single" w:sz="4" w:space="0" w:color="auto"/>
            </w:tcBorders>
          </w:tcPr>
          <w:p w14:paraId="4F7D8696" w14:textId="77777777" w:rsidR="0012162A" w:rsidRPr="0020749D" w:rsidRDefault="0012162A" w:rsidP="008645DB">
            <w:pPr>
              <w:pStyle w:val="TAC"/>
              <w:rPr>
                <w:b/>
                <w:bCs/>
              </w:rPr>
            </w:pPr>
            <w:r w:rsidRPr="0020749D">
              <w:rPr>
                <w:b/>
                <w:bCs/>
              </w:rPr>
              <w:t>FR1-d</w:t>
            </w:r>
          </w:p>
        </w:tc>
        <w:tc>
          <w:tcPr>
            <w:tcW w:w="127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1DA105A1" w14:textId="77777777" w:rsidR="0012162A" w:rsidRPr="0020749D" w:rsidRDefault="0012162A" w:rsidP="008645DB">
            <w:pPr>
              <w:pStyle w:val="TAC"/>
              <w:rPr>
                <w:b/>
                <w:bCs/>
              </w:rPr>
            </w:pPr>
            <w:r w:rsidRPr="0020749D">
              <w:rPr>
                <w:b/>
                <w:bCs/>
              </w:rPr>
              <w:t>FR1-e</w:t>
            </w:r>
          </w:p>
        </w:tc>
      </w:tr>
      <w:tr w:rsidR="0012162A" w:rsidRPr="0020749D" w14:paraId="34C972FD" w14:textId="77777777" w:rsidTr="008645DB">
        <w:trPr>
          <w:trHeight w:val="37"/>
          <w:jc w:val="center"/>
        </w:trPr>
        <w:tc>
          <w:tcPr>
            <w:tcW w:w="1231" w:type="dxa"/>
            <w:tcBorders>
              <w:top w:val="single" w:sz="4" w:space="0" w:color="auto"/>
              <w:left w:val="single" w:sz="4" w:space="0" w:color="auto"/>
              <w:bottom w:val="single" w:sz="4" w:space="0" w:color="auto"/>
              <w:right w:val="single" w:sz="4" w:space="0" w:color="auto"/>
            </w:tcBorders>
          </w:tcPr>
          <w:p w14:paraId="527D55CD" w14:textId="77777777" w:rsidR="0012162A" w:rsidRPr="0020749D" w:rsidRDefault="0012162A" w:rsidP="008645DB">
            <w:pPr>
              <w:pStyle w:val="TAH"/>
            </w:pPr>
            <w:r w:rsidRPr="0020749D">
              <w:t>Range (MHz)</w:t>
            </w:r>
          </w:p>
        </w:tc>
        <w:tc>
          <w:tcPr>
            <w:tcW w:w="120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2D51782F" w14:textId="77777777" w:rsidR="0012162A" w:rsidRPr="0020749D" w:rsidRDefault="0012162A" w:rsidP="008645DB">
            <w:pPr>
              <w:pStyle w:val="TAC"/>
            </w:pPr>
            <w:r w:rsidRPr="0020749D">
              <w:t>600-1000</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7C6D54" w14:textId="77777777" w:rsidR="0012162A" w:rsidRPr="0020749D" w:rsidRDefault="0012162A" w:rsidP="008645DB">
            <w:pPr>
              <w:pStyle w:val="TAC"/>
            </w:pPr>
            <w:r w:rsidRPr="0020749D">
              <w:t>1400-2200</w:t>
            </w:r>
          </w:p>
        </w:tc>
        <w:tc>
          <w:tcPr>
            <w:tcW w:w="13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257B0995" w14:textId="77777777" w:rsidR="0012162A" w:rsidRPr="0020749D" w:rsidRDefault="0012162A" w:rsidP="008645DB">
            <w:pPr>
              <w:pStyle w:val="TAC"/>
            </w:pPr>
            <w:r w:rsidRPr="0020749D">
              <w:t>2300-2700</w:t>
            </w:r>
          </w:p>
        </w:tc>
        <w:tc>
          <w:tcPr>
            <w:tcW w:w="1151" w:type="dxa"/>
            <w:tcBorders>
              <w:top w:val="single" w:sz="4" w:space="0" w:color="auto"/>
              <w:left w:val="single" w:sz="4" w:space="0" w:color="auto"/>
              <w:bottom w:val="single" w:sz="4" w:space="0" w:color="auto"/>
              <w:right w:val="single" w:sz="4" w:space="0" w:color="auto"/>
            </w:tcBorders>
          </w:tcPr>
          <w:p w14:paraId="7C2B5957" w14:textId="77777777" w:rsidR="0012162A" w:rsidRPr="0020749D" w:rsidRDefault="0012162A" w:rsidP="008645DB">
            <w:pPr>
              <w:pStyle w:val="TAC"/>
            </w:pPr>
            <w:r w:rsidRPr="0020749D">
              <w:t>3300-5000</w:t>
            </w:r>
          </w:p>
        </w:tc>
        <w:tc>
          <w:tcPr>
            <w:tcW w:w="127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260F51FF" w14:textId="77777777" w:rsidR="0012162A" w:rsidRPr="0020749D" w:rsidRDefault="0012162A" w:rsidP="008645DB">
            <w:pPr>
              <w:pStyle w:val="TAC"/>
            </w:pPr>
            <w:r w:rsidRPr="0020749D">
              <w:t>5150-7125</w:t>
            </w:r>
          </w:p>
        </w:tc>
      </w:tr>
      <w:tr w:rsidR="0012162A" w:rsidRPr="0020749D" w14:paraId="169D8D2F" w14:textId="77777777" w:rsidTr="008645DB">
        <w:trPr>
          <w:trHeight w:val="37"/>
          <w:jc w:val="center"/>
        </w:trPr>
        <w:tc>
          <w:tcPr>
            <w:tcW w:w="1231" w:type="dxa"/>
            <w:tcBorders>
              <w:top w:val="single" w:sz="4" w:space="0" w:color="auto"/>
              <w:left w:val="single" w:sz="4" w:space="0" w:color="auto"/>
              <w:bottom w:val="single" w:sz="4" w:space="0" w:color="auto"/>
              <w:right w:val="single" w:sz="4" w:space="0" w:color="auto"/>
            </w:tcBorders>
          </w:tcPr>
          <w:p w14:paraId="2F4D1519" w14:textId="77777777" w:rsidR="0012162A" w:rsidRPr="0020749D" w:rsidRDefault="0012162A" w:rsidP="008645DB">
            <w:pPr>
              <w:pStyle w:val="TAH"/>
            </w:pPr>
            <w:r w:rsidRPr="0020749D">
              <w:t>Duplex mode</w:t>
            </w:r>
          </w:p>
        </w:tc>
        <w:tc>
          <w:tcPr>
            <w:tcW w:w="120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3B2F3AF8" w14:textId="77777777" w:rsidR="0012162A" w:rsidRPr="0020749D" w:rsidRDefault="0012162A" w:rsidP="008645DB">
            <w:pPr>
              <w:pStyle w:val="TAC"/>
            </w:pPr>
            <w:r w:rsidRPr="0020749D">
              <w:t>Mostly FDD</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F62299" w14:textId="77777777" w:rsidR="0012162A" w:rsidRPr="0020749D" w:rsidRDefault="0012162A" w:rsidP="008645DB">
            <w:pPr>
              <w:pStyle w:val="TAC"/>
            </w:pPr>
            <w:r w:rsidRPr="0020749D">
              <w:t>Mostly FDD</w:t>
            </w:r>
          </w:p>
        </w:tc>
        <w:tc>
          <w:tcPr>
            <w:tcW w:w="13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069A0DA5" w14:textId="77777777" w:rsidR="0012162A" w:rsidRPr="0020749D" w:rsidRDefault="0012162A" w:rsidP="008645DB">
            <w:pPr>
              <w:pStyle w:val="TAC"/>
            </w:pPr>
            <w:r w:rsidRPr="0020749D">
              <w:t>FDD and TDD</w:t>
            </w:r>
          </w:p>
        </w:tc>
        <w:tc>
          <w:tcPr>
            <w:tcW w:w="1151" w:type="dxa"/>
            <w:tcBorders>
              <w:top w:val="single" w:sz="4" w:space="0" w:color="auto"/>
              <w:left w:val="single" w:sz="4" w:space="0" w:color="auto"/>
              <w:bottom w:val="single" w:sz="4" w:space="0" w:color="auto"/>
              <w:right w:val="single" w:sz="4" w:space="0" w:color="auto"/>
            </w:tcBorders>
          </w:tcPr>
          <w:p w14:paraId="5F0A200C" w14:textId="77777777" w:rsidR="0012162A" w:rsidRPr="0020749D" w:rsidRDefault="0012162A" w:rsidP="008645DB">
            <w:pPr>
              <w:pStyle w:val="TAC"/>
            </w:pPr>
            <w:r w:rsidRPr="0020749D">
              <w:t>TDD only</w:t>
            </w:r>
          </w:p>
        </w:tc>
        <w:tc>
          <w:tcPr>
            <w:tcW w:w="127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227C538A" w14:textId="77777777" w:rsidR="0012162A" w:rsidRPr="0020749D" w:rsidRDefault="0012162A" w:rsidP="008645DB">
            <w:pPr>
              <w:pStyle w:val="TAC"/>
            </w:pPr>
            <w:r w:rsidRPr="0020749D">
              <w:t>TDD only</w:t>
            </w:r>
          </w:p>
        </w:tc>
      </w:tr>
    </w:tbl>
    <w:p w14:paraId="55470AB0" w14:textId="2AB27451" w:rsidR="002218A9" w:rsidRDefault="002218A9" w:rsidP="002218A9">
      <w:pPr>
        <w:spacing w:after="0"/>
        <w:rPr>
          <w:rFonts w:ascii="Arial" w:hAnsi="Arial"/>
          <w:sz w:val="36"/>
        </w:rPr>
      </w:pPr>
    </w:p>
    <w:p w14:paraId="77C53E8A" w14:textId="77777777" w:rsidR="002218A9" w:rsidRDefault="002218A9">
      <w:pPr>
        <w:spacing w:after="0"/>
        <w:rPr>
          <w:rFonts w:ascii="Arial" w:hAnsi="Arial"/>
          <w:sz w:val="36"/>
        </w:rPr>
      </w:pPr>
      <w:r>
        <w:br w:type="page"/>
      </w:r>
    </w:p>
    <w:p w14:paraId="77A1DC3C" w14:textId="1B250F36" w:rsidR="000F27A0" w:rsidRDefault="000F27A0" w:rsidP="000F27A0">
      <w:pPr>
        <w:pStyle w:val="8"/>
      </w:pPr>
      <w:bookmarkStart w:id="8047" w:name="_Toc175687597"/>
      <w:r>
        <w:lastRenderedPageBreak/>
        <w:t>Annex &lt;</w:t>
      </w:r>
      <w:r>
        <w:rPr>
          <w:lang w:eastAsia="zh-CN"/>
        </w:rPr>
        <w:t>B</w:t>
      </w:r>
      <w:r>
        <w:t>&gt; (normative):</w:t>
      </w:r>
      <w:r>
        <w:br/>
      </w:r>
      <w:r w:rsidR="0012162A">
        <w:t>Valid UL configurations</w:t>
      </w:r>
      <w:bookmarkEnd w:id="8047"/>
    </w:p>
    <w:p w14:paraId="15ADF306" w14:textId="7BA671BA" w:rsidR="0012162A" w:rsidRDefault="0012162A" w:rsidP="000F27A0">
      <w:r w:rsidRPr="0020749D">
        <w:t>For CA_nX-nY-nZ three band DL inter band combinations with two UL bands, the following UL configurations are applicable:</w:t>
      </w:r>
    </w:p>
    <w:p w14:paraId="3DEEA7FC" w14:textId="3B1F5CFE" w:rsidR="0012162A" w:rsidRPr="00A1115A" w:rsidRDefault="0012162A" w:rsidP="0012162A">
      <w:pPr>
        <w:pStyle w:val="B1"/>
      </w:pPr>
      <w:r w:rsidRPr="00A1115A">
        <w:t>-</w:t>
      </w:r>
      <w:r w:rsidRPr="00A1115A">
        <w:tab/>
      </w:r>
      <w:r>
        <w:t>T</w:t>
      </w:r>
      <w:r w:rsidRPr="0020749D">
        <w:t>wo band UL with one CC per band: CA_nXA-nYA</w:t>
      </w:r>
      <w:r>
        <w:t>.</w:t>
      </w:r>
    </w:p>
    <w:p w14:paraId="07AF52CE" w14:textId="3D3F3E36" w:rsidR="0012162A" w:rsidRDefault="0012162A" w:rsidP="0012162A">
      <w:pPr>
        <w:pStyle w:val="B1"/>
      </w:pPr>
      <w:r w:rsidRPr="00A1115A">
        <w:t>-</w:t>
      </w:r>
      <w:r w:rsidRPr="00A1115A">
        <w:tab/>
      </w:r>
      <w:r>
        <w:t>T</w:t>
      </w:r>
      <w:r w:rsidRPr="0020749D">
        <w:t>wo band UL with two CC in one band: CA_nXB-nYA, CA_nXC-nYA, CA_nXA-nYB, CA_nXA-nYC</w:t>
      </w:r>
      <w:r>
        <w:t>.</w:t>
      </w:r>
    </w:p>
    <w:p w14:paraId="3E427176" w14:textId="16F6131E" w:rsidR="0012162A" w:rsidRDefault="0012162A" w:rsidP="0012162A">
      <w:pPr>
        <w:pStyle w:val="B1"/>
      </w:pPr>
      <w:r w:rsidRPr="00A1115A">
        <w:t>-</w:t>
      </w:r>
      <w:r w:rsidRPr="00A1115A">
        <w:tab/>
      </w:r>
      <w:r w:rsidRPr="0020749D">
        <w:t>The following three UL cluster cases are not supported: CA_nX(2A)-nYA, CA_nXA-nY(2A)</w:t>
      </w:r>
      <w:r>
        <w:t>.</w:t>
      </w:r>
    </w:p>
    <w:p w14:paraId="794825E2" w14:textId="05FA489E" w:rsidR="0012162A" w:rsidRDefault="0012162A" w:rsidP="0012162A">
      <w:pPr>
        <w:pStyle w:val="B1"/>
      </w:pPr>
      <w:r w:rsidRPr="00A1115A">
        <w:t>-</w:t>
      </w:r>
      <w:r w:rsidRPr="00A1115A">
        <w:tab/>
      </w:r>
      <w:r w:rsidRPr="003E74E9">
        <w:t>Combinations with four UL CCs are not supported.</w:t>
      </w:r>
    </w:p>
    <w:p w14:paraId="1745A2AA" w14:textId="77777777" w:rsidR="002218A9" w:rsidRDefault="002218A9">
      <w:pPr>
        <w:spacing w:after="0"/>
        <w:rPr>
          <w:rFonts w:ascii="Arial" w:hAnsi="Arial"/>
          <w:sz w:val="36"/>
        </w:rPr>
      </w:pPr>
      <w:r>
        <w:br w:type="page"/>
      </w:r>
    </w:p>
    <w:p w14:paraId="3B449202" w14:textId="31A5BAEA" w:rsidR="000F27A0" w:rsidRDefault="000F27A0" w:rsidP="000F27A0">
      <w:pPr>
        <w:pStyle w:val="8"/>
      </w:pPr>
      <w:bookmarkStart w:id="8048" w:name="_Toc175687598"/>
      <w:r>
        <w:lastRenderedPageBreak/>
        <w:t>Annex &lt;</w:t>
      </w:r>
      <w:r w:rsidR="002218A9">
        <w:rPr>
          <w:lang w:eastAsia="zh-CN"/>
        </w:rPr>
        <w:t>C</w:t>
      </w:r>
      <w:r>
        <w:t>&gt; (informative):</w:t>
      </w:r>
      <w:r>
        <w:br/>
        <w:t>Change history</w:t>
      </w:r>
      <w:bookmarkEnd w:id="804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0F27A0" w14:paraId="758206A2" w14:textId="77777777" w:rsidTr="008645DB">
        <w:trPr>
          <w:cantSplit/>
        </w:trPr>
        <w:tc>
          <w:tcPr>
            <w:tcW w:w="9639" w:type="dxa"/>
            <w:gridSpan w:val="8"/>
            <w:tcBorders>
              <w:bottom w:val="nil"/>
            </w:tcBorders>
            <w:shd w:val="solid" w:color="FFFFFF" w:fill="auto"/>
          </w:tcPr>
          <w:p w14:paraId="50A21810" w14:textId="77777777" w:rsidR="000F27A0" w:rsidRDefault="000F27A0" w:rsidP="008645DB">
            <w:pPr>
              <w:pStyle w:val="TAH"/>
              <w:rPr>
                <w:sz w:val="16"/>
              </w:rPr>
            </w:pPr>
            <w:r>
              <w:t>Change history</w:t>
            </w:r>
          </w:p>
        </w:tc>
      </w:tr>
      <w:tr w:rsidR="000F27A0" w14:paraId="63E38225" w14:textId="77777777" w:rsidTr="008645DB">
        <w:tc>
          <w:tcPr>
            <w:tcW w:w="800" w:type="dxa"/>
            <w:shd w:val="pct10" w:color="auto" w:fill="FFFFFF"/>
          </w:tcPr>
          <w:p w14:paraId="1845797A" w14:textId="77777777" w:rsidR="000F27A0" w:rsidRDefault="000F27A0" w:rsidP="008645DB">
            <w:pPr>
              <w:pStyle w:val="TAH"/>
              <w:rPr>
                <w:sz w:val="16"/>
                <w:szCs w:val="16"/>
              </w:rPr>
            </w:pPr>
            <w:r>
              <w:rPr>
                <w:sz w:val="16"/>
                <w:szCs w:val="16"/>
              </w:rPr>
              <w:t>Date</w:t>
            </w:r>
          </w:p>
        </w:tc>
        <w:tc>
          <w:tcPr>
            <w:tcW w:w="901" w:type="dxa"/>
            <w:shd w:val="pct10" w:color="auto" w:fill="FFFFFF"/>
          </w:tcPr>
          <w:p w14:paraId="3C520447" w14:textId="77777777" w:rsidR="000F27A0" w:rsidRDefault="000F27A0" w:rsidP="008645DB">
            <w:pPr>
              <w:pStyle w:val="TAH"/>
              <w:rPr>
                <w:sz w:val="16"/>
                <w:szCs w:val="16"/>
              </w:rPr>
            </w:pPr>
            <w:r>
              <w:rPr>
                <w:sz w:val="16"/>
                <w:szCs w:val="16"/>
              </w:rPr>
              <w:t>Meeting</w:t>
            </w:r>
          </w:p>
        </w:tc>
        <w:tc>
          <w:tcPr>
            <w:tcW w:w="1134" w:type="dxa"/>
            <w:shd w:val="pct10" w:color="auto" w:fill="FFFFFF"/>
          </w:tcPr>
          <w:p w14:paraId="317AF228" w14:textId="77777777" w:rsidR="000F27A0" w:rsidRDefault="000F27A0" w:rsidP="008645DB">
            <w:pPr>
              <w:pStyle w:val="TAH"/>
              <w:rPr>
                <w:sz w:val="16"/>
                <w:szCs w:val="16"/>
              </w:rPr>
            </w:pPr>
            <w:r>
              <w:rPr>
                <w:sz w:val="16"/>
                <w:szCs w:val="16"/>
              </w:rPr>
              <w:t>Tdoc</w:t>
            </w:r>
          </w:p>
        </w:tc>
        <w:tc>
          <w:tcPr>
            <w:tcW w:w="567" w:type="dxa"/>
            <w:shd w:val="pct10" w:color="auto" w:fill="FFFFFF"/>
          </w:tcPr>
          <w:p w14:paraId="54A8C49E" w14:textId="77777777" w:rsidR="000F27A0" w:rsidRDefault="000F27A0" w:rsidP="008645DB">
            <w:pPr>
              <w:pStyle w:val="TAH"/>
              <w:rPr>
                <w:sz w:val="16"/>
                <w:szCs w:val="16"/>
              </w:rPr>
            </w:pPr>
            <w:r>
              <w:rPr>
                <w:sz w:val="16"/>
                <w:szCs w:val="16"/>
              </w:rPr>
              <w:t>CR</w:t>
            </w:r>
          </w:p>
        </w:tc>
        <w:tc>
          <w:tcPr>
            <w:tcW w:w="426" w:type="dxa"/>
            <w:shd w:val="pct10" w:color="auto" w:fill="FFFFFF"/>
          </w:tcPr>
          <w:p w14:paraId="698BC44D" w14:textId="77777777" w:rsidR="000F27A0" w:rsidRDefault="000F27A0" w:rsidP="008645DB">
            <w:pPr>
              <w:pStyle w:val="TAH"/>
              <w:rPr>
                <w:sz w:val="16"/>
                <w:szCs w:val="16"/>
              </w:rPr>
            </w:pPr>
            <w:r>
              <w:rPr>
                <w:sz w:val="16"/>
                <w:szCs w:val="16"/>
              </w:rPr>
              <w:t>Rev</w:t>
            </w:r>
          </w:p>
        </w:tc>
        <w:tc>
          <w:tcPr>
            <w:tcW w:w="425" w:type="dxa"/>
            <w:shd w:val="pct10" w:color="auto" w:fill="FFFFFF"/>
          </w:tcPr>
          <w:p w14:paraId="31F6B52F" w14:textId="77777777" w:rsidR="000F27A0" w:rsidRDefault="000F27A0" w:rsidP="008645DB">
            <w:pPr>
              <w:pStyle w:val="TAH"/>
              <w:rPr>
                <w:sz w:val="16"/>
                <w:szCs w:val="16"/>
              </w:rPr>
            </w:pPr>
            <w:r>
              <w:rPr>
                <w:sz w:val="16"/>
                <w:szCs w:val="16"/>
              </w:rPr>
              <w:t>Cat</w:t>
            </w:r>
          </w:p>
        </w:tc>
        <w:tc>
          <w:tcPr>
            <w:tcW w:w="4678" w:type="dxa"/>
            <w:shd w:val="pct10" w:color="auto" w:fill="FFFFFF"/>
          </w:tcPr>
          <w:p w14:paraId="6091A589" w14:textId="77777777" w:rsidR="000F27A0" w:rsidRDefault="000F27A0" w:rsidP="008645DB">
            <w:pPr>
              <w:pStyle w:val="TAH"/>
              <w:rPr>
                <w:sz w:val="16"/>
                <w:szCs w:val="16"/>
              </w:rPr>
            </w:pPr>
            <w:r>
              <w:rPr>
                <w:sz w:val="16"/>
                <w:szCs w:val="16"/>
              </w:rPr>
              <w:t>Subject/Comment</w:t>
            </w:r>
          </w:p>
        </w:tc>
        <w:tc>
          <w:tcPr>
            <w:tcW w:w="708" w:type="dxa"/>
            <w:shd w:val="pct10" w:color="auto" w:fill="FFFFFF"/>
          </w:tcPr>
          <w:p w14:paraId="4E887453" w14:textId="77777777" w:rsidR="000F27A0" w:rsidRDefault="000F27A0" w:rsidP="008645DB">
            <w:pPr>
              <w:pStyle w:val="TAH"/>
              <w:rPr>
                <w:sz w:val="16"/>
                <w:szCs w:val="16"/>
              </w:rPr>
            </w:pPr>
            <w:r>
              <w:rPr>
                <w:sz w:val="16"/>
                <w:szCs w:val="16"/>
              </w:rPr>
              <w:t>New version</w:t>
            </w:r>
          </w:p>
        </w:tc>
      </w:tr>
      <w:tr w:rsidR="000F27A0" w14:paraId="71D9B595" w14:textId="77777777" w:rsidTr="008645DB">
        <w:tc>
          <w:tcPr>
            <w:tcW w:w="800" w:type="dxa"/>
            <w:shd w:val="solid" w:color="FFFFFF" w:fill="auto"/>
          </w:tcPr>
          <w:p w14:paraId="2A04B829" w14:textId="77777777" w:rsidR="000F27A0" w:rsidRDefault="000F27A0" w:rsidP="008645DB">
            <w:pPr>
              <w:pStyle w:val="TAC"/>
              <w:rPr>
                <w:sz w:val="16"/>
                <w:szCs w:val="16"/>
              </w:rPr>
            </w:pPr>
            <w:r>
              <w:rPr>
                <w:rFonts w:eastAsia="宋体" w:hint="eastAsia"/>
                <w:sz w:val="16"/>
                <w:szCs w:val="16"/>
                <w:lang w:val="en-US" w:eastAsia="zh-CN"/>
              </w:rPr>
              <w:t>202</w:t>
            </w:r>
            <w:r>
              <w:rPr>
                <w:rFonts w:eastAsia="宋体"/>
                <w:sz w:val="16"/>
                <w:szCs w:val="16"/>
                <w:lang w:val="en-US" w:eastAsia="zh-CN"/>
              </w:rPr>
              <w:t>4</w:t>
            </w:r>
            <w:r>
              <w:rPr>
                <w:rFonts w:eastAsia="宋体" w:hint="eastAsia"/>
                <w:sz w:val="16"/>
                <w:szCs w:val="16"/>
                <w:lang w:val="en-US" w:eastAsia="zh-CN"/>
              </w:rPr>
              <w:t>-08</w:t>
            </w:r>
          </w:p>
        </w:tc>
        <w:tc>
          <w:tcPr>
            <w:tcW w:w="901" w:type="dxa"/>
            <w:shd w:val="solid" w:color="FFFFFF" w:fill="auto"/>
          </w:tcPr>
          <w:p w14:paraId="1219B3E5" w14:textId="77777777" w:rsidR="000F27A0" w:rsidRDefault="000F27A0" w:rsidP="008645DB">
            <w:pPr>
              <w:pStyle w:val="TAC"/>
              <w:rPr>
                <w:sz w:val="16"/>
                <w:szCs w:val="16"/>
              </w:rPr>
            </w:pPr>
            <w:r>
              <w:rPr>
                <w:rFonts w:eastAsia="宋体" w:hint="eastAsia"/>
                <w:sz w:val="16"/>
                <w:szCs w:val="16"/>
                <w:lang w:val="en-US" w:eastAsia="zh-CN"/>
              </w:rPr>
              <w:t>RAN4 #1</w:t>
            </w:r>
            <w:r>
              <w:rPr>
                <w:rFonts w:eastAsia="宋体"/>
                <w:sz w:val="16"/>
                <w:szCs w:val="16"/>
                <w:lang w:val="en-US" w:eastAsia="zh-CN"/>
              </w:rPr>
              <w:t>12</w:t>
            </w:r>
          </w:p>
        </w:tc>
        <w:tc>
          <w:tcPr>
            <w:tcW w:w="1134" w:type="dxa"/>
            <w:shd w:val="solid" w:color="FFFFFF" w:fill="auto"/>
          </w:tcPr>
          <w:p w14:paraId="7F17181A" w14:textId="34E1E17C" w:rsidR="000F27A0" w:rsidRDefault="000F27A0" w:rsidP="00CC18A0">
            <w:pPr>
              <w:pStyle w:val="TAC"/>
              <w:rPr>
                <w:sz w:val="16"/>
                <w:szCs w:val="16"/>
              </w:rPr>
            </w:pPr>
            <w:r>
              <w:rPr>
                <w:rFonts w:eastAsia="宋体" w:hint="eastAsia"/>
                <w:sz w:val="16"/>
                <w:szCs w:val="16"/>
                <w:lang w:val="en-US" w:eastAsia="zh-CN"/>
              </w:rPr>
              <w:t>R4-</w:t>
            </w:r>
            <w:del w:id="8049" w:author="ZTE-Ma Zhifeng" w:date="2024-08-26T13:11:00Z">
              <w:r w:rsidDel="00CC18A0">
                <w:rPr>
                  <w:rFonts w:eastAsia="宋体" w:hint="eastAsia"/>
                  <w:sz w:val="16"/>
                  <w:szCs w:val="16"/>
                  <w:lang w:val="en-US" w:eastAsia="zh-CN"/>
                </w:rPr>
                <w:delText>2</w:delText>
              </w:r>
              <w:r w:rsidDel="00CC18A0">
                <w:rPr>
                  <w:rFonts w:eastAsia="宋体"/>
                  <w:sz w:val="16"/>
                  <w:szCs w:val="16"/>
                  <w:lang w:val="en-US" w:eastAsia="zh-CN"/>
                </w:rPr>
                <w:delText>4xxxxx</w:delText>
              </w:r>
            </w:del>
            <w:ins w:id="8050" w:author="ZTE-Ma Zhifeng" w:date="2024-08-26T13:11:00Z">
              <w:r w:rsidR="00CC18A0">
                <w:rPr>
                  <w:rFonts w:eastAsia="宋体" w:hint="eastAsia"/>
                  <w:sz w:val="16"/>
                  <w:szCs w:val="16"/>
                  <w:lang w:val="en-US" w:eastAsia="zh-CN"/>
                </w:rPr>
                <w:t>2</w:t>
              </w:r>
              <w:r w:rsidR="00CC18A0">
                <w:rPr>
                  <w:rFonts w:eastAsia="宋体"/>
                  <w:sz w:val="16"/>
                  <w:szCs w:val="16"/>
                  <w:lang w:val="en-US" w:eastAsia="zh-CN"/>
                </w:rPr>
                <w:t>411825</w:t>
              </w:r>
            </w:ins>
          </w:p>
        </w:tc>
        <w:tc>
          <w:tcPr>
            <w:tcW w:w="567" w:type="dxa"/>
            <w:shd w:val="solid" w:color="FFFFFF" w:fill="auto"/>
          </w:tcPr>
          <w:p w14:paraId="34049B53" w14:textId="77777777" w:rsidR="000F27A0" w:rsidRDefault="000F27A0" w:rsidP="008645DB">
            <w:pPr>
              <w:pStyle w:val="TAC"/>
              <w:rPr>
                <w:sz w:val="16"/>
                <w:szCs w:val="16"/>
              </w:rPr>
            </w:pPr>
          </w:p>
        </w:tc>
        <w:tc>
          <w:tcPr>
            <w:tcW w:w="426" w:type="dxa"/>
            <w:shd w:val="solid" w:color="FFFFFF" w:fill="auto"/>
          </w:tcPr>
          <w:p w14:paraId="2FC79EFD" w14:textId="77777777" w:rsidR="000F27A0" w:rsidRDefault="000F27A0" w:rsidP="008645DB">
            <w:pPr>
              <w:pStyle w:val="TAC"/>
              <w:rPr>
                <w:sz w:val="16"/>
                <w:szCs w:val="16"/>
              </w:rPr>
            </w:pPr>
          </w:p>
        </w:tc>
        <w:tc>
          <w:tcPr>
            <w:tcW w:w="425" w:type="dxa"/>
            <w:shd w:val="solid" w:color="FFFFFF" w:fill="auto"/>
          </w:tcPr>
          <w:p w14:paraId="182B0F9A" w14:textId="77777777" w:rsidR="000F27A0" w:rsidRDefault="000F27A0" w:rsidP="008645DB">
            <w:pPr>
              <w:pStyle w:val="TAC"/>
              <w:rPr>
                <w:sz w:val="16"/>
                <w:szCs w:val="16"/>
              </w:rPr>
            </w:pPr>
          </w:p>
        </w:tc>
        <w:tc>
          <w:tcPr>
            <w:tcW w:w="4678" w:type="dxa"/>
            <w:shd w:val="solid" w:color="FFFFFF" w:fill="auto"/>
          </w:tcPr>
          <w:p w14:paraId="4702498E" w14:textId="77777777" w:rsidR="000F27A0" w:rsidRDefault="000F27A0" w:rsidP="008645DB">
            <w:pPr>
              <w:pStyle w:val="TAL"/>
              <w:rPr>
                <w:sz w:val="16"/>
                <w:szCs w:val="16"/>
              </w:rPr>
            </w:pPr>
            <w:r>
              <w:rPr>
                <w:rFonts w:eastAsia="宋体" w:hint="eastAsia"/>
                <w:sz w:val="16"/>
                <w:szCs w:val="16"/>
                <w:lang w:val="en-US" w:eastAsia="zh-CN"/>
              </w:rPr>
              <w:t>TR skeleton</w:t>
            </w:r>
            <w:r>
              <w:rPr>
                <w:rFonts w:eastAsia="宋体"/>
                <w:sz w:val="16"/>
                <w:szCs w:val="16"/>
                <w:lang w:val="en-US" w:eastAsia="zh-CN"/>
              </w:rPr>
              <w:t xml:space="preserve"> for TR 38.719-03-01</w:t>
            </w:r>
          </w:p>
        </w:tc>
        <w:tc>
          <w:tcPr>
            <w:tcW w:w="708" w:type="dxa"/>
            <w:shd w:val="solid" w:color="FFFFFF" w:fill="auto"/>
          </w:tcPr>
          <w:p w14:paraId="3DCCB8C8" w14:textId="77777777" w:rsidR="000F27A0" w:rsidRDefault="000F27A0" w:rsidP="008645DB">
            <w:pPr>
              <w:pStyle w:val="TAC"/>
              <w:rPr>
                <w:sz w:val="16"/>
                <w:szCs w:val="16"/>
              </w:rPr>
            </w:pPr>
            <w:r>
              <w:rPr>
                <w:rFonts w:eastAsia="宋体" w:hint="eastAsia"/>
                <w:sz w:val="16"/>
                <w:szCs w:val="16"/>
                <w:lang w:val="en-US" w:eastAsia="zh-CN"/>
              </w:rPr>
              <w:t>0.0.</w:t>
            </w:r>
            <w:r>
              <w:rPr>
                <w:rFonts w:eastAsia="宋体"/>
                <w:sz w:val="16"/>
                <w:szCs w:val="16"/>
                <w:lang w:val="en-US" w:eastAsia="zh-CN"/>
              </w:rPr>
              <w:t>0</w:t>
            </w:r>
          </w:p>
        </w:tc>
      </w:tr>
      <w:tr w:rsidR="00CC18A0" w14:paraId="0DB287B8" w14:textId="77777777" w:rsidTr="008645DB">
        <w:trPr>
          <w:ins w:id="8051" w:author="ZTE-Ma Zhifeng" w:date="2024-08-26T13:11:00Z"/>
        </w:trPr>
        <w:tc>
          <w:tcPr>
            <w:tcW w:w="800" w:type="dxa"/>
            <w:shd w:val="solid" w:color="FFFFFF" w:fill="auto"/>
          </w:tcPr>
          <w:p w14:paraId="0AB19899" w14:textId="04EA9164" w:rsidR="00CC18A0" w:rsidRDefault="00CC18A0" w:rsidP="00CC18A0">
            <w:pPr>
              <w:pStyle w:val="TAC"/>
              <w:rPr>
                <w:ins w:id="8052" w:author="ZTE-Ma Zhifeng" w:date="2024-08-26T13:11:00Z"/>
                <w:rFonts w:eastAsia="宋体"/>
                <w:sz w:val="16"/>
                <w:szCs w:val="16"/>
                <w:lang w:val="en-US" w:eastAsia="zh-CN"/>
              </w:rPr>
            </w:pPr>
            <w:ins w:id="8053" w:author="ZTE-Ma Zhifeng" w:date="2024-08-26T13:11:00Z">
              <w:r>
                <w:rPr>
                  <w:rFonts w:eastAsia="宋体" w:hint="eastAsia"/>
                  <w:sz w:val="16"/>
                  <w:szCs w:val="16"/>
                  <w:lang w:val="en-US" w:eastAsia="zh-CN"/>
                </w:rPr>
                <w:t>202</w:t>
              </w:r>
              <w:r>
                <w:rPr>
                  <w:rFonts w:eastAsia="宋体"/>
                  <w:sz w:val="16"/>
                  <w:szCs w:val="16"/>
                  <w:lang w:val="en-US" w:eastAsia="zh-CN"/>
                </w:rPr>
                <w:t>4</w:t>
              </w:r>
              <w:r>
                <w:rPr>
                  <w:rFonts w:eastAsia="宋体" w:hint="eastAsia"/>
                  <w:sz w:val="16"/>
                  <w:szCs w:val="16"/>
                  <w:lang w:val="en-US" w:eastAsia="zh-CN"/>
                </w:rPr>
                <w:t>-08</w:t>
              </w:r>
            </w:ins>
          </w:p>
        </w:tc>
        <w:tc>
          <w:tcPr>
            <w:tcW w:w="901" w:type="dxa"/>
            <w:shd w:val="solid" w:color="FFFFFF" w:fill="auto"/>
          </w:tcPr>
          <w:p w14:paraId="5A37E3B2" w14:textId="35D86EA3" w:rsidR="00CC18A0" w:rsidRDefault="00CC18A0" w:rsidP="00CC18A0">
            <w:pPr>
              <w:pStyle w:val="TAC"/>
              <w:rPr>
                <w:ins w:id="8054" w:author="ZTE-Ma Zhifeng" w:date="2024-08-26T13:11:00Z"/>
                <w:rFonts w:eastAsia="宋体"/>
                <w:sz w:val="16"/>
                <w:szCs w:val="16"/>
                <w:lang w:val="en-US" w:eastAsia="zh-CN"/>
              </w:rPr>
            </w:pPr>
            <w:ins w:id="8055" w:author="ZTE-Ma Zhifeng" w:date="2024-08-26T13:11:00Z">
              <w:r>
                <w:rPr>
                  <w:rFonts w:eastAsia="宋体" w:hint="eastAsia"/>
                  <w:sz w:val="16"/>
                  <w:szCs w:val="16"/>
                  <w:lang w:val="en-US" w:eastAsia="zh-CN"/>
                </w:rPr>
                <w:t>RAN4 #1</w:t>
              </w:r>
              <w:r>
                <w:rPr>
                  <w:rFonts w:eastAsia="宋体"/>
                  <w:sz w:val="16"/>
                  <w:szCs w:val="16"/>
                  <w:lang w:val="en-US" w:eastAsia="zh-CN"/>
                </w:rPr>
                <w:t>12</w:t>
              </w:r>
            </w:ins>
          </w:p>
        </w:tc>
        <w:tc>
          <w:tcPr>
            <w:tcW w:w="1134" w:type="dxa"/>
            <w:shd w:val="solid" w:color="FFFFFF" w:fill="auto"/>
          </w:tcPr>
          <w:p w14:paraId="2D2713C2" w14:textId="79193475" w:rsidR="00CC18A0" w:rsidRDefault="00CC18A0" w:rsidP="00CC18A0">
            <w:pPr>
              <w:pStyle w:val="TAC"/>
              <w:rPr>
                <w:ins w:id="8056" w:author="ZTE-Ma Zhifeng" w:date="2024-08-26T13:11:00Z"/>
                <w:rFonts w:eastAsia="宋体"/>
                <w:sz w:val="16"/>
                <w:szCs w:val="16"/>
                <w:lang w:val="en-US" w:eastAsia="zh-CN"/>
              </w:rPr>
            </w:pPr>
            <w:ins w:id="8057" w:author="ZTE-Ma Zhifeng" w:date="2024-08-26T13:11:00Z">
              <w:r>
                <w:rPr>
                  <w:rFonts w:eastAsia="宋体" w:hint="eastAsia"/>
                  <w:sz w:val="16"/>
                  <w:szCs w:val="16"/>
                  <w:lang w:val="en-US" w:eastAsia="zh-CN"/>
                </w:rPr>
                <w:t>R4-2</w:t>
              </w:r>
              <w:r>
                <w:rPr>
                  <w:rFonts w:eastAsia="宋体"/>
                  <w:sz w:val="16"/>
                  <w:szCs w:val="16"/>
                  <w:lang w:val="en-US" w:eastAsia="zh-CN"/>
                </w:rPr>
                <w:t>411826</w:t>
              </w:r>
            </w:ins>
          </w:p>
        </w:tc>
        <w:tc>
          <w:tcPr>
            <w:tcW w:w="567" w:type="dxa"/>
            <w:shd w:val="solid" w:color="FFFFFF" w:fill="auto"/>
          </w:tcPr>
          <w:p w14:paraId="4F2DC920" w14:textId="77777777" w:rsidR="00CC18A0" w:rsidRDefault="00CC18A0" w:rsidP="00CC18A0">
            <w:pPr>
              <w:pStyle w:val="TAC"/>
              <w:rPr>
                <w:ins w:id="8058" w:author="ZTE-Ma Zhifeng" w:date="2024-08-26T13:11:00Z"/>
                <w:sz w:val="16"/>
                <w:szCs w:val="16"/>
              </w:rPr>
            </w:pPr>
          </w:p>
        </w:tc>
        <w:tc>
          <w:tcPr>
            <w:tcW w:w="426" w:type="dxa"/>
            <w:shd w:val="solid" w:color="FFFFFF" w:fill="auto"/>
          </w:tcPr>
          <w:p w14:paraId="2A89ADB0" w14:textId="77777777" w:rsidR="00CC18A0" w:rsidRDefault="00CC18A0" w:rsidP="00CC18A0">
            <w:pPr>
              <w:pStyle w:val="TAC"/>
              <w:rPr>
                <w:ins w:id="8059" w:author="ZTE-Ma Zhifeng" w:date="2024-08-26T13:11:00Z"/>
                <w:sz w:val="16"/>
                <w:szCs w:val="16"/>
              </w:rPr>
            </w:pPr>
          </w:p>
        </w:tc>
        <w:tc>
          <w:tcPr>
            <w:tcW w:w="425" w:type="dxa"/>
            <w:shd w:val="solid" w:color="FFFFFF" w:fill="auto"/>
          </w:tcPr>
          <w:p w14:paraId="7ED90356" w14:textId="77777777" w:rsidR="00CC18A0" w:rsidRDefault="00CC18A0" w:rsidP="00CC18A0">
            <w:pPr>
              <w:pStyle w:val="TAC"/>
              <w:rPr>
                <w:ins w:id="8060" w:author="ZTE-Ma Zhifeng" w:date="2024-08-26T13:11:00Z"/>
                <w:sz w:val="16"/>
                <w:szCs w:val="16"/>
              </w:rPr>
            </w:pPr>
          </w:p>
        </w:tc>
        <w:tc>
          <w:tcPr>
            <w:tcW w:w="4678" w:type="dxa"/>
            <w:shd w:val="solid" w:color="FFFFFF" w:fill="auto"/>
          </w:tcPr>
          <w:p w14:paraId="3A1FC67B" w14:textId="77777777" w:rsidR="00A04033" w:rsidRPr="001F79FC" w:rsidRDefault="00A04033" w:rsidP="00A04033">
            <w:pPr>
              <w:pStyle w:val="TAL"/>
              <w:spacing w:after="60"/>
              <w:rPr>
                <w:ins w:id="8061" w:author="ZTE-Ma Zhifeng" w:date="2024-08-26T14:06:00Z"/>
                <w:rFonts w:eastAsia="宋体" w:cs="Arial"/>
                <w:sz w:val="16"/>
                <w:szCs w:val="16"/>
                <w:lang w:val="en-US" w:eastAsia="zh-CN"/>
              </w:rPr>
            </w:pPr>
            <w:ins w:id="8062" w:author="ZTE-Ma Zhifeng" w:date="2024-08-26T14:06:00Z">
              <w:r w:rsidRPr="00A04033">
                <w:rPr>
                  <w:rFonts w:eastAsia="宋体" w:cs="Arial"/>
                  <w:sz w:val="16"/>
                  <w:szCs w:val="16"/>
                  <w:lang w:val="en-US" w:eastAsia="zh-CN"/>
                </w:rPr>
                <w:t>(</w:t>
              </w:r>
              <w:r w:rsidRPr="001F79FC">
                <w:rPr>
                  <w:rFonts w:eastAsia="宋体" w:cs="Arial"/>
                  <w:sz w:val="16"/>
                  <w:szCs w:val="16"/>
                  <w:lang w:val="en-US" w:eastAsia="zh-CN"/>
                </w:rPr>
                <w:t xml:space="preserve">1)  </w:t>
              </w:r>
              <w:r w:rsidRPr="001F79FC">
                <w:rPr>
                  <w:rFonts w:eastAsia="宋体" w:cs="Arial"/>
                  <w:sz w:val="16"/>
                  <w:szCs w:val="16"/>
                  <w:lang w:val="en-US" w:eastAsia="zh-CN"/>
                </w:rPr>
                <w:fldChar w:fldCharType="begin"/>
              </w:r>
              <w:r w:rsidRPr="001F79FC">
                <w:rPr>
                  <w:rFonts w:eastAsia="宋体" w:cs="Arial"/>
                  <w:sz w:val="16"/>
                  <w:szCs w:val="16"/>
                  <w:lang w:val="en-US" w:eastAsia="zh-CN"/>
                </w:rPr>
                <w:instrText xml:space="preserve"> HYPERLINK "http://10.10.10.10/ftp/RAN/RAN4/Inbox/R4-2414340.zip" </w:instrText>
              </w:r>
              <w:r w:rsidRPr="001F79FC">
                <w:rPr>
                  <w:rFonts w:eastAsia="宋体" w:cs="Arial"/>
                  <w:sz w:val="16"/>
                  <w:szCs w:val="16"/>
                  <w:lang w:val="en-US" w:eastAsia="zh-CN"/>
                </w:rPr>
                <w:fldChar w:fldCharType="separate"/>
              </w:r>
              <w:r w:rsidRPr="001F79FC">
                <w:rPr>
                  <w:rFonts w:eastAsia="宋体" w:cs="Arial"/>
                  <w:sz w:val="16"/>
                  <w:szCs w:val="16"/>
                  <w:lang w:val="en-US" w:eastAsia="zh-CN"/>
                </w:rPr>
                <w:t>R4-2414340</w:t>
              </w:r>
              <w:r w:rsidRPr="001F79FC">
                <w:rPr>
                  <w:rFonts w:eastAsia="宋体" w:cs="Arial"/>
                  <w:sz w:val="16"/>
                  <w:szCs w:val="16"/>
                  <w:lang w:val="en-US" w:eastAsia="zh-CN"/>
                </w:rPr>
                <w:fldChar w:fldCharType="end"/>
              </w:r>
              <w:r w:rsidRPr="00A04033">
                <w:rPr>
                  <w:rFonts w:eastAsia="宋体" w:cs="Arial"/>
                  <w:sz w:val="16"/>
                  <w:szCs w:val="16"/>
                  <w:lang w:val="en-US" w:eastAsia="zh-CN"/>
                </w:rPr>
                <w:t xml:space="preserve">, </w:t>
              </w:r>
              <w:r w:rsidRPr="001F79FC">
                <w:rPr>
                  <w:rFonts w:eastAsia="宋体" w:cs="Arial"/>
                  <w:sz w:val="16"/>
                  <w:szCs w:val="16"/>
                  <w:lang w:val="en-US" w:eastAsia="zh-CN"/>
                </w:rPr>
                <w:t>TP for TR38.719-03-01_CA_n28A-n41A/C-n79A/C, ZTE Corporation, Sanechips.</w:t>
              </w:r>
            </w:ins>
          </w:p>
          <w:p w14:paraId="700E3DCA" w14:textId="77777777" w:rsidR="00A04033" w:rsidRPr="001F79FC" w:rsidRDefault="00A04033" w:rsidP="00A04033">
            <w:pPr>
              <w:spacing w:after="60"/>
              <w:rPr>
                <w:ins w:id="8063" w:author="ZTE-Ma Zhifeng" w:date="2024-08-26T14:06:00Z"/>
                <w:rFonts w:ascii="Arial" w:eastAsia="宋体" w:hAnsi="Arial" w:cs="Arial"/>
                <w:sz w:val="16"/>
                <w:szCs w:val="16"/>
                <w:lang w:val="en-US" w:eastAsia="zh-CN"/>
              </w:rPr>
            </w:pPr>
            <w:ins w:id="8064" w:author="ZTE-Ma Zhifeng" w:date="2024-08-26T14:06:00Z">
              <w:r w:rsidRPr="001F79FC">
                <w:rPr>
                  <w:rFonts w:ascii="Arial" w:eastAsia="宋体" w:hAnsi="Arial" w:cs="Arial"/>
                  <w:sz w:val="16"/>
                  <w:szCs w:val="16"/>
                  <w:lang w:val="en-US" w:eastAsia="zh-CN"/>
                </w:rPr>
                <w:t xml:space="preserve">(2)  </w:t>
              </w:r>
              <w:r w:rsidRPr="001F79FC">
                <w:rPr>
                  <w:rFonts w:ascii="Arial" w:eastAsia="宋体" w:hAnsi="Arial" w:cs="Arial"/>
                  <w:sz w:val="16"/>
                  <w:szCs w:val="16"/>
                  <w:lang w:val="en-US" w:eastAsia="zh-CN"/>
                </w:rPr>
                <w:fldChar w:fldCharType="begin"/>
              </w:r>
              <w:r w:rsidRPr="001F79FC">
                <w:rPr>
                  <w:rFonts w:ascii="Arial" w:eastAsia="宋体" w:hAnsi="Arial" w:cs="Arial"/>
                  <w:sz w:val="16"/>
                  <w:szCs w:val="16"/>
                  <w:lang w:val="en-US" w:eastAsia="zh-CN"/>
                </w:rPr>
                <w:instrText xml:space="preserve"> HYPERLINK "http://10.10.10.10/ftp/RAN/RAN4/Inbox/R4-2414355.zip" </w:instrText>
              </w:r>
              <w:r w:rsidRPr="001F79FC">
                <w:rPr>
                  <w:rFonts w:ascii="Arial" w:eastAsia="宋体" w:hAnsi="Arial" w:cs="Arial"/>
                  <w:sz w:val="16"/>
                  <w:szCs w:val="16"/>
                  <w:lang w:val="en-US" w:eastAsia="zh-CN"/>
                </w:rPr>
                <w:fldChar w:fldCharType="separate"/>
              </w:r>
              <w:r w:rsidRPr="001F79FC">
                <w:rPr>
                  <w:rFonts w:ascii="Arial" w:eastAsia="宋体" w:hAnsi="Arial" w:cs="Arial"/>
                  <w:sz w:val="16"/>
                  <w:szCs w:val="16"/>
                  <w:lang w:val="en-US" w:eastAsia="zh-CN"/>
                </w:rPr>
                <w:t>R4-2414355</w:t>
              </w:r>
              <w:r w:rsidRPr="001F79FC">
                <w:rPr>
                  <w:rFonts w:ascii="Arial" w:eastAsia="宋体" w:hAnsi="Arial" w:cs="Arial"/>
                  <w:sz w:val="16"/>
                  <w:szCs w:val="16"/>
                  <w:lang w:val="en-US" w:eastAsia="zh-CN"/>
                </w:rPr>
                <w:fldChar w:fldCharType="end"/>
              </w:r>
              <w:r w:rsidRPr="00A04033">
                <w:rPr>
                  <w:rFonts w:ascii="Arial" w:eastAsia="宋体" w:hAnsi="Arial" w:cs="Arial"/>
                  <w:sz w:val="16"/>
                  <w:szCs w:val="16"/>
                  <w:lang w:val="en-US" w:eastAsia="zh-CN"/>
                </w:rPr>
                <w:t xml:space="preserve">, </w:t>
              </w:r>
              <w:r w:rsidRPr="001F79FC">
                <w:rPr>
                  <w:rFonts w:ascii="Arial" w:eastAsia="宋体" w:hAnsi="Arial" w:cs="Arial"/>
                  <w:sz w:val="16"/>
                  <w:szCs w:val="16"/>
                  <w:lang w:val="en-US" w:eastAsia="zh-CN"/>
                </w:rPr>
                <w:t>TP to TR 38.719-03-01 include CA_n8A-n20A-n75A, Huawei, HiSilicon, DT.</w:t>
              </w:r>
            </w:ins>
          </w:p>
          <w:p w14:paraId="6D6557CE" w14:textId="77777777" w:rsidR="00A04033" w:rsidRPr="001F79FC" w:rsidRDefault="00A04033" w:rsidP="00A04033">
            <w:pPr>
              <w:spacing w:after="60"/>
              <w:rPr>
                <w:ins w:id="8065" w:author="ZTE-Ma Zhifeng" w:date="2024-08-26T14:06:00Z"/>
                <w:rFonts w:ascii="Arial" w:eastAsia="宋体" w:hAnsi="Arial" w:cs="Arial"/>
                <w:sz w:val="16"/>
                <w:szCs w:val="16"/>
                <w:lang w:val="en-US" w:eastAsia="zh-CN"/>
              </w:rPr>
            </w:pPr>
            <w:ins w:id="8066" w:author="ZTE-Ma Zhifeng" w:date="2024-08-26T14:06:00Z">
              <w:r w:rsidRPr="001F79FC">
                <w:rPr>
                  <w:rFonts w:ascii="Arial" w:eastAsia="宋体" w:hAnsi="Arial" w:cs="Arial"/>
                  <w:sz w:val="16"/>
                  <w:szCs w:val="16"/>
                  <w:lang w:val="en-US" w:eastAsia="zh-CN"/>
                </w:rPr>
                <w:t>(</w:t>
              </w:r>
              <w:r w:rsidRPr="00A04033">
                <w:rPr>
                  <w:rFonts w:ascii="Arial" w:eastAsia="宋体" w:hAnsi="Arial" w:cs="Arial"/>
                  <w:sz w:val="16"/>
                  <w:szCs w:val="16"/>
                  <w:lang w:val="en-US" w:eastAsia="zh-CN"/>
                </w:rPr>
                <w:t>3</w:t>
              </w:r>
              <w:r w:rsidRPr="001F79FC">
                <w:rPr>
                  <w:rFonts w:ascii="Arial" w:eastAsia="宋体" w:hAnsi="Arial" w:cs="Arial"/>
                  <w:sz w:val="16"/>
                  <w:szCs w:val="16"/>
                  <w:lang w:val="en-US" w:eastAsia="zh-CN"/>
                </w:rPr>
                <w:t xml:space="preserve">)  </w:t>
              </w:r>
              <w:r w:rsidRPr="001F79FC">
                <w:rPr>
                  <w:rFonts w:ascii="Arial" w:eastAsia="宋体" w:hAnsi="Arial" w:cs="Arial"/>
                  <w:sz w:val="16"/>
                  <w:szCs w:val="16"/>
                  <w:lang w:val="en-US" w:eastAsia="zh-CN"/>
                </w:rPr>
                <w:fldChar w:fldCharType="begin"/>
              </w:r>
              <w:r w:rsidRPr="001F79FC">
                <w:rPr>
                  <w:rFonts w:ascii="Arial" w:eastAsia="宋体" w:hAnsi="Arial" w:cs="Arial"/>
                  <w:sz w:val="16"/>
                  <w:szCs w:val="16"/>
                  <w:lang w:val="en-US" w:eastAsia="zh-CN"/>
                </w:rPr>
                <w:instrText xml:space="preserve"> HYPERLINK "http://10.10.10.10/ftp/RAN/RAN4/Inbox/R4-2414356.zip" </w:instrText>
              </w:r>
              <w:r w:rsidRPr="001F79FC">
                <w:rPr>
                  <w:rFonts w:ascii="Arial" w:eastAsia="宋体" w:hAnsi="Arial" w:cs="Arial"/>
                  <w:sz w:val="16"/>
                  <w:szCs w:val="16"/>
                  <w:lang w:val="en-US" w:eastAsia="zh-CN"/>
                </w:rPr>
                <w:fldChar w:fldCharType="separate"/>
              </w:r>
              <w:r w:rsidRPr="001F79FC">
                <w:rPr>
                  <w:rFonts w:ascii="Arial" w:eastAsia="宋体" w:hAnsi="Arial" w:cs="Arial"/>
                  <w:sz w:val="16"/>
                  <w:szCs w:val="16"/>
                  <w:lang w:val="en-US" w:eastAsia="zh-CN"/>
                </w:rPr>
                <w:t>R4-2414356</w:t>
              </w:r>
              <w:r w:rsidRPr="001F79FC">
                <w:rPr>
                  <w:rFonts w:ascii="Arial" w:eastAsia="宋体" w:hAnsi="Arial" w:cs="Arial"/>
                  <w:sz w:val="16"/>
                  <w:szCs w:val="16"/>
                  <w:lang w:val="en-US" w:eastAsia="zh-CN"/>
                </w:rPr>
                <w:fldChar w:fldCharType="end"/>
              </w:r>
              <w:r w:rsidRPr="00A04033">
                <w:rPr>
                  <w:rFonts w:ascii="Arial" w:eastAsia="宋体" w:hAnsi="Arial" w:cs="Arial"/>
                  <w:sz w:val="16"/>
                  <w:szCs w:val="16"/>
                  <w:lang w:val="en-US" w:eastAsia="zh-CN"/>
                </w:rPr>
                <w:t xml:space="preserve">, </w:t>
              </w:r>
              <w:r w:rsidRPr="001F79FC">
                <w:rPr>
                  <w:rFonts w:ascii="Arial" w:eastAsia="宋体" w:hAnsi="Arial" w:cs="Arial"/>
                  <w:sz w:val="16"/>
                  <w:szCs w:val="16"/>
                  <w:lang w:val="en-US" w:eastAsia="zh-CN"/>
                </w:rPr>
                <w:t>TP to TR 38.719-03-01 include CA_n8A-n28A-n75A, Huawei, HiSilicon, DT.</w:t>
              </w:r>
            </w:ins>
          </w:p>
          <w:p w14:paraId="63E6698D" w14:textId="77777777" w:rsidR="00A04033" w:rsidRPr="001F79FC" w:rsidRDefault="00A04033" w:rsidP="00A04033">
            <w:pPr>
              <w:spacing w:after="60"/>
              <w:rPr>
                <w:ins w:id="8067" w:author="ZTE-Ma Zhifeng" w:date="2024-08-26T14:06:00Z"/>
                <w:rFonts w:ascii="Arial" w:eastAsia="宋体" w:hAnsi="Arial" w:cs="Arial"/>
                <w:sz w:val="16"/>
                <w:szCs w:val="16"/>
                <w:lang w:val="en-US" w:eastAsia="zh-CN"/>
              </w:rPr>
            </w:pPr>
            <w:ins w:id="8068" w:author="ZTE-Ma Zhifeng" w:date="2024-08-26T14:06:00Z">
              <w:r w:rsidRPr="001F79FC">
                <w:rPr>
                  <w:rFonts w:ascii="Arial" w:eastAsia="宋体" w:hAnsi="Arial" w:cs="Arial"/>
                  <w:sz w:val="16"/>
                  <w:szCs w:val="16"/>
                  <w:lang w:val="en-US" w:eastAsia="zh-CN"/>
                </w:rPr>
                <w:t xml:space="preserve">(4)  </w:t>
              </w:r>
              <w:r w:rsidRPr="001F79FC">
                <w:rPr>
                  <w:rFonts w:ascii="Arial" w:eastAsia="宋体" w:hAnsi="Arial" w:cs="Arial"/>
                  <w:sz w:val="16"/>
                  <w:szCs w:val="16"/>
                  <w:lang w:val="en-US" w:eastAsia="zh-CN"/>
                </w:rPr>
                <w:fldChar w:fldCharType="begin"/>
              </w:r>
              <w:r w:rsidRPr="001F79FC">
                <w:rPr>
                  <w:rFonts w:ascii="Arial" w:eastAsia="宋体" w:hAnsi="Arial" w:cs="Arial"/>
                  <w:sz w:val="16"/>
                  <w:szCs w:val="16"/>
                  <w:lang w:val="en-US" w:eastAsia="zh-CN"/>
                </w:rPr>
                <w:instrText xml:space="preserve"> HYPERLINK "http://10.10.10.10/ftp/RAN/RAN4/Inbox/R4-2414357.zip" </w:instrText>
              </w:r>
              <w:r w:rsidRPr="001F79FC">
                <w:rPr>
                  <w:rFonts w:ascii="Arial" w:eastAsia="宋体" w:hAnsi="Arial" w:cs="Arial"/>
                  <w:sz w:val="16"/>
                  <w:szCs w:val="16"/>
                  <w:lang w:val="en-US" w:eastAsia="zh-CN"/>
                </w:rPr>
                <w:fldChar w:fldCharType="separate"/>
              </w:r>
              <w:r w:rsidRPr="001F79FC">
                <w:rPr>
                  <w:rFonts w:ascii="Arial" w:eastAsia="宋体" w:hAnsi="Arial" w:cs="Arial"/>
                  <w:sz w:val="16"/>
                  <w:szCs w:val="16"/>
                  <w:lang w:val="en-US" w:eastAsia="zh-CN"/>
                </w:rPr>
                <w:t>R4-2414357</w:t>
              </w:r>
              <w:r w:rsidRPr="001F79FC">
                <w:rPr>
                  <w:rFonts w:ascii="Arial" w:eastAsia="宋体" w:hAnsi="Arial" w:cs="Arial"/>
                  <w:sz w:val="16"/>
                  <w:szCs w:val="16"/>
                  <w:lang w:val="en-US" w:eastAsia="zh-CN"/>
                </w:rPr>
                <w:fldChar w:fldCharType="end"/>
              </w:r>
              <w:r w:rsidRPr="00A04033">
                <w:rPr>
                  <w:rFonts w:ascii="Arial" w:eastAsia="宋体" w:hAnsi="Arial" w:cs="Arial"/>
                  <w:sz w:val="16"/>
                  <w:szCs w:val="16"/>
                  <w:lang w:val="en-US" w:eastAsia="zh-CN"/>
                </w:rPr>
                <w:t xml:space="preserve">, </w:t>
              </w:r>
              <w:r w:rsidRPr="001F79FC">
                <w:rPr>
                  <w:rFonts w:ascii="Arial" w:eastAsia="宋体" w:hAnsi="Arial" w:cs="Arial"/>
                  <w:sz w:val="16"/>
                  <w:szCs w:val="16"/>
                  <w:lang w:val="en-US" w:eastAsia="zh-CN"/>
                </w:rPr>
                <w:t>TP to TR 38.719-03-01 include CA_n20A-n28A-n75A, Huawei, HiSilicon, DT.</w:t>
              </w:r>
            </w:ins>
          </w:p>
          <w:p w14:paraId="196C3FD5" w14:textId="77777777" w:rsidR="00A04033" w:rsidRPr="001F79FC" w:rsidRDefault="00A04033" w:rsidP="00A04033">
            <w:pPr>
              <w:spacing w:after="60"/>
              <w:rPr>
                <w:ins w:id="8069" w:author="ZTE-Ma Zhifeng" w:date="2024-08-26T14:06:00Z"/>
                <w:rFonts w:ascii="Arial" w:eastAsia="宋体" w:hAnsi="Arial" w:cs="Arial"/>
                <w:sz w:val="16"/>
                <w:szCs w:val="16"/>
                <w:lang w:val="en-US" w:eastAsia="zh-CN"/>
              </w:rPr>
            </w:pPr>
            <w:ins w:id="8070" w:author="ZTE-Ma Zhifeng" w:date="2024-08-26T14:06:00Z">
              <w:r w:rsidRPr="001F79FC">
                <w:rPr>
                  <w:rFonts w:ascii="Arial" w:eastAsia="宋体" w:hAnsi="Arial" w:cs="Arial"/>
                  <w:sz w:val="16"/>
                  <w:szCs w:val="16"/>
                  <w:lang w:val="en-US" w:eastAsia="zh-CN"/>
                </w:rPr>
                <w:t xml:space="preserve">(5)  </w:t>
              </w:r>
              <w:r w:rsidRPr="001F79FC">
                <w:rPr>
                  <w:rFonts w:ascii="Arial" w:eastAsia="宋体" w:hAnsi="Arial" w:cs="Arial"/>
                  <w:sz w:val="16"/>
                  <w:szCs w:val="16"/>
                  <w:lang w:val="en-US" w:eastAsia="zh-CN"/>
                </w:rPr>
                <w:fldChar w:fldCharType="begin"/>
              </w:r>
              <w:r w:rsidRPr="001F79FC">
                <w:rPr>
                  <w:rFonts w:ascii="Arial" w:eastAsia="宋体" w:hAnsi="Arial" w:cs="Arial"/>
                  <w:sz w:val="16"/>
                  <w:szCs w:val="16"/>
                  <w:lang w:val="en-US" w:eastAsia="zh-CN"/>
                </w:rPr>
                <w:instrText xml:space="preserve"> HYPERLINK "http://10.10.10.10/ftp/RAN/RAN4/Inbox/R4-2414358.zip" </w:instrText>
              </w:r>
              <w:r w:rsidRPr="001F79FC">
                <w:rPr>
                  <w:rFonts w:ascii="Arial" w:eastAsia="宋体" w:hAnsi="Arial" w:cs="Arial"/>
                  <w:sz w:val="16"/>
                  <w:szCs w:val="16"/>
                  <w:lang w:val="en-US" w:eastAsia="zh-CN"/>
                </w:rPr>
                <w:fldChar w:fldCharType="separate"/>
              </w:r>
              <w:r w:rsidRPr="001F79FC">
                <w:rPr>
                  <w:rFonts w:ascii="Arial" w:eastAsia="宋体" w:hAnsi="Arial" w:cs="Arial"/>
                  <w:sz w:val="16"/>
                  <w:szCs w:val="16"/>
                  <w:lang w:val="en-US" w:eastAsia="zh-CN"/>
                </w:rPr>
                <w:t>R4-2414358</w:t>
              </w:r>
              <w:r w:rsidRPr="001F79FC">
                <w:rPr>
                  <w:rFonts w:ascii="Arial" w:eastAsia="宋体" w:hAnsi="Arial" w:cs="Arial"/>
                  <w:sz w:val="16"/>
                  <w:szCs w:val="16"/>
                  <w:lang w:val="en-US" w:eastAsia="zh-CN"/>
                </w:rPr>
                <w:fldChar w:fldCharType="end"/>
              </w:r>
              <w:r w:rsidRPr="00A04033">
                <w:rPr>
                  <w:rFonts w:ascii="Arial" w:eastAsia="宋体" w:hAnsi="Arial" w:cs="Arial"/>
                  <w:sz w:val="16"/>
                  <w:szCs w:val="16"/>
                  <w:lang w:val="en-US" w:eastAsia="zh-CN"/>
                </w:rPr>
                <w:t xml:space="preserve">, </w:t>
              </w:r>
              <w:r w:rsidRPr="001F79FC">
                <w:rPr>
                  <w:rFonts w:ascii="Arial" w:eastAsia="宋体" w:hAnsi="Arial" w:cs="Arial"/>
                  <w:sz w:val="16"/>
                  <w:szCs w:val="16"/>
                  <w:lang w:val="en-US" w:eastAsia="zh-CN"/>
                </w:rPr>
                <w:t>TP to TR 38.719-03-01 include CA_n3A-n7A-n75A, Huawei, HiSilicon, DT.</w:t>
              </w:r>
            </w:ins>
          </w:p>
          <w:p w14:paraId="68D9A0A6" w14:textId="77777777" w:rsidR="00A04033" w:rsidRPr="001F79FC" w:rsidRDefault="00A04033" w:rsidP="00A04033">
            <w:pPr>
              <w:spacing w:after="60"/>
              <w:rPr>
                <w:ins w:id="8071" w:author="ZTE-Ma Zhifeng" w:date="2024-08-26T14:06:00Z"/>
                <w:rFonts w:ascii="Arial" w:eastAsia="宋体" w:hAnsi="Arial" w:cs="Arial"/>
                <w:sz w:val="16"/>
                <w:szCs w:val="16"/>
                <w:lang w:val="en-US" w:eastAsia="zh-CN"/>
              </w:rPr>
            </w:pPr>
            <w:ins w:id="8072" w:author="ZTE-Ma Zhifeng" w:date="2024-08-26T14:06:00Z">
              <w:r w:rsidRPr="001F79FC">
                <w:rPr>
                  <w:rFonts w:ascii="Arial" w:eastAsia="宋体" w:hAnsi="Arial" w:cs="Arial"/>
                  <w:sz w:val="16"/>
                  <w:szCs w:val="16"/>
                  <w:lang w:val="en-US" w:eastAsia="zh-CN"/>
                </w:rPr>
                <w:t xml:space="preserve">(6)  </w:t>
              </w:r>
              <w:r w:rsidRPr="001F79FC">
                <w:rPr>
                  <w:rFonts w:ascii="Arial" w:eastAsia="宋体" w:hAnsi="Arial" w:cs="Arial"/>
                  <w:sz w:val="16"/>
                  <w:szCs w:val="16"/>
                  <w:lang w:val="en-US" w:eastAsia="zh-CN"/>
                </w:rPr>
                <w:fldChar w:fldCharType="begin"/>
              </w:r>
              <w:r w:rsidRPr="001F79FC">
                <w:rPr>
                  <w:rFonts w:ascii="Arial" w:eastAsia="宋体" w:hAnsi="Arial" w:cs="Arial"/>
                  <w:sz w:val="16"/>
                  <w:szCs w:val="16"/>
                  <w:lang w:val="en-US" w:eastAsia="zh-CN"/>
                </w:rPr>
                <w:instrText xml:space="preserve"> HYPERLINK "http://10.10.10.10/ftp/RAN/RAN4/Inbox/R4-2414359.zip" </w:instrText>
              </w:r>
              <w:r w:rsidRPr="001F79FC">
                <w:rPr>
                  <w:rFonts w:ascii="Arial" w:eastAsia="宋体" w:hAnsi="Arial" w:cs="Arial"/>
                  <w:sz w:val="16"/>
                  <w:szCs w:val="16"/>
                  <w:lang w:val="en-US" w:eastAsia="zh-CN"/>
                </w:rPr>
                <w:fldChar w:fldCharType="separate"/>
              </w:r>
              <w:r w:rsidRPr="001F79FC">
                <w:rPr>
                  <w:rFonts w:ascii="Arial" w:eastAsia="宋体" w:hAnsi="Arial" w:cs="Arial"/>
                  <w:sz w:val="16"/>
                  <w:szCs w:val="16"/>
                  <w:lang w:val="en-US" w:eastAsia="zh-CN"/>
                </w:rPr>
                <w:t>R4-2414359</w:t>
              </w:r>
              <w:r w:rsidRPr="001F79FC">
                <w:rPr>
                  <w:rFonts w:ascii="Arial" w:eastAsia="宋体" w:hAnsi="Arial" w:cs="Arial"/>
                  <w:sz w:val="16"/>
                  <w:szCs w:val="16"/>
                  <w:lang w:val="en-US" w:eastAsia="zh-CN"/>
                </w:rPr>
                <w:fldChar w:fldCharType="end"/>
              </w:r>
              <w:r w:rsidRPr="00A04033">
                <w:rPr>
                  <w:rFonts w:ascii="Arial" w:eastAsia="宋体" w:hAnsi="Arial" w:cs="Arial"/>
                  <w:sz w:val="16"/>
                  <w:szCs w:val="16"/>
                  <w:lang w:val="en-US" w:eastAsia="zh-CN"/>
                </w:rPr>
                <w:t xml:space="preserve">, </w:t>
              </w:r>
              <w:r w:rsidRPr="001F79FC">
                <w:rPr>
                  <w:rFonts w:ascii="Arial" w:eastAsia="宋体" w:hAnsi="Arial" w:cs="Arial"/>
                  <w:sz w:val="16"/>
                  <w:szCs w:val="16"/>
                  <w:lang w:val="en-US" w:eastAsia="zh-CN"/>
                </w:rPr>
                <w:t>TP to TR 38.719-03-01 include CA_n3A-n75A-n78A, Huawei, HiSilicon, DT.</w:t>
              </w:r>
            </w:ins>
          </w:p>
          <w:p w14:paraId="7FF4EB13" w14:textId="77777777" w:rsidR="00A04033" w:rsidRPr="001F79FC" w:rsidRDefault="00A04033" w:rsidP="00A04033">
            <w:pPr>
              <w:spacing w:after="60"/>
              <w:rPr>
                <w:ins w:id="8073" w:author="ZTE-Ma Zhifeng" w:date="2024-08-26T14:06:00Z"/>
                <w:rFonts w:ascii="Arial" w:eastAsia="宋体" w:hAnsi="Arial" w:cs="Arial"/>
                <w:sz w:val="16"/>
                <w:szCs w:val="16"/>
                <w:lang w:val="en-US" w:eastAsia="zh-CN"/>
              </w:rPr>
            </w:pPr>
            <w:ins w:id="8074" w:author="ZTE-Ma Zhifeng" w:date="2024-08-26T14:06:00Z">
              <w:r w:rsidRPr="001F79FC">
                <w:rPr>
                  <w:rFonts w:ascii="Arial" w:eastAsia="宋体" w:hAnsi="Arial" w:cs="Arial"/>
                  <w:sz w:val="16"/>
                  <w:szCs w:val="16"/>
                  <w:lang w:val="en-US" w:eastAsia="zh-CN"/>
                </w:rPr>
                <w:t xml:space="preserve">(7)  </w:t>
              </w:r>
              <w:r w:rsidRPr="001F79FC">
                <w:rPr>
                  <w:rFonts w:ascii="Arial" w:eastAsia="宋体" w:hAnsi="Arial" w:cs="Arial"/>
                  <w:sz w:val="16"/>
                  <w:szCs w:val="16"/>
                  <w:lang w:val="en-US" w:eastAsia="zh-CN"/>
                </w:rPr>
                <w:fldChar w:fldCharType="begin"/>
              </w:r>
              <w:r w:rsidRPr="001F79FC">
                <w:rPr>
                  <w:rFonts w:ascii="Arial" w:eastAsia="宋体" w:hAnsi="Arial" w:cs="Arial"/>
                  <w:sz w:val="16"/>
                  <w:szCs w:val="16"/>
                  <w:lang w:val="en-US" w:eastAsia="zh-CN"/>
                </w:rPr>
                <w:instrText xml:space="preserve"> HYPERLINK "http://10.10.10.10/ftp/RAN/RAN4/Inbox/R4-2414360.zip" </w:instrText>
              </w:r>
              <w:r w:rsidRPr="001F79FC">
                <w:rPr>
                  <w:rFonts w:ascii="Arial" w:eastAsia="宋体" w:hAnsi="Arial" w:cs="Arial"/>
                  <w:sz w:val="16"/>
                  <w:szCs w:val="16"/>
                  <w:lang w:val="en-US" w:eastAsia="zh-CN"/>
                </w:rPr>
                <w:fldChar w:fldCharType="separate"/>
              </w:r>
              <w:r w:rsidRPr="001F79FC">
                <w:rPr>
                  <w:rFonts w:ascii="Arial" w:eastAsia="宋体" w:hAnsi="Arial" w:cs="Arial"/>
                  <w:sz w:val="16"/>
                  <w:szCs w:val="16"/>
                  <w:lang w:val="en-US" w:eastAsia="zh-CN"/>
                </w:rPr>
                <w:t>R4-2414360</w:t>
              </w:r>
              <w:r w:rsidRPr="001F79FC">
                <w:rPr>
                  <w:rFonts w:ascii="Arial" w:eastAsia="宋体" w:hAnsi="Arial" w:cs="Arial"/>
                  <w:sz w:val="16"/>
                  <w:szCs w:val="16"/>
                  <w:lang w:val="en-US" w:eastAsia="zh-CN"/>
                </w:rPr>
                <w:fldChar w:fldCharType="end"/>
              </w:r>
              <w:r w:rsidRPr="00A04033">
                <w:rPr>
                  <w:rFonts w:ascii="Arial" w:eastAsia="宋体" w:hAnsi="Arial" w:cs="Arial"/>
                  <w:sz w:val="16"/>
                  <w:szCs w:val="16"/>
                  <w:lang w:val="en-US" w:eastAsia="zh-CN"/>
                </w:rPr>
                <w:t xml:space="preserve">, </w:t>
              </w:r>
              <w:r w:rsidRPr="001F79FC">
                <w:rPr>
                  <w:rFonts w:ascii="Arial" w:eastAsia="宋体" w:hAnsi="Arial" w:cs="Arial"/>
                  <w:sz w:val="16"/>
                  <w:szCs w:val="16"/>
                  <w:lang w:val="en-US" w:eastAsia="zh-CN"/>
                </w:rPr>
                <w:t>TP to TR 38.719-03-01 include CA_n7A-n75A-n78A, Huawei, HiSilicon, DT.</w:t>
              </w:r>
            </w:ins>
          </w:p>
          <w:p w14:paraId="71EB31E2" w14:textId="77777777" w:rsidR="00A04033" w:rsidRPr="001F79FC" w:rsidRDefault="00A04033" w:rsidP="00A04033">
            <w:pPr>
              <w:spacing w:after="60"/>
              <w:rPr>
                <w:ins w:id="8075" w:author="ZTE-Ma Zhifeng" w:date="2024-08-26T14:06:00Z"/>
                <w:rFonts w:ascii="Arial" w:eastAsia="宋体" w:hAnsi="Arial" w:cs="Arial"/>
                <w:sz w:val="16"/>
                <w:szCs w:val="16"/>
                <w:lang w:val="en-US" w:eastAsia="zh-CN"/>
              </w:rPr>
            </w:pPr>
            <w:ins w:id="8076" w:author="ZTE-Ma Zhifeng" w:date="2024-08-26T14:06:00Z">
              <w:r w:rsidRPr="001F79FC">
                <w:rPr>
                  <w:rFonts w:ascii="Arial" w:eastAsia="宋体" w:hAnsi="Arial" w:cs="Arial"/>
                  <w:sz w:val="16"/>
                  <w:szCs w:val="16"/>
                  <w:lang w:val="en-US" w:eastAsia="zh-CN"/>
                </w:rPr>
                <w:t xml:space="preserve">(8)  </w:t>
              </w:r>
              <w:r w:rsidRPr="001F79FC">
                <w:rPr>
                  <w:rFonts w:ascii="Arial" w:eastAsia="宋体" w:hAnsi="Arial" w:cs="Arial"/>
                  <w:sz w:val="16"/>
                  <w:szCs w:val="16"/>
                  <w:lang w:val="en-US" w:eastAsia="zh-CN"/>
                </w:rPr>
                <w:fldChar w:fldCharType="begin"/>
              </w:r>
              <w:r w:rsidRPr="001F79FC">
                <w:rPr>
                  <w:rFonts w:ascii="Arial" w:eastAsia="宋体" w:hAnsi="Arial" w:cs="Arial"/>
                  <w:sz w:val="16"/>
                  <w:szCs w:val="16"/>
                  <w:lang w:val="en-US" w:eastAsia="zh-CN"/>
                </w:rPr>
                <w:instrText xml:space="preserve"> HYPERLINK "http://10.10.10.10/ftp/RAN/RAN4/Inbox/R4-2414361.zip" </w:instrText>
              </w:r>
              <w:r w:rsidRPr="001F79FC">
                <w:rPr>
                  <w:rFonts w:ascii="Arial" w:eastAsia="宋体" w:hAnsi="Arial" w:cs="Arial"/>
                  <w:sz w:val="16"/>
                  <w:szCs w:val="16"/>
                  <w:lang w:val="en-US" w:eastAsia="zh-CN"/>
                </w:rPr>
                <w:fldChar w:fldCharType="separate"/>
              </w:r>
              <w:r w:rsidRPr="001F79FC">
                <w:rPr>
                  <w:rFonts w:ascii="Arial" w:eastAsia="宋体" w:hAnsi="Arial" w:cs="Arial"/>
                  <w:sz w:val="16"/>
                  <w:szCs w:val="16"/>
                  <w:lang w:val="en-US" w:eastAsia="zh-CN"/>
                </w:rPr>
                <w:t>R4-2414361</w:t>
              </w:r>
              <w:r w:rsidRPr="001F79FC">
                <w:rPr>
                  <w:rFonts w:ascii="Arial" w:eastAsia="宋体" w:hAnsi="Arial" w:cs="Arial"/>
                  <w:sz w:val="16"/>
                  <w:szCs w:val="16"/>
                  <w:lang w:val="en-US" w:eastAsia="zh-CN"/>
                </w:rPr>
                <w:fldChar w:fldCharType="end"/>
              </w:r>
              <w:r w:rsidRPr="00A04033">
                <w:rPr>
                  <w:rFonts w:ascii="Arial" w:eastAsia="宋体" w:hAnsi="Arial" w:cs="Arial"/>
                  <w:sz w:val="16"/>
                  <w:szCs w:val="16"/>
                  <w:lang w:val="en-US" w:eastAsia="zh-CN"/>
                </w:rPr>
                <w:t xml:space="preserve">, </w:t>
              </w:r>
              <w:r w:rsidRPr="001F79FC">
                <w:rPr>
                  <w:rFonts w:ascii="Arial" w:eastAsia="宋体" w:hAnsi="Arial" w:cs="Arial"/>
                  <w:sz w:val="16"/>
                  <w:szCs w:val="16"/>
                  <w:lang w:val="en-US" w:eastAsia="zh-CN"/>
                </w:rPr>
                <w:t>TP to TR 38.719-03-01 include CA_n1A-n7A-n75A, Huawei, HiSilicon, DT.</w:t>
              </w:r>
            </w:ins>
          </w:p>
          <w:p w14:paraId="66E5A036" w14:textId="77777777" w:rsidR="00A04033" w:rsidRPr="001F79FC" w:rsidRDefault="00A04033" w:rsidP="00A04033">
            <w:pPr>
              <w:spacing w:after="60"/>
              <w:rPr>
                <w:ins w:id="8077" w:author="ZTE-Ma Zhifeng" w:date="2024-08-26T14:06:00Z"/>
                <w:rFonts w:ascii="Arial" w:eastAsia="宋体" w:hAnsi="Arial" w:cs="Arial"/>
                <w:sz w:val="16"/>
                <w:szCs w:val="16"/>
                <w:lang w:val="en-US" w:eastAsia="zh-CN"/>
              </w:rPr>
            </w:pPr>
            <w:ins w:id="8078" w:author="ZTE-Ma Zhifeng" w:date="2024-08-26T14:06:00Z">
              <w:r w:rsidRPr="001F79FC">
                <w:rPr>
                  <w:rFonts w:ascii="Arial" w:eastAsia="宋体" w:hAnsi="Arial" w:cs="Arial"/>
                  <w:sz w:val="16"/>
                  <w:szCs w:val="16"/>
                  <w:lang w:val="en-US" w:eastAsia="zh-CN"/>
                </w:rPr>
                <w:t xml:space="preserve">(9)  </w:t>
              </w:r>
              <w:r w:rsidRPr="001F79FC">
                <w:rPr>
                  <w:rFonts w:ascii="Arial" w:eastAsia="宋体" w:hAnsi="Arial" w:cs="Arial"/>
                  <w:sz w:val="16"/>
                  <w:szCs w:val="16"/>
                  <w:lang w:val="en-US" w:eastAsia="zh-CN"/>
                </w:rPr>
                <w:fldChar w:fldCharType="begin"/>
              </w:r>
              <w:r w:rsidRPr="001F79FC">
                <w:rPr>
                  <w:rFonts w:ascii="Arial" w:eastAsia="宋体" w:hAnsi="Arial" w:cs="Arial"/>
                  <w:sz w:val="16"/>
                  <w:szCs w:val="16"/>
                  <w:lang w:val="en-US" w:eastAsia="zh-CN"/>
                </w:rPr>
                <w:instrText xml:space="preserve"> HYPERLINK "http://10.10.10.10/ftp/RAN/RAN4/Inbox/R4-2414362.zip" </w:instrText>
              </w:r>
              <w:r w:rsidRPr="001F79FC">
                <w:rPr>
                  <w:rFonts w:ascii="Arial" w:eastAsia="宋体" w:hAnsi="Arial" w:cs="Arial"/>
                  <w:sz w:val="16"/>
                  <w:szCs w:val="16"/>
                  <w:lang w:val="en-US" w:eastAsia="zh-CN"/>
                </w:rPr>
                <w:fldChar w:fldCharType="separate"/>
              </w:r>
              <w:r w:rsidRPr="001F79FC">
                <w:rPr>
                  <w:rFonts w:ascii="Arial" w:eastAsia="宋体" w:hAnsi="Arial" w:cs="Arial"/>
                  <w:sz w:val="16"/>
                  <w:szCs w:val="16"/>
                  <w:lang w:val="en-US" w:eastAsia="zh-CN"/>
                </w:rPr>
                <w:t>R4-2414362</w:t>
              </w:r>
              <w:r w:rsidRPr="001F79FC">
                <w:rPr>
                  <w:rFonts w:ascii="Arial" w:eastAsia="宋体" w:hAnsi="Arial" w:cs="Arial"/>
                  <w:sz w:val="16"/>
                  <w:szCs w:val="16"/>
                  <w:lang w:val="en-US" w:eastAsia="zh-CN"/>
                </w:rPr>
                <w:fldChar w:fldCharType="end"/>
              </w:r>
              <w:r w:rsidRPr="00A04033">
                <w:rPr>
                  <w:rFonts w:ascii="Arial" w:eastAsia="宋体" w:hAnsi="Arial" w:cs="Arial"/>
                  <w:sz w:val="16"/>
                  <w:szCs w:val="16"/>
                  <w:lang w:val="en-US" w:eastAsia="zh-CN"/>
                </w:rPr>
                <w:t xml:space="preserve">, </w:t>
              </w:r>
              <w:r w:rsidRPr="001F79FC">
                <w:rPr>
                  <w:rFonts w:ascii="Arial" w:eastAsia="宋体" w:hAnsi="Arial" w:cs="Arial"/>
                  <w:sz w:val="16"/>
                  <w:szCs w:val="16"/>
                  <w:lang w:val="en-US" w:eastAsia="zh-CN"/>
                </w:rPr>
                <w:t>TP to TR 38.719-03-01 include CA_n1A-n3A-n7A, Huawei, HiSilicon, DT.</w:t>
              </w:r>
            </w:ins>
          </w:p>
          <w:p w14:paraId="1240343A" w14:textId="77777777" w:rsidR="00A04033" w:rsidRPr="001F79FC" w:rsidRDefault="00A04033" w:rsidP="00A04033">
            <w:pPr>
              <w:spacing w:after="60"/>
              <w:rPr>
                <w:ins w:id="8079" w:author="ZTE-Ma Zhifeng" w:date="2024-08-26T14:06:00Z"/>
                <w:rFonts w:ascii="Arial" w:eastAsia="宋体" w:hAnsi="Arial" w:cs="Arial"/>
                <w:sz w:val="16"/>
                <w:szCs w:val="16"/>
                <w:lang w:val="en-US" w:eastAsia="zh-CN"/>
              </w:rPr>
            </w:pPr>
            <w:ins w:id="8080" w:author="ZTE-Ma Zhifeng" w:date="2024-08-26T14:06:00Z">
              <w:r w:rsidRPr="001F79FC">
                <w:rPr>
                  <w:rFonts w:ascii="Arial" w:eastAsia="宋体" w:hAnsi="Arial" w:cs="Arial"/>
                  <w:sz w:val="16"/>
                  <w:szCs w:val="16"/>
                  <w:lang w:val="en-US" w:eastAsia="zh-CN"/>
                </w:rPr>
                <w:t xml:space="preserve">(10)  </w:t>
              </w:r>
              <w:r w:rsidRPr="001F79FC">
                <w:rPr>
                  <w:rFonts w:ascii="Arial" w:eastAsia="宋体" w:hAnsi="Arial" w:cs="Arial"/>
                  <w:sz w:val="16"/>
                  <w:szCs w:val="16"/>
                  <w:lang w:val="en-US" w:eastAsia="zh-CN"/>
                </w:rPr>
                <w:fldChar w:fldCharType="begin"/>
              </w:r>
              <w:r w:rsidRPr="001F79FC">
                <w:rPr>
                  <w:rFonts w:ascii="Arial" w:eastAsia="宋体" w:hAnsi="Arial" w:cs="Arial"/>
                  <w:sz w:val="16"/>
                  <w:szCs w:val="16"/>
                  <w:lang w:val="en-US" w:eastAsia="zh-CN"/>
                </w:rPr>
                <w:instrText xml:space="preserve"> HYPERLINK "http://10.10.10.10/ftp/RAN/RAN4/Inbox/R4-2414364.zip" </w:instrText>
              </w:r>
              <w:r w:rsidRPr="001F79FC">
                <w:rPr>
                  <w:rFonts w:ascii="Arial" w:eastAsia="宋体" w:hAnsi="Arial" w:cs="Arial"/>
                  <w:sz w:val="16"/>
                  <w:szCs w:val="16"/>
                  <w:lang w:val="en-US" w:eastAsia="zh-CN"/>
                </w:rPr>
                <w:fldChar w:fldCharType="separate"/>
              </w:r>
              <w:r w:rsidRPr="001F79FC">
                <w:rPr>
                  <w:rFonts w:ascii="Arial" w:eastAsia="宋体" w:hAnsi="Arial" w:cs="Arial"/>
                  <w:sz w:val="16"/>
                  <w:szCs w:val="16"/>
                  <w:lang w:val="en-US" w:eastAsia="zh-CN"/>
                </w:rPr>
                <w:t>R4-2414364</w:t>
              </w:r>
              <w:r w:rsidRPr="001F79FC">
                <w:rPr>
                  <w:rFonts w:ascii="Arial" w:eastAsia="宋体" w:hAnsi="Arial" w:cs="Arial"/>
                  <w:sz w:val="16"/>
                  <w:szCs w:val="16"/>
                  <w:lang w:val="en-US" w:eastAsia="zh-CN"/>
                </w:rPr>
                <w:fldChar w:fldCharType="end"/>
              </w:r>
              <w:r w:rsidRPr="00A04033">
                <w:rPr>
                  <w:rFonts w:ascii="Arial" w:eastAsia="宋体" w:hAnsi="Arial" w:cs="Arial"/>
                  <w:sz w:val="16"/>
                  <w:szCs w:val="16"/>
                  <w:lang w:val="en-US" w:eastAsia="zh-CN"/>
                </w:rPr>
                <w:t xml:space="preserve">, </w:t>
              </w:r>
              <w:r w:rsidRPr="001F79FC">
                <w:rPr>
                  <w:rFonts w:ascii="Arial" w:eastAsia="宋体" w:hAnsi="Arial" w:cs="Arial"/>
                  <w:sz w:val="16"/>
                  <w:szCs w:val="16"/>
                  <w:lang w:val="en-US" w:eastAsia="zh-CN"/>
                </w:rPr>
                <w:t>TP for 38.719-03-01 to add  UL CA_n41C-n71A and  CA_n41C-n66A for CA_n41C-n66-n71A, Ericsson, T-Mobile USA.</w:t>
              </w:r>
            </w:ins>
          </w:p>
          <w:p w14:paraId="44204B2B" w14:textId="77777777" w:rsidR="00A04033" w:rsidRPr="001F79FC" w:rsidRDefault="00A04033" w:rsidP="00A04033">
            <w:pPr>
              <w:spacing w:after="60"/>
              <w:rPr>
                <w:ins w:id="8081" w:author="ZTE-Ma Zhifeng" w:date="2024-08-26T14:06:00Z"/>
                <w:rFonts w:ascii="Arial" w:eastAsia="宋体" w:hAnsi="Arial" w:cs="Arial"/>
                <w:sz w:val="16"/>
                <w:szCs w:val="16"/>
                <w:lang w:val="en-US" w:eastAsia="zh-CN"/>
              </w:rPr>
            </w:pPr>
            <w:ins w:id="8082" w:author="ZTE-Ma Zhifeng" w:date="2024-08-26T14:06:00Z">
              <w:r w:rsidRPr="001F79FC">
                <w:rPr>
                  <w:rFonts w:ascii="Arial" w:eastAsia="宋体" w:hAnsi="Arial" w:cs="Arial"/>
                  <w:sz w:val="16"/>
                  <w:szCs w:val="16"/>
                  <w:lang w:val="en-US" w:eastAsia="zh-CN"/>
                </w:rPr>
                <w:t xml:space="preserve">(11)  </w:t>
              </w:r>
              <w:r w:rsidRPr="001F79FC">
                <w:rPr>
                  <w:rFonts w:ascii="Arial" w:eastAsia="宋体" w:hAnsi="Arial" w:cs="Arial"/>
                  <w:sz w:val="16"/>
                  <w:szCs w:val="16"/>
                  <w:lang w:val="en-US" w:eastAsia="zh-CN"/>
                </w:rPr>
                <w:fldChar w:fldCharType="begin"/>
              </w:r>
              <w:r w:rsidRPr="001F79FC">
                <w:rPr>
                  <w:rFonts w:ascii="Arial" w:eastAsia="宋体" w:hAnsi="Arial" w:cs="Arial"/>
                  <w:sz w:val="16"/>
                  <w:szCs w:val="16"/>
                  <w:lang w:val="en-US" w:eastAsia="zh-CN"/>
                </w:rPr>
                <w:instrText xml:space="preserve"> HYPERLINK "http://10.10.10.10/ftp/RAN/RAN4/Inbox/R4-2414365.zip" </w:instrText>
              </w:r>
              <w:r w:rsidRPr="001F79FC">
                <w:rPr>
                  <w:rFonts w:ascii="Arial" w:eastAsia="宋体" w:hAnsi="Arial" w:cs="Arial"/>
                  <w:sz w:val="16"/>
                  <w:szCs w:val="16"/>
                  <w:lang w:val="en-US" w:eastAsia="zh-CN"/>
                </w:rPr>
                <w:fldChar w:fldCharType="separate"/>
              </w:r>
              <w:r w:rsidRPr="001F79FC">
                <w:rPr>
                  <w:rFonts w:ascii="Arial" w:eastAsia="宋体" w:hAnsi="Arial" w:cs="Arial"/>
                  <w:sz w:val="16"/>
                  <w:szCs w:val="16"/>
                  <w:lang w:val="en-US" w:eastAsia="zh-CN"/>
                </w:rPr>
                <w:t>R4-2414365</w:t>
              </w:r>
              <w:r w:rsidRPr="001F79FC">
                <w:rPr>
                  <w:rFonts w:ascii="Arial" w:eastAsia="宋体" w:hAnsi="Arial" w:cs="Arial"/>
                  <w:sz w:val="16"/>
                  <w:szCs w:val="16"/>
                  <w:lang w:val="en-US" w:eastAsia="zh-CN"/>
                </w:rPr>
                <w:fldChar w:fldCharType="end"/>
              </w:r>
              <w:r w:rsidRPr="00A04033">
                <w:rPr>
                  <w:rFonts w:ascii="Arial" w:eastAsia="宋体" w:hAnsi="Arial" w:cs="Arial"/>
                  <w:sz w:val="16"/>
                  <w:szCs w:val="16"/>
                  <w:lang w:val="en-US" w:eastAsia="zh-CN"/>
                </w:rPr>
                <w:t xml:space="preserve">, </w:t>
              </w:r>
              <w:r w:rsidRPr="001F79FC">
                <w:rPr>
                  <w:rFonts w:ascii="Arial" w:eastAsia="宋体" w:hAnsi="Arial" w:cs="Arial"/>
                  <w:sz w:val="16"/>
                  <w:szCs w:val="16"/>
                  <w:lang w:val="en-US" w:eastAsia="zh-CN"/>
                </w:rPr>
                <w:t>TP to TR 38.719-03-01 Addition of CA_n1A-n41A-n78A, Nokia, Etisalat.</w:t>
              </w:r>
            </w:ins>
          </w:p>
          <w:p w14:paraId="25F09002" w14:textId="77777777" w:rsidR="00A04033" w:rsidRPr="001F79FC" w:rsidRDefault="00A04033" w:rsidP="00A04033">
            <w:pPr>
              <w:spacing w:after="60"/>
              <w:rPr>
                <w:ins w:id="8083" w:author="ZTE-Ma Zhifeng" w:date="2024-08-26T14:06:00Z"/>
                <w:rFonts w:ascii="Arial" w:eastAsia="宋体" w:hAnsi="Arial" w:cs="Arial"/>
                <w:sz w:val="16"/>
                <w:szCs w:val="16"/>
                <w:lang w:val="en-US" w:eastAsia="zh-CN"/>
              </w:rPr>
            </w:pPr>
            <w:ins w:id="8084" w:author="ZTE-Ma Zhifeng" w:date="2024-08-26T14:06:00Z">
              <w:r w:rsidRPr="001F79FC">
                <w:rPr>
                  <w:rFonts w:ascii="Arial" w:eastAsia="宋体" w:hAnsi="Arial" w:cs="Arial"/>
                  <w:sz w:val="16"/>
                  <w:szCs w:val="16"/>
                  <w:lang w:val="en-US" w:eastAsia="zh-CN"/>
                </w:rPr>
                <w:t xml:space="preserve">(12)  </w:t>
              </w:r>
              <w:r w:rsidRPr="001F79FC">
                <w:rPr>
                  <w:rFonts w:ascii="Arial" w:eastAsia="宋体" w:hAnsi="Arial" w:cs="Arial"/>
                  <w:sz w:val="16"/>
                  <w:szCs w:val="16"/>
                  <w:lang w:val="en-US" w:eastAsia="zh-CN"/>
                </w:rPr>
                <w:fldChar w:fldCharType="begin"/>
              </w:r>
              <w:r w:rsidRPr="001F79FC">
                <w:rPr>
                  <w:rFonts w:ascii="Arial" w:eastAsia="宋体" w:hAnsi="Arial" w:cs="Arial"/>
                  <w:sz w:val="16"/>
                  <w:szCs w:val="16"/>
                  <w:lang w:val="en-US" w:eastAsia="zh-CN"/>
                </w:rPr>
                <w:instrText xml:space="preserve"> HYPERLINK "http://10.10.10.10/ftp/RAN/RAN4/Inbox/R4-2414366.zip" </w:instrText>
              </w:r>
              <w:r w:rsidRPr="001F79FC">
                <w:rPr>
                  <w:rFonts w:ascii="Arial" w:eastAsia="宋体" w:hAnsi="Arial" w:cs="Arial"/>
                  <w:sz w:val="16"/>
                  <w:szCs w:val="16"/>
                  <w:lang w:val="en-US" w:eastAsia="zh-CN"/>
                </w:rPr>
                <w:fldChar w:fldCharType="separate"/>
              </w:r>
              <w:r w:rsidRPr="001F79FC">
                <w:rPr>
                  <w:rFonts w:ascii="Arial" w:eastAsia="宋体" w:hAnsi="Arial" w:cs="Arial"/>
                  <w:sz w:val="16"/>
                  <w:szCs w:val="16"/>
                  <w:lang w:val="en-US" w:eastAsia="zh-CN"/>
                </w:rPr>
                <w:t>R4-2414366</w:t>
              </w:r>
              <w:r w:rsidRPr="001F79FC">
                <w:rPr>
                  <w:rFonts w:ascii="Arial" w:eastAsia="宋体" w:hAnsi="Arial" w:cs="Arial"/>
                  <w:sz w:val="16"/>
                  <w:szCs w:val="16"/>
                  <w:lang w:val="en-US" w:eastAsia="zh-CN"/>
                </w:rPr>
                <w:fldChar w:fldCharType="end"/>
              </w:r>
              <w:r w:rsidRPr="00A04033">
                <w:rPr>
                  <w:rFonts w:ascii="Arial" w:eastAsia="宋体" w:hAnsi="Arial" w:cs="Arial"/>
                  <w:sz w:val="16"/>
                  <w:szCs w:val="16"/>
                  <w:lang w:val="en-US" w:eastAsia="zh-CN"/>
                </w:rPr>
                <w:t xml:space="preserve">, </w:t>
              </w:r>
              <w:r w:rsidRPr="001F79FC">
                <w:rPr>
                  <w:rFonts w:ascii="Arial" w:eastAsia="宋体" w:hAnsi="Arial" w:cs="Arial"/>
                  <w:sz w:val="16"/>
                  <w:szCs w:val="16"/>
                  <w:lang w:val="en-US" w:eastAsia="zh-CN"/>
                </w:rPr>
                <w:t>TP to TR 38.719-03-01 Addition of CA_n1A-n5A-n8A, Nokia.</w:t>
              </w:r>
            </w:ins>
          </w:p>
          <w:p w14:paraId="6662089B" w14:textId="18D158F9" w:rsidR="00A04033" w:rsidRDefault="00A04033">
            <w:pPr>
              <w:spacing w:after="60"/>
              <w:rPr>
                <w:ins w:id="8085" w:author="ZTE-Ma Zhifeng" w:date="2024-08-26T13:11:00Z"/>
                <w:rFonts w:eastAsia="宋体"/>
                <w:sz w:val="16"/>
                <w:szCs w:val="16"/>
                <w:lang w:val="en-US" w:eastAsia="zh-CN"/>
              </w:rPr>
              <w:pPrChange w:id="8086" w:author="ZTE-Ma Zhifeng" w:date="2024-08-26T14:06:00Z">
                <w:pPr>
                  <w:pStyle w:val="TAL"/>
                </w:pPr>
              </w:pPrChange>
            </w:pPr>
            <w:ins w:id="8087" w:author="ZTE-Ma Zhifeng" w:date="2024-08-26T14:06:00Z">
              <w:r w:rsidRPr="001F79FC">
                <w:rPr>
                  <w:rFonts w:ascii="Arial" w:eastAsia="宋体" w:hAnsi="Arial" w:cs="Arial"/>
                  <w:sz w:val="16"/>
                  <w:szCs w:val="16"/>
                  <w:lang w:val="en-US" w:eastAsia="zh-CN"/>
                </w:rPr>
                <w:t xml:space="preserve">(13)  </w:t>
              </w:r>
              <w:r w:rsidRPr="001F79FC">
                <w:rPr>
                  <w:rFonts w:ascii="Arial" w:eastAsia="宋体" w:hAnsi="Arial" w:cs="Arial"/>
                  <w:sz w:val="16"/>
                  <w:szCs w:val="16"/>
                  <w:lang w:val="en-US" w:eastAsia="zh-CN"/>
                </w:rPr>
                <w:fldChar w:fldCharType="begin"/>
              </w:r>
              <w:r w:rsidRPr="001F79FC">
                <w:rPr>
                  <w:rFonts w:ascii="Arial" w:eastAsia="宋体" w:hAnsi="Arial" w:cs="Arial"/>
                  <w:sz w:val="16"/>
                  <w:szCs w:val="16"/>
                  <w:lang w:val="en-US" w:eastAsia="zh-CN"/>
                </w:rPr>
                <w:instrText xml:space="preserve"> HYPERLINK "http://10.10.10.10/ftp/RAN/RAN4/Inbox/R4-2414367.zip" </w:instrText>
              </w:r>
              <w:r w:rsidRPr="001F79FC">
                <w:rPr>
                  <w:rFonts w:ascii="Arial" w:eastAsia="宋体" w:hAnsi="Arial" w:cs="Arial"/>
                  <w:sz w:val="16"/>
                  <w:szCs w:val="16"/>
                  <w:lang w:val="en-US" w:eastAsia="zh-CN"/>
                </w:rPr>
                <w:fldChar w:fldCharType="separate"/>
              </w:r>
              <w:r w:rsidRPr="001F79FC">
                <w:rPr>
                  <w:rFonts w:ascii="Arial" w:eastAsia="宋体" w:hAnsi="Arial" w:cs="Arial"/>
                  <w:sz w:val="16"/>
                  <w:szCs w:val="16"/>
                  <w:lang w:val="en-US" w:eastAsia="zh-CN"/>
                </w:rPr>
                <w:t>R4-2414367</w:t>
              </w:r>
              <w:r w:rsidRPr="001F79FC">
                <w:rPr>
                  <w:rFonts w:ascii="Arial" w:eastAsia="宋体" w:hAnsi="Arial" w:cs="Arial"/>
                  <w:sz w:val="16"/>
                  <w:szCs w:val="16"/>
                  <w:lang w:val="en-US" w:eastAsia="zh-CN"/>
                </w:rPr>
                <w:fldChar w:fldCharType="end"/>
              </w:r>
              <w:r w:rsidRPr="001F79FC">
                <w:rPr>
                  <w:rFonts w:ascii="Arial" w:eastAsia="宋体" w:hAnsi="Arial" w:cs="Arial"/>
                  <w:sz w:val="16"/>
                  <w:szCs w:val="16"/>
                  <w:lang w:val="en-US" w:eastAsia="zh-CN"/>
                </w:rPr>
                <w:t>, TP to TR 38.719-03-01 Addition of CA_n3A-n5A-n8A, Nokia.</w:t>
              </w:r>
            </w:ins>
          </w:p>
        </w:tc>
        <w:tc>
          <w:tcPr>
            <w:tcW w:w="708" w:type="dxa"/>
            <w:shd w:val="solid" w:color="FFFFFF" w:fill="auto"/>
          </w:tcPr>
          <w:p w14:paraId="59F100A4" w14:textId="31F723AE" w:rsidR="00CC18A0" w:rsidRDefault="00CC18A0" w:rsidP="00CC18A0">
            <w:pPr>
              <w:pStyle w:val="TAC"/>
              <w:rPr>
                <w:ins w:id="8088" w:author="ZTE-Ma Zhifeng" w:date="2024-08-26T13:11:00Z"/>
                <w:rFonts w:eastAsia="宋体"/>
                <w:sz w:val="16"/>
                <w:szCs w:val="16"/>
                <w:lang w:val="en-US" w:eastAsia="zh-CN"/>
              </w:rPr>
            </w:pPr>
            <w:ins w:id="8089" w:author="ZTE-Ma Zhifeng" w:date="2024-08-26T13:17:00Z">
              <w:r>
                <w:rPr>
                  <w:rFonts w:eastAsia="宋体" w:hint="eastAsia"/>
                  <w:sz w:val="16"/>
                  <w:szCs w:val="16"/>
                  <w:lang w:val="en-US" w:eastAsia="zh-CN"/>
                </w:rPr>
                <w:t>0</w:t>
              </w:r>
              <w:r>
                <w:rPr>
                  <w:rFonts w:eastAsia="宋体"/>
                  <w:sz w:val="16"/>
                  <w:szCs w:val="16"/>
                  <w:lang w:val="en-US" w:eastAsia="zh-CN"/>
                </w:rPr>
                <w:t>.1.0</w:t>
              </w:r>
            </w:ins>
          </w:p>
        </w:tc>
      </w:tr>
    </w:tbl>
    <w:p w14:paraId="481808AB" w14:textId="77777777" w:rsidR="000F27A0" w:rsidRDefault="000F27A0" w:rsidP="000F27A0"/>
    <w:p w14:paraId="310A2C3A" w14:textId="77777777" w:rsidR="000F27A0" w:rsidRDefault="000F27A0"/>
    <w:p w14:paraId="6E4F69FC" w14:textId="77777777" w:rsidR="000F27A0" w:rsidRDefault="000F27A0"/>
    <w:sectPr w:rsidR="000F27A0">
      <w:headerReference w:type="default" r:id="rId14"/>
      <w:footerReference w:type="default" r:id="rId15"/>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6F0F48" w14:textId="77777777" w:rsidR="00585CF9" w:rsidRDefault="00585CF9">
      <w:pPr>
        <w:spacing w:after="0"/>
      </w:pPr>
      <w:r>
        <w:separator/>
      </w:r>
    </w:p>
  </w:endnote>
  <w:endnote w:type="continuationSeparator" w:id="0">
    <w:p w14:paraId="3CB12144" w14:textId="77777777" w:rsidR="00585CF9" w:rsidRDefault="00585CF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Nokia Pure Text">
    <w:charset w:val="00"/>
    <w:family w:val="swiss"/>
    <w:pitch w:val="variable"/>
    <w:sig w:usb0="A00002FF" w:usb1="700078FB" w:usb2="00010000" w:usb3="00000000" w:csb0="000001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TimesNewRomanPSMT">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¾’©">
    <w:altName w:val="MS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2DCA48" w14:textId="77777777" w:rsidR="00065CBA" w:rsidRDefault="00065CBA">
    <w:pPr>
      <w:pStyle w:val="afb"/>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3E750B" w14:textId="77777777" w:rsidR="00585CF9" w:rsidRDefault="00585CF9">
      <w:pPr>
        <w:spacing w:after="0"/>
      </w:pPr>
      <w:r>
        <w:separator/>
      </w:r>
    </w:p>
  </w:footnote>
  <w:footnote w:type="continuationSeparator" w:id="0">
    <w:p w14:paraId="1640B6C2" w14:textId="77777777" w:rsidR="00585CF9" w:rsidRDefault="00585CF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D5B1F8" w14:textId="337ED6D8" w:rsidR="00065CBA" w:rsidRDefault="00065CB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D4A61">
      <w:rPr>
        <w:rFonts w:ascii="Arial" w:hAnsi="Arial" w:cs="Arial"/>
        <w:b/>
        <w:noProof/>
        <w:sz w:val="18"/>
        <w:szCs w:val="18"/>
      </w:rPr>
      <w:t>3GPP TR 38.719-03-01 V0.01.0 (2024-08)</w:t>
    </w:r>
    <w:r>
      <w:rPr>
        <w:rFonts w:ascii="Arial" w:hAnsi="Arial" w:cs="Arial"/>
        <w:b/>
        <w:sz w:val="18"/>
        <w:szCs w:val="18"/>
      </w:rPr>
      <w:fldChar w:fldCharType="end"/>
    </w:r>
  </w:p>
  <w:p w14:paraId="031951FC" w14:textId="77777777" w:rsidR="00065CBA" w:rsidRDefault="00065CB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D4A61">
      <w:rPr>
        <w:rFonts w:ascii="Arial" w:hAnsi="Arial" w:cs="Arial"/>
        <w:b/>
        <w:noProof/>
        <w:sz w:val="18"/>
        <w:szCs w:val="18"/>
      </w:rPr>
      <w:t>8</w:t>
    </w:r>
    <w:r>
      <w:rPr>
        <w:rFonts w:ascii="Arial" w:hAnsi="Arial" w:cs="Arial"/>
        <w:b/>
        <w:sz w:val="18"/>
        <w:szCs w:val="18"/>
      </w:rPr>
      <w:fldChar w:fldCharType="end"/>
    </w:r>
  </w:p>
  <w:p w14:paraId="7D6AF0AF" w14:textId="6D67267F" w:rsidR="00065CBA" w:rsidRDefault="00065CB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D4A61">
      <w:rPr>
        <w:rFonts w:ascii="Arial" w:hAnsi="Arial" w:cs="Arial"/>
        <w:b/>
        <w:noProof/>
        <w:sz w:val="18"/>
        <w:szCs w:val="18"/>
      </w:rPr>
      <w:t>Release 19</w:t>
    </w:r>
    <w:r>
      <w:rPr>
        <w:rFonts w:ascii="Arial" w:hAnsi="Arial" w:cs="Arial"/>
        <w:b/>
        <w:sz w:val="18"/>
        <w:szCs w:val="18"/>
      </w:rPr>
      <w:fldChar w:fldCharType="end"/>
    </w:r>
  </w:p>
  <w:p w14:paraId="0AA05600" w14:textId="77777777" w:rsidR="00065CBA" w:rsidRDefault="00065CBA">
    <w:pPr>
      <w:pStyle w:val="afc"/>
    </w:pPr>
  </w:p>
  <w:p w14:paraId="559AFEBC" w14:textId="77777777" w:rsidR="00065CBA" w:rsidRDefault="00065CBA"/>
  <w:p w14:paraId="07F64E15" w14:textId="77777777" w:rsidR="00065CBA" w:rsidRDefault="00065CB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15:restartNumberingAfterBreak="0">
    <w:nsid w:val="42FE570A"/>
    <w:multiLevelType w:val="multilevel"/>
    <w:tmpl w:val="11FEBED6"/>
    <w:lvl w:ilvl="0">
      <w:start w:val="1"/>
      <w:numFmt w:val="decimal"/>
      <w:suff w:val="nothing"/>
      <w:lvlText w:val="%1  "/>
      <w:lvlJc w:val="left"/>
      <w:pPr>
        <w:ind w:left="142"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2"/>
      <w:suff w:val="space"/>
      <w:lvlText w:val="表%9"/>
      <w:lvlJc w:val="center"/>
      <w:pPr>
        <w:ind w:left="0" w:firstLine="0"/>
      </w:pPr>
      <w:rPr>
        <w:rFonts w:ascii="Arial" w:eastAsia="黑体" w:hAnsi="Arial" w:hint="default"/>
        <w:b w:val="0"/>
        <w:i w:val="0"/>
        <w:sz w:val="18"/>
        <w:szCs w:val="18"/>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22"/>
  </w:num>
  <w:num w:numId="12">
    <w:abstractNumId w:val="20"/>
  </w:num>
  <w:num w:numId="13">
    <w:abstractNumId w:val="15"/>
  </w:num>
  <w:num w:numId="14">
    <w:abstractNumId w:val="11"/>
  </w:num>
  <w:num w:numId="15">
    <w:abstractNumId w:val="18"/>
  </w:num>
  <w:num w:numId="16">
    <w:abstractNumId w:val="28"/>
  </w:num>
  <w:num w:numId="17">
    <w:abstractNumId w:val="24"/>
  </w:num>
  <w:num w:numId="18">
    <w:abstractNumId w:val="21"/>
  </w:num>
  <w:num w:numId="19">
    <w:abstractNumId w:val="23"/>
  </w:num>
  <w:num w:numId="20">
    <w:abstractNumId w:val="13"/>
  </w:num>
  <w:num w:numId="21">
    <w:abstractNumId w:val="19"/>
  </w:num>
  <w:num w:numId="22">
    <w:abstractNumId w:val="29"/>
  </w:num>
  <w:num w:numId="23">
    <w:abstractNumId w:val="12"/>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num>
  <w:num w:numId="26">
    <w:abstractNumId w:val="10"/>
  </w:num>
  <w:num w:numId="27">
    <w:abstractNumId w:val="17"/>
  </w:num>
  <w:num w:numId="28">
    <w:abstractNumId w:val="14"/>
  </w:num>
  <w:num w:numId="29">
    <w:abstractNumId w:val="25"/>
  </w:num>
  <w:num w:numId="30">
    <w:abstractNumId w:val="27"/>
  </w:num>
  <w:numIdMacAtCleanup w:val="3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rson w15:author="ZTE_Wubin">
    <w15:presenceInfo w15:providerId="None" w15:userId="ZTE_Wubin"/>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011"/>
    <w:rsid w:val="0000193A"/>
    <w:rsid w:val="00001ECF"/>
    <w:rsid w:val="00004D75"/>
    <w:rsid w:val="0000510F"/>
    <w:rsid w:val="00011D54"/>
    <w:rsid w:val="00021311"/>
    <w:rsid w:val="0002322F"/>
    <w:rsid w:val="00025154"/>
    <w:rsid w:val="000270B9"/>
    <w:rsid w:val="00032223"/>
    <w:rsid w:val="00033397"/>
    <w:rsid w:val="00036F01"/>
    <w:rsid w:val="00040095"/>
    <w:rsid w:val="000469EC"/>
    <w:rsid w:val="00051834"/>
    <w:rsid w:val="0005247C"/>
    <w:rsid w:val="00054A22"/>
    <w:rsid w:val="00057DEC"/>
    <w:rsid w:val="00062023"/>
    <w:rsid w:val="000655A6"/>
    <w:rsid w:val="00065CBA"/>
    <w:rsid w:val="00072FBB"/>
    <w:rsid w:val="0007313B"/>
    <w:rsid w:val="000803F6"/>
    <w:rsid w:val="00080512"/>
    <w:rsid w:val="00084E03"/>
    <w:rsid w:val="0008622F"/>
    <w:rsid w:val="00091B47"/>
    <w:rsid w:val="00091FD2"/>
    <w:rsid w:val="00093019"/>
    <w:rsid w:val="000959FE"/>
    <w:rsid w:val="00095CBC"/>
    <w:rsid w:val="000A50B3"/>
    <w:rsid w:val="000B6B6D"/>
    <w:rsid w:val="000C47C3"/>
    <w:rsid w:val="000C7A57"/>
    <w:rsid w:val="000D0765"/>
    <w:rsid w:val="000D3AFD"/>
    <w:rsid w:val="000D407B"/>
    <w:rsid w:val="000D4A61"/>
    <w:rsid w:val="000D58AB"/>
    <w:rsid w:val="000E74FB"/>
    <w:rsid w:val="000F0CAD"/>
    <w:rsid w:val="000F17CE"/>
    <w:rsid w:val="000F27A0"/>
    <w:rsid w:val="000F3905"/>
    <w:rsid w:val="000F4949"/>
    <w:rsid w:val="000F6643"/>
    <w:rsid w:val="001002E4"/>
    <w:rsid w:val="00103B1B"/>
    <w:rsid w:val="00116BA9"/>
    <w:rsid w:val="0012162A"/>
    <w:rsid w:val="00121721"/>
    <w:rsid w:val="00122A87"/>
    <w:rsid w:val="001230F8"/>
    <w:rsid w:val="00123D78"/>
    <w:rsid w:val="00123FC0"/>
    <w:rsid w:val="001248E6"/>
    <w:rsid w:val="0012561E"/>
    <w:rsid w:val="0012590D"/>
    <w:rsid w:val="00126CBF"/>
    <w:rsid w:val="00127F5E"/>
    <w:rsid w:val="00133525"/>
    <w:rsid w:val="00136593"/>
    <w:rsid w:val="00140BB6"/>
    <w:rsid w:val="00142F27"/>
    <w:rsid w:val="001471C7"/>
    <w:rsid w:val="00163597"/>
    <w:rsid w:val="001645F6"/>
    <w:rsid w:val="00173E3B"/>
    <w:rsid w:val="00174E78"/>
    <w:rsid w:val="00176CE8"/>
    <w:rsid w:val="001777E4"/>
    <w:rsid w:val="00184E46"/>
    <w:rsid w:val="001A2903"/>
    <w:rsid w:val="001A3AC1"/>
    <w:rsid w:val="001A3D32"/>
    <w:rsid w:val="001A487C"/>
    <w:rsid w:val="001A4C42"/>
    <w:rsid w:val="001A7420"/>
    <w:rsid w:val="001B6637"/>
    <w:rsid w:val="001B6D52"/>
    <w:rsid w:val="001C06F2"/>
    <w:rsid w:val="001C21C3"/>
    <w:rsid w:val="001C4D26"/>
    <w:rsid w:val="001D02C2"/>
    <w:rsid w:val="001F0C1D"/>
    <w:rsid w:val="001F1132"/>
    <w:rsid w:val="001F168B"/>
    <w:rsid w:val="001F46D5"/>
    <w:rsid w:val="001F5138"/>
    <w:rsid w:val="002049ED"/>
    <w:rsid w:val="002078B2"/>
    <w:rsid w:val="00215A90"/>
    <w:rsid w:val="002170C1"/>
    <w:rsid w:val="002218A9"/>
    <w:rsid w:val="00231800"/>
    <w:rsid w:val="00231FDB"/>
    <w:rsid w:val="00232F35"/>
    <w:rsid w:val="002347A2"/>
    <w:rsid w:val="00236E8E"/>
    <w:rsid w:val="00241BB5"/>
    <w:rsid w:val="00242348"/>
    <w:rsid w:val="002517C0"/>
    <w:rsid w:val="00252E05"/>
    <w:rsid w:val="002615F9"/>
    <w:rsid w:val="002675F0"/>
    <w:rsid w:val="00275BA2"/>
    <w:rsid w:val="002760EE"/>
    <w:rsid w:val="00280922"/>
    <w:rsid w:val="00293FC9"/>
    <w:rsid w:val="00294D4D"/>
    <w:rsid w:val="002969F4"/>
    <w:rsid w:val="002A1DF8"/>
    <w:rsid w:val="002A2307"/>
    <w:rsid w:val="002A2D20"/>
    <w:rsid w:val="002A38A9"/>
    <w:rsid w:val="002A3F10"/>
    <w:rsid w:val="002B1EE0"/>
    <w:rsid w:val="002B2F8E"/>
    <w:rsid w:val="002B6339"/>
    <w:rsid w:val="002C1D73"/>
    <w:rsid w:val="002C5BEB"/>
    <w:rsid w:val="002C6DAD"/>
    <w:rsid w:val="002D1065"/>
    <w:rsid w:val="002D5D5E"/>
    <w:rsid w:val="002D7877"/>
    <w:rsid w:val="002E00EE"/>
    <w:rsid w:val="002E0709"/>
    <w:rsid w:val="002E1024"/>
    <w:rsid w:val="002E29A0"/>
    <w:rsid w:val="002E7A03"/>
    <w:rsid w:val="002E7A45"/>
    <w:rsid w:val="002F2671"/>
    <w:rsid w:val="0030045F"/>
    <w:rsid w:val="00305326"/>
    <w:rsid w:val="00306B10"/>
    <w:rsid w:val="00315B85"/>
    <w:rsid w:val="003172DC"/>
    <w:rsid w:val="00322509"/>
    <w:rsid w:val="0033227C"/>
    <w:rsid w:val="003329C3"/>
    <w:rsid w:val="00335D12"/>
    <w:rsid w:val="00340F3A"/>
    <w:rsid w:val="003468A1"/>
    <w:rsid w:val="00347353"/>
    <w:rsid w:val="003474CF"/>
    <w:rsid w:val="0035462D"/>
    <w:rsid w:val="00356555"/>
    <w:rsid w:val="003623FE"/>
    <w:rsid w:val="003752B9"/>
    <w:rsid w:val="003765B8"/>
    <w:rsid w:val="00397C0D"/>
    <w:rsid w:val="003A1CBE"/>
    <w:rsid w:val="003B4C27"/>
    <w:rsid w:val="003C3971"/>
    <w:rsid w:val="003D0F57"/>
    <w:rsid w:val="003D4819"/>
    <w:rsid w:val="003F1865"/>
    <w:rsid w:val="003F2E5F"/>
    <w:rsid w:val="003F348B"/>
    <w:rsid w:val="003F4F87"/>
    <w:rsid w:val="003F56CF"/>
    <w:rsid w:val="0040015B"/>
    <w:rsid w:val="00402079"/>
    <w:rsid w:val="00411BDF"/>
    <w:rsid w:val="0041751E"/>
    <w:rsid w:val="00417E56"/>
    <w:rsid w:val="004213A0"/>
    <w:rsid w:val="00423334"/>
    <w:rsid w:val="0042538E"/>
    <w:rsid w:val="0043044B"/>
    <w:rsid w:val="004345EC"/>
    <w:rsid w:val="00434E0A"/>
    <w:rsid w:val="00435B6B"/>
    <w:rsid w:val="004446E5"/>
    <w:rsid w:val="004463B3"/>
    <w:rsid w:val="00461FAA"/>
    <w:rsid w:val="00465515"/>
    <w:rsid w:val="004658FA"/>
    <w:rsid w:val="00467ADF"/>
    <w:rsid w:val="00470E81"/>
    <w:rsid w:val="00473507"/>
    <w:rsid w:val="004818F0"/>
    <w:rsid w:val="00493171"/>
    <w:rsid w:val="0049751D"/>
    <w:rsid w:val="004A3F59"/>
    <w:rsid w:val="004B5957"/>
    <w:rsid w:val="004B6560"/>
    <w:rsid w:val="004C30AC"/>
    <w:rsid w:val="004D1635"/>
    <w:rsid w:val="004D3578"/>
    <w:rsid w:val="004D5DA9"/>
    <w:rsid w:val="004E213A"/>
    <w:rsid w:val="004E27C0"/>
    <w:rsid w:val="004E49F7"/>
    <w:rsid w:val="004E5995"/>
    <w:rsid w:val="004F0988"/>
    <w:rsid w:val="004F1793"/>
    <w:rsid w:val="004F3340"/>
    <w:rsid w:val="004F466A"/>
    <w:rsid w:val="004F6BC7"/>
    <w:rsid w:val="00515BC1"/>
    <w:rsid w:val="005208BA"/>
    <w:rsid w:val="00522392"/>
    <w:rsid w:val="00526C6D"/>
    <w:rsid w:val="00527D79"/>
    <w:rsid w:val="0053388B"/>
    <w:rsid w:val="00535773"/>
    <w:rsid w:val="00535E04"/>
    <w:rsid w:val="005409B4"/>
    <w:rsid w:val="0054220F"/>
    <w:rsid w:val="00543E6C"/>
    <w:rsid w:val="0055595D"/>
    <w:rsid w:val="00562606"/>
    <w:rsid w:val="00563477"/>
    <w:rsid w:val="00565087"/>
    <w:rsid w:val="00567377"/>
    <w:rsid w:val="0057245E"/>
    <w:rsid w:val="00573B08"/>
    <w:rsid w:val="005746A5"/>
    <w:rsid w:val="00585CF9"/>
    <w:rsid w:val="00597B11"/>
    <w:rsid w:val="005A4037"/>
    <w:rsid w:val="005A6C5D"/>
    <w:rsid w:val="005A7615"/>
    <w:rsid w:val="005B084B"/>
    <w:rsid w:val="005B5D60"/>
    <w:rsid w:val="005B621C"/>
    <w:rsid w:val="005C07A9"/>
    <w:rsid w:val="005C0E79"/>
    <w:rsid w:val="005C2D09"/>
    <w:rsid w:val="005D0299"/>
    <w:rsid w:val="005D0481"/>
    <w:rsid w:val="005D2633"/>
    <w:rsid w:val="005D2E01"/>
    <w:rsid w:val="005D3923"/>
    <w:rsid w:val="005D7526"/>
    <w:rsid w:val="005E4BB2"/>
    <w:rsid w:val="005F788A"/>
    <w:rsid w:val="00602AEA"/>
    <w:rsid w:val="00603B95"/>
    <w:rsid w:val="006111EF"/>
    <w:rsid w:val="00611A2D"/>
    <w:rsid w:val="00614FDF"/>
    <w:rsid w:val="00622D57"/>
    <w:rsid w:val="00632EA6"/>
    <w:rsid w:val="0063543D"/>
    <w:rsid w:val="00647114"/>
    <w:rsid w:val="0065000D"/>
    <w:rsid w:val="00654648"/>
    <w:rsid w:val="00664974"/>
    <w:rsid w:val="0066511E"/>
    <w:rsid w:val="00670CF4"/>
    <w:rsid w:val="006722A7"/>
    <w:rsid w:val="006744E6"/>
    <w:rsid w:val="006756C5"/>
    <w:rsid w:val="0068115E"/>
    <w:rsid w:val="006815D8"/>
    <w:rsid w:val="00686440"/>
    <w:rsid w:val="00687699"/>
    <w:rsid w:val="006912E9"/>
    <w:rsid w:val="00691F52"/>
    <w:rsid w:val="00693307"/>
    <w:rsid w:val="00695018"/>
    <w:rsid w:val="006A0293"/>
    <w:rsid w:val="006A2D4A"/>
    <w:rsid w:val="006A323F"/>
    <w:rsid w:val="006A3E2C"/>
    <w:rsid w:val="006A5F30"/>
    <w:rsid w:val="006A62D2"/>
    <w:rsid w:val="006A78D5"/>
    <w:rsid w:val="006B30D0"/>
    <w:rsid w:val="006B4219"/>
    <w:rsid w:val="006C18F9"/>
    <w:rsid w:val="006C3D95"/>
    <w:rsid w:val="006D686C"/>
    <w:rsid w:val="006E1273"/>
    <w:rsid w:val="006E3FDB"/>
    <w:rsid w:val="006E5C86"/>
    <w:rsid w:val="006F1129"/>
    <w:rsid w:val="006F4A4A"/>
    <w:rsid w:val="006F5A07"/>
    <w:rsid w:val="007000D6"/>
    <w:rsid w:val="00700251"/>
    <w:rsid w:val="00701116"/>
    <w:rsid w:val="0070324F"/>
    <w:rsid w:val="00705F82"/>
    <w:rsid w:val="0071174C"/>
    <w:rsid w:val="00711E16"/>
    <w:rsid w:val="00713444"/>
    <w:rsid w:val="00713C44"/>
    <w:rsid w:val="00717331"/>
    <w:rsid w:val="00723A45"/>
    <w:rsid w:val="007338E6"/>
    <w:rsid w:val="00734A5B"/>
    <w:rsid w:val="0074026F"/>
    <w:rsid w:val="00740829"/>
    <w:rsid w:val="00741C86"/>
    <w:rsid w:val="007424EA"/>
    <w:rsid w:val="007429F6"/>
    <w:rsid w:val="0074381F"/>
    <w:rsid w:val="00744E76"/>
    <w:rsid w:val="00752C62"/>
    <w:rsid w:val="007608AB"/>
    <w:rsid w:val="00764014"/>
    <w:rsid w:val="00765EA3"/>
    <w:rsid w:val="00772169"/>
    <w:rsid w:val="00774DA4"/>
    <w:rsid w:val="00781F0F"/>
    <w:rsid w:val="00784538"/>
    <w:rsid w:val="0078497B"/>
    <w:rsid w:val="007A1B18"/>
    <w:rsid w:val="007A6A6E"/>
    <w:rsid w:val="007B600E"/>
    <w:rsid w:val="007B631E"/>
    <w:rsid w:val="007D320C"/>
    <w:rsid w:val="007E0FA8"/>
    <w:rsid w:val="007E3F2E"/>
    <w:rsid w:val="007F03CF"/>
    <w:rsid w:val="007F0F4A"/>
    <w:rsid w:val="007F1E1E"/>
    <w:rsid w:val="007F37AE"/>
    <w:rsid w:val="008028A4"/>
    <w:rsid w:val="00802D05"/>
    <w:rsid w:val="008036B9"/>
    <w:rsid w:val="00814229"/>
    <w:rsid w:val="0082277D"/>
    <w:rsid w:val="00830747"/>
    <w:rsid w:val="00830904"/>
    <w:rsid w:val="00837B41"/>
    <w:rsid w:val="00846213"/>
    <w:rsid w:val="008473F8"/>
    <w:rsid w:val="0085197F"/>
    <w:rsid w:val="00854254"/>
    <w:rsid w:val="008560FE"/>
    <w:rsid w:val="0086115F"/>
    <w:rsid w:val="00861DE9"/>
    <w:rsid w:val="00862657"/>
    <w:rsid w:val="008645DB"/>
    <w:rsid w:val="0086719E"/>
    <w:rsid w:val="00870166"/>
    <w:rsid w:val="008727AF"/>
    <w:rsid w:val="0087465F"/>
    <w:rsid w:val="008768CA"/>
    <w:rsid w:val="008A014C"/>
    <w:rsid w:val="008A04AB"/>
    <w:rsid w:val="008A11B1"/>
    <w:rsid w:val="008A79F5"/>
    <w:rsid w:val="008C384C"/>
    <w:rsid w:val="008C4056"/>
    <w:rsid w:val="008C7B64"/>
    <w:rsid w:val="008E08D9"/>
    <w:rsid w:val="008E2D68"/>
    <w:rsid w:val="008E4F23"/>
    <w:rsid w:val="008E4FCD"/>
    <w:rsid w:val="008E6756"/>
    <w:rsid w:val="008E7D89"/>
    <w:rsid w:val="008F30AA"/>
    <w:rsid w:val="008F3471"/>
    <w:rsid w:val="008F5C2C"/>
    <w:rsid w:val="0090271F"/>
    <w:rsid w:val="00902E23"/>
    <w:rsid w:val="00906032"/>
    <w:rsid w:val="00907DF7"/>
    <w:rsid w:val="00907EFA"/>
    <w:rsid w:val="00910457"/>
    <w:rsid w:val="009114D7"/>
    <w:rsid w:val="0091348E"/>
    <w:rsid w:val="00914192"/>
    <w:rsid w:val="00917CCB"/>
    <w:rsid w:val="00933FB0"/>
    <w:rsid w:val="00942EC2"/>
    <w:rsid w:val="00955212"/>
    <w:rsid w:val="00957D35"/>
    <w:rsid w:val="00967CEA"/>
    <w:rsid w:val="0097178F"/>
    <w:rsid w:val="00975DAE"/>
    <w:rsid w:val="00983866"/>
    <w:rsid w:val="00987509"/>
    <w:rsid w:val="009A21EA"/>
    <w:rsid w:val="009A29A2"/>
    <w:rsid w:val="009B1E27"/>
    <w:rsid w:val="009B2EE2"/>
    <w:rsid w:val="009B5936"/>
    <w:rsid w:val="009C05D4"/>
    <w:rsid w:val="009C62B2"/>
    <w:rsid w:val="009D5B35"/>
    <w:rsid w:val="009D6A59"/>
    <w:rsid w:val="009E06DB"/>
    <w:rsid w:val="009F0C9D"/>
    <w:rsid w:val="009F37B7"/>
    <w:rsid w:val="009F5B3C"/>
    <w:rsid w:val="00A01A7C"/>
    <w:rsid w:val="00A01F50"/>
    <w:rsid w:val="00A04033"/>
    <w:rsid w:val="00A050DF"/>
    <w:rsid w:val="00A057AC"/>
    <w:rsid w:val="00A10B9E"/>
    <w:rsid w:val="00A10F02"/>
    <w:rsid w:val="00A15080"/>
    <w:rsid w:val="00A164B4"/>
    <w:rsid w:val="00A20126"/>
    <w:rsid w:val="00A23219"/>
    <w:rsid w:val="00A26956"/>
    <w:rsid w:val="00A27486"/>
    <w:rsid w:val="00A3074B"/>
    <w:rsid w:val="00A31264"/>
    <w:rsid w:val="00A32D1A"/>
    <w:rsid w:val="00A33D1A"/>
    <w:rsid w:val="00A354C7"/>
    <w:rsid w:val="00A443D8"/>
    <w:rsid w:val="00A530FE"/>
    <w:rsid w:val="00A53724"/>
    <w:rsid w:val="00A54385"/>
    <w:rsid w:val="00A5470E"/>
    <w:rsid w:val="00A56066"/>
    <w:rsid w:val="00A56697"/>
    <w:rsid w:val="00A57F5B"/>
    <w:rsid w:val="00A622FD"/>
    <w:rsid w:val="00A65A8C"/>
    <w:rsid w:val="00A668C3"/>
    <w:rsid w:val="00A73129"/>
    <w:rsid w:val="00A7378C"/>
    <w:rsid w:val="00A76C0A"/>
    <w:rsid w:val="00A8185D"/>
    <w:rsid w:val="00A82346"/>
    <w:rsid w:val="00A82A21"/>
    <w:rsid w:val="00A85EAE"/>
    <w:rsid w:val="00A87F4F"/>
    <w:rsid w:val="00A90990"/>
    <w:rsid w:val="00A92BA1"/>
    <w:rsid w:val="00A95A32"/>
    <w:rsid w:val="00AA191B"/>
    <w:rsid w:val="00AB2570"/>
    <w:rsid w:val="00AB3458"/>
    <w:rsid w:val="00AB4A5D"/>
    <w:rsid w:val="00AB6990"/>
    <w:rsid w:val="00AB69C8"/>
    <w:rsid w:val="00AC1305"/>
    <w:rsid w:val="00AC4AB0"/>
    <w:rsid w:val="00AC6BC6"/>
    <w:rsid w:val="00AC7D1D"/>
    <w:rsid w:val="00AD181D"/>
    <w:rsid w:val="00AD45A1"/>
    <w:rsid w:val="00AE05B0"/>
    <w:rsid w:val="00AE5398"/>
    <w:rsid w:val="00AE6164"/>
    <w:rsid w:val="00AE65E2"/>
    <w:rsid w:val="00AE6FA8"/>
    <w:rsid w:val="00AF1460"/>
    <w:rsid w:val="00AF1766"/>
    <w:rsid w:val="00B061BA"/>
    <w:rsid w:val="00B152EC"/>
    <w:rsid w:val="00B15449"/>
    <w:rsid w:val="00B15EF8"/>
    <w:rsid w:val="00B175F5"/>
    <w:rsid w:val="00B2271B"/>
    <w:rsid w:val="00B25420"/>
    <w:rsid w:val="00B27C3E"/>
    <w:rsid w:val="00B305A2"/>
    <w:rsid w:val="00B311EC"/>
    <w:rsid w:val="00B363C6"/>
    <w:rsid w:val="00B400B7"/>
    <w:rsid w:val="00B754A1"/>
    <w:rsid w:val="00B75DD1"/>
    <w:rsid w:val="00B93086"/>
    <w:rsid w:val="00BA19ED"/>
    <w:rsid w:val="00BA4B8D"/>
    <w:rsid w:val="00BA60FF"/>
    <w:rsid w:val="00BB04FA"/>
    <w:rsid w:val="00BB1EAD"/>
    <w:rsid w:val="00BB428D"/>
    <w:rsid w:val="00BB760E"/>
    <w:rsid w:val="00BC0262"/>
    <w:rsid w:val="00BC0F7D"/>
    <w:rsid w:val="00BC1FE2"/>
    <w:rsid w:val="00BC68A8"/>
    <w:rsid w:val="00BD0E39"/>
    <w:rsid w:val="00BD19AD"/>
    <w:rsid w:val="00BD7D31"/>
    <w:rsid w:val="00BE3255"/>
    <w:rsid w:val="00BE3693"/>
    <w:rsid w:val="00BE45EC"/>
    <w:rsid w:val="00BE4948"/>
    <w:rsid w:val="00BE599E"/>
    <w:rsid w:val="00BF128E"/>
    <w:rsid w:val="00C01438"/>
    <w:rsid w:val="00C05741"/>
    <w:rsid w:val="00C074DD"/>
    <w:rsid w:val="00C126C5"/>
    <w:rsid w:val="00C1496A"/>
    <w:rsid w:val="00C15C15"/>
    <w:rsid w:val="00C16160"/>
    <w:rsid w:val="00C23DD6"/>
    <w:rsid w:val="00C304E2"/>
    <w:rsid w:val="00C30F31"/>
    <w:rsid w:val="00C33079"/>
    <w:rsid w:val="00C33313"/>
    <w:rsid w:val="00C36168"/>
    <w:rsid w:val="00C41C4E"/>
    <w:rsid w:val="00C428ED"/>
    <w:rsid w:val="00C4466F"/>
    <w:rsid w:val="00C45231"/>
    <w:rsid w:val="00C50BCE"/>
    <w:rsid w:val="00C551FF"/>
    <w:rsid w:val="00C64CD2"/>
    <w:rsid w:val="00C64F7A"/>
    <w:rsid w:val="00C65F8C"/>
    <w:rsid w:val="00C72833"/>
    <w:rsid w:val="00C80341"/>
    <w:rsid w:val="00C80F1D"/>
    <w:rsid w:val="00C82BF1"/>
    <w:rsid w:val="00C91962"/>
    <w:rsid w:val="00C9241D"/>
    <w:rsid w:val="00C93F40"/>
    <w:rsid w:val="00C97CFD"/>
    <w:rsid w:val="00CA391B"/>
    <w:rsid w:val="00CA3D0C"/>
    <w:rsid w:val="00CB19FC"/>
    <w:rsid w:val="00CB2A4A"/>
    <w:rsid w:val="00CC01E6"/>
    <w:rsid w:val="00CC18A0"/>
    <w:rsid w:val="00CD0451"/>
    <w:rsid w:val="00CD1C7A"/>
    <w:rsid w:val="00CF0FE9"/>
    <w:rsid w:val="00D167C1"/>
    <w:rsid w:val="00D173F0"/>
    <w:rsid w:val="00D30A31"/>
    <w:rsid w:val="00D444C5"/>
    <w:rsid w:val="00D50F3C"/>
    <w:rsid w:val="00D521BD"/>
    <w:rsid w:val="00D57972"/>
    <w:rsid w:val="00D64FDB"/>
    <w:rsid w:val="00D66767"/>
    <w:rsid w:val="00D675A9"/>
    <w:rsid w:val="00D72526"/>
    <w:rsid w:val="00D738D6"/>
    <w:rsid w:val="00D755EB"/>
    <w:rsid w:val="00D76048"/>
    <w:rsid w:val="00D77C8B"/>
    <w:rsid w:val="00D82E6F"/>
    <w:rsid w:val="00D87E00"/>
    <w:rsid w:val="00D9134D"/>
    <w:rsid w:val="00D92CCA"/>
    <w:rsid w:val="00D95D71"/>
    <w:rsid w:val="00DA0148"/>
    <w:rsid w:val="00DA22DF"/>
    <w:rsid w:val="00DA2616"/>
    <w:rsid w:val="00DA7A03"/>
    <w:rsid w:val="00DB1818"/>
    <w:rsid w:val="00DB678C"/>
    <w:rsid w:val="00DC168D"/>
    <w:rsid w:val="00DC309B"/>
    <w:rsid w:val="00DC4DA2"/>
    <w:rsid w:val="00DC70BA"/>
    <w:rsid w:val="00DD4C17"/>
    <w:rsid w:val="00DD74A5"/>
    <w:rsid w:val="00DE3263"/>
    <w:rsid w:val="00DF2B1F"/>
    <w:rsid w:val="00DF33FC"/>
    <w:rsid w:val="00DF3EA4"/>
    <w:rsid w:val="00DF4B5B"/>
    <w:rsid w:val="00DF62CD"/>
    <w:rsid w:val="00E03388"/>
    <w:rsid w:val="00E05272"/>
    <w:rsid w:val="00E06D05"/>
    <w:rsid w:val="00E07EA9"/>
    <w:rsid w:val="00E101F3"/>
    <w:rsid w:val="00E14D03"/>
    <w:rsid w:val="00E16509"/>
    <w:rsid w:val="00E21E87"/>
    <w:rsid w:val="00E25E57"/>
    <w:rsid w:val="00E25FD2"/>
    <w:rsid w:val="00E30A24"/>
    <w:rsid w:val="00E31ABF"/>
    <w:rsid w:val="00E332D8"/>
    <w:rsid w:val="00E44582"/>
    <w:rsid w:val="00E44D09"/>
    <w:rsid w:val="00E4613C"/>
    <w:rsid w:val="00E50036"/>
    <w:rsid w:val="00E54765"/>
    <w:rsid w:val="00E6006B"/>
    <w:rsid w:val="00E602D9"/>
    <w:rsid w:val="00E603AF"/>
    <w:rsid w:val="00E6167B"/>
    <w:rsid w:val="00E72713"/>
    <w:rsid w:val="00E775B9"/>
    <w:rsid w:val="00E77645"/>
    <w:rsid w:val="00E835D4"/>
    <w:rsid w:val="00EA15B0"/>
    <w:rsid w:val="00EA2B37"/>
    <w:rsid w:val="00EA3B90"/>
    <w:rsid w:val="00EA5EA7"/>
    <w:rsid w:val="00EA66BD"/>
    <w:rsid w:val="00EA6E6C"/>
    <w:rsid w:val="00EB0443"/>
    <w:rsid w:val="00EB1270"/>
    <w:rsid w:val="00EB5D7E"/>
    <w:rsid w:val="00EC4783"/>
    <w:rsid w:val="00EC4A25"/>
    <w:rsid w:val="00EC76F9"/>
    <w:rsid w:val="00EE318B"/>
    <w:rsid w:val="00EE3450"/>
    <w:rsid w:val="00EE5832"/>
    <w:rsid w:val="00EF3B2A"/>
    <w:rsid w:val="00EF451D"/>
    <w:rsid w:val="00EF608C"/>
    <w:rsid w:val="00F00174"/>
    <w:rsid w:val="00F025A2"/>
    <w:rsid w:val="00F03DF5"/>
    <w:rsid w:val="00F04712"/>
    <w:rsid w:val="00F13360"/>
    <w:rsid w:val="00F13E51"/>
    <w:rsid w:val="00F13F81"/>
    <w:rsid w:val="00F201A7"/>
    <w:rsid w:val="00F22EC7"/>
    <w:rsid w:val="00F2516E"/>
    <w:rsid w:val="00F31F6A"/>
    <w:rsid w:val="00F325C8"/>
    <w:rsid w:val="00F34834"/>
    <w:rsid w:val="00F366EA"/>
    <w:rsid w:val="00F428C0"/>
    <w:rsid w:val="00F4332B"/>
    <w:rsid w:val="00F43813"/>
    <w:rsid w:val="00F44F1B"/>
    <w:rsid w:val="00F5244C"/>
    <w:rsid w:val="00F629FA"/>
    <w:rsid w:val="00F62FC5"/>
    <w:rsid w:val="00F64952"/>
    <w:rsid w:val="00F653B8"/>
    <w:rsid w:val="00F73866"/>
    <w:rsid w:val="00F81F2A"/>
    <w:rsid w:val="00F8277A"/>
    <w:rsid w:val="00F8318B"/>
    <w:rsid w:val="00F84E41"/>
    <w:rsid w:val="00F85354"/>
    <w:rsid w:val="00F8566D"/>
    <w:rsid w:val="00F85883"/>
    <w:rsid w:val="00F8629D"/>
    <w:rsid w:val="00F87D1B"/>
    <w:rsid w:val="00F9008D"/>
    <w:rsid w:val="00F901B0"/>
    <w:rsid w:val="00F9622E"/>
    <w:rsid w:val="00F97066"/>
    <w:rsid w:val="00FA1266"/>
    <w:rsid w:val="00FA1E66"/>
    <w:rsid w:val="00FA4E24"/>
    <w:rsid w:val="00FB4764"/>
    <w:rsid w:val="00FC040B"/>
    <w:rsid w:val="00FC1192"/>
    <w:rsid w:val="00FC169E"/>
    <w:rsid w:val="00FC4417"/>
    <w:rsid w:val="00FC4C35"/>
    <w:rsid w:val="00FC7920"/>
    <w:rsid w:val="00FD399B"/>
    <w:rsid w:val="00FF77C0"/>
    <w:rsid w:val="0280288D"/>
    <w:rsid w:val="036E48D3"/>
    <w:rsid w:val="0711543E"/>
    <w:rsid w:val="11C64889"/>
    <w:rsid w:val="160A3120"/>
    <w:rsid w:val="16594A19"/>
    <w:rsid w:val="17172C6B"/>
    <w:rsid w:val="24053FD8"/>
    <w:rsid w:val="2A194C3A"/>
    <w:rsid w:val="2A7A362F"/>
    <w:rsid w:val="2C516ABA"/>
    <w:rsid w:val="2D6E46B3"/>
    <w:rsid w:val="309F06A5"/>
    <w:rsid w:val="36B32097"/>
    <w:rsid w:val="399D471B"/>
    <w:rsid w:val="3AE21AF9"/>
    <w:rsid w:val="3F876390"/>
    <w:rsid w:val="43DE2D93"/>
    <w:rsid w:val="46DD7286"/>
    <w:rsid w:val="577E5D55"/>
    <w:rsid w:val="59CE42C6"/>
    <w:rsid w:val="5A2F0BBD"/>
    <w:rsid w:val="69D440A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0E202D"/>
  <w15:docId w15:val="{7F1EF90B-7AB8-4619-A24E-616E9CFFE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semiHidden="1" w:uiPriority="39" w:qFormat="1"/>
    <w:lsdException w:name="toc 6" w:semiHidden="1" w:qFormat="1"/>
    <w:lsdException w:name="toc 7" w:semiHidden="1" w:qFormat="1"/>
    <w:lsdException w:name="toc 8" w:uiPriority="39"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qFormat="1"/>
    <w:lsdException w:name="HTML Address" w:qFormat="1"/>
    <w:lsdException w:name="HTML Keyboard" w:semiHidden="1" w:unhideWhenUsed="1"/>
    <w:lsdException w:name="HTML Preformatted" w:qFormat="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pPr>
      <w:spacing w:after="180"/>
    </w:pPr>
    <w:rPr>
      <w:lang w:val="en-GB" w:eastAsia="en-US"/>
    </w:rPr>
  </w:style>
  <w:style w:type="paragraph" w:styleId="10">
    <w:name w:val="heading 1"/>
    <w:aliases w:val="H1,h1,NMP Heading 1,app heading 1,l1,Memo Heading 1,h11,h12,h13,h14,h15,h16,h17,h111,h121,h131,h141,h151,h161,h18,h112,h122,h132,h142,h152,h162,h19,h113,h123,h133,h143,h153,h163,1,Section of paper,Heading 1_a,Huvudrubrik,heading 1,Titre§"/>
    <w:next w:val="a3"/>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h2,Head2A,2,DO NOT USE_h2,h21,UNDERRUBRIK 1-2,Head 2,l2,TitreProp,Header 2,ITT t2,PA Major Section,Livello 2,R2,H21,Heading 2 Hidden,Head1,2nd level,heading 2,I2,Section Title,Heading2,list2,H2-Heading 2,Header&#10;2,Header2,22,heading2,2&#10;2"/>
    <w:basedOn w:val="10"/>
    <w:next w:val="a3"/>
    <w:link w:val="2Char"/>
    <w:qFormat/>
    <w:pPr>
      <w:pBdr>
        <w:top w:val="none" w:sz="0" w:space="0" w:color="auto"/>
      </w:pBdr>
      <w:spacing w:before="180"/>
      <w:outlineLvl w:val="1"/>
    </w:pPr>
    <w:rPr>
      <w:sz w:val="32"/>
    </w:rPr>
  </w:style>
  <w:style w:type="paragraph" w:styleId="31">
    <w:name w:val="heading 3"/>
    <w:aliases w:val="H3,h3,Underrubrik2,Memo Heading 3,no break,0H,Heading 3 Char1 Char,Heading 3 Char Char Char,Heading 3 Char1 Char Char Char,Heading 3 Char Char Char Char Char,Heading 3 Char Char1 Char,Heading 3 Char2 Char,l3,3,list 3,Head 3,1.1.1,3rd level,Hea"/>
    <w:basedOn w:val="21"/>
    <w:next w:val="a3"/>
    <w:link w:val="3Char"/>
    <w:qFormat/>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4H,Head4,heading 4,41,42,43,411,421,44,412,422,45,brea"/>
    <w:basedOn w:val="31"/>
    <w:next w:val="a3"/>
    <w:link w:val="4Char"/>
    <w:qFormat/>
    <w:pPr>
      <w:ind w:left="1418" w:hanging="1418"/>
      <w:outlineLvl w:val="3"/>
    </w:pPr>
    <w:rPr>
      <w:sz w:val="24"/>
    </w:rPr>
  </w:style>
  <w:style w:type="paragraph" w:styleId="51">
    <w:name w:val="heading 5"/>
    <w:aliases w:val="h5,Heading5,Head5,H5,M5,mh2,Module heading 2,heading 8,Numbered Sub-list,Heading 81,标题 81,Heading 811,Heading 8111,Heading 81111"/>
    <w:basedOn w:val="41"/>
    <w:next w:val="a3"/>
    <w:link w:val="5Char"/>
    <w:qFormat/>
    <w:pPr>
      <w:ind w:left="1701" w:hanging="1701"/>
      <w:outlineLvl w:val="4"/>
    </w:pPr>
    <w:rPr>
      <w:sz w:val="22"/>
    </w:rPr>
  </w:style>
  <w:style w:type="paragraph" w:styleId="6">
    <w:name w:val="heading 6"/>
    <w:aliases w:val="h6,T1,Header 6"/>
    <w:basedOn w:val="H6"/>
    <w:next w:val="a3"/>
    <w:link w:val="6Char"/>
    <w:qFormat/>
    <w:pPr>
      <w:outlineLvl w:val="5"/>
    </w:pPr>
  </w:style>
  <w:style w:type="paragraph" w:styleId="7">
    <w:name w:val="heading 7"/>
    <w:basedOn w:val="H6"/>
    <w:next w:val="a3"/>
    <w:link w:val="7Char"/>
    <w:qFormat/>
    <w:pPr>
      <w:outlineLvl w:val="6"/>
    </w:pPr>
  </w:style>
  <w:style w:type="paragraph" w:styleId="8">
    <w:name w:val="heading 8"/>
    <w:basedOn w:val="10"/>
    <w:next w:val="a3"/>
    <w:link w:val="8Char"/>
    <w:qFormat/>
    <w:pPr>
      <w:ind w:left="0" w:firstLine="0"/>
      <w:outlineLvl w:val="7"/>
    </w:pPr>
  </w:style>
  <w:style w:type="paragraph" w:styleId="9">
    <w:name w:val="heading 9"/>
    <w:basedOn w:val="8"/>
    <w:next w:val="a3"/>
    <w:link w:val="9Char"/>
    <w:qFormat/>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macro"/>
    <w:link w:val="Char"/>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1"/>
    <w:next w:val="a3"/>
    <w:link w:val="H6Char"/>
    <w:qFormat/>
    <w:pPr>
      <w:ind w:left="1985" w:hanging="1985"/>
      <w:outlineLvl w:val="9"/>
    </w:pPr>
    <w:rPr>
      <w:sz w:val="20"/>
    </w:rPr>
  </w:style>
  <w:style w:type="paragraph" w:styleId="32">
    <w:name w:val="List 3"/>
    <w:basedOn w:val="a3"/>
    <w:qFormat/>
    <w:pPr>
      <w:ind w:left="849" w:hanging="283"/>
      <w:contextualSpacing/>
    </w:pPr>
  </w:style>
  <w:style w:type="paragraph" w:styleId="70">
    <w:name w:val="toc 7"/>
    <w:basedOn w:val="60"/>
    <w:next w:val="a3"/>
    <w:qFormat/>
    <w:pPr>
      <w:ind w:left="2268" w:hanging="2268"/>
    </w:pPr>
  </w:style>
  <w:style w:type="paragraph" w:styleId="60">
    <w:name w:val="toc 6"/>
    <w:basedOn w:val="52"/>
    <w:next w:val="a3"/>
    <w:qFormat/>
    <w:pPr>
      <w:ind w:left="1985" w:hanging="1985"/>
    </w:pPr>
  </w:style>
  <w:style w:type="paragraph" w:styleId="52">
    <w:name w:val="toc 5"/>
    <w:basedOn w:val="42"/>
    <w:next w:val="a3"/>
    <w:uiPriority w:val="39"/>
    <w:qFormat/>
    <w:pPr>
      <w:ind w:left="1701" w:hanging="1701"/>
    </w:pPr>
  </w:style>
  <w:style w:type="paragraph" w:styleId="42">
    <w:name w:val="toc 4"/>
    <w:basedOn w:val="33"/>
    <w:next w:val="a3"/>
    <w:uiPriority w:val="39"/>
    <w:qFormat/>
    <w:pPr>
      <w:ind w:left="1418" w:hanging="1418"/>
    </w:pPr>
  </w:style>
  <w:style w:type="paragraph" w:styleId="33">
    <w:name w:val="toc 3"/>
    <w:basedOn w:val="22"/>
    <w:next w:val="a3"/>
    <w:uiPriority w:val="39"/>
    <w:qFormat/>
    <w:pPr>
      <w:ind w:left="1134" w:hanging="1134"/>
    </w:pPr>
  </w:style>
  <w:style w:type="paragraph" w:styleId="22">
    <w:name w:val="toc 2"/>
    <w:basedOn w:val="11"/>
    <w:next w:val="a3"/>
    <w:uiPriority w:val="39"/>
    <w:qFormat/>
    <w:pPr>
      <w:keepNext w:val="0"/>
      <w:spacing w:before="0"/>
      <w:ind w:left="851" w:hanging="851"/>
    </w:pPr>
    <w:rPr>
      <w:sz w:val="20"/>
    </w:rPr>
  </w:style>
  <w:style w:type="paragraph" w:styleId="11">
    <w:name w:val="toc 1"/>
    <w:next w:val="a3"/>
    <w:uiPriority w:val="39"/>
    <w:qFormat/>
    <w:pPr>
      <w:keepNext/>
      <w:keepLines/>
      <w:widowControl w:val="0"/>
      <w:tabs>
        <w:tab w:val="right" w:leader="dot" w:pos="9639"/>
      </w:tabs>
      <w:spacing w:before="120"/>
      <w:ind w:left="567" w:right="425" w:hanging="567"/>
    </w:pPr>
    <w:rPr>
      <w:sz w:val="22"/>
      <w:lang w:val="en-GB" w:eastAsia="en-US"/>
    </w:rPr>
  </w:style>
  <w:style w:type="paragraph" w:styleId="2">
    <w:name w:val="List Number 2"/>
    <w:basedOn w:val="a3"/>
    <w:qFormat/>
    <w:pPr>
      <w:numPr>
        <w:numId w:val="1"/>
      </w:numPr>
      <w:contextualSpacing/>
    </w:pPr>
  </w:style>
  <w:style w:type="paragraph" w:styleId="a8">
    <w:name w:val="table of authorities"/>
    <w:basedOn w:val="a3"/>
    <w:next w:val="a3"/>
    <w:qFormat/>
    <w:pPr>
      <w:spacing w:after="0"/>
      <w:ind w:left="200" w:hanging="200"/>
    </w:pPr>
  </w:style>
  <w:style w:type="paragraph" w:styleId="a9">
    <w:name w:val="Note Heading"/>
    <w:basedOn w:val="a3"/>
    <w:next w:val="a3"/>
    <w:link w:val="Char0"/>
    <w:qFormat/>
    <w:pPr>
      <w:spacing w:after="0"/>
    </w:pPr>
  </w:style>
  <w:style w:type="paragraph" w:styleId="40">
    <w:name w:val="List Bullet 4"/>
    <w:basedOn w:val="a3"/>
    <w:qFormat/>
    <w:pPr>
      <w:numPr>
        <w:numId w:val="2"/>
      </w:numPr>
      <w:contextualSpacing/>
    </w:pPr>
  </w:style>
  <w:style w:type="paragraph" w:styleId="80">
    <w:name w:val="index 8"/>
    <w:basedOn w:val="a3"/>
    <w:next w:val="a3"/>
    <w:qFormat/>
    <w:pPr>
      <w:spacing w:after="0"/>
      <w:ind w:left="1600" w:hanging="200"/>
    </w:pPr>
  </w:style>
  <w:style w:type="paragraph" w:styleId="aa">
    <w:name w:val="E-mail Signature"/>
    <w:basedOn w:val="a3"/>
    <w:link w:val="Char1"/>
    <w:qFormat/>
    <w:pPr>
      <w:spacing w:after="0"/>
    </w:pPr>
  </w:style>
  <w:style w:type="paragraph" w:styleId="a">
    <w:name w:val="List Number"/>
    <w:basedOn w:val="a3"/>
    <w:qFormat/>
    <w:pPr>
      <w:numPr>
        <w:numId w:val="3"/>
      </w:numPr>
      <w:contextualSpacing/>
    </w:pPr>
  </w:style>
  <w:style w:type="paragraph" w:styleId="ab">
    <w:name w:val="Normal Indent"/>
    <w:basedOn w:val="a3"/>
    <w:qFormat/>
    <w:pPr>
      <w:ind w:left="720"/>
    </w:pPr>
  </w:style>
  <w:style w:type="paragraph" w:styleId="ac">
    <w:name w:val="caption"/>
    <w:aliases w:val="cap,Caption Char1 Char,cap Char Char1,Caption Char Char1 Char,cap Char2 Char,Ca,Caption Char C...,cap1,cap2,cap11,Légende-figure,Légende-figure Char,Beschrifubg,Beschriftung Char,label,cap11 Char Char Char,captions,cap Char2,C,CaptionTable"/>
    <w:basedOn w:val="a3"/>
    <w:next w:val="a3"/>
    <w:link w:val="Char2"/>
    <w:unhideWhenUsed/>
    <w:qFormat/>
    <w:pPr>
      <w:spacing w:after="200"/>
    </w:pPr>
    <w:rPr>
      <w:i/>
      <w:iCs/>
      <w:color w:val="44546A" w:themeColor="text2"/>
      <w:sz w:val="18"/>
      <w:szCs w:val="18"/>
    </w:rPr>
  </w:style>
  <w:style w:type="paragraph" w:styleId="53">
    <w:name w:val="index 5"/>
    <w:basedOn w:val="a3"/>
    <w:next w:val="a3"/>
    <w:qFormat/>
    <w:pPr>
      <w:spacing w:after="0"/>
      <w:ind w:left="1000" w:hanging="200"/>
    </w:pPr>
  </w:style>
  <w:style w:type="paragraph" w:styleId="a0">
    <w:name w:val="List Bullet"/>
    <w:basedOn w:val="a3"/>
    <w:link w:val="Char3"/>
    <w:qFormat/>
    <w:pPr>
      <w:numPr>
        <w:numId w:val="4"/>
      </w:numPr>
      <w:contextualSpacing/>
    </w:pPr>
  </w:style>
  <w:style w:type="paragraph" w:styleId="ad">
    <w:name w:val="envelope address"/>
    <w:basedOn w:val="a3"/>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e">
    <w:name w:val="Document Map"/>
    <w:basedOn w:val="a3"/>
    <w:link w:val="Char4"/>
    <w:qFormat/>
    <w:pPr>
      <w:spacing w:after="0"/>
    </w:pPr>
    <w:rPr>
      <w:rFonts w:ascii="Segoe UI" w:hAnsi="Segoe UI" w:cs="Segoe UI"/>
      <w:sz w:val="16"/>
      <w:szCs w:val="16"/>
    </w:rPr>
  </w:style>
  <w:style w:type="paragraph" w:styleId="af">
    <w:name w:val="toa heading"/>
    <w:basedOn w:val="a3"/>
    <w:next w:val="a3"/>
    <w:qFormat/>
    <w:pPr>
      <w:spacing w:before="120"/>
    </w:pPr>
    <w:rPr>
      <w:rFonts w:asciiTheme="majorHAnsi" w:eastAsiaTheme="majorEastAsia" w:hAnsiTheme="majorHAnsi" w:cstheme="majorBidi"/>
      <w:b/>
      <w:bCs/>
      <w:sz w:val="24"/>
      <w:szCs w:val="24"/>
    </w:rPr>
  </w:style>
  <w:style w:type="paragraph" w:styleId="af0">
    <w:name w:val="annotation text"/>
    <w:basedOn w:val="a3"/>
    <w:link w:val="Char5"/>
    <w:qFormat/>
  </w:style>
  <w:style w:type="paragraph" w:styleId="61">
    <w:name w:val="index 6"/>
    <w:basedOn w:val="a3"/>
    <w:next w:val="a3"/>
    <w:qFormat/>
    <w:pPr>
      <w:spacing w:after="0"/>
      <w:ind w:left="1200" w:hanging="200"/>
    </w:pPr>
  </w:style>
  <w:style w:type="paragraph" w:styleId="af1">
    <w:name w:val="Salutation"/>
    <w:basedOn w:val="a3"/>
    <w:next w:val="a3"/>
    <w:link w:val="Char6"/>
    <w:qFormat/>
  </w:style>
  <w:style w:type="paragraph" w:styleId="34">
    <w:name w:val="Body Text 3"/>
    <w:basedOn w:val="a3"/>
    <w:link w:val="3Char0"/>
    <w:qFormat/>
    <w:pPr>
      <w:spacing w:after="120"/>
    </w:pPr>
    <w:rPr>
      <w:sz w:val="16"/>
      <w:szCs w:val="16"/>
    </w:rPr>
  </w:style>
  <w:style w:type="paragraph" w:styleId="af2">
    <w:name w:val="Closing"/>
    <w:basedOn w:val="a3"/>
    <w:link w:val="Char7"/>
    <w:qFormat/>
    <w:pPr>
      <w:spacing w:after="0"/>
      <w:ind w:left="4252"/>
    </w:pPr>
  </w:style>
  <w:style w:type="paragraph" w:styleId="30">
    <w:name w:val="List Bullet 3"/>
    <w:basedOn w:val="a3"/>
    <w:link w:val="3Char1"/>
    <w:qFormat/>
    <w:pPr>
      <w:numPr>
        <w:numId w:val="5"/>
      </w:numPr>
      <w:contextualSpacing/>
    </w:p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3"/>
    <w:link w:val="Char8"/>
    <w:qFormat/>
    <w:pPr>
      <w:spacing w:after="120"/>
    </w:pPr>
  </w:style>
  <w:style w:type="paragraph" w:styleId="af4">
    <w:name w:val="Body Text Indent"/>
    <w:basedOn w:val="a3"/>
    <w:link w:val="Char9"/>
    <w:qFormat/>
    <w:pPr>
      <w:spacing w:after="120"/>
      <w:ind w:left="283"/>
    </w:pPr>
  </w:style>
  <w:style w:type="paragraph" w:styleId="3">
    <w:name w:val="List Number 3"/>
    <w:basedOn w:val="a3"/>
    <w:qFormat/>
    <w:pPr>
      <w:numPr>
        <w:numId w:val="6"/>
      </w:numPr>
      <w:contextualSpacing/>
    </w:pPr>
  </w:style>
  <w:style w:type="paragraph" w:styleId="23">
    <w:name w:val="List 2"/>
    <w:basedOn w:val="a3"/>
    <w:link w:val="2Char0"/>
    <w:qFormat/>
    <w:pPr>
      <w:ind w:left="566" w:hanging="283"/>
      <w:contextualSpacing/>
    </w:pPr>
  </w:style>
  <w:style w:type="paragraph" w:styleId="af5">
    <w:name w:val="List Continue"/>
    <w:basedOn w:val="a3"/>
    <w:qFormat/>
    <w:pPr>
      <w:spacing w:after="120"/>
      <w:ind w:left="283"/>
      <w:contextualSpacing/>
    </w:pPr>
  </w:style>
  <w:style w:type="paragraph" w:styleId="af6">
    <w:name w:val="Block Text"/>
    <w:basedOn w:val="a3"/>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20">
    <w:name w:val="List Bullet 2"/>
    <w:basedOn w:val="a3"/>
    <w:link w:val="2Char1"/>
    <w:qFormat/>
    <w:pPr>
      <w:numPr>
        <w:numId w:val="7"/>
      </w:numPr>
      <w:contextualSpacing/>
    </w:pPr>
  </w:style>
  <w:style w:type="paragraph" w:styleId="HTML">
    <w:name w:val="HTML Address"/>
    <w:basedOn w:val="a3"/>
    <w:link w:val="HTMLChar"/>
    <w:qFormat/>
    <w:pPr>
      <w:spacing w:after="0"/>
    </w:pPr>
    <w:rPr>
      <w:i/>
      <w:iCs/>
    </w:rPr>
  </w:style>
  <w:style w:type="paragraph" w:styleId="43">
    <w:name w:val="index 4"/>
    <w:basedOn w:val="a3"/>
    <w:next w:val="a3"/>
    <w:qFormat/>
    <w:pPr>
      <w:spacing w:after="0"/>
      <w:ind w:left="800" w:hanging="200"/>
    </w:pPr>
  </w:style>
  <w:style w:type="paragraph" w:styleId="af7">
    <w:name w:val="Plain Text"/>
    <w:basedOn w:val="a3"/>
    <w:link w:val="Chara"/>
    <w:qFormat/>
    <w:pPr>
      <w:spacing w:after="0"/>
    </w:pPr>
    <w:rPr>
      <w:rFonts w:ascii="Consolas" w:hAnsi="Consolas"/>
      <w:sz w:val="21"/>
      <w:szCs w:val="21"/>
    </w:rPr>
  </w:style>
  <w:style w:type="paragraph" w:styleId="50">
    <w:name w:val="List Bullet 5"/>
    <w:basedOn w:val="a3"/>
    <w:qFormat/>
    <w:pPr>
      <w:numPr>
        <w:numId w:val="8"/>
      </w:numPr>
      <w:contextualSpacing/>
    </w:pPr>
  </w:style>
  <w:style w:type="paragraph" w:styleId="4">
    <w:name w:val="List Number 4"/>
    <w:basedOn w:val="a3"/>
    <w:qFormat/>
    <w:pPr>
      <w:numPr>
        <w:numId w:val="9"/>
      </w:numPr>
      <w:contextualSpacing/>
    </w:pPr>
  </w:style>
  <w:style w:type="paragraph" w:styleId="81">
    <w:name w:val="toc 8"/>
    <w:basedOn w:val="11"/>
    <w:next w:val="a3"/>
    <w:uiPriority w:val="39"/>
    <w:qFormat/>
    <w:pPr>
      <w:spacing w:before="180"/>
      <w:ind w:left="2693" w:hanging="2693"/>
    </w:pPr>
    <w:rPr>
      <w:b/>
    </w:rPr>
  </w:style>
  <w:style w:type="paragraph" w:styleId="35">
    <w:name w:val="index 3"/>
    <w:basedOn w:val="a3"/>
    <w:next w:val="a3"/>
    <w:qFormat/>
    <w:pPr>
      <w:spacing w:after="0"/>
      <w:ind w:left="600" w:hanging="200"/>
    </w:pPr>
  </w:style>
  <w:style w:type="paragraph" w:styleId="af8">
    <w:name w:val="Date"/>
    <w:basedOn w:val="a3"/>
    <w:next w:val="a3"/>
    <w:link w:val="Charb"/>
    <w:qFormat/>
  </w:style>
  <w:style w:type="paragraph" w:styleId="24">
    <w:name w:val="Body Text Indent 2"/>
    <w:basedOn w:val="a3"/>
    <w:link w:val="2Char2"/>
    <w:qFormat/>
    <w:pPr>
      <w:spacing w:after="120" w:line="480" w:lineRule="auto"/>
      <w:ind w:left="283"/>
    </w:pPr>
  </w:style>
  <w:style w:type="paragraph" w:styleId="af9">
    <w:name w:val="endnote text"/>
    <w:basedOn w:val="a3"/>
    <w:link w:val="Charc"/>
    <w:qFormat/>
    <w:pPr>
      <w:spacing w:after="0"/>
    </w:pPr>
  </w:style>
  <w:style w:type="paragraph" w:styleId="54">
    <w:name w:val="List Continue 5"/>
    <w:basedOn w:val="a3"/>
    <w:qFormat/>
    <w:pPr>
      <w:spacing w:after="120"/>
      <w:ind w:left="1415"/>
      <w:contextualSpacing/>
    </w:pPr>
  </w:style>
  <w:style w:type="paragraph" w:styleId="afa">
    <w:name w:val="Balloon Text"/>
    <w:basedOn w:val="a3"/>
    <w:link w:val="Chard"/>
    <w:uiPriority w:val="99"/>
    <w:unhideWhenUsed/>
    <w:qFormat/>
    <w:pPr>
      <w:spacing w:after="0"/>
    </w:pPr>
    <w:rPr>
      <w:rFonts w:ascii="Segoe UI" w:hAnsi="Segoe UI" w:cs="Segoe UI"/>
      <w:sz w:val="18"/>
      <w:szCs w:val="18"/>
    </w:rPr>
  </w:style>
  <w:style w:type="paragraph" w:styleId="afb">
    <w:name w:val="footer"/>
    <w:aliases w:val="footer odd,footer,fo,pie de página"/>
    <w:basedOn w:val="afc"/>
    <w:link w:val="Chare"/>
    <w:qFormat/>
    <w:pPr>
      <w:jc w:val="center"/>
    </w:pPr>
    <w:rPr>
      <w:i/>
    </w:rPr>
  </w:style>
  <w:style w:type="paragraph" w:styleId="afc">
    <w:name w:val="header"/>
    <w:aliases w:val="header odd,header,header odd1,header odd2,header odd3,header odd4,header odd5,header odd6,header1,header2,header3,header odd11,header odd21,header odd7,header4,header odd8,header odd9,header5,header odd12,header11,header21,header odd22,header31,h"/>
    <w:link w:val="Charf"/>
    <w:qFormat/>
    <w:pPr>
      <w:widowControl w:val="0"/>
      <w:overflowPunct w:val="0"/>
      <w:autoSpaceDE w:val="0"/>
      <w:autoSpaceDN w:val="0"/>
      <w:adjustRightInd w:val="0"/>
      <w:textAlignment w:val="baseline"/>
    </w:pPr>
    <w:rPr>
      <w:rFonts w:ascii="Arial" w:hAnsi="Arial"/>
      <w:b/>
      <w:sz w:val="18"/>
      <w:lang w:val="en-GB" w:eastAsia="ja-JP"/>
    </w:rPr>
  </w:style>
  <w:style w:type="paragraph" w:styleId="afd">
    <w:name w:val="envelope return"/>
    <w:basedOn w:val="a3"/>
    <w:qFormat/>
    <w:pPr>
      <w:spacing w:after="0"/>
    </w:pPr>
    <w:rPr>
      <w:rFonts w:asciiTheme="majorHAnsi" w:eastAsiaTheme="majorEastAsia" w:hAnsiTheme="majorHAnsi" w:cstheme="majorBidi"/>
    </w:rPr>
  </w:style>
  <w:style w:type="paragraph" w:styleId="afe">
    <w:name w:val="Signature"/>
    <w:basedOn w:val="a3"/>
    <w:link w:val="Charf0"/>
    <w:qFormat/>
    <w:pPr>
      <w:spacing w:after="0"/>
      <w:ind w:left="4252"/>
    </w:pPr>
  </w:style>
  <w:style w:type="paragraph" w:styleId="44">
    <w:name w:val="List Continue 4"/>
    <w:basedOn w:val="a3"/>
    <w:qFormat/>
    <w:pPr>
      <w:spacing w:after="120"/>
      <w:ind w:left="1132"/>
      <w:contextualSpacing/>
    </w:pPr>
  </w:style>
  <w:style w:type="paragraph" w:styleId="aff">
    <w:name w:val="index heading"/>
    <w:basedOn w:val="a3"/>
    <w:next w:val="12"/>
    <w:qFormat/>
    <w:rPr>
      <w:rFonts w:asciiTheme="majorHAnsi" w:eastAsiaTheme="majorEastAsia" w:hAnsiTheme="majorHAnsi" w:cstheme="majorBidi"/>
      <w:b/>
      <w:bCs/>
    </w:rPr>
  </w:style>
  <w:style w:type="paragraph" w:styleId="12">
    <w:name w:val="index 1"/>
    <w:basedOn w:val="a3"/>
    <w:next w:val="a3"/>
    <w:qFormat/>
    <w:pPr>
      <w:spacing w:after="0"/>
      <w:ind w:left="200" w:hanging="200"/>
    </w:pPr>
  </w:style>
  <w:style w:type="paragraph" w:styleId="aff0">
    <w:name w:val="Subtitle"/>
    <w:basedOn w:val="a3"/>
    <w:next w:val="a3"/>
    <w:link w:val="Charf1"/>
    <w:qFormat/>
    <w:pPr>
      <w:spacing w:after="160"/>
    </w:pPr>
    <w:rPr>
      <w:rFonts w:asciiTheme="minorHAnsi" w:hAnsiTheme="minorHAnsi" w:cstheme="minorBidi"/>
      <w:color w:val="595959" w:themeColor="text1" w:themeTint="A6"/>
      <w:spacing w:val="15"/>
      <w:sz w:val="22"/>
      <w:szCs w:val="22"/>
    </w:rPr>
  </w:style>
  <w:style w:type="paragraph" w:styleId="5">
    <w:name w:val="List Number 5"/>
    <w:basedOn w:val="a3"/>
    <w:qFormat/>
    <w:pPr>
      <w:numPr>
        <w:numId w:val="10"/>
      </w:numPr>
      <w:contextualSpacing/>
    </w:pPr>
  </w:style>
  <w:style w:type="paragraph" w:styleId="aff1">
    <w:name w:val="List"/>
    <w:basedOn w:val="a3"/>
    <w:link w:val="Charf2"/>
    <w:qFormat/>
    <w:pPr>
      <w:ind w:left="283" w:hanging="283"/>
      <w:contextualSpacing/>
    </w:pPr>
  </w:style>
  <w:style w:type="paragraph" w:styleId="aff2">
    <w:name w:val="footnote text"/>
    <w:aliases w:val="footnote text1,footnote text2,footnote text3,footnote text4,footnote text5,footnote text6,footnote text7,footnote text11,footnote text21,footnote text31,footnote text41,footnote text51,footnote text61,footnote text8,ALTS FOOTNOTE"/>
    <w:basedOn w:val="a3"/>
    <w:link w:val="Charf3"/>
    <w:qFormat/>
    <w:pPr>
      <w:spacing w:after="0"/>
    </w:pPr>
  </w:style>
  <w:style w:type="paragraph" w:styleId="55">
    <w:name w:val="List 5"/>
    <w:basedOn w:val="a3"/>
    <w:qFormat/>
    <w:pPr>
      <w:ind w:left="1415" w:hanging="283"/>
      <w:contextualSpacing/>
    </w:pPr>
  </w:style>
  <w:style w:type="paragraph" w:styleId="36">
    <w:name w:val="Body Text Indent 3"/>
    <w:basedOn w:val="a3"/>
    <w:link w:val="3Char2"/>
    <w:qFormat/>
    <w:pPr>
      <w:spacing w:after="120"/>
      <w:ind w:left="283"/>
    </w:pPr>
    <w:rPr>
      <w:sz w:val="16"/>
      <w:szCs w:val="16"/>
    </w:rPr>
  </w:style>
  <w:style w:type="paragraph" w:styleId="71">
    <w:name w:val="index 7"/>
    <w:basedOn w:val="a3"/>
    <w:next w:val="a3"/>
    <w:qFormat/>
    <w:pPr>
      <w:spacing w:after="0"/>
      <w:ind w:left="1400" w:hanging="200"/>
    </w:pPr>
  </w:style>
  <w:style w:type="paragraph" w:styleId="90">
    <w:name w:val="index 9"/>
    <w:basedOn w:val="a3"/>
    <w:next w:val="a3"/>
    <w:qFormat/>
    <w:pPr>
      <w:spacing w:after="0"/>
      <w:ind w:left="1800" w:hanging="200"/>
    </w:pPr>
  </w:style>
  <w:style w:type="paragraph" w:styleId="aff3">
    <w:name w:val="table of figures"/>
    <w:basedOn w:val="a3"/>
    <w:next w:val="a3"/>
    <w:qFormat/>
    <w:pPr>
      <w:spacing w:after="0"/>
    </w:pPr>
  </w:style>
  <w:style w:type="paragraph" w:styleId="91">
    <w:name w:val="toc 9"/>
    <w:basedOn w:val="81"/>
    <w:next w:val="a3"/>
    <w:qFormat/>
    <w:pPr>
      <w:ind w:left="1418" w:hanging="1418"/>
    </w:pPr>
  </w:style>
  <w:style w:type="paragraph" w:styleId="25">
    <w:name w:val="Body Text 2"/>
    <w:basedOn w:val="a3"/>
    <w:link w:val="2Char3"/>
    <w:qFormat/>
    <w:pPr>
      <w:spacing w:after="120" w:line="480" w:lineRule="auto"/>
    </w:pPr>
  </w:style>
  <w:style w:type="paragraph" w:styleId="45">
    <w:name w:val="List 4"/>
    <w:basedOn w:val="a3"/>
    <w:qFormat/>
    <w:pPr>
      <w:ind w:left="1132" w:hanging="283"/>
      <w:contextualSpacing/>
    </w:pPr>
  </w:style>
  <w:style w:type="paragraph" w:styleId="26">
    <w:name w:val="List Continue 2"/>
    <w:basedOn w:val="a3"/>
    <w:qFormat/>
    <w:pPr>
      <w:spacing w:after="120"/>
      <w:ind w:left="566"/>
      <w:contextualSpacing/>
    </w:pPr>
  </w:style>
  <w:style w:type="paragraph" w:styleId="aff4">
    <w:name w:val="Message Header"/>
    <w:basedOn w:val="a3"/>
    <w:link w:val="Charf4"/>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0">
    <w:name w:val="HTML Preformatted"/>
    <w:basedOn w:val="a3"/>
    <w:link w:val="HTMLChar0"/>
    <w:qFormat/>
    <w:pPr>
      <w:spacing w:after="0"/>
    </w:pPr>
    <w:rPr>
      <w:rFonts w:ascii="Consolas" w:hAnsi="Consolas"/>
    </w:rPr>
  </w:style>
  <w:style w:type="paragraph" w:styleId="aff5">
    <w:name w:val="Normal (Web)"/>
    <w:basedOn w:val="a3"/>
    <w:uiPriority w:val="99"/>
    <w:qFormat/>
    <w:rPr>
      <w:sz w:val="24"/>
      <w:szCs w:val="24"/>
    </w:rPr>
  </w:style>
  <w:style w:type="paragraph" w:styleId="37">
    <w:name w:val="List Continue 3"/>
    <w:basedOn w:val="a3"/>
    <w:qFormat/>
    <w:pPr>
      <w:spacing w:after="120"/>
      <w:ind w:left="849"/>
      <w:contextualSpacing/>
    </w:pPr>
  </w:style>
  <w:style w:type="paragraph" w:styleId="27">
    <w:name w:val="index 2"/>
    <w:basedOn w:val="a3"/>
    <w:next w:val="a3"/>
    <w:qFormat/>
    <w:pPr>
      <w:spacing w:after="0"/>
      <w:ind w:left="400" w:hanging="200"/>
    </w:pPr>
  </w:style>
  <w:style w:type="paragraph" w:styleId="aff6">
    <w:name w:val="Title"/>
    <w:basedOn w:val="a3"/>
    <w:next w:val="a3"/>
    <w:link w:val="Charf5"/>
    <w:qFormat/>
    <w:pPr>
      <w:spacing w:after="0"/>
      <w:contextualSpacing/>
    </w:pPr>
    <w:rPr>
      <w:rFonts w:asciiTheme="majorHAnsi" w:eastAsiaTheme="majorEastAsia" w:hAnsiTheme="majorHAnsi" w:cstheme="majorBidi"/>
      <w:spacing w:val="-10"/>
      <w:kern w:val="28"/>
      <w:sz w:val="56"/>
      <w:szCs w:val="56"/>
    </w:rPr>
  </w:style>
  <w:style w:type="paragraph" w:styleId="aff7">
    <w:name w:val="annotation subject"/>
    <w:basedOn w:val="af0"/>
    <w:next w:val="af0"/>
    <w:link w:val="Charf6"/>
    <w:qFormat/>
    <w:rPr>
      <w:b/>
      <w:bCs/>
    </w:rPr>
  </w:style>
  <w:style w:type="paragraph" w:styleId="aff8">
    <w:name w:val="Body Text First Indent"/>
    <w:basedOn w:val="af3"/>
    <w:link w:val="Charf7"/>
    <w:qFormat/>
    <w:pPr>
      <w:spacing w:after="180"/>
      <w:ind w:firstLine="360"/>
    </w:pPr>
  </w:style>
  <w:style w:type="paragraph" w:styleId="28">
    <w:name w:val="Body Text First Indent 2"/>
    <w:basedOn w:val="af4"/>
    <w:link w:val="2Char4"/>
    <w:qFormat/>
    <w:pPr>
      <w:spacing w:after="180"/>
      <w:ind w:left="360" w:firstLine="360"/>
    </w:pPr>
  </w:style>
  <w:style w:type="table" w:styleId="aff9">
    <w:name w:val="Table Grid"/>
    <w:basedOn w:val="a5"/>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FollowedHyperlink"/>
    <w:aliases w:val="已访问的超链接"/>
    <w:qFormat/>
    <w:rPr>
      <w:color w:val="954F72"/>
      <w:u w:val="single"/>
    </w:rPr>
  </w:style>
  <w:style w:type="character" w:styleId="affb">
    <w:name w:val="Hyperlink"/>
    <w:uiPriority w:val="99"/>
    <w:qFormat/>
    <w:rPr>
      <w:color w:val="0563C1"/>
      <w:u w:val="single"/>
    </w:rPr>
  </w:style>
  <w:style w:type="paragraph" w:customStyle="1" w:styleId="EQ">
    <w:name w:val="EQ"/>
    <w:basedOn w:val="a3"/>
    <w:next w:val="a3"/>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0"/>
    <w:next w:val="a3"/>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3"/>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3"/>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3"/>
    <w:link w:val="EXChar"/>
    <w:qFormat/>
    <w:pPr>
      <w:keepLines/>
      <w:ind w:left="1702" w:hanging="1418"/>
    </w:pPr>
  </w:style>
  <w:style w:type="paragraph" w:customStyle="1" w:styleId="FP">
    <w:name w:val="FP"/>
    <w:basedOn w:val="a3"/>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pPr>
      <w:ind w:left="568" w:hanging="284"/>
    </w:pPr>
  </w:style>
  <w:style w:type="paragraph" w:customStyle="1" w:styleId="EditorsNote">
    <w:name w:val="Editor's Note"/>
    <w:aliases w:val="EN"/>
    <w:basedOn w:val="NO"/>
    <w:link w:val="EditorsNoteCarCar"/>
    <w:qFormat/>
    <w:pPr>
      <w:ind w:left="1418" w:hanging="1134"/>
    </w:pPr>
    <w:rPr>
      <w:color w:val="FF0000"/>
    </w:rPr>
  </w:style>
  <w:style w:type="paragraph" w:customStyle="1" w:styleId="TH">
    <w:name w:val="TH"/>
    <w:basedOn w:val="a3"/>
    <w:link w:val="THChar"/>
    <w:qFormat/>
    <w:pPr>
      <w:keepNext/>
      <w:keepLines/>
      <w:spacing w:before="60"/>
      <w:jc w:val="center"/>
    </w:pPr>
    <w:rPr>
      <w:rFonts w:ascii="Arial" w:hAnsi="Arial"/>
      <w:b/>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keepNext/>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keepNext/>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B20">
    <w:name w:val="B2"/>
    <w:basedOn w:val="a3"/>
    <w:link w:val="B2Char"/>
    <w:qFormat/>
    <w:pPr>
      <w:ind w:left="851" w:hanging="284"/>
    </w:pPr>
  </w:style>
  <w:style w:type="paragraph" w:customStyle="1" w:styleId="B30">
    <w:name w:val="B3"/>
    <w:basedOn w:val="a3"/>
    <w:link w:val="B3Char"/>
    <w:qFormat/>
    <w:pPr>
      <w:ind w:left="1135" w:hanging="284"/>
    </w:pPr>
  </w:style>
  <w:style w:type="paragraph" w:customStyle="1" w:styleId="B4">
    <w:name w:val="B4"/>
    <w:basedOn w:val="a3"/>
    <w:qFormat/>
    <w:pPr>
      <w:ind w:left="1418" w:hanging="284"/>
    </w:pPr>
  </w:style>
  <w:style w:type="paragraph" w:customStyle="1" w:styleId="B5">
    <w:name w:val="B5"/>
    <w:basedOn w:val="a3"/>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3"/>
    <w:link w:val="GuidanceChar"/>
    <w:qFormat/>
    <w:rPr>
      <w:i/>
      <w:color w:val="0000FF"/>
    </w:rPr>
  </w:style>
  <w:style w:type="character" w:customStyle="1" w:styleId="UnresolvedMention1">
    <w:name w:val="Unresolved Mention1"/>
    <w:uiPriority w:val="99"/>
    <w:semiHidden/>
    <w:unhideWhenUsed/>
    <w:qFormat/>
    <w:rPr>
      <w:color w:val="605E5C"/>
      <w:shd w:val="clear" w:color="auto" w:fill="E1DFDD"/>
    </w:rPr>
  </w:style>
  <w:style w:type="character" w:customStyle="1" w:styleId="THChar">
    <w:name w:val="TH Char"/>
    <w:link w:val="TH"/>
    <w:qFormat/>
    <w:rPr>
      <w:rFonts w:ascii="Arial" w:hAnsi="Arial"/>
      <w:b/>
      <w:lang w:eastAsia="en-US"/>
    </w:rPr>
  </w:style>
  <w:style w:type="character" w:customStyle="1" w:styleId="Chard">
    <w:name w:val="批注框文本 Char"/>
    <w:basedOn w:val="a4"/>
    <w:link w:val="afa"/>
    <w:uiPriority w:val="99"/>
    <w:qFormat/>
    <w:rPr>
      <w:rFonts w:ascii="Segoe UI" w:hAnsi="Segoe UI" w:cs="Segoe UI"/>
      <w:sz w:val="18"/>
      <w:szCs w:val="18"/>
      <w:lang w:eastAsia="en-US"/>
    </w:rPr>
  </w:style>
  <w:style w:type="paragraph" w:customStyle="1" w:styleId="Bibliography1">
    <w:name w:val="Bibliography1"/>
    <w:basedOn w:val="a3"/>
    <w:next w:val="a3"/>
    <w:uiPriority w:val="37"/>
    <w:semiHidden/>
    <w:unhideWhenUsed/>
    <w:qFormat/>
  </w:style>
  <w:style w:type="character" w:customStyle="1" w:styleId="Char8">
    <w:name w:val="正文文本 Char"/>
    <w:aliases w:val="bt Char5,Corps de texte Car Char5,Corps de texte Car1 Car Char5,Corps de texte Car Car Car Char5,Corps de texte Car1 Car Car Car Char5,Corps de texte Car Car Car Car Car Char5,Corps de texte Car1 Car Car Car Car Car Char5,bt Car Char1"/>
    <w:basedOn w:val="a4"/>
    <w:link w:val="af3"/>
    <w:qFormat/>
    <w:rPr>
      <w:lang w:eastAsia="en-US"/>
    </w:rPr>
  </w:style>
  <w:style w:type="character" w:customStyle="1" w:styleId="2Char3">
    <w:name w:val="正文文本 2 Char"/>
    <w:basedOn w:val="a4"/>
    <w:link w:val="25"/>
    <w:qFormat/>
    <w:rPr>
      <w:lang w:eastAsia="en-US"/>
    </w:rPr>
  </w:style>
  <w:style w:type="character" w:customStyle="1" w:styleId="3Char0">
    <w:name w:val="正文文本 3 Char"/>
    <w:basedOn w:val="a4"/>
    <w:link w:val="34"/>
    <w:qFormat/>
    <w:rPr>
      <w:sz w:val="16"/>
      <w:szCs w:val="16"/>
      <w:lang w:eastAsia="en-US"/>
    </w:rPr>
  </w:style>
  <w:style w:type="character" w:customStyle="1" w:styleId="Charf7">
    <w:name w:val="正文首行缩进 Char"/>
    <w:basedOn w:val="Char8"/>
    <w:link w:val="aff8"/>
    <w:qFormat/>
    <w:rPr>
      <w:lang w:eastAsia="en-US"/>
    </w:rPr>
  </w:style>
  <w:style w:type="character" w:customStyle="1" w:styleId="Char9">
    <w:name w:val="正文文本缩进 Char"/>
    <w:basedOn w:val="a4"/>
    <w:link w:val="af4"/>
    <w:qFormat/>
    <w:rPr>
      <w:lang w:eastAsia="en-US"/>
    </w:rPr>
  </w:style>
  <w:style w:type="character" w:customStyle="1" w:styleId="2Char4">
    <w:name w:val="正文首行缩进 2 Char"/>
    <w:basedOn w:val="Char9"/>
    <w:link w:val="28"/>
    <w:qFormat/>
    <w:rPr>
      <w:lang w:eastAsia="en-US"/>
    </w:rPr>
  </w:style>
  <w:style w:type="character" w:customStyle="1" w:styleId="2Char2">
    <w:name w:val="正文文本缩进 2 Char"/>
    <w:basedOn w:val="a4"/>
    <w:link w:val="24"/>
    <w:qFormat/>
    <w:rPr>
      <w:lang w:eastAsia="en-US"/>
    </w:rPr>
  </w:style>
  <w:style w:type="character" w:customStyle="1" w:styleId="3Char2">
    <w:name w:val="正文文本缩进 3 Char"/>
    <w:basedOn w:val="a4"/>
    <w:link w:val="36"/>
    <w:qFormat/>
    <w:rPr>
      <w:sz w:val="16"/>
      <w:szCs w:val="16"/>
      <w:lang w:eastAsia="en-US"/>
    </w:rPr>
  </w:style>
  <w:style w:type="character" w:customStyle="1" w:styleId="Char7">
    <w:name w:val="结束语 Char"/>
    <w:basedOn w:val="a4"/>
    <w:link w:val="af2"/>
    <w:qFormat/>
    <w:rPr>
      <w:lang w:eastAsia="en-US"/>
    </w:rPr>
  </w:style>
  <w:style w:type="character" w:customStyle="1" w:styleId="Char5">
    <w:name w:val="批注文字 Char"/>
    <w:basedOn w:val="a4"/>
    <w:link w:val="af0"/>
    <w:qFormat/>
    <w:rPr>
      <w:lang w:eastAsia="en-US"/>
    </w:rPr>
  </w:style>
  <w:style w:type="character" w:customStyle="1" w:styleId="Charf6">
    <w:name w:val="批注主题 Char"/>
    <w:basedOn w:val="Char5"/>
    <w:link w:val="aff7"/>
    <w:qFormat/>
    <w:rPr>
      <w:b/>
      <w:bCs/>
      <w:lang w:eastAsia="en-US"/>
    </w:rPr>
  </w:style>
  <w:style w:type="character" w:customStyle="1" w:styleId="Charb">
    <w:name w:val="日期 Char"/>
    <w:basedOn w:val="a4"/>
    <w:link w:val="af8"/>
    <w:qFormat/>
    <w:rPr>
      <w:lang w:eastAsia="en-US"/>
    </w:rPr>
  </w:style>
  <w:style w:type="character" w:customStyle="1" w:styleId="Char4">
    <w:name w:val="文档结构图 Char"/>
    <w:basedOn w:val="a4"/>
    <w:link w:val="ae"/>
    <w:qFormat/>
    <w:rPr>
      <w:rFonts w:ascii="Segoe UI" w:hAnsi="Segoe UI" w:cs="Segoe UI"/>
      <w:sz w:val="16"/>
      <w:szCs w:val="16"/>
      <w:lang w:eastAsia="en-US"/>
    </w:rPr>
  </w:style>
  <w:style w:type="character" w:customStyle="1" w:styleId="Char1">
    <w:name w:val="电子邮件签名 Char"/>
    <w:basedOn w:val="a4"/>
    <w:link w:val="aa"/>
    <w:qFormat/>
    <w:rPr>
      <w:lang w:eastAsia="en-US"/>
    </w:rPr>
  </w:style>
  <w:style w:type="character" w:customStyle="1" w:styleId="Charc">
    <w:name w:val="尾注文本 Char"/>
    <w:basedOn w:val="a4"/>
    <w:link w:val="af9"/>
    <w:qFormat/>
    <w:rPr>
      <w:lang w:eastAsia="en-US"/>
    </w:rPr>
  </w:style>
  <w:style w:type="character" w:customStyle="1" w:styleId="Charf3">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4"/>
    <w:link w:val="aff2"/>
    <w:qFormat/>
    <w:rPr>
      <w:lang w:eastAsia="en-US"/>
    </w:rPr>
  </w:style>
  <w:style w:type="character" w:customStyle="1" w:styleId="HTMLChar">
    <w:name w:val="HTML 地址 Char"/>
    <w:basedOn w:val="a4"/>
    <w:link w:val="HTML"/>
    <w:qFormat/>
    <w:rPr>
      <w:i/>
      <w:iCs/>
      <w:lang w:eastAsia="en-US"/>
    </w:rPr>
  </w:style>
  <w:style w:type="character" w:customStyle="1" w:styleId="HTMLChar0">
    <w:name w:val="HTML 预设格式 Char"/>
    <w:basedOn w:val="a4"/>
    <w:link w:val="HTML0"/>
    <w:qFormat/>
    <w:rPr>
      <w:rFonts w:ascii="Consolas" w:hAnsi="Consolas"/>
      <w:lang w:eastAsia="en-US"/>
    </w:rPr>
  </w:style>
  <w:style w:type="paragraph" w:styleId="affc">
    <w:name w:val="Intense Quote"/>
    <w:basedOn w:val="a3"/>
    <w:next w:val="a3"/>
    <w:link w:val="Charf8"/>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f8">
    <w:name w:val="明显引用 Char"/>
    <w:basedOn w:val="a4"/>
    <w:link w:val="affc"/>
    <w:uiPriority w:val="30"/>
    <w:qFormat/>
    <w:rPr>
      <w:i/>
      <w:iCs/>
      <w:color w:val="4472C4" w:themeColor="accent1"/>
      <w:lang w:eastAsia="en-US"/>
    </w:rPr>
  </w:style>
  <w:style w:type="paragraph" w:styleId="affd">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목록 단락,列,列表段"/>
    <w:basedOn w:val="a3"/>
    <w:link w:val="Charf9"/>
    <w:uiPriority w:val="34"/>
    <w:qFormat/>
    <w:pPr>
      <w:ind w:left="720"/>
      <w:contextualSpacing/>
    </w:pPr>
  </w:style>
  <w:style w:type="character" w:customStyle="1" w:styleId="Char">
    <w:name w:val="宏文本 Char"/>
    <w:basedOn w:val="a4"/>
    <w:link w:val="a7"/>
    <w:qFormat/>
    <w:rPr>
      <w:rFonts w:ascii="Consolas" w:hAnsi="Consolas"/>
      <w:lang w:eastAsia="en-US"/>
    </w:rPr>
  </w:style>
  <w:style w:type="character" w:customStyle="1" w:styleId="Charf4">
    <w:name w:val="信息标题 Char"/>
    <w:basedOn w:val="a4"/>
    <w:link w:val="aff4"/>
    <w:qFormat/>
    <w:rPr>
      <w:rFonts w:asciiTheme="majorHAnsi" w:eastAsiaTheme="majorEastAsia" w:hAnsiTheme="majorHAnsi" w:cstheme="majorBidi"/>
      <w:sz w:val="24"/>
      <w:szCs w:val="24"/>
      <w:shd w:val="pct20" w:color="auto" w:fill="auto"/>
      <w:lang w:eastAsia="en-US"/>
    </w:rPr>
  </w:style>
  <w:style w:type="paragraph" w:styleId="affe">
    <w:name w:val="No Spacing"/>
    <w:uiPriority w:val="1"/>
    <w:qFormat/>
    <w:rPr>
      <w:lang w:val="en-GB" w:eastAsia="en-US"/>
    </w:rPr>
  </w:style>
  <w:style w:type="character" w:customStyle="1" w:styleId="Char0">
    <w:name w:val="注释标题 Char"/>
    <w:basedOn w:val="a4"/>
    <w:link w:val="a9"/>
    <w:qFormat/>
    <w:rPr>
      <w:lang w:eastAsia="en-US"/>
    </w:rPr>
  </w:style>
  <w:style w:type="character" w:customStyle="1" w:styleId="Chara">
    <w:name w:val="纯文本 Char"/>
    <w:basedOn w:val="a4"/>
    <w:link w:val="af7"/>
    <w:qFormat/>
    <w:rPr>
      <w:rFonts w:ascii="Consolas" w:hAnsi="Consolas"/>
      <w:sz w:val="21"/>
      <w:szCs w:val="21"/>
      <w:lang w:eastAsia="en-US"/>
    </w:rPr>
  </w:style>
  <w:style w:type="paragraph" w:styleId="afff">
    <w:name w:val="Quote"/>
    <w:basedOn w:val="a3"/>
    <w:next w:val="a3"/>
    <w:link w:val="Charfa"/>
    <w:uiPriority w:val="29"/>
    <w:qFormat/>
    <w:pPr>
      <w:spacing w:before="200" w:after="160"/>
      <w:ind w:left="864" w:right="864"/>
      <w:jc w:val="center"/>
    </w:pPr>
    <w:rPr>
      <w:i/>
      <w:iCs/>
      <w:color w:val="404040" w:themeColor="text1" w:themeTint="BF"/>
    </w:rPr>
  </w:style>
  <w:style w:type="character" w:customStyle="1" w:styleId="Charfa">
    <w:name w:val="引用 Char"/>
    <w:basedOn w:val="a4"/>
    <w:link w:val="afff"/>
    <w:uiPriority w:val="29"/>
    <w:qFormat/>
    <w:rPr>
      <w:i/>
      <w:iCs/>
      <w:color w:val="404040" w:themeColor="text1" w:themeTint="BF"/>
      <w:lang w:eastAsia="en-US"/>
    </w:rPr>
  </w:style>
  <w:style w:type="character" w:customStyle="1" w:styleId="Char6">
    <w:name w:val="称呼 Char"/>
    <w:basedOn w:val="a4"/>
    <w:link w:val="af1"/>
    <w:qFormat/>
    <w:rPr>
      <w:lang w:eastAsia="en-US"/>
    </w:rPr>
  </w:style>
  <w:style w:type="character" w:customStyle="1" w:styleId="Charf0">
    <w:name w:val="签名 Char"/>
    <w:basedOn w:val="a4"/>
    <w:link w:val="afe"/>
    <w:qFormat/>
    <w:rPr>
      <w:lang w:eastAsia="en-US"/>
    </w:rPr>
  </w:style>
  <w:style w:type="character" w:customStyle="1" w:styleId="Charf1">
    <w:name w:val="副标题 Char"/>
    <w:basedOn w:val="a4"/>
    <w:link w:val="aff0"/>
    <w:qFormat/>
    <w:rPr>
      <w:rFonts w:asciiTheme="minorHAnsi" w:eastAsiaTheme="minorEastAsia" w:hAnsiTheme="minorHAnsi" w:cstheme="minorBidi"/>
      <w:color w:val="595959" w:themeColor="text1" w:themeTint="A6"/>
      <w:spacing w:val="15"/>
      <w:sz w:val="22"/>
      <w:szCs w:val="22"/>
      <w:lang w:eastAsia="en-US"/>
    </w:rPr>
  </w:style>
  <w:style w:type="character" w:customStyle="1" w:styleId="Charf5">
    <w:name w:val="标题 Char"/>
    <w:basedOn w:val="a4"/>
    <w:link w:val="aff6"/>
    <w:qFormat/>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10"/>
    <w:next w:val="a3"/>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Char">
    <w:name w:val="NO Char"/>
    <w:link w:val="NO"/>
    <w:qFormat/>
    <w:rPr>
      <w:lang w:eastAsia="en-US"/>
    </w:rPr>
  </w:style>
  <w:style w:type="character" w:customStyle="1" w:styleId="3Char">
    <w:name w:val="标题 3 Char"/>
    <w:aliases w:val="H3 Char,h3 Char,Underrubrik2 Char,Memo Heading 3 Char,no break Char,0H Char,Heading 3 Char1 Char Char,Heading 3 Char Char Char Char,Heading 3 Char1 Char Char Char Char,Heading 3 Char Char Char Char Char Char,Heading 3 Char Char1 Char Char"/>
    <w:link w:val="31"/>
    <w:qFormat/>
    <w:rPr>
      <w:rFonts w:ascii="Arial" w:hAnsi="Arial"/>
      <w:sz w:val="28"/>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qFormat/>
    <w:rPr>
      <w:rFonts w:ascii="Arial" w:hAnsi="Arial"/>
      <w:sz w:val="24"/>
      <w:lang w:eastAsia="en-US"/>
    </w:rPr>
  </w:style>
  <w:style w:type="character" w:customStyle="1" w:styleId="EditorsNoteCarCar">
    <w:name w:val="Editor's Note Car Car"/>
    <w:link w:val="EditorsNote"/>
    <w:qFormat/>
    <w:rPr>
      <w:color w:val="FF0000"/>
      <w:lang w:eastAsia="en-US"/>
    </w:rPr>
  </w:style>
  <w:style w:type="character" w:customStyle="1" w:styleId="TACChar">
    <w:name w:val="TAC Char"/>
    <w:link w:val="TAC"/>
    <w:qFormat/>
    <w:rPr>
      <w:rFonts w:ascii="Arial" w:hAnsi="Arial"/>
      <w:sz w:val="18"/>
      <w:lang w:eastAsia="en-US"/>
    </w:rPr>
  </w:style>
  <w:style w:type="character" w:customStyle="1" w:styleId="TALCar">
    <w:name w:val="TAL C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paragraph" w:styleId="afff0">
    <w:name w:val="Revision"/>
    <w:hidden/>
    <w:uiPriority w:val="99"/>
    <w:semiHidden/>
    <w:rsid w:val="00AB2570"/>
    <w:rPr>
      <w:lang w:val="en-GB" w:eastAsia="en-US"/>
    </w:rPr>
  </w:style>
  <w:style w:type="character" w:customStyle="1" w:styleId="TANChar">
    <w:name w:val="TAN Char"/>
    <w:basedOn w:val="a4"/>
    <w:link w:val="TAN"/>
    <w:qFormat/>
    <w:rsid w:val="00AC4AB0"/>
    <w:rPr>
      <w:rFonts w:ascii="Arial" w:hAnsi="Arial"/>
      <w:sz w:val="18"/>
      <w:lang w:val="en-GB" w:eastAsia="en-US"/>
    </w:rPr>
  </w:style>
  <w:style w:type="character" w:customStyle="1" w:styleId="EditorsNoteChar">
    <w:name w:val="Editor's Note Char"/>
    <w:qFormat/>
    <w:rsid w:val="00E50036"/>
    <w:rPr>
      <w:rFonts w:ascii="Arial" w:eastAsia="宋体" w:hAnsi="Arial" w:cs="Arial"/>
      <w:color w:val="FF0000"/>
      <w:kern w:val="2"/>
      <w:lang w:val="en-GB" w:eastAsia="en-US" w:bidi="ar-SA"/>
    </w:rPr>
  </w:style>
  <w:style w:type="character" w:customStyle="1" w:styleId="GuidanceChar">
    <w:name w:val="Guidance Char"/>
    <w:link w:val="Guidance"/>
    <w:qFormat/>
    <w:rsid w:val="00C9241D"/>
    <w:rPr>
      <w:i/>
      <w:color w:val="0000FF"/>
      <w:lang w:val="en-GB" w:eastAsia="en-US"/>
    </w:rPr>
  </w:style>
  <w:style w:type="paragraph" w:customStyle="1" w:styleId="CRCoverPage">
    <w:name w:val="CR Cover Page"/>
    <w:link w:val="CRCoverPageChar"/>
    <w:qFormat/>
    <w:rsid w:val="00BD19AD"/>
    <w:pPr>
      <w:spacing w:after="120"/>
    </w:pPr>
    <w:rPr>
      <w:rFonts w:ascii="Arial" w:hAnsi="Arial"/>
      <w:lang w:val="en-GB" w:eastAsia="en-US"/>
    </w:rPr>
  </w:style>
  <w:style w:type="character" w:customStyle="1" w:styleId="TALChar">
    <w:name w:val="TAL Char"/>
    <w:qFormat/>
    <w:locked/>
    <w:rsid w:val="00BD19AD"/>
    <w:rPr>
      <w:rFonts w:ascii="Arial" w:hAnsi="Arial" w:cs="Arial"/>
      <w:sz w:val="18"/>
      <w:lang w:val="en-GB"/>
    </w:rPr>
  </w:style>
  <w:style w:type="character" w:customStyle="1" w:styleId="CRCoverPageChar">
    <w:name w:val="CR Cover Page Char"/>
    <w:link w:val="CRCoverPage"/>
    <w:qFormat/>
    <w:rsid w:val="00BD19AD"/>
    <w:rPr>
      <w:rFonts w:ascii="Arial" w:hAnsi="Arial"/>
      <w:lang w:val="en-GB" w:eastAsia="en-US"/>
    </w:rPr>
  </w:style>
  <w:style w:type="paragraph" w:customStyle="1" w:styleId="MTDisplayEquation">
    <w:name w:val="MTDisplayEquation"/>
    <w:basedOn w:val="a3"/>
    <w:next w:val="a3"/>
    <w:link w:val="MTDisplayEquationChar"/>
    <w:rsid w:val="00004D75"/>
    <w:pPr>
      <w:widowControl w:val="0"/>
      <w:tabs>
        <w:tab w:val="center" w:pos="4660"/>
        <w:tab w:val="right" w:pos="9320"/>
      </w:tabs>
      <w:snapToGrid w:val="0"/>
      <w:spacing w:after="120"/>
      <w:jc w:val="both"/>
    </w:pPr>
    <w:rPr>
      <w:rFonts w:asciiTheme="minorHAnsi" w:eastAsia="宋体" w:hAnsiTheme="minorHAnsi" w:cstheme="minorBidi"/>
      <w:kern w:val="2"/>
      <w:sz w:val="24"/>
      <w:szCs w:val="22"/>
      <w:lang w:val="en-US"/>
    </w:rPr>
  </w:style>
  <w:style w:type="character" w:customStyle="1" w:styleId="MTDisplayEquationChar">
    <w:name w:val="MTDisplayEquation Char"/>
    <w:link w:val="MTDisplayEquation"/>
    <w:rsid w:val="00004D75"/>
    <w:rPr>
      <w:rFonts w:asciiTheme="minorHAnsi" w:eastAsia="宋体" w:hAnsiTheme="minorHAnsi" w:cstheme="minorBidi"/>
      <w:kern w:val="2"/>
      <w:sz w:val="24"/>
      <w:szCs w:val="22"/>
      <w:lang w:eastAsia="en-US"/>
    </w:rPr>
  </w:style>
  <w:style w:type="paragraph" w:customStyle="1" w:styleId="FL">
    <w:name w:val="FL"/>
    <w:basedOn w:val="a3"/>
    <w:qFormat/>
    <w:rsid w:val="00CF0FE9"/>
    <w:pPr>
      <w:keepNext/>
      <w:keepLines/>
      <w:overflowPunct w:val="0"/>
      <w:autoSpaceDE w:val="0"/>
      <w:autoSpaceDN w:val="0"/>
      <w:adjustRightInd w:val="0"/>
      <w:spacing w:before="60"/>
      <w:jc w:val="center"/>
      <w:textAlignment w:val="baseline"/>
    </w:pPr>
    <w:rPr>
      <w:rFonts w:ascii="Arial" w:eastAsia="MS Mincho" w:hAnsi="Arial"/>
      <w:b/>
    </w:rPr>
  </w:style>
  <w:style w:type="character" w:customStyle="1" w:styleId="Charf9">
    <w:name w:val="列出段落 Char"/>
    <w:aliases w:val="- Bullets Char,リスト段落 Char,?? ?? Char,????? Char,???? Char,Lista1 Char,列出段落1 Char,中等深浅网格 1 - 着色 21 Char,¥¡¡¡¡ì¬º¥¹¥È¶ÎÂä Char,ÁÐ³ö¶ÎÂä Char,列表段落1 Char,—ño’i—Ž Char,¥ê¥¹¥È¶ÎÂä Char,列表段落 Char,1st level - Bullet List Paragraph Char,목록단락 Char"/>
    <w:link w:val="affd"/>
    <w:uiPriority w:val="34"/>
    <w:qFormat/>
    <w:locked/>
    <w:rsid w:val="00CF0FE9"/>
    <w:rPr>
      <w:lang w:val="en-GB" w:eastAsia="en-US"/>
    </w:rPr>
  </w:style>
  <w:style w:type="character" w:customStyle="1" w:styleId="1Char">
    <w:name w:val="标题 1 Char"/>
    <w:aliases w:val="H1 Char,h1 Char,NMP Heading 1 Char,app heading 1 Char,l1 Char,Memo Heading 1 Char,h11 Char,h12 Char,h13 Char,h14 Char,h15 Char,h16 Char,h17 Char,h111 Char,h121 Char,h131 Char,h141 Char,h151 Char,h161 Char,h18 Char,h112 Char,h122 Char,h132 Char"/>
    <w:basedOn w:val="a4"/>
    <w:link w:val="10"/>
    <w:rsid w:val="00C33313"/>
    <w:rPr>
      <w:rFonts w:ascii="Arial" w:hAnsi="Arial"/>
      <w:sz w:val="36"/>
      <w:lang w:val="en-GB" w:eastAsia="en-US"/>
    </w:rPr>
  </w:style>
  <w:style w:type="character" w:customStyle="1" w:styleId="Charf">
    <w:name w:val="页眉 Char"/>
    <w:aliases w:val="header odd Char1,header Char1,header odd1 Char1,header odd2 Char1,header odd3 Char1,header odd4 Char1,header odd5 Char1,header odd6 Char1,header1 Char1,header2 Char1,header3 Char1,header odd11 Char1,header odd21 Char1,header odd7 Char1,h Char"/>
    <w:basedOn w:val="a4"/>
    <w:link w:val="afc"/>
    <w:qFormat/>
    <w:rsid w:val="00C33313"/>
    <w:rPr>
      <w:rFonts w:ascii="Arial" w:hAnsi="Arial"/>
      <w:b/>
      <w:sz w:val="18"/>
      <w:lang w:val="en-GB" w:eastAsia="ja-JP"/>
    </w:rPr>
  </w:style>
  <w:style w:type="character" w:customStyle="1" w:styleId="2Char">
    <w:name w:val="标题 2 Char"/>
    <w:aliases w:val="H2 Char,h2 Char,Head2A Char,2 Char,DO NOT USE_h2 Char,h21 Char,UNDERRUBRIK 1-2 Char,Head 2 Char,l2 Char,TitreProp Char,Header 2 Char,ITT t2 Char,PA Major Section Char,Livello 2 Char,R2 Char,H21 Char,Heading 2 Hidden Char,Head1 Char,I2 Char"/>
    <w:basedOn w:val="a4"/>
    <w:link w:val="21"/>
    <w:rsid w:val="00C33313"/>
    <w:rPr>
      <w:rFonts w:ascii="Arial" w:hAnsi="Arial"/>
      <w:sz w:val="32"/>
      <w:lang w:val="en-GB" w:eastAsia="en-US"/>
    </w:rPr>
  </w:style>
  <w:style w:type="character" w:customStyle="1" w:styleId="Chare">
    <w:name w:val="页脚 Char"/>
    <w:aliases w:val="footer odd Char,footer Char,fo Char,pie de página Char"/>
    <w:basedOn w:val="a4"/>
    <w:link w:val="afb"/>
    <w:rsid w:val="00C33313"/>
    <w:rPr>
      <w:rFonts w:ascii="Arial" w:hAnsi="Arial"/>
      <w:b/>
      <w:i/>
      <w:sz w:val="18"/>
      <w:lang w:val="en-GB" w:eastAsia="ja-JP"/>
    </w:rPr>
  </w:style>
  <w:style w:type="character" w:customStyle="1" w:styleId="ui-provider">
    <w:name w:val="ui-provider"/>
    <w:basedOn w:val="a4"/>
    <w:rsid w:val="002B1EE0"/>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
    <w:basedOn w:val="a4"/>
    <w:link w:val="51"/>
    <w:qFormat/>
    <w:rsid w:val="004A3F59"/>
    <w:rPr>
      <w:rFonts w:ascii="Arial" w:hAnsi="Arial"/>
      <w:sz w:val="22"/>
      <w:lang w:val="en-GB" w:eastAsia="en-US"/>
    </w:rPr>
  </w:style>
  <w:style w:type="character" w:customStyle="1" w:styleId="6Char">
    <w:name w:val="标题 6 Char"/>
    <w:aliases w:val="h6 Char,T1 Char4,Header 6 Char"/>
    <w:basedOn w:val="a4"/>
    <w:link w:val="6"/>
    <w:rsid w:val="004A3F59"/>
    <w:rPr>
      <w:rFonts w:ascii="Arial" w:hAnsi="Arial"/>
      <w:lang w:val="en-GB" w:eastAsia="en-US"/>
    </w:rPr>
  </w:style>
  <w:style w:type="character" w:customStyle="1" w:styleId="7Char">
    <w:name w:val="标题 7 Char"/>
    <w:basedOn w:val="a4"/>
    <w:link w:val="7"/>
    <w:rsid w:val="004A3F59"/>
    <w:rPr>
      <w:rFonts w:ascii="Arial" w:hAnsi="Arial"/>
      <w:lang w:val="en-GB" w:eastAsia="en-US"/>
    </w:rPr>
  </w:style>
  <w:style w:type="character" w:customStyle="1" w:styleId="8Char">
    <w:name w:val="标题 8 Char"/>
    <w:basedOn w:val="a4"/>
    <w:link w:val="8"/>
    <w:rsid w:val="004A3F59"/>
    <w:rPr>
      <w:rFonts w:ascii="Arial" w:hAnsi="Arial"/>
      <w:sz w:val="36"/>
      <w:lang w:val="en-GB" w:eastAsia="en-US"/>
    </w:rPr>
  </w:style>
  <w:style w:type="character" w:customStyle="1" w:styleId="9Char">
    <w:name w:val="标题 9 Char"/>
    <w:basedOn w:val="a4"/>
    <w:link w:val="9"/>
    <w:rsid w:val="004A3F59"/>
    <w:rPr>
      <w:rFonts w:ascii="Arial" w:hAnsi="Arial"/>
      <w:sz w:val="36"/>
      <w:lang w:val="en-GB" w:eastAsia="en-US"/>
    </w:rPr>
  </w:style>
  <w:style w:type="character" w:styleId="afff1">
    <w:name w:val="page number"/>
    <w:basedOn w:val="a4"/>
    <w:rsid w:val="004A3F59"/>
  </w:style>
  <w:style w:type="paragraph" w:customStyle="1" w:styleId="00BodyText">
    <w:name w:val="00 BodyText"/>
    <w:basedOn w:val="a3"/>
    <w:rsid w:val="004A3F59"/>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afff2">
    <w:name w:val="??"/>
    <w:rsid w:val="004A3F59"/>
    <w:pPr>
      <w:widowControl w:val="0"/>
    </w:pPr>
    <w:rPr>
      <w:rFonts w:eastAsia="Times New Roman"/>
      <w:lang w:eastAsia="en-US"/>
    </w:rPr>
  </w:style>
  <w:style w:type="paragraph" w:customStyle="1" w:styleId="29">
    <w:name w:val="??? 2"/>
    <w:basedOn w:val="afff2"/>
    <w:next w:val="afff2"/>
    <w:rsid w:val="004A3F59"/>
    <w:pPr>
      <w:keepNext/>
    </w:pPr>
    <w:rPr>
      <w:rFonts w:ascii="Arial" w:hAnsi="Arial"/>
      <w:b/>
      <w:sz w:val="24"/>
    </w:rPr>
  </w:style>
  <w:style w:type="character" w:styleId="afff3">
    <w:name w:val="annotation reference"/>
    <w:basedOn w:val="a4"/>
    <w:rsid w:val="004A3F59"/>
    <w:rPr>
      <w:sz w:val="16"/>
    </w:rPr>
  </w:style>
  <w:style w:type="paragraph" w:customStyle="1" w:styleId="DECISION">
    <w:name w:val="DECISION"/>
    <w:basedOn w:val="a3"/>
    <w:rsid w:val="004A3F59"/>
    <w:pPr>
      <w:widowControl w:val="0"/>
      <w:numPr>
        <w:numId w:val="11"/>
      </w:numPr>
      <w:overflowPunct w:val="0"/>
      <w:autoSpaceDE w:val="0"/>
      <w:autoSpaceDN w:val="0"/>
      <w:adjustRightInd w:val="0"/>
      <w:spacing w:before="120" w:after="120"/>
      <w:ind w:left="0" w:firstLine="0"/>
      <w:jc w:val="both"/>
      <w:textAlignment w:val="baseline"/>
    </w:pPr>
    <w:rPr>
      <w:rFonts w:ascii="Arial" w:eastAsia="Times New Roman" w:hAnsi="Arial"/>
      <w:b/>
      <w:color w:val="0000FF"/>
      <w:u w:val="single"/>
    </w:rPr>
  </w:style>
  <w:style w:type="paragraph" w:customStyle="1" w:styleId="ACTION">
    <w:name w:val="ACTION"/>
    <w:basedOn w:val="a3"/>
    <w:rsid w:val="004A3F59"/>
    <w:pPr>
      <w:keepNext/>
      <w:keepLines/>
      <w:widowControl w:val="0"/>
      <w:numPr>
        <w:numId w:val="13"/>
      </w:numPr>
      <w:pBdr>
        <w:top w:val="single" w:sz="6" w:space="1" w:color="FF0000"/>
        <w:left w:val="single" w:sz="6" w:space="4" w:color="FF0000"/>
        <w:bottom w:val="single" w:sz="6" w:space="1" w:color="FF0000"/>
        <w:right w:val="single" w:sz="6" w:space="4" w:color="FF0000"/>
      </w:pBdr>
      <w:tabs>
        <w:tab w:val="clear" w:pos="360"/>
        <w:tab w:val="left" w:pos="1843"/>
      </w:tabs>
      <w:overflowPunct w:val="0"/>
      <w:autoSpaceDE w:val="0"/>
      <w:autoSpaceDN w:val="0"/>
      <w:adjustRightInd w:val="0"/>
      <w:spacing w:before="60" w:after="60"/>
      <w:ind w:left="1843" w:hanging="992"/>
      <w:jc w:val="both"/>
      <w:textAlignment w:val="baseline"/>
    </w:pPr>
    <w:rPr>
      <w:rFonts w:ascii="Arial" w:eastAsia="Times New Roman" w:hAnsi="Arial"/>
      <w:b/>
      <w:color w:val="FF0000"/>
    </w:rPr>
  </w:style>
  <w:style w:type="paragraph" w:customStyle="1" w:styleId="done">
    <w:name w:val="done"/>
    <w:basedOn w:val="ACTION"/>
    <w:rsid w:val="004A3F59"/>
    <w:pPr>
      <w:numPr>
        <w:numId w:val="1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4A3F59"/>
    <w:pPr>
      <w:numPr>
        <w:numId w:val="14"/>
      </w:numPr>
      <w:tabs>
        <w:tab w:val="num" w:pos="1125"/>
      </w:tabs>
    </w:pPr>
    <w:rPr>
      <w:color w:val="FF0000"/>
    </w:rPr>
  </w:style>
  <w:style w:type="character" w:styleId="afff4">
    <w:name w:val="footnote reference"/>
    <w:aliases w:val="Appel note de bas de p,Nota,Footnote symbol,Footnote"/>
    <w:basedOn w:val="a4"/>
    <w:rsid w:val="004A3F59"/>
    <w:rPr>
      <w:b/>
      <w:position w:val="6"/>
      <w:sz w:val="16"/>
    </w:rPr>
  </w:style>
  <w:style w:type="character" w:customStyle="1" w:styleId="Char2">
    <w:name w:val="题注 Char"/>
    <w:aliases w:val="cap Char,Caption Char1 Char Char,cap Char Char1 Char,Caption Char Char1 Char Char,cap Char2 Char Char,Ca Char,Caption Char C... Char,cap1 Char,cap2 Char,cap11 Char,Légende-figure Char1,Légende-figure Char Char,Beschrifubg Char,label Char,C Char"/>
    <w:link w:val="ac"/>
    <w:rsid w:val="004A3F59"/>
    <w:rPr>
      <w:i/>
      <w:iCs/>
      <w:color w:val="44546A" w:themeColor="text2"/>
      <w:sz w:val="18"/>
      <w:szCs w:val="18"/>
      <w:lang w:val="en-GB" w:eastAsia="en-US"/>
    </w:rPr>
  </w:style>
  <w:style w:type="character" w:customStyle="1" w:styleId="font4">
    <w:name w:val="font4"/>
    <w:basedOn w:val="a4"/>
    <w:qFormat/>
    <w:rsid w:val="004A3F59"/>
  </w:style>
  <w:style w:type="character" w:customStyle="1" w:styleId="B1Char">
    <w:name w:val="B1 Char"/>
    <w:link w:val="B1"/>
    <w:qFormat/>
    <w:rsid w:val="004A3F59"/>
    <w:rPr>
      <w:lang w:val="en-GB" w:eastAsia="en-US"/>
    </w:rPr>
  </w:style>
  <w:style w:type="paragraph" w:customStyle="1" w:styleId="1CharChar">
    <w:name w:val="(文字) (文字)1 Char (文字) (文字) Char"/>
    <w:semiHidden/>
    <w:qFormat/>
    <w:rsid w:val="002B2F8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INDENT1">
    <w:name w:val="INDENT1"/>
    <w:basedOn w:val="a3"/>
    <w:rsid w:val="007424EA"/>
    <w:pPr>
      <w:ind w:left="851"/>
    </w:pPr>
    <w:rPr>
      <w:rFonts w:eastAsia="MS Mincho"/>
    </w:rPr>
  </w:style>
  <w:style w:type="paragraph" w:customStyle="1" w:styleId="INDENT2">
    <w:name w:val="INDENT2"/>
    <w:basedOn w:val="a3"/>
    <w:rsid w:val="007424EA"/>
    <w:pPr>
      <w:ind w:left="1135" w:hanging="284"/>
    </w:pPr>
    <w:rPr>
      <w:rFonts w:eastAsia="MS Mincho"/>
    </w:rPr>
  </w:style>
  <w:style w:type="paragraph" w:customStyle="1" w:styleId="INDENT3">
    <w:name w:val="INDENT3"/>
    <w:basedOn w:val="a3"/>
    <w:rsid w:val="007424EA"/>
    <w:pPr>
      <w:ind w:left="1701" w:hanging="567"/>
    </w:pPr>
    <w:rPr>
      <w:rFonts w:eastAsia="MS Mincho"/>
    </w:rPr>
  </w:style>
  <w:style w:type="paragraph" w:customStyle="1" w:styleId="FigureTitle">
    <w:name w:val="Figure_Title"/>
    <w:basedOn w:val="a3"/>
    <w:next w:val="a3"/>
    <w:rsid w:val="007424EA"/>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3"/>
    <w:rsid w:val="007424EA"/>
    <w:pPr>
      <w:keepNext/>
      <w:keepLines/>
    </w:pPr>
    <w:rPr>
      <w:rFonts w:eastAsia="MS Mincho"/>
      <w:b/>
    </w:rPr>
  </w:style>
  <w:style w:type="paragraph" w:customStyle="1" w:styleId="enumlev2">
    <w:name w:val="enumlev2"/>
    <w:basedOn w:val="a3"/>
    <w:rsid w:val="007424EA"/>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a3"/>
    <w:rsid w:val="007424EA"/>
    <w:pPr>
      <w:keepNext/>
      <w:keepLines/>
      <w:spacing w:before="240"/>
      <w:ind w:left="1418"/>
    </w:pPr>
    <w:rPr>
      <w:rFonts w:ascii="Arial" w:eastAsia="MS Mincho" w:hAnsi="Arial"/>
      <w:b/>
      <w:sz w:val="36"/>
      <w:lang w:val="en-US"/>
    </w:rPr>
  </w:style>
  <w:style w:type="character" w:customStyle="1" w:styleId="CharChar1">
    <w:name w:val="Char Char1"/>
    <w:rsid w:val="007424EA"/>
    <w:rPr>
      <w:rFonts w:ascii="Arial" w:hAnsi="Arial"/>
      <w:sz w:val="32"/>
      <w:lang w:val="en-GB" w:eastAsia="en-US" w:bidi="ar-SA"/>
    </w:rPr>
  </w:style>
  <w:style w:type="table" w:customStyle="1" w:styleId="TableGrid1">
    <w:name w:val="Table Grid1"/>
    <w:basedOn w:val="a5"/>
    <w:next w:val="aff9"/>
    <w:rsid w:val="007424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10"/>
    <w:rsid w:val="007424EA"/>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eastAsia="zh-CN"/>
    </w:rPr>
  </w:style>
  <w:style w:type="paragraph" w:customStyle="1" w:styleId="ChapterSubsection1">
    <w:name w:val="Chapter Sub section1"/>
    <w:basedOn w:val="a3"/>
    <w:rsid w:val="007424EA"/>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a3"/>
    <w:rsid w:val="007424EA"/>
    <w:pPr>
      <w:tabs>
        <w:tab w:val="num" w:pos="360"/>
      </w:tabs>
      <w:spacing w:after="200" w:line="276" w:lineRule="auto"/>
    </w:pPr>
    <w:rPr>
      <w:rFonts w:ascii="Calibri" w:eastAsia="Calibri" w:hAnsi="Calibri"/>
      <w:sz w:val="22"/>
      <w:szCs w:val="22"/>
      <w:lang w:val="en-US"/>
    </w:rPr>
  </w:style>
  <w:style w:type="character" w:customStyle="1" w:styleId="Char10">
    <w:name w:val="批注主题 Char1"/>
    <w:rsid w:val="007424EA"/>
    <w:rPr>
      <w:b/>
      <w:bCs/>
      <w:lang w:val="en-GB"/>
    </w:rPr>
  </w:style>
  <w:style w:type="character" w:customStyle="1" w:styleId="FigureTitleChar">
    <w:name w:val="Figure Title Char"/>
    <w:rsid w:val="007424EA"/>
    <w:rPr>
      <w:rFonts w:ascii="Arial" w:hAnsi="Arial"/>
      <w:lang w:val="en-GB" w:eastAsia="en-US" w:bidi="ar-SA"/>
    </w:rPr>
  </w:style>
  <w:style w:type="paragraph" w:customStyle="1" w:styleId="StandardText">
    <w:name w:val="StandardText"/>
    <w:basedOn w:val="a3"/>
    <w:rsid w:val="007424EA"/>
    <w:pPr>
      <w:spacing w:after="120"/>
      <w:jc w:val="both"/>
    </w:pPr>
    <w:rPr>
      <w:rFonts w:eastAsia="MS Mincho"/>
      <w:sz w:val="22"/>
      <w:lang w:val="en-US"/>
    </w:rPr>
  </w:style>
  <w:style w:type="paragraph" w:customStyle="1" w:styleId="CarCar">
    <w:name w:val="Car Car"/>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Char">
    <w:name w:val="TF Char"/>
    <w:link w:val="TF"/>
    <w:qFormat/>
    <w:rsid w:val="007424EA"/>
    <w:rPr>
      <w:rFonts w:ascii="Arial" w:hAnsi="Arial"/>
      <w:b/>
      <w:lang w:val="en-GB" w:eastAsia="en-US"/>
    </w:rPr>
  </w:style>
  <w:style w:type="character" w:customStyle="1" w:styleId="p1">
    <w:name w:val="p1"/>
    <w:rsid w:val="007424EA"/>
    <w:rPr>
      <w:vanish w:val="0"/>
      <w:webHidden w:val="0"/>
      <w:specVanish w:val="0"/>
    </w:rPr>
  </w:style>
  <w:style w:type="character" w:customStyle="1" w:styleId="e-031">
    <w:name w:val="e-031"/>
    <w:rsid w:val="007424EA"/>
    <w:rPr>
      <w:i/>
      <w:iCs/>
    </w:rPr>
  </w:style>
  <w:style w:type="paragraph" w:customStyle="1" w:styleId="myReference">
    <w:name w:val="myReference"/>
    <w:basedOn w:val="a3"/>
    <w:next w:val="a3"/>
    <w:autoRedefine/>
    <w:rsid w:val="007424EA"/>
    <w:pPr>
      <w:keepNext/>
      <w:numPr>
        <w:numId w:val="15"/>
      </w:numPr>
      <w:tabs>
        <w:tab w:val="clear" w:pos="-1440"/>
        <w:tab w:val="left" w:pos="540"/>
      </w:tabs>
      <w:spacing w:after="40"/>
      <w:ind w:left="547" w:hanging="547"/>
      <w:jc w:val="both"/>
    </w:pPr>
    <w:rPr>
      <w:rFonts w:eastAsia="MS Mincho"/>
      <w:sz w:val="22"/>
      <w:lang w:val="en-US"/>
    </w:rPr>
  </w:style>
  <w:style w:type="paragraph" w:customStyle="1" w:styleId="Head1Mine">
    <w:name w:val="Head1Mine"/>
    <w:basedOn w:val="10"/>
    <w:next w:val="StandardText"/>
    <w:autoRedefine/>
    <w:rsid w:val="007424EA"/>
    <w:pPr>
      <w:keepLines w:val="0"/>
      <w:pBdr>
        <w:top w:val="none" w:sz="0" w:space="0" w:color="auto"/>
      </w:pBdr>
      <w:spacing w:after="120"/>
      <w:ind w:left="567" w:hanging="283"/>
    </w:pPr>
    <w:rPr>
      <w:rFonts w:ascii="Times New Roman" w:eastAsia="MS Mincho" w:hAnsi="Times New Roman"/>
      <w:b/>
      <w:bCs/>
      <w:sz w:val="28"/>
      <w:szCs w:val="28"/>
    </w:rPr>
  </w:style>
  <w:style w:type="paragraph" w:customStyle="1" w:styleId="Head2Mine">
    <w:name w:val="Head2Mine"/>
    <w:basedOn w:val="Head1Mine"/>
    <w:next w:val="StandardText"/>
    <w:rsid w:val="007424EA"/>
    <w:pPr>
      <w:numPr>
        <w:ilvl w:val="1"/>
      </w:numPr>
      <w:ind w:left="567" w:hanging="283"/>
    </w:pPr>
  </w:style>
  <w:style w:type="paragraph" w:customStyle="1" w:styleId="Head3Mine">
    <w:name w:val="Head3Mine"/>
    <w:basedOn w:val="Head2Mine"/>
    <w:next w:val="StandardText"/>
    <w:rsid w:val="007424EA"/>
    <w:pPr>
      <w:numPr>
        <w:ilvl w:val="2"/>
      </w:numPr>
      <w:ind w:left="567" w:hanging="283"/>
    </w:pPr>
  </w:style>
  <w:style w:type="paragraph" w:customStyle="1" w:styleId="TableText">
    <w:name w:val="TableText"/>
    <w:basedOn w:val="af4"/>
    <w:rsid w:val="007424EA"/>
    <w:pPr>
      <w:keepNext/>
      <w:keepLines/>
      <w:overflowPunct w:val="0"/>
      <w:autoSpaceDE w:val="0"/>
      <w:autoSpaceDN w:val="0"/>
      <w:adjustRightInd w:val="0"/>
      <w:spacing w:after="180"/>
      <w:ind w:left="0"/>
      <w:jc w:val="center"/>
      <w:textAlignment w:val="baseline"/>
    </w:pPr>
    <w:rPr>
      <w:rFonts w:eastAsia="MS Mincho"/>
      <w:snapToGrid w:val="0"/>
      <w:kern w:val="2"/>
    </w:rPr>
  </w:style>
  <w:style w:type="paragraph" w:customStyle="1" w:styleId="Default">
    <w:name w:val="Default"/>
    <w:rsid w:val="007424EA"/>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7424EA"/>
    <w:rPr>
      <w:rFonts w:ascii="Arial" w:hAnsi="Arial"/>
      <w:sz w:val="36"/>
      <w:lang w:val="en-GB" w:eastAsia="en-US" w:bidi="ar-SA"/>
    </w:rPr>
  </w:style>
  <w:style w:type="character" w:customStyle="1" w:styleId="H6Char">
    <w:name w:val="H6 Char"/>
    <w:link w:val="H6"/>
    <w:rsid w:val="007424EA"/>
    <w:rPr>
      <w:rFonts w:ascii="Arial" w:hAnsi="Arial"/>
      <w:lang w:val="en-GB" w:eastAsia="en-US"/>
    </w:rPr>
  </w:style>
  <w:style w:type="character" w:customStyle="1" w:styleId="CharChar12">
    <w:name w:val="Char Char12"/>
    <w:locked/>
    <w:rsid w:val="007424EA"/>
    <w:rPr>
      <w:rFonts w:ascii="Arial" w:hAnsi="Arial"/>
      <w:b/>
      <w:noProof/>
      <w:sz w:val="18"/>
      <w:lang w:val="en-GB" w:bidi="ar-SA"/>
    </w:rPr>
  </w:style>
  <w:style w:type="character" w:customStyle="1" w:styleId="EXChar">
    <w:name w:val="EX Char"/>
    <w:link w:val="EX"/>
    <w:qFormat/>
    <w:rsid w:val="007424EA"/>
    <w:rPr>
      <w:lang w:val="en-GB" w:eastAsia="en-US"/>
    </w:rPr>
  </w:style>
  <w:style w:type="character" w:customStyle="1" w:styleId="CharChar5">
    <w:name w:val="Char Char5"/>
    <w:rsid w:val="007424EA"/>
    <w:rPr>
      <w:lang w:val="en-GB" w:eastAsia="ja-JP" w:bidi="ar-SA"/>
    </w:rPr>
  </w:style>
  <w:style w:type="paragraph" w:customStyle="1" w:styleId="CharCharCharCharChar">
    <w:name w:val="Char Char Char Char Char"/>
    <w:semiHidden/>
    <w:rsid w:val="007424EA"/>
    <w:pPr>
      <w:keepNext/>
      <w:numPr>
        <w:numId w:val="16"/>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rsid w:val="007424EA"/>
  </w:style>
  <w:style w:type="paragraph" w:customStyle="1" w:styleId="CharChar">
    <w:name w:val="Char Char"/>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b">
    <w:name w:val="Char"/>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0">
    <w:name w:val="(文字) (文字)1 Char (文字) (文字)"/>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7424EA"/>
    <w:rPr>
      <w:rFonts w:eastAsia="MS Mincho"/>
      <w:lang w:val="en-GB" w:eastAsia="en-US" w:bidi="ar-SA"/>
    </w:rPr>
  </w:style>
  <w:style w:type="paragraph" w:customStyle="1" w:styleId="1CharChar1CharCharCharChar">
    <w:name w:val="(文字) (文字)1 Char (文字) (文字) Char (文字) (文字)1 Char (文字) (文字) Char Char Char"/>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3"/>
    <w:rsid w:val="007424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424EA"/>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424E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424EA"/>
    <w:rPr>
      <w:rFonts w:ascii="Arial" w:hAnsi="Arial"/>
      <w:sz w:val="32"/>
      <w:lang w:val="en-GB" w:eastAsia="ja-JP" w:bidi="ar-SA"/>
    </w:rPr>
  </w:style>
  <w:style w:type="character" w:customStyle="1" w:styleId="CharChar4">
    <w:name w:val="Char Char4"/>
    <w:rsid w:val="007424EA"/>
    <w:rPr>
      <w:rFonts w:ascii="Courier New" w:hAnsi="Courier New"/>
      <w:lang w:val="nb-NO" w:eastAsia="ja-JP" w:bidi="ar-SA"/>
    </w:rPr>
  </w:style>
  <w:style w:type="character" w:customStyle="1" w:styleId="AndreaLeonardi">
    <w:name w:val="Andrea Leonardi"/>
    <w:semiHidden/>
    <w:rsid w:val="007424EA"/>
    <w:rPr>
      <w:rFonts w:ascii="Arial" w:hAnsi="Arial" w:cs="Arial"/>
      <w:color w:val="auto"/>
      <w:sz w:val="20"/>
      <w:szCs w:val="20"/>
    </w:rPr>
  </w:style>
  <w:style w:type="character" w:customStyle="1" w:styleId="NOCharChar">
    <w:name w:val="NO Char Char"/>
    <w:rsid w:val="007424EA"/>
    <w:rPr>
      <w:lang w:val="en-GB" w:eastAsia="en-US" w:bidi="ar-SA"/>
    </w:rPr>
  </w:style>
  <w:style w:type="character" w:customStyle="1" w:styleId="NOZchn">
    <w:name w:val="NO Zchn"/>
    <w:rsid w:val="007424EA"/>
    <w:rPr>
      <w:lang w:val="en-GB" w:eastAsia="en-US" w:bidi="ar-SA"/>
    </w:rPr>
  </w:style>
  <w:style w:type="character" w:customStyle="1" w:styleId="TACCar">
    <w:name w:val="TAC Car"/>
    <w:rsid w:val="007424EA"/>
    <w:rPr>
      <w:rFonts w:ascii="Arial" w:hAnsi="Arial"/>
      <w:sz w:val="18"/>
      <w:lang w:val="en-GB" w:eastAsia="ja-JP" w:bidi="ar-SA"/>
    </w:rPr>
  </w:style>
  <w:style w:type="character" w:customStyle="1" w:styleId="TAL0">
    <w:name w:val="TAL (文字)"/>
    <w:rsid w:val="007424EA"/>
    <w:rPr>
      <w:rFonts w:ascii="Arial" w:hAnsi="Arial"/>
      <w:sz w:val="18"/>
      <w:lang w:val="en-GB" w:eastAsia="ja-JP" w:bidi="ar-SA"/>
    </w:rPr>
  </w:style>
  <w:style w:type="paragraph" w:customStyle="1" w:styleId="CharCharCharCharCharChar">
    <w:name w:val="Char Char Char Char Char Char"/>
    <w:semiHidden/>
    <w:rsid w:val="007424EA"/>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5">
    <w:name w:val="(文字) (文字)"/>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7424EA"/>
  </w:style>
  <w:style w:type="character" w:customStyle="1" w:styleId="T1Char1">
    <w:name w:val="T1 Char1"/>
    <w:aliases w:val="Header 6 Char Char1"/>
    <w:rsid w:val="007424EA"/>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424EA"/>
    <w:rPr>
      <w:rFonts w:ascii="Arial" w:hAnsi="Arial"/>
      <w:sz w:val="32"/>
      <w:lang w:val="en-GB" w:eastAsia="en-US" w:bidi="ar-SA"/>
    </w:rPr>
  </w:style>
  <w:style w:type="paragraph" w:customStyle="1" w:styleId="ZchnZchn1">
    <w:name w:val="Zchn Zchn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424E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424EA"/>
    <w:rPr>
      <w:rFonts w:ascii="Arial" w:hAnsi="Arial"/>
      <w:sz w:val="32"/>
      <w:lang w:val="en-GB" w:eastAsia="en-US" w:bidi="ar-SA"/>
    </w:rPr>
  </w:style>
  <w:style w:type="paragraph" w:customStyle="1" w:styleId="2a">
    <w:name w:val="(文字) (文字)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424E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424E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7424E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424EA"/>
    <w:rPr>
      <w:rFonts w:ascii="Arial" w:eastAsia="Batang" w:hAnsi="Arial" w:cs="Times New Roman"/>
      <w:b/>
      <w:bCs/>
      <w:i/>
      <w:iCs/>
      <w:sz w:val="28"/>
      <w:szCs w:val="28"/>
      <w:lang w:val="en-GB" w:eastAsia="en-US" w:bidi="ar-SA"/>
    </w:rPr>
  </w:style>
  <w:style w:type="paragraph" w:customStyle="1" w:styleId="38">
    <w:name w:val="(文字) (文字)3"/>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6">
    <w:name w:val="(文字) (文字)4"/>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7424EA"/>
  </w:style>
  <w:style w:type="paragraph" w:customStyle="1" w:styleId="13">
    <w:name w:val="(文字) (文字)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ff6">
    <w:name w:val="Strong"/>
    <w:uiPriority w:val="22"/>
    <w:qFormat/>
    <w:rsid w:val="007424EA"/>
    <w:rPr>
      <w:b/>
      <w:bCs/>
    </w:rPr>
  </w:style>
  <w:style w:type="character" w:customStyle="1" w:styleId="CharChar7">
    <w:name w:val="Char Char7"/>
    <w:semiHidden/>
    <w:rsid w:val="007424EA"/>
    <w:rPr>
      <w:rFonts w:ascii="Tahoma" w:hAnsi="Tahoma" w:cs="Tahoma"/>
      <w:shd w:val="clear" w:color="auto" w:fill="000080"/>
      <w:lang w:val="en-GB" w:eastAsia="en-US"/>
    </w:rPr>
  </w:style>
  <w:style w:type="character" w:customStyle="1" w:styleId="ZchnZchn5">
    <w:name w:val="Zchn Zchn5"/>
    <w:rsid w:val="007424EA"/>
    <w:rPr>
      <w:rFonts w:ascii="Courier New" w:eastAsia="Batang" w:hAnsi="Courier New"/>
      <w:lang w:val="nb-NO" w:eastAsia="en-US" w:bidi="ar-SA"/>
    </w:rPr>
  </w:style>
  <w:style w:type="character" w:customStyle="1" w:styleId="CharChar10">
    <w:name w:val="Char Char10"/>
    <w:semiHidden/>
    <w:rsid w:val="007424EA"/>
    <w:rPr>
      <w:rFonts w:ascii="Times New Roman" w:hAnsi="Times New Roman"/>
      <w:lang w:val="en-GB" w:eastAsia="en-US"/>
    </w:rPr>
  </w:style>
  <w:style w:type="character" w:customStyle="1" w:styleId="CharChar9">
    <w:name w:val="Char Char9"/>
    <w:semiHidden/>
    <w:rsid w:val="007424EA"/>
    <w:rPr>
      <w:rFonts w:ascii="Tahoma" w:hAnsi="Tahoma" w:cs="Tahoma"/>
      <w:sz w:val="16"/>
      <w:szCs w:val="16"/>
      <w:lang w:val="en-GB" w:eastAsia="en-US"/>
    </w:rPr>
  </w:style>
  <w:style w:type="character" w:customStyle="1" w:styleId="CharChar8">
    <w:name w:val="Char Char8"/>
    <w:semiHidden/>
    <w:rsid w:val="007424EA"/>
    <w:rPr>
      <w:rFonts w:ascii="Times New Roman" w:hAnsi="Times New Roman"/>
      <w:b/>
      <w:bCs/>
      <w:lang w:val="en-GB" w:eastAsia="en-US"/>
    </w:rPr>
  </w:style>
  <w:style w:type="paragraph" w:customStyle="1" w:styleId="14">
    <w:name w:val="修订1"/>
    <w:hidden/>
    <w:semiHidden/>
    <w:rsid w:val="007424EA"/>
    <w:rPr>
      <w:rFonts w:eastAsia="Batang"/>
      <w:lang w:val="en-GB" w:eastAsia="en-US"/>
    </w:rPr>
  </w:style>
  <w:style w:type="character" w:styleId="afff7">
    <w:name w:val="endnote reference"/>
    <w:rsid w:val="007424EA"/>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424EA"/>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424EA"/>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424EA"/>
    <w:rPr>
      <w:rFonts w:ascii="Arial" w:hAnsi="Arial"/>
      <w:sz w:val="24"/>
      <w:lang w:val="en-GB"/>
    </w:rPr>
  </w:style>
  <w:style w:type="paragraph" w:customStyle="1" w:styleId="gpotbltitle">
    <w:name w:val="gpotbl_title"/>
    <w:basedOn w:val="a3"/>
    <w:rsid w:val="007424EA"/>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a3"/>
    <w:rsid w:val="007424EA"/>
    <w:pPr>
      <w:spacing w:before="100" w:beforeAutospacing="1" w:after="100" w:afterAutospacing="1"/>
    </w:pPr>
    <w:rPr>
      <w:rFonts w:eastAsia="MS Mincho"/>
      <w:sz w:val="24"/>
      <w:szCs w:val="24"/>
      <w:lang w:eastAsia="en-GB"/>
    </w:rPr>
  </w:style>
  <w:style w:type="character" w:customStyle="1" w:styleId="Charf2">
    <w:name w:val="列表 Char"/>
    <w:link w:val="aff1"/>
    <w:rsid w:val="007424EA"/>
    <w:rPr>
      <w:lang w:val="en-GB" w:eastAsia="en-US"/>
    </w:rPr>
  </w:style>
  <w:style w:type="character" w:customStyle="1" w:styleId="Char3">
    <w:name w:val="列表项目符号 Char"/>
    <w:link w:val="a0"/>
    <w:rsid w:val="007424EA"/>
    <w:rPr>
      <w:lang w:val="en-GB" w:eastAsia="en-US"/>
    </w:rPr>
  </w:style>
  <w:style w:type="character" w:customStyle="1" w:styleId="2Char1">
    <w:name w:val="列表项目符号 2 Char"/>
    <w:link w:val="20"/>
    <w:rsid w:val="007424EA"/>
    <w:rPr>
      <w:lang w:val="en-GB" w:eastAsia="en-US"/>
    </w:rPr>
  </w:style>
  <w:style w:type="character" w:customStyle="1" w:styleId="3Char1">
    <w:name w:val="列表项目符号 3 Char"/>
    <w:link w:val="30"/>
    <w:rsid w:val="007424EA"/>
    <w:rPr>
      <w:lang w:val="en-GB" w:eastAsia="en-US"/>
    </w:rPr>
  </w:style>
  <w:style w:type="paragraph" w:customStyle="1" w:styleId="TabList">
    <w:name w:val="TabList"/>
    <w:basedOn w:val="a3"/>
    <w:rsid w:val="007424EA"/>
    <w:pPr>
      <w:tabs>
        <w:tab w:val="left" w:pos="1134"/>
      </w:tabs>
      <w:spacing w:after="0"/>
    </w:pPr>
    <w:rPr>
      <w:rFonts w:eastAsia="MS Mincho"/>
    </w:rPr>
  </w:style>
  <w:style w:type="paragraph" w:customStyle="1" w:styleId="tabletext0">
    <w:name w:val="table text"/>
    <w:basedOn w:val="a3"/>
    <w:next w:val="table"/>
    <w:rsid w:val="007424EA"/>
    <w:pPr>
      <w:spacing w:after="0"/>
    </w:pPr>
    <w:rPr>
      <w:rFonts w:eastAsia="MS Mincho"/>
      <w:i/>
    </w:rPr>
  </w:style>
  <w:style w:type="paragraph" w:customStyle="1" w:styleId="table">
    <w:name w:val="table"/>
    <w:basedOn w:val="a3"/>
    <w:next w:val="a3"/>
    <w:rsid w:val="007424EA"/>
    <w:pPr>
      <w:spacing w:after="0"/>
      <w:jc w:val="center"/>
    </w:pPr>
    <w:rPr>
      <w:rFonts w:eastAsia="MS Mincho"/>
      <w:lang w:val="en-US"/>
    </w:rPr>
  </w:style>
  <w:style w:type="paragraph" w:customStyle="1" w:styleId="HE">
    <w:name w:val="HE"/>
    <w:basedOn w:val="a3"/>
    <w:rsid w:val="007424EA"/>
    <w:pPr>
      <w:spacing w:after="0"/>
    </w:pPr>
    <w:rPr>
      <w:rFonts w:eastAsia="MS Mincho"/>
      <w:b/>
    </w:rPr>
  </w:style>
  <w:style w:type="paragraph" w:customStyle="1" w:styleId="text">
    <w:name w:val="text"/>
    <w:basedOn w:val="a3"/>
    <w:rsid w:val="007424EA"/>
    <w:pPr>
      <w:widowControl w:val="0"/>
      <w:spacing w:after="240"/>
      <w:jc w:val="both"/>
    </w:pPr>
    <w:rPr>
      <w:rFonts w:eastAsia="MS Mincho"/>
      <w:sz w:val="24"/>
      <w:lang w:val="en-AU"/>
    </w:rPr>
  </w:style>
  <w:style w:type="paragraph" w:customStyle="1" w:styleId="Reference">
    <w:name w:val="Reference"/>
    <w:basedOn w:val="EX"/>
    <w:rsid w:val="007424EA"/>
    <w:pPr>
      <w:tabs>
        <w:tab w:val="num" w:pos="567"/>
      </w:tabs>
      <w:ind w:left="567" w:hanging="567"/>
    </w:pPr>
    <w:rPr>
      <w:rFonts w:eastAsia="MS Mincho"/>
    </w:rPr>
  </w:style>
  <w:style w:type="paragraph" w:customStyle="1" w:styleId="berschrift1H1">
    <w:name w:val="Überschrift 1.H1"/>
    <w:basedOn w:val="a3"/>
    <w:next w:val="a3"/>
    <w:rsid w:val="007424EA"/>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424EA"/>
    <w:rPr>
      <w:rFonts w:ascii="Arial" w:eastAsia="MS Mincho" w:hAnsi="Arial"/>
      <w:lang w:val="en-GB" w:eastAsia="en-US"/>
    </w:rPr>
  </w:style>
  <w:style w:type="paragraph" w:customStyle="1" w:styleId="textintend1">
    <w:name w:val="text intend 1"/>
    <w:basedOn w:val="text"/>
    <w:rsid w:val="007424EA"/>
    <w:pPr>
      <w:widowControl/>
      <w:tabs>
        <w:tab w:val="num" w:pos="992"/>
      </w:tabs>
      <w:spacing w:after="120"/>
      <w:ind w:left="992" w:hanging="425"/>
    </w:pPr>
    <w:rPr>
      <w:lang w:val="en-US"/>
    </w:rPr>
  </w:style>
  <w:style w:type="paragraph" w:customStyle="1" w:styleId="textintend2">
    <w:name w:val="text intend 2"/>
    <w:basedOn w:val="text"/>
    <w:rsid w:val="007424EA"/>
    <w:pPr>
      <w:widowControl/>
      <w:tabs>
        <w:tab w:val="num" w:pos="1418"/>
      </w:tabs>
      <w:spacing w:after="120"/>
      <w:ind w:left="1418" w:hanging="426"/>
    </w:pPr>
    <w:rPr>
      <w:lang w:val="en-US"/>
    </w:rPr>
  </w:style>
  <w:style w:type="paragraph" w:customStyle="1" w:styleId="textintend3">
    <w:name w:val="text intend 3"/>
    <w:basedOn w:val="text"/>
    <w:rsid w:val="007424EA"/>
    <w:pPr>
      <w:widowControl/>
      <w:tabs>
        <w:tab w:val="num" w:pos="1843"/>
      </w:tabs>
      <w:spacing w:after="120"/>
      <w:ind w:left="1843" w:hanging="425"/>
    </w:pPr>
    <w:rPr>
      <w:lang w:val="en-US"/>
    </w:rPr>
  </w:style>
  <w:style w:type="paragraph" w:customStyle="1" w:styleId="normalpuce">
    <w:name w:val="normal puce"/>
    <w:basedOn w:val="a3"/>
    <w:rsid w:val="007424EA"/>
    <w:pPr>
      <w:widowControl w:val="0"/>
      <w:tabs>
        <w:tab w:val="num" w:pos="360"/>
      </w:tabs>
      <w:spacing w:before="60" w:after="60"/>
      <w:ind w:left="360" w:hanging="360"/>
      <w:jc w:val="both"/>
    </w:pPr>
    <w:rPr>
      <w:rFonts w:eastAsia="MS Mincho"/>
    </w:rPr>
  </w:style>
  <w:style w:type="paragraph" w:customStyle="1" w:styleId="para">
    <w:name w:val="para"/>
    <w:basedOn w:val="a3"/>
    <w:rsid w:val="007424EA"/>
    <w:pPr>
      <w:spacing w:after="240"/>
      <w:jc w:val="both"/>
    </w:pPr>
    <w:rPr>
      <w:rFonts w:ascii="Helvetica" w:eastAsia="MS Mincho" w:hAnsi="Helvetica"/>
    </w:rPr>
  </w:style>
  <w:style w:type="character" w:customStyle="1" w:styleId="MTEquationSection">
    <w:name w:val="MTEquationSection"/>
    <w:rsid w:val="007424EA"/>
    <w:rPr>
      <w:noProof w:val="0"/>
      <w:vanish w:val="0"/>
      <w:color w:val="FF0000"/>
      <w:lang w:eastAsia="en-US"/>
    </w:rPr>
  </w:style>
  <w:style w:type="paragraph" w:customStyle="1" w:styleId="List1">
    <w:name w:val="List1"/>
    <w:basedOn w:val="a3"/>
    <w:rsid w:val="007424EA"/>
    <w:pPr>
      <w:spacing w:before="120" w:after="0" w:line="280" w:lineRule="atLeast"/>
      <w:ind w:left="360" w:hanging="360"/>
      <w:jc w:val="both"/>
    </w:pPr>
    <w:rPr>
      <w:rFonts w:ascii="Bookman" w:eastAsia="MS Mincho" w:hAnsi="Bookman"/>
      <w:lang w:val="en-US"/>
    </w:rPr>
  </w:style>
  <w:style w:type="paragraph" w:customStyle="1" w:styleId="tdoc-header">
    <w:name w:val="tdoc-header"/>
    <w:rsid w:val="007424EA"/>
    <w:rPr>
      <w:rFonts w:ascii="Arial" w:eastAsia="MS Mincho" w:hAnsi="Arial"/>
      <w:noProof/>
      <w:sz w:val="24"/>
      <w:lang w:val="en-GB" w:eastAsia="en-US"/>
    </w:rPr>
  </w:style>
  <w:style w:type="paragraph" w:customStyle="1" w:styleId="TdocText">
    <w:name w:val="Tdoc_Text"/>
    <w:basedOn w:val="a3"/>
    <w:rsid w:val="007424EA"/>
    <w:pPr>
      <w:spacing w:before="120" w:after="0"/>
      <w:jc w:val="both"/>
    </w:pPr>
    <w:rPr>
      <w:rFonts w:eastAsia="MS Mincho"/>
      <w:lang w:val="en-US"/>
    </w:rPr>
  </w:style>
  <w:style w:type="paragraph" w:customStyle="1" w:styleId="centered">
    <w:name w:val="centered"/>
    <w:basedOn w:val="a3"/>
    <w:rsid w:val="007424EA"/>
    <w:pPr>
      <w:widowControl w:val="0"/>
      <w:spacing w:before="120" w:after="0" w:line="280" w:lineRule="atLeast"/>
      <w:jc w:val="center"/>
    </w:pPr>
    <w:rPr>
      <w:rFonts w:ascii="Bookman" w:eastAsia="MS Mincho" w:hAnsi="Bookman"/>
      <w:lang w:val="en-US"/>
    </w:rPr>
  </w:style>
  <w:style w:type="character" w:customStyle="1" w:styleId="superscript">
    <w:name w:val="superscript"/>
    <w:rsid w:val="007424EA"/>
    <w:rPr>
      <w:rFonts w:ascii="Bookman" w:hAnsi="Bookman"/>
      <w:position w:val="6"/>
      <w:sz w:val="18"/>
    </w:rPr>
  </w:style>
  <w:style w:type="paragraph" w:customStyle="1" w:styleId="References">
    <w:name w:val="References"/>
    <w:basedOn w:val="a3"/>
    <w:rsid w:val="007424EA"/>
    <w:pPr>
      <w:numPr>
        <w:numId w:val="17"/>
      </w:numPr>
      <w:spacing w:after="80"/>
    </w:pPr>
    <w:rPr>
      <w:rFonts w:eastAsia="MS Mincho"/>
      <w:sz w:val="18"/>
      <w:lang w:val="en-US"/>
    </w:rPr>
  </w:style>
  <w:style w:type="paragraph" w:customStyle="1" w:styleId="ZchnZchn">
    <w:name w:val="Zchn Zchn"/>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OChar1">
    <w:name w:val="NO Char1"/>
    <w:rsid w:val="007424EA"/>
    <w:rPr>
      <w:rFonts w:eastAsia="MS Mincho"/>
      <w:lang w:val="en-GB" w:eastAsia="en-US" w:bidi="ar-SA"/>
    </w:rPr>
  </w:style>
  <w:style w:type="character" w:customStyle="1" w:styleId="B1Char1">
    <w:name w:val="B1 Char1"/>
    <w:rsid w:val="007424EA"/>
    <w:rPr>
      <w:rFonts w:eastAsia="MS Mincho"/>
      <w:lang w:val="en-GB" w:eastAsia="en-US" w:bidi="ar-SA"/>
    </w:rPr>
  </w:style>
  <w:style w:type="character" w:customStyle="1" w:styleId="B2Char">
    <w:name w:val="B2 Char"/>
    <w:link w:val="B20"/>
    <w:qFormat/>
    <w:rsid w:val="007424EA"/>
    <w:rPr>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424EA"/>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424EA"/>
    <w:rPr>
      <w:rFonts w:eastAsia="MS Mincho"/>
      <w:sz w:val="24"/>
      <w:lang w:val="en-US" w:eastAsia="en-US" w:bidi="ar-SA"/>
    </w:rPr>
  </w:style>
  <w:style w:type="paragraph" w:customStyle="1" w:styleId="Figure">
    <w:name w:val="Figure"/>
    <w:basedOn w:val="a3"/>
    <w:rsid w:val="007424EA"/>
    <w:pPr>
      <w:numPr>
        <w:numId w:val="18"/>
      </w:numPr>
      <w:spacing w:before="180" w:after="240" w:line="280" w:lineRule="atLeast"/>
      <w:jc w:val="center"/>
    </w:pPr>
    <w:rPr>
      <w:rFonts w:ascii="Arial" w:eastAsia="MS Mincho" w:hAnsi="Arial"/>
      <w:b/>
      <w:lang w:val="en-US" w:eastAsia="ja-JP"/>
    </w:rPr>
  </w:style>
  <w:style w:type="paragraph" w:customStyle="1" w:styleId="Data">
    <w:name w:val="Data"/>
    <w:basedOn w:val="a3"/>
    <w:rsid w:val="007424E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3"/>
    <w:rsid w:val="007424EA"/>
    <w:pPr>
      <w:snapToGrid w:val="0"/>
      <w:spacing w:after="0"/>
      <w:textAlignment w:val="baseline"/>
    </w:pPr>
    <w:rPr>
      <w:rFonts w:ascii="Arial" w:eastAsia="宋体" w:hAnsi="Arial" w:cs="Arial"/>
      <w:sz w:val="18"/>
      <w:szCs w:val="18"/>
      <w:lang w:val="en-US" w:eastAsia="zh-CN"/>
    </w:rPr>
  </w:style>
  <w:style w:type="paragraph" w:customStyle="1" w:styleId="ATC">
    <w:name w:val="ATC"/>
    <w:basedOn w:val="a3"/>
    <w:rsid w:val="007424EA"/>
    <w:pPr>
      <w:overflowPunct w:val="0"/>
      <w:autoSpaceDE w:val="0"/>
      <w:autoSpaceDN w:val="0"/>
      <w:adjustRightInd w:val="0"/>
      <w:textAlignment w:val="baseline"/>
    </w:pPr>
    <w:rPr>
      <w:rFonts w:eastAsia="MS Mincho"/>
      <w:lang w:eastAsia="ja-JP"/>
    </w:rPr>
  </w:style>
  <w:style w:type="paragraph" w:customStyle="1" w:styleId="xl40">
    <w:name w:val="xl40"/>
    <w:basedOn w:val="a3"/>
    <w:rsid w:val="007424EA"/>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3"/>
    <w:autoRedefine/>
    <w:rsid w:val="007424EA"/>
    <w:pPr>
      <w:keepNext/>
      <w:numPr>
        <w:numId w:val="19"/>
      </w:numPr>
      <w:spacing w:beforeLines="20" w:before="62" w:afterLines="10" w:after="31"/>
      <w:ind w:right="284"/>
      <w:jc w:val="both"/>
      <w:outlineLvl w:val="0"/>
    </w:pPr>
    <w:rPr>
      <w:rFonts w:ascii="Arial" w:eastAsia="宋体" w:hAnsi="Arial" w:cs="宋体"/>
      <w:b/>
      <w:bCs/>
      <w:sz w:val="28"/>
      <w:lang w:val="en-US" w:eastAsia="zh-CN"/>
    </w:rPr>
  </w:style>
  <w:style w:type="table" w:customStyle="1" w:styleId="39">
    <w:name w:val="网格型3"/>
    <w:basedOn w:val="a5"/>
    <w:next w:val="aff9"/>
    <w:rsid w:val="007424EA"/>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5"/>
    <w:next w:val="aff9"/>
    <w:rsid w:val="007424EA"/>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1"/>
    <w:qFormat/>
    <w:rsid w:val="007424EA"/>
    <w:pPr>
      <w:numPr>
        <w:numId w:val="20"/>
      </w:numPr>
      <w:overflowPunct w:val="0"/>
      <w:autoSpaceDE w:val="0"/>
      <w:autoSpaceDN w:val="0"/>
      <w:adjustRightInd w:val="0"/>
      <w:textAlignment w:val="baseline"/>
    </w:pPr>
    <w:rPr>
      <w:rFonts w:eastAsia="MS Mincho"/>
      <w:lang w:eastAsia="ja-JP"/>
    </w:rPr>
  </w:style>
  <w:style w:type="character" w:customStyle="1" w:styleId="1Char1">
    <w:name w:val="样式1 Char"/>
    <w:link w:val="1"/>
    <w:rsid w:val="007424EA"/>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7424EA"/>
    <w:rPr>
      <w:b/>
      <w:lang w:val="en-GB" w:eastAsia="en-GB" w:bidi="ar-SA"/>
    </w:rPr>
  </w:style>
  <w:style w:type="paragraph" w:customStyle="1" w:styleId="Separation">
    <w:name w:val="Separation"/>
    <w:basedOn w:val="10"/>
    <w:next w:val="a3"/>
    <w:rsid w:val="007424EA"/>
    <w:pPr>
      <w:pBdr>
        <w:top w:val="none" w:sz="0" w:space="0" w:color="auto"/>
      </w:pBdr>
    </w:pPr>
    <w:rPr>
      <w:rFonts w:eastAsia="MS Mincho"/>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7424EA"/>
    <w:rPr>
      <w:rFonts w:ascii="Arial" w:hAnsi="Arial"/>
      <w:sz w:val="36"/>
      <w:lang w:val="en-GB" w:eastAsia="en-US" w:bidi="ar-SA"/>
    </w:rPr>
  </w:style>
  <w:style w:type="character" w:customStyle="1" w:styleId="T1Char3">
    <w:name w:val="T1 Char3"/>
    <w:aliases w:val="Header 6 Char Char3"/>
    <w:rsid w:val="007424EA"/>
    <w:rPr>
      <w:rFonts w:ascii="Arial" w:hAnsi="Arial"/>
      <w:lang w:val="en-GB" w:eastAsia="en-US" w:bidi="ar-SA"/>
    </w:rPr>
  </w:style>
  <w:style w:type="table" w:customStyle="1" w:styleId="Tabellengitternetz1">
    <w:name w:val="Tabellengitternetz1"/>
    <w:basedOn w:val="a5"/>
    <w:next w:val="aff9"/>
    <w:rsid w:val="007424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5"/>
    <w:next w:val="aff9"/>
    <w:rsid w:val="007424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5"/>
    <w:next w:val="aff9"/>
    <w:rsid w:val="007424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5"/>
    <w:next w:val="aff9"/>
    <w:rsid w:val="007424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5"/>
    <w:next w:val="aff9"/>
    <w:rsid w:val="007424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5"/>
    <w:next w:val="aff9"/>
    <w:rsid w:val="007424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5"/>
    <w:next w:val="aff9"/>
    <w:rsid w:val="007424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5"/>
    <w:next w:val="aff9"/>
    <w:rsid w:val="007424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5"/>
    <w:next w:val="aff9"/>
    <w:rsid w:val="007424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3"/>
    <w:rsid w:val="007424EA"/>
    <w:pPr>
      <w:numPr>
        <w:numId w:val="21"/>
      </w:numPr>
    </w:pPr>
    <w:rPr>
      <w:rFonts w:eastAsia="Batang"/>
    </w:rPr>
  </w:style>
  <w:style w:type="table" w:customStyle="1" w:styleId="TableGrid2">
    <w:name w:val="Table Grid2"/>
    <w:basedOn w:val="a5"/>
    <w:next w:val="aff9"/>
    <w:rsid w:val="007424EA"/>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424EA"/>
    <w:pPr>
      <w:keepNext w:val="0"/>
      <w:keepLines w:val="0"/>
      <w:spacing w:before="240"/>
      <w:ind w:left="1980" w:hanging="1980"/>
    </w:pPr>
    <w:rPr>
      <w:rFonts w:eastAsia="MS Mincho"/>
      <w:bCs/>
    </w:rPr>
  </w:style>
  <w:style w:type="paragraph" w:customStyle="1" w:styleId="StyleHeading6After9pt">
    <w:name w:val="Style Heading 6 + After:  9 pt"/>
    <w:basedOn w:val="6"/>
    <w:rsid w:val="007424EA"/>
    <w:pPr>
      <w:keepNext w:val="0"/>
      <w:keepLines w:val="0"/>
      <w:spacing w:before="240"/>
      <w:ind w:left="0" w:firstLine="0"/>
    </w:pPr>
    <w:rPr>
      <w:rFonts w:eastAsia="MS Mincho"/>
      <w:bCs/>
    </w:rPr>
  </w:style>
  <w:style w:type="table" w:customStyle="1" w:styleId="TableGrid3">
    <w:name w:val="Table Grid3"/>
    <w:basedOn w:val="a5"/>
    <w:next w:val="aff9"/>
    <w:rsid w:val="007424E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3"/>
    <w:semiHidden/>
    <w:rsid w:val="007424EA"/>
    <w:rPr>
      <w:rFonts w:ascii="Tahoma" w:eastAsia="MS Mincho" w:hAnsi="Tahoma" w:cs="Tahoma"/>
      <w:sz w:val="16"/>
      <w:szCs w:val="16"/>
    </w:rPr>
  </w:style>
  <w:style w:type="paragraph" w:customStyle="1" w:styleId="JK-text-simpledoc">
    <w:name w:val="JK - text - simple doc"/>
    <w:basedOn w:val="af3"/>
    <w:autoRedefine/>
    <w:rsid w:val="007424EA"/>
    <w:pPr>
      <w:numPr>
        <w:numId w:val="22"/>
      </w:numPr>
      <w:tabs>
        <w:tab w:val="clear" w:pos="1980"/>
        <w:tab w:val="num" w:pos="1097"/>
      </w:tabs>
      <w:spacing w:line="288" w:lineRule="auto"/>
      <w:ind w:left="1097" w:hanging="360"/>
    </w:pPr>
    <w:rPr>
      <w:rFonts w:ascii="Arial" w:eastAsia="宋体" w:hAnsi="Arial" w:cs="Arial"/>
      <w:lang w:val="en-US"/>
    </w:rPr>
  </w:style>
  <w:style w:type="paragraph" w:customStyle="1" w:styleId="b10">
    <w:name w:val="b1"/>
    <w:basedOn w:val="a3"/>
    <w:rsid w:val="007424EA"/>
    <w:pPr>
      <w:spacing w:before="100" w:beforeAutospacing="1" w:after="100" w:afterAutospacing="1"/>
    </w:pPr>
    <w:rPr>
      <w:rFonts w:eastAsia="MS Mincho"/>
      <w:sz w:val="24"/>
      <w:szCs w:val="24"/>
      <w:lang w:val="en-US"/>
    </w:rPr>
  </w:style>
  <w:style w:type="paragraph" w:customStyle="1" w:styleId="15">
    <w:name w:val="吹き出し1"/>
    <w:basedOn w:val="a3"/>
    <w:semiHidden/>
    <w:rsid w:val="007424EA"/>
    <w:rPr>
      <w:rFonts w:ascii="Tahoma" w:eastAsia="MS Mincho" w:hAnsi="Tahoma" w:cs="Tahoma"/>
      <w:sz w:val="16"/>
      <w:szCs w:val="16"/>
    </w:rPr>
  </w:style>
  <w:style w:type="paragraph" w:customStyle="1" w:styleId="2b">
    <w:name w:val="吹き出し2"/>
    <w:basedOn w:val="a3"/>
    <w:semiHidden/>
    <w:rsid w:val="007424EA"/>
    <w:rPr>
      <w:rFonts w:ascii="Tahoma" w:eastAsia="MS Mincho" w:hAnsi="Tahoma" w:cs="Tahoma"/>
      <w:sz w:val="16"/>
      <w:szCs w:val="16"/>
    </w:rPr>
  </w:style>
  <w:style w:type="paragraph" w:customStyle="1" w:styleId="Note">
    <w:name w:val="Note"/>
    <w:basedOn w:val="B1"/>
    <w:rsid w:val="007424EA"/>
    <w:pPr>
      <w:overflowPunct w:val="0"/>
      <w:autoSpaceDE w:val="0"/>
      <w:autoSpaceDN w:val="0"/>
      <w:adjustRightInd w:val="0"/>
      <w:textAlignment w:val="baseline"/>
    </w:pPr>
    <w:rPr>
      <w:rFonts w:eastAsia="MS Mincho"/>
      <w:lang w:eastAsia="en-GB"/>
    </w:rPr>
  </w:style>
  <w:style w:type="paragraph" w:customStyle="1" w:styleId="TOC91">
    <w:name w:val="TOC 91"/>
    <w:basedOn w:val="81"/>
    <w:rsid w:val="007424EA"/>
    <w:pPr>
      <w:overflowPunct w:val="0"/>
      <w:autoSpaceDE w:val="0"/>
      <w:autoSpaceDN w:val="0"/>
      <w:adjustRightInd w:val="0"/>
      <w:ind w:left="1418" w:hanging="1418"/>
      <w:textAlignment w:val="baseline"/>
    </w:pPr>
    <w:rPr>
      <w:rFonts w:eastAsia="MS Mincho"/>
      <w:noProof/>
      <w:lang w:eastAsia="en-GB"/>
    </w:rPr>
  </w:style>
  <w:style w:type="paragraph" w:customStyle="1" w:styleId="Caption1">
    <w:name w:val="Caption1"/>
    <w:basedOn w:val="a3"/>
    <w:next w:val="a3"/>
    <w:rsid w:val="007424EA"/>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3"/>
    <w:rsid w:val="007424E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3"/>
    <w:rsid w:val="007424EA"/>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424EA"/>
    <w:pPr>
      <w:spacing w:after="240" w:line="240" w:lineRule="atLeast"/>
      <w:ind w:left="1191" w:right="113" w:hanging="1191"/>
    </w:pPr>
    <w:rPr>
      <w:rFonts w:eastAsia="MS Mincho"/>
      <w:lang w:val="en-GB" w:eastAsia="en-US"/>
    </w:rPr>
  </w:style>
  <w:style w:type="paragraph" w:customStyle="1" w:styleId="ZC">
    <w:name w:val="ZC"/>
    <w:rsid w:val="007424EA"/>
    <w:pPr>
      <w:spacing w:line="360" w:lineRule="atLeast"/>
      <w:jc w:val="center"/>
    </w:pPr>
    <w:rPr>
      <w:rFonts w:eastAsia="MS Mincho"/>
      <w:lang w:val="en-GB" w:eastAsia="en-US"/>
    </w:rPr>
  </w:style>
  <w:style w:type="paragraph" w:customStyle="1" w:styleId="FooterCentred">
    <w:name w:val="FooterCentred"/>
    <w:basedOn w:val="afb"/>
    <w:rsid w:val="007424EA"/>
    <w:pPr>
      <w:tabs>
        <w:tab w:val="center" w:pos="4678"/>
        <w:tab w:val="right" w:pos="9356"/>
      </w:tabs>
      <w:jc w:val="both"/>
    </w:pPr>
    <w:rPr>
      <w:rFonts w:ascii="Times New Roman" w:eastAsia="MS Mincho" w:hAnsi="Times New Roman"/>
      <w:b w:val="0"/>
      <w:i w:val="0"/>
      <w:sz w:val="20"/>
      <w:lang w:eastAsia="en-GB"/>
    </w:rPr>
  </w:style>
  <w:style w:type="paragraph" w:customStyle="1" w:styleId="NumberedList">
    <w:name w:val="Numbered List"/>
    <w:basedOn w:val="Para1"/>
    <w:rsid w:val="007424EA"/>
    <w:pPr>
      <w:tabs>
        <w:tab w:val="left" w:pos="360"/>
      </w:tabs>
      <w:ind w:left="360" w:hanging="360"/>
    </w:pPr>
  </w:style>
  <w:style w:type="paragraph" w:customStyle="1" w:styleId="Para1">
    <w:name w:val="Para1"/>
    <w:basedOn w:val="a3"/>
    <w:rsid w:val="007424E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3"/>
    <w:rsid w:val="007424E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424EA"/>
    <w:pPr>
      <w:keepNext/>
      <w:keepLines/>
      <w:overflowPunct w:val="0"/>
      <w:autoSpaceDE w:val="0"/>
      <w:autoSpaceDN w:val="0"/>
      <w:adjustRightInd w:val="0"/>
      <w:spacing w:after="60" w:line="240" w:lineRule="auto"/>
      <w:ind w:left="210"/>
      <w:jc w:val="center"/>
      <w:textAlignment w:val="baseline"/>
    </w:pPr>
    <w:rPr>
      <w:rFonts w:eastAsia="MS Mincho"/>
      <w:b/>
      <w:lang w:eastAsia="en-GB"/>
    </w:rPr>
  </w:style>
  <w:style w:type="paragraph" w:customStyle="1" w:styleId="TableofFigures1">
    <w:name w:val="Table of Figures1"/>
    <w:basedOn w:val="a3"/>
    <w:next w:val="a3"/>
    <w:rsid w:val="007424EA"/>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3"/>
    <w:rsid w:val="007424E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3"/>
    <w:rsid w:val="007424E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3"/>
    <w:rsid w:val="007424E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424EA"/>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3"/>
    <w:rsid w:val="007424EA"/>
    <w:pPr>
      <w:spacing w:before="120"/>
      <w:outlineLvl w:val="2"/>
    </w:pPr>
    <w:rPr>
      <w:sz w:val="28"/>
    </w:rPr>
  </w:style>
  <w:style w:type="paragraph" w:customStyle="1" w:styleId="Heading2Head2A2">
    <w:name w:val="Heading 2.Head2A.2"/>
    <w:basedOn w:val="10"/>
    <w:next w:val="a3"/>
    <w:rsid w:val="007424E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3"/>
    <w:next w:val="a3"/>
    <w:rsid w:val="007424E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3"/>
    <w:rsid w:val="007424E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1"/>
    <w:next w:val="a3"/>
    <w:rsid w:val="007424EA"/>
    <w:pPr>
      <w:spacing w:before="120"/>
      <w:outlineLvl w:val="2"/>
    </w:pPr>
    <w:rPr>
      <w:rFonts w:eastAsia="MS Mincho"/>
      <w:sz w:val="28"/>
      <w:lang w:eastAsia="de-DE"/>
    </w:rPr>
  </w:style>
  <w:style w:type="paragraph" w:customStyle="1" w:styleId="Bullets">
    <w:name w:val="Bullets"/>
    <w:basedOn w:val="af3"/>
    <w:rsid w:val="007424EA"/>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3"/>
    <w:rsid w:val="007424EA"/>
    <w:pPr>
      <w:spacing w:after="220"/>
      <w:ind w:left="1298"/>
    </w:pPr>
    <w:rPr>
      <w:rFonts w:ascii="Arial" w:eastAsia="宋体" w:hAnsi="Arial"/>
      <w:lang w:val="en-US" w:eastAsia="en-GB"/>
    </w:rPr>
  </w:style>
  <w:style w:type="numbering" w:customStyle="1" w:styleId="16">
    <w:name w:val="无列表1"/>
    <w:next w:val="a6"/>
    <w:semiHidden/>
    <w:rsid w:val="007424EA"/>
  </w:style>
  <w:style w:type="paragraph" w:customStyle="1" w:styleId="AutoCorrect">
    <w:name w:val="AutoCorrect"/>
    <w:rsid w:val="007424EA"/>
    <w:rPr>
      <w:rFonts w:eastAsia="MS Mincho"/>
      <w:sz w:val="24"/>
      <w:szCs w:val="24"/>
      <w:lang w:val="en-GB" w:eastAsia="ko-KR"/>
    </w:rPr>
  </w:style>
  <w:style w:type="paragraph" w:customStyle="1" w:styleId="-PAGE-">
    <w:name w:val="- PAGE -"/>
    <w:rsid w:val="007424EA"/>
    <w:rPr>
      <w:rFonts w:eastAsia="MS Mincho"/>
      <w:sz w:val="24"/>
      <w:szCs w:val="24"/>
      <w:lang w:val="en-GB" w:eastAsia="ko-KR"/>
    </w:rPr>
  </w:style>
  <w:style w:type="paragraph" w:customStyle="1" w:styleId="PageXofY">
    <w:name w:val="Page X of Y"/>
    <w:rsid w:val="007424EA"/>
    <w:rPr>
      <w:rFonts w:eastAsia="MS Mincho"/>
      <w:sz w:val="24"/>
      <w:szCs w:val="24"/>
      <w:lang w:val="en-GB" w:eastAsia="ko-KR"/>
    </w:rPr>
  </w:style>
  <w:style w:type="paragraph" w:customStyle="1" w:styleId="Createdby">
    <w:name w:val="Created by"/>
    <w:rsid w:val="007424EA"/>
    <w:rPr>
      <w:rFonts w:eastAsia="MS Mincho"/>
      <w:sz w:val="24"/>
      <w:szCs w:val="24"/>
      <w:lang w:val="en-GB" w:eastAsia="ko-KR"/>
    </w:rPr>
  </w:style>
  <w:style w:type="paragraph" w:customStyle="1" w:styleId="Createdon">
    <w:name w:val="Created on"/>
    <w:rsid w:val="007424EA"/>
    <w:rPr>
      <w:rFonts w:eastAsia="MS Mincho"/>
      <w:sz w:val="24"/>
      <w:szCs w:val="24"/>
      <w:lang w:val="en-GB" w:eastAsia="ko-KR"/>
    </w:rPr>
  </w:style>
  <w:style w:type="paragraph" w:customStyle="1" w:styleId="Lastprinted">
    <w:name w:val="Last printed"/>
    <w:rsid w:val="007424EA"/>
    <w:rPr>
      <w:rFonts w:eastAsia="MS Mincho"/>
      <w:sz w:val="24"/>
      <w:szCs w:val="24"/>
      <w:lang w:val="en-GB" w:eastAsia="ko-KR"/>
    </w:rPr>
  </w:style>
  <w:style w:type="paragraph" w:customStyle="1" w:styleId="Lastsavedby">
    <w:name w:val="Last saved by"/>
    <w:rsid w:val="007424EA"/>
    <w:rPr>
      <w:rFonts w:eastAsia="MS Mincho"/>
      <w:sz w:val="24"/>
      <w:szCs w:val="24"/>
      <w:lang w:val="en-GB" w:eastAsia="ko-KR"/>
    </w:rPr>
  </w:style>
  <w:style w:type="paragraph" w:customStyle="1" w:styleId="Filename">
    <w:name w:val="Filename"/>
    <w:rsid w:val="007424EA"/>
    <w:rPr>
      <w:rFonts w:eastAsia="MS Mincho"/>
      <w:sz w:val="24"/>
      <w:szCs w:val="24"/>
      <w:lang w:val="en-GB" w:eastAsia="ko-KR"/>
    </w:rPr>
  </w:style>
  <w:style w:type="paragraph" w:customStyle="1" w:styleId="Filenameandpath">
    <w:name w:val="Filename and path"/>
    <w:rsid w:val="007424EA"/>
    <w:rPr>
      <w:rFonts w:eastAsia="MS Mincho"/>
      <w:sz w:val="24"/>
      <w:szCs w:val="24"/>
      <w:lang w:val="en-GB" w:eastAsia="ko-KR"/>
    </w:rPr>
  </w:style>
  <w:style w:type="paragraph" w:customStyle="1" w:styleId="AuthorPageDate">
    <w:name w:val="Author  Page #  Date"/>
    <w:rsid w:val="007424EA"/>
    <w:rPr>
      <w:rFonts w:eastAsia="MS Mincho"/>
      <w:sz w:val="24"/>
      <w:szCs w:val="24"/>
      <w:lang w:val="en-GB" w:eastAsia="ko-KR"/>
    </w:rPr>
  </w:style>
  <w:style w:type="paragraph" w:customStyle="1" w:styleId="ConfidentialPageDate">
    <w:name w:val="Confidential  Page #  Date"/>
    <w:rsid w:val="007424EA"/>
    <w:rPr>
      <w:rFonts w:eastAsia="MS Mincho"/>
      <w:sz w:val="24"/>
      <w:szCs w:val="24"/>
      <w:lang w:val="en-GB" w:eastAsia="ko-KR"/>
    </w:rPr>
  </w:style>
  <w:style w:type="paragraph" w:customStyle="1" w:styleId="TaOC">
    <w:name w:val="TaOC"/>
    <w:basedOn w:val="TAC"/>
    <w:rsid w:val="007424EA"/>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11">
    <w:name w:val="B1+"/>
    <w:basedOn w:val="a3"/>
    <w:qFormat/>
    <w:rsid w:val="007424EA"/>
    <w:pPr>
      <w:tabs>
        <w:tab w:val="num" w:pos="851"/>
      </w:tabs>
      <w:overflowPunct w:val="0"/>
      <w:autoSpaceDE w:val="0"/>
      <w:autoSpaceDN w:val="0"/>
      <w:adjustRightInd w:val="0"/>
      <w:ind w:left="851" w:hanging="851"/>
      <w:textAlignment w:val="baseline"/>
    </w:pPr>
    <w:rPr>
      <w:rFonts w:eastAsia="MS Mincho"/>
      <w:lang w:eastAsia="ko-KR"/>
    </w:rPr>
  </w:style>
  <w:style w:type="paragraph" w:customStyle="1" w:styleId="NormalArial">
    <w:name w:val="Normal + Arial"/>
    <w:aliases w:val="9 pt,Right,Right:  0,24 cm,After:  0 pt"/>
    <w:basedOn w:val="a3"/>
    <w:rsid w:val="007424E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eastAsia="ko-KR"/>
    </w:rPr>
  </w:style>
  <w:style w:type="paragraph" w:customStyle="1" w:styleId="StyleTAC">
    <w:name w:val="Style TAC +"/>
    <w:basedOn w:val="TAC"/>
    <w:next w:val="TAC"/>
    <w:link w:val="StyleTACChar"/>
    <w:autoRedefine/>
    <w:rsid w:val="007424EA"/>
    <w:rPr>
      <w:rFonts w:eastAsia="MS Mincho"/>
      <w:kern w:val="2"/>
      <w:lang w:eastAsia="ko-KR"/>
    </w:rPr>
  </w:style>
  <w:style w:type="character" w:customStyle="1" w:styleId="StyleTACChar">
    <w:name w:val="Style TAC + Char"/>
    <w:link w:val="StyleTAC"/>
    <w:rsid w:val="007424EA"/>
    <w:rPr>
      <w:rFonts w:ascii="Arial" w:eastAsia="MS Mincho" w:hAnsi="Arial"/>
      <w:kern w:val="2"/>
      <w:sz w:val="18"/>
      <w:lang w:val="en-GB" w:eastAsia="ko-KR"/>
    </w:rPr>
  </w:style>
  <w:style w:type="character" w:customStyle="1" w:styleId="CharChar29">
    <w:name w:val="Char Char29"/>
    <w:rsid w:val="007424EA"/>
    <w:rPr>
      <w:rFonts w:ascii="Arial" w:hAnsi="Arial"/>
      <w:sz w:val="36"/>
      <w:lang w:val="en-GB" w:eastAsia="en-US" w:bidi="ar-SA"/>
    </w:rPr>
  </w:style>
  <w:style w:type="character" w:customStyle="1" w:styleId="CharChar28">
    <w:name w:val="Char Char28"/>
    <w:rsid w:val="007424EA"/>
    <w:rPr>
      <w:rFonts w:ascii="Arial" w:hAnsi="Arial"/>
      <w:sz w:val="32"/>
      <w:lang w:val="en-GB"/>
    </w:rPr>
  </w:style>
  <w:style w:type="character" w:styleId="afff8">
    <w:name w:val="Emphasis"/>
    <w:qFormat/>
    <w:rsid w:val="007424EA"/>
    <w:rPr>
      <w:i/>
      <w:iCs/>
    </w:rPr>
  </w:style>
  <w:style w:type="paragraph" w:customStyle="1" w:styleId="ECCParagraph">
    <w:name w:val="ECC Paragraph"/>
    <w:basedOn w:val="a3"/>
    <w:link w:val="ECCParagraphZchn"/>
    <w:qFormat/>
    <w:rsid w:val="007424EA"/>
    <w:pPr>
      <w:spacing w:after="240"/>
      <w:jc w:val="both"/>
    </w:pPr>
    <w:rPr>
      <w:rFonts w:ascii="Arial" w:eastAsia="MS Mincho" w:hAnsi="Arial"/>
      <w:szCs w:val="24"/>
    </w:rPr>
  </w:style>
  <w:style w:type="paragraph" w:customStyle="1" w:styleId="ECCTabletitle">
    <w:name w:val="ECC Table title"/>
    <w:basedOn w:val="a3"/>
    <w:next w:val="ECCParagraph"/>
    <w:autoRedefine/>
    <w:rsid w:val="007424EA"/>
    <w:pPr>
      <w:spacing w:before="360" w:after="240"/>
      <w:jc w:val="center"/>
    </w:pPr>
    <w:rPr>
      <w:rFonts w:eastAsia="MS Mincho"/>
      <w:b/>
      <w:szCs w:val="24"/>
    </w:rPr>
  </w:style>
  <w:style w:type="paragraph" w:customStyle="1" w:styleId="Reporttitledescription">
    <w:name w:val="Report title/description"/>
    <w:basedOn w:val="a3"/>
    <w:uiPriority w:val="99"/>
    <w:rsid w:val="007424EA"/>
    <w:pPr>
      <w:spacing w:before="600" w:after="0" w:line="288" w:lineRule="auto"/>
      <w:ind w:left="3402"/>
    </w:pPr>
    <w:rPr>
      <w:rFonts w:ascii="Arial" w:eastAsia="MS Mincho" w:hAnsi="Arial"/>
      <w:sz w:val="24"/>
      <w:szCs w:val="24"/>
      <w:lang w:val="en-US"/>
    </w:rPr>
  </w:style>
  <w:style w:type="character" w:styleId="afff9">
    <w:name w:val="Subtle Reference"/>
    <w:uiPriority w:val="31"/>
    <w:qFormat/>
    <w:rsid w:val="007424EA"/>
    <w:rPr>
      <w:smallCaps/>
      <w:color w:val="C0504D"/>
      <w:u w:val="single"/>
    </w:rPr>
  </w:style>
  <w:style w:type="character" w:customStyle="1" w:styleId="CharChar3">
    <w:name w:val="Char Char3"/>
    <w:semiHidden/>
    <w:rsid w:val="007424EA"/>
    <w:rPr>
      <w:rFonts w:ascii="Arial" w:hAnsi="Arial"/>
      <w:sz w:val="28"/>
      <w:lang w:val="en-GB" w:eastAsia="ko-KR" w:bidi="ar-SA"/>
    </w:rPr>
  </w:style>
  <w:style w:type="character" w:customStyle="1" w:styleId="msoins00">
    <w:name w:val="msoins0"/>
    <w:rsid w:val="007424EA"/>
  </w:style>
  <w:style w:type="paragraph" w:customStyle="1" w:styleId="no0">
    <w:name w:val="no"/>
    <w:basedOn w:val="a3"/>
    <w:rsid w:val="007424EA"/>
    <w:pPr>
      <w:overflowPunct w:val="0"/>
      <w:autoSpaceDE w:val="0"/>
      <w:autoSpaceDN w:val="0"/>
      <w:adjustRightInd w:val="0"/>
      <w:ind w:left="1135" w:hanging="851"/>
      <w:textAlignment w:val="baseline"/>
    </w:pPr>
    <w:rPr>
      <w:rFonts w:eastAsia="Calibri"/>
      <w:lang w:val="it-IT" w:eastAsia="it-IT"/>
    </w:rPr>
  </w:style>
  <w:style w:type="character" w:customStyle="1" w:styleId="Heading1Char">
    <w:name w:val="Heading 1 Char"/>
    <w:rsid w:val="007424EA"/>
    <w:rPr>
      <w:rFonts w:ascii="Arial" w:hAnsi="Arial"/>
      <w:sz w:val="36"/>
      <w:lang w:val="en-GB" w:eastAsia="en-US" w:bidi="ar-SA"/>
    </w:rPr>
  </w:style>
  <w:style w:type="character" w:customStyle="1" w:styleId="BodyTextChar">
    <w:name w:val="Body Text Char"/>
    <w:rsid w:val="007424EA"/>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424EA"/>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424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424EA"/>
    <w:rPr>
      <w:rFonts w:ascii="Arial" w:hAnsi="Arial"/>
      <w:sz w:val="22"/>
      <w:lang w:val="en-GB" w:eastAsia="en-GB" w:bidi="ar-SA"/>
    </w:rPr>
  </w:style>
  <w:style w:type="paragraph" w:customStyle="1" w:styleId="MediumGrid21">
    <w:name w:val="Medium Grid 21"/>
    <w:uiPriority w:val="1"/>
    <w:qFormat/>
    <w:rsid w:val="007424EA"/>
    <w:pPr>
      <w:overflowPunct w:val="0"/>
      <w:autoSpaceDE w:val="0"/>
      <w:autoSpaceDN w:val="0"/>
      <w:adjustRightInd w:val="0"/>
      <w:textAlignment w:val="baseline"/>
    </w:pPr>
    <w:rPr>
      <w:rFonts w:eastAsia="MS Mincho"/>
      <w:lang w:val="en-GB" w:eastAsia="ja-JP"/>
    </w:rPr>
  </w:style>
  <w:style w:type="numbering" w:customStyle="1" w:styleId="17">
    <w:name w:val="リストなし1"/>
    <w:next w:val="a6"/>
    <w:uiPriority w:val="99"/>
    <w:semiHidden/>
    <w:unhideWhenUsed/>
    <w:rsid w:val="007424EA"/>
  </w:style>
  <w:style w:type="table" w:customStyle="1" w:styleId="18">
    <w:name w:val="表 (格子)1"/>
    <w:basedOn w:val="a5"/>
    <w:next w:val="aff9"/>
    <w:uiPriority w:val="39"/>
    <w:rsid w:val="007424EA"/>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
    <w:name w:val="Char Char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1">
    <w:name w:val="Char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rsid w:val="007424EA"/>
    <w:rPr>
      <w:lang w:val="en-GB" w:eastAsia="ja-JP" w:bidi="ar-SA"/>
    </w:rPr>
  </w:style>
  <w:style w:type="paragraph" w:customStyle="1" w:styleId="1Char10">
    <w:name w:val="(文字) (文字)1 Char (文字) (文字)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3"/>
    <w:rsid w:val="007424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424EA"/>
    <w:rPr>
      <w:rFonts w:ascii="Courier New" w:hAnsi="Courier New"/>
      <w:lang w:val="nb-NO" w:eastAsia="ja-JP" w:bidi="ar-SA"/>
    </w:rPr>
  </w:style>
  <w:style w:type="paragraph" w:customStyle="1" w:styleId="CharCharCharCharCharChar1">
    <w:name w:val="Char Char Char Char Char Char1"/>
    <w:semiHidden/>
    <w:rsid w:val="007424EA"/>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6">
    <w:name w:val="(文字) (文字)5"/>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0">
    <w:name w:val="(文字) (文字)2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0">
    <w:name w:val="(文字) (文字)3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0">
    <w:name w:val="(文字) (文字)4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0">
    <w:name w:val="(文字) (文字)1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rsid w:val="007424EA"/>
    <w:rPr>
      <w:rFonts w:ascii="Tahoma" w:hAnsi="Tahoma" w:cs="Tahoma"/>
      <w:shd w:val="clear" w:color="auto" w:fill="000080"/>
      <w:lang w:val="en-GB" w:eastAsia="en-US"/>
    </w:rPr>
  </w:style>
  <w:style w:type="character" w:customStyle="1" w:styleId="ZchnZchn51">
    <w:name w:val="Zchn Zchn51"/>
    <w:rsid w:val="007424EA"/>
    <w:rPr>
      <w:rFonts w:ascii="Courier New" w:eastAsia="Batang" w:hAnsi="Courier New"/>
      <w:lang w:val="nb-NO" w:eastAsia="en-US" w:bidi="ar-SA"/>
    </w:rPr>
  </w:style>
  <w:style w:type="character" w:customStyle="1" w:styleId="CharChar101">
    <w:name w:val="Char Char101"/>
    <w:semiHidden/>
    <w:rsid w:val="007424EA"/>
    <w:rPr>
      <w:rFonts w:ascii="Times New Roman" w:hAnsi="Times New Roman"/>
      <w:lang w:val="en-GB" w:eastAsia="en-US"/>
    </w:rPr>
  </w:style>
  <w:style w:type="character" w:customStyle="1" w:styleId="CharChar91">
    <w:name w:val="Char Char91"/>
    <w:semiHidden/>
    <w:rsid w:val="007424EA"/>
    <w:rPr>
      <w:rFonts w:ascii="Tahoma" w:hAnsi="Tahoma" w:cs="Tahoma"/>
      <w:sz w:val="16"/>
      <w:szCs w:val="16"/>
      <w:lang w:val="en-GB" w:eastAsia="en-US"/>
    </w:rPr>
  </w:style>
  <w:style w:type="character" w:customStyle="1" w:styleId="CharChar81">
    <w:name w:val="Char Char81"/>
    <w:semiHidden/>
    <w:rsid w:val="007424EA"/>
    <w:rPr>
      <w:rFonts w:ascii="Times New Roman" w:hAnsi="Times New Roman"/>
      <w:b/>
      <w:bCs/>
      <w:lang w:val="en-GB" w:eastAsia="en-US"/>
    </w:rPr>
  </w:style>
  <w:style w:type="paragraph" w:customStyle="1" w:styleId="1CharChar1Char1">
    <w:name w:val="(文字) (文字)1 Char (文字) (文字) Char (文字) (文字)1 Char (文字) (文字)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10">
    <w:name w:val="目录 91"/>
    <w:basedOn w:val="81"/>
    <w:rsid w:val="007424EA"/>
    <w:pPr>
      <w:overflowPunct w:val="0"/>
      <w:autoSpaceDE w:val="0"/>
      <w:autoSpaceDN w:val="0"/>
      <w:adjustRightInd w:val="0"/>
      <w:ind w:left="1418" w:hanging="1418"/>
      <w:textAlignment w:val="baseline"/>
    </w:pPr>
    <w:rPr>
      <w:rFonts w:eastAsia="MS Mincho"/>
      <w:noProof/>
      <w:lang w:val="en-US" w:eastAsia="en-GB"/>
    </w:rPr>
  </w:style>
  <w:style w:type="paragraph" w:customStyle="1" w:styleId="19">
    <w:name w:val="题注1"/>
    <w:basedOn w:val="a3"/>
    <w:next w:val="a3"/>
    <w:rsid w:val="007424EA"/>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3"/>
    <w:next w:val="a3"/>
    <w:rsid w:val="007424E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7424EA"/>
    <w:rPr>
      <w:rFonts w:ascii="Arial" w:hAnsi="Arial"/>
      <w:sz w:val="36"/>
      <w:lang w:val="en-GB" w:eastAsia="en-US" w:bidi="ar-SA"/>
    </w:rPr>
  </w:style>
  <w:style w:type="character" w:customStyle="1" w:styleId="CharChar281">
    <w:name w:val="Char Char281"/>
    <w:rsid w:val="007424EA"/>
    <w:rPr>
      <w:rFonts w:ascii="Arial" w:hAnsi="Arial"/>
      <w:sz w:val="32"/>
      <w:lang w:val="en-GB"/>
    </w:rPr>
  </w:style>
  <w:style w:type="character" w:customStyle="1" w:styleId="EQChar">
    <w:name w:val="EQ Char"/>
    <w:link w:val="EQ"/>
    <w:qFormat/>
    <w:rsid w:val="007424EA"/>
    <w:rPr>
      <w:lang w:val="en-GB" w:eastAsia="en-US"/>
    </w:rPr>
  </w:style>
  <w:style w:type="character" w:customStyle="1" w:styleId="B1Zchn">
    <w:name w:val="B1 Zchn"/>
    <w:rsid w:val="007424EA"/>
    <w:rPr>
      <w:rFonts w:ascii="Times New Roman" w:hAnsi="Times New Roman"/>
      <w:lang w:val="en-GB"/>
    </w:rPr>
  </w:style>
  <w:style w:type="paragraph" w:styleId="TOC">
    <w:name w:val="TOC Heading"/>
    <w:basedOn w:val="10"/>
    <w:next w:val="a3"/>
    <w:uiPriority w:val="39"/>
    <w:unhideWhenUsed/>
    <w:qFormat/>
    <w:rsid w:val="007424EA"/>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ac"/>
    <w:rsid w:val="007424EA"/>
    <w:pPr>
      <w:spacing w:before="120" w:after="120"/>
      <w:jc w:val="center"/>
    </w:pPr>
    <w:rPr>
      <w:rFonts w:eastAsia="Times New Roman"/>
      <w:b/>
      <w:bCs/>
      <w:i w:val="0"/>
      <w:iCs w:val="0"/>
      <w:color w:val="auto"/>
      <w:sz w:val="22"/>
      <w:szCs w:val="20"/>
    </w:rPr>
  </w:style>
  <w:style w:type="character" w:customStyle="1" w:styleId="CharChar121">
    <w:name w:val="Char Char121"/>
    <w:locked/>
    <w:rsid w:val="007424EA"/>
    <w:rPr>
      <w:rFonts w:ascii="Arial" w:hAnsi="Arial"/>
      <w:b/>
      <w:noProof/>
      <w:sz w:val="18"/>
      <w:lang w:val="en-GB" w:bidi="ar-SA"/>
    </w:rPr>
  </w:style>
  <w:style w:type="character" w:customStyle="1" w:styleId="CharChar51">
    <w:name w:val="Char Char51"/>
    <w:rsid w:val="007424EA"/>
    <w:rPr>
      <w:lang w:val="en-GB" w:eastAsia="ja-JP" w:bidi="ar-SA"/>
    </w:rPr>
  </w:style>
  <w:style w:type="paragraph" w:customStyle="1" w:styleId="1b">
    <w:name w:val="列表1"/>
    <w:basedOn w:val="a3"/>
    <w:rsid w:val="007424EA"/>
    <w:pPr>
      <w:spacing w:before="120" w:after="0" w:line="280" w:lineRule="atLeast"/>
      <w:ind w:left="360" w:hanging="360"/>
      <w:jc w:val="both"/>
    </w:pPr>
    <w:rPr>
      <w:rFonts w:ascii="Bookman" w:eastAsia="MS Mincho" w:hAnsi="Bookman"/>
      <w:lang w:val="en-US"/>
    </w:rPr>
  </w:style>
  <w:style w:type="character" w:customStyle="1" w:styleId="CharChar31">
    <w:name w:val="Char Char31"/>
    <w:semiHidden/>
    <w:rsid w:val="007424EA"/>
    <w:rPr>
      <w:rFonts w:ascii="Arial" w:hAnsi="Arial"/>
      <w:sz w:val="28"/>
      <w:lang w:val="en-GB" w:eastAsia="ko-KR" w:bidi="ar-SA"/>
    </w:rPr>
  </w:style>
  <w:style w:type="paragraph" w:customStyle="1" w:styleId="Bulletedo1">
    <w:name w:val="Bulleted o 1"/>
    <w:basedOn w:val="a3"/>
    <w:rsid w:val="007424EA"/>
    <w:pPr>
      <w:numPr>
        <w:numId w:val="23"/>
      </w:numPr>
      <w:overflowPunct w:val="0"/>
      <w:autoSpaceDE w:val="0"/>
      <w:autoSpaceDN w:val="0"/>
      <w:adjustRightInd w:val="0"/>
      <w:textAlignment w:val="baseline"/>
    </w:pPr>
    <w:rPr>
      <w:rFonts w:eastAsia="宋体"/>
      <w:lang w:eastAsia="fr-FR"/>
    </w:rPr>
  </w:style>
  <w:style w:type="paragraph" w:customStyle="1" w:styleId="Equation">
    <w:name w:val="Equation"/>
    <w:basedOn w:val="a3"/>
    <w:next w:val="a3"/>
    <w:link w:val="EquationChar"/>
    <w:qFormat/>
    <w:rsid w:val="007424EA"/>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bodyCharCharChar">
    <w:name w:val="body Char Char Char"/>
    <w:basedOn w:val="a3"/>
    <w:rsid w:val="007424EA"/>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eastAsia="fr-FR"/>
    </w:rPr>
  </w:style>
  <w:style w:type="paragraph" w:customStyle="1" w:styleId="body">
    <w:name w:val="body"/>
    <w:basedOn w:val="a3"/>
    <w:rsid w:val="007424EA"/>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eastAsia="fr-FR"/>
    </w:rPr>
  </w:style>
  <w:style w:type="character" w:customStyle="1" w:styleId="TFZchn">
    <w:name w:val="TF Zchn"/>
    <w:rsid w:val="007424EA"/>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PLChar">
    <w:name w:val="PL Char"/>
    <w:link w:val="PL"/>
    <w:rsid w:val="007424EA"/>
    <w:rPr>
      <w:rFonts w:ascii="Courier New" w:hAnsi="Courier New"/>
      <w:sz w:val="16"/>
      <w:lang w:val="en-GB" w:eastAsia="en-US"/>
    </w:rPr>
  </w:style>
  <w:style w:type="table" w:styleId="2c">
    <w:name w:val="Table 3D effects 2"/>
    <w:basedOn w:val="a5"/>
    <w:rsid w:val="007424EA"/>
    <w:pPr>
      <w:overflowPunct w:val="0"/>
      <w:autoSpaceDE w:val="0"/>
      <w:autoSpaceDN w:val="0"/>
      <w:adjustRightInd w:val="0"/>
      <w:spacing w:after="180"/>
      <w:textAlignment w:val="baseline"/>
    </w:pPr>
    <w:rPr>
      <w:rFonts w:ascii="CG Times (WN)" w:eastAsia="宋体" w:hAnsi="CG Times (W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c">
    <w:name w:val="Table Columns 1"/>
    <w:basedOn w:val="a5"/>
    <w:rsid w:val="007424EA"/>
    <w:pPr>
      <w:overflowPunct w:val="0"/>
      <w:autoSpaceDE w:val="0"/>
      <w:autoSpaceDN w:val="0"/>
      <w:adjustRightInd w:val="0"/>
      <w:spacing w:after="180"/>
      <w:textAlignment w:val="baseline"/>
    </w:pPr>
    <w:rPr>
      <w:rFonts w:ascii="CG Times (WN)" w:eastAsia="宋体" w:hAnsi="CG Times (W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fffa">
    <w:name w:val="吹き出し"/>
    <w:basedOn w:val="a3"/>
    <w:semiHidden/>
    <w:rsid w:val="007424EA"/>
    <w:rPr>
      <w:rFonts w:ascii="Tahoma" w:eastAsia="MS Mincho" w:hAnsi="Tahoma" w:cs="Tahoma"/>
      <w:sz w:val="16"/>
      <w:szCs w:val="16"/>
    </w:rPr>
  </w:style>
  <w:style w:type="paragraph" w:customStyle="1" w:styleId="a2">
    <w:name w:val="表格题注"/>
    <w:next w:val="a3"/>
    <w:rsid w:val="007424EA"/>
    <w:pPr>
      <w:keepLines/>
      <w:numPr>
        <w:ilvl w:val="8"/>
        <w:numId w:val="24"/>
      </w:numPr>
      <w:spacing w:beforeLines="100"/>
      <w:ind w:left="1089" w:hanging="369"/>
      <w:jc w:val="center"/>
    </w:pPr>
    <w:rPr>
      <w:rFonts w:ascii="Arial" w:eastAsia="宋体" w:hAnsi="Arial"/>
      <w:sz w:val="18"/>
      <w:szCs w:val="18"/>
    </w:rPr>
  </w:style>
  <w:style w:type="paragraph" w:customStyle="1" w:styleId="a1">
    <w:name w:val="插图题注"/>
    <w:next w:val="a3"/>
    <w:rsid w:val="007424EA"/>
    <w:pPr>
      <w:numPr>
        <w:ilvl w:val="7"/>
        <w:numId w:val="24"/>
      </w:numPr>
      <w:spacing w:afterLines="100"/>
      <w:ind w:left="1089" w:hanging="369"/>
      <w:jc w:val="center"/>
    </w:pPr>
    <w:rPr>
      <w:rFonts w:ascii="Arial" w:eastAsia="宋体" w:hAnsi="Arial"/>
      <w:sz w:val="18"/>
      <w:szCs w:val="18"/>
    </w:rPr>
  </w:style>
  <w:style w:type="paragraph" w:customStyle="1" w:styleId="afffb">
    <w:name w:val="样式 页眉"/>
    <w:basedOn w:val="afc"/>
    <w:link w:val="Charfc"/>
    <w:rsid w:val="007424EA"/>
    <w:rPr>
      <w:rFonts w:eastAsia="Arial"/>
      <w:bCs/>
      <w:noProof/>
      <w:sz w:val="22"/>
      <w:lang w:eastAsia="en-US"/>
    </w:rPr>
  </w:style>
  <w:style w:type="character" w:customStyle="1" w:styleId="Charfc">
    <w:name w:val="样式 页眉 Char"/>
    <w:link w:val="afffb"/>
    <w:rsid w:val="007424EA"/>
    <w:rPr>
      <w:rFonts w:ascii="Arial" w:eastAsia="Arial" w:hAnsi="Arial"/>
      <w:b/>
      <w:bCs/>
      <w:noProof/>
      <w:sz w:val="22"/>
      <w:lang w:val="en-GB" w:eastAsia="en-US"/>
    </w:rPr>
  </w:style>
  <w:style w:type="paragraph" w:customStyle="1" w:styleId="afffc">
    <w:name w:val="图样式"/>
    <w:basedOn w:val="a3"/>
    <w:rsid w:val="007424EA"/>
    <w:pPr>
      <w:keepNext/>
      <w:autoSpaceDE w:val="0"/>
      <w:autoSpaceDN w:val="0"/>
      <w:adjustRightInd w:val="0"/>
      <w:spacing w:before="80" w:after="80" w:line="360" w:lineRule="auto"/>
      <w:jc w:val="center"/>
    </w:pPr>
    <w:rPr>
      <w:rFonts w:eastAsia="宋体"/>
      <w:snapToGrid w:val="0"/>
      <w:sz w:val="21"/>
      <w:szCs w:val="21"/>
      <w:lang w:val="en-US" w:eastAsia="zh-CN"/>
    </w:rPr>
  </w:style>
  <w:style w:type="paragraph" w:customStyle="1" w:styleId="tal1">
    <w:name w:val="tal"/>
    <w:basedOn w:val="a3"/>
    <w:rsid w:val="007424EA"/>
    <w:pPr>
      <w:spacing w:before="100" w:beforeAutospacing="1" w:after="100" w:afterAutospacing="1"/>
    </w:pPr>
    <w:rPr>
      <w:rFonts w:ascii="宋体" w:eastAsia="宋体" w:hAnsi="宋体" w:cs="宋体"/>
      <w:sz w:val="24"/>
      <w:szCs w:val="24"/>
      <w:lang w:val="en-US" w:eastAsia="zh-CN"/>
    </w:rPr>
  </w:style>
  <w:style w:type="paragraph" w:customStyle="1" w:styleId="220">
    <w:name w:val="中等深浅网格 22"/>
    <w:uiPriority w:val="1"/>
    <w:qFormat/>
    <w:rsid w:val="007424EA"/>
    <w:pPr>
      <w:overflowPunct w:val="0"/>
      <w:autoSpaceDE w:val="0"/>
      <w:autoSpaceDN w:val="0"/>
      <w:adjustRightInd w:val="0"/>
    </w:pPr>
    <w:rPr>
      <w:rFonts w:eastAsia="Malgun Gothic"/>
      <w:lang w:val="en-GB" w:eastAsia="ja-JP"/>
    </w:rPr>
  </w:style>
  <w:style w:type="paragraph" w:customStyle="1" w:styleId="211">
    <w:name w:val="中等深浅网格 21"/>
    <w:uiPriority w:val="1"/>
    <w:qFormat/>
    <w:rsid w:val="007424EA"/>
    <w:pPr>
      <w:overflowPunct w:val="0"/>
      <w:autoSpaceDE w:val="0"/>
      <w:autoSpaceDN w:val="0"/>
      <w:adjustRightInd w:val="0"/>
    </w:pPr>
    <w:rPr>
      <w:rFonts w:eastAsia="Malgun Gothic"/>
      <w:lang w:val="en-GB" w:eastAsia="ja-JP"/>
    </w:rPr>
  </w:style>
  <w:style w:type="paragraph" w:customStyle="1" w:styleId="tah0">
    <w:name w:val="tah"/>
    <w:basedOn w:val="a3"/>
    <w:rsid w:val="007424EA"/>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a3"/>
    <w:uiPriority w:val="99"/>
    <w:rsid w:val="007424EA"/>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7424EA"/>
  </w:style>
  <w:style w:type="paragraph" w:customStyle="1" w:styleId="121">
    <w:name w:val="表 (青) 121"/>
    <w:hidden/>
    <w:uiPriority w:val="71"/>
    <w:rsid w:val="007424EA"/>
    <w:rPr>
      <w:rFonts w:eastAsia="MS Mincho"/>
      <w:lang w:val="en-GB" w:eastAsia="en-US"/>
    </w:rPr>
  </w:style>
  <w:style w:type="character" w:customStyle="1" w:styleId="afffd">
    <w:name w:val="コメント内容 (文字)"/>
    <w:rsid w:val="007424EA"/>
    <w:rPr>
      <w:b/>
      <w:bCs/>
      <w:lang w:val="en-GB" w:eastAsia="en-US"/>
    </w:rPr>
  </w:style>
  <w:style w:type="numbering" w:customStyle="1" w:styleId="2d">
    <w:name w:val="リストなし2"/>
    <w:next w:val="a6"/>
    <w:uiPriority w:val="99"/>
    <w:semiHidden/>
    <w:unhideWhenUsed/>
    <w:rsid w:val="007424EA"/>
  </w:style>
  <w:style w:type="numbering" w:customStyle="1" w:styleId="3b">
    <w:name w:val="リストなし3"/>
    <w:next w:val="a6"/>
    <w:uiPriority w:val="99"/>
    <w:semiHidden/>
    <w:unhideWhenUsed/>
    <w:rsid w:val="007424EA"/>
  </w:style>
  <w:style w:type="numbering" w:customStyle="1" w:styleId="48">
    <w:name w:val="リストなし4"/>
    <w:next w:val="a6"/>
    <w:uiPriority w:val="99"/>
    <w:semiHidden/>
    <w:unhideWhenUsed/>
    <w:rsid w:val="007424EA"/>
  </w:style>
  <w:style w:type="character" w:customStyle="1" w:styleId="1d">
    <w:name w:val="コメント内容 (文字)1"/>
    <w:rsid w:val="007424EA"/>
    <w:rPr>
      <w:rFonts w:ascii="Arial" w:hAnsi="Arial"/>
      <w:b/>
      <w:bCs/>
      <w:lang w:val="en-GB" w:eastAsia="en-US"/>
    </w:rPr>
  </w:style>
  <w:style w:type="paragraph" w:customStyle="1" w:styleId="List11">
    <w:name w:val="List11"/>
    <w:basedOn w:val="a3"/>
    <w:rsid w:val="007424EA"/>
    <w:pPr>
      <w:spacing w:before="120" w:after="0" w:line="280" w:lineRule="atLeast"/>
      <w:ind w:left="360" w:hanging="360"/>
      <w:jc w:val="both"/>
    </w:pPr>
    <w:rPr>
      <w:rFonts w:ascii="Bookman" w:eastAsia="MS Mincho" w:hAnsi="Bookman"/>
      <w:lang w:val="en-US"/>
    </w:rPr>
  </w:style>
  <w:style w:type="paragraph" w:customStyle="1" w:styleId="TOC911">
    <w:name w:val="TOC 911"/>
    <w:basedOn w:val="81"/>
    <w:rsid w:val="007424EA"/>
    <w:pPr>
      <w:overflowPunct w:val="0"/>
      <w:autoSpaceDE w:val="0"/>
      <w:autoSpaceDN w:val="0"/>
      <w:adjustRightInd w:val="0"/>
      <w:ind w:left="1418" w:hanging="1418"/>
      <w:textAlignment w:val="baseline"/>
    </w:pPr>
    <w:rPr>
      <w:rFonts w:eastAsia="MS Mincho"/>
      <w:noProof/>
      <w:lang w:eastAsia="en-GB"/>
    </w:rPr>
  </w:style>
  <w:style w:type="paragraph" w:customStyle="1" w:styleId="Caption11">
    <w:name w:val="Caption11"/>
    <w:basedOn w:val="a3"/>
    <w:next w:val="a3"/>
    <w:rsid w:val="007424E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3"/>
    <w:next w:val="a3"/>
    <w:rsid w:val="007424EA"/>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81"/>
    <w:rsid w:val="007424EA"/>
    <w:pPr>
      <w:overflowPunct w:val="0"/>
      <w:autoSpaceDE w:val="0"/>
      <w:autoSpaceDN w:val="0"/>
      <w:adjustRightInd w:val="0"/>
      <w:ind w:left="1418" w:hanging="1418"/>
      <w:textAlignment w:val="baseline"/>
    </w:pPr>
    <w:rPr>
      <w:rFonts w:eastAsia="MS Mincho"/>
      <w:noProof/>
      <w:lang w:eastAsia="en-GB"/>
    </w:rPr>
  </w:style>
  <w:style w:type="paragraph" w:customStyle="1" w:styleId="Caption2">
    <w:name w:val="Caption2"/>
    <w:basedOn w:val="a3"/>
    <w:next w:val="a3"/>
    <w:rsid w:val="007424E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3"/>
    <w:next w:val="a3"/>
    <w:rsid w:val="007424EA"/>
    <w:pPr>
      <w:overflowPunct w:val="0"/>
      <w:autoSpaceDE w:val="0"/>
      <w:autoSpaceDN w:val="0"/>
      <w:adjustRightInd w:val="0"/>
      <w:ind w:left="400" w:hanging="400"/>
      <w:jc w:val="center"/>
      <w:textAlignment w:val="baseline"/>
    </w:pPr>
    <w:rPr>
      <w:rFonts w:eastAsia="MS Mincho"/>
      <w:b/>
      <w:lang w:eastAsia="en-GB"/>
    </w:rPr>
  </w:style>
  <w:style w:type="paragraph" w:customStyle="1" w:styleId="TOC93">
    <w:name w:val="TOC 93"/>
    <w:basedOn w:val="81"/>
    <w:rsid w:val="007424EA"/>
    <w:pPr>
      <w:overflowPunct w:val="0"/>
      <w:autoSpaceDE w:val="0"/>
      <w:autoSpaceDN w:val="0"/>
      <w:adjustRightInd w:val="0"/>
      <w:ind w:left="1418" w:hanging="1418"/>
      <w:textAlignment w:val="baseline"/>
    </w:pPr>
    <w:rPr>
      <w:rFonts w:eastAsia="MS Mincho"/>
      <w:noProof/>
      <w:lang w:val="en-US" w:eastAsia="en-GB"/>
    </w:rPr>
  </w:style>
  <w:style w:type="paragraph" w:customStyle="1" w:styleId="Caption3">
    <w:name w:val="Caption3"/>
    <w:basedOn w:val="a3"/>
    <w:next w:val="a3"/>
    <w:rsid w:val="007424EA"/>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3"/>
    <w:next w:val="a3"/>
    <w:rsid w:val="007424EA"/>
    <w:pPr>
      <w:overflowPunct w:val="0"/>
      <w:autoSpaceDE w:val="0"/>
      <w:autoSpaceDN w:val="0"/>
      <w:adjustRightInd w:val="0"/>
      <w:ind w:left="400" w:hanging="400"/>
      <w:jc w:val="center"/>
      <w:textAlignment w:val="baseline"/>
    </w:pPr>
    <w:rPr>
      <w:rFonts w:eastAsia="MS Mincho"/>
      <w:b/>
      <w:lang w:eastAsia="en-GB"/>
    </w:rPr>
  </w:style>
  <w:style w:type="paragraph" w:customStyle="1" w:styleId="List2">
    <w:name w:val="List2"/>
    <w:basedOn w:val="a3"/>
    <w:rsid w:val="007424EA"/>
    <w:pPr>
      <w:spacing w:before="120" w:after="0" w:line="280" w:lineRule="atLeast"/>
      <w:ind w:left="360" w:hanging="360"/>
      <w:jc w:val="both"/>
    </w:pPr>
    <w:rPr>
      <w:rFonts w:ascii="Bookman" w:eastAsia="MS Mincho" w:hAnsi="Bookman"/>
      <w:lang w:val="en-US"/>
    </w:rPr>
  </w:style>
  <w:style w:type="paragraph" w:customStyle="1" w:styleId="TOC94">
    <w:name w:val="TOC 94"/>
    <w:basedOn w:val="81"/>
    <w:rsid w:val="007424EA"/>
    <w:pPr>
      <w:overflowPunct w:val="0"/>
      <w:autoSpaceDE w:val="0"/>
      <w:autoSpaceDN w:val="0"/>
      <w:adjustRightInd w:val="0"/>
      <w:ind w:left="1418" w:hanging="1418"/>
      <w:textAlignment w:val="baseline"/>
    </w:pPr>
    <w:rPr>
      <w:rFonts w:eastAsia="MS Mincho"/>
      <w:noProof/>
      <w:lang w:val="en-US" w:eastAsia="en-GB"/>
    </w:rPr>
  </w:style>
  <w:style w:type="paragraph" w:customStyle="1" w:styleId="Caption4">
    <w:name w:val="Caption4"/>
    <w:basedOn w:val="a3"/>
    <w:next w:val="a3"/>
    <w:rsid w:val="007424EA"/>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3"/>
    <w:next w:val="a3"/>
    <w:rsid w:val="007424EA"/>
    <w:pPr>
      <w:overflowPunct w:val="0"/>
      <w:autoSpaceDE w:val="0"/>
      <w:autoSpaceDN w:val="0"/>
      <w:adjustRightInd w:val="0"/>
      <w:ind w:left="400" w:hanging="400"/>
      <w:jc w:val="center"/>
      <w:textAlignment w:val="baseline"/>
    </w:pPr>
    <w:rPr>
      <w:rFonts w:eastAsia="MS Mincho"/>
      <w:b/>
      <w:lang w:eastAsia="en-GB"/>
    </w:rPr>
  </w:style>
  <w:style w:type="paragraph" w:customStyle="1" w:styleId="List3">
    <w:name w:val="List3"/>
    <w:basedOn w:val="a3"/>
    <w:rsid w:val="007424EA"/>
    <w:pPr>
      <w:spacing w:before="120" w:after="0" w:line="280" w:lineRule="atLeast"/>
      <w:ind w:left="360" w:hanging="360"/>
      <w:jc w:val="both"/>
    </w:pPr>
    <w:rPr>
      <w:rFonts w:ascii="Bookman" w:eastAsia="MS Mincho" w:hAnsi="Bookman"/>
      <w:lang w:val="en-US"/>
    </w:rPr>
  </w:style>
  <w:style w:type="paragraph" w:customStyle="1" w:styleId="2e">
    <w:name w:val="列表2"/>
    <w:basedOn w:val="a3"/>
    <w:rsid w:val="007424EA"/>
    <w:pPr>
      <w:spacing w:before="120" w:after="0" w:line="280" w:lineRule="atLeast"/>
      <w:ind w:left="360" w:hanging="360"/>
      <w:jc w:val="both"/>
    </w:pPr>
    <w:rPr>
      <w:rFonts w:ascii="Bookman" w:eastAsia="MS Mincho" w:hAnsi="Bookman"/>
      <w:lang w:val="en-US"/>
    </w:rPr>
  </w:style>
  <w:style w:type="paragraph" w:customStyle="1" w:styleId="92">
    <w:name w:val="目录 92"/>
    <w:basedOn w:val="81"/>
    <w:rsid w:val="007424EA"/>
    <w:pPr>
      <w:overflowPunct w:val="0"/>
      <w:autoSpaceDE w:val="0"/>
      <w:autoSpaceDN w:val="0"/>
      <w:adjustRightInd w:val="0"/>
      <w:ind w:left="1418" w:hanging="1418"/>
      <w:textAlignment w:val="baseline"/>
    </w:pPr>
    <w:rPr>
      <w:rFonts w:eastAsia="MS Mincho"/>
      <w:noProof/>
      <w:lang w:eastAsia="en-GB"/>
    </w:rPr>
  </w:style>
  <w:style w:type="paragraph" w:customStyle="1" w:styleId="2f">
    <w:name w:val="题注2"/>
    <w:basedOn w:val="a3"/>
    <w:next w:val="a3"/>
    <w:rsid w:val="007424EA"/>
    <w:pPr>
      <w:overflowPunct w:val="0"/>
      <w:autoSpaceDE w:val="0"/>
      <w:autoSpaceDN w:val="0"/>
      <w:adjustRightInd w:val="0"/>
      <w:spacing w:before="120" w:after="120"/>
      <w:textAlignment w:val="baseline"/>
    </w:pPr>
    <w:rPr>
      <w:rFonts w:eastAsia="MS Mincho"/>
      <w:b/>
      <w:lang w:eastAsia="en-GB"/>
    </w:rPr>
  </w:style>
  <w:style w:type="paragraph" w:customStyle="1" w:styleId="2f0">
    <w:name w:val="图表目录2"/>
    <w:basedOn w:val="a3"/>
    <w:next w:val="a3"/>
    <w:rsid w:val="007424EA"/>
    <w:pPr>
      <w:overflowPunct w:val="0"/>
      <w:autoSpaceDE w:val="0"/>
      <w:autoSpaceDN w:val="0"/>
      <w:adjustRightInd w:val="0"/>
      <w:ind w:left="400" w:hanging="400"/>
      <w:jc w:val="center"/>
      <w:textAlignment w:val="baseline"/>
    </w:pPr>
    <w:rPr>
      <w:rFonts w:eastAsia="MS Mincho"/>
      <w:b/>
      <w:lang w:eastAsia="en-GB"/>
    </w:rPr>
  </w:style>
  <w:style w:type="paragraph" w:customStyle="1" w:styleId="3c">
    <w:name w:val="列表3"/>
    <w:basedOn w:val="a3"/>
    <w:rsid w:val="007424EA"/>
    <w:pPr>
      <w:spacing w:before="120" w:after="0" w:line="280" w:lineRule="atLeast"/>
      <w:ind w:left="360" w:hanging="360"/>
      <w:jc w:val="both"/>
    </w:pPr>
    <w:rPr>
      <w:rFonts w:ascii="Bookman" w:eastAsia="MS Mincho" w:hAnsi="Bookman"/>
      <w:lang w:val="en-US"/>
    </w:rPr>
  </w:style>
  <w:style w:type="paragraph" w:customStyle="1" w:styleId="93">
    <w:name w:val="目录 93"/>
    <w:basedOn w:val="81"/>
    <w:rsid w:val="007424EA"/>
    <w:pPr>
      <w:overflowPunct w:val="0"/>
      <w:autoSpaceDE w:val="0"/>
      <w:autoSpaceDN w:val="0"/>
      <w:adjustRightInd w:val="0"/>
      <w:ind w:left="1418" w:hanging="1418"/>
      <w:textAlignment w:val="baseline"/>
    </w:pPr>
    <w:rPr>
      <w:rFonts w:eastAsia="MS Mincho"/>
      <w:noProof/>
      <w:lang w:eastAsia="en-GB"/>
    </w:rPr>
  </w:style>
  <w:style w:type="paragraph" w:customStyle="1" w:styleId="3d">
    <w:name w:val="题注3"/>
    <w:basedOn w:val="a3"/>
    <w:next w:val="a3"/>
    <w:rsid w:val="007424EA"/>
    <w:pPr>
      <w:overflowPunct w:val="0"/>
      <w:autoSpaceDE w:val="0"/>
      <w:autoSpaceDN w:val="0"/>
      <w:adjustRightInd w:val="0"/>
      <w:spacing w:before="120" w:after="120"/>
      <w:textAlignment w:val="baseline"/>
    </w:pPr>
    <w:rPr>
      <w:rFonts w:eastAsia="MS Mincho"/>
      <w:b/>
      <w:lang w:eastAsia="en-GB"/>
    </w:rPr>
  </w:style>
  <w:style w:type="paragraph" w:customStyle="1" w:styleId="3e">
    <w:name w:val="图表目录3"/>
    <w:basedOn w:val="a3"/>
    <w:next w:val="a3"/>
    <w:rsid w:val="007424EA"/>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7424EA"/>
    <w:pPr>
      <w:numPr>
        <w:numId w:val="25"/>
      </w:numPr>
      <w:overflowPunct w:val="0"/>
      <w:autoSpaceDE w:val="0"/>
      <w:autoSpaceDN w:val="0"/>
      <w:adjustRightInd w:val="0"/>
      <w:textAlignment w:val="baseline"/>
    </w:pPr>
  </w:style>
  <w:style w:type="paragraph" w:customStyle="1" w:styleId="B3">
    <w:name w:val="B3+"/>
    <w:basedOn w:val="B30"/>
    <w:rsid w:val="007424EA"/>
    <w:pPr>
      <w:numPr>
        <w:numId w:val="26"/>
      </w:numPr>
      <w:tabs>
        <w:tab w:val="left" w:pos="1134"/>
      </w:tabs>
      <w:overflowPunct w:val="0"/>
      <w:autoSpaceDE w:val="0"/>
      <w:autoSpaceDN w:val="0"/>
      <w:adjustRightInd w:val="0"/>
      <w:textAlignment w:val="baseline"/>
    </w:pPr>
  </w:style>
  <w:style w:type="paragraph" w:customStyle="1" w:styleId="BL">
    <w:name w:val="BL"/>
    <w:basedOn w:val="a3"/>
    <w:rsid w:val="007424EA"/>
    <w:pPr>
      <w:numPr>
        <w:numId w:val="27"/>
      </w:numPr>
      <w:tabs>
        <w:tab w:val="left" w:pos="851"/>
      </w:tabs>
      <w:overflowPunct w:val="0"/>
      <w:autoSpaceDE w:val="0"/>
      <w:autoSpaceDN w:val="0"/>
      <w:adjustRightInd w:val="0"/>
      <w:textAlignment w:val="baseline"/>
    </w:pPr>
  </w:style>
  <w:style w:type="paragraph" w:customStyle="1" w:styleId="BN">
    <w:name w:val="BN"/>
    <w:basedOn w:val="a3"/>
    <w:rsid w:val="007424EA"/>
    <w:pPr>
      <w:numPr>
        <w:numId w:val="28"/>
      </w:numPr>
      <w:overflowPunct w:val="0"/>
      <w:autoSpaceDE w:val="0"/>
      <w:autoSpaceDN w:val="0"/>
      <w:adjustRightInd w:val="0"/>
      <w:textAlignment w:val="baseline"/>
    </w:pPr>
  </w:style>
  <w:style w:type="paragraph" w:customStyle="1" w:styleId="TB1">
    <w:name w:val="TB1"/>
    <w:basedOn w:val="a3"/>
    <w:qFormat/>
    <w:rsid w:val="007424EA"/>
    <w:pPr>
      <w:keepNext/>
      <w:keepLines/>
      <w:numPr>
        <w:numId w:val="29"/>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3"/>
    <w:qFormat/>
    <w:rsid w:val="007424EA"/>
    <w:pPr>
      <w:keepNext/>
      <w:keepLines/>
      <w:numPr>
        <w:numId w:val="30"/>
      </w:numPr>
      <w:tabs>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fontstyle01">
    <w:name w:val="fontstyle01"/>
    <w:rsid w:val="007424EA"/>
    <w:rPr>
      <w:rFonts w:ascii="TimesNewRomanPSMT" w:hAnsi="TimesNewRomanPSMT" w:hint="default"/>
      <w:b w:val="0"/>
      <w:bCs w:val="0"/>
      <w:i w:val="0"/>
      <w:iCs w:val="0"/>
      <w:color w:val="000000"/>
      <w:sz w:val="20"/>
      <w:szCs w:val="20"/>
    </w:rPr>
  </w:style>
  <w:style w:type="paragraph" w:customStyle="1" w:styleId="Char20">
    <w:name w:val="Char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1">
    <w:name w:val="修订2"/>
    <w:hidden/>
    <w:semiHidden/>
    <w:rsid w:val="007424EA"/>
    <w:rPr>
      <w:rFonts w:eastAsia="Batang"/>
      <w:lang w:val="en-GB" w:eastAsia="en-US"/>
    </w:rPr>
  </w:style>
  <w:style w:type="paragraph" w:customStyle="1" w:styleId="57">
    <w:name w:val="吹き出し5"/>
    <w:basedOn w:val="a3"/>
    <w:semiHidden/>
    <w:rsid w:val="007424EA"/>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424EA"/>
    <w:rPr>
      <w:rFonts w:ascii="Times New Roman" w:eastAsia="Times New Roman" w:hAnsi="Times New Roman"/>
      <w:lang w:val="en-GB" w:eastAsia="ja-JP"/>
    </w:rPr>
  </w:style>
  <w:style w:type="paragraph" w:customStyle="1" w:styleId="CharCharCharCharChar2">
    <w:name w:val="Char Char Char Char Char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3"/>
    <w:rsid w:val="007424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424EA"/>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2">
    <w:name w:val="(文字) (文字)6"/>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1">
    <w:name w:val="(文字) (文字)2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rsid w:val="007424EA"/>
    <w:rPr>
      <w:rFonts w:ascii="Courier New" w:hAnsi="Courier New" w:cs="Courier New" w:hint="default"/>
      <w:lang w:val="nb-NO" w:eastAsia="ja-JP" w:bidi="ar-SA"/>
    </w:rPr>
  </w:style>
  <w:style w:type="character" w:customStyle="1" w:styleId="CharChar72">
    <w:name w:val="Char Char72"/>
    <w:semiHidden/>
    <w:rsid w:val="007424EA"/>
    <w:rPr>
      <w:rFonts w:ascii="Tahoma" w:hAnsi="Tahoma" w:cs="Tahoma" w:hint="default"/>
      <w:shd w:val="clear" w:color="auto" w:fill="000080"/>
      <w:lang w:val="en-GB" w:eastAsia="en-US"/>
    </w:rPr>
  </w:style>
  <w:style w:type="character" w:customStyle="1" w:styleId="CharChar102">
    <w:name w:val="Char Char102"/>
    <w:semiHidden/>
    <w:rsid w:val="007424EA"/>
    <w:rPr>
      <w:rFonts w:ascii="Times New Roman" w:hAnsi="Times New Roman" w:cs="Times New Roman" w:hint="default"/>
      <w:lang w:val="en-GB" w:eastAsia="en-US"/>
    </w:rPr>
  </w:style>
  <w:style w:type="character" w:customStyle="1" w:styleId="CharChar92">
    <w:name w:val="Char Char92"/>
    <w:semiHidden/>
    <w:rsid w:val="007424EA"/>
    <w:rPr>
      <w:rFonts w:ascii="Tahoma" w:hAnsi="Tahoma" w:cs="Tahoma" w:hint="default"/>
      <w:sz w:val="16"/>
      <w:szCs w:val="16"/>
      <w:lang w:val="en-GB" w:eastAsia="en-US"/>
    </w:rPr>
  </w:style>
  <w:style w:type="character" w:customStyle="1" w:styleId="CharChar82">
    <w:name w:val="Char Char82"/>
    <w:semiHidden/>
    <w:rsid w:val="007424EA"/>
    <w:rPr>
      <w:rFonts w:ascii="Times New Roman" w:hAnsi="Times New Roman" w:cs="Times New Roman" w:hint="default"/>
      <w:b/>
      <w:bCs/>
      <w:lang w:val="en-GB" w:eastAsia="en-US"/>
    </w:rPr>
  </w:style>
  <w:style w:type="character" w:customStyle="1" w:styleId="CharChar292">
    <w:name w:val="Char Char292"/>
    <w:rsid w:val="007424EA"/>
    <w:rPr>
      <w:rFonts w:ascii="Arial" w:hAnsi="Arial" w:cs="Arial" w:hint="default"/>
      <w:sz w:val="36"/>
      <w:lang w:val="en-GB" w:eastAsia="en-US" w:bidi="ar-SA"/>
    </w:rPr>
  </w:style>
  <w:style w:type="character" w:customStyle="1" w:styleId="CharChar282">
    <w:name w:val="Char Char282"/>
    <w:rsid w:val="007424EA"/>
    <w:rPr>
      <w:rFonts w:ascii="Arial" w:hAnsi="Arial" w:cs="Arial" w:hint="default"/>
      <w:sz w:val="32"/>
      <w:lang w:val="en-GB"/>
    </w:rPr>
  </w:style>
  <w:style w:type="character" w:customStyle="1" w:styleId="B3Char">
    <w:name w:val="B3 Char"/>
    <w:link w:val="B30"/>
    <w:rsid w:val="007424EA"/>
    <w:rPr>
      <w:lang w:val="en-GB" w:eastAsia="en-US"/>
    </w:rPr>
  </w:style>
  <w:style w:type="paragraph" w:customStyle="1" w:styleId="CharChar24">
    <w:name w:val="Char Char24"/>
    <w:basedOn w:val="a3"/>
    <w:semiHidden/>
    <w:rsid w:val="007424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7424EA"/>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d">
    <w:name w:val="(文字) (文字) Char"/>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3"/>
    <w:link w:val="enumlev1Char"/>
    <w:semiHidden/>
    <w:rsid w:val="007424E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rsid w:val="007424EA"/>
    <w:rPr>
      <w:rFonts w:eastAsia="Batang"/>
      <w:sz w:val="24"/>
      <w:lang w:val="fr-FR" w:eastAsia="en-US"/>
    </w:rPr>
  </w:style>
  <w:style w:type="paragraph" w:customStyle="1" w:styleId="FBCharCharCharChar1">
    <w:name w:val="FB Char Char Char Char1"/>
    <w:next w:val="a3"/>
    <w:semiHidden/>
    <w:rsid w:val="007424EA"/>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3"/>
    <w:semiHidden/>
    <w:rsid w:val="007424EA"/>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3"/>
    <w:semiHidden/>
    <w:rsid w:val="007424EA"/>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1"/>
    <w:link w:val="Heading4Char"/>
    <w:semiHidden/>
    <w:rsid w:val="007424E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7424EA"/>
    <w:rPr>
      <w:rFonts w:ascii="Arial" w:eastAsia="Arial" w:hAnsi="Arial"/>
      <w:sz w:val="28"/>
      <w:lang w:val="en-GB" w:eastAsia="en-US"/>
    </w:rPr>
  </w:style>
  <w:style w:type="character" w:customStyle="1" w:styleId="textbodybold1">
    <w:name w:val="textbodybold1"/>
    <w:rsid w:val="007424EA"/>
    <w:rPr>
      <w:rFonts w:ascii="Arial" w:hAnsi="Arial" w:cs="Arial" w:hint="default"/>
      <w:b/>
      <w:bCs/>
      <w:color w:val="902630"/>
      <w:sz w:val="18"/>
      <w:szCs w:val="18"/>
      <w:bdr w:val="none" w:sz="0" w:space="0" w:color="auto" w:frame="1"/>
    </w:rPr>
  </w:style>
  <w:style w:type="paragraph" w:customStyle="1" w:styleId="CharCharCharChar">
    <w:name w:val="Char Char Char Char"/>
    <w:basedOn w:val="a3"/>
    <w:rsid w:val="007424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7424EA"/>
    <w:rPr>
      <w:rFonts w:ascii="Courier New" w:eastAsia="Batang" w:hAnsi="Courier New"/>
      <w:lang w:val="nb-NO" w:eastAsia="en-US" w:bidi="ar-SA"/>
    </w:rPr>
  </w:style>
  <w:style w:type="character" w:customStyle="1" w:styleId="2Char0">
    <w:name w:val="列表 2 Char"/>
    <w:link w:val="23"/>
    <w:rsid w:val="007424EA"/>
    <w:rPr>
      <w:lang w:val="en-GB" w:eastAsia="en-US"/>
    </w:rPr>
  </w:style>
  <w:style w:type="character" w:customStyle="1" w:styleId="BodyText2Char1">
    <w:name w:val="Body Text 2 Char1"/>
    <w:rsid w:val="007424EA"/>
    <w:rPr>
      <w:lang w:val="en-GB"/>
    </w:rPr>
  </w:style>
  <w:style w:type="character" w:customStyle="1" w:styleId="EndnoteTextChar1">
    <w:name w:val="Endnote Text Char1"/>
    <w:rsid w:val="007424EA"/>
    <w:rPr>
      <w:lang w:val="en-GB"/>
    </w:rPr>
  </w:style>
  <w:style w:type="character" w:customStyle="1" w:styleId="TitleChar1">
    <w:name w:val="Title Char1"/>
    <w:rsid w:val="007424EA"/>
    <w:rPr>
      <w:rFonts w:ascii="Cambria" w:eastAsia="Times New Roman" w:hAnsi="Cambria" w:cs="Times New Roman"/>
      <w:b/>
      <w:bCs/>
      <w:kern w:val="28"/>
      <w:sz w:val="32"/>
      <w:szCs w:val="32"/>
      <w:lang w:val="en-GB"/>
    </w:rPr>
  </w:style>
  <w:style w:type="character" w:customStyle="1" w:styleId="BodyTextIndent2Char1">
    <w:name w:val="Body Text Indent 2 Char1"/>
    <w:rsid w:val="007424EA"/>
    <w:rPr>
      <w:lang w:val="en-GB"/>
    </w:rPr>
  </w:style>
  <w:style w:type="character" w:customStyle="1" w:styleId="BodyTextIndentChar1">
    <w:name w:val="Body Text Indent Char1"/>
    <w:rsid w:val="007424EA"/>
    <w:rPr>
      <w:lang w:val="en-GB"/>
    </w:rPr>
  </w:style>
  <w:style w:type="character" w:customStyle="1" w:styleId="BodyText3Char1">
    <w:name w:val="Body Text 3 Char1"/>
    <w:rsid w:val="007424EA"/>
    <w:rPr>
      <w:sz w:val="16"/>
      <w:szCs w:val="16"/>
      <w:lang w:val="en-GB"/>
    </w:rPr>
  </w:style>
  <w:style w:type="paragraph" w:customStyle="1" w:styleId="LightGrid-Accent31">
    <w:name w:val="Light Grid - Accent 31"/>
    <w:basedOn w:val="a3"/>
    <w:qFormat/>
    <w:rsid w:val="007424E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7424EA"/>
    <w:rPr>
      <w:rFonts w:eastAsia="Batang"/>
      <w:lang w:val="en-GB" w:eastAsia="en-US"/>
    </w:rPr>
  </w:style>
  <w:style w:type="paragraph" w:customStyle="1" w:styleId="810">
    <w:name w:val="表 (赤)  81"/>
    <w:basedOn w:val="a3"/>
    <w:uiPriority w:val="34"/>
    <w:qFormat/>
    <w:rsid w:val="007424E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3"/>
    <w:rsid w:val="007424EA"/>
    <w:pPr>
      <w:spacing w:before="100" w:beforeAutospacing="1" w:after="100" w:afterAutospacing="1"/>
    </w:pPr>
    <w:rPr>
      <w:rFonts w:eastAsia="宋体"/>
      <w:sz w:val="24"/>
      <w:szCs w:val="24"/>
      <w:lang w:val="en-US" w:eastAsia="zh-CN"/>
    </w:rPr>
  </w:style>
  <w:style w:type="table" w:styleId="2f2">
    <w:name w:val="Table Classic 2"/>
    <w:basedOn w:val="a5"/>
    <w:rsid w:val="007424EA"/>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e">
    <w:name w:val="Placeholder Text"/>
    <w:uiPriority w:val="99"/>
    <w:unhideWhenUsed/>
    <w:rsid w:val="007424EA"/>
    <w:rPr>
      <w:color w:val="808080"/>
    </w:rPr>
  </w:style>
  <w:style w:type="paragraph" w:customStyle="1" w:styleId="LGTdoc">
    <w:name w:val="LGTdoc_본문"/>
    <w:basedOn w:val="a3"/>
    <w:rsid w:val="007424E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a3"/>
    <w:autoRedefine/>
    <w:uiPriority w:val="99"/>
    <w:rsid w:val="007424EA"/>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7424EA"/>
    <w:rPr>
      <w:rFonts w:ascii="Arial" w:eastAsia="MS Mincho" w:hAnsi="Arial"/>
      <w:szCs w:val="24"/>
      <w:lang w:val="en-GB" w:eastAsia="en-US"/>
    </w:rPr>
  </w:style>
  <w:style w:type="paragraph" w:customStyle="1" w:styleId="Text1">
    <w:name w:val="Text 1"/>
    <w:basedOn w:val="a3"/>
    <w:rsid w:val="007424EA"/>
    <w:pPr>
      <w:spacing w:after="240"/>
      <w:ind w:left="482"/>
      <w:jc w:val="both"/>
    </w:pPr>
    <w:rPr>
      <w:rFonts w:eastAsia="宋体"/>
      <w:sz w:val="24"/>
      <w:lang w:eastAsia="fr-BE"/>
    </w:rPr>
  </w:style>
  <w:style w:type="paragraph" w:customStyle="1" w:styleId="NumPar4">
    <w:name w:val="NumPar 4"/>
    <w:basedOn w:val="41"/>
    <w:next w:val="a3"/>
    <w:uiPriority w:val="99"/>
    <w:rsid w:val="007424EA"/>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4"/>
    <w:rsid w:val="007424EA"/>
  </w:style>
  <w:style w:type="paragraph" w:customStyle="1" w:styleId="cita">
    <w:name w:val="cita"/>
    <w:basedOn w:val="a3"/>
    <w:rsid w:val="007424EA"/>
    <w:pPr>
      <w:spacing w:before="200" w:after="100" w:afterAutospacing="1"/>
    </w:pPr>
    <w:rPr>
      <w:rFonts w:ascii="宋体" w:eastAsia="宋体" w:hAnsi="宋体" w:cs="宋体"/>
      <w:sz w:val="15"/>
      <w:szCs w:val="15"/>
      <w:lang w:val="en-US" w:eastAsia="zh-CN"/>
    </w:rPr>
  </w:style>
  <w:style w:type="paragraph" w:customStyle="1" w:styleId="Atl">
    <w:name w:val="Atl"/>
    <w:basedOn w:val="a3"/>
    <w:rsid w:val="007424E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3"/>
    <w:rsid w:val="007424E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3"/>
    <w:rsid w:val="007424E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3"/>
    <w:autoRedefine/>
    <w:rsid w:val="007424E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3"/>
    <w:rsid w:val="007424E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7424EA"/>
    <w:rPr>
      <w:vanish w:val="0"/>
      <w:webHidden w:val="0"/>
      <w:color w:val="000000"/>
      <w:specVanish w:val="0"/>
    </w:rPr>
  </w:style>
  <w:style w:type="character" w:customStyle="1" w:styleId="EquationChar">
    <w:name w:val="Equation Char"/>
    <w:link w:val="Equation"/>
    <w:rsid w:val="007424EA"/>
    <w:rPr>
      <w:rFonts w:ascii="Arial" w:eastAsia="宋体" w:hAnsi="Arial"/>
      <w:sz w:val="22"/>
    </w:rPr>
  </w:style>
  <w:style w:type="character" w:customStyle="1" w:styleId="shorttext">
    <w:name w:val="short_text"/>
    <w:rsid w:val="007424EA"/>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424EA"/>
    <w:rPr>
      <w:rFonts w:ascii="Yu Gothic Light" w:eastAsia="Yu Gothic Light" w:hAnsi="Yu Gothic Light" w:cs="Times New Roman"/>
      <w:sz w:val="24"/>
      <w:szCs w:val="24"/>
      <w:lang w:val="en-GB" w:eastAsia="en-US"/>
    </w:rPr>
  </w:style>
  <w:style w:type="character" w:customStyle="1" w:styleId="212">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424EA"/>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424EA"/>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424E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7424EA"/>
    <w:rPr>
      <w:rFonts w:ascii="Yu Gothic Light" w:eastAsia="Yu Gothic Light" w:hAnsi="Yu Gothic Light" w:cs="Times New Roman"/>
      <w:lang w:val="en-GB" w:eastAsia="en-US"/>
    </w:rPr>
  </w:style>
  <w:style w:type="paragraph" w:customStyle="1" w:styleId="msonormal0">
    <w:name w:val="msonormal"/>
    <w:basedOn w:val="a3"/>
    <w:rsid w:val="007424E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424EA"/>
    <w:rPr>
      <w:rFonts w:ascii="Times New Roman" w:eastAsia="Yu Mincho" w:hAnsi="Times New Roman"/>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424EA"/>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424EA"/>
    <w:rPr>
      <w:rFonts w:ascii="Times New Roman" w:eastAsia="Yu Mincho" w:hAnsi="Times New Roman"/>
      <w:lang w:val="en-GB" w:eastAsia="en-US"/>
    </w:rPr>
  </w:style>
  <w:style w:type="paragraph" w:customStyle="1" w:styleId="49">
    <w:name w:val="吹き出し4"/>
    <w:basedOn w:val="a3"/>
    <w:semiHidden/>
    <w:rsid w:val="007424EA"/>
    <w:rPr>
      <w:rFonts w:ascii="Tahoma" w:eastAsia="MS Mincho" w:hAnsi="Tahoma" w:cs="Tahoma"/>
      <w:sz w:val="16"/>
      <w:szCs w:val="16"/>
    </w:rPr>
  </w:style>
  <w:style w:type="numbering" w:customStyle="1" w:styleId="NoList1">
    <w:name w:val="No List1"/>
    <w:next w:val="a6"/>
    <w:uiPriority w:val="99"/>
    <w:semiHidden/>
    <w:unhideWhenUsed/>
    <w:rsid w:val="007424EA"/>
  </w:style>
  <w:style w:type="character" w:customStyle="1" w:styleId="UnresolvedMention11">
    <w:name w:val="Unresolved Mention11"/>
    <w:uiPriority w:val="99"/>
    <w:semiHidden/>
    <w:unhideWhenUsed/>
    <w:rsid w:val="007424EA"/>
    <w:rPr>
      <w:color w:val="808080"/>
      <w:shd w:val="clear" w:color="auto" w:fill="E6E6E6"/>
    </w:rPr>
  </w:style>
  <w:style w:type="table" w:customStyle="1" w:styleId="TableGrid4">
    <w:name w:val="Table Grid4"/>
    <w:basedOn w:val="a5"/>
    <w:next w:val="aff9"/>
    <w:rsid w:val="007424EA"/>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5"/>
    <w:next w:val="aff9"/>
    <w:rsid w:val="007424E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5"/>
    <w:next w:val="aff9"/>
    <w:rsid w:val="007424E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5"/>
    <w:next w:val="aff9"/>
    <w:rsid w:val="007424E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5"/>
    <w:next w:val="aff9"/>
    <w:rsid w:val="007424E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5"/>
    <w:next w:val="aff9"/>
    <w:rsid w:val="007424E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5"/>
    <w:next w:val="aff9"/>
    <w:rsid w:val="007424E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5"/>
    <w:next w:val="aff9"/>
    <w:rsid w:val="007424E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5"/>
    <w:next w:val="aff9"/>
    <w:rsid w:val="007424E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5"/>
    <w:next w:val="aff9"/>
    <w:rsid w:val="007424E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5"/>
    <w:next w:val="aff9"/>
    <w:rsid w:val="007424E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5"/>
    <w:next w:val="aff9"/>
    <w:rsid w:val="007424EA"/>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5"/>
    <w:next w:val="aff9"/>
    <w:rsid w:val="007424EA"/>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6"/>
    <w:semiHidden/>
    <w:rsid w:val="007424EA"/>
  </w:style>
  <w:style w:type="table" w:customStyle="1" w:styleId="312">
    <w:name w:val="网格型31"/>
    <w:basedOn w:val="a5"/>
    <w:next w:val="aff9"/>
    <w:rsid w:val="007424EA"/>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5"/>
    <w:next w:val="aff9"/>
    <w:rsid w:val="007424EA"/>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a6"/>
    <w:uiPriority w:val="99"/>
    <w:semiHidden/>
    <w:unhideWhenUsed/>
    <w:rsid w:val="007424EA"/>
  </w:style>
  <w:style w:type="table" w:customStyle="1" w:styleId="TableClassic21">
    <w:name w:val="Table Classic 21"/>
    <w:basedOn w:val="a5"/>
    <w:next w:val="2f2"/>
    <w:rsid w:val="007424EA"/>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1">
    <w:name w:val="未处理的提及1"/>
    <w:uiPriority w:val="99"/>
    <w:unhideWhenUsed/>
    <w:rsid w:val="007424EA"/>
    <w:rPr>
      <w:color w:val="808080"/>
      <w:shd w:val="clear" w:color="auto" w:fill="E6E6E6"/>
    </w:rPr>
  </w:style>
  <w:style w:type="paragraph" w:customStyle="1" w:styleId="CharChar241">
    <w:name w:val="Char Char241"/>
    <w:basedOn w:val="a3"/>
    <w:semiHidden/>
    <w:rsid w:val="007424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2">
    <w:name w:val="(文字) (文字) Char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3"/>
    <w:rsid w:val="007424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numbering" w:customStyle="1" w:styleId="NoList2">
    <w:name w:val="No List2"/>
    <w:next w:val="a6"/>
    <w:uiPriority w:val="99"/>
    <w:semiHidden/>
    <w:unhideWhenUsed/>
    <w:rsid w:val="007424EA"/>
  </w:style>
  <w:style w:type="numbering" w:customStyle="1" w:styleId="NoList3">
    <w:name w:val="No List3"/>
    <w:next w:val="a6"/>
    <w:uiPriority w:val="99"/>
    <w:semiHidden/>
    <w:unhideWhenUsed/>
    <w:rsid w:val="007424EA"/>
  </w:style>
  <w:style w:type="numbering" w:customStyle="1" w:styleId="NoList11">
    <w:name w:val="No List11"/>
    <w:next w:val="a6"/>
    <w:uiPriority w:val="99"/>
    <w:semiHidden/>
    <w:unhideWhenUsed/>
    <w:rsid w:val="007424EA"/>
  </w:style>
  <w:style w:type="numbering" w:customStyle="1" w:styleId="NoList4">
    <w:name w:val="No List4"/>
    <w:next w:val="a6"/>
    <w:uiPriority w:val="99"/>
    <w:semiHidden/>
    <w:unhideWhenUsed/>
    <w:rsid w:val="007424EA"/>
  </w:style>
  <w:style w:type="numbering" w:customStyle="1" w:styleId="NoList5">
    <w:name w:val="No List5"/>
    <w:next w:val="a6"/>
    <w:uiPriority w:val="99"/>
    <w:semiHidden/>
    <w:unhideWhenUsed/>
    <w:rsid w:val="007424EA"/>
  </w:style>
  <w:style w:type="numbering" w:customStyle="1" w:styleId="NoList111">
    <w:name w:val="No List111"/>
    <w:next w:val="a6"/>
    <w:uiPriority w:val="99"/>
    <w:semiHidden/>
    <w:unhideWhenUsed/>
    <w:rsid w:val="007424EA"/>
  </w:style>
  <w:style w:type="numbering" w:customStyle="1" w:styleId="NoList21">
    <w:name w:val="No List21"/>
    <w:next w:val="a6"/>
    <w:uiPriority w:val="99"/>
    <w:semiHidden/>
    <w:unhideWhenUsed/>
    <w:rsid w:val="007424EA"/>
  </w:style>
  <w:style w:type="numbering" w:customStyle="1" w:styleId="NoList31">
    <w:name w:val="No List31"/>
    <w:next w:val="a6"/>
    <w:uiPriority w:val="99"/>
    <w:semiHidden/>
    <w:unhideWhenUsed/>
    <w:rsid w:val="007424EA"/>
  </w:style>
  <w:style w:type="numbering" w:customStyle="1" w:styleId="NoList41">
    <w:name w:val="No List41"/>
    <w:next w:val="a6"/>
    <w:uiPriority w:val="99"/>
    <w:semiHidden/>
    <w:unhideWhenUsed/>
    <w:rsid w:val="007424EA"/>
  </w:style>
  <w:style w:type="numbering" w:customStyle="1" w:styleId="NoList6">
    <w:name w:val="No List6"/>
    <w:next w:val="a6"/>
    <w:uiPriority w:val="99"/>
    <w:semiHidden/>
    <w:unhideWhenUsed/>
    <w:rsid w:val="007424EA"/>
  </w:style>
  <w:style w:type="numbering" w:customStyle="1" w:styleId="NoList7">
    <w:name w:val="No List7"/>
    <w:next w:val="a6"/>
    <w:uiPriority w:val="99"/>
    <w:semiHidden/>
    <w:unhideWhenUsed/>
    <w:rsid w:val="007424EA"/>
  </w:style>
  <w:style w:type="table" w:customStyle="1" w:styleId="TableGrid12">
    <w:name w:val="Table Grid12"/>
    <w:basedOn w:val="a5"/>
    <w:next w:val="aff9"/>
    <w:rsid w:val="007424E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6"/>
    <w:uiPriority w:val="99"/>
    <w:semiHidden/>
    <w:unhideWhenUsed/>
    <w:rsid w:val="007424EA"/>
  </w:style>
  <w:style w:type="table" w:customStyle="1" w:styleId="TableGrid111">
    <w:name w:val="Table Grid111"/>
    <w:basedOn w:val="a5"/>
    <w:next w:val="aff9"/>
    <w:rsid w:val="007424E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7424EA"/>
    <w:rPr>
      <w:color w:val="808080"/>
      <w:shd w:val="clear" w:color="auto" w:fill="E6E6E6"/>
    </w:rPr>
  </w:style>
  <w:style w:type="numbering" w:customStyle="1" w:styleId="NoList22">
    <w:name w:val="No List22"/>
    <w:next w:val="a6"/>
    <w:uiPriority w:val="99"/>
    <w:semiHidden/>
    <w:unhideWhenUsed/>
    <w:rsid w:val="007424EA"/>
  </w:style>
  <w:style w:type="numbering" w:customStyle="1" w:styleId="NoList32">
    <w:name w:val="No List32"/>
    <w:next w:val="a6"/>
    <w:uiPriority w:val="99"/>
    <w:semiHidden/>
    <w:unhideWhenUsed/>
    <w:rsid w:val="007424EA"/>
  </w:style>
  <w:style w:type="paragraph" w:customStyle="1" w:styleId="aria">
    <w:name w:val="aria"/>
    <w:basedOn w:val="a3"/>
    <w:rsid w:val="007424EA"/>
    <w:pPr>
      <w:keepNext/>
      <w:keepLines/>
      <w:spacing w:after="0"/>
      <w:jc w:val="both"/>
    </w:pPr>
    <w:rPr>
      <w:rFonts w:ascii="Arial" w:eastAsia="宋体" w:hAnsi="Arial"/>
      <w:sz w:val="18"/>
      <w:szCs w:val="18"/>
    </w:rPr>
  </w:style>
  <w:style w:type="character" w:customStyle="1" w:styleId="FooterChar1">
    <w:name w:val="Footer Char1"/>
    <w:aliases w:val="footer odd Char1,footer Char1,fo Char1,pie de página Char1"/>
    <w:semiHidden/>
    <w:rsid w:val="007424EA"/>
    <w:rPr>
      <w:rFonts w:ascii="Times New Roman" w:hAnsi="Times New Roman"/>
      <w:lang w:val="en-GB"/>
    </w:rPr>
  </w:style>
  <w:style w:type="character" w:styleId="HTML1">
    <w:name w:val="HTML Sample"/>
    <w:rsid w:val="007424EA"/>
    <w:rPr>
      <w:rFonts w:ascii="Courier New" w:eastAsia="宋体" w:hAnsi="Courier New" w:cs="Courier New"/>
      <w:color w:val="0000FF"/>
      <w:kern w:val="2"/>
      <w:lang w:val="en-US" w:eastAsia="zh-CN" w:bidi="ar-SA"/>
    </w:rPr>
  </w:style>
  <w:style w:type="paragraph" w:customStyle="1" w:styleId="Table0">
    <w:name w:val="Table"/>
    <w:basedOn w:val="a3"/>
    <w:link w:val="Table1"/>
    <w:qFormat/>
    <w:rsid w:val="007424EA"/>
    <w:pPr>
      <w:jc w:val="center"/>
    </w:pPr>
    <w:rPr>
      <w:rFonts w:ascii="Arial" w:eastAsia="宋体" w:hAnsi="Arial" w:cs="Arial"/>
      <w:b/>
    </w:rPr>
  </w:style>
  <w:style w:type="character" w:customStyle="1" w:styleId="Table1">
    <w:name w:val="Table (文字)"/>
    <w:link w:val="Table0"/>
    <w:rsid w:val="007424EA"/>
    <w:rPr>
      <w:rFonts w:ascii="Arial" w:eastAsia="宋体" w:hAnsi="Arial" w:cs="Arial"/>
      <w:b/>
      <w:lang w:val="en-GB" w:eastAsia="en-US"/>
    </w:rPr>
  </w:style>
  <w:style w:type="paragraph" w:customStyle="1" w:styleId="ColorfulList-Accent11">
    <w:name w:val="Colorful List - Accent 11"/>
    <w:basedOn w:val="a3"/>
    <w:uiPriority w:val="34"/>
    <w:qFormat/>
    <w:rsid w:val="007424E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424EA"/>
    <w:rPr>
      <w:rFonts w:eastAsia="Batang"/>
      <w:lang w:val="en-GB" w:eastAsia="en-US"/>
    </w:rPr>
  </w:style>
  <w:style w:type="character" w:styleId="affff">
    <w:name w:val="line number"/>
    <w:basedOn w:val="a4"/>
    <w:rsid w:val="007424EA"/>
    <w:rPr>
      <w:rFonts w:ascii="Arial" w:eastAsia="宋体" w:hAnsi="Arial" w:cs="Arial"/>
      <w:color w:val="0000FF"/>
      <w:kern w:val="2"/>
      <w:lang w:val="en-US" w:eastAsia="zh-CN" w:bidi="ar-SA"/>
    </w:rPr>
  </w:style>
  <w:style w:type="paragraph" w:customStyle="1" w:styleId="63">
    <w:name w:val="吹き出し6"/>
    <w:basedOn w:val="a3"/>
    <w:semiHidden/>
    <w:rsid w:val="007424EA"/>
    <w:rPr>
      <w:rFonts w:ascii="Tahoma" w:eastAsia="MS Mincho" w:hAnsi="Tahoma" w:cs="Tahoma"/>
      <w:sz w:val="16"/>
      <w:szCs w:val="16"/>
      <w:lang w:eastAsia="ko-KR"/>
    </w:rPr>
  </w:style>
  <w:style w:type="paragraph" w:customStyle="1" w:styleId="3GPPHeader">
    <w:name w:val="3GPP_Header"/>
    <w:basedOn w:val="a3"/>
    <w:rsid w:val="007424EA"/>
    <w:pPr>
      <w:tabs>
        <w:tab w:val="left" w:pos="1701"/>
        <w:tab w:val="right" w:pos="9639"/>
      </w:tabs>
      <w:overflowPunct w:val="0"/>
      <w:autoSpaceDE w:val="0"/>
      <w:autoSpaceDN w:val="0"/>
      <w:adjustRightInd w:val="0"/>
      <w:spacing w:after="240"/>
      <w:jc w:val="both"/>
      <w:textAlignment w:val="baseline"/>
    </w:pPr>
    <w:rPr>
      <w:rFonts w:ascii="Arial" w:eastAsia="宋体" w:hAnsi="Arial"/>
      <w:b/>
      <w:sz w:val="24"/>
      <w:lang w:eastAsia="zh-CN"/>
    </w:rPr>
  </w:style>
  <w:style w:type="character" w:customStyle="1" w:styleId="normaltextrun">
    <w:name w:val="normaltextrun"/>
    <w:basedOn w:val="a4"/>
    <w:rsid w:val="00E835D4"/>
  </w:style>
  <w:style w:type="character" w:customStyle="1" w:styleId="eop">
    <w:name w:val="eop"/>
    <w:basedOn w:val="a4"/>
    <w:rsid w:val="00E835D4"/>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400B7"/>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WW8Num13z0">
    <w:name w:val="WW8Num13z0"/>
    <w:rsid w:val="00A04033"/>
    <w:rPr>
      <w:rFonts w:ascii="ZapfDingbats" w:hAnsi="ZapfDingbats" w:cs="ZapfDingbats" w:hint="default"/>
      <w:b/>
      <w:i w:val="0"/>
      <w:color w:val="70CEF5"/>
      <w:sz w:val="20"/>
      <w:szCs w:val="20"/>
    </w:rPr>
  </w:style>
  <w:style w:type="character" w:customStyle="1" w:styleId="Char13">
    <w:name w:val="列出段落 Char1"/>
    <w:aliases w:val="- Bullets Char1,リスト段落 Char1,?? ?? Char1,????? Char1,???? Char1,Lista1 Char1,列出段落1 Char1,中等深浅网格 1 - 着色 21 Char1,¥¡¡¡¡ì¬º¥¹¥È¶ÎÂä Char1,ÁÐ³ö¶ÎÂä Char1,列表段落1 Char1,—ño’i—Ž Char1,¥ê¥¹¥È¶ÎÂä Char1,列表段落 Char1,Lettre d'introduction Char,목록단락 Char1"/>
    <w:uiPriority w:val="34"/>
    <w:qFormat/>
    <w:locked/>
    <w:rsid w:val="00A04033"/>
    <w:rPr>
      <w:szCs w:val="24"/>
    </w:rPr>
  </w:style>
  <w:style w:type="paragraph" w:customStyle="1" w:styleId="CharChar240">
    <w:name w:val="Char Char24"/>
    <w:basedOn w:val="a3"/>
    <w:semiHidden/>
    <w:rsid w:val="00A15080"/>
    <w:pPr>
      <w:tabs>
        <w:tab w:val="left" w:pos="540"/>
        <w:tab w:val="left" w:pos="1260"/>
        <w:tab w:val="left" w:pos="1800"/>
      </w:tabs>
      <w:spacing w:before="240" w:after="160" w:line="240" w:lineRule="exact"/>
    </w:pPr>
    <w:rPr>
      <w:rFonts w:ascii="Batang" w:eastAsia="Courier New" w:hAnsi="Batang"/>
      <w:sz w:val="24"/>
      <w:lang w:val="en-US"/>
    </w:rPr>
  </w:style>
  <w:style w:type="paragraph" w:customStyle="1" w:styleId="ZchnZchn0">
    <w:name w:val="Zchn Zchn"/>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e">
    <w:name w:val="(文字) (文字) Char"/>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3">
    <w:name w:val="Char Char1"/>
    <w:basedOn w:val="a3"/>
    <w:rsid w:val="00A15080"/>
    <w:pPr>
      <w:tabs>
        <w:tab w:val="left" w:pos="540"/>
        <w:tab w:val="left" w:pos="1260"/>
        <w:tab w:val="left" w:pos="1800"/>
      </w:tabs>
      <w:spacing w:before="240" w:after="160" w:line="240" w:lineRule="exact"/>
    </w:pPr>
    <w:rPr>
      <w:rFonts w:ascii="Batang" w:eastAsia="Courier New" w:hAnsi="Batang"/>
      <w:sz w:val="24"/>
      <w:lang w:val="en-US"/>
    </w:rPr>
  </w:style>
  <w:style w:type="paragraph" w:customStyle="1" w:styleId="CharCharCharChar0">
    <w:name w:val="Char Char Char Char"/>
    <w:basedOn w:val="a3"/>
    <w:rsid w:val="00A15080"/>
    <w:pPr>
      <w:tabs>
        <w:tab w:val="left" w:pos="540"/>
        <w:tab w:val="left" w:pos="1260"/>
        <w:tab w:val="left" w:pos="1800"/>
      </w:tabs>
      <w:spacing w:before="240" w:after="160" w:line="240" w:lineRule="exact"/>
    </w:pPr>
    <w:rPr>
      <w:rFonts w:ascii="Batang" w:eastAsia="Courier New" w:hAnsi="Batang"/>
      <w:sz w:val="24"/>
      <w:lang w:val="en-US"/>
    </w:rPr>
  </w:style>
  <w:style w:type="paragraph" w:customStyle="1" w:styleId="CharCharCharCharChar0">
    <w:name w:val="Char Char Char Char Char"/>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0">
    <w:name w:val="Char Char"/>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f">
    <w:name w:val="Char"/>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0">
    <w:name w:val="Char Char Char"/>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3">
    <w:name w:val="(文字) (文字)1 Char (文字) (文字)"/>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0">
    <w:name w:val="Char Char1 Char Char"/>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0">
    <w:name w:val="(文字) (文字)1 Char (文字) (文字) Char"/>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0">
    <w:name w:val="(文字) (文字)1 Char (文字) (文字) Char (文字) (文字)1 Char (文字) (文字) Char Char Char"/>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0">
    <w:name w:val="Char Char Char Char1"/>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0">
    <w:name w:val="Char Char2 Char Char"/>
    <w:basedOn w:val="a3"/>
    <w:rsid w:val="00A15080"/>
    <w:pPr>
      <w:tabs>
        <w:tab w:val="left" w:pos="540"/>
        <w:tab w:val="left" w:pos="1260"/>
        <w:tab w:val="left" w:pos="1800"/>
      </w:tabs>
      <w:spacing w:before="240" w:after="160" w:line="240" w:lineRule="exact"/>
    </w:pPr>
    <w:rPr>
      <w:rFonts w:ascii="Batang" w:eastAsia="Courier New" w:hAnsi="Batang"/>
      <w:sz w:val="24"/>
      <w:lang w:val="en-US"/>
    </w:rPr>
  </w:style>
  <w:style w:type="paragraph" w:customStyle="1" w:styleId="ListParagraph1">
    <w:name w:val="List Paragraph1"/>
    <w:basedOn w:val="a3"/>
    <w:qFormat/>
    <w:rsid w:val="00A15080"/>
    <w:pPr>
      <w:overflowPunct w:val="0"/>
      <w:autoSpaceDE w:val="0"/>
      <w:autoSpaceDN w:val="0"/>
      <w:adjustRightInd w:val="0"/>
      <w:ind w:left="720"/>
      <w:contextualSpacing/>
      <w:textAlignment w:val="baseline"/>
    </w:pPr>
    <w:rPr>
      <w:rFonts w:eastAsia="宋体"/>
    </w:rPr>
  </w:style>
  <w:style w:type="character" w:customStyle="1" w:styleId="CharChar40">
    <w:name w:val="Char Char4"/>
    <w:rsid w:val="00A15080"/>
    <w:rPr>
      <w:rFonts w:ascii="Tahoma" w:hAnsi="Tahoma"/>
      <w:lang w:val="nb-NO" w:eastAsia="ja-JP" w:bidi="ar-SA"/>
    </w:rPr>
  </w:style>
  <w:style w:type="paragraph" w:customStyle="1" w:styleId="CharCharCharCharCharChar0">
    <w:name w:val="Char Char Char Char Char Char"/>
    <w:semiHidden/>
    <w:rsid w:val="00A15080"/>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f0">
    <w:name w:val="(文字) (文字)"/>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0">
    <w:name w:val="Car Car"/>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0">
    <w:name w:val="Zchn Zchn1"/>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3">
    <w:name w:val="(文字) (文字)2"/>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f">
    <w:name w:val="(文字) (文字)3"/>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0">
    <w:name w:val="Zchn Zchn2"/>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a">
    <w:name w:val="(文字) (文字)4"/>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f2">
    <w:name w:val="(文字) (文字)1"/>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A15080"/>
    <w:rPr>
      <w:rFonts w:eastAsia="Courier New"/>
      <w:lang w:val="en-GB" w:eastAsia="en-US"/>
    </w:rPr>
  </w:style>
  <w:style w:type="paragraph" w:customStyle="1" w:styleId="94">
    <w:name w:val="目录 94"/>
    <w:basedOn w:val="81"/>
    <w:rsid w:val="00A15080"/>
    <w:pPr>
      <w:overflowPunct w:val="0"/>
      <w:autoSpaceDE w:val="0"/>
      <w:autoSpaceDN w:val="0"/>
      <w:adjustRightInd w:val="0"/>
      <w:ind w:left="1418" w:hanging="1418"/>
      <w:textAlignment w:val="baseline"/>
    </w:pPr>
    <w:rPr>
      <w:rFonts w:eastAsia="Batang"/>
      <w:noProof/>
      <w:lang w:eastAsia="en-GB"/>
    </w:rPr>
  </w:style>
  <w:style w:type="paragraph" w:customStyle="1" w:styleId="4b">
    <w:name w:val="题注4"/>
    <w:basedOn w:val="a3"/>
    <w:next w:val="a3"/>
    <w:rsid w:val="00A15080"/>
    <w:pPr>
      <w:overflowPunct w:val="0"/>
      <w:autoSpaceDE w:val="0"/>
      <w:autoSpaceDN w:val="0"/>
      <w:adjustRightInd w:val="0"/>
      <w:spacing w:before="120" w:after="120"/>
      <w:textAlignment w:val="baseline"/>
    </w:pPr>
    <w:rPr>
      <w:rFonts w:eastAsia="Batang"/>
      <w:b/>
      <w:lang w:eastAsia="en-GB"/>
    </w:rPr>
  </w:style>
  <w:style w:type="paragraph" w:customStyle="1" w:styleId="4c">
    <w:name w:val="图表目录4"/>
    <w:basedOn w:val="a3"/>
    <w:next w:val="a3"/>
    <w:rsid w:val="00A15080"/>
    <w:pPr>
      <w:overflowPunct w:val="0"/>
      <w:autoSpaceDE w:val="0"/>
      <w:autoSpaceDN w:val="0"/>
      <w:adjustRightInd w:val="0"/>
      <w:ind w:left="400" w:hanging="400"/>
      <w:jc w:val="center"/>
      <w:textAlignment w:val="baseline"/>
    </w:pPr>
    <w:rPr>
      <w:rFonts w:eastAsia="Batang"/>
      <w:b/>
      <w:lang w:eastAsia="en-GB"/>
    </w:rPr>
  </w:style>
  <w:style w:type="character" w:customStyle="1" w:styleId="CharChar70">
    <w:name w:val="Char Char7"/>
    <w:semiHidden/>
    <w:rsid w:val="00A15080"/>
    <w:rPr>
      <w:rFonts w:ascii="–¾’©" w:hAnsi="–¾’©" w:cs="–¾’©"/>
      <w:shd w:val="clear" w:color="auto" w:fill="000080"/>
      <w:lang w:val="en-GB" w:eastAsia="en-US"/>
    </w:rPr>
  </w:style>
  <w:style w:type="character" w:customStyle="1" w:styleId="ZchnZchn50">
    <w:name w:val="Zchn Zchn5"/>
    <w:rsid w:val="00A15080"/>
    <w:rPr>
      <w:rFonts w:ascii="Tahoma" w:eastAsia="Courier New" w:hAnsi="Tahoma"/>
      <w:lang w:val="nb-NO" w:eastAsia="en-US" w:bidi="ar-SA"/>
    </w:rPr>
  </w:style>
  <w:style w:type="character" w:customStyle="1" w:styleId="CharChar100">
    <w:name w:val="Char Char10"/>
    <w:semiHidden/>
    <w:rsid w:val="00A15080"/>
    <w:rPr>
      <w:rFonts w:ascii="Times New Roman" w:hAnsi="Times New Roman"/>
      <w:lang w:val="en-GB" w:eastAsia="en-US"/>
    </w:rPr>
  </w:style>
  <w:style w:type="character" w:customStyle="1" w:styleId="CharChar90">
    <w:name w:val="Char Char9"/>
    <w:semiHidden/>
    <w:rsid w:val="00A15080"/>
    <w:rPr>
      <w:rFonts w:ascii="–¾’©" w:hAnsi="–¾’©" w:cs="–¾’©"/>
      <w:sz w:val="16"/>
      <w:szCs w:val="16"/>
      <w:lang w:val="en-GB" w:eastAsia="en-US"/>
    </w:rPr>
  </w:style>
  <w:style w:type="character" w:customStyle="1" w:styleId="CharChar80">
    <w:name w:val="Char Char8"/>
    <w:semiHidden/>
    <w:rsid w:val="00A15080"/>
    <w:rPr>
      <w:rFonts w:ascii="Times New Roman" w:hAnsi="Times New Roman"/>
      <w:b/>
      <w:bCs/>
      <w:lang w:val="en-GB" w:eastAsia="en-US"/>
    </w:rPr>
  </w:style>
  <w:style w:type="paragraph" w:customStyle="1" w:styleId="1CharChar1Char0">
    <w:name w:val="(文字) (文字)1 Char (文字) (文字) Char (文字) (文字)1 Char (文字) (文字)"/>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0">
    <w:name w:val="Char Char29"/>
    <w:rsid w:val="00A15080"/>
    <w:rPr>
      <w:rFonts w:ascii="Arial" w:hAnsi="Arial"/>
      <w:sz w:val="36"/>
      <w:lang w:val="en-GB" w:eastAsia="en-US" w:bidi="ar-SA"/>
    </w:rPr>
  </w:style>
  <w:style w:type="character" w:customStyle="1" w:styleId="CharChar280">
    <w:name w:val="Char Char28"/>
    <w:rsid w:val="00A15080"/>
    <w:rPr>
      <w:rFonts w:ascii="Arial" w:hAnsi="Arial"/>
      <w:sz w:val="32"/>
      <w:lang w:val="en-GB"/>
    </w:rPr>
  </w:style>
  <w:style w:type="paragraph" w:customStyle="1" w:styleId="Doc-titleJK">
    <w:name w:val="Doc-title_JK"/>
    <w:basedOn w:val="a3"/>
    <w:next w:val="Doc-text2JK"/>
    <w:link w:val="Doc-titleJKChar"/>
    <w:rsid w:val="00A15080"/>
    <w:pPr>
      <w:spacing w:after="0"/>
      <w:ind w:left="1260" w:hanging="1260"/>
    </w:pPr>
    <w:rPr>
      <w:rFonts w:eastAsia="Batang"/>
      <w:color w:val="0000FF"/>
      <w:szCs w:val="24"/>
      <w:lang w:eastAsia="en-GB"/>
    </w:rPr>
  </w:style>
  <w:style w:type="paragraph" w:customStyle="1" w:styleId="Doc-text2JK">
    <w:name w:val="Doc-text2_JK"/>
    <w:basedOn w:val="a3"/>
    <w:link w:val="Doc-text2JKChar"/>
    <w:rsid w:val="00A15080"/>
    <w:pPr>
      <w:tabs>
        <w:tab w:val="left" w:pos="1622"/>
      </w:tabs>
      <w:spacing w:after="0"/>
      <w:ind w:left="1622" w:hanging="363"/>
    </w:pPr>
    <w:rPr>
      <w:rFonts w:eastAsia="Batang"/>
      <w:szCs w:val="24"/>
      <w:lang w:eastAsia="en-GB"/>
    </w:rPr>
  </w:style>
  <w:style w:type="character" w:customStyle="1" w:styleId="Doc-text2JKChar">
    <w:name w:val="Doc-text2_JK Char"/>
    <w:link w:val="Doc-text2JK"/>
    <w:rsid w:val="00A15080"/>
    <w:rPr>
      <w:rFonts w:eastAsia="Batang"/>
      <w:szCs w:val="24"/>
      <w:lang w:val="en-GB" w:eastAsia="en-GB"/>
    </w:rPr>
  </w:style>
  <w:style w:type="character" w:customStyle="1" w:styleId="Doc-titleJKChar">
    <w:name w:val="Doc-title_JK Char"/>
    <w:link w:val="Doc-titleJK"/>
    <w:rsid w:val="00A15080"/>
    <w:rPr>
      <w:rFonts w:eastAsia="Batang"/>
      <w:color w:val="0000FF"/>
      <w:szCs w:val="24"/>
      <w:lang w:val="en-GB" w:eastAsia="en-GB"/>
    </w:rPr>
  </w:style>
  <w:style w:type="character" w:customStyle="1" w:styleId="trans">
    <w:name w:val="trans"/>
    <w:basedOn w:val="a4"/>
    <w:rsid w:val="00A15080"/>
  </w:style>
  <w:style w:type="character" w:customStyle="1" w:styleId="font21">
    <w:name w:val="font21"/>
    <w:qFormat/>
    <w:rsid w:val="00A15080"/>
    <w:rPr>
      <w:rFonts w:ascii="Arial" w:hAnsi="Arial" w:cs="Arial" w:hint="default"/>
      <w:color w:val="000000"/>
      <w:sz w:val="18"/>
      <w:szCs w:val="18"/>
      <w:u w:val="none"/>
      <w:vertAlign w:val="superscript"/>
    </w:rPr>
  </w:style>
  <w:style w:type="character" w:customStyle="1" w:styleId="font31">
    <w:name w:val="font31"/>
    <w:qFormat/>
    <w:rsid w:val="00A15080"/>
    <w:rPr>
      <w:rFonts w:ascii="Arial" w:hAnsi="Arial" w:cs="Arial" w:hint="default"/>
      <w:color w:val="000000"/>
      <w:sz w:val="18"/>
      <w:szCs w:val="18"/>
      <w:u w:val="none"/>
    </w:rPr>
  </w:style>
  <w:style w:type="paragraph" w:customStyle="1" w:styleId="1MSMincho">
    <w:name w:val="스타일 제목 1 + (한글) MS Mincho"/>
    <w:basedOn w:val="10"/>
    <w:next w:val="a3"/>
    <w:rsid w:val="00A15080"/>
    <w:pPr>
      <w:overflowPunct w:val="0"/>
      <w:autoSpaceDE w:val="0"/>
      <w:autoSpaceDN w:val="0"/>
      <w:adjustRightInd w:val="0"/>
      <w:textAlignment w:val="baseline"/>
    </w:pPr>
    <w:rPr>
      <w:rFonts w:eastAsia="Times New Roman"/>
      <w:lang w:eastAsia="en-GB"/>
    </w:rPr>
  </w:style>
  <w:style w:type="paragraph" w:customStyle="1" w:styleId="1232144444444444444444444444">
    <w:name w:val="1232144444444444444444444444"/>
    <w:basedOn w:val="31"/>
    <w:rsid w:val="00A15080"/>
    <w:pPr>
      <w:overflowPunct w:val="0"/>
      <w:autoSpaceDE w:val="0"/>
      <w:autoSpaceDN w:val="0"/>
      <w:adjustRightInd w:val="0"/>
      <w:textAlignment w:val="baseline"/>
    </w:pPr>
    <w:rPr>
      <w:rFonts w:eastAsia="Times New Roman"/>
      <w:vertAlign w:val="subscript"/>
      <w:lang w:eastAsia="en-GB"/>
    </w:rPr>
  </w:style>
  <w:style w:type="paragraph" w:customStyle="1" w:styleId="3GPPNormalText">
    <w:name w:val="3GPP Normal Text"/>
    <w:basedOn w:val="af3"/>
    <w:link w:val="3GPPNormalTextChar"/>
    <w:qFormat/>
    <w:rsid w:val="00A15080"/>
    <w:pPr>
      <w:ind w:left="1440" w:hanging="1440"/>
      <w:jc w:val="both"/>
    </w:pPr>
    <w:rPr>
      <w:rFonts w:eastAsia="MS Mincho"/>
      <w:sz w:val="22"/>
      <w:szCs w:val="24"/>
      <w:lang w:val="x-none" w:eastAsia="x-none"/>
    </w:rPr>
  </w:style>
  <w:style w:type="character" w:customStyle="1" w:styleId="3GPPNormalTextChar">
    <w:name w:val="3GPP Normal Text Char"/>
    <w:link w:val="3GPPNormalText"/>
    <w:rsid w:val="00A15080"/>
    <w:rPr>
      <w:rFonts w:eastAsia="MS Mincho"/>
      <w:sz w:val="22"/>
      <w:szCs w:val="24"/>
      <w:lang w:val="x-none" w:eastAsia="x-none"/>
    </w:rPr>
  </w:style>
  <w:style w:type="paragraph" w:customStyle="1" w:styleId="-2">
    <w:name w:val="正文首缩-2字符"/>
    <w:autoRedefine/>
    <w:qFormat/>
    <w:rsid w:val="00A15080"/>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ind w:firstLine="422"/>
      <w:textAlignment w:val="center"/>
    </w:pPr>
    <w:rPr>
      <w:rFonts w:ascii="Cambria Math" w:eastAsia="宋体" w:hAnsi="Cambria Math"/>
      <w:sz w:val="21"/>
      <w:szCs w:val="21"/>
    </w:rPr>
  </w:style>
  <w:style w:type="character" w:customStyle="1" w:styleId="a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15080"/>
    <w:rPr>
      <w:rFonts w:ascii="Arial" w:hAnsi="Arial"/>
      <w:b/>
      <w:noProof/>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7734236">
      <w:bodyDiv w:val="1"/>
      <w:marLeft w:val="0"/>
      <w:marRight w:val="0"/>
      <w:marTop w:val="0"/>
      <w:marBottom w:val="0"/>
      <w:divBdr>
        <w:top w:val="none" w:sz="0" w:space="0" w:color="auto"/>
        <w:left w:val="none" w:sz="0" w:space="0" w:color="auto"/>
        <w:bottom w:val="none" w:sz="0" w:space="0" w:color="auto"/>
        <w:right w:val="none" w:sz="0" w:space="0" w:color="auto"/>
      </w:divBdr>
    </w:div>
    <w:div w:id="18492450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2.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C35567D-B0BE-48AE-9D8E-2FF478649C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222</TotalTime>
  <Pages>45</Pages>
  <Words>14294</Words>
  <Characters>81477</Characters>
  <Application>Microsoft Office Word</Application>
  <DocSecurity>0</DocSecurity>
  <Lines>678</Lines>
  <Paragraphs>191</Paragraphs>
  <ScaleCrop>false</ScaleCrop>
  <Company>ETSI</Company>
  <LinksUpToDate>false</LinksUpToDate>
  <CharactersWithSpaces>95580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ZTE-Ma Zhifeng</cp:lastModifiedBy>
  <cp:revision>33</cp:revision>
  <cp:lastPrinted>2019-02-25T14:05:00Z</cp:lastPrinted>
  <dcterms:created xsi:type="dcterms:W3CDTF">2024-08-05T01:53:00Z</dcterms:created>
  <dcterms:modified xsi:type="dcterms:W3CDTF">2024-08-27T13:44:00Z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